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62" w:type="dxa"/>
        <w:tblLayout w:type="fixed"/>
        <w:tblLook w:val="0000" w:firstRow="0" w:lastRow="0" w:firstColumn="0" w:lastColumn="0" w:noHBand="0" w:noVBand="0"/>
      </w:tblPr>
      <w:tblGrid>
        <w:gridCol w:w="933"/>
        <w:gridCol w:w="252"/>
        <w:gridCol w:w="8283"/>
      </w:tblGrid>
      <w:tr w:rsidR="006E64CE" w:rsidRPr="009E2363" w14:paraId="0331A695" w14:textId="77777777" w:rsidTr="00D25C97">
        <w:trPr>
          <w:tblHeader/>
        </w:trPr>
        <w:tc>
          <w:tcPr>
            <w:tcW w:w="933" w:type="dxa"/>
            <w:shd w:val="clear" w:color="auto" w:fill="auto"/>
          </w:tcPr>
          <w:p w14:paraId="62D7C529" w14:textId="77777777" w:rsidR="006E64CE" w:rsidRPr="009E2363" w:rsidRDefault="006E64CE" w:rsidP="006D0ACA">
            <w:pPr>
              <w:pStyle w:val="acctmergecolhdg"/>
              <w:spacing w:line="240" w:lineRule="exact"/>
              <w:rPr>
                <w:rFonts w:ascii="CordiaUPC" w:hAnsi="CordiaUPC" w:cs="CordiaUPC"/>
                <w:color w:val="000000"/>
                <w:sz w:val="26"/>
                <w:szCs w:val="26"/>
              </w:rPr>
            </w:pPr>
            <w:r w:rsidRPr="009E2363">
              <w:rPr>
                <w:rFonts w:ascii="CordiaUPC" w:hAnsi="CordiaUPC" w:cs="CordiaUPC" w:hint="cs"/>
                <w:color w:val="000000"/>
                <w:sz w:val="26"/>
                <w:szCs w:val="26"/>
                <w:lang w:val="en-US" w:bidi="th-TH"/>
              </w:rPr>
              <w:t>Note</w:t>
            </w:r>
          </w:p>
        </w:tc>
        <w:tc>
          <w:tcPr>
            <w:tcW w:w="252" w:type="dxa"/>
            <w:shd w:val="clear" w:color="auto" w:fill="auto"/>
          </w:tcPr>
          <w:p w14:paraId="0AB3AFE2" w14:textId="77777777" w:rsidR="006E64CE" w:rsidRPr="009E2363" w:rsidRDefault="006E64CE" w:rsidP="006D0ACA">
            <w:pPr>
              <w:pStyle w:val="acctmergecolhdg"/>
              <w:snapToGrid w:val="0"/>
              <w:spacing w:line="240" w:lineRule="exact"/>
              <w:jc w:val="left"/>
              <w:rPr>
                <w:rFonts w:ascii="CordiaUPC" w:hAnsi="CordiaUPC" w:cs="CordiaUPC"/>
                <w:color w:val="000000"/>
                <w:sz w:val="26"/>
                <w:szCs w:val="26"/>
              </w:rPr>
            </w:pPr>
          </w:p>
        </w:tc>
        <w:tc>
          <w:tcPr>
            <w:tcW w:w="8283" w:type="dxa"/>
            <w:shd w:val="clear" w:color="auto" w:fill="auto"/>
          </w:tcPr>
          <w:p w14:paraId="2A6F197D" w14:textId="77777777" w:rsidR="006E64CE" w:rsidRPr="009E2363" w:rsidRDefault="006E64CE" w:rsidP="006D0ACA">
            <w:pPr>
              <w:pStyle w:val="acctmergecolhdg"/>
              <w:spacing w:line="240" w:lineRule="exact"/>
              <w:jc w:val="left"/>
              <w:rPr>
                <w:rFonts w:ascii="CordiaUPC" w:hAnsi="CordiaUPC" w:cs="CordiaUPC"/>
                <w:sz w:val="26"/>
                <w:szCs w:val="26"/>
                <w:cs/>
                <w:lang w:bidi="th-TH"/>
              </w:rPr>
            </w:pPr>
            <w:r w:rsidRPr="009E2363">
              <w:rPr>
                <w:rFonts w:ascii="CordiaUPC" w:hAnsi="CordiaUPC" w:cs="CordiaUPC" w:hint="cs"/>
                <w:color w:val="000000"/>
                <w:sz w:val="26"/>
                <w:szCs w:val="26"/>
              </w:rPr>
              <w:t>Contents</w:t>
            </w:r>
          </w:p>
        </w:tc>
      </w:tr>
      <w:tr w:rsidR="006E64CE" w:rsidRPr="009E2363" w14:paraId="5E094C2A" w14:textId="77777777" w:rsidTr="00D25C97">
        <w:trPr>
          <w:tblHeader/>
        </w:trPr>
        <w:tc>
          <w:tcPr>
            <w:tcW w:w="933" w:type="dxa"/>
            <w:shd w:val="clear" w:color="auto" w:fill="auto"/>
          </w:tcPr>
          <w:p w14:paraId="22D05143" w14:textId="77777777" w:rsidR="006E64CE" w:rsidRPr="009E2363" w:rsidRDefault="006E64CE" w:rsidP="006D0ACA">
            <w:pPr>
              <w:pStyle w:val="acctmergecolhdg"/>
              <w:snapToGrid w:val="0"/>
              <w:spacing w:line="240" w:lineRule="exact"/>
              <w:rPr>
                <w:rFonts w:ascii="CordiaUPC" w:hAnsi="CordiaUPC" w:cs="CordiaUPC"/>
                <w:b w:val="0"/>
                <w:bCs/>
                <w:color w:val="000000"/>
                <w:sz w:val="16"/>
                <w:szCs w:val="16"/>
                <w:cs/>
                <w:lang w:bidi="th-TH"/>
              </w:rPr>
            </w:pPr>
          </w:p>
        </w:tc>
        <w:tc>
          <w:tcPr>
            <w:tcW w:w="252" w:type="dxa"/>
            <w:shd w:val="clear" w:color="auto" w:fill="auto"/>
          </w:tcPr>
          <w:p w14:paraId="2CCA347C" w14:textId="77777777" w:rsidR="006E64CE" w:rsidRPr="009E2363" w:rsidRDefault="006E64CE" w:rsidP="006D0ACA">
            <w:pPr>
              <w:pStyle w:val="acctmergecolhdg"/>
              <w:snapToGrid w:val="0"/>
              <w:spacing w:line="240" w:lineRule="exact"/>
              <w:jc w:val="left"/>
              <w:rPr>
                <w:rFonts w:ascii="CordiaUPC" w:hAnsi="CordiaUPC" w:cs="CordiaUPC"/>
                <w:b w:val="0"/>
                <w:bCs/>
                <w:color w:val="000000"/>
                <w:sz w:val="16"/>
                <w:szCs w:val="16"/>
              </w:rPr>
            </w:pPr>
          </w:p>
        </w:tc>
        <w:tc>
          <w:tcPr>
            <w:tcW w:w="8283" w:type="dxa"/>
            <w:shd w:val="clear" w:color="auto" w:fill="auto"/>
          </w:tcPr>
          <w:p w14:paraId="644C4BEA" w14:textId="77777777" w:rsidR="006E64CE" w:rsidRPr="009E2363" w:rsidRDefault="006E64CE" w:rsidP="006D0ACA">
            <w:pPr>
              <w:pStyle w:val="acctmergecolhdg"/>
              <w:snapToGrid w:val="0"/>
              <w:spacing w:line="240" w:lineRule="exact"/>
              <w:jc w:val="left"/>
              <w:rPr>
                <w:rFonts w:ascii="CordiaUPC" w:hAnsi="CordiaUPC" w:cs="CordiaUPC"/>
                <w:b w:val="0"/>
                <w:bCs/>
                <w:color w:val="000000"/>
                <w:sz w:val="16"/>
                <w:szCs w:val="16"/>
                <w:lang w:bidi="th-TH"/>
              </w:rPr>
            </w:pPr>
          </w:p>
        </w:tc>
      </w:tr>
      <w:tr w:rsidR="006E64CE" w:rsidRPr="009E2363" w14:paraId="710716DB" w14:textId="77777777" w:rsidTr="00D25C97">
        <w:tc>
          <w:tcPr>
            <w:tcW w:w="933" w:type="dxa"/>
            <w:shd w:val="clear" w:color="auto" w:fill="auto"/>
            <w:vAlign w:val="bottom"/>
          </w:tcPr>
          <w:p w14:paraId="25BBC046" w14:textId="77777777" w:rsidR="006E64CE" w:rsidRPr="009E2363" w:rsidRDefault="006E64CE" w:rsidP="006D0ACA">
            <w:pPr>
              <w:pStyle w:val="acctmergecolhdg"/>
              <w:spacing w:line="240" w:lineRule="exact"/>
              <w:rPr>
                <w:rFonts w:ascii="CordiaUPC" w:hAnsi="CordiaUPC" w:cs="CordiaUPC"/>
                <w:b w:val="0"/>
                <w:bCs/>
                <w:color w:val="000000"/>
                <w:sz w:val="26"/>
                <w:szCs w:val="26"/>
              </w:rPr>
            </w:pPr>
            <w:r w:rsidRPr="009E2363">
              <w:rPr>
                <w:rFonts w:ascii="CordiaUPC" w:hAnsi="CordiaUPC" w:cs="CordiaUPC" w:hint="cs"/>
                <w:b w:val="0"/>
                <w:bCs/>
                <w:color w:val="000000"/>
                <w:sz w:val="26"/>
                <w:szCs w:val="26"/>
              </w:rPr>
              <w:t>1</w:t>
            </w:r>
          </w:p>
        </w:tc>
        <w:tc>
          <w:tcPr>
            <w:tcW w:w="252" w:type="dxa"/>
            <w:shd w:val="clear" w:color="auto" w:fill="auto"/>
            <w:vAlign w:val="center"/>
          </w:tcPr>
          <w:p w14:paraId="2ECC0F2E" w14:textId="77777777" w:rsidR="006E64CE" w:rsidRPr="009E2363"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6F11B4" w14:textId="171EBBC0" w:rsidR="006E64CE" w:rsidRPr="009E2363" w:rsidRDefault="006E64CE"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color w:val="000000"/>
                <w:sz w:val="26"/>
                <w:szCs w:val="26"/>
              </w:rPr>
              <w:t xml:space="preserve">General information </w:t>
            </w:r>
          </w:p>
        </w:tc>
      </w:tr>
      <w:tr w:rsidR="006E64CE" w:rsidRPr="009E2363" w14:paraId="36C14D4E" w14:textId="77777777" w:rsidTr="00D25C97">
        <w:tc>
          <w:tcPr>
            <w:tcW w:w="933" w:type="dxa"/>
            <w:shd w:val="clear" w:color="auto" w:fill="auto"/>
            <w:vAlign w:val="bottom"/>
          </w:tcPr>
          <w:p w14:paraId="3804C20D" w14:textId="77777777" w:rsidR="006E64CE" w:rsidRPr="009E2363" w:rsidRDefault="006E64CE" w:rsidP="006D0ACA">
            <w:pPr>
              <w:pStyle w:val="acctmergecolhdg"/>
              <w:spacing w:line="240" w:lineRule="exact"/>
              <w:rPr>
                <w:rFonts w:ascii="CordiaUPC" w:hAnsi="CordiaUPC" w:cs="CordiaUPC"/>
                <w:b w:val="0"/>
                <w:bCs/>
                <w:color w:val="000000"/>
                <w:sz w:val="26"/>
                <w:szCs w:val="26"/>
                <w:lang w:val="en-US" w:bidi="th-TH"/>
              </w:rPr>
            </w:pPr>
            <w:r w:rsidRPr="009E2363">
              <w:rPr>
                <w:rFonts w:ascii="CordiaUPC" w:hAnsi="CordiaUPC" w:cs="CordiaUPC" w:hint="cs"/>
                <w:b w:val="0"/>
                <w:bCs/>
                <w:color w:val="000000"/>
                <w:sz w:val="26"/>
                <w:szCs w:val="26"/>
              </w:rPr>
              <w:t>2</w:t>
            </w:r>
          </w:p>
        </w:tc>
        <w:tc>
          <w:tcPr>
            <w:tcW w:w="252" w:type="dxa"/>
            <w:shd w:val="clear" w:color="auto" w:fill="auto"/>
            <w:vAlign w:val="center"/>
          </w:tcPr>
          <w:p w14:paraId="2995352E" w14:textId="77777777" w:rsidR="006E64CE" w:rsidRPr="009E2363"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C25F1FD" w14:textId="6EFAA5EE" w:rsidR="006E64CE" w:rsidRPr="009E2363" w:rsidRDefault="006E64CE" w:rsidP="006D0ACA">
            <w:pPr>
              <w:pStyle w:val="acctmergecolhdg"/>
              <w:spacing w:line="240" w:lineRule="exact"/>
              <w:jc w:val="left"/>
              <w:rPr>
                <w:rFonts w:ascii="CordiaUPC" w:hAnsi="CordiaUPC" w:cs="CordiaUPC"/>
                <w:b w:val="0"/>
                <w:bCs/>
                <w:color w:val="000000"/>
                <w:sz w:val="26"/>
                <w:szCs w:val="26"/>
                <w:cs/>
                <w:lang w:bidi="th-TH"/>
              </w:rPr>
            </w:pPr>
            <w:r w:rsidRPr="009E2363">
              <w:rPr>
                <w:rFonts w:ascii="CordiaUPC" w:hAnsi="CordiaUPC" w:cs="CordiaUPC" w:hint="cs"/>
                <w:b w:val="0"/>
                <w:bCs/>
                <w:color w:val="000000"/>
                <w:sz w:val="26"/>
                <w:szCs w:val="26"/>
              </w:rPr>
              <w:t>Basis of preparation of the</w:t>
            </w:r>
            <w:r w:rsidR="00981D00" w:rsidRPr="009E2363">
              <w:rPr>
                <w:rFonts w:ascii="CordiaUPC" w:hAnsi="CordiaUPC" w:cs="CordiaUPC"/>
                <w:b w:val="0"/>
                <w:bCs/>
                <w:color w:val="000000"/>
                <w:sz w:val="26"/>
                <w:szCs w:val="26"/>
              </w:rPr>
              <w:t xml:space="preserve"> </w:t>
            </w:r>
            <w:r w:rsidR="003A237E" w:rsidRPr="00612505">
              <w:rPr>
                <w:rFonts w:ascii="CordiaUPC" w:hAnsi="CordiaUPC" w:cs="CordiaUPC"/>
                <w:b w:val="0"/>
                <w:bCs/>
                <w:color w:val="000000"/>
                <w:sz w:val="26"/>
                <w:szCs w:val="26"/>
              </w:rPr>
              <w:t>interim</w:t>
            </w:r>
            <w:r w:rsidR="003A237E">
              <w:rPr>
                <w:rFonts w:ascii="CordiaUPC" w:hAnsi="CordiaUPC" w:cs="CordiaUPC"/>
                <w:b w:val="0"/>
                <w:bCs/>
                <w:color w:val="000000"/>
                <w:sz w:val="26"/>
                <w:szCs w:val="26"/>
              </w:rPr>
              <w:t xml:space="preserve"> </w:t>
            </w:r>
            <w:r w:rsidRPr="009E2363">
              <w:rPr>
                <w:rFonts w:ascii="CordiaUPC" w:hAnsi="CordiaUPC" w:cs="CordiaUPC" w:hint="cs"/>
                <w:b w:val="0"/>
                <w:bCs/>
                <w:color w:val="000000"/>
                <w:sz w:val="26"/>
                <w:szCs w:val="26"/>
              </w:rPr>
              <w:t xml:space="preserve">financial statements </w:t>
            </w:r>
          </w:p>
        </w:tc>
      </w:tr>
      <w:tr w:rsidR="00D25C97" w:rsidRPr="009E2363" w14:paraId="62BDC879" w14:textId="77777777" w:rsidTr="00D25C97">
        <w:tc>
          <w:tcPr>
            <w:tcW w:w="933" w:type="dxa"/>
            <w:shd w:val="clear" w:color="auto" w:fill="auto"/>
            <w:vAlign w:val="bottom"/>
          </w:tcPr>
          <w:p w14:paraId="30BF6D5F" w14:textId="28DE38A4" w:rsidR="00D25C97" w:rsidRPr="009E2363" w:rsidRDefault="00D25C97" w:rsidP="006D0ACA">
            <w:pPr>
              <w:pStyle w:val="acctmergecolhdg"/>
              <w:spacing w:line="240" w:lineRule="exact"/>
              <w:rPr>
                <w:rFonts w:ascii="CordiaUPC" w:hAnsi="CordiaUPC" w:cs="CordiaUPC"/>
                <w:b w:val="0"/>
                <w:bCs/>
                <w:color w:val="000000"/>
                <w:sz w:val="26"/>
                <w:szCs w:val="26"/>
                <w:lang w:val="en-US" w:bidi="th-TH"/>
              </w:rPr>
            </w:pPr>
            <w:r w:rsidRPr="009E2363">
              <w:rPr>
                <w:rFonts w:ascii="CordiaUPC" w:hAnsi="CordiaUPC" w:cs="CordiaUPC"/>
                <w:b w:val="0"/>
                <w:bCs/>
                <w:color w:val="000000"/>
                <w:sz w:val="26"/>
                <w:szCs w:val="26"/>
                <w:lang w:bidi="th-TH"/>
              </w:rPr>
              <w:t>3</w:t>
            </w:r>
          </w:p>
        </w:tc>
        <w:tc>
          <w:tcPr>
            <w:tcW w:w="252" w:type="dxa"/>
            <w:shd w:val="clear" w:color="auto" w:fill="auto"/>
            <w:vAlign w:val="center"/>
          </w:tcPr>
          <w:p w14:paraId="3AD3ACA7"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936605" w14:textId="66860834" w:rsidR="00D25C97" w:rsidRPr="009E2363" w:rsidRDefault="00D25C97"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color w:val="000000"/>
                <w:sz w:val="26"/>
                <w:szCs w:val="26"/>
              </w:rPr>
              <w:t xml:space="preserve">Fair value of </w:t>
            </w:r>
            <w:r w:rsidRPr="009E2363">
              <w:rPr>
                <w:rFonts w:ascii="CordiaUPC" w:hAnsi="CordiaUPC" w:cs="CordiaUPC" w:hint="cs"/>
                <w:b w:val="0"/>
                <w:bCs/>
                <w:color w:val="000000"/>
                <w:sz w:val="26"/>
                <w:szCs w:val="26"/>
                <w:lang w:val="en-US" w:bidi="th-TH"/>
              </w:rPr>
              <w:t xml:space="preserve">financial </w:t>
            </w:r>
            <w:r w:rsidRPr="009E2363">
              <w:rPr>
                <w:rFonts w:ascii="CordiaUPC" w:hAnsi="CordiaUPC" w:cs="CordiaUPC" w:hint="cs"/>
                <w:b w:val="0"/>
                <w:bCs/>
                <w:color w:val="000000"/>
                <w:sz w:val="26"/>
                <w:szCs w:val="26"/>
              </w:rPr>
              <w:t xml:space="preserve">assets and financial liabilities </w:t>
            </w:r>
          </w:p>
        </w:tc>
      </w:tr>
      <w:tr w:rsidR="00D25C97" w:rsidRPr="009E2363" w14:paraId="6BCF429F" w14:textId="77777777" w:rsidTr="00D25C97">
        <w:tc>
          <w:tcPr>
            <w:tcW w:w="933" w:type="dxa"/>
            <w:shd w:val="clear" w:color="auto" w:fill="auto"/>
            <w:vAlign w:val="bottom"/>
          </w:tcPr>
          <w:p w14:paraId="25C0B10F" w14:textId="6E7CC7AD" w:rsidR="00D25C97" w:rsidRPr="009E2363" w:rsidRDefault="00D25C97" w:rsidP="006D0ACA">
            <w:pPr>
              <w:pStyle w:val="acctmergecolhdg"/>
              <w:spacing w:line="240" w:lineRule="exact"/>
              <w:rPr>
                <w:rFonts w:ascii="CordiaUPC" w:hAnsi="CordiaUPC" w:cs="CordiaUPC"/>
                <w:b w:val="0"/>
                <w:bCs/>
                <w:color w:val="000000"/>
                <w:sz w:val="26"/>
                <w:szCs w:val="26"/>
                <w:cs/>
                <w:lang w:bidi="th-TH"/>
              </w:rPr>
            </w:pPr>
            <w:r w:rsidRPr="009E2363">
              <w:rPr>
                <w:rFonts w:ascii="CordiaUPC" w:hAnsi="CordiaUPC" w:cs="CordiaUPC"/>
                <w:b w:val="0"/>
                <w:bCs/>
                <w:color w:val="000000"/>
                <w:sz w:val="26"/>
                <w:szCs w:val="26"/>
                <w:lang w:bidi="th-TH"/>
              </w:rPr>
              <w:t>4</w:t>
            </w:r>
          </w:p>
        </w:tc>
        <w:tc>
          <w:tcPr>
            <w:tcW w:w="252" w:type="dxa"/>
            <w:shd w:val="clear" w:color="auto" w:fill="auto"/>
            <w:vAlign w:val="center"/>
          </w:tcPr>
          <w:p w14:paraId="6C5563E3"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2E5FAB2" w14:textId="7A893F29" w:rsidR="00D25C97" w:rsidRPr="009E2363" w:rsidRDefault="00D25C97" w:rsidP="006D0ACA">
            <w:pPr>
              <w:pStyle w:val="acctmergecolhdg"/>
              <w:spacing w:line="240" w:lineRule="exact"/>
              <w:jc w:val="left"/>
              <w:rPr>
                <w:rFonts w:ascii="CordiaUPC" w:hAnsi="CordiaUPC" w:cs="CordiaUPC"/>
                <w:b w:val="0"/>
                <w:bCs/>
                <w:color w:val="000000"/>
                <w:sz w:val="26"/>
                <w:szCs w:val="26"/>
                <w:lang w:val="en-US" w:bidi="th-TH"/>
              </w:rPr>
            </w:pPr>
            <w:r w:rsidRPr="009E2363">
              <w:rPr>
                <w:rFonts w:ascii="CordiaUPC" w:hAnsi="CordiaUPC" w:cs="CordiaUPC" w:hint="cs"/>
                <w:b w:val="0"/>
                <w:bCs/>
                <w:color w:val="000000"/>
                <w:sz w:val="26"/>
                <w:szCs w:val="26"/>
              </w:rPr>
              <w:t xml:space="preserve">Maintenance of capital fund </w:t>
            </w:r>
          </w:p>
        </w:tc>
      </w:tr>
      <w:tr w:rsidR="00D25C97" w:rsidRPr="009E2363" w14:paraId="46EEA30C" w14:textId="77777777" w:rsidTr="00D25C97">
        <w:tc>
          <w:tcPr>
            <w:tcW w:w="933" w:type="dxa"/>
            <w:shd w:val="clear" w:color="auto" w:fill="auto"/>
            <w:vAlign w:val="bottom"/>
          </w:tcPr>
          <w:p w14:paraId="093BC44D" w14:textId="3EC49F3B"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color w:val="000000"/>
                <w:sz w:val="26"/>
                <w:szCs w:val="26"/>
              </w:rPr>
              <w:t>5</w:t>
            </w:r>
          </w:p>
        </w:tc>
        <w:tc>
          <w:tcPr>
            <w:tcW w:w="252" w:type="dxa"/>
            <w:shd w:val="clear" w:color="auto" w:fill="auto"/>
            <w:vAlign w:val="center"/>
          </w:tcPr>
          <w:p w14:paraId="54E67F3C"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9AC02A8" w14:textId="4C934C3E" w:rsidR="00D25C97" w:rsidRPr="009E2363" w:rsidRDefault="00D25C97"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color w:val="000000"/>
                <w:sz w:val="26"/>
                <w:szCs w:val="26"/>
              </w:rPr>
              <w:t>Investments, net</w:t>
            </w:r>
            <w:r w:rsidRPr="009E2363">
              <w:rPr>
                <w:rFonts w:ascii="CordiaUPC" w:hAnsi="CordiaUPC" w:cs="CordiaUPC"/>
                <w:b w:val="0"/>
                <w:bCs/>
                <w:color w:val="000000"/>
                <w:sz w:val="26"/>
                <w:szCs w:val="26"/>
                <w:lang w:val="en-US"/>
              </w:rPr>
              <w:t xml:space="preserve"> </w:t>
            </w:r>
          </w:p>
        </w:tc>
      </w:tr>
      <w:tr w:rsidR="00D25C97" w:rsidRPr="009E2363" w14:paraId="3E2AA8E6" w14:textId="77777777" w:rsidTr="00D25C97">
        <w:tc>
          <w:tcPr>
            <w:tcW w:w="933" w:type="dxa"/>
            <w:shd w:val="clear" w:color="auto" w:fill="auto"/>
            <w:vAlign w:val="bottom"/>
          </w:tcPr>
          <w:p w14:paraId="4BF1F028" w14:textId="1BD56538"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color w:val="000000"/>
                <w:sz w:val="26"/>
                <w:szCs w:val="26"/>
              </w:rPr>
              <w:t>6</w:t>
            </w:r>
          </w:p>
        </w:tc>
        <w:tc>
          <w:tcPr>
            <w:tcW w:w="252" w:type="dxa"/>
            <w:shd w:val="clear" w:color="auto" w:fill="auto"/>
            <w:vAlign w:val="center"/>
          </w:tcPr>
          <w:p w14:paraId="1B96FE7B"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AAD8742" w14:textId="25215CE6" w:rsidR="00D25C97" w:rsidRPr="009E2363" w:rsidRDefault="00D25C97" w:rsidP="006D0ACA">
            <w:pPr>
              <w:pStyle w:val="acctmergecolhdg"/>
              <w:spacing w:line="240" w:lineRule="exact"/>
              <w:jc w:val="left"/>
              <w:rPr>
                <w:rFonts w:ascii="CordiaUPC" w:hAnsi="CordiaUPC" w:cs="CordiaUPC"/>
                <w:b w:val="0"/>
                <w:bCs/>
                <w:color w:val="000000"/>
                <w:sz w:val="26"/>
                <w:szCs w:val="26"/>
                <w:cs/>
                <w:lang w:bidi="th-TH"/>
              </w:rPr>
            </w:pPr>
            <w:r w:rsidRPr="009E2363">
              <w:rPr>
                <w:rFonts w:ascii="CordiaUPC" w:hAnsi="CordiaUPC" w:cs="CordiaUPC" w:hint="cs"/>
                <w:b w:val="0"/>
                <w:bCs/>
                <w:color w:val="000000"/>
                <w:sz w:val="26"/>
                <w:szCs w:val="26"/>
              </w:rPr>
              <w:t>Investments in subsidiaries and associate, net</w:t>
            </w:r>
          </w:p>
        </w:tc>
      </w:tr>
      <w:tr w:rsidR="00D25C97" w:rsidRPr="009E2363" w14:paraId="2B07F523" w14:textId="77777777" w:rsidTr="00D25C97">
        <w:trPr>
          <w:trHeight w:val="263"/>
        </w:trPr>
        <w:tc>
          <w:tcPr>
            <w:tcW w:w="933" w:type="dxa"/>
            <w:shd w:val="clear" w:color="auto" w:fill="auto"/>
            <w:vAlign w:val="bottom"/>
          </w:tcPr>
          <w:p w14:paraId="059E42B2" w14:textId="1C4FBB97" w:rsidR="00D25C97" w:rsidRPr="009E2363" w:rsidRDefault="00D25C97" w:rsidP="006D0ACA">
            <w:pPr>
              <w:pStyle w:val="acctmergecolhdg"/>
              <w:spacing w:line="240" w:lineRule="exact"/>
              <w:rPr>
                <w:rFonts w:ascii="CordiaUPC" w:hAnsi="CordiaUPC" w:cs="CordiaUPC"/>
                <w:b w:val="0"/>
                <w:bCs/>
                <w:color w:val="000000"/>
                <w:sz w:val="26"/>
                <w:szCs w:val="26"/>
                <w:lang w:val="en-US" w:eastAsia="zh-CN" w:bidi="th-TH"/>
              </w:rPr>
            </w:pPr>
            <w:r w:rsidRPr="009E2363">
              <w:rPr>
                <w:rFonts w:ascii="CordiaUPC" w:hAnsi="CordiaUPC" w:cs="CordiaUPC"/>
                <w:b w:val="0"/>
                <w:bCs/>
                <w:color w:val="000000"/>
                <w:sz w:val="26"/>
                <w:szCs w:val="26"/>
              </w:rPr>
              <w:t>7</w:t>
            </w:r>
          </w:p>
        </w:tc>
        <w:tc>
          <w:tcPr>
            <w:tcW w:w="252" w:type="dxa"/>
            <w:shd w:val="clear" w:color="auto" w:fill="auto"/>
            <w:vAlign w:val="center"/>
          </w:tcPr>
          <w:p w14:paraId="2371508D"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D2BF94E" w14:textId="2CAFF8A8" w:rsidR="00D25C97" w:rsidRPr="009E2363" w:rsidRDefault="00D25C97"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color w:val="000000"/>
                <w:sz w:val="26"/>
                <w:szCs w:val="26"/>
              </w:rPr>
              <w:t>Loans to customers and accrued interest receivables, net</w:t>
            </w:r>
          </w:p>
        </w:tc>
      </w:tr>
      <w:tr w:rsidR="00D25C97" w:rsidRPr="009E2363" w14:paraId="3578E1DD" w14:textId="77777777" w:rsidTr="00D25C97">
        <w:trPr>
          <w:trHeight w:val="263"/>
        </w:trPr>
        <w:tc>
          <w:tcPr>
            <w:tcW w:w="933" w:type="dxa"/>
            <w:shd w:val="clear" w:color="auto" w:fill="auto"/>
            <w:vAlign w:val="bottom"/>
          </w:tcPr>
          <w:p w14:paraId="6B540459" w14:textId="502A65B8"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color w:val="000000"/>
                <w:sz w:val="26"/>
                <w:szCs w:val="26"/>
              </w:rPr>
              <w:t>8</w:t>
            </w:r>
          </w:p>
        </w:tc>
        <w:tc>
          <w:tcPr>
            <w:tcW w:w="252" w:type="dxa"/>
            <w:shd w:val="clear" w:color="auto" w:fill="auto"/>
            <w:vAlign w:val="center"/>
          </w:tcPr>
          <w:p w14:paraId="1137B2DC"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0D56463" w14:textId="770CEE10" w:rsidR="00D25C97" w:rsidRPr="009E2363" w:rsidRDefault="00D25C97"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color w:val="000000"/>
                <w:sz w:val="26"/>
                <w:szCs w:val="26"/>
              </w:rPr>
              <w:t>Allowance for expected credit loss</w:t>
            </w:r>
          </w:p>
        </w:tc>
      </w:tr>
      <w:tr w:rsidR="00D25C97" w:rsidRPr="009E2363" w14:paraId="6ECB31B8" w14:textId="77777777" w:rsidTr="00D25C97">
        <w:trPr>
          <w:trHeight w:val="263"/>
        </w:trPr>
        <w:tc>
          <w:tcPr>
            <w:tcW w:w="933" w:type="dxa"/>
            <w:shd w:val="clear" w:color="auto" w:fill="auto"/>
            <w:vAlign w:val="bottom"/>
          </w:tcPr>
          <w:p w14:paraId="797DA217" w14:textId="3E44548A"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color w:val="000000"/>
                <w:sz w:val="26"/>
                <w:szCs w:val="26"/>
                <w:lang w:bidi="th-TH"/>
              </w:rPr>
              <w:t>9</w:t>
            </w:r>
          </w:p>
        </w:tc>
        <w:tc>
          <w:tcPr>
            <w:tcW w:w="252" w:type="dxa"/>
            <w:shd w:val="clear" w:color="auto" w:fill="auto"/>
            <w:vAlign w:val="center"/>
          </w:tcPr>
          <w:p w14:paraId="63C03F25"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14352C5" w14:textId="69C4DCD4" w:rsidR="00D25C97" w:rsidRPr="009E2363" w:rsidRDefault="00D25C97"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color w:val="000000"/>
                <w:sz w:val="26"/>
                <w:szCs w:val="26"/>
              </w:rPr>
              <w:t>Debts issued and borrowings</w:t>
            </w:r>
          </w:p>
        </w:tc>
      </w:tr>
      <w:tr w:rsidR="00D25C97" w:rsidRPr="009E2363" w14:paraId="40DDC074" w14:textId="77777777" w:rsidTr="00D25C97">
        <w:tc>
          <w:tcPr>
            <w:tcW w:w="933" w:type="dxa"/>
            <w:shd w:val="clear" w:color="auto" w:fill="auto"/>
            <w:vAlign w:val="bottom"/>
          </w:tcPr>
          <w:p w14:paraId="043F5E1A" w14:textId="21132C6A"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sz w:val="26"/>
                <w:szCs w:val="26"/>
                <w:lang w:bidi="th-TH"/>
              </w:rPr>
              <w:t>10</w:t>
            </w:r>
          </w:p>
        </w:tc>
        <w:tc>
          <w:tcPr>
            <w:tcW w:w="252" w:type="dxa"/>
            <w:shd w:val="clear" w:color="auto" w:fill="auto"/>
            <w:vAlign w:val="center"/>
          </w:tcPr>
          <w:p w14:paraId="0E09C179"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4FF103" w14:textId="310AE310" w:rsidR="00D25C97" w:rsidRPr="009E2363" w:rsidRDefault="00D25C97"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sz w:val="26"/>
                <w:szCs w:val="26"/>
              </w:rPr>
              <w:t>Assets pledged as collateral and under restriction</w:t>
            </w:r>
          </w:p>
        </w:tc>
      </w:tr>
      <w:tr w:rsidR="00D25C97" w:rsidRPr="009E2363" w14:paraId="0F43F28C" w14:textId="77777777" w:rsidTr="00D25C97">
        <w:tc>
          <w:tcPr>
            <w:tcW w:w="933" w:type="dxa"/>
            <w:shd w:val="clear" w:color="auto" w:fill="auto"/>
            <w:vAlign w:val="bottom"/>
          </w:tcPr>
          <w:p w14:paraId="162CFD1B" w14:textId="05E4E35B"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sz w:val="26"/>
                <w:szCs w:val="26"/>
                <w:lang w:bidi="th-TH"/>
              </w:rPr>
              <w:t>11</w:t>
            </w:r>
          </w:p>
        </w:tc>
        <w:tc>
          <w:tcPr>
            <w:tcW w:w="252" w:type="dxa"/>
            <w:shd w:val="clear" w:color="auto" w:fill="auto"/>
            <w:vAlign w:val="center"/>
          </w:tcPr>
          <w:p w14:paraId="56F6BBEA"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93E84F" w14:textId="188F347A" w:rsidR="00D25C97" w:rsidRPr="009E2363" w:rsidRDefault="00D25C97" w:rsidP="006D0ACA">
            <w:pPr>
              <w:pStyle w:val="acctmergecolhdg"/>
              <w:spacing w:line="240" w:lineRule="exact"/>
              <w:jc w:val="left"/>
              <w:rPr>
                <w:rFonts w:ascii="CordiaUPC" w:hAnsi="CordiaUPC" w:cs="CordiaUPC"/>
                <w:b w:val="0"/>
                <w:bCs/>
                <w:color w:val="000000"/>
                <w:sz w:val="26"/>
                <w:szCs w:val="26"/>
                <w:cs/>
                <w:lang w:val="en-US" w:bidi="th-TH"/>
              </w:rPr>
            </w:pPr>
            <w:r w:rsidRPr="009E2363">
              <w:rPr>
                <w:rFonts w:ascii="CordiaUPC" w:hAnsi="CordiaUPC" w:cs="CordiaUPC" w:hint="cs"/>
                <w:b w:val="0"/>
                <w:bCs/>
                <w:sz w:val="26"/>
                <w:szCs w:val="26"/>
              </w:rPr>
              <w:t>Commitments and contingent liabilities</w:t>
            </w:r>
          </w:p>
        </w:tc>
      </w:tr>
      <w:tr w:rsidR="00D25C97" w:rsidRPr="009E2363" w14:paraId="23CE6FD8" w14:textId="77777777" w:rsidTr="00D25C97">
        <w:tc>
          <w:tcPr>
            <w:tcW w:w="933" w:type="dxa"/>
            <w:shd w:val="clear" w:color="auto" w:fill="auto"/>
            <w:vAlign w:val="bottom"/>
          </w:tcPr>
          <w:p w14:paraId="3CBCA227" w14:textId="552DB56E"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sz w:val="26"/>
                <w:szCs w:val="26"/>
                <w:lang w:bidi="th-TH"/>
              </w:rPr>
              <w:t>12</w:t>
            </w:r>
          </w:p>
        </w:tc>
        <w:tc>
          <w:tcPr>
            <w:tcW w:w="252" w:type="dxa"/>
            <w:shd w:val="clear" w:color="auto" w:fill="auto"/>
            <w:vAlign w:val="center"/>
          </w:tcPr>
          <w:p w14:paraId="2BA57BF9"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91D614" w14:textId="5C9C459E" w:rsidR="00D25C97" w:rsidRPr="009E2363" w:rsidRDefault="00D25C97" w:rsidP="006D0ACA">
            <w:pPr>
              <w:pStyle w:val="acctmergecolhdg"/>
              <w:spacing w:line="240" w:lineRule="exact"/>
              <w:jc w:val="left"/>
              <w:rPr>
                <w:rFonts w:ascii="CordiaUPC" w:hAnsi="CordiaUPC" w:cs="CordiaUPC"/>
                <w:b w:val="0"/>
                <w:bCs/>
                <w:color w:val="000000"/>
                <w:sz w:val="26"/>
                <w:szCs w:val="26"/>
                <w:cs/>
                <w:lang w:bidi="th-TH"/>
              </w:rPr>
            </w:pPr>
            <w:r w:rsidRPr="009E2363">
              <w:rPr>
                <w:rFonts w:ascii="CordiaUPC" w:hAnsi="CordiaUPC" w:cs="CordiaUPC" w:hint="cs"/>
                <w:b w:val="0"/>
                <w:bCs/>
                <w:sz w:val="26"/>
                <w:szCs w:val="26"/>
              </w:rPr>
              <w:t>Related parties</w:t>
            </w:r>
          </w:p>
        </w:tc>
      </w:tr>
      <w:tr w:rsidR="00D25C97" w:rsidRPr="009E2363" w14:paraId="6270B363" w14:textId="77777777" w:rsidTr="00D25C97">
        <w:tc>
          <w:tcPr>
            <w:tcW w:w="933" w:type="dxa"/>
            <w:shd w:val="clear" w:color="auto" w:fill="auto"/>
            <w:vAlign w:val="bottom"/>
          </w:tcPr>
          <w:p w14:paraId="41A57C3F" w14:textId="5B64DF7C"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sz w:val="26"/>
                <w:szCs w:val="26"/>
                <w:lang w:bidi="th-TH"/>
              </w:rPr>
              <w:t>13</w:t>
            </w:r>
          </w:p>
        </w:tc>
        <w:tc>
          <w:tcPr>
            <w:tcW w:w="252" w:type="dxa"/>
            <w:shd w:val="clear" w:color="auto" w:fill="auto"/>
            <w:vAlign w:val="center"/>
          </w:tcPr>
          <w:p w14:paraId="049C615F"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E501CE0" w14:textId="7427CC68" w:rsidR="00D25C97" w:rsidRPr="009E2363" w:rsidRDefault="00D25C97"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sz w:val="26"/>
                <w:szCs w:val="26"/>
              </w:rPr>
              <w:t>Segment information</w:t>
            </w:r>
          </w:p>
        </w:tc>
      </w:tr>
      <w:tr w:rsidR="00D25C97" w:rsidRPr="009E2363" w14:paraId="34FF868C" w14:textId="77777777" w:rsidTr="00D25C97">
        <w:tc>
          <w:tcPr>
            <w:tcW w:w="933" w:type="dxa"/>
            <w:shd w:val="clear" w:color="auto" w:fill="auto"/>
            <w:vAlign w:val="bottom"/>
          </w:tcPr>
          <w:p w14:paraId="189EBA1A" w14:textId="2CB4069A" w:rsidR="00D25C97" w:rsidRPr="009E2363" w:rsidRDefault="00D25C97" w:rsidP="006D0ACA">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sz w:val="26"/>
                <w:szCs w:val="26"/>
                <w:lang w:bidi="th-TH"/>
              </w:rPr>
              <w:t>14</w:t>
            </w:r>
          </w:p>
        </w:tc>
        <w:tc>
          <w:tcPr>
            <w:tcW w:w="252" w:type="dxa"/>
            <w:shd w:val="clear" w:color="auto" w:fill="auto"/>
            <w:vAlign w:val="center"/>
          </w:tcPr>
          <w:p w14:paraId="1C5648D2" w14:textId="77777777" w:rsidR="00D25C97" w:rsidRPr="009E2363" w:rsidRDefault="00D25C97"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5345DCE" w14:textId="243E4B8B" w:rsidR="00D25C97" w:rsidRPr="009E2363" w:rsidRDefault="00D25C97" w:rsidP="006D0ACA">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hint="cs"/>
                <w:b w:val="0"/>
                <w:bCs/>
                <w:sz w:val="26"/>
                <w:szCs w:val="26"/>
              </w:rPr>
              <w:t>Earnings per share</w:t>
            </w:r>
          </w:p>
        </w:tc>
      </w:tr>
      <w:tr w:rsidR="00D215B6" w:rsidRPr="009E2363" w14:paraId="251076EC" w14:textId="77777777" w:rsidTr="00D25C97">
        <w:tc>
          <w:tcPr>
            <w:tcW w:w="933" w:type="dxa"/>
            <w:shd w:val="clear" w:color="auto" w:fill="auto"/>
            <w:vAlign w:val="bottom"/>
          </w:tcPr>
          <w:p w14:paraId="49D9731D" w14:textId="4C620B43" w:rsidR="00D215B6" w:rsidRPr="009E2363" w:rsidRDefault="00D215B6" w:rsidP="00D215B6">
            <w:pPr>
              <w:pStyle w:val="acctmergecolhdg"/>
              <w:spacing w:line="240" w:lineRule="exact"/>
              <w:rPr>
                <w:rFonts w:ascii="CordiaUPC" w:hAnsi="CordiaUPC" w:cs="CordiaUPC"/>
                <w:b w:val="0"/>
                <w:bCs/>
                <w:color w:val="000000"/>
                <w:sz w:val="26"/>
                <w:szCs w:val="26"/>
                <w:lang w:bidi="th-TH"/>
              </w:rPr>
            </w:pPr>
            <w:r w:rsidRPr="009E2363">
              <w:rPr>
                <w:rFonts w:ascii="CordiaUPC" w:hAnsi="CordiaUPC" w:cs="CordiaUPC"/>
                <w:b w:val="0"/>
                <w:bCs/>
                <w:sz w:val="26"/>
                <w:szCs w:val="26"/>
                <w:lang w:bidi="th-TH"/>
              </w:rPr>
              <w:t>15</w:t>
            </w:r>
          </w:p>
        </w:tc>
        <w:tc>
          <w:tcPr>
            <w:tcW w:w="252" w:type="dxa"/>
            <w:shd w:val="clear" w:color="auto" w:fill="auto"/>
            <w:vAlign w:val="center"/>
          </w:tcPr>
          <w:p w14:paraId="3621F99A" w14:textId="77777777" w:rsidR="00D215B6" w:rsidRPr="009E2363" w:rsidRDefault="00D215B6" w:rsidP="00D215B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714928" w14:textId="1CA1577E" w:rsidR="00D215B6" w:rsidRPr="009E2363" w:rsidRDefault="00D215B6" w:rsidP="00D215B6">
            <w:pPr>
              <w:pStyle w:val="acctmergecolhdg"/>
              <w:spacing w:line="240" w:lineRule="exact"/>
              <w:jc w:val="left"/>
              <w:rPr>
                <w:rFonts w:ascii="CordiaUPC" w:hAnsi="CordiaUPC" w:cs="CordiaUPC"/>
                <w:b w:val="0"/>
                <w:bCs/>
                <w:color w:val="000000"/>
                <w:sz w:val="26"/>
                <w:szCs w:val="26"/>
                <w:cs/>
                <w:lang w:bidi="th-TH"/>
              </w:rPr>
            </w:pPr>
            <w:r w:rsidRPr="009E2363">
              <w:rPr>
                <w:rFonts w:ascii="CordiaUPC" w:hAnsi="CordiaUPC" w:cs="CordiaUPC" w:hint="cs"/>
                <w:b w:val="0"/>
                <w:bCs/>
                <w:sz w:val="26"/>
                <w:szCs w:val="26"/>
              </w:rPr>
              <w:t>Share capital</w:t>
            </w:r>
          </w:p>
        </w:tc>
      </w:tr>
      <w:tr w:rsidR="00D215B6" w:rsidRPr="009E2363" w14:paraId="0FE0A32A" w14:textId="77777777" w:rsidTr="00D25C97">
        <w:tc>
          <w:tcPr>
            <w:tcW w:w="933" w:type="dxa"/>
            <w:shd w:val="clear" w:color="auto" w:fill="auto"/>
            <w:vAlign w:val="bottom"/>
          </w:tcPr>
          <w:p w14:paraId="03AF0B16" w14:textId="7D3A5032" w:rsidR="00D215B6" w:rsidRPr="009E2363" w:rsidRDefault="00D215B6" w:rsidP="00D215B6">
            <w:pPr>
              <w:pStyle w:val="acctmergecolhdg"/>
              <w:spacing w:line="240" w:lineRule="exact"/>
              <w:rPr>
                <w:rFonts w:ascii="CordiaUPC" w:hAnsi="CordiaUPC" w:cs="CordiaUPC"/>
                <w:b w:val="0"/>
                <w:bCs/>
                <w:color w:val="000000"/>
                <w:sz w:val="26"/>
                <w:szCs w:val="26"/>
              </w:rPr>
            </w:pPr>
            <w:r w:rsidRPr="009E2363">
              <w:rPr>
                <w:rFonts w:ascii="CordiaUPC" w:hAnsi="CordiaUPC" w:cs="CordiaUPC"/>
                <w:b w:val="0"/>
                <w:bCs/>
                <w:sz w:val="26"/>
                <w:szCs w:val="26"/>
                <w:lang w:bidi="th-TH"/>
              </w:rPr>
              <w:t>16</w:t>
            </w:r>
          </w:p>
        </w:tc>
        <w:tc>
          <w:tcPr>
            <w:tcW w:w="252" w:type="dxa"/>
            <w:shd w:val="clear" w:color="auto" w:fill="auto"/>
            <w:vAlign w:val="center"/>
          </w:tcPr>
          <w:p w14:paraId="6D490C2D" w14:textId="77777777" w:rsidR="00D215B6" w:rsidRPr="009E2363" w:rsidRDefault="00D215B6" w:rsidP="00D215B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6651B9A" w14:textId="74A63BC9" w:rsidR="00D215B6" w:rsidRPr="009E2363" w:rsidRDefault="00D215B6" w:rsidP="00D215B6">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b w:val="0"/>
                <w:bCs/>
                <w:sz w:val="26"/>
                <w:szCs w:val="26"/>
              </w:rPr>
              <w:t>Warrant - TTB-W1 Warrants Program</w:t>
            </w:r>
          </w:p>
        </w:tc>
      </w:tr>
      <w:tr w:rsidR="00D215B6" w:rsidRPr="009E2363" w14:paraId="7D839598" w14:textId="77777777" w:rsidTr="00D25C97">
        <w:tc>
          <w:tcPr>
            <w:tcW w:w="933" w:type="dxa"/>
            <w:shd w:val="clear" w:color="auto" w:fill="auto"/>
            <w:vAlign w:val="bottom"/>
          </w:tcPr>
          <w:p w14:paraId="37E028EC" w14:textId="40414543" w:rsidR="00D215B6" w:rsidRPr="009E2363" w:rsidRDefault="00D215B6" w:rsidP="00D215B6">
            <w:pPr>
              <w:pStyle w:val="acctmergecolhdg"/>
              <w:spacing w:line="240" w:lineRule="exact"/>
              <w:rPr>
                <w:rFonts w:ascii="CordiaUPC" w:hAnsi="CordiaUPC" w:cs="CordiaUPC"/>
                <w:b w:val="0"/>
                <w:bCs/>
                <w:color w:val="000000"/>
                <w:sz w:val="26"/>
                <w:szCs w:val="26"/>
              </w:rPr>
            </w:pPr>
            <w:r w:rsidRPr="009E2363">
              <w:rPr>
                <w:rFonts w:ascii="CordiaUPC" w:hAnsi="CordiaUPC" w:cs="CordiaUPC"/>
                <w:b w:val="0"/>
                <w:bCs/>
                <w:sz w:val="26"/>
                <w:szCs w:val="26"/>
                <w:lang w:bidi="th-TH"/>
              </w:rPr>
              <w:t>17</w:t>
            </w:r>
          </w:p>
        </w:tc>
        <w:tc>
          <w:tcPr>
            <w:tcW w:w="252" w:type="dxa"/>
            <w:shd w:val="clear" w:color="auto" w:fill="auto"/>
            <w:vAlign w:val="center"/>
          </w:tcPr>
          <w:p w14:paraId="2D8EB516" w14:textId="77777777" w:rsidR="00D215B6" w:rsidRPr="009E2363" w:rsidRDefault="00D215B6" w:rsidP="00D215B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6C5CE2E" w14:textId="28508502" w:rsidR="00D215B6" w:rsidRPr="009E2363" w:rsidRDefault="00D215B6" w:rsidP="00D215B6">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b w:val="0"/>
                <w:bCs/>
                <w:sz w:val="26"/>
                <w:szCs w:val="26"/>
              </w:rPr>
              <w:t>Employee Joint Investment Program</w:t>
            </w:r>
          </w:p>
        </w:tc>
      </w:tr>
      <w:tr w:rsidR="00D215B6" w:rsidRPr="009E2363" w14:paraId="767117F9" w14:textId="77777777" w:rsidTr="00D25C97">
        <w:tc>
          <w:tcPr>
            <w:tcW w:w="933" w:type="dxa"/>
            <w:shd w:val="clear" w:color="auto" w:fill="auto"/>
            <w:vAlign w:val="bottom"/>
          </w:tcPr>
          <w:p w14:paraId="3C0EF516" w14:textId="0B56F194" w:rsidR="00D215B6" w:rsidRPr="009E2363" w:rsidRDefault="00D215B6" w:rsidP="00D215B6">
            <w:pPr>
              <w:pStyle w:val="acctmergecolhdg"/>
              <w:spacing w:line="240" w:lineRule="exact"/>
              <w:rPr>
                <w:rFonts w:ascii="CordiaUPC" w:hAnsi="CordiaUPC" w:cs="CordiaUPC"/>
                <w:b w:val="0"/>
                <w:bCs/>
                <w:color w:val="000000"/>
                <w:sz w:val="26"/>
                <w:szCs w:val="26"/>
                <w:lang w:val="en-US" w:bidi="th-TH"/>
              </w:rPr>
            </w:pPr>
            <w:r w:rsidRPr="009E2363">
              <w:rPr>
                <w:rFonts w:ascii="CordiaUPC" w:hAnsi="CordiaUPC" w:cs="CordiaUPC"/>
                <w:b w:val="0"/>
                <w:bCs/>
                <w:sz w:val="26"/>
                <w:szCs w:val="26"/>
                <w:lang w:bidi="th-TH"/>
              </w:rPr>
              <w:t>18</w:t>
            </w:r>
          </w:p>
        </w:tc>
        <w:tc>
          <w:tcPr>
            <w:tcW w:w="252" w:type="dxa"/>
            <w:shd w:val="clear" w:color="auto" w:fill="auto"/>
            <w:vAlign w:val="center"/>
          </w:tcPr>
          <w:p w14:paraId="24DD130D" w14:textId="77777777" w:rsidR="00D215B6" w:rsidRPr="009E2363" w:rsidRDefault="00D215B6" w:rsidP="00D215B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30AD31" w14:textId="673BB686" w:rsidR="00D215B6" w:rsidRPr="009E2363" w:rsidRDefault="00D215B6" w:rsidP="00D215B6">
            <w:pPr>
              <w:pStyle w:val="acctmergecolhdg"/>
              <w:spacing w:line="240" w:lineRule="exact"/>
              <w:jc w:val="left"/>
              <w:rPr>
                <w:rFonts w:ascii="CordiaUPC" w:hAnsi="CordiaUPC" w:cs="CordiaUPC"/>
                <w:b w:val="0"/>
                <w:bCs/>
                <w:color w:val="000000"/>
                <w:sz w:val="26"/>
                <w:szCs w:val="26"/>
              </w:rPr>
            </w:pPr>
            <w:r w:rsidRPr="009E2363">
              <w:rPr>
                <w:rFonts w:ascii="CordiaUPC" w:hAnsi="CordiaUPC" w:cs="CordiaUPC"/>
                <w:b w:val="0"/>
                <w:bCs/>
                <w:sz w:val="26"/>
                <w:szCs w:val="26"/>
                <w:lang w:bidi="th-TH"/>
              </w:rPr>
              <w:t>Events after the reporting period</w:t>
            </w:r>
          </w:p>
        </w:tc>
      </w:tr>
    </w:tbl>
    <w:p w14:paraId="61B17D4D" w14:textId="77777777" w:rsidR="009A42E2" w:rsidRPr="009A42E2" w:rsidRDefault="009A42E2" w:rsidP="00A1185B">
      <w:pPr>
        <w:spacing w:line="240" w:lineRule="exact"/>
        <w:ind w:firstLine="540"/>
        <w:rPr>
          <w:rFonts w:cs="Times New Roman"/>
        </w:rPr>
      </w:pPr>
    </w:p>
    <w:p w14:paraId="17B93B8C" w14:textId="77777777" w:rsidR="009A42E2" w:rsidRDefault="009A42E2" w:rsidP="00A1185B">
      <w:pPr>
        <w:spacing w:line="240" w:lineRule="exact"/>
        <w:ind w:firstLine="540"/>
        <w:rPr>
          <w:rFonts w:cs="Times New Roman"/>
          <w:lang w:val="en-US"/>
        </w:rPr>
      </w:pPr>
    </w:p>
    <w:p w14:paraId="34322C76" w14:textId="2A0493E0" w:rsidR="00A1185B" w:rsidRPr="00612505" w:rsidRDefault="006E64CE" w:rsidP="00A1185B">
      <w:pPr>
        <w:spacing w:line="240" w:lineRule="exact"/>
        <w:ind w:firstLine="540"/>
        <w:rPr>
          <w:rFonts w:ascii="CordiaUPC" w:hAnsi="CordiaUPC" w:cs="CordiaUPC"/>
          <w:sz w:val="26"/>
          <w:szCs w:val="26"/>
          <w:lang w:val="en-US"/>
        </w:rPr>
      </w:pPr>
      <w:r w:rsidRPr="009E2363">
        <w:rPr>
          <w:rFonts w:cs="Times New Roman"/>
          <w:lang w:val="en-US"/>
        </w:rPr>
        <w:br w:type="page"/>
      </w:r>
      <w:r w:rsidR="00A1185B" w:rsidRPr="00612505">
        <w:rPr>
          <w:rFonts w:ascii="CordiaUPC" w:hAnsi="CordiaUPC" w:cs="CordiaUPC" w:hint="cs"/>
          <w:sz w:val="26"/>
          <w:szCs w:val="26"/>
          <w:lang w:val="en-US"/>
        </w:rPr>
        <w:lastRenderedPageBreak/>
        <w:t>These notes form an integral part of the</w:t>
      </w:r>
      <w:r w:rsidR="00A1185B" w:rsidRPr="00612505">
        <w:rPr>
          <w:rFonts w:ascii="CordiaUPC" w:hAnsi="CordiaUPC" w:cs="CordiaUPC"/>
          <w:sz w:val="26"/>
          <w:szCs w:val="26"/>
          <w:lang w:val="en-US"/>
        </w:rPr>
        <w:t xml:space="preserve"> </w:t>
      </w:r>
      <w:r w:rsidR="003A237E" w:rsidRPr="00612505">
        <w:rPr>
          <w:rFonts w:ascii="CordiaUPC" w:hAnsi="CordiaUPC" w:cs="CordiaUPC"/>
          <w:sz w:val="26"/>
          <w:szCs w:val="26"/>
          <w:lang w:val="en-US"/>
        </w:rPr>
        <w:t xml:space="preserve">interim </w:t>
      </w:r>
      <w:r w:rsidR="00A1185B" w:rsidRPr="00612505">
        <w:rPr>
          <w:rFonts w:ascii="CordiaUPC" w:hAnsi="CordiaUPC" w:cs="CordiaUPC" w:hint="cs"/>
          <w:sz w:val="26"/>
          <w:szCs w:val="26"/>
          <w:lang w:val="en-US"/>
        </w:rPr>
        <w:t>financial statements.</w:t>
      </w:r>
    </w:p>
    <w:p w14:paraId="03E06DA2" w14:textId="77777777" w:rsidR="00A1185B" w:rsidRPr="00612505" w:rsidRDefault="00A1185B" w:rsidP="00A1185B">
      <w:pPr>
        <w:spacing w:line="240" w:lineRule="exact"/>
        <w:ind w:left="540" w:right="-28"/>
        <w:jc w:val="thaiDistribute"/>
        <w:rPr>
          <w:rFonts w:ascii="CordiaUPC" w:hAnsi="CordiaUPC" w:cs="CordiaUPC"/>
          <w:sz w:val="26"/>
          <w:szCs w:val="26"/>
        </w:rPr>
      </w:pPr>
    </w:p>
    <w:p w14:paraId="53DA8D42" w14:textId="5C96CA0C" w:rsidR="00A1185B" w:rsidRPr="009E2363" w:rsidRDefault="00A1185B" w:rsidP="00A1185B">
      <w:pPr>
        <w:spacing w:line="240" w:lineRule="exact"/>
        <w:ind w:left="540" w:right="-28"/>
        <w:jc w:val="thaiDistribute"/>
        <w:rPr>
          <w:rFonts w:ascii="CordiaUPC" w:hAnsi="CordiaUPC" w:cs="CordiaUPC"/>
          <w:sz w:val="26"/>
          <w:szCs w:val="26"/>
        </w:rPr>
      </w:pPr>
      <w:r w:rsidRPr="00612505">
        <w:rPr>
          <w:rFonts w:ascii="CordiaUPC" w:hAnsi="CordiaUPC" w:cs="CordiaUPC" w:hint="cs"/>
          <w:sz w:val="26"/>
          <w:szCs w:val="26"/>
        </w:rPr>
        <w:t xml:space="preserve">The </w:t>
      </w:r>
      <w:r w:rsidR="003A237E" w:rsidRPr="00612505">
        <w:rPr>
          <w:rFonts w:ascii="CordiaUPC" w:hAnsi="CordiaUPC" w:cs="CordiaUPC"/>
          <w:sz w:val="26"/>
          <w:szCs w:val="26"/>
          <w:lang w:val="en-US"/>
        </w:rPr>
        <w:t>interim</w:t>
      </w:r>
      <w:r w:rsidR="003A237E" w:rsidRPr="00612505">
        <w:rPr>
          <w:rFonts w:ascii="CordiaUPC" w:hAnsi="CordiaUPC" w:cs="CordiaUPC" w:hint="cs"/>
          <w:sz w:val="26"/>
          <w:szCs w:val="26"/>
        </w:rPr>
        <w:t xml:space="preserve"> </w:t>
      </w:r>
      <w:r w:rsidRPr="00612505">
        <w:rPr>
          <w:rFonts w:ascii="CordiaUPC" w:hAnsi="CordiaUPC" w:cs="CordiaUPC" w:hint="cs"/>
          <w:sz w:val="26"/>
          <w:szCs w:val="26"/>
        </w:rPr>
        <w:t>financial statements issued for Thai statutory and regulatory reporting purposes are prepared in the Thai language. These</w:t>
      </w:r>
      <w:r w:rsidRPr="00612505">
        <w:rPr>
          <w:rFonts w:ascii="CordiaUPC" w:hAnsi="CordiaUPC" w:cs="CordiaUPC"/>
          <w:sz w:val="26"/>
          <w:szCs w:val="26"/>
        </w:rPr>
        <w:t xml:space="preserve"> </w:t>
      </w:r>
      <w:r w:rsidRPr="00612505">
        <w:rPr>
          <w:rFonts w:ascii="CordiaUPC" w:hAnsi="CordiaUPC" w:cs="CordiaUPC" w:hint="cs"/>
          <w:sz w:val="26"/>
          <w:szCs w:val="26"/>
        </w:rPr>
        <w:t>English language financial statements have</w:t>
      </w:r>
      <w:r w:rsidRPr="009E2363">
        <w:rPr>
          <w:rFonts w:ascii="CordiaUPC" w:hAnsi="CordiaUPC" w:cs="CordiaUPC" w:hint="cs"/>
          <w:sz w:val="26"/>
          <w:szCs w:val="26"/>
        </w:rPr>
        <w:t xml:space="preserve"> been prepared from the Thai language statutory financial statements and were approved and authorised for issue by the </w:t>
      </w:r>
      <w:r w:rsidR="008C113B">
        <w:rPr>
          <w:rFonts w:ascii="CordiaUPC" w:hAnsi="CordiaUPC" w:cs="CordiaUPC"/>
          <w:sz w:val="26"/>
          <w:szCs w:val="26"/>
          <w:lang w:val="en-US" w:bidi="th-TH"/>
        </w:rPr>
        <w:t>Audit Committee</w:t>
      </w:r>
      <w:r w:rsidRPr="009E2363">
        <w:rPr>
          <w:rFonts w:ascii="CordiaUPC" w:hAnsi="CordiaUPC" w:cs="CordiaUPC" w:hint="cs"/>
          <w:sz w:val="26"/>
          <w:szCs w:val="26"/>
        </w:rPr>
        <w:t xml:space="preserve"> on</w:t>
      </w:r>
      <w:r w:rsidR="008D33BB" w:rsidRPr="009E2363">
        <w:rPr>
          <w:rFonts w:ascii="CordiaUPC" w:hAnsi="CordiaUPC" w:cs="CordiaUPC" w:hint="cs"/>
          <w:sz w:val="26"/>
          <w:szCs w:val="26"/>
          <w:cs/>
          <w:lang w:bidi="th-TH"/>
        </w:rPr>
        <w:t xml:space="preserve"> </w:t>
      </w:r>
      <w:r w:rsidR="008C113B">
        <w:rPr>
          <w:rFonts w:ascii="CordiaUPC" w:hAnsi="CordiaUPC" w:cs="CordiaUPC"/>
          <w:sz w:val="26"/>
          <w:szCs w:val="26"/>
          <w:lang w:val="en-US" w:bidi="th-TH"/>
        </w:rPr>
        <w:t>1</w:t>
      </w:r>
      <w:r w:rsidR="008D33BB" w:rsidRPr="009E2363">
        <w:rPr>
          <w:rFonts w:ascii="CordiaUPC" w:hAnsi="CordiaUPC" w:cs="CordiaUPC"/>
          <w:sz w:val="26"/>
          <w:szCs w:val="26"/>
          <w:lang w:val="en-US" w:bidi="th-TH"/>
        </w:rPr>
        <w:t xml:space="preserve">0 </w:t>
      </w:r>
      <w:r w:rsidR="008C113B">
        <w:rPr>
          <w:rFonts w:ascii="CordiaUPC" w:hAnsi="CordiaUPC" w:cs="CordiaUPC"/>
          <w:sz w:val="26"/>
          <w:szCs w:val="26"/>
          <w:lang w:val="en-US" w:bidi="th-TH"/>
        </w:rPr>
        <w:t>May</w:t>
      </w:r>
      <w:r w:rsidRPr="009E2363">
        <w:rPr>
          <w:rFonts w:ascii="CordiaUPC" w:hAnsi="CordiaUPC" w:cs="CordiaUPC" w:hint="cs"/>
          <w:sz w:val="26"/>
          <w:szCs w:val="26"/>
          <w:lang w:val="en-US"/>
        </w:rPr>
        <w:t xml:space="preserve"> 202</w:t>
      </w:r>
      <w:r w:rsidR="007F2796" w:rsidRPr="009E2363">
        <w:rPr>
          <w:rFonts w:ascii="CordiaUPC" w:hAnsi="CordiaUPC" w:cs="CordiaUPC"/>
          <w:sz w:val="26"/>
          <w:szCs w:val="26"/>
          <w:lang w:val="en-US"/>
        </w:rPr>
        <w:t>4</w:t>
      </w:r>
      <w:r w:rsidRPr="009E2363">
        <w:rPr>
          <w:rFonts w:ascii="CordiaUPC" w:eastAsia="Times New Roman" w:hAnsi="CordiaUPC" w:cs="CordiaUPC" w:hint="cs"/>
          <w:sz w:val="26"/>
          <w:szCs w:val="26"/>
          <w:lang w:val="en-US"/>
        </w:rPr>
        <w:t>.</w:t>
      </w:r>
    </w:p>
    <w:p w14:paraId="49CF08C6" w14:textId="0269F9AB" w:rsidR="006E64CE" w:rsidRPr="009E2363" w:rsidRDefault="006E64CE" w:rsidP="00A1185B">
      <w:pPr>
        <w:spacing w:line="240" w:lineRule="exact"/>
        <w:ind w:firstLine="540"/>
        <w:rPr>
          <w:rFonts w:ascii="CordiaUPC" w:hAnsi="CordiaUPC" w:cs="CordiaUPC"/>
          <w:b/>
          <w:bCs/>
          <w:sz w:val="26"/>
          <w:szCs w:val="26"/>
          <w:cs/>
          <w:lang w:val="en-US" w:bidi="th-TH"/>
        </w:rPr>
      </w:pPr>
    </w:p>
    <w:p w14:paraId="269069CD" w14:textId="77777777" w:rsidR="006E64CE" w:rsidRPr="009E2363"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9E2363">
        <w:rPr>
          <w:rFonts w:ascii="CordiaUPC" w:hAnsi="CordiaUPC" w:cs="CordiaUPC" w:hint="cs"/>
          <w:i w:val="0"/>
          <w:iCs/>
          <w:sz w:val="28"/>
          <w:szCs w:val="28"/>
        </w:rPr>
        <w:t>General information</w:t>
      </w:r>
    </w:p>
    <w:p w14:paraId="0D379719" w14:textId="77777777" w:rsidR="006E64CE" w:rsidRPr="009E2363" w:rsidRDefault="006E64CE" w:rsidP="006E64CE">
      <w:pPr>
        <w:pStyle w:val="block"/>
        <w:spacing w:after="0" w:line="240" w:lineRule="exact"/>
        <w:ind w:left="547"/>
        <w:jc w:val="both"/>
        <w:rPr>
          <w:rFonts w:ascii="CordiaUPC" w:hAnsi="CordiaUPC" w:cs="CordiaUPC"/>
          <w:sz w:val="26"/>
          <w:szCs w:val="26"/>
          <w:lang w:val="en-US"/>
        </w:rPr>
      </w:pPr>
    </w:p>
    <w:p w14:paraId="28AC4159" w14:textId="77777777" w:rsidR="006E64CE" w:rsidRPr="009E2363" w:rsidRDefault="006E64CE" w:rsidP="006E64CE">
      <w:pPr>
        <w:spacing w:line="240" w:lineRule="exact"/>
        <w:ind w:left="540" w:right="-28"/>
        <w:jc w:val="thaiDistribute"/>
        <w:rPr>
          <w:rFonts w:ascii="CordiaUPC" w:hAnsi="CordiaUPC" w:cs="CordiaUPC"/>
          <w:sz w:val="26"/>
          <w:szCs w:val="26"/>
        </w:rPr>
      </w:pPr>
      <w:proofErr w:type="spellStart"/>
      <w:r w:rsidRPr="009E2363">
        <w:rPr>
          <w:rFonts w:ascii="CordiaUPC" w:hAnsi="CordiaUPC" w:cs="CordiaUPC" w:hint="cs"/>
          <w:sz w:val="26"/>
          <w:szCs w:val="26"/>
        </w:rPr>
        <w:t>TMB</w:t>
      </w:r>
      <w:r w:rsidRPr="009E2363">
        <w:rPr>
          <w:rFonts w:ascii="CordiaUPC" w:hAnsi="CordiaUPC" w:cs="CordiaUPC"/>
          <w:sz w:val="26"/>
          <w:szCs w:val="26"/>
        </w:rPr>
        <w:t>Thanachart</w:t>
      </w:r>
      <w:proofErr w:type="spellEnd"/>
      <w:r w:rsidRPr="009E2363">
        <w:rPr>
          <w:rFonts w:ascii="CordiaUPC" w:hAnsi="CordiaUPC" w:cs="CordiaUPC" w:hint="cs"/>
          <w:sz w:val="26"/>
          <w:szCs w:val="26"/>
        </w:rPr>
        <w:t xml:space="preserve"> Bank Public Company Limited, (the “Bank”), is incorporated in Thailand and has its registered office at 3000 </w:t>
      </w:r>
      <w:proofErr w:type="spellStart"/>
      <w:r w:rsidRPr="009E2363">
        <w:rPr>
          <w:rFonts w:ascii="CordiaUPC" w:hAnsi="CordiaUPC" w:cs="CordiaUPC" w:hint="cs"/>
          <w:sz w:val="26"/>
          <w:szCs w:val="26"/>
        </w:rPr>
        <w:t>Phahonyothin</w:t>
      </w:r>
      <w:proofErr w:type="spellEnd"/>
      <w:r w:rsidRPr="009E2363">
        <w:rPr>
          <w:rFonts w:ascii="CordiaUPC" w:hAnsi="CordiaUPC" w:cs="CordiaUPC" w:hint="cs"/>
          <w:sz w:val="26"/>
          <w:szCs w:val="26"/>
        </w:rPr>
        <w:t xml:space="preserve"> Road, </w:t>
      </w:r>
      <w:proofErr w:type="spellStart"/>
      <w:r w:rsidRPr="009E2363">
        <w:rPr>
          <w:rFonts w:ascii="CordiaUPC" w:hAnsi="CordiaUPC" w:cs="CordiaUPC" w:hint="cs"/>
          <w:sz w:val="26"/>
          <w:szCs w:val="26"/>
        </w:rPr>
        <w:t>Chomphon</w:t>
      </w:r>
      <w:proofErr w:type="spellEnd"/>
      <w:r w:rsidRPr="009E2363">
        <w:rPr>
          <w:rFonts w:ascii="CordiaUPC" w:hAnsi="CordiaUPC" w:cs="CordiaUPC" w:hint="cs"/>
          <w:sz w:val="26"/>
          <w:szCs w:val="26"/>
        </w:rPr>
        <w:t xml:space="preserve">, </w:t>
      </w:r>
      <w:proofErr w:type="spellStart"/>
      <w:r w:rsidRPr="009E2363">
        <w:rPr>
          <w:rFonts w:ascii="CordiaUPC" w:hAnsi="CordiaUPC" w:cs="CordiaUPC" w:hint="cs"/>
          <w:sz w:val="26"/>
          <w:szCs w:val="26"/>
        </w:rPr>
        <w:t>Chatuchak</w:t>
      </w:r>
      <w:proofErr w:type="spellEnd"/>
      <w:r w:rsidRPr="009E2363">
        <w:rPr>
          <w:rFonts w:ascii="CordiaUPC" w:hAnsi="CordiaUPC" w:cs="CordiaUPC" w:hint="cs"/>
          <w:sz w:val="26"/>
          <w:szCs w:val="26"/>
        </w:rPr>
        <w:t>, Bangkok.</w:t>
      </w:r>
    </w:p>
    <w:p w14:paraId="7353ADB3" w14:textId="77777777" w:rsidR="006E64CE" w:rsidRPr="009E2363"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9E2363" w:rsidRDefault="006E64CE" w:rsidP="006E64CE">
      <w:pPr>
        <w:spacing w:line="240" w:lineRule="exact"/>
        <w:ind w:left="540" w:right="-28"/>
        <w:jc w:val="thaiDistribute"/>
        <w:rPr>
          <w:rFonts w:ascii="CordiaUPC" w:hAnsi="CordiaUPC" w:cs="CordiaUPC"/>
          <w:sz w:val="26"/>
          <w:szCs w:val="26"/>
          <w:lang w:val="en-US"/>
        </w:rPr>
      </w:pPr>
      <w:r w:rsidRPr="009E2363">
        <w:rPr>
          <w:rFonts w:ascii="CordiaUPC" w:hAnsi="CordiaUPC" w:cs="CordiaUPC" w:hint="cs"/>
          <w:sz w:val="26"/>
          <w:szCs w:val="26"/>
          <w:lang w:val="en-US"/>
        </w:rPr>
        <w:t>The Bank was listed on the Stock Exchange of Thailand on 23 December 1983.</w:t>
      </w:r>
    </w:p>
    <w:p w14:paraId="4568667E" w14:textId="77777777" w:rsidR="006E64CE" w:rsidRPr="009E2363" w:rsidRDefault="006E64CE" w:rsidP="006E64CE">
      <w:pPr>
        <w:spacing w:line="240" w:lineRule="exact"/>
        <w:ind w:left="547"/>
        <w:jc w:val="both"/>
        <w:rPr>
          <w:rFonts w:ascii="CordiaUPC" w:hAnsi="CordiaUPC" w:cs="CordiaUPC"/>
          <w:sz w:val="26"/>
          <w:szCs w:val="26"/>
          <w:cs/>
          <w:lang w:bidi="th-TH"/>
        </w:rPr>
      </w:pPr>
    </w:p>
    <w:p w14:paraId="5130C81D" w14:textId="5E605A57" w:rsidR="006E64CE" w:rsidRPr="00612505" w:rsidRDefault="006E64CE" w:rsidP="006E64CE">
      <w:pPr>
        <w:spacing w:line="240" w:lineRule="exact"/>
        <w:ind w:left="540" w:right="-28"/>
        <w:jc w:val="thaiDistribute"/>
        <w:rPr>
          <w:rFonts w:ascii="CordiaUPC" w:hAnsi="CordiaUPC" w:cs="CordiaUPC"/>
          <w:sz w:val="26"/>
          <w:szCs w:val="26"/>
          <w:lang w:val="en-US"/>
        </w:rPr>
      </w:pPr>
      <w:r w:rsidRPr="00612505">
        <w:rPr>
          <w:rFonts w:ascii="CordiaUPC" w:hAnsi="CordiaUPC" w:cs="CordiaUPC" w:hint="cs"/>
          <w:sz w:val="26"/>
          <w:szCs w:val="26"/>
          <w:lang w:val="en-US"/>
        </w:rPr>
        <w:t>The principal business of the Bank is operating commercial banking businesses. The subsidiaries are incorporated as company</w:t>
      </w:r>
      <w:r w:rsidRPr="00612505">
        <w:rPr>
          <w:rFonts w:ascii="CordiaUPC" w:hAnsi="CordiaUPC" w:cs="CordiaUPC" w:hint="cs"/>
          <w:sz w:val="26"/>
          <w:szCs w:val="26"/>
          <w:cs/>
          <w:lang w:val="en-US" w:bidi="th-TH"/>
        </w:rPr>
        <w:t xml:space="preserve"> </w:t>
      </w:r>
      <w:r w:rsidRPr="00612505">
        <w:rPr>
          <w:rFonts w:ascii="CordiaUPC" w:hAnsi="CordiaUPC" w:cs="CordiaUPC" w:hint="cs"/>
          <w:sz w:val="26"/>
          <w:szCs w:val="26"/>
          <w:lang w:val="en-US"/>
        </w:rPr>
        <w:t>under Thai laws and ha</w:t>
      </w:r>
      <w:r w:rsidRPr="00612505">
        <w:rPr>
          <w:rFonts w:ascii="CordiaUPC" w:hAnsi="CordiaUPC" w:cs="CordiaUPC"/>
          <w:sz w:val="26"/>
          <w:szCs w:val="26"/>
          <w:lang w:val="en-US" w:bidi="th-TH"/>
        </w:rPr>
        <w:t>ve</w:t>
      </w:r>
      <w:r w:rsidRPr="00612505">
        <w:rPr>
          <w:rFonts w:ascii="CordiaUPC" w:hAnsi="CordiaUPC" w:cs="CordiaUPC" w:hint="cs"/>
          <w:sz w:val="26"/>
          <w:szCs w:val="26"/>
          <w:lang w:val="en-US"/>
        </w:rPr>
        <w:t xml:space="preserve"> been operating in Thailand, with its core </w:t>
      </w:r>
      <w:r w:rsidRPr="00612505">
        <w:rPr>
          <w:rFonts w:ascii="CordiaUPC" w:hAnsi="CordiaUPC" w:cs="CordiaUPC" w:hint="cs"/>
          <w:spacing w:val="-8"/>
          <w:sz w:val="26"/>
          <w:szCs w:val="26"/>
          <w:lang w:val="en-US"/>
        </w:rPr>
        <w:t>business</w:t>
      </w:r>
      <w:r w:rsidRPr="00612505">
        <w:rPr>
          <w:rFonts w:ascii="CordiaUPC" w:hAnsi="CordiaUPC" w:cs="CordiaUPC"/>
          <w:spacing w:val="-8"/>
          <w:sz w:val="26"/>
          <w:szCs w:val="26"/>
          <w:lang w:val="en-US"/>
        </w:rPr>
        <w:t>es</w:t>
      </w:r>
      <w:r w:rsidRPr="00612505">
        <w:rPr>
          <w:rFonts w:ascii="CordiaUPC" w:hAnsi="CordiaUPC" w:cs="CordiaUPC" w:hint="cs"/>
          <w:spacing w:val="-8"/>
          <w:sz w:val="26"/>
          <w:szCs w:val="26"/>
          <w:lang w:val="en-US"/>
        </w:rPr>
        <w:t xml:space="preserve"> </w:t>
      </w:r>
      <w:r w:rsidRPr="00612505">
        <w:rPr>
          <w:rFonts w:ascii="CordiaUPC" w:hAnsi="CordiaUPC" w:cs="CordiaUPC" w:hint="cs"/>
          <w:sz w:val="26"/>
          <w:szCs w:val="26"/>
          <w:lang w:val="en-US"/>
        </w:rPr>
        <w:t>being provision of asset management</w:t>
      </w:r>
      <w:r w:rsidRPr="00612505">
        <w:rPr>
          <w:rFonts w:ascii="CordiaUPC" w:hAnsi="CordiaUPC" w:cs="CordiaUPC" w:hint="cs"/>
          <w:sz w:val="26"/>
          <w:szCs w:val="26"/>
          <w:cs/>
          <w:lang w:val="en-US" w:bidi="th-TH"/>
        </w:rPr>
        <w:t xml:space="preserve"> </w:t>
      </w:r>
      <w:r w:rsidRPr="00612505">
        <w:rPr>
          <w:rFonts w:ascii="CordiaUPC" w:hAnsi="CordiaUPC" w:cs="CordiaUPC"/>
          <w:sz w:val="26"/>
          <w:szCs w:val="26"/>
          <w:lang w:val="en-US"/>
        </w:rPr>
        <w:t>and brokerage service</w:t>
      </w:r>
      <w:r w:rsidRPr="00612505">
        <w:rPr>
          <w:rFonts w:ascii="CordiaUPC" w:hAnsi="CordiaUPC" w:cs="CordiaUPC" w:hint="cs"/>
          <w:sz w:val="26"/>
          <w:szCs w:val="26"/>
          <w:lang w:val="en-US"/>
        </w:rPr>
        <w:t>. Details of the Bank’s subsidiaries and associat</w:t>
      </w:r>
      <w:r w:rsidR="00BA3BB4" w:rsidRPr="00612505">
        <w:rPr>
          <w:rFonts w:ascii="CordiaUPC" w:hAnsi="CordiaUPC" w:cs="CordiaUPC"/>
          <w:sz w:val="26"/>
          <w:szCs w:val="26"/>
          <w:lang w:val="en-US"/>
        </w:rPr>
        <w:t>e</w:t>
      </w:r>
      <w:r w:rsidRPr="00612505">
        <w:rPr>
          <w:rFonts w:ascii="CordiaUPC" w:hAnsi="CordiaUPC" w:cs="CordiaUPC" w:hint="cs"/>
          <w:sz w:val="26"/>
          <w:szCs w:val="26"/>
          <w:lang w:val="en-US"/>
        </w:rPr>
        <w:t xml:space="preserve"> as at </w:t>
      </w:r>
      <w:r w:rsidR="003A237E" w:rsidRPr="00612505">
        <w:rPr>
          <w:rFonts w:ascii="CordiaUPC" w:hAnsi="CordiaUPC" w:cs="CordiaUPC"/>
          <w:sz w:val="26"/>
          <w:szCs w:val="26"/>
          <w:lang w:val="en-US"/>
        </w:rPr>
        <w:t xml:space="preserve">31 March 2024 and </w:t>
      </w:r>
      <w:r w:rsidR="004C4879" w:rsidRPr="00612505">
        <w:rPr>
          <w:rFonts w:ascii="CordiaUPC" w:hAnsi="CordiaUPC" w:cs="CordiaUPC"/>
          <w:sz w:val="26"/>
          <w:szCs w:val="26"/>
          <w:lang w:val="en-US"/>
        </w:rPr>
        <w:t xml:space="preserve">31 December </w:t>
      </w:r>
      <w:r w:rsidR="00A1185B" w:rsidRPr="00612505">
        <w:rPr>
          <w:rFonts w:ascii="CordiaUPC" w:hAnsi="CordiaUPC" w:cs="CordiaUPC"/>
          <w:sz w:val="26"/>
          <w:szCs w:val="26"/>
          <w:lang w:val="en-US"/>
        </w:rPr>
        <w:t xml:space="preserve">2023 </w:t>
      </w:r>
      <w:r w:rsidRPr="00612505">
        <w:rPr>
          <w:rFonts w:ascii="CordiaUPC" w:hAnsi="CordiaUPC" w:cs="CordiaUPC" w:hint="cs"/>
          <w:sz w:val="26"/>
          <w:szCs w:val="26"/>
          <w:lang w:val="en-US"/>
        </w:rPr>
        <w:t xml:space="preserve">are given in note </w:t>
      </w:r>
      <w:r w:rsidR="003A237E" w:rsidRPr="00612505">
        <w:rPr>
          <w:rFonts w:ascii="CordiaUPC" w:hAnsi="CordiaUPC" w:cs="CordiaUPC"/>
          <w:sz w:val="26"/>
          <w:szCs w:val="26"/>
          <w:lang w:val="en-US" w:bidi="th-TH"/>
        </w:rPr>
        <w:t>6</w:t>
      </w:r>
      <w:r w:rsidRPr="00612505">
        <w:rPr>
          <w:rFonts w:ascii="CordiaUPC" w:hAnsi="CordiaUPC" w:cs="CordiaUPC" w:hint="cs"/>
          <w:sz w:val="26"/>
          <w:szCs w:val="26"/>
          <w:lang w:val="en-US"/>
        </w:rPr>
        <w:t>.</w:t>
      </w:r>
    </w:p>
    <w:p w14:paraId="5779E04B" w14:textId="77777777" w:rsidR="006E64CE" w:rsidRPr="00612505" w:rsidRDefault="006E64CE" w:rsidP="006E64CE">
      <w:pPr>
        <w:pStyle w:val="Heading1"/>
        <w:numPr>
          <w:ilvl w:val="0"/>
          <w:numId w:val="0"/>
        </w:numPr>
        <w:tabs>
          <w:tab w:val="num" w:pos="540"/>
        </w:tabs>
        <w:spacing w:before="0" w:after="0" w:line="240" w:lineRule="exact"/>
        <w:rPr>
          <w:rFonts w:ascii="CordiaUPC" w:hAnsi="CordiaUPC" w:cs="CordiaUPC"/>
          <w:i w:val="0"/>
          <w:iCs/>
          <w:sz w:val="26"/>
          <w:szCs w:val="26"/>
          <w:cs/>
          <w:lang w:val="en-US" w:bidi="th-TH"/>
        </w:rPr>
      </w:pPr>
    </w:p>
    <w:p w14:paraId="24F3F165" w14:textId="5E6F0E2C" w:rsidR="00A1185B" w:rsidRPr="00612505" w:rsidRDefault="00A1185B" w:rsidP="00A1185B">
      <w:pPr>
        <w:pStyle w:val="Heading1"/>
        <w:numPr>
          <w:ilvl w:val="0"/>
          <w:numId w:val="18"/>
        </w:numPr>
        <w:spacing w:before="0" w:after="0" w:line="240" w:lineRule="exact"/>
        <w:ind w:left="540" w:hanging="540"/>
        <w:rPr>
          <w:rFonts w:ascii="CordiaUPC" w:hAnsi="CordiaUPC" w:cs="CordiaUPC"/>
          <w:i w:val="0"/>
          <w:iCs/>
          <w:sz w:val="28"/>
          <w:szCs w:val="28"/>
        </w:rPr>
      </w:pPr>
      <w:r w:rsidRPr="00612505">
        <w:rPr>
          <w:rFonts w:ascii="CordiaUPC" w:hAnsi="CordiaUPC" w:cs="CordiaUPC" w:hint="cs"/>
          <w:i w:val="0"/>
          <w:iCs/>
          <w:sz w:val="28"/>
          <w:szCs w:val="28"/>
        </w:rPr>
        <w:t>Basis of preparation of the</w:t>
      </w:r>
      <w:r w:rsidRPr="00612505">
        <w:rPr>
          <w:rFonts w:ascii="CordiaUPC" w:hAnsi="CordiaUPC" w:cs="CordiaUPC"/>
          <w:i w:val="0"/>
          <w:iCs/>
          <w:sz w:val="28"/>
          <w:szCs w:val="28"/>
          <w:lang w:val="en-US" w:bidi="th-TH"/>
        </w:rPr>
        <w:t xml:space="preserve"> </w:t>
      </w:r>
      <w:r w:rsidR="00470547" w:rsidRPr="00612505">
        <w:rPr>
          <w:rFonts w:ascii="CordiaUPC" w:hAnsi="CordiaUPC" w:cs="CordiaUPC"/>
          <w:i w:val="0"/>
          <w:iCs/>
          <w:sz w:val="28"/>
          <w:szCs w:val="28"/>
          <w:lang w:val="en-US" w:bidi="th-TH"/>
        </w:rPr>
        <w:t xml:space="preserve">interim </w:t>
      </w:r>
      <w:r w:rsidRPr="00612505">
        <w:rPr>
          <w:rFonts w:ascii="CordiaUPC" w:hAnsi="CordiaUPC" w:cs="CordiaUPC" w:hint="cs"/>
          <w:i w:val="0"/>
          <w:iCs/>
          <w:sz w:val="28"/>
          <w:szCs w:val="28"/>
        </w:rPr>
        <w:t>financial statements</w:t>
      </w:r>
    </w:p>
    <w:p w14:paraId="0D635E23" w14:textId="77777777" w:rsidR="00470547" w:rsidRPr="00612505" w:rsidRDefault="00470547" w:rsidP="00470547">
      <w:pPr>
        <w:pStyle w:val="block"/>
        <w:spacing w:after="0" w:line="240" w:lineRule="exact"/>
        <w:ind w:left="0"/>
        <w:jc w:val="both"/>
        <w:rPr>
          <w:rFonts w:ascii="CordiaUPC" w:hAnsi="CordiaUPC" w:cs="CordiaUPC"/>
          <w:sz w:val="26"/>
          <w:szCs w:val="26"/>
          <w:cs/>
          <w:lang w:bidi="th-TH"/>
        </w:rPr>
      </w:pPr>
    </w:p>
    <w:p w14:paraId="381F13B2" w14:textId="77777777" w:rsidR="00470547" w:rsidRPr="00612505" w:rsidRDefault="00470547" w:rsidP="00470547">
      <w:pPr>
        <w:pStyle w:val="block"/>
        <w:numPr>
          <w:ilvl w:val="0"/>
          <w:numId w:val="36"/>
        </w:numPr>
        <w:spacing w:after="0" w:line="240" w:lineRule="exact"/>
        <w:ind w:left="0" w:firstLine="0"/>
        <w:jc w:val="both"/>
        <w:rPr>
          <w:rFonts w:ascii="CordiaUPC" w:hAnsi="CordiaUPC" w:cs="CordiaUPC"/>
          <w:b/>
          <w:bCs/>
          <w:i/>
          <w:iCs/>
          <w:sz w:val="26"/>
          <w:szCs w:val="26"/>
          <w:lang w:val="en-US"/>
        </w:rPr>
      </w:pPr>
      <w:r w:rsidRPr="00612505">
        <w:rPr>
          <w:rFonts w:ascii="CordiaUPC" w:hAnsi="CordiaUPC" w:cs="CordiaUPC" w:hint="cs"/>
          <w:b/>
          <w:bCs/>
          <w:i/>
          <w:iCs/>
          <w:sz w:val="26"/>
          <w:szCs w:val="26"/>
          <w:lang w:val="en-US"/>
        </w:rPr>
        <w:t>Statement of compliance</w:t>
      </w:r>
    </w:p>
    <w:p w14:paraId="1B43693C" w14:textId="77777777" w:rsidR="00470547" w:rsidRPr="00612505" w:rsidRDefault="00470547" w:rsidP="00470547">
      <w:pPr>
        <w:pStyle w:val="block"/>
        <w:spacing w:after="0" w:line="240" w:lineRule="exact"/>
        <w:ind w:left="547"/>
        <w:jc w:val="both"/>
        <w:rPr>
          <w:rFonts w:ascii="CordiaUPC" w:hAnsi="CordiaUPC" w:cs="CordiaUPC"/>
          <w:b/>
          <w:bCs/>
          <w:i/>
          <w:iCs/>
          <w:sz w:val="26"/>
          <w:szCs w:val="26"/>
          <w:lang w:val="en-US"/>
        </w:rPr>
      </w:pPr>
    </w:p>
    <w:p w14:paraId="0428E6E9" w14:textId="77777777" w:rsidR="00470547" w:rsidRPr="00612505" w:rsidRDefault="00470547" w:rsidP="00470547">
      <w:pPr>
        <w:spacing w:line="240" w:lineRule="exact"/>
        <w:ind w:left="540"/>
        <w:jc w:val="thaiDistribute"/>
        <w:rPr>
          <w:rFonts w:ascii="CordiaUPC" w:hAnsi="CordiaUPC" w:cs="CordiaUPC"/>
          <w:spacing w:val="-4"/>
          <w:sz w:val="26"/>
          <w:szCs w:val="26"/>
          <w:lang w:bidi="th-TH"/>
        </w:rPr>
      </w:pPr>
      <w:r w:rsidRPr="00612505">
        <w:rPr>
          <w:rFonts w:ascii="CordiaUPC" w:hAnsi="CordiaUPC" w:cs="CordiaUPC"/>
          <w:sz w:val="26"/>
          <w:szCs w:val="26"/>
          <w:lang w:val="en-US" w:bidi="th-TH"/>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612505">
        <w:rPr>
          <w:rFonts w:ascii="CordiaUPC" w:hAnsi="CordiaUPC" w:cs="CordiaUPC"/>
          <w:sz w:val="26"/>
          <w:szCs w:val="26"/>
          <w:lang w:val="en-US" w:bidi="th-TH"/>
        </w:rPr>
        <w:t>BoT</w:t>
      </w:r>
      <w:proofErr w:type="spellEnd"/>
      <w:r w:rsidRPr="00612505">
        <w:rPr>
          <w:rFonts w:ascii="CordiaUPC" w:hAnsi="CordiaUPC" w:cs="CordiaUPC"/>
          <w:sz w:val="26"/>
          <w:szCs w:val="26"/>
          <w:lang w:val="en-US" w:bidi="th-TH"/>
        </w:rPr>
        <w:t xml:space="preserve">) and applicable rules and regulations of the Thai Securities and Exchange Commission. The interim financial statements are presented in accordance with the </w:t>
      </w:r>
      <w:proofErr w:type="spellStart"/>
      <w:r w:rsidRPr="00612505">
        <w:rPr>
          <w:rFonts w:ascii="CordiaUPC" w:hAnsi="CordiaUPC" w:cs="CordiaUPC"/>
          <w:sz w:val="26"/>
          <w:szCs w:val="26"/>
          <w:lang w:val="en-US" w:bidi="th-TH"/>
        </w:rPr>
        <w:t>BoT</w:t>
      </w:r>
      <w:proofErr w:type="spellEnd"/>
      <w:r w:rsidRPr="00612505">
        <w:rPr>
          <w:rFonts w:ascii="CordiaUPC" w:hAnsi="CordiaUPC" w:cs="CordiaUPC"/>
          <w:sz w:val="26"/>
          <w:szCs w:val="26"/>
          <w:lang w:val="en-US" w:bidi="th-TH"/>
        </w:rPr>
        <w:t xml:space="preserve"> notification number Sor Nor Sor 21/2561, regarding to </w:t>
      </w:r>
      <w:r w:rsidRPr="00612505">
        <w:rPr>
          <w:rFonts w:ascii="CordiaUPC" w:hAnsi="CordiaUPC" w:cs="CordiaUPC"/>
          <w:i/>
          <w:iCs/>
          <w:sz w:val="26"/>
          <w:szCs w:val="26"/>
          <w:lang w:val="en-AU" w:bidi="th-TH"/>
        </w:rPr>
        <w:t>Preparation and Announcement of Financial Statements of a Commercial Bank and a Holding Company that is the Parent Company of a Financial Group</w:t>
      </w:r>
      <w:r w:rsidRPr="00612505">
        <w:rPr>
          <w:rFonts w:ascii="CordiaUPC" w:hAnsi="CordiaUPC" w:cs="CordiaUPC"/>
          <w:sz w:val="26"/>
          <w:szCs w:val="26"/>
          <w:lang w:val="en-AU" w:bidi="th-TH"/>
        </w:rPr>
        <w:t xml:space="preserve">; </w:t>
      </w:r>
      <w:r w:rsidRPr="00612505">
        <w:rPr>
          <w:rFonts w:ascii="CordiaUPC" w:eastAsia="Times New Roman" w:hAnsi="CordiaUPC" w:cs="CordiaUPC"/>
          <w:sz w:val="26"/>
          <w:szCs w:val="26"/>
        </w:rPr>
        <w:t xml:space="preserve">and other additional </w:t>
      </w:r>
      <w:proofErr w:type="spellStart"/>
      <w:r w:rsidRPr="00612505">
        <w:rPr>
          <w:rFonts w:ascii="CordiaUPC" w:eastAsia="Times New Roman" w:hAnsi="CordiaUPC" w:cs="CordiaUPC"/>
          <w:sz w:val="26"/>
          <w:szCs w:val="26"/>
        </w:rPr>
        <w:t>BoT</w:t>
      </w:r>
      <w:proofErr w:type="spellEnd"/>
      <w:r w:rsidRPr="00612505">
        <w:rPr>
          <w:rFonts w:ascii="CordiaUPC" w:eastAsia="Times New Roman" w:hAnsi="CordiaUPC" w:cs="CordiaUPC"/>
          <w:sz w:val="26"/>
          <w:szCs w:val="26"/>
        </w:rPr>
        <w:t xml:space="preserve"> notification. </w:t>
      </w:r>
    </w:p>
    <w:p w14:paraId="302F3064" w14:textId="77777777" w:rsidR="00470547" w:rsidRPr="00612505" w:rsidRDefault="00470547" w:rsidP="00470547">
      <w:pPr>
        <w:spacing w:line="240" w:lineRule="exact"/>
        <w:rPr>
          <w:rFonts w:ascii="CordiaUPC" w:hAnsi="CordiaUPC" w:cs="CordiaUPC"/>
          <w:sz w:val="26"/>
          <w:szCs w:val="26"/>
          <w:lang w:val="en-US" w:bidi="th-TH"/>
        </w:rPr>
      </w:pPr>
    </w:p>
    <w:p w14:paraId="1D604B90" w14:textId="2E28050C" w:rsidR="00470547" w:rsidRPr="00612505" w:rsidRDefault="00470547" w:rsidP="00470547">
      <w:pPr>
        <w:spacing w:line="240" w:lineRule="exact"/>
        <w:ind w:left="540"/>
        <w:jc w:val="thaiDistribute"/>
        <w:rPr>
          <w:rFonts w:ascii="CordiaUPC" w:hAnsi="CordiaUPC" w:cs="CordiaUPC"/>
          <w:sz w:val="26"/>
          <w:szCs w:val="26"/>
          <w:lang w:val="en-US" w:bidi="th-TH"/>
        </w:rPr>
      </w:pPr>
      <w:r w:rsidRPr="00612505">
        <w:rPr>
          <w:rFonts w:ascii="CordiaUPC" w:hAnsi="CordiaUPC" w:cs="CordiaUPC"/>
          <w:sz w:val="26"/>
          <w:szCs w:val="26"/>
          <w:lang w:val="en-US" w:bidi="th-TH"/>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w:t>
      </w:r>
      <w:r w:rsidR="0062226C" w:rsidRPr="00612505">
        <w:rPr>
          <w:rFonts w:ascii="CordiaUPC" w:hAnsi="CordiaUPC" w:cs="CordiaUPC"/>
          <w:sz w:val="26"/>
          <w:szCs w:val="26"/>
          <w:lang w:val="en-US" w:bidi="th-TH"/>
        </w:rPr>
        <w:t>3</w:t>
      </w:r>
      <w:r w:rsidRPr="00612505">
        <w:rPr>
          <w:rFonts w:ascii="CordiaUPC" w:hAnsi="CordiaUPC" w:cs="CordiaUPC"/>
          <w:sz w:val="26"/>
          <w:szCs w:val="26"/>
          <w:lang w:val="en-US" w:bidi="th-TH"/>
        </w:rPr>
        <w:t>.</w:t>
      </w:r>
    </w:p>
    <w:p w14:paraId="123FA7FC" w14:textId="77777777" w:rsidR="00470547" w:rsidRPr="00612505" w:rsidRDefault="00470547" w:rsidP="00470547">
      <w:pPr>
        <w:spacing w:line="240" w:lineRule="exact"/>
        <w:rPr>
          <w:rFonts w:ascii="CordiaUPC" w:hAnsi="CordiaUPC" w:cs="CordiaUPC"/>
          <w:spacing w:val="-4"/>
          <w:sz w:val="26"/>
          <w:szCs w:val="26"/>
          <w:lang w:val="en-US" w:bidi="th-TH"/>
        </w:rPr>
      </w:pPr>
    </w:p>
    <w:p w14:paraId="2F1C2BC4" w14:textId="77777777" w:rsidR="00470547" w:rsidRDefault="00470547" w:rsidP="00470547">
      <w:pPr>
        <w:pStyle w:val="block"/>
        <w:spacing w:after="0" w:line="240" w:lineRule="exact"/>
        <w:ind w:left="540"/>
        <w:jc w:val="both"/>
        <w:rPr>
          <w:rFonts w:ascii="CordiaUPC" w:hAnsi="CordiaUPC" w:cs="CordiaUPC"/>
          <w:sz w:val="26"/>
          <w:szCs w:val="26"/>
          <w:lang w:val="en-US"/>
        </w:rPr>
      </w:pPr>
      <w:r w:rsidRPr="00612505">
        <w:rPr>
          <w:rFonts w:ascii="CordiaUPC" w:hAnsi="CordiaUPC" w:cs="CordiaUPC" w:hint="cs"/>
          <w:sz w:val="26"/>
          <w:szCs w:val="26"/>
          <w:lang w:val="en-US"/>
        </w:rPr>
        <w:t xml:space="preserve">The </w:t>
      </w:r>
      <w:r w:rsidRPr="00612505">
        <w:rPr>
          <w:rFonts w:ascii="CordiaUPC" w:hAnsi="CordiaUPC" w:cs="CordiaUPC"/>
          <w:sz w:val="26"/>
          <w:szCs w:val="26"/>
          <w:lang w:val="en-US"/>
        </w:rPr>
        <w:t xml:space="preserve">interim </w:t>
      </w:r>
      <w:r w:rsidRPr="00612505">
        <w:rPr>
          <w:rFonts w:ascii="CordiaUPC" w:hAnsi="CordiaUPC" w:cs="CordiaUPC" w:hint="cs"/>
          <w:sz w:val="26"/>
          <w:szCs w:val="26"/>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5B832D66" w14:textId="77777777" w:rsidR="004B4BB2" w:rsidRDefault="004B4BB2" w:rsidP="00470547">
      <w:pPr>
        <w:pStyle w:val="block"/>
        <w:spacing w:after="0" w:line="240" w:lineRule="exact"/>
        <w:ind w:left="540"/>
        <w:jc w:val="both"/>
        <w:rPr>
          <w:rFonts w:ascii="CordiaUPC" w:hAnsi="CordiaUPC" w:cs="CordiaUPC"/>
          <w:sz w:val="26"/>
          <w:szCs w:val="26"/>
          <w:lang w:val="en-US"/>
        </w:rPr>
      </w:pPr>
    </w:p>
    <w:p w14:paraId="6A6806CC" w14:textId="40A54995" w:rsidR="004B4BB2" w:rsidRPr="00F11678" w:rsidRDefault="004B4BB2" w:rsidP="004B4BB2">
      <w:pPr>
        <w:pStyle w:val="block"/>
        <w:spacing w:after="0" w:line="240" w:lineRule="exact"/>
        <w:ind w:left="540"/>
        <w:jc w:val="both"/>
        <w:rPr>
          <w:rFonts w:ascii="CordiaUPC" w:hAnsi="CordiaUPC" w:cs="CordiaUPC"/>
          <w:sz w:val="26"/>
          <w:szCs w:val="26"/>
          <w:lang w:val="en-US" w:bidi="th-TH"/>
        </w:rPr>
      </w:pPr>
      <w:r w:rsidRPr="00612505">
        <w:rPr>
          <w:rFonts w:ascii="CordiaUPC" w:hAnsi="CordiaUPC" w:cs="CordiaUPC"/>
          <w:sz w:val="26"/>
          <w:szCs w:val="26"/>
          <w:lang w:val="en-US" w:bidi="th-TH"/>
        </w:rPr>
        <w:t>TFRS 17, Insurance Contracts,</w:t>
      </w:r>
      <w:r w:rsidR="00612505" w:rsidRPr="00612505">
        <w:rPr>
          <w:rFonts w:ascii="CordiaUPC" w:hAnsi="CordiaUPC" w:cs="CordiaUPC"/>
          <w:sz w:val="26"/>
          <w:szCs w:val="26"/>
          <w:lang w:val="en-US" w:bidi="th-TH"/>
        </w:rPr>
        <w:t xml:space="preserve"> </w:t>
      </w:r>
      <w:r w:rsidRPr="00612505">
        <w:rPr>
          <w:rFonts w:ascii="CordiaUPC" w:hAnsi="CordiaUPC" w:cs="CordiaUPC"/>
          <w:sz w:val="26"/>
          <w:szCs w:val="26"/>
          <w:lang w:val="en-US" w:bidi="th-TH"/>
        </w:rPr>
        <w:t xml:space="preserve">has been issued and will be effective for the financial statement periods beginning on or after 1 January 2025. </w:t>
      </w:r>
      <w:r w:rsidR="00DF43BF">
        <w:rPr>
          <w:rFonts w:ascii="CordiaUPC" w:hAnsi="CordiaUPC" w:cs="CordiaUPC"/>
          <w:sz w:val="26"/>
          <w:szCs w:val="26"/>
          <w:lang w:val="en-US" w:bidi="th-TH"/>
        </w:rPr>
        <w:t>The Bank and its subsidiaries</w:t>
      </w:r>
      <w:r w:rsidR="00612505" w:rsidRPr="00612505">
        <w:t xml:space="preserve"> </w:t>
      </w:r>
      <w:r w:rsidR="00612505" w:rsidRPr="00612505">
        <w:rPr>
          <w:rFonts w:ascii="CordiaUPC" w:hAnsi="CordiaUPC" w:cs="CordiaUPC"/>
          <w:sz w:val="26"/>
          <w:szCs w:val="26"/>
          <w:lang w:val="en-US" w:bidi="th-TH"/>
        </w:rPr>
        <w:t>have made an assessment and conclude that there will be no impact to the financial statements in the first adoption period of initial application.</w:t>
      </w:r>
    </w:p>
    <w:p w14:paraId="66C7C10A" w14:textId="77777777" w:rsidR="00470547" w:rsidRPr="00F11678" w:rsidRDefault="00470547" w:rsidP="00470547">
      <w:pPr>
        <w:spacing w:line="240" w:lineRule="exact"/>
        <w:ind w:left="540" w:right="-28"/>
        <w:jc w:val="thaiDistribute"/>
        <w:rPr>
          <w:rFonts w:ascii="CordiaUPC" w:eastAsia="Times New Roman" w:hAnsi="CordiaUPC" w:cs="CordiaUPC"/>
          <w:sz w:val="26"/>
          <w:szCs w:val="26"/>
          <w:lang w:val="en-US"/>
        </w:rPr>
      </w:pPr>
    </w:p>
    <w:p w14:paraId="18457760" w14:textId="77777777" w:rsidR="00470547" w:rsidRPr="00DF43BF" w:rsidRDefault="00470547" w:rsidP="00470547">
      <w:pPr>
        <w:pStyle w:val="block"/>
        <w:numPr>
          <w:ilvl w:val="0"/>
          <w:numId w:val="36"/>
        </w:numPr>
        <w:spacing w:after="0" w:line="240" w:lineRule="exact"/>
        <w:ind w:left="540" w:hanging="540"/>
        <w:jc w:val="both"/>
        <w:rPr>
          <w:rFonts w:ascii="CordiaUPC" w:hAnsi="CordiaUPC" w:cs="CordiaUPC"/>
          <w:b/>
          <w:bCs/>
          <w:i/>
          <w:iCs/>
          <w:sz w:val="26"/>
          <w:szCs w:val="26"/>
          <w:lang w:val="en-US"/>
        </w:rPr>
      </w:pPr>
      <w:r w:rsidRPr="00DF43BF">
        <w:rPr>
          <w:rFonts w:ascii="CordiaUPC" w:hAnsi="CordiaUPC" w:cs="CordiaUPC" w:hint="cs"/>
          <w:b/>
          <w:bCs/>
          <w:i/>
          <w:iCs/>
          <w:sz w:val="26"/>
          <w:szCs w:val="26"/>
          <w:lang w:val="en-US"/>
        </w:rPr>
        <w:t xml:space="preserve">Use of judgements, estimates </w:t>
      </w:r>
      <w:r w:rsidRPr="00DF43BF">
        <w:rPr>
          <w:rFonts w:ascii="CordiaUPC" w:hAnsi="CordiaUPC" w:cs="CordiaUPC" w:hint="cs"/>
          <w:b/>
          <w:bCs/>
          <w:i/>
          <w:iCs/>
          <w:sz w:val="26"/>
          <w:szCs w:val="26"/>
        </w:rPr>
        <w:t>and accounting policies</w:t>
      </w:r>
    </w:p>
    <w:p w14:paraId="3C015014" w14:textId="77777777" w:rsidR="00470547" w:rsidRPr="00DF43BF" w:rsidRDefault="00470547" w:rsidP="00470547">
      <w:pPr>
        <w:pStyle w:val="block"/>
        <w:spacing w:after="0" w:line="240" w:lineRule="exact"/>
        <w:ind w:left="540"/>
        <w:jc w:val="both"/>
        <w:rPr>
          <w:rFonts w:ascii="CordiaUPC" w:hAnsi="CordiaUPC" w:cs="CordiaUPC"/>
          <w:b/>
          <w:bCs/>
          <w:i/>
          <w:iCs/>
          <w:sz w:val="26"/>
          <w:szCs w:val="26"/>
          <w:lang w:val="en-US"/>
        </w:rPr>
      </w:pPr>
    </w:p>
    <w:p w14:paraId="1969DD92" w14:textId="20B76ABC" w:rsidR="00470547" w:rsidRPr="00F11678" w:rsidRDefault="00470547" w:rsidP="00470547">
      <w:pPr>
        <w:pStyle w:val="BodyTextIndent"/>
        <w:spacing w:after="0" w:line="240" w:lineRule="exact"/>
        <w:ind w:left="540" w:right="29"/>
        <w:jc w:val="thaiDistribute"/>
        <w:rPr>
          <w:rFonts w:ascii="CordiaUPC" w:hAnsi="CordiaUPC" w:cs="CordiaUPC"/>
          <w:sz w:val="26"/>
          <w:szCs w:val="26"/>
        </w:rPr>
      </w:pPr>
      <w:r w:rsidRPr="00DF43BF">
        <w:rPr>
          <w:rFonts w:ascii="CordiaUPC" w:hAnsi="CordiaUPC" w:cs="CordiaUPC"/>
          <w:sz w:val="26"/>
          <w:szCs w:val="26"/>
        </w:rPr>
        <w:t xml:space="preserve">In preparing these interim financial statements, </w:t>
      </w:r>
      <w:r w:rsidRPr="00DF43BF">
        <w:rPr>
          <w:rFonts w:ascii="CordiaUPC" w:hAnsi="CordiaUPC" w:cs="CordiaUPC"/>
          <w:sz w:val="26"/>
          <w:szCs w:val="26"/>
          <w:lang w:val="en-US" w:bidi="th-TH"/>
        </w:rPr>
        <w:t xml:space="preserve">judgments, estimates and assumptions </w:t>
      </w:r>
      <w:r w:rsidRPr="00DF43BF">
        <w:rPr>
          <w:rFonts w:ascii="CordiaUPC" w:hAnsi="CordiaUPC" w:cs="CordiaUPC"/>
          <w:sz w:val="26"/>
          <w:szCs w:val="26"/>
        </w:rPr>
        <w:t xml:space="preserve">are made by management in applying the </w:t>
      </w:r>
      <w:r w:rsidRPr="00DF43BF">
        <w:rPr>
          <w:rFonts w:ascii="CordiaUPC" w:hAnsi="CordiaUPC" w:cs="CordiaUPC" w:hint="cs"/>
          <w:sz w:val="26"/>
          <w:szCs w:val="26"/>
        </w:rPr>
        <w:t>Bank and its subsidiaries</w:t>
      </w:r>
      <w:r w:rsidRPr="00DF43BF">
        <w:rPr>
          <w:rFonts w:ascii="CordiaUPC" w:hAnsi="CordiaUPC" w:cs="CordiaUPC"/>
          <w:sz w:val="26"/>
          <w:szCs w:val="26"/>
        </w:rPr>
        <w:t>’ accounting policies. Actual results may differ from these estimates. The accounting policies, methods of computation and the key sources of assumptions and estimation uncertainties were the same as those that described in the financial statements for the year ended 31 December 202</w:t>
      </w:r>
      <w:r w:rsidR="0062226C" w:rsidRPr="00DF43BF">
        <w:rPr>
          <w:rFonts w:ascii="CordiaUPC" w:hAnsi="CordiaUPC" w:cs="CordiaUPC"/>
          <w:sz w:val="26"/>
          <w:szCs w:val="26"/>
        </w:rPr>
        <w:t>3</w:t>
      </w:r>
      <w:r w:rsidRPr="00DF43BF">
        <w:rPr>
          <w:rFonts w:ascii="CordiaUPC" w:hAnsi="CordiaUPC" w:cs="CordiaUPC"/>
          <w:sz w:val="26"/>
          <w:szCs w:val="26"/>
          <w:lang w:bidi="th-TH"/>
        </w:rPr>
        <w:t>.</w:t>
      </w:r>
    </w:p>
    <w:p w14:paraId="6EF37884" w14:textId="77777777" w:rsidR="00470547" w:rsidRPr="009E2363" w:rsidRDefault="00470547" w:rsidP="006E64CE">
      <w:pPr>
        <w:pStyle w:val="block"/>
        <w:spacing w:after="0" w:line="240" w:lineRule="exact"/>
        <w:ind w:left="547"/>
        <w:jc w:val="both"/>
        <w:rPr>
          <w:rFonts w:ascii="CordiaUPC" w:hAnsi="CordiaUPC" w:cs="CordiaUPC"/>
          <w:sz w:val="26"/>
          <w:szCs w:val="26"/>
          <w:lang w:val="en-GB"/>
        </w:rPr>
      </w:pPr>
    </w:p>
    <w:p w14:paraId="3C20C498" w14:textId="112B761B" w:rsidR="00D07222" w:rsidRPr="009E2363" w:rsidRDefault="00D07222" w:rsidP="00290078">
      <w:pPr>
        <w:spacing w:line="240" w:lineRule="auto"/>
        <w:rPr>
          <w:rFonts w:ascii="CordiaUPC" w:hAnsi="CordiaUPC" w:cs="CordiaUPC"/>
          <w:sz w:val="26"/>
          <w:szCs w:val="26"/>
          <w:cs/>
          <w:lang w:val="en-AU"/>
        </w:rPr>
      </w:pPr>
      <w:r w:rsidRPr="009E2363">
        <w:rPr>
          <w:rFonts w:ascii="CordiaUPC" w:hAnsi="CordiaUPC" w:cs="CordiaUPC"/>
          <w:sz w:val="26"/>
          <w:szCs w:val="26"/>
        </w:rPr>
        <w:br w:type="page"/>
      </w:r>
    </w:p>
    <w:p w14:paraId="7022B5F4" w14:textId="54738D78" w:rsidR="00E16D4B" w:rsidRPr="009E2363" w:rsidRDefault="006E64CE" w:rsidP="00D07222">
      <w:pPr>
        <w:pStyle w:val="Heading1"/>
        <w:numPr>
          <w:ilvl w:val="0"/>
          <w:numId w:val="0"/>
        </w:numPr>
        <w:spacing w:before="0" w:after="0" w:line="240" w:lineRule="exact"/>
        <w:ind w:left="547" w:hanging="547"/>
        <w:rPr>
          <w:rFonts w:ascii="CordiaUPC" w:hAnsi="CordiaUPC" w:cs="CordiaUPC"/>
          <w:color w:val="000000"/>
          <w:sz w:val="20"/>
          <w:lang w:val="en-US" w:bidi="th-TH"/>
        </w:rPr>
      </w:pPr>
      <w:r w:rsidRPr="009E2363">
        <w:rPr>
          <w:rFonts w:ascii="CordiaUPC" w:hAnsi="CordiaUPC" w:cs="CordiaUPC"/>
          <w:i w:val="0"/>
          <w:iCs/>
          <w:color w:val="000000"/>
          <w:sz w:val="28"/>
          <w:szCs w:val="28"/>
        </w:rPr>
        <w:lastRenderedPageBreak/>
        <w:t>3</w:t>
      </w:r>
      <w:r w:rsidRPr="009E2363">
        <w:rPr>
          <w:rFonts w:ascii="CordiaUPC" w:hAnsi="CordiaUPC" w:cs="CordiaUPC" w:hint="cs"/>
          <w:i w:val="0"/>
          <w:iCs/>
          <w:color w:val="000000"/>
          <w:sz w:val="28"/>
          <w:szCs w:val="28"/>
        </w:rPr>
        <w:tab/>
      </w:r>
      <w:bookmarkStart w:id="0" w:name="_Hlk157041554"/>
      <w:r w:rsidR="00E16D4B" w:rsidRPr="009E2363">
        <w:rPr>
          <w:rFonts w:ascii="CordiaUPC" w:hAnsi="CordiaUPC" w:cs="CordiaUPC" w:hint="cs"/>
          <w:i w:val="0"/>
          <w:iCs/>
          <w:sz w:val="28"/>
          <w:szCs w:val="28"/>
        </w:rPr>
        <w:t>Fair value of financial assets and financial liabilities</w:t>
      </w:r>
      <w:r w:rsidR="00E16D4B" w:rsidRPr="009E2363">
        <w:rPr>
          <w:rFonts w:ascii="CordiaUPC" w:hAnsi="CordiaUPC" w:cs="CordiaUPC"/>
          <w:i w:val="0"/>
          <w:iCs/>
          <w:sz w:val="28"/>
          <w:szCs w:val="28"/>
        </w:rPr>
        <w:t xml:space="preserve"> </w:t>
      </w:r>
      <w:r w:rsidR="00E16D4B" w:rsidRPr="009E2363">
        <w:rPr>
          <w:rFonts w:ascii="CordiaUPC" w:hAnsi="CordiaUPC" w:cs="CordiaUPC"/>
          <w:i w:val="0"/>
          <w:iCs/>
          <w:sz w:val="28"/>
          <w:szCs w:val="28"/>
          <w:lang w:bidi="th-TH"/>
        </w:rPr>
        <w:t xml:space="preserve"> </w:t>
      </w:r>
    </w:p>
    <w:p w14:paraId="39B1EA79" w14:textId="77777777" w:rsidR="004727E5" w:rsidRPr="009E2363" w:rsidRDefault="004727E5" w:rsidP="004727E5">
      <w:pPr>
        <w:spacing w:line="240" w:lineRule="exact"/>
        <w:jc w:val="both"/>
        <w:rPr>
          <w:rFonts w:ascii="CordiaUPC" w:hAnsi="CordiaUPC" w:cs="CordiaUPC"/>
          <w:b/>
          <w:bCs/>
          <w:sz w:val="26"/>
          <w:szCs w:val="26"/>
          <w:lang w:bidi="th-TH"/>
        </w:rPr>
      </w:pPr>
    </w:p>
    <w:p w14:paraId="797CF5B3" w14:textId="60FE8D05" w:rsidR="004727E5" w:rsidRPr="00A66E78" w:rsidRDefault="00D07222" w:rsidP="00360353">
      <w:pPr>
        <w:pStyle w:val="Heading1"/>
        <w:numPr>
          <w:ilvl w:val="0"/>
          <w:numId w:val="0"/>
        </w:numPr>
        <w:spacing w:before="0" w:after="0" w:line="240" w:lineRule="exact"/>
        <w:ind w:left="540" w:hanging="540"/>
        <w:rPr>
          <w:rFonts w:ascii="CordiaUPC" w:hAnsi="CordiaUPC" w:cs="CordiaUPC"/>
          <w:i w:val="0"/>
          <w:iCs/>
          <w:sz w:val="26"/>
          <w:szCs w:val="26"/>
        </w:rPr>
      </w:pPr>
      <w:r w:rsidRPr="00A66E78">
        <w:rPr>
          <w:rFonts w:ascii="CordiaUPC" w:hAnsi="CordiaUPC" w:cs="CordiaUPC"/>
          <w:i w:val="0"/>
          <w:iCs/>
          <w:sz w:val="26"/>
          <w:szCs w:val="26"/>
        </w:rPr>
        <w:t>3</w:t>
      </w:r>
      <w:r w:rsidR="004727E5" w:rsidRPr="00A66E78">
        <w:rPr>
          <w:rFonts w:ascii="CordiaUPC" w:hAnsi="CordiaUPC" w:cs="CordiaUPC"/>
          <w:i w:val="0"/>
          <w:iCs/>
          <w:sz w:val="26"/>
          <w:szCs w:val="26"/>
        </w:rPr>
        <w:t>.1</w:t>
      </w:r>
      <w:r w:rsidR="004727E5" w:rsidRPr="00A66E78">
        <w:rPr>
          <w:rFonts w:ascii="CordiaUPC" w:hAnsi="CordiaUPC" w:cs="CordiaUPC" w:hint="cs"/>
          <w:i w:val="0"/>
          <w:iCs/>
          <w:sz w:val="26"/>
          <w:szCs w:val="26"/>
        </w:rPr>
        <w:tab/>
        <w:t>Financial assets and financial liabilities</w:t>
      </w:r>
      <w:r w:rsidR="004727E5" w:rsidRPr="00A66E78">
        <w:rPr>
          <w:rFonts w:ascii="CordiaUPC" w:hAnsi="CordiaUPC" w:cs="CordiaUPC"/>
          <w:i w:val="0"/>
          <w:iCs/>
          <w:sz w:val="26"/>
          <w:szCs w:val="26"/>
        </w:rPr>
        <w:t xml:space="preserve"> </w:t>
      </w:r>
      <w:r w:rsidR="004727E5" w:rsidRPr="00A66E78">
        <w:rPr>
          <w:rFonts w:ascii="CordiaUPC" w:hAnsi="CordiaUPC" w:cs="CordiaUPC" w:hint="cs"/>
          <w:i w:val="0"/>
          <w:iCs/>
          <w:sz w:val="26"/>
          <w:szCs w:val="26"/>
        </w:rPr>
        <w:t>measured at fair value</w:t>
      </w:r>
    </w:p>
    <w:p w14:paraId="49EADAC0" w14:textId="77777777" w:rsidR="004727E5" w:rsidRPr="009E2363" w:rsidRDefault="004727E5" w:rsidP="004727E5">
      <w:pPr>
        <w:spacing w:line="240" w:lineRule="exact"/>
        <w:ind w:left="544"/>
        <w:jc w:val="both"/>
        <w:rPr>
          <w:rFonts w:ascii="CordiaUPC" w:hAnsi="CordiaUPC" w:cs="CordiaUPC"/>
          <w:sz w:val="26"/>
          <w:szCs w:val="26"/>
          <w:lang w:bidi="th-TH"/>
        </w:rPr>
      </w:pPr>
    </w:p>
    <w:p w14:paraId="51D6C201" w14:textId="30FB17FA" w:rsidR="004727E5" w:rsidRPr="009E2363" w:rsidRDefault="004727E5" w:rsidP="004727E5">
      <w:pPr>
        <w:pStyle w:val="BodyTextIndent"/>
        <w:spacing w:after="0" w:line="240" w:lineRule="exact"/>
        <w:ind w:left="540" w:right="29"/>
        <w:jc w:val="thaiDistribute"/>
        <w:rPr>
          <w:rFonts w:ascii="CordiaUPC" w:hAnsi="CordiaUPC" w:cs="CordiaUPC"/>
          <w:sz w:val="26"/>
          <w:szCs w:val="26"/>
        </w:rPr>
      </w:pPr>
      <w:r w:rsidRPr="009E2363">
        <w:rPr>
          <w:rFonts w:ascii="CordiaUPC" w:hAnsi="CordiaUPC" w:cs="CordiaUPC" w:hint="cs"/>
          <w:sz w:val="26"/>
          <w:szCs w:val="26"/>
        </w:rPr>
        <w:t>The following table shows the carrying amounts and fair values of financial assets and financial</w:t>
      </w:r>
      <w:r w:rsidRPr="009E2363">
        <w:rPr>
          <w:rFonts w:ascii="CordiaUPC" w:hAnsi="CordiaUPC" w:cs="CordiaUPC" w:hint="cs"/>
          <w:sz w:val="26"/>
          <w:szCs w:val="26"/>
          <w:cs/>
        </w:rPr>
        <w:t xml:space="preserve"> </w:t>
      </w:r>
      <w:r w:rsidRPr="009E2363">
        <w:rPr>
          <w:rFonts w:ascii="CordiaUPC" w:hAnsi="CordiaUPC" w:cs="CordiaUPC" w:hint="cs"/>
          <w:sz w:val="26"/>
          <w:szCs w:val="26"/>
        </w:rPr>
        <w:t xml:space="preserve">liabilities, including their levels in the fair value hierarchy for the financial instruments measured at fair value as at </w:t>
      </w:r>
      <w:r w:rsidR="002C1090" w:rsidRPr="009E2363">
        <w:rPr>
          <w:rFonts w:ascii="CordiaUPC" w:hAnsi="CordiaUPC" w:cs="CordiaUPC"/>
          <w:sz w:val="26"/>
          <w:szCs w:val="26"/>
        </w:rPr>
        <w:t xml:space="preserve">31 </w:t>
      </w:r>
      <w:r w:rsidR="00951047">
        <w:rPr>
          <w:rFonts w:ascii="CordiaUPC" w:hAnsi="CordiaUPC" w:cs="CordiaUPC"/>
          <w:sz w:val="26"/>
          <w:szCs w:val="26"/>
          <w:lang w:val="en-US"/>
        </w:rPr>
        <w:t xml:space="preserve">March 2024 and 31 </w:t>
      </w:r>
      <w:r w:rsidR="002C1090" w:rsidRPr="009E2363">
        <w:rPr>
          <w:rFonts w:ascii="CordiaUPC" w:hAnsi="CordiaUPC" w:cs="CordiaUPC"/>
          <w:sz w:val="26"/>
          <w:szCs w:val="26"/>
        </w:rPr>
        <w:t xml:space="preserve">December </w:t>
      </w:r>
      <w:r w:rsidRPr="009E2363">
        <w:rPr>
          <w:rFonts w:ascii="CordiaUPC" w:hAnsi="CordiaUPC" w:cs="CordiaUPC"/>
          <w:sz w:val="26"/>
          <w:szCs w:val="26"/>
        </w:rPr>
        <w:t>2023</w:t>
      </w:r>
      <w:r w:rsidRPr="009E2363">
        <w:rPr>
          <w:rFonts w:ascii="CordiaUPC" w:hAnsi="CordiaUPC" w:cs="CordiaUPC" w:hint="cs"/>
          <w:sz w:val="26"/>
          <w:szCs w:val="26"/>
          <w:cs/>
        </w:rPr>
        <w:t>.</w:t>
      </w:r>
    </w:p>
    <w:p w14:paraId="36DD7A6E" w14:textId="77777777" w:rsidR="004727E5" w:rsidRPr="009E2363" w:rsidRDefault="004727E5" w:rsidP="004727E5">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4727E5" w:rsidRPr="009E2363" w14:paraId="22BA2F3A" w14:textId="77777777" w:rsidTr="00A47089">
        <w:trPr>
          <w:trHeight w:val="256"/>
          <w:tblHeader/>
        </w:trPr>
        <w:tc>
          <w:tcPr>
            <w:tcW w:w="3413" w:type="dxa"/>
          </w:tcPr>
          <w:p w14:paraId="69AE8E2C" w14:textId="77777777" w:rsidR="004727E5" w:rsidRPr="009E2363"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6891215F" w14:textId="3990DF3D" w:rsidR="004727E5" w:rsidRPr="009F4B74"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E2363">
              <w:rPr>
                <w:rFonts w:ascii="CordiaUPC" w:eastAsia="Times New Roman" w:hAnsi="CordiaUPC" w:cs="CordiaUPC" w:hint="cs"/>
                <w:b/>
                <w:bCs/>
                <w:sz w:val="26"/>
                <w:szCs w:val="26"/>
                <w:lang w:eastAsia="zh-CN"/>
              </w:rPr>
              <w:t>Consolidated</w:t>
            </w:r>
            <w:r w:rsidR="009F4B74" w:rsidRPr="009E2363">
              <w:rPr>
                <w:rFonts w:ascii="CordiaUPC" w:hAnsi="CordiaUPC" w:cs="CordiaUPC"/>
                <w:b/>
                <w:sz w:val="26"/>
                <w:szCs w:val="26"/>
              </w:rPr>
              <w:t xml:space="preserve"> and Bank only</w:t>
            </w:r>
          </w:p>
        </w:tc>
      </w:tr>
      <w:tr w:rsidR="000D4773" w:rsidRPr="009E2363" w14:paraId="42AAED9A" w14:textId="77777777" w:rsidTr="00A47089">
        <w:trPr>
          <w:trHeight w:val="256"/>
          <w:tblHeader/>
        </w:trPr>
        <w:tc>
          <w:tcPr>
            <w:tcW w:w="3413" w:type="dxa"/>
          </w:tcPr>
          <w:p w14:paraId="1A54CA2A" w14:textId="77777777" w:rsidR="000D4773" w:rsidRPr="009E2363" w:rsidRDefault="000D4773" w:rsidP="00A4708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41DC7CC2" w14:textId="037BB58B" w:rsidR="000D4773" w:rsidRPr="009E2363" w:rsidRDefault="000D4773" w:rsidP="000D4773">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0D4773">
              <w:rPr>
                <w:rFonts w:ascii="CordiaUPC" w:eastAsia="Times New Roman" w:hAnsi="CordiaUPC" w:cs="CordiaUPC"/>
                <w:sz w:val="26"/>
                <w:szCs w:val="26"/>
                <w:lang w:eastAsia="zh-CN"/>
              </w:rPr>
              <w:t>31 March 2024</w:t>
            </w:r>
          </w:p>
        </w:tc>
      </w:tr>
      <w:tr w:rsidR="004727E5" w:rsidRPr="009E2363" w14:paraId="5F9B3085" w14:textId="77777777" w:rsidTr="00A47089">
        <w:trPr>
          <w:trHeight w:val="256"/>
          <w:tblHeader/>
        </w:trPr>
        <w:tc>
          <w:tcPr>
            <w:tcW w:w="3413" w:type="dxa"/>
          </w:tcPr>
          <w:p w14:paraId="5BB28542" w14:textId="77777777" w:rsidR="004727E5" w:rsidRPr="009E2363"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6AAF0FDD" w14:textId="77777777" w:rsidR="004727E5" w:rsidRPr="009E2363"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Carrying</w:t>
            </w:r>
          </w:p>
        </w:tc>
        <w:tc>
          <w:tcPr>
            <w:tcW w:w="270" w:type="dxa"/>
          </w:tcPr>
          <w:p w14:paraId="590077C9" w14:textId="77777777" w:rsidR="004727E5" w:rsidRPr="009E2363"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02004672" w14:textId="77777777" w:rsidR="004727E5" w:rsidRPr="009E2363"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Fair value</w:t>
            </w:r>
          </w:p>
        </w:tc>
      </w:tr>
      <w:tr w:rsidR="004727E5" w:rsidRPr="009E2363" w14:paraId="33490F70" w14:textId="77777777" w:rsidTr="00A47089">
        <w:trPr>
          <w:trHeight w:val="200"/>
          <w:tblHeader/>
        </w:trPr>
        <w:tc>
          <w:tcPr>
            <w:tcW w:w="3413" w:type="dxa"/>
          </w:tcPr>
          <w:p w14:paraId="5FA1457E" w14:textId="77777777" w:rsidR="004727E5" w:rsidRPr="009E2363"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48F3E830" w14:textId="77777777" w:rsidR="004727E5" w:rsidRPr="009E2363"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amount</w:t>
            </w:r>
          </w:p>
        </w:tc>
        <w:tc>
          <w:tcPr>
            <w:tcW w:w="270" w:type="dxa"/>
          </w:tcPr>
          <w:p w14:paraId="501F451D" w14:textId="77777777" w:rsidR="004727E5" w:rsidRPr="009E2363"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5AAB54E8" w14:textId="77777777" w:rsidR="004727E5" w:rsidRPr="009E2363" w:rsidRDefault="004727E5" w:rsidP="00A47089">
            <w:pPr>
              <w:tabs>
                <w:tab w:val="decimal" w:pos="615"/>
              </w:tabs>
              <w:suppressAutoHyphens/>
              <w:spacing w:line="240" w:lineRule="exact"/>
              <w:ind w:left="-14" w:right="-86"/>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Level 1</w:t>
            </w:r>
          </w:p>
        </w:tc>
        <w:tc>
          <w:tcPr>
            <w:tcW w:w="270" w:type="dxa"/>
          </w:tcPr>
          <w:p w14:paraId="79E52D48"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68071DA9"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Level 2</w:t>
            </w:r>
          </w:p>
        </w:tc>
        <w:tc>
          <w:tcPr>
            <w:tcW w:w="273" w:type="dxa"/>
          </w:tcPr>
          <w:p w14:paraId="7409DBFF"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3949AC4A"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Level 3</w:t>
            </w:r>
          </w:p>
        </w:tc>
        <w:tc>
          <w:tcPr>
            <w:tcW w:w="271" w:type="dxa"/>
          </w:tcPr>
          <w:p w14:paraId="5A636707"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327450B5" w14:textId="77777777" w:rsidR="004727E5" w:rsidRPr="009E2363" w:rsidRDefault="004727E5" w:rsidP="00B41D4A">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Total</w:t>
            </w:r>
          </w:p>
        </w:tc>
      </w:tr>
      <w:tr w:rsidR="004727E5" w:rsidRPr="009E2363" w14:paraId="6FA19B62" w14:textId="77777777" w:rsidTr="00A47089">
        <w:trPr>
          <w:trHeight w:val="256"/>
          <w:tblHeader/>
        </w:trPr>
        <w:tc>
          <w:tcPr>
            <w:tcW w:w="3413" w:type="dxa"/>
          </w:tcPr>
          <w:p w14:paraId="14E213CE" w14:textId="77777777" w:rsidR="004727E5" w:rsidRPr="009E2363" w:rsidRDefault="004727E5" w:rsidP="00A47089">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401E90B1" w14:textId="77777777" w:rsidR="004727E5" w:rsidRPr="009E2363" w:rsidRDefault="004727E5" w:rsidP="00A47089">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9E2363">
              <w:rPr>
                <w:rFonts w:ascii="CordiaUPC" w:eastAsia="Times New Roman" w:hAnsi="CordiaUPC" w:cs="CordiaUPC" w:hint="cs"/>
                <w:i/>
                <w:iCs/>
                <w:sz w:val="26"/>
                <w:szCs w:val="26"/>
                <w:cs/>
                <w:lang w:eastAsia="zh-CN"/>
              </w:rPr>
              <w:t>(</w:t>
            </w:r>
            <w:r w:rsidRPr="009E2363">
              <w:rPr>
                <w:rFonts w:ascii="CordiaUPC" w:eastAsia="Times New Roman" w:hAnsi="CordiaUPC" w:cs="CordiaUPC" w:hint="cs"/>
                <w:i/>
                <w:iCs/>
                <w:sz w:val="26"/>
                <w:szCs w:val="26"/>
                <w:lang w:eastAsia="zh-CN"/>
              </w:rPr>
              <w:t>in million Baht</w:t>
            </w:r>
            <w:r w:rsidRPr="009E2363">
              <w:rPr>
                <w:rFonts w:ascii="CordiaUPC" w:eastAsia="Times New Roman" w:hAnsi="CordiaUPC" w:cs="CordiaUPC" w:hint="cs"/>
                <w:i/>
                <w:iCs/>
                <w:sz w:val="26"/>
                <w:szCs w:val="26"/>
                <w:cs/>
                <w:lang w:eastAsia="zh-CN"/>
              </w:rPr>
              <w:t>)</w:t>
            </w:r>
          </w:p>
        </w:tc>
      </w:tr>
      <w:tr w:rsidR="004727E5" w:rsidRPr="009E2363" w14:paraId="543D99B1" w14:textId="77777777" w:rsidTr="00A47089">
        <w:trPr>
          <w:trHeight w:val="256"/>
        </w:trPr>
        <w:tc>
          <w:tcPr>
            <w:tcW w:w="3413" w:type="dxa"/>
            <w:hideMark/>
          </w:tcPr>
          <w:p w14:paraId="33BD40BF" w14:textId="77777777" w:rsidR="004727E5" w:rsidRPr="009E2363"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r w:rsidRPr="009E2363">
              <w:rPr>
                <w:rFonts w:ascii="CordiaUPC" w:eastAsia="Times New Roman" w:hAnsi="CordiaUPC" w:cs="CordiaUPC" w:hint="cs"/>
                <w:b/>
                <w:bCs/>
                <w:i/>
                <w:iCs/>
                <w:sz w:val="26"/>
                <w:szCs w:val="26"/>
                <w:lang w:eastAsia="zh-CN"/>
              </w:rPr>
              <w:t>Financial assets</w:t>
            </w:r>
          </w:p>
        </w:tc>
        <w:tc>
          <w:tcPr>
            <w:tcW w:w="1082" w:type="dxa"/>
          </w:tcPr>
          <w:p w14:paraId="7E699D20" w14:textId="77777777" w:rsidR="004727E5" w:rsidRPr="009E2363"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4BDC83E"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FB7B07D" w14:textId="77777777" w:rsidR="004727E5" w:rsidRPr="009E2363"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4FA8D90"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4B15CBB7" w14:textId="77777777" w:rsidR="004727E5" w:rsidRPr="009E2363"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E3515CE"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75925002"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09144435"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698952E2"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C22B2A" w:rsidRPr="009E2363" w14:paraId="42D35FE8" w14:textId="77777777" w:rsidTr="00A47089">
        <w:trPr>
          <w:trHeight w:val="256"/>
        </w:trPr>
        <w:tc>
          <w:tcPr>
            <w:tcW w:w="3413" w:type="dxa"/>
            <w:hideMark/>
          </w:tcPr>
          <w:p w14:paraId="5A3E033A" w14:textId="77777777" w:rsidR="00C22B2A" w:rsidRPr="009E2363" w:rsidRDefault="00C22B2A" w:rsidP="00C22B2A">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180E9F71" w14:textId="2528480C" w:rsidR="00C22B2A" w:rsidRPr="009E2363" w:rsidRDefault="00C22B2A" w:rsidP="00C22B2A">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Pr>
                <w:rFonts w:ascii="CordiaUPC" w:hAnsi="CordiaUPC" w:cs="CordiaUPC"/>
                <w:b/>
                <w:bCs/>
                <w:sz w:val="26"/>
                <w:szCs w:val="26"/>
                <w:lang w:val="en-US" w:bidi="th-TH"/>
              </w:rPr>
              <w:t>6,308</w:t>
            </w:r>
          </w:p>
        </w:tc>
        <w:tc>
          <w:tcPr>
            <w:tcW w:w="270" w:type="dxa"/>
            <w:vAlign w:val="bottom"/>
          </w:tcPr>
          <w:p w14:paraId="04075D97"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299E0B6D" w14:textId="1560C2BD" w:rsidR="00C22B2A" w:rsidRPr="009E2363" w:rsidRDefault="00C22B2A" w:rsidP="00C22B2A">
            <w:pPr>
              <w:tabs>
                <w:tab w:val="decimal" w:pos="618"/>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w:t>
            </w:r>
          </w:p>
        </w:tc>
        <w:tc>
          <w:tcPr>
            <w:tcW w:w="270" w:type="dxa"/>
            <w:vAlign w:val="bottom"/>
          </w:tcPr>
          <w:p w14:paraId="2F291676"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64F79BE" w14:textId="3C1B7FFD"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5,875</w:t>
            </w:r>
          </w:p>
        </w:tc>
        <w:tc>
          <w:tcPr>
            <w:tcW w:w="273" w:type="dxa"/>
            <w:vAlign w:val="bottom"/>
          </w:tcPr>
          <w:p w14:paraId="41FE55CD"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552E62E7" w14:textId="0609D0A6" w:rsidR="00C22B2A" w:rsidRPr="009E2363" w:rsidRDefault="00C22B2A" w:rsidP="00C22B2A">
            <w:pPr>
              <w:tabs>
                <w:tab w:val="decimal" w:pos="62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430</w:t>
            </w:r>
          </w:p>
        </w:tc>
        <w:tc>
          <w:tcPr>
            <w:tcW w:w="271" w:type="dxa"/>
            <w:vAlign w:val="bottom"/>
          </w:tcPr>
          <w:p w14:paraId="6F95120E"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44E290A2" w14:textId="41962B93" w:rsidR="00C22B2A" w:rsidRPr="009E2363" w:rsidRDefault="00C22B2A" w:rsidP="00C22B2A">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6,308</w:t>
            </w:r>
          </w:p>
        </w:tc>
      </w:tr>
      <w:tr w:rsidR="00C22B2A" w:rsidRPr="009E2363" w14:paraId="525B8EAD" w14:textId="77777777" w:rsidTr="00A47089">
        <w:trPr>
          <w:trHeight w:val="256"/>
        </w:trPr>
        <w:tc>
          <w:tcPr>
            <w:tcW w:w="3413" w:type="dxa"/>
            <w:hideMark/>
          </w:tcPr>
          <w:p w14:paraId="421324F1" w14:textId="77777777" w:rsidR="00C22B2A" w:rsidRPr="009E2363" w:rsidRDefault="00C22B2A" w:rsidP="00C22B2A">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737D0D56"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1F7589A4"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7B2E138B" w14:textId="77777777" w:rsidR="00C22B2A" w:rsidRPr="009E2363" w:rsidRDefault="00C22B2A" w:rsidP="00C22B2A">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31B0B9D4"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3D5B715"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18DD7BE5"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03E6BCD0" w14:textId="77777777" w:rsidR="00C22B2A" w:rsidRPr="009E2363" w:rsidRDefault="00C22B2A" w:rsidP="00C22B2A">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45E62904"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9C053CC" w14:textId="77777777" w:rsidR="00C22B2A" w:rsidRPr="009E2363" w:rsidRDefault="00C22B2A" w:rsidP="00C22B2A">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C22B2A" w:rsidRPr="009E2363" w14:paraId="16203B50" w14:textId="77777777" w:rsidTr="00A47089">
        <w:trPr>
          <w:trHeight w:val="256"/>
        </w:trPr>
        <w:tc>
          <w:tcPr>
            <w:tcW w:w="3413" w:type="dxa"/>
            <w:hideMark/>
          </w:tcPr>
          <w:p w14:paraId="1D7D6D53" w14:textId="77777777" w:rsidR="00C22B2A" w:rsidRPr="009E2363" w:rsidRDefault="00C22B2A" w:rsidP="00C22B2A">
            <w:pPr>
              <w:suppressAutoHyphens/>
              <w:spacing w:line="240" w:lineRule="exact"/>
              <w:ind w:left="164" w:right="-90" w:hanging="1"/>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FD7C0E5" w14:textId="391273E1" w:rsidR="00C22B2A" w:rsidRPr="009E2363" w:rsidRDefault="00C22B2A" w:rsidP="00C22B2A">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8,112</w:t>
            </w:r>
          </w:p>
        </w:tc>
        <w:tc>
          <w:tcPr>
            <w:tcW w:w="270" w:type="dxa"/>
            <w:vAlign w:val="bottom"/>
          </w:tcPr>
          <w:p w14:paraId="431016CA" w14:textId="77777777" w:rsidR="00C22B2A" w:rsidRPr="009E2363" w:rsidRDefault="00C22B2A" w:rsidP="00C22B2A">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5B471820" w14:textId="13F45189" w:rsidR="00C22B2A" w:rsidRPr="009E2363" w:rsidRDefault="00C22B2A" w:rsidP="00C22B2A">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51756E2C" w14:textId="77777777" w:rsidR="00C22B2A" w:rsidRPr="009E2363" w:rsidRDefault="00C22B2A" w:rsidP="00C22B2A">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21107311" w14:textId="1EE8C399" w:rsidR="00C22B2A" w:rsidRPr="009E2363" w:rsidRDefault="00C22B2A" w:rsidP="00C22B2A">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8,112</w:t>
            </w:r>
          </w:p>
        </w:tc>
        <w:tc>
          <w:tcPr>
            <w:tcW w:w="273" w:type="dxa"/>
            <w:vAlign w:val="bottom"/>
          </w:tcPr>
          <w:p w14:paraId="0F1B07EE" w14:textId="77777777" w:rsidR="00C22B2A" w:rsidRPr="009E2363" w:rsidRDefault="00C22B2A" w:rsidP="00C22B2A">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B0BE425" w14:textId="62A47B5A" w:rsidR="00C22B2A" w:rsidRPr="009E2363" w:rsidRDefault="00C22B2A" w:rsidP="00C22B2A">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323C1923" w14:textId="77777777" w:rsidR="00C22B2A" w:rsidRPr="009E2363" w:rsidRDefault="00C22B2A" w:rsidP="00C22B2A">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469D284F" w14:textId="5B1D236E" w:rsidR="00C22B2A" w:rsidRPr="009E2363" w:rsidRDefault="00C22B2A" w:rsidP="00C22B2A">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bidi="th-TH"/>
              </w:rPr>
              <w:t>8,112</w:t>
            </w:r>
          </w:p>
        </w:tc>
      </w:tr>
      <w:tr w:rsidR="00C22B2A" w:rsidRPr="009E2363" w14:paraId="71AA00F1" w14:textId="77777777" w:rsidTr="00A47089">
        <w:trPr>
          <w:trHeight w:val="256"/>
        </w:trPr>
        <w:tc>
          <w:tcPr>
            <w:tcW w:w="3413" w:type="dxa"/>
            <w:hideMark/>
          </w:tcPr>
          <w:p w14:paraId="6D903304" w14:textId="77777777" w:rsidR="00C22B2A" w:rsidRPr="009E2363" w:rsidRDefault="00C22B2A" w:rsidP="00C22B2A">
            <w:pPr>
              <w:suppressAutoHyphens/>
              <w:spacing w:line="240" w:lineRule="exact"/>
              <w:ind w:left="164" w:right="-90" w:hanging="1"/>
              <w:rPr>
                <w:rFonts w:ascii="CordiaUPC" w:eastAsia="Times New Roman" w:hAnsi="CordiaUPC" w:cs="CordiaUPC"/>
                <w:sz w:val="26"/>
                <w:szCs w:val="26"/>
                <w:lang w:val="en-US" w:eastAsia="zh-CN"/>
              </w:rPr>
            </w:pPr>
            <w:r w:rsidRPr="009E2363">
              <w:rPr>
                <w:rFonts w:ascii="CordiaUPC" w:eastAsia="Times New Roman" w:hAnsi="CordiaUPC" w:cs="CordiaUPC" w:hint="cs"/>
                <w:sz w:val="26"/>
                <w:szCs w:val="26"/>
                <w:lang w:eastAsia="zh-CN"/>
              </w:rPr>
              <w:t>Interest rate</w:t>
            </w:r>
          </w:p>
        </w:tc>
        <w:tc>
          <w:tcPr>
            <w:tcW w:w="1082" w:type="dxa"/>
            <w:shd w:val="clear" w:color="auto" w:fill="auto"/>
            <w:vAlign w:val="bottom"/>
          </w:tcPr>
          <w:p w14:paraId="5002212E" w14:textId="07E516D8"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800</w:t>
            </w:r>
          </w:p>
        </w:tc>
        <w:tc>
          <w:tcPr>
            <w:tcW w:w="270" w:type="dxa"/>
            <w:vAlign w:val="bottom"/>
          </w:tcPr>
          <w:p w14:paraId="7CBFBDF2"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2E6DDC1" w14:textId="7AAA14D0" w:rsidR="00C22B2A" w:rsidRPr="009E2363" w:rsidRDefault="00C22B2A" w:rsidP="00C22B2A">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4DD6243B"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B38D396" w14:textId="69ED602D"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800</w:t>
            </w:r>
          </w:p>
        </w:tc>
        <w:tc>
          <w:tcPr>
            <w:tcW w:w="273" w:type="dxa"/>
            <w:vAlign w:val="bottom"/>
          </w:tcPr>
          <w:p w14:paraId="3E19E767"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2CF1FF5" w14:textId="528F9ED9" w:rsidR="00C22B2A" w:rsidRPr="009E2363" w:rsidRDefault="00C22B2A" w:rsidP="00C22B2A">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5F099CB2"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ECD3655" w14:textId="6ACDD860" w:rsidR="00C22B2A" w:rsidRPr="009E2363" w:rsidRDefault="00C22B2A" w:rsidP="00C22B2A">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bidi="th-TH"/>
              </w:rPr>
              <w:t>800</w:t>
            </w:r>
          </w:p>
        </w:tc>
      </w:tr>
      <w:tr w:rsidR="00C22B2A" w:rsidRPr="009E2363" w14:paraId="775197C1" w14:textId="77777777" w:rsidTr="00A47089">
        <w:trPr>
          <w:trHeight w:val="256"/>
        </w:trPr>
        <w:tc>
          <w:tcPr>
            <w:tcW w:w="3413" w:type="dxa"/>
          </w:tcPr>
          <w:p w14:paraId="21F301E2" w14:textId="77777777" w:rsidR="00C22B2A" w:rsidRPr="009E2363" w:rsidRDefault="00C22B2A" w:rsidP="00C22B2A">
            <w:pPr>
              <w:suppressAutoHyphens/>
              <w:spacing w:line="240" w:lineRule="exact"/>
              <w:ind w:left="164" w:right="-90" w:hanging="1"/>
              <w:rPr>
                <w:rFonts w:ascii="CordiaUPC" w:eastAsia="Times New Roman" w:hAnsi="CordiaUPC" w:cs="CordiaUPC"/>
                <w:b/>
                <w:bCs/>
                <w:sz w:val="26"/>
                <w:szCs w:val="26"/>
                <w:lang w:val="en-US" w:eastAsia="zh-CN" w:bidi="th-TH"/>
              </w:rPr>
            </w:pPr>
            <w:r w:rsidRPr="009E2363">
              <w:rPr>
                <w:rFonts w:ascii="CordiaUPC" w:eastAsia="Times New Roman" w:hAnsi="CordiaUPC" w:cs="CordiaUPC"/>
                <w:sz w:val="26"/>
                <w:szCs w:val="26"/>
                <w:lang w:val="en-US" w:eastAsia="zh-CN"/>
              </w:rPr>
              <w:t>Other</w:t>
            </w:r>
            <w:r w:rsidRPr="009E2363">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029BF6F9" w14:textId="75F2CA24" w:rsidR="00C22B2A" w:rsidRPr="009E2363" w:rsidRDefault="00C22B2A" w:rsidP="00C22B2A">
            <w:pPr>
              <w:tabs>
                <w:tab w:val="decimal" w:pos="881"/>
              </w:tabs>
              <w:suppressAutoHyphens/>
              <w:spacing w:line="240" w:lineRule="exact"/>
              <w:ind w:left="-14" w:right="-86"/>
              <w:rPr>
                <w:rFonts w:ascii="CordiaUPC" w:hAnsi="CordiaUPC" w:cs="CordiaUPC"/>
                <w:b/>
                <w:bCs/>
                <w:sz w:val="26"/>
                <w:szCs w:val="26"/>
                <w:lang w:val="en-US"/>
              </w:rPr>
            </w:pPr>
            <w:r>
              <w:rPr>
                <w:rFonts w:ascii="CordiaUPC" w:hAnsi="CordiaUPC" w:cs="CordiaUPC"/>
                <w:sz w:val="26"/>
                <w:szCs w:val="26"/>
                <w:lang w:val="en-US"/>
              </w:rPr>
              <w:t>70</w:t>
            </w:r>
          </w:p>
        </w:tc>
        <w:tc>
          <w:tcPr>
            <w:tcW w:w="270" w:type="dxa"/>
            <w:vAlign w:val="bottom"/>
          </w:tcPr>
          <w:p w14:paraId="345E66F4"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24A076D6" w14:textId="7E41BD3D" w:rsidR="00C22B2A" w:rsidRPr="009E2363" w:rsidRDefault="00C22B2A" w:rsidP="00C22B2A">
            <w:pPr>
              <w:tabs>
                <w:tab w:val="decimal" w:pos="618"/>
              </w:tabs>
              <w:suppressAutoHyphens/>
              <w:spacing w:line="240" w:lineRule="exact"/>
              <w:ind w:left="-14" w:right="-86"/>
              <w:rPr>
                <w:rFonts w:ascii="CordiaUPC" w:hAnsi="CordiaUPC" w:cs="CordiaUPC"/>
                <w:b/>
                <w:bCs/>
                <w:sz w:val="26"/>
                <w:szCs w:val="26"/>
              </w:rPr>
            </w:pPr>
            <w:r>
              <w:rPr>
                <w:rFonts w:ascii="CordiaUPC" w:hAnsi="CordiaUPC" w:cs="CordiaUPC"/>
                <w:color w:val="000000"/>
                <w:sz w:val="26"/>
                <w:szCs w:val="26"/>
              </w:rPr>
              <w:t>-</w:t>
            </w:r>
          </w:p>
        </w:tc>
        <w:tc>
          <w:tcPr>
            <w:tcW w:w="270" w:type="dxa"/>
            <w:vAlign w:val="bottom"/>
          </w:tcPr>
          <w:p w14:paraId="3AFBB234"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64F05326" w14:textId="3B05B83C" w:rsidR="00C22B2A" w:rsidRPr="009E2363" w:rsidRDefault="00C22B2A" w:rsidP="00C22B2A">
            <w:pPr>
              <w:tabs>
                <w:tab w:val="decimal" w:pos="769"/>
              </w:tabs>
              <w:suppressAutoHyphens/>
              <w:spacing w:line="240" w:lineRule="exact"/>
              <w:ind w:left="-14" w:right="-86"/>
              <w:rPr>
                <w:rFonts w:ascii="CordiaUPC" w:hAnsi="CordiaUPC" w:cs="CordiaUPC"/>
                <w:b/>
                <w:bCs/>
                <w:sz w:val="26"/>
                <w:szCs w:val="26"/>
                <w:lang w:val="en-US"/>
              </w:rPr>
            </w:pPr>
            <w:r>
              <w:rPr>
                <w:rFonts w:ascii="CordiaUPC" w:hAnsi="CordiaUPC" w:cs="CordiaUPC"/>
                <w:sz w:val="26"/>
                <w:szCs w:val="26"/>
                <w:lang w:val="en-US"/>
              </w:rPr>
              <w:t>70</w:t>
            </w:r>
          </w:p>
        </w:tc>
        <w:tc>
          <w:tcPr>
            <w:tcW w:w="273" w:type="dxa"/>
            <w:vAlign w:val="bottom"/>
          </w:tcPr>
          <w:p w14:paraId="72B2C5F9"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4F61D43F" w14:textId="65799F00" w:rsidR="00C22B2A" w:rsidRPr="009E2363" w:rsidRDefault="00C22B2A" w:rsidP="00C22B2A">
            <w:pPr>
              <w:tabs>
                <w:tab w:val="decimal" w:pos="629"/>
              </w:tabs>
              <w:suppressAutoHyphens/>
              <w:spacing w:line="240" w:lineRule="exact"/>
              <w:ind w:left="-14" w:right="-86"/>
              <w:rPr>
                <w:rFonts w:ascii="CordiaUPC" w:hAnsi="CordiaUPC" w:cs="CordiaUPC"/>
                <w:b/>
                <w:bCs/>
                <w:sz w:val="26"/>
                <w:szCs w:val="26"/>
              </w:rPr>
            </w:pPr>
            <w:r>
              <w:rPr>
                <w:rFonts w:ascii="CordiaUPC" w:hAnsi="CordiaUPC" w:cs="CordiaUPC"/>
                <w:sz w:val="26"/>
                <w:szCs w:val="26"/>
              </w:rPr>
              <w:t>-</w:t>
            </w:r>
          </w:p>
        </w:tc>
        <w:tc>
          <w:tcPr>
            <w:tcW w:w="271" w:type="dxa"/>
            <w:vAlign w:val="bottom"/>
          </w:tcPr>
          <w:p w14:paraId="77185936"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7C237522" w14:textId="05D5AE9A" w:rsidR="00C22B2A" w:rsidRPr="009E2363" w:rsidRDefault="00C22B2A" w:rsidP="00C22B2A">
            <w:pPr>
              <w:tabs>
                <w:tab w:val="decimal" w:pos="750"/>
              </w:tabs>
              <w:suppressAutoHyphens/>
              <w:spacing w:line="240" w:lineRule="exact"/>
              <w:ind w:right="-36"/>
              <w:rPr>
                <w:rFonts w:ascii="CordiaUPC" w:hAnsi="CordiaUPC" w:cs="CordiaUPC"/>
                <w:b/>
                <w:bCs/>
                <w:sz w:val="26"/>
                <w:szCs w:val="26"/>
                <w:lang w:val="en-US"/>
              </w:rPr>
            </w:pPr>
            <w:r>
              <w:rPr>
                <w:rFonts w:ascii="CordiaUPC" w:hAnsi="CordiaUPC" w:cs="CordiaUPC"/>
                <w:sz w:val="26"/>
                <w:szCs w:val="26"/>
                <w:lang w:val="en-US"/>
              </w:rPr>
              <w:t>70</w:t>
            </w:r>
          </w:p>
        </w:tc>
      </w:tr>
      <w:tr w:rsidR="00C22B2A" w:rsidRPr="009E2363" w14:paraId="28B90C1D" w14:textId="77777777" w:rsidTr="00A47089">
        <w:trPr>
          <w:trHeight w:val="256"/>
        </w:trPr>
        <w:tc>
          <w:tcPr>
            <w:tcW w:w="3413" w:type="dxa"/>
            <w:hideMark/>
          </w:tcPr>
          <w:p w14:paraId="1037B171" w14:textId="77777777" w:rsidR="00C22B2A" w:rsidRPr="009E2363" w:rsidRDefault="00C22B2A" w:rsidP="00C22B2A">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439EE5F0" w14:textId="7197F720"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8,982</w:t>
            </w:r>
          </w:p>
        </w:tc>
        <w:tc>
          <w:tcPr>
            <w:tcW w:w="270" w:type="dxa"/>
            <w:vAlign w:val="bottom"/>
          </w:tcPr>
          <w:p w14:paraId="41E7F045"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79F956DD" w14:textId="6DF074C4" w:rsidR="00C22B2A" w:rsidRPr="009E2363" w:rsidRDefault="00C22B2A" w:rsidP="00C22B2A">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vAlign w:val="bottom"/>
          </w:tcPr>
          <w:p w14:paraId="6D864748"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53697DAE" w14:textId="3CBC8401"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8,982</w:t>
            </w:r>
          </w:p>
        </w:tc>
        <w:tc>
          <w:tcPr>
            <w:tcW w:w="273" w:type="dxa"/>
            <w:vAlign w:val="bottom"/>
          </w:tcPr>
          <w:p w14:paraId="1107650A"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63BBE887" w14:textId="2720FD7F" w:rsidR="00C22B2A" w:rsidRPr="009E2363" w:rsidRDefault="00C22B2A" w:rsidP="00C22B2A">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rPr>
              <w:t>-</w:t>
            </w:r>
          </w:p>
        </w:tc>
        <w:tc>
          <w:tcPr>
            <w:tcW w:w="271" w:type="dxa"/>
            <w:vAlign w:val="bottom"/>
          </w:tcPr>
          <w:p w14:paraId="3AD47037"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2E1BA69" w14:textId="37A9B087" w:rsidR="00C22B2A" w:rsidRPr="009E2363" w:rsidRDefault="00C22B2A" w:rsidP="00C22B2A">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8,982</w:t>
            </w:r>
          </w:p>
        </w:tc>
      </w:tr>
      <w:tr w:rsidR="00C22B2A" w:rsidRPr="009E2363" w14:paraId="2E196E7C" w14:textId="77777777" w:rsidTr="00A47089">
        <w:trPr>
          <w:trHeight w:val="256"/>
        </w:trPr>
        <w:tc>
          <w:tcPr>
            <w:tcW w:w="3413" w:type="dxa"/>
            <w:hideMark/>
          </w:tcPr>
          <w:p w14:paraId="5E127054" w14:textId="77777777" w:rsidR="00C22B2A" w:rsidRPr="009E2363" w:rsidRDefault="00C22B2A" w:rsidP="00C22B2A">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046C356A"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4649D064"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8CC5E9A" w14:textId="77777777" w:rsidR="00C22B2A" w:rsidRPr="009E2363" w:rsidRDefault="00C22B2A" w:rsidP="00C22B2A">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7355FE5A"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450BBCAE"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6E522DF5"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1BA0C88" w14:textId="77777777" w:rsidR="00C22B2A" w:rsidRPr="009E2363" w:rsidRDefault="00C22B2A" w:rsidP="00C22B2A">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397FB96A"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3F8E295" w14:textId="77777777" w:rsidR="00C22B2A" w:rsidRPr="009E2363" w:rsidRDefault="00C22B2A" w:rsidP="00C22B2A">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C22B2A" w:rsidRPr="009E2363" w14:paraId="2A0B037E" w14:textId="77777777" w:rsidTr="00A47089">
        <w:trPr>
          <w:trHeight w:val="269"/>
        </w:trPr>
        <w:tc>
          <w:tcPr>
            <w:tcW w:w="3413" w:type="dxa"/>
            <w:hideMark/>
          </w:tcPr>
          <w:p w14:paraId="20B0445F" w14:textId="77777777" w:rsidR="00C22B2A" w:rsidRPr="009E2363" w:rsidRDefault="00C22B2A" w:rsidP="00C22B2A">
            <w:pPr>
              <w:suppressAutoHyphens/>
              <w:spacing w:line="240" w:lineRule="exact"/>
              <w:ind w:left="346" w:right="-90" w:hanging="180"/>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 xml:space="preserve">Investments in debt </w:t>
            </w:r>
            <w:r w:rsidRPr="009E2363">
              <w:rPr>
                <w:rFonts w:ascii="CordiaUPC" w:eastAsia="Times New Roman" w:hAnsi="CordiaUPC" w:cs="CordiaUPC"/>
                <w:sz w:val="26"/>
                <w:szCs w:val="26"/>
                <w:lang w:eastAsia="zh-CN"/>
              </w:rPr>
              <w:t>securities</w:t>
            </w:r>
            <w:r w:rsidRPr="009E2363">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53BA244" w14:textId="03E5F826"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val="en-US" w:eastAsia="zh-CN"/>
              </w:rPr>
            </w:pPr>
            <w:r>
              <w:rPr>
                <w:rFonts w:ascii="CordiaUPC" w:hAnsi="CordiaUPC" w:cs="CordiaUPC"/>
                <w:sz w:val="26"/>
                <w:szCs w:val="26"/>
              </w:rPr>
              <w:t>112,017</w:t>
            </w:r>
          </w:p>
        </w:tc>
        <w:tc>
          <w:tcPr>
            <w:tcW w:w="270" w:type="dxa"/>
            <w:vAlign w:val="bottom"/>
          </w:tcPr>
          <w:p w14:paraId="7BCCD58E"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C299408" w14:textId="286D79C3" w:rsidR="00C22B2A" w:rsidRPr="009E2363" w:rsidRDefault="00C22B2A" w:rsidP="00C22B2A">
            <w:pPr>
              <w:tabs>
                <w:tab w:val="decimal" w:pos="618"/>
              </w:tabs>
              <w:suppressAutoHyphens/>
              <w:spacing w:line="240" w:lineRule="exact"/>
              <w:ind w:left="-14" w:right="-86"/>
              <w:rPr>
                <w:rFonts w:ascii="CordiaUPC" w:hAnsi="CordiaUPC" w:cs="CordiaUPC"/>
                <w:sz w:val="26"/>
                <w:szCs w:val="26"/>
                <w:cs/>
                <w:lang w:val="en-US" w:bidi="th-TH"/>
              </w:rPr>
            </w:pPr>
            <w:r>
              <w:rPr>
                <w:rFonts w:ascii="CordiaUPC" w:hAnsi="CordiaUPC" w:cs="CordiaUPC"/>
                <w:color w:val="000000"/>
                <w:sz w:val="26"/>
                <w:szCs w:val="26"/>
              </w:rPr>
              <w:t>-</w:t>
            </w:r>
          </w:p>
        </w:tc>
        <w:tc>
          <w:tcPr>
            <w:tcW w:w="270" w:type="dxa"/>
            <w:vAlign w:val="bottom"/>
          </w:tcPr>
          <w:p w14:paraId="6220E307"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22B26195" w14:textId="0AE4EAE9"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111,702</w:t>
            </w:r>
          </w:p>
        </w:tc>
        <w:tc>
          <w:tcPr>
            <w:tcW w:w="273" w:type="dxa"/>
            <w:vAlign w:val="bottom"/>
          </w:tcPr>
          <w:p w14:paraId="30564308"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785662B1" w14:textId="0B14A18C" w:rsidR="00C22B2A" w:rsidRPr="009E2363" w:rsidRDefault="00C22B2A" w:rsidP="00C22B2A">
            <w:pPr>
              <w:tabs>
                <w:tab w:val="decimal" w:pos="62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315</w:t>
            </w:r>
          </w:p>
        </w:tc>
        <w:tc>
          <w:tcPr>
            <w:tcW w:w="271" w:type="dxa"/>
            <w:vAlign w:val="bottom"/>
          </w:tcPr>
          <w:p w14:paraId="251529DF"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7F4165F" w14:textId="3186347A" w:rsidR="00C22B2A" w:rsidRPr="009E2363" w:rsidRDefault="00C22B2A" w:rsidP="00C22B2A">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112,017</w:t>
            </w:r>
          </w:p>
        </w:tc>
      </w:tr>
      <w:tr w:rsidR="00C22B2A" w:rsidRPr="009E2363" w14:paraId="182919FA" w14:textId="77777777" w:rsidTr="00A47089">
        <w:trPr>
          <w:trHeight w:val="256"/>
        </w:trPr>
        <w:tc>
          <w:tcPr>
            <w:tcW w:w="3413" w:type="dxa"/>
            <w:hideMark/>
          </w:tcPr>
          <w:p w14:paraId="0391CF78" w14:textId="77777777" w:rsidR="00C22B2A" w:rsidRPr="009E2363" w:rsidRDefault="00C22B2A" w:rsidP="00C22B2A">
            <w:pPr>
              <w:suppressAutoHyphens/>
              <w:spacing w:line="240" w:lineRule="exact"/>
              <w:ind w:left="346" w:right="-90" w:hanging="180"/>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 xml:space="preserve">Investments in equity </w:t>
            </w:r>
            <w:r w:rsidRPr="009E2363">
              <w:rPr>
                <w:rFonts w:ascii="CordiaUPC" w:eastAsia="Times New Roman" w:hAnsi="CordiaUPC" w:cs="CordiaUPC"/>
                <w:sz w:val="26"/>
                <w:szCs w:val="26"/>
                <w:lang w:eastAsia="zh-CN"/>
              </w:rPr>
              <w:t>securities</w:t>
            </w:r>
            <w:r w:rsidRPr="009E2363">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0BD0E824" w14:textId="04980424"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2,301</w:t>
            </w:r>
          </w:p>
        </w:tc>
        <w:tc>
          <w:tcPr>
            <w:tcW w:w="270" w:type="dxa"/>
            <w:vAlign w:val="bottom"/>
          </w:tcPr>
          <w:p w14:paraId="686673BC"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3D72D827" w14:textId="56E3880F" w:rsidR="00C22B2A" w:rsidRPr="009E2363" w:rsidRDefault="00C22B2A" w:rsidP="00C22B2A">
            <w:pPr>
              <w:tabs>
                <w:tab w:val="decimal" w:pos="618"/>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bidi="th-TH"/>
              </w:rPr>
              <w:t>164</w:t>
            </w:r>
          </w:p>
        </w:tc>
        <w:tc>
          <w:tcPr>
            <w:tcW w:w="270" w:type="dxa"/>
            <w:vAlign w:val="bottom"/>
          </w:tcPr>
          <w:p w14:paraId="79DB165F"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64F64248" w14:textId="71E77D04" w:rsidR="00C22B2A" w:rsidRPr="009E2363" w:rsidRDefault="00C22B2A" w:rsidP="00C22B2A">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Pr>
                <w:rFonts w:ascii="CordiaUPC" w:hAnsi="CordiaUPC" w:cs="CordiaUPC"/>
                <w:color w:val="000000"/>
                <w:sz w:val="26"/>
                <w:szCs w:val="26"/>
                <w:lang w:val="en-US"/>
              </w:rPr>
              <w:t>-</w:t>
            </w:r>
          </w:p>
        </w:tc>
        <w:tc>
          <w:tcPr>
            <w:tcW w:w="273" w:type="dxa"/>
            <w:vAlign w:val="bottom"/>
          </w:tcPr>
          <w:p w14:paraId="5659A317"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47D28884" w14:textId="58B3ECED" w:rsidR="00C22B2A" w:rsidRPr="009E2363" w:rsidRDefault="00C22B2A" w:rsidP="00C22B2A">
            <w:pPr>
              <w:tabs>
                <w:tab w:val="decimal" w:pos="629"/>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color w:val="000000"/>
                <w:sz w:val="26"/>
                <w:szCs w:val="26"/>
              </w:rPr>
              <w:t>2,137</w:t>
            </w:r>
          </w:p>
        </w:tc>
        <w:tc>
          <w:tcPr>
            <w:tcW w:w="271" w:type="dxa"/>
            <w:vAlign w:val="bottom"/>
          </w:tcPr>
          <w:p w14:paraId="72CBFDA7"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6CED75F" w14:textId="09951E49" w:rsidR="00C22B2A" w:rsidRPr="009E2363" w:rsidRDefault="00C22B2A" w:rsidP="00C22B2A">
            <w:pPr>
              <w:tabs>
                <w:tab w:val="decimal" w:pos="750"/>
              </w:tabs>
              <w:suppressAutoHyphens/>
              <w:spacing w:line="240" w:lineRule="exact"/>
              <w:ind w:right="-36"/>
              <w:rPr>
                <w:rFonts w:ascii="CordiaUPC" w:hAnsi="CordiaUPC" w:cs="CordiaUPC"/>
                <w:sz w:val="26"/>
                <w:szCs w:val="26"/>
                <w:cs/>
                <w:lang w:bidi="th-TH"/>
              </w:rPr>
            </w:pPr>
            <w:r>
              <w:rPr>
                <w:rFonts w:ascii="CordiaUPC" w:hAnsi="CordiaUPC" w:cs="CordiaUPC"/>
                <w:color w:val="000000"/>
                <w:sz w:val="26"/>
                <w:szCs w:val="26"/>
              </w:rPr>
              <w:t>2,301</w:t>
            </w:r>
          </w:p>
        </w:tc>
      </w:tr>
      <w:tr w:rsidR="00C22B2A" w:rsidRPr="009E2363" w14:paraId="0FEACE2C" w14:textId="77777777" w:rsidTr="00A47089">
        <w:trPr>
          <w:trHeight w:val="145"/>
        </w:trPr>
        <w:tc>
          <w:tcPr>
            <w:tcW w:w="3413" w:type="dxa"/>
            <w:hideMark/>
          </w:tcPr>
          <w:p w14:paraId="7BD643B7" w14:textId="77777777" w:rsidR="00C22B2A" w:rsidRPr="009E2363" w:rsidRDefault="00C22B2A" w:rsidP="00C22B2A">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5F0B0A6" w14:textId="38B7965C"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b/>
                <w:bCs/>
                <w:color w:val="000000"/>
                <w:sz w:val="26"/>
                <w:szCs w:val="26"/>
                <w:lang w:val="en-US"/>
              </w:rPr>
              <w:t>114,318</w:t>
            </w:r>
          </w:p>
        </w:tc>
        <w:tc>
          <w:tcPr>
            <w:tcW w:w="270" w:type="dxa"/>
            <w:vAlign w:val="bottom"/>
          </w:tcPr>
          <w:p w14:paraId="5DB5C32B"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210D33EC" w14:textId="761017F8" w:rsidR="00C22B2A" w:rsidRPr="009E2363" w:rsidRDefault="00C22B2A" w:rsidP="00C22B2A">
            <w:pPr>
              <w:tabs>
                <w:tab w:val="decimal" w:pos="618"/>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color w:val="000000"/>
                <w:sz w:val="26"/>
                <w:szCs w:val="26"/>
                <w:lang w:bidi="th-TH"/>
              </w:rPr>
              <w:t>164</w:t>
            </w:r>
          </w:p>
        </w:tc>
        <w:tc>
          <w:tcPr>
            <w:tcW w:w="270" w:type="dxa"/>
            <w:vAlign w:val="bottom"/>
          </w:tcPr>
          <w:p w14:paraId="128D9C69"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5DB61A0C" w14:textId="6274690C"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111,702</w:t>
            </w:r>
          </w:p>
        </w:tc>
        <w:tc>
          <w:tcPr>
            <w:tcW w:w="273" w:type="dxa"/>
            <w:vAlign w:val="bottom"/>
          </w:tcPr>
          <w:p w14:paraId="2E121727"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070EF003" w14:textId="26EED730" w:rsidR="00C22B2A" w:rsidRPr="009E2363" w:rsidRDefault="00C22B2A" w:rsidP="00C22B2A">
            <w:pPr>
              <w:tabs>
                <w:tab w:val="decimal" w:pos="629"/>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color w:val="000000"/>
                <w:sz w:val="26"/>
                <w:szCs w:val="26"/>
              </w:rPr>
              <w:t>2,452</w:t>
            </w:r>
          </w:p>
        </w:tc>
        <w:tc>
          <w:tcPr>
            <w:tcW w:w="271" w:type="dxa"/>
            <w:vAlign w:val="bottom"/>
          </w:tcPr>
          <w:p w14:paraId="631A6972"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74C29C3" w14:textId="33C22082" w:rsidR="00C22B2A" w:rsidRPr="009E2363" w:rsidRDefault="00C22B2A" w:rsidP="00C22B2A">
            <w:pPr>
              <w:tabs>
                <w:tab w:val="decimal" w:pos="750"/>
              </w:tabs>
              <w:suppressAutoHyphens/>
              <w:spacing w:line="240" w:lineRule="exact"/>
              <w:ind w:right="-36"/>
              <w:rPr>
                <w:rFonts w:ascii="CordiaUPC" w:hAnsi="CordiaUPC" w:cs="CordiaUPC"/>
                <w:b/>
                <w:bCs/>
                <w:sz w:val="26"/>
                <w:szCs w:val="26"/>
                <w:cs/>
                <w:lang w:bidi="th-TH"/>
              </w:rPr>
            </w:pPr>
            <w:r>
              <w:rPr>
                <w:rFonts w:ascii="CordiaUPC" w:hAnsi="CordiaUPC" w:cs="CordiaUPC"/>
                <w:b/>
                <w:bCs/>
                <w:color w:val="000000"/>
                <w:sz w:val="26"/>
                <w:szCs w:val="26"/>
                <w:lang w:val="en-US"/>
              </w:rPr>
              <w:t>114,318</w:t>
            </w:r>
          </w:p>
        </w:tc>
      </w:tr>
      <w:tr w:rsidR="00C22B2A" w:rsidRPr="009E2363" w14:paraId="0082E5B3" w14:textId="77777777" w:rsidTr="00A47089">
        <w:trPr>
          <w:trHeight w:val="256"/>
        </w:trPr>
        <w:tc>
          <w:tcPr>
            <w:tcW w:w="3413" w:type="dxa"/>
            <w:hideMark/>
          </w:tcPr>
          <w:p w14:paraId="3DF42788" w14:textId="77777777" w:rsidR="00C22B2A" w:rsidRPr="009E2363" w:rsidRDefault="00C22B2A" w:rsidP="00C22B2A">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5A9D5310" w14:textId="3965ED6C"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129,608</w:t>
            </w:r>
          </w:p>
        </w:tc>
        <w:tc>
          <w:tcPr>
            <w:tcW w:w="270" w:type="dxa"/>
            <w:vAlign w:val="bottom"/>
          </w:tcPr>
          <w:p w14:paraId="608871AA"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6D7D7354" w14:textId="16522C0B" w:rsidR="00C22B2A" w:rsidRPr="009E2363" w:rsidRDefault="00C22B2A" w:rsidP="00C22B2A">
            <w:pPr>
              <w:tabs>
                <w:tab w:val="decimal" w:pos="618"/>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sz w:val="26"/>
                <w:szCs w:val="26"/>
                <w:lang w:bidi="th-TH"/>
              </w:rPr>
              <w:t>167</w:t>
            </w:r>
          </w:p>
        </w:tc>
        <w:tc>
          <w:tcPr>
            <w:tcW w:w="270" w:type="dxa"/>
            <w:vAlign w:val="bottom"/>
          </w:tcPr>
          <w:p w14:paraId="00BE3EED"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1D80C2AC" w14:textId="6970535F"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126,559</w:t>
            </w:r>
          </w:p>
        </w:tc>
        <w:tc>
          <w:tcPr>
            <w:tcW w:w="273" w:type="dxa"/>
            <w:vAlign w:val="bottom"/>
          </w:tcPr>
          <w:p w14:paraId="6FB8F947"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2640185C" w14:textId="153B5841" w:rsidR="00C22B2A" w:rsidRPr="009E2363" w:rsidRDefault="00C22B2A" w:rsidP="00C22B2A">
            <w:pPr>
              <w:tabs>
                <w:tab w:val="decimal" w:pos="629"/>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sz w:val="26"/>
                <w:szCs w:val="26"/>
              </w:rPr>
              <w:t>2,882</w:t>
            </w:r>
          </w:p>
        </w:tc>
        <w:tc>
          <w:tcPr>
            <w:tcW w:w="271" w:type="dxa"/>
            <w:vAlign w:val="bottom"/>
          </w:tcPr>
          <w:p w14:paraId="03F35186"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288B3BD3" w14:textId="20B568F1" w:rsidR="00C22B2A" w:rsidRPr="009E2363" w:rsidRDefault="00C22B2A" w:rsidP="00C22B2A">
            <w:pPr>
              <w:tabs>
                <w:tab w:val="decimal" w:pos="750"/>
              </w:tabs>
              <w:suppressAutoHyphens/>
              <w:spacing w:line="240" w:lineRule="exact"/>
              <w:ind w:right="-36"/>
              <w:rPr>
                <w:rFonts w:ascii="CordiaUPC" w:eastAsia="Times New Roman" w:hAnsi="CordiaUPC" w:cs="CordiaUPC"/>
                <w:b/>
                <w:bCs/>
                <w:sz w:val="26"/>
                <w:szCs w:val="26"/>
                <w:lang w:eastAsia="zh-CN"/>
              </w:rPr>
            </w:pPr>
            <w:r>
              <w:rPr>
                <w:rFonts w:ascii="CordiaUPC" w:hAnsi="CordiaUPC" w:cs="CordiaUPC"/>
                <w:b/>
                <w:bCs/>
                <w:sz w:val="26"/>
                <w:szCs w:val="26"/>
              </w:rPr>
              <w:t>129,608</w:t>
            </w:r>
          </w:p>
        </w:tc>
      </w:tr>
      <w:tr w:rsidR="004727E5" w:rsidRPr="009E2363" w14:paraId="78BB8DA8" w14:textId="77777777" w:rsidTr="00A47089">
        <w:trPr>
          <w:trHeight w:val="256"/>
        </w:trPr>
        <w:tc>
          <w:tcPr>
            <w:tcW w:w="3413" w:type="dxa"/>
            <w:vAlign w:val="bottom"/>
          </w:tcPr>
          <w:p w14:paraId="38B2A18D" w14:textId="77777777" w:rsidR="004727E5" w:rsidRPr="009E2363"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37EC676E" w14:textId="77777777" w:rsidR="004727E5" w:rsidRPr="009E2363"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348B7AA" w14:textId="77777777" w:rsidR="004727E5" w:rsidRPr="009E2363"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7BA99ED" w14:textId="77777777" w:rsidR="004727E5" w:rsidRPr="009E2363" w:rsidRDefault="004727E5" w:rsidP="00A4708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CAFD02B" w14:textId="77777777" w:rsidR="004727E5" w:rsidRPr="009E2363"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FD205DF" w14:textId="77777777" w:rsidR="004727E5" w:rsidRPr="009E2363"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2738066B" w14:textId="77777777" w:rsidR="004727E5" w:rsidRPr="009E2363"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B5AF883" w14:textId="77777777" w:rsidR="004727E5" w:rsidRPr="009E2363"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5BFC718F" w14:textId="77777777" w:rsidR="004727E5" w:rsidRPr="009E2363"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E9D6F16" w14:textId="77777777" w:rsidR="004727E5" w:rsidRPr="009E2363" w:rsidRDefault="004727E5" w:rsidP="00A4708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727E5" w:rsidRPr="009E2363" w14:paraId="2AC2BCD2" w14:textId="77777777" w:rsidTr="00A47089">
        <w:trPr>
          <w:trHeight w:val="256"/>
        </w:trPr>
        <w:tc>
          <w:tcPr>
            <w:tcW w:w="3413" w:type="dxa"/>
            <w:vAlign w:val="bottom"/>
            <w:hideMark/>
          </w:tcPr>
          <w:p w14:paraId="4E36712C" w14:textId="77777777" w:rsidR="004727E5" w:rsidRPr="009E2363"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r w:rsidRPr="009E2363">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19A08AAA" w14:textId="77777777" w:rsidR="004727E5" w:rsidRPr="009E2363"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F461E4" w14:textId="77777777" w:rsidR="004727E5" w:rsidRPr="009E2363"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05C4244" w14:textId="77777777" w:rsidR="004727E5" w:rsidRPr="009E2363" w:rsidRDefault="004727E5" w:rsidP="00A4708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E670DC2" w14:textId="77777777" w:rsidR="004727E5" w:rsidRPr="009E2363"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4287AA43" w14:textId="77777777" w:rsidR="004727E5" w:rsidRPr="009E2363"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699B9D8F" w14:textId="77777777" w:rsidR="004727E5" w:rsidRPr="009E2363"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11F87342" w14:textId="77777777" w:rsidR="004727E5" w:rsidRPr="009E2363"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36A6B92" w14:textId="77777777" w:rsidR="004727E5" w:rsidRPr="009E2363"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4AD632F" w14:textId="77777777" w:rsidR="004727E5" w:rsidRPr="009E2363" w:rsidRDefault="004727E5" w:rsidP="00A4708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C22B2A" w:rsidRPr="009E2363" w14:paraId="0FBDC782" w14:textId="77777777" w:rsidTr="00A47089">
        <w:trPr>
          <w:trHeight w:val="269"/>
        </w:trPr>
        <w:tc>
          <w:tcPr>
            <w:tcW w:w="3413" w:type="dxa"/>
            <w:vAlign w:val="bottom"/>
            <w:hideMark/>
          </w:tcPr>
          <w:p w14:paraId="0BD2875A" w14:textId="77777777" w:rsidR="00C22B2A" w:rsidRPr="009E2363" w:rsidRDefault="00C22B2A" w:rsidP="00C22B2A">
            <w:pPr>
              <w:suppressAutoHyphens/>
              <w:spacing w:line="240" w:lineRule="exact"/>
              <w:ind w:right="-90"/>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269F50FA" w14:textId="053779FB"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3,190</w:t>
            </w:r>
          </w:p>
        </w:tc>
        <w:tc>
          <w:tcPr>
            <w:tcW w:w="270" w:type="dxa"/>
            <w:shd w:val="clear" w:color="auto" w:fill="auto"/>
            <w:vAlign w:val="bottom"/>
          </w:tcPr>
          <w:p w14:paraId="48F25306"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367DC9B" w14:textId="3C4F352D" w:rsidR="00C22B2A" w:rsidRPr="009E2363" w:rsidRDefault="00C22B2A" w:rsidP="00C22B2A">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1286EE78"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5D7721FF" w14:textId="45B7D285"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lang w:val="en-US" w:bidi="th-TH"/>
              </w:rPr>
              <w:t>3,190</w:t>
            </w:r>
          </w:p>
        </w:tc>
        <w:tc>
          <w:tcPr>
            <w:tcW w:w="273" w:type="dxa"/>
            <w:shd w:val="clear" w:color="auto" w:fill="auto"/>
            <w:vAlign w:val="bottom"/>
          </w:tcPr>
          <w:p w14:paraId="3E601A84"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07E5FC7E" w14:textId="3814039F" w:rsidR="00C22B2A" w:rsidRPr="009E2363" w:rsidRDefault="00C22B2A" w:rsidP="00C22B2A">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1D142CA4"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A015244" w14:textId="72DBB34A" w:rsidR="00C22B2A" w:rsidRPr="009E2363" w:rsidRDefault="00C22B2A" w:rsidP="00C22B2A">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lang w:bidi="th-TH"/>
              </w:rPr>
              <w:t>3,190</w:t>
            </w:r>
          </w:p>
        </w:tc>
      </w:tr>
      <w:tr w:rsidR="00C22B2A" w:rsidRPr="009E2363" w14:paraId="27245CFB" w14:textId="77777777" w:rsidTr="00426B88">
        <w:trPr>
          <w:trHeight w:val="269"/>
        </w:trPr>
        <w:tc>
          <w:tcPr>
            <w:tcW w:w="3413" w:type="dxa"/>
            <w:vAlign w:val="bottom"/>
            <w:hideMark/>
          </w:tcPr>
          <w:p w14:paraId="7E9B80AB" w14:textId="77777777" w:rsidR="00C22B2A" w:rsidRPr="009E2363" w:rsidRDefault="00C22B2A" w:rsidP="00C22B2A">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EA41409"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7A1771B"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38633ED8" w14:textId="77777777" w:rsidR="00C22B2A" w:rsidRPr="009E2363" w:rsidRDefault="00C22B2A" w:rsidP="00C22B2A">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26EBDDB"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D766F25"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4392D08F"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7257CA00" w14:textId="77777777" w:rsidR="00C22B2A" w:rsidRPr="009E2363" w:rsidRDefault="00C22B2A" w:rsidP="00C22B2A">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CED49DA"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63700BF" w14:textId="77777777" w:rsidR="00C22B2A" w:rsidRPr="009E2363" w:rsidRDefault="00C22B2A" w:rsidP="00C22B2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C22B2A" w:rsidRPr="009E2363" w14:paraId="39350620" w14:textId="77777777" w:rsidTr="00A47089">
        <w:trPr>
          <w:trHeight w:val="256"/>
        </w:trPr>
        <w:tc>
          <w:tcPr>
            <w:tcW w:w="3413" w:type="dxa"/>
            <w:vAlign w:val="bottom"/>
            <w:hideMark/>
          </w:tcPr>
          <w:p w14:paraId="390FC880" w14:textId="77777777" w:rsidR="00C22B2A" w:rsidRPr="009E2363" w:rsidRDefault="00C22B2A" w:rsidP="00C22B2A">
            <w:pPr>
              <w:suppressAutoHyphens/>
              <w:spacing w:line="240" w:lineRule="exact"/>
              <w:ind w:left="164" w:right="-90"/>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D8B9CA2" w14:textId="717A177D"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6,664</w:t>
            </w:r>
          </w:p>
        </w:tc>
        <w:tc>
          <w:tcPr>
            <w:tcW w:w="270" w:type="dxa"/>
            <w:shd w:val="clear" w:color="auto" w:fill="auto"/>
            <w:vAlign w:val="bottom"/>
          </w:tcPr>
          <w:p w14:paraId="6004CD4A"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334472F0" w14:textId="73E40F1E" w:rsidR="00C22B2A" w:rsidRPr="009E2363" w:rsidRDefault="00C22B2A" w:rsidP="00C22B2A">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63FA3FF8"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27504AF" w14:textId="0F24E3B8"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6,664</w:t>
            </w:r>
          </w:p>
        </w:tc>
        <w:tc>
          <w:tcPr>
            <w:tcW w:w="273" w:type="dxa"/>
            <w:vAlign w:val="bottom"/>
          </w:tcPr>
          <w:p w14:paraId="2E415D28"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1C9F881F" w14:textId="1540BA07" w:rsidR="00C22B2A" w:rsidRPr="009E2363" w:rsidRDefault="00C22B2A" w:rsidP="00C22B2A">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1" w:type="dxa"/>
            <w:vAlign w:val="bottom"/>
          </w:tcPr>
          <w:p w14:paraId="2F35D6C5"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F7CFE50" w14:textId="6F2D4A26" w:rsidR="00C22B2A" w:rsidRPr="009E2363" w:rsidRDefault="00C22B2A" w:rsidP="00C22B2A">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lang w:val="en-US"/>
              </w:rPr>
              <w:t>6,664</w:t>
            </w:r>
          </w:p>
        </w:tc>
      </w:tr>
      <w:tr w:rsidR="00C22B2A" w:rsidRPr="009E2363" w14:paraId="3F00255D" w14:textId="77777777" w:rsidTr="00A47089">
        <w:trPr>
          <w:trHeight w:val="256"/>
        </w:trPr>
        <w:tc>
          <w:tcPr>
            <w:tcW w:w="3413" w:type="dxa"/>
            <w:vAlign w:val="bottom"/>
            <w:hideMark/>
          </w:tcPr>
          <w:p w14:paraId="4238C2E8" w14:textId="77777777" w:rsidR="00C22B2A" w:rsidRPr="009E2363" w:rsidRDefault="00C22B2A" w:rsidP="00C22B2A">
            <w:pPr>
              <w:suppressAutoHyphens/>
              <w:spacing w:line="240" w:lineRule="exact"/>
              <w:ind w:left="164" w:right="-90"/>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169A0A7C" w14:textId="37828911"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809</w:t>
            </w:r>
          </w:p>
        </w:tc>
        <w:tc>
          <w:tcPr>
            <w:tcW w:w="270" w:type="dxa"/>
            <w:shd w:val="clear" w:color="auto" w:fill="auto"/>
            <w:vAlign w:val="bottom"/>
          </w:tcPr>
          <w:p w14:paraId="2E910679"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0CB2181E" w14:textId="25D1355B" w:rsidR="00C22B2A" w:rsidRPr="009E2363" w:rsidRDefault="00C22B2A" w:rsidP="00C22B2A">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2753E74E"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58DD5BD9" w14:textId="65F8B84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809</w:t>
            </w:r>
          </w:p>
        </w:tc>
        <w:tc>
          <w:tcPr>
            <w:tcW w:w="273" w:type="dxa"/>
            <w:vAlign w:val="bottom"/>
          </w:tcPr>
          <w:p w14:paraId="3F197CBB"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4FD2F729" w14:textId="11C25BEE" w:rsidR="00C22B2A" w:rsidRPr="009E2363" w:rsidRDefault="00C22B2A" w:rsidP="00C22B2A">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1" w:type="dxa"/>
            <w:vAlign w:val="bottom"/>
          </w:tcPr>
          <w:p w14:paraId="6B60C8F1"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7B09B8B6" w14:textId="684D6EA8" w:rsidR="00C22B2A" w:rsidRPr="009E2363" w:rsidRDefault="00C22B2A" w:rsidP="00C22B2A">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809</w:t>
            </w:r>
          </w:p>
        </w:tc>
      </w:tr>
      <w:tr w:rsidR="00C22B2A" w:rsidRPr="009E2363" w14:paraId="1FB9303D" w14:textId="77777777" w:rsidTr="00A47089">
        <w:trPr>
          <w:trHeight w:val="256"/>
        </w:trPr>
        <w:tc>
          <w:tcPr>
            <w:tcW w:w="3413" w:type="dxa"/>
            <w:vAlign w:val="bottom"/>
            <w:hideMark/>
          </w:tcPr>
          <w:p w14:paraId="03A63562" w14:textId="77777777" w:rsidR="00C22B2A" w:rsidRPr="009E2363" w:rsidRDefault="00C22B2A" w:rsidP="00C22B2A">
            <w:pPr>
              <w:suppressAutoHyphens/>
              <w:spacing w:line="240" w:lineRule="exact"/>
              <w:ind w:right="-90"/>
              <w:rPr>
                <w:rFonts w:ascii="CordiaUPC" w:eastAsia="Times New Roman" w:hAnsi="CordiaUPC" w:cs="CordiaUPC"/>
                <w:sz w:val="26"/>
                <w:szCs w:val="26"/>
                <w:lang w:eastAsia="zh-CN"/>
              </w:rPr>
            </w:pPr>
            <w:r w:rsidRPr="009E2363">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1A5AA6DA" w14:textId="7D9B21E2"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rtl/>
                <w:cs/>
                <w:lang w:eastAsia="zh-CN"/>
              </w:rPr>
            </w:pPr>
            <w:r>
              <w:rPr>
                <w:rFonts w:ascii="CordiaUPC" w:hAnsi="CordiaUPC" w:cs="CordiaUPC"/>
                <w:b/>
                <w:bCs/>
                <w:color w:val="000000"/>
                <w:sz w:val="26"/>
                <w:szCs w:val="26"/>
              </w:rPr>
              <w:t>7,473</w:t>
            </w:r>
          </w:p>
        </w:tc>
        <w:tc>
          <w:tcPr>
            <w:tcW w:w="270" w:type="dxa"/>
            <w:shd w:val="clear" w:color="auto" w:fill="auto"/>
            <w:vAlign w:val="bottom"/>
          </w:tcPr>
          <w:p w14:paraId="22BFC028"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313B7288" w14:textId="436FC8CC" w:rsidR="00C22B2A" w:rsidRPr="009E2363" w:rsidRDefault="00C22B2A" w:rsidP="00C22B2A">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50A5A77E"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7E176FAD" w14:textId="327710F4"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7,473</w:t>
            </w:r>
          </w:p>
        </w:tc>
        <w:tc>
          <w:tcPr>
            <w:tcW w:w="273" w:type="dxa"/>
            <w:shd w:val="clear" w:color="auto" w:fill="auto"/>
            <w:vAlign w:val="bottom"/>
          </w:tcPr>
          <w:p w14:paraId="6424370F"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5C6113FD" w14:textId="1CD22820" w:rsidR="00C22B2A" w:rsidRPr="009E2363" w:rsidRDefault="00C22B2A" w:rsidP="00C22B2A">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1348AD13"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66247569" w14:textId="455A120A" w:rsidR="00C22B2A" w:rsidRPr="009E2363" w:rsidRDefault="00C22B2A" w:rsidP="00C22B2A">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b/>
                <w:bCs/>
                <w:color w:val="000000"/>
                <w:sz w:val="26"/>
                <w:szCs w:val="26"/>
              </w:rPr>
              <w:t>7,473</w:t>
            </w:r>
          </w:p>
        </w:tc>
      </w:tr>
      <w:tr w:rsidR="00C22B2A" w:rsidRPr="009E2363" w14:paraId="66B0B5E5" w14:textId="77777777" w:rsidTr="00A47089">
        <w:trPr>
          <w:trHeight w:val="256"/>
        </w:trPr>
        <w:tc>
          <w:tcPr>
            <w:tcW w:w="3413" w:type="dxa"/>
            <w:vAlign w:val="bottom"/>
            <w:hideMark/>
          </w:tcPr>
          <w:p w14:paraId="1E7C47A3" w14:textId="77777777" w:rsidR="00C22B2A" w:rsidRPr="009E2363" w:rsidRDefault="00C22B2A" w:rsidP="00C22B2A">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20D509E4" w14:textId="2B72EF3D"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val="en-US" w:eastAsia="zh-CN"/>
              </w:rPr>
            </w:pPr>
            <w:r>
              <w:rPr>
                <w:rFonts w:ascii="CordiaUPC" w:hAnsi="CordiaUPC" w:cs="CordiaUPC"/>
                <w:b/>
                <w:bCs/>
                <w:color w:val="000000"/>
                <w:sz w:val="26"/>
                <w:szCs w:val="26"/>
              </w:rPr>
              <w:t>10,663</w:t>
            </w:r>
          </w:p>
        </w:tc>
        <w:tc>
          <w:tcPr>
            <w:tcW w:w="270" w:type="dxa"/>
            <w:shd w:val="clear" w:color="auto" w:fill="auto"/>
            <w:vAlign w:val="bottom"/>
          </w:tcPr>
          <w:p w14:paraId="27E922DB"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35EAF9C9" w14:textId="7350B652" w:rsidR="00C22B2A" w:rsidRPr="009E2363" w:rsidRDefault="00C22B2A" w:rsidP="00C22B2A">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127D5FC6"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6ECFFAE8" w14:textId="7A6F6CB5"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10,663</w:t>
            </w:r>
          </w:p>
        </w:tc>
        <w:tc>
          <w:tcPr>
            <w:tcW w:w="273" w:type="dxa"/>
            <w:shd w:val="clear" w:color="auto" w:fill="auto"/>
            <w:vAlign w:val="bottom"/>
          </w:tcPr>
          <w:p w14:paraId="3BD9772A"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20BD5ADB" w14:textId="1FAA64F3" w:rsidR="00C22B2A" w:rsidRPr="009E2363" w:rsidRDefault="00C22B2A" w:rsidP="00C22B2A">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1B5339CF"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62DD8128" w14:textId="66EF883B" w:rsidR="00C22B2A" w:rsidRPr="009E2363" w:rsidRDefault="00C22B2A" w:rsidP="00C22B2A">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10,663</w:t>
            </w:r>
          </w:p>
        </w:tc>
      </w:tr>
      <w:tr w:rsidR="004727E5" w:rsidRPr="009E2363" w14:paraId="58DE33B0" w14:textId="77777777" w:rsidTr="00A47089">
        <w:trPr>
          <w:trHeight w:val="269"/>
        </w:trPr>
        <w:tc>
          <w:tcPr>
            <w:tcW w:w="3413" w:type="dxa"/>
            <w:vAlign w:val="bottom"/>
          </w:tcPr>
          <w:p w14:paraId="243EEE48" w14:textId="77777777" w:rsidR="004727E5" w:rsidRPr="009E2363" w:rsidRDefault="004727E5" w:rsidP="00A47089">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1D47FCB3" w14:textId="77777777" w:rsidR="004727E5" w:rsidRPr="009E2363" w:rsidRDefault="004727E5" w:rsidP="00A47089">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6DB62FDF" w14:textId="77777777" w:rsidR="004727E5" w:rsidRPr="009E2363"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01577DD8" w14:textId="77777777" w:rsidR="004727E5" w:rsidRPr="009E2363" w:rsidRDefault="004727E5" w:rsidP="00A47089">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14837674" w14:textId="77777777" w:rsidR="004727E5" w:rsidRPr="009E2363"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1263EF5A" w14:textId="77777777" w:rsidR="004727E5" w:rsidRPr="009E2363" w:rsidRDefault="004727E5" w:rsidP="00A47089">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1EE1F8F2" w14:textId="77777777" w:rsidR="004727E5" w:rsidRPr="009E2363"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5E18224F" w14:textId="77777777" w:rsidR="004727E5" w:rsidRPr="009E2363" w:rsidRDefault="004727E5" w:rsidP="00A47089">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5EE91058" w14:textId="77777777" w:rsidR="004727E5" w:rsidRPr="009E2363"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2E24E7D2" w14:textId="77777777" w:rsidR="004727E5" w:rsidRPr="009E2363" w:rsidRDefault="004727E5" w:rsidP="00A47089">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5F71BCF4" w14:textId="48B7D50B" w:rsidR="004727E5" w:rsidRPr="009E2363" w:rsidRDefault="004727E5" w:rsidP="004727E5">
      <w:pPr>
        <w:spacing w:line="240" w:lineRule="exact"/>
        <w:rPr>
          <w:rFonts w:eastAsia="Times New Roman" w:cs="Times New Roman"/>
          <w:szCs w:val="22"/>
          <w:lang w:eastAsia="zh-CN"/>
        </w:rPr>
      </w:pPr>
    </w:p>
    <w:p w14:paraId="79B5D042" w14:textId="539FCF5E" w:rsidR="004727E5" w:rsidRDefault="004727E5" w:rsidP="004727E5">
      <w:pPr>
        <w:spacing w:line="240" w:lineRule="auto"/>
        <w:rPr>
          <w:rFonts w:eastAsia="Times New Roman" w:cs="Times New Roman"/>
          <w:szCs w:val="22"/>
          <w:lang w:eastAsia="zh-CN"/>
        </w:rPr>
      </w:pPr>
      <w:r w:rsidRPr="009E2363">
        <w:rPr>
          <w:rFonts w:eastAsia="Times New Roman" w:cs="Times New Roman"/>
          <w:szCs w:val="22"/>
          <w:lang w:eastAsia="zh-CN"/>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455A4D" w:rsidRPr="009E2363" w14:paraId="4A89E6BE" w14:textId="77777777" w:rsidTr="00D00909">
        <w:trPr>
          <w:trHeight w:val="256"/>
          <w:tblHeader/>
        </w:trPr>
        <w:tc>
          <w:tcPr>
            <w:tcW w:w="3413" w:type="dxa"/>
          </w:tcPr>
          <w:p w14:paraId="0E459D37" w14:textId="77777777" w:rsidR="00455A4D" w:rsidRPr="009E2363" w:rsidRDefault="00455A4D" w:rsidP="00D0090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1FACFD9B" w14:textId="5F3C68E0" w:rsidR="00455A4D" w:rsidRPr="009E2363" w:rsidRDefault="009F4B74" w:rsidP="00D0090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9E2363">
              <w:rPr>
                <w:rFonts w:ascii="CordiaUPC" w:eastAsia="Times New Roman" w:hAnsi="CordiaUPC" w:cs="CordiaUPC" w:hint="cs"/>
                <w:b/>
                <w:bCs/>
                <w:sz w:val="26"/>
                <w:szCs w:val="26"/>
                <w:lang w:eastAsia="zh-CN"/>
              </w:rPr>
              <w:t>Consolidated</w:t>
            </w:r>
            <w:r w:rsidRPr="009E2363">
              <w:rPr>
                <w:rFonts w:ascii="CordiaUPC" w:hAnsi="CordiaUPC" w:cs="CordiaUPC"/>
                <w:b/>
                <w:sz w:val="26"/>
                <w:szCs w:val="26"/>
              </w:rPr>
              <w:t xml:space="preserve"> and Bank only</w:t>
            </w:r>
          </w:p>
        </w:tc>
      </w:tr>
      <w:tr w:rsidR="009572DE" w:rsidRPr="009E2363" w14:paraId="42778F07" w14:textId="77777777" w:rsidTr="001B0F43">
        <w:trPr>
          <w:trHeight w:val="256"/>
          <w:tblHeader/>
        </w:trPr>
        <w:tc>
          <w:tcPr>
            <w:tcW w:w="3413" w:type="dxa"/>
          </w:tcPr>
          <w:p w14:paraId="3046A6EC" w14:textId="77777777" w:rsidR="009572DE" w:rsidRPr="009E2363" w:rsidRDefault="009572DE" w:rsidP="00D00909">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2673C5CA" w14:textId="79B7BAA8" w:rsidR="009572DE" w:rsidRPr="009E2363" w:rsidRDefault="009572DE" w:rsidP="000D4773">
            <w:pPr>
              <w:tabs>
                <w:tab w:val="decimal" w:pos="0"/>
              </w:tabs>
              <w:suppressAutoHyphens/>
              <w:spacing w:line="240" w:lineRule="exact"/>
              <w:ind w:right="-86"/>
              <w:jc w:val="center"/>
              <w:rPr>
                <w:rFonts w:ascii="CordiaUPC" w:eastAsia="Times New Roman" w:hAnsi="CordiaUPC" w:cs="CordiaUPC"/>
                <w:sz w:val="26"/>
                <w:szCs w:val="26"/>
                <w:cs/>
                <w:lang w:eastAsia="zh-CN" w:bidi="th-TH"/>
              </w:rPr>
            </w:pPr>
            <w:r>
              <w:rPr>
                <w:rFonts w:ascii="CordiaUPC" w:eastAsia="Times New Roman" w:hAnsi="CordiaUPC" w:cs="CordiaUPC"/>
                <w:sz w:val="26"/>
                <w:szCs w:val="26"/>
                <w:lang w:eastAsia="zh-CN"/>
              </w:rPr>
              <w:t xml:space="preserve">31 </w:t>
            </w:r>
            <w:r w:rsidRPr="009572DE">
              <w:rPr>
                <w:rFonts w:ascii="CordiaUPC" w:eastAsia="Times New Roman" w:hAnsi="CordiaUPC" w:cs="CordiaUPC"/>
                <w:sz w:val="26"/>
                <w:szCs w:val="26"/>
                <w:lang w:eastAsia="zh-CN"/>
              </w:rPr>
              <w:t>December 2023</w:t>
            </w:r>
          </w:p>
        </w:tc>
      </w:tr>
      <w:tr w:rsidR="00455A4D" w:rsidRPr="009E2363" w14:paraId="5B671428" w14:textId="77777777" w:rsidTr="00D00909">
        <w:trPr>
          <w:trHeight w:val="256"/>
          <w:tblHeader/>
        </w:trPr>
        <w:tc>
          <w:tcPr>
            <w:tcW w:w="3413" w:type="dxa"/>
          </w:tcPr>
          <w:p w14:paraId="2765F326" w14:textId="77777777" w:rsidR="00455A4D" w:rsidRPr="009E2363" w:rsidRDefault="00455A4D" w:rsidP="00D0090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0D2DB068" w14:textId="77777777" w:rsidR="00455A4D" w:rsidRPr="009E2363" w:rsidRDefault="00455A4D" w:rsidP="00D00909">
            <w:pPr>
              <w:suppressAutoHyphens/>
              <w:spacing w:line="240" w:lineRule="exact"/>
              <w:ind w:left="-112"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Carrying</w:t>
            </w:r>
          </w:p>
        </w:tc>
        <w:tc>
          <w:tcPr>
            <w:tcW w:w="270" w:type="dxa"/>
          </w:tcPr>
          <w:p w14:paraId="2CD530B7" w14:textId="77777777" w:rsidR="00455A4D" w:rsidRPr="009E2363" w:rsidRDefault="00455A4D" w:rsidP="00D0090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09BAB965" w14:textId="77777777" w:rsidR="00455A4D" w:rsidRPr="009E2363" w:rsidRDefault="00455A4D" w:rsidP="00D0090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Fair value</w:t>
            </w:r>
          </w:p>
        </w:tc>
      </w:tr>
      <w:tr w:rsidR="00455A4D" w:rsidRPr="009E2363" w14:paraId="58430FA3" w14:textId="77777777" w:rsidTr="00D00909">
        <w:trPr>
          <w:trHeight w:val="200"/>
          <w:tblHeader/>
        </w:trPr>
        <w:tc>
          <w:tcPr>
            <w:tcW w:w="3413" w:type="dxa"/>
          </w:tcPr>
          <w:p w14:paraId="1C7D32C7" w14:textId="77777777" w:rsidR="00455A4D" w:rsidRPr="009E2363" w:rsidRDefault="00455A4D" w:rsidP="00D0090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0A11B385" w14:textId="77777777" w:rsidR="00455A4D" w:rsidRPr="009E2363" w:rsidRDefault="00455A4D" w:rsidP="00D00909">
            <w:pPr>
              <w:suppressAutoHyphens/>
              <w:spacing w:line="240" w:lineRule="exact"/>
              <w:ind w:left="-112"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amount</w:t>
            </w:r>
          </w:p>
        </w:tc>
        <w:tc>
          <w:tcPr>
            <w:tcW w:w="270" w:type="dxa"/>
          </w:tcPr>
          <w:p w14:paraId="6420A3C5" w14:textId="77777777" w:rsidR="00455A4D" w:rsidRPr="009E2363" w:rsidRDefault="00455A4D" w:rsidP="00D0090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5337AE15" w14:textId="77777777" w:rsidR="00455A4D" w:rsidRPr="009E2363" w:rsidRDefault="00455A4D" w:rsidP="00D00909">
            <w:pPr>
              <w:tabs>
                <w:tab w:val="decimal" w:pos="615"/>
              </w:tabs>
              <w:suppressAutoHyphens/>
              <w:spacing w:line="240" w:lineRule="exact"/>
              <w:ind w:left="-14" w:right="-86"/>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Level 1</w:t>
            </w:r>
          </w:p>
        </w:tc>
        <w:tc>
          <w:tcPr>
            <w:tcW w:w="270" w:type="dxa"/>
          </w:tcPr>
          <w:p w14:paraId="1A1E3C97" w14:textId="77777777" w:rsidR="00455A4D" w:rsidRPr="009E2363" w:rsidRDefault="00455A4D" w:rsidP="00D0090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150721FC" w14:textId="77777777" w:rsidR="00455A4D" w:rsidRPr="009E2363" w:rsidRDefault="00455A4D" w:rsidP="00D00909">
            <w:pPr>
              <w:tabs>
                <w:tab w:val="decimal" w:pos="658"/>
              </w:tabs>
              <w:suppressAutoHyphens/>
              <w:spacing w:line="240" w:lineRule="exact"/>
              <w:ind w:left="-14"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Level 2</w:t>
            </w:r>
          </w:p>
        </w:tc>
        <w:tc>
          <w:tcPr>
            <w:tcW w:w="273" w:type="dxa"/>
          </w:tcPr>
          <w:p w14:paraId="4DAF6BB4" w14:textId="77777777" w:rsidR="00455A4D" w:rsidRPr="009E2363" w:rsidRDefault="00455A4D" w:rsidP="00D0090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5DC3CA35" w14:textId="77777777" w:rsidR="00455A4D" w:rsidRPr="009E2363" w:rsidRDefault="00455A4D" w:rsidP="00D00909">
            <w:pPr>
              <w:tabs>
                <w:tab w:val="decimal" w:pos="658"/>
              </w:tabs>
              <w:suppressAutoHyphens/>
              <w:spacing w:line="240" w:lineRule="exact"/>
              <w:ind w:left="-14"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Level 3</w:t>
            </w:r>
          </w:p>
        </w:tc>
        <w:tc>
          <w:tcPr>
            <w:tcW w:w="271" w:type="dxa"/>
          </w:tcPr>
          <w:p w14:paraId="3B3129B9" w14:textId="77777777" w:rsidR="00455A4D" w:rsidRPr="009E2363" w:rsidRDefault="00455A4D" w:rsidP="00D0090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681A6935" w14:textId="77777777" w:rsidR="00455A4D" w:rsidRPr="009E2363" w:rsidRDefault="00455A4D" w:rsidP="00D00909">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Total</w:t>
            </w:r>
          </w:p>
        </w:tc>
      </w:tr>
      <w:tr w:rsidR="00455A4D" w:rsidRPr="009E2363" w14:paraId="4B56916F" w14:textId="77777777" w:rsidTr="00D00909">
        <w:trPr>
          <w:trHeight w:val="256"/>
          <w:tblHeader/>
        </w:trPr>
        <w:tc>
          <w:tcPr>
            <w:tcW w:w="3413" w:type="dxa"/>
          </w:tcPr>
          <w:p w14:paraId="1FBBC3F2" w14:textId="77777777" w:rsidR="00455A4D" w:rsidRPr="009E2363" w:rsidRDefault="00455A4D" w:rsidP="00D00909">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0158EBB1" w14:textId="77777777" w:rsidR="00455A4D" w:rsidRPr="009E2363" w:rsidRDefault="00455A4D" w:rsidP="00D0090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E2363">
              <w:rPr>
                <w:rFonts w:ascii="CordiaUPC" w:eastAsia="Times New Roman" w:hAnsi="CordiaUPC" w:cs="CordiaUPC" w:hint="cs"/>
                <w:i/>
                <w:iCs/>
                <w:sz w:val="26"/>
                <w:szCs w:val="26"/>
                <w:cs/>
                <w:lang w:eastAsia="zh-CN"/>
              </w:rPr>
              <w:t>(</w:t>
            </w:r>
            <w:r w:rsidRPr="009E2363">
              <w:rPr>
                <w:rFonts w:ascii="CordiaUPC" w:eastAsia="Times New Roman" w:hAnsi="CordiaUPC" w:cs="CordiaUPC" w:hint="cs"/>
                <w:i/>
                <w:iCs/>
                <w:sz w:val="26"/>
                <w:szCs w:val="26"/>
                <w:lang w:eastAsia="zh-CN"/>
              </w:rPr>
              <w:t>in million Baht</w:t>
            </w:r>
            <w:r w:rsidRPr="009E2363">
              <w:rPr>
                <w:rFonts w:ascii="CordiaUPC" w:eastAsia="Times New Roman" w:hAnsi="CordiaUPC" w:cs="CordiaUPC" w:hint="cs"/>
                <w:i/>
                <w:iCs/>
                <w:sz w:val="26"/>
                <w:szCs w:val="26"/>
                <w:cs/>
                <w:lang w:eastAsia="zh-CN"/>
              </w:rPr>
              <w:t>)</w:t>
            </w:r>
          </w:p>
        </w:tc>
      </w:tr>
      <w:tr w:rsidR="00455A4D" w:rsidRPr="009E2363" w14:paraId="237A257D" w14:textId="77777777" w:rsidTr="00D00909">
        <w:trPr>
          <w:trHeight w:val="256"/>
        </w:trPr>
        <w:tc>
          <w:tcPr>
            <w:tcW w:w="3413" w:type="dxa"/>
            <w:hideMark/>
          </w:tcPr>
          <w:p w14:paraId="14339725" w14:textId="77777777" w:rsidR="00455A4D" w:rsidRPr="009E2363" w:rsidRDefault="00455A4D" w:rsidP="00D00909">
            <w:pPr>
              <w:suppressAutoHyphens/>
              <w:spacing w:line="240" w:lineRule="exact"/>
              <w:ind w:left="164" w:right="-90" w:hanging="164"/>
              <w:rPr>
                <w:rFonts w:ascii="CordiaUPC" w:eastAsia="Times New Roman" w:hAnsi="CordiaUPC" w:cs="CordiaUPC"/>
                <w:b/>
                <w:bCs/>
                <w:i/>
                <w:iCs/>
                <w:sz w:val="26"/>
                <w:szCs w:val="26"/>
                <w:lang w:eastAsia="zh-CN"/>
              </w:rPr>
            </w:pPr>
            <w:r w:rsidRPr="009E2363">
              <w:rPr>
                <w:rFonts w:ascii="CordiaUPC" w:eastAsia="Times New Roman" w:hAnsi="CordiaUPC" w:cs="CordiaUPC" w:hint="cs"/>
                <w:b/>
                <w:bCs/>
                <w:i/>
                <w:iCs/>
                <w:sz w:val="26"/>
                <w:szCs w:val="26"/>
                <w:lang w:eastAsia="zh-CN"/>
              </w:rPr>
              <w:t>Financial assets</w:t>
            </w:r>
          </w:p>
        </w:tc>
        <w:tc>
          <w:tcPr>
            <w:tcW w:w="1082" w:type="dxa"/>
          </w:tcPr>
          <w:p w14:paraId="1A3A1832" w14:textId="77777777" w:rsidR="00455A4D" w:rsidRPr="009E2363" w:rsidRDefault="00455A4D" w:rsidP="00D0090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1BF0105" w14:textId="77777777" w:rsidR="00455A4D" w:rsidRPr="009E2363" w:rsidRDefault="00455A4D" w:rsidP="00D0090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5796E1E6" w14:textId="77777777" w:rsidR="00455A4D" w:rsidRPr="009E2363" w:rsidRDefault="00455A4D" w:rsidP="00D0090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2652087" w14:textId="77777777" w:rsidR="00455A4D" w:rsidRPr="009E2363" w:rsidRDefault="00455A4D" w:rsidP="00D0090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0C9DAB12" w14:textId="77777777" w:rsidR="00455A4D" w:rsidRPr="009E2363" w:rsidRDefault="00455A4D" w:rsidP="00D0090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7B884B8" w14:textId="77777777" w:rsidR="00455A4D" w:rsidRPr="009E2363" w:rsidRDefault="00455A4D" w:rsidP="00D0090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CC83CA5" w14:textId="77777777" w:rsidR="00455A4D" w:rsidRPr="009E2363" w:rsidRDefault="00455A4D" w:rsidP="00D0090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8CB4974" w14:textId="77777777" w:rsidR="00455A4D" w:rsidRPr="009E2363" w:rsidRDefault="00455A4D" w:rsidP="00D0090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39CDB3DE" w14:textId="77777777" w:rsidR="00455A4D" w:rsidRPr="009E2363" w:rsidRDefault="00455A4D" w:rsidP="00D0090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455A4D" w:rsidRPr="009E2363" w14:paraId="6D827528" w14:textId="77777777" w:rsidTr="00D00909">
        <w:trPr>
          <w:trHeight w:val="256"/>
        </w:trPr>
        <w:tc>
          <w:tcPr>
            <w:tcW w:w="3413" w:type="dxa"/>
            <w:hideMark/>
          </w:tcPr>
          <w:p w14:paraId="1FFCFE16"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47AC4505" w14:textId="77777777" w:rsidR="00455A4D" w:rsidRPr="009E2363" w:rsidRDefault="00455A4D" w:rsidP="00D00909">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9E2363">
              <w:rPr>
                <w:rFonts w:ascii="CordiaUPC" w:hAnsi="CordiaUPC" w:cs="CordiaUPC"/>
                <w:b/>
                <w:bCs/>
                <w:sz w:val="26"/>
                <w:szCs w:val="26"/>
                <w:lang w:val="en-US" w:bidi="th-TH"/>
              </w:rPr>
              <w:t>2,470</w:t>
            </w:r>
          </w:p>
        </w:tc>
        <w:tc>
          <w:tcPr>
            <w:tcW w:w="270" w:type="dxa"/>
            <w:vAlign w:val="bottom"/>
          </w:tcPr>
          <w:p w14:paraId="36E09F0B"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24234BF" w14:textId="77777777" w:rsidR="00455A4D" w:rsidRPr="009E2363" w:rsidRDefault="00455A4D" w:rsidP="00D00909">
            <w:pPr>
              <w:tabs>
                <w:tab w:val="decimal" w:pos="618"/>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color w:val="000000"/>
                <w:sz w:val="26"/>
                <w:szCs w:val="26"/>
              </w:rPr>
              <w:t>3</w:t>
            </w:r>
          </w:p>
        </w:tc>
        <w:tc>
          <w:tcPr>
            <w:tcW w:w="270" w:type="dxa"/>
            <w:vAlign w:val="bottom"/>
          </w:tcPr>
          <w:p w14:paraId="20EE75BB"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77274173"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sz w:val="26"/>
                <w:szCs w:val="26"/>
                <w:lang w:val="en-US"/>
              </w:rPr>
              <w:t>2,037</w:t>
            </w:r>
          </w:p>
        </w:tc>
        <w:tc>
          <w:tcPr>
            <w:tcW w:w="273" w:type="dxa"/>
            <w:vAlign w:val="bottom"/>
          </w:tcPr>
          <w:p w14:paraId="3806D3A9"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8F2D009" w14:textId="77777777" w:rsidR="00455A4D" w:rsidRPr="009E2363" w:rsidRDefault="00455A4D" w:rsidP="00D00909">
            <w:pPr>
              <w:tabs>
                <w:tab w:val="decimal" w:pos="62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sz w:val="26"/>
                <w:szCs w:val="26"/>
              </w:rPr>
              <w:t>430</w:t>
            </w:r>
          </w:p>
        </w:tc>
        <w:tc>
          <w:tcPr>
            <w:tcW w:w="271" w:type="dxa"/>
            <w:vAlign w:val="bottom"/>
          </w:tcPr>
          <w:p w14:paraId="1623DAB7"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88A5241" w14:textId="77777777" w:rsidR="00455A4D" w:rsidRPr="009E2363" w:rsidRDefault="00455A4D" w:rsidP="00D00909">
            <w:pPr>
              <w:tabs>
                <w:tab w:val="decimal" w:pos="750"/>
              </w:tabs>
              <w:suppressAutoHyphens/>
              <w:spacing w:line="240" w:lineRule="exact"/>
              <w:ind w:right="-36"/>
              <w:rPr>
                <w:rFonts w:ascii="CordiaUPC" w:hAnsi="CordiaUPC" w:cs="CordiaUPC"/>
                <w:b/>
                <w:bCs/>
                <w:sz w:val="26"/>
                <w:szCs w:val="26"/>
              </w:rPr>
            </w:pPr>
            <w:r w:rsidRPr="009E2363">
              <w:rPr>
                <w:rFonts w:ascii="CordiaUPC" w:hAnsi="CordiaUPC" w:cs="CordiaUPC"/>
                <w:b/>
                <w:bCs/>
                <w:sz w:val="26"/>
                <w:szCs w:val="26"/>
                <w:lang w:val="en-US"/>
              </w:rPr>
              <w:t>2,470</w:t>
            </w:r>
          </w:p>
        </w:tc>
      </w:tr>
      <w:tr w:rsidR="00455A4D" w:rsidRPr="009E2363" w14:paraId="2F020E1F" w14:textId="77777777" w:rsidTr="00D00909">
        <w:trPr>
          <w:trHeight w:val="256"/>
        </w:trPr>
        <w:tc>
          <w:tcPr>
            <w:tcW w:w="3413" w:type="dxa"/>
            <w:hideMark/>
          </w:tcPr>
          <w:p w14:paraId="40D56EF3"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570E3E03"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586DDBD8"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0997D6BF" w14:textId="77777777" w:rsidR="00455A4D" w:rsidRPr="009E2363" w:rsidRDefault="00455A4D" w:rsidP="00D00909">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211618BB"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7BF9260"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3B5F61EA"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553C1D35" w14:textId="77777777" w:rsidR="00455A4D" w:rsidRPr="009E2363" w:rsidRDefault="00455A4D" w:rsidP="00D00909">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7E3953DD"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8534EC7"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455A4D" w:rsidRPr="009E2363" w14:paraId="033DC28A" w14:textId="77777777" w:rsidTr="00D00909">
        <w:trPr>
          <w:trHeight w:val="256"/>
        </w:trPr>
        <w:tc>
          <w:tcPr>
            <w:tcW w:w="3413" w:type="dxa"/>
            <w:hideMark/>
          </w:tcPr>
          <w:p w14:paraId="7CE48F67" w14:textId="77777777" w:rsidR="00455A4D" w:rsidRPr="009E2363" w:rsidRDefault="00455A4D" w:rsidP="00D00909">
            <w:pPr>
              <w:suppressAutoHyphens/>
              <w:spacing w:line="240" w:lineRule="exact"/>
              <w:ind w:left="164" w:right="-90" w:hanging="1"/>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75E61F2" w14:textId="77777777" w:rsidR="00455A4D" w:rsidRPr="009E2363" w:rsidRDefault="00455A4D" w:rsidP="00D00909">
            <w:pPr>
              <w:tabs>
                <w:tab w:val="decimal" w:pos="881"/>
              </w:tabs>
              <w:suppressAutoHyphens/>
              <w:spacing w:line="240" w:lineRule="exact"/>
              <w:ind w:left="-14" w:right="-86"/>
              <w:rPr>
                <w:rFonts w:ascii="CordiaUPC" w:hAnsi="CordiaUPC" w:cs="CordiaUPC"/>
                <w:sz w:val="26"/>
                <w:szCs w:val="26"/>
                <w:lang w:val="en-US" w:bidi="th-TH"/>
              </w:rPr>
            </w:pPr>
            <w:r w:rsidRPr="009E2363">
              <w:rPr>
                <w:rFonts w:ascii="CordiaUPC" w:hAnsi="CordiaUPC" w:cs="CordiaUPC"/>
                <w:sz w:val="26"/>
                <w:szCs w:val="26"/>
                <w:lang w:val="en-US" w:bidi="th-TH"/>
              </w:rPr>
              <w:t>6,529</w:t>
            </w:r>
          </w:p>
        </w:tc>
        <w:tc>
          <w:tcPr>
            <w:tcW w:w="270" w:type="dxa"/>
            <w:vAlign w:val="bottom"/>
          </w:tcPr>
          <w:p w14:paraId="2AE060C0" w14:textId="77777777" w:rsidR="00455A4D" w:rsidRPr="009E2363" w:rsidRDefault="00455A4D" w:rsidP="00D00909">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CEC6570" w14:textId="77777777" w:rsidR="00455A4D" w:rsidRPr="009E2363" w:rsidRDefault="00455A4D" w:rsidP="00D00909">
            <w:pPr>
              <w:tabs>
                <w:tab w:val="decimal" w:pos="618"/>
              </w:tabs>
              <w:suppressAutoHyphens/>
              <w:spacing w:line="240" w:lineRule="exact"/>
              <w:ind w:left="-14" w:right="-86"/>
              <w:rPr>
                <w:rFonts w:ascii="CordiaUPC" w:hAnsi="CordiaUPC" w:cs="CordiaUPC"/>
                <w:sz w:val="26"/>
                <w:szCs w:val="26"/>
                <w:lang w:val="en-US" w:bidi="th-TH"/>
              </w:rPr>
            </w:pPr>
            <w:r w:rsidRPr="009E2363">
              <w:rPr>
                <w:rFonts w:ascii="CordiaUPC" w:hAnsi="CordiaUPC" w:cs="CordiaUPC"/>
                <w:color w:val="000000"/>
                <w:sz w:val="26"/>
                <w:szCs w:val="26"/>
              </w:rPr>
              <w:t>-</w:t>
            </w:r>
          </w:p>
        </w:tc>
        <w:tc>
          <w:tcPr>
            <w:tcW w:w="270" w:type="dxa"/>
            <w:vAlign w:val="bottom"/>
          </w:tcPr>
          <w:p w14:paraId="13FC62AA" w14:textId="77777777" w:rsidR="00455A4D" w:rsidRPr="009E2363" w:rsidRDefault="00455A4D" w:rsidP="00D00909">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5461D9AA" w14:textId="77777777" w:rsidR="00455A4D" w:rsidRPr="009E2363" w:rsidRDefault="00455A4D" w:rsidP="00D00909">
            <w:pPr>
              <w:tabs>
                <w:tab w:val="decimal" w:pos="769"/>
              </w:tabs>
              <w:suppressAutoHyphens/>
              <w:spacing w:line="240" w:lineRule="exact"/>
              <w:ind w:left="-14" w:right="-86"/>
              <w:rPr>
                <w:rFonts w:ascii="CordiaUPC" w:hAnsi="CordiaUPC" w:cs="CordiaUPC"/>
                <w:sz w:val="26"/>
                <w:szCs w:val="26"/>
                <w:lang w:val="en-US" w:bidi="th-TH"/>
              </w:rPr>
            </w:pPr>
            <w:r w:rsidRPr="009E2363">
              <w:rPr>
                <w:rFonts w:ascii="CordiaUPC" w:hAnsi="CordiaUPC" w:cs="CordiaUPC"/>
                <w:sz w:val="26"/>
                <w:szCs w:val="26"/>
                <w:lang w:val="en-US" w:bidi="th-TH"/>
              </w:rPr>
              <w:t>6,529</w:t>
            </w:r>
          </w:p>
        </w:tc>
        <w:tc>
          <w:tcPr>
            <w:tcW w:w="273" w:type="dxa"/>
            <w:vAlign w:val="bottom"/>
          </w:tcPr>
          <w:p w14:paraId="48E83AA8" w14:textId="77777777" w:rsidR="00455A4D" w:rsidRPr="009E2363" w:rsidRDefault="00455A4D" w:rsidP="00D00909">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01F0817" w14:textId="77777777" w:rsidR="00455A4D" w:rsidRPr="009E2363" w:rsidRDefault="00455A4D" w:rsidP="00D00909">
            <w:pPr>
              <w:tabs>
                <w:tab w:val="decimal" w:pos="629"/>
              </w:tabs>
              <w:suppressAutoHyphens/>
              <w:spacing w:line="240" w:lineRule="exact"/>
              <w:ind w:left="-14" w:right="-86"/>
              <w:rPr>
                <w:rFonts w:ascii="CordiaUPC" w:hAnsi="CordiaUPC" w:cs="CordiaUPC"/>
                <w:sz w:val="26"/>
                <w:szCs w:val="26"/>
                <w:lang w:val="en-US" w:bidi="th-TH"/>
              </w:rPr>
            </w:pPr>
            <w:r w:rsidRPr="009E2363">
              <w:rPr>
                <w:rFonts w:ascii="CordiaUPC" w:hAnsi="CordiaUPC" w:cs="CordiaUPC"/>
                <w:sz w:val="26"/>
                <w:szCs w:val="26"/>
              </w:rPr>
              <w:t>-</w:t>
            </w:r>
          </w:p>
        </w:tc>
        <w:tc>
          <w:tcPr>
            <w:tcW w:w="271" w:type="dxa"/>
            <w:vAlign w:val="bottom"/>
          </w:tcPr>
          <w:p w14:paraId="118611A8" w14:textId="77777777" w:rsidR="00455A4D" w:rsidRPr="009E2363" w:rsidRDefault="00455A4D" w:rsidP="00D0090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5F600F74" w14:textId="77777777" w:rsidR="00455A4D" w:rsidRPr="009E2363" w:rsidRDefault="00455A4D" w:rsidP="00D00909">
            <w:pPr>
              <w:tabs>
                <w:tab w:val="decimal" w:pos="750"/>
              </w:tabs>
              <w:suppressAutoHyphens/>
              <w:spacing w:line="240" w:lineRule="exact"/>
              <w:ind w:right="-36"/>
              <w:rPr>
                <w:rFonts w:ascii="CordiaUPC" w:hAnsi="CordiaUPC" w:cs="CordiaUPC"/>
                <w:sz w:val="26"/>
                <w:szCs w:val="26"/>
                <w:lang w:val="en-US" w:bidi="th-TH"/>
              </w:rPr>
            </w:pPr>
            <w:r w:rsidRPr="009E2363">
              <w:rPr>
                <w:rFonts w:ascii="CordiaUPC" w:hAnsi="CordiaUPC" w:cs="CordiaUPC"/>
                <w:sz w:val="26"/>
                <w:szCs w:val="26"/>
                <w:lang w:val="en-US" w:bidi="th-TH"/>
              </w:rPr>
              <w:t>6,529</w:t>
            </w:r>
          </w:p>
        </w:tc>
      </w:tr>
      <w:tr w:rsidR="00455A4D" w:rsidRPr="009E2363" w14:paraId="5DEE005E" w14:textId="77777777" w:rsidTr="00D00909">
        <w:trPr>
          <w:trHeight w:val="256"/>
        </w:trPr>
        <w:tc>
          <w:tcPr>
            <w:tcW w:w="3413" w:type="dxa"/>
            <w:hideMark/>
          </w:tcPr>
          <w:p w14:paraId="735CE319" w14:textId="77777777" w:rsidR="00455A4D" w:rsidRPr="009E2363" w:rsidRDefault="00455A4D" w:rsidP="00D00909">
            <w:pPr>
              <w:suppressAutoHyphens/>
              <w:spacing w:line="240" w:lineRule="exact"/>
              <w:ind w:left="164" w:right="-90" w:hanging="1"/>
              <w:rPr>
                <w:rFonts w:ascii="CordiaUPC" w:eastAsia="Times New Roman" w:hAnsi="CordiaUPC" w:cs="CordiaUPC"/>
                <w:sz w:val="26"/>
                <w:szCs w:val="26"/>
                <w:lang w:val="en-US" w:eastAsia="zh-CN"/>
              </w:rPr>
            </w:pPr>
            <w:r w:rsidRPr="009E2363">
              <w:rPr>
                <w:rFonts w:ascii="CordiaUPC" w:eastAsia="Times New Roman" w:hAnsi="CordiaUPC" w:cs="CordiaUPC" w:hint="cs"/>
                <w:sz w:val="26"/>
                <w:szCs w:val="26"/>
                <w:lang w:eastAsia="zh-CN"/>
              </w:rPr>
              <w:t>Interest rate</w:t>
            </w:r>
          </w:p>
        </w:tc>
        <w:tc>
          <w:tcPr>
            <w:tcW w:w="1082" w:type="dxa"/>
            <w:shd w:val="clear" w:color="auto" w:fill="auto"/>
            <w:vAlign w:val="bottom"/>
          </w:tcPr>
          <w:p w14:paraId="4D81346A"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sz w:val="26"/>
                <w:szCs w:val="26"/>
                <w:lang w:val="en-US" w:bidi="th-TH"/>
              </w:rPr>
              <w:t>697</w:t>
            </w:r>
          </w:p>
        </w:tc>
        <w:tc>
          <w:tcPr>
            <w:tcW w:w="270" w:type="dxa"/>
            <w:vAlign w:val="bottom"/>
          </w:tcPr>
          <w:p w14:paraId="70C49A80"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1681217" w14:textId="77777777" w:rsidR="00455A4D" w:rsidRPr="009E2363" w:rsidRDefault="00455A4D" w:rsidP="00D00909">
            <w:pPr>
              <w:tabs>
                <w:tab w:val="decimal" w:pos="618"/>
              </w:tabs>
              <w:suppressAutoHyphens/>
              <w:spacing w:line="240" w:lineRule="exact"/>
              <w:ind w:left="-14" w:right="-86"/>
              <w:rPr>
                <w:rFonts w:ascii="CordiaUPC" w:hAnsi="CordiaUPC" w:cs="CordiaUPC"/>
                <w:sz w:val="26"/>
                <w:szCs w:val="26"/>
                <w:lang w:val="en-US" w:bidi="th-TH"/>
              </w:rPr>
            </w:pPr>
            <w:r w:rsidRPr="009E2363">
              <w:rPr>
                <w:rFonts w:ascii="CordiaUPC" w:hAnsi="CordiaUPC" w:cs="CordiaUPC"/>
                <w:color w:val="000000"/>
                <w:sz w:val="26"/>
                <w:szCs w:val="26"/>
              </w:rPr>
              <w:t>-</w:t>
            </w:r>
          </w:p>
        </w:tc>
        <w:tc>
          <w:tcPr>
            <w:tcW w:w="270" w:type="dxa"/>
            <w:vAlign w:val="bottom"/>
          </w:tcPr>
          <w:p w14:paraId="508AE448"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B647585"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sz w:val="26"/>
                <w:szCs w:val="26"/>
                <w:lang w:val="en-US" w:bidi="th-TH"/>
              </w:rPr>
              <w:t>697</w:t>
            </w:r>
          </w:p>
        </w:tc>
        <w:tc>
          <w:tcPr>
            <w:tcW w:w="273" w:type="dxa"/>
            <w:vAlign w:val="bottom"/>
          </w:tcPr>
          <w:p w14:paraId="57FD6793"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2F7B60C6" w14:textId="77777777" w:rsidR="00455A4D" w:rsidRPr="009E2363" w:rsidRDefault="00455A4D" w:rsidP="00D00909">
            <w:pPr>
              <w:tabs>
                <w:tab w:val="decimal" w:pos="629"/>
              </w:tabs>
              <w:suppressAutoHyphens/>
              <w:spacing w:line="240" w:lineRule="exact"/>
              <w:ind w:left="-14" w:right="-86"/>
              <w:rPr>
                <w:rFonts w:ascii="CordiaUPC" w:hAnsi="CordiaUPC" w:cs="CordiaUPC"/>
                <w:sz w:val="26"/>
                <w:szCs w:val="26"/>
                <w:lang w:val="en-US" w:bidi="th-TH"/>
              </w:rPr>
            </w:pPr>
            <w:r w:rsidRPr="009E2363">
              <w:rPr>
                <w:rFonts w:ascii="CordiaUPC" w:hAnsi="CordiaUPC" w:cs="CordiaUPC"/>
                <w:sz w:val="26"/>
                <w:szCs w:val="26"/>
              </w:rPr>
              <w:t>-</w:t>
            </w:r>
          </w:p>
        </w:tc>
        <w:tc>
          <w:tcPr>
            <w:tcW w:w="271" w:type="dxa"/>
            <w:vAlign w:val="bottom"/>
          </w:tcPr>
          <w:p w14:paraId="2B3C54C3"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48C8598" w14:textId="77777777" w:rsidR="00455A4D" w:rsidRPr="009E2363" w:rsidRDefault="00455A4D" w:rsidP="00D00909">
            <w:pPr>
              <w:tabs>
                <w:tab w:val="decimal" w:pos="750"/>
              </w:tabs>
              <w:suppressAutoHyphens/>
              <w:spacing w:line="240" w:lineRule="exact"/>
              <w:ind w:right="-36"/>
              <w:rPr>
                <w:rFonts w:ascii="CordiaUPC" w:hAnsi="CordiaUPC" w:cs="CordiaUPC"/>
                <w:sz w:val="26"/>
                <w:szCs w:val="26"/>
              </w:rPr>
            </w:pPr>
            <w:r w:rsidRPr="009E2363">
              <w:rPr>
                <w:rFonts w:ascii="CordiaUPC" w:hAnsi="CordiaUPC" w:cs="CordiaUPC"/>
                <w:sz w:val="26"/>
                <w:szCs w:val="26"/>
                <w:lang w:val="en-US" w:bidi="th-TH"/>
              </w:rPr>
              <w:t>697</w:t>
            </w:r>
          </w:p>
        </w:tc>
      </w:tr>
      <w:tr w:rsidR="00455A4D" w:rsidRPr="009E2363" w14:paraId="27CB5ECE" w14:textId="77777777" w:rsidTr="00D00909">
        <w:trPr>
          <w:trHeight w:val="256"/>
        </w:trPr>
        <w:tc>
          <w:tcPr>
            <w:tcW w:w="3413" w:type="dxa"/>
          </w:tcPr>
          <w:p w14:paraId="0E91026C" w14:textId="77777777" w:rsidR="00455A4D" w:rsidRPr="009E2363" w:rsidRDefault="00455A4D" w:rsidP="00D00909">
            <w:pPr>
              <w:suppressAutoHyphens/>
              <w:spacing w:line="240" w:lineRule="exact"/>
              <w:ind w:left="164" w:right="-90" w:hanging="1"/>
              <w:rPr>
                <w:rFonts w:ascii="CordiaUPC" w:eastAsia="Times New Roman" w:hAnsi="CordiaUPC" w:cs="CordiaUPC"/>
                <w:b/>
                <w:bCs/>
                <w:sz w:val="26"/>
                <w:szCs w:val="26"/>
                <w:lang w:val="en-US" w:eastAsia="zh-CN" w:bidi="th-TH"/>
              </w:rPr>
            </w:pPr>
            <w:r w:rsidRPr="009E2363">
              <w:rPr>
                <w:rFonts w:ascii="CordiaUPC" w:eastAsia="Times New Roman" w:hAnsi="CordiaUPC" w:cs="CordiaUPC"/>
                <w:sz w:val="26"/>
                <w:szCs w:val="26"/>
                <w:lang w:val="en-US" w:eastAsia="zh-CN"/>
              </w:rPr>
              <w:t>Other</w:t>
            </w:r>
            <w:r w:rsidRPr="009E2363">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6C16AEC4" w14:textId="77777777" w:rsidR="00455A4D" w:rsidRPr="009E2363" w:rsidRDefault="00455A4D" w:rsidP="00D00909">
            <w:pPr>
              <w:tabs>
                <w:tab w:val="decimal" w:pos="881"/>
              </w:tabs>
              <w:suppressAutoHyphens/>
              <w:spacing w:line="240" w:lineRule="exact"/>
              <w:ind w:left="-14" w:right="-86"/>
              <w:rPr>
                <w:rFonts w:ascii="CordiaUPC" w:hAnsi="CordiaUPC" w:cs="CordiaUPC"/>
                <w:b/>
                <w:bCs/>
                <w:sz w:val="26"/>
                <w:szCs w:val="26"/>
                <w:lang w:val="en-US"/>
              </w:rPr>
            </w:pPr>
            <w:r w:rsidRPr="009E2363">
              <w:rPr>
                <w:rFonts w:ascii="CordiaUPC" w:hAnsi="CordiaUPC" w:cs="CordiaUPC"/>
                <w:sz w:val="26"/>
                <w:szCs w:val="26"/>
                <w:lang w:val="en-US"/>
              </w:rPr>
              <w:t>10</w:t>
            </w:r>
          </w:p>
        </w:tc>
        <w:tc>
          <w:tcPr>
            <w:tcW w:w="270" w:type="dxa"/>
            <w:vAlign w:val="bottom"/>
          </w:tcPr>
          <w:p w14:paraId="3D3B849F"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2F5BA580" w14:textId="77777777" w:rsidR="00455A4D" w:rsidRPr="009E2363" w:rsidRDefault="00455A4D" w:rsidP="00D00909">
            <w:pPr>
              <w:tabs>
                <w:tab w:val="decimal" w:pos="618"/>
              </w:tabs>
              <w:suppressAutoHyphens/>
              <w:spacing w:line="240" w:lineRule="exact"/>
              <w:ind w:left="-14" w:right="-86"/>
              <w:rPr>
                <w:rFonts w:ascii="CordiaUPC" w:hAnsi="CordiaUPC" w:cs="CordiaUPC"/>
                <w:b/>
                <w:bCs/>
                <w:sz w:val="26"/>
                <w:szCs w:val="26"/>
              </w:rPr>
            </w:pPr>
            <w:r w:rsidRPr="009E2363">
              <w:rPr>
                <w:rFonts w:ascii="CordiaUPC" w:hAnsi="CordiaUPC" w:cs="CordiaUPC"/>
                <w:color w:val="000000"/>
                <w:sz w:val="26"/>
                <w:szCs w:val="26"/>
              </w:rPr>
              <w:t>-</w:t>
            </w:r>
          </w:p>
        </w:tc>
        <w:tc>
          <w:tcPr>
            <w:tcW w:w="270" w:type="dxa"/>
            <w:vAlign w:val="bottom"/>
          </w:tcPr>
          <w:p w14:paraId="69E8DBE4"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2548A31B" w14:textId="77777777" w:rsidR="00455A4D" w:rsidRPr="009E2363" w:rsidRDefault="00455A4D" w:rsidP="00D00909">
            <w:pPr>
              <w:tabs>
                <w:tab w:val="decimal" w:pos="769"/>
              </w:tabs>
              <w:suppressAutoHyphens/>
              <w:spacing w:line="240" w:lineRule="exact"/>
              <w:ind w:left="-14" w:right="-86"/>
              <w:rPr>
                <w:rFonts w:ascii="CordiaUPC" w:hAnsi="CordiaUPC" w:cs="CordiaUPC"/>
                <w:b/>
                <w:bCs/>
                <w:sz w:val="26"/>
                <w:szCs w:val="26"/>
                <w:lang w:val="en-US"/>
              </w:rPr>
            </w:pPr>
            <w:r w:rsidRPr="009E2363">
              <w:rPr>
                <w:rFonts w:ascii="CordiaUPC" w:hAnsi="CordiaUPC" w:cs="CordiaUPC"/>
                <w:sz w:val="26"/>
                <w:szCs w:val="26"/>
                <w:lang w:val="en-US"/>
              </w:rPr>
              <w:t>10</w:t>
            </w:r>
          </w:p>
        </w:tc>
        <w:tc>
          <w:tcPr>
            <w:tcW w:w="273" w:type="dxa"/>
            <w:vAlign w:val="bottom"/>
          </w:tcPr>
          <w:p w14:paraId="6EA5FE26"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7113F29C" w14:textId="77777777" w:rsidR="00455A4D" w:rsidRPr="009E2363" w:rsidRDefault="00455A4D" w:rsidP="00D00909">
            <w:pPr>
              <w:tabs>
                <w:tab w:val="decimal" w:pos="629"/>
              </w:tabs>
              <w:suppressAutoHyphens/>
              <w:spacing w:line="240" w:lineRule="exact"/>
              <w:ind w:left="-14" w:right="-86"/>
              <w:rPr>
                <w:rFonts w:ascii="CordiaUPC" w:hAnsi="CordiaUPC" w:cs="CordiaUPC"/>
                <w:b/>
                <w:bCs/>
                <w:sz w:val="26"/>
                <w:szCs w:val="26"/>
              </w:rPr>
            </w:pPr>
            <w:r w:rsidRPr="009E2363">
              <w:rPr>
                <w:rFonts w:ascii="CordiaUPC" w:hAnsi="CordiaUPC" w:cs="CordiaUPC"/>
                <w:sz w:val="26"/>
                <w:szCs w:val="26"/>
              </w:rPr>
              <w:t>-</w:t>
            </w:r>
          </w:p>
        </w:tc>
        <w:tc>
          <w:tcPr>
            <w:tcW w:w="271" w:type="dxa"/>
            <w:vAlign w:val="bottom"/>
          </w:tcPr>
          <w:p w14:paraId="254F3FC9"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6C4ED842" w14:textId="77777777" w:rsidR="00455A4D" w:rsidRPr="009E2363" w:rsidRDefault="00455A4D" w:rsidP="00D00909">
            <w:pPr>
              <w:tabs>
                <w:tab w:val="decimal" w:pos="750"/>
              </w:tabs>
              <w:suppressAutoHyphens/>
              <w:spacing w:line="240" w:lineRule="exact"/>
              <w:ind w:right="-36"/>
              <w:rPr>
                <w:rFonts w:ascii="CordiaUPC" w:hAnsi="CordiaUPC" w:cs="CordiaUPC"/>
                <w:b/>
                <w:bCs/>
                <w:sz w:val="26"/>
                <w:szCs w:val="26"/>
                <w:lang w:val="en-US"/>
              </w:rPr>
            </w:pPr>
            <w:r w:rsidRPr="009E2363">
              <w:rPr>
                <w:rFonts w:ascii="CordiaUPC" w:hAnsi="CordiaUPC" w:cs="CordiaUPC"/>
                <w:sz w:val="26"/>
                <w:szCs w:val="26"/>
                <w:lang w:val="en-US"/>
              </w:rPr>
              <w:t>10</w:t>
            </w:r>
          </w:p>
        </w:tc>
      </w:tr>
      <w:tr w:rsidR="00455A4D" w:rsidRPr="009E2363" w14:paraId="315280FA" w14:textId="77777777" w:rsidTr="00D00909">
        <w:trPr>
          <w:trHeight w:val="256"/>
        </w:trPr>
        <w:tc>
          <w:tcPr>
            <w:tcW w:w="3413" w:type="dxa"/>
            <w:hideMark/>
          </w:tcPr>
          <w:p w14:paraId="4000BE02"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77861CE7"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sz w:val="26"/>
                <w:szCs w:val="26"/>
                <w:lang w:val="en-US"/>
              </w:rPr>
              <w:t>7,236</w:t>
            </w:r>
          </w:p>
        </w:tc>
        <w:tc>
          <w:tcPr>
            <w:tcW w:w="270" w:type="dxa"/>
            <w:vAlign w:val="bottom"/>
          </w:tcPr>
          <w:p w14:paraId="6F0FC360"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4AC724A6" w14:textId="77777777" w:rsidR="00455A4D" w:rsidRPr="009E2363" w:rsidRDefault="00455A4D" w:rsidP="00D00909">
            <w:pPr>
              <w:tabs>
                <w:tab w:val="decimal" w:pos="618"/>
              </w:tabs>
              <w:suppressAutoHyphens/>
              <w:spacing w:line="240" w:lineRule="exact"/>
              <w:ind w:left="-14" w:right="-86"/>
              <w:rPr>
                <w:rFonts w:ascii="CordiaUPC" w:hAnsi="CordiaUPC" w:cs="CordiaUPC"/>
                <w:b/>
                <w:bCs/>
                <w:sz w:val="26"/>
                <w:szCs w:val="26"/>
                <w:lang w:val="en-US" w:bidi="th-TH"/>
              </w:rPr>
            </w:pPr>
            <w:r w:rsidRPr="009E2363">
              <w:rPr>
                <w:rFonts w:ascii="CordiaUPC" w:hAnsi="CordiaUPC" w:cs="CordiaUPC"/>
                <w:b/>
                <w:bCs/>
                <w:color w:val="000000"/>
                <w:sz w:val="26"/>
                <w:szCs w:val="26"/>
              </w:rPr>
              <w:t>-</w:t>
            </w:r>
          </w:p>
        </w:tc>
        <w:tc>
          <w:tcPr>
            <w:tcW w:w="270" w:type="dxa"/>
            <w:vAlign w:val="bottom"/>
          </w:tcPr>
          <w:p w14:paraId="54D5C800"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28667DB8"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sz w:val="26"/>
                <w:szCs w:val="26"/>
                <w:lang w:val="en-US"/>
              </w:rPr>
              <w:t>7,236</w:t>
            </w:r>
          </w:p>
        </w:tc>
        <w:tc>
          <w:tcPr>
            <w:tcW w:w="273" w:type="dxa"/>
            <w:vAlign w:val="bottom"/>
          </w:tcPr>
          <w:p w14:paraId="7EF1CDE3"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1D7479B3" w14:textId="77777777" w:rsidR="00455A4D" w:rsidRPr="009E2363" w:rsidRDefault="00455A4D" w:rsidP="00D00909">
            <w:pPr>
              <w:tabs>
                <w:tab w:val="decimal" w:pos="629"/>
              </w:tabs>
              <w:suppressAutoHyphens/>
              <w:spacing w:line="240" w:lineRule="exact"/>
              <w:ind w:left="-14" w:right="-86"/>
              <w:rPr>
                <w:rFonts w:ascii="CordiaUPC" w:hAnsi="CordiaUPC" w:cs="CordiaUPC"/>
                <w:b/>
                <w:bCs/>
                <w:sz w:val="26"/>
                <w:szCs w:val="26"/>
                <w:lang w:val="en-US" w:bidi="th-TH"/>
              </w:rPr>
            </w:pPr>
            <w:r w:rsidRPr="009E2363">
              <w:rPr>
                <w:rFonts w:ascii="CordiaUPC" w:hAnsi="CordiaUPC" w:cs="CordiaUPC"/>
                <w:b/>
                <w:bCs/>
                <w:sz w:val="26"/>
                <w:szCs w:val="26"/>
              </w:rPr>
              <w:t>-</w:t>
            </w:r>
          </w:p>
        </w:tc>
        <w:tc>
          <w:tcPr>
            <w:tcW w:w="271" w:type="dxa"/>
            <w:vAlign w:val="bottom"/>
          </w:tcPr>
          <w:p w14:paraId="186D81CD"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3C194AAC" w14:textId="77777777" w:rsidR="00455A4D" w:rsidRPr="009E2363" w:rsidRDefault="00455A4D" w:rsidP="00D00909">
            <w:pPr>
              <w:tabs>
                <w:tab w:val="decimal" w:pos="750"/>
              </w:tabs>
              <w:suppressAutoHyphens/>
              <w:spacing w:line="240" w:lineRule="exact"/>
              <w:ind w:right="-36"/>
              <w:rPr>
                <w:rFonts w:ascii="CordiaUPC" w:hAnsi="CordiaUPC" w:cs="CordiaUPC"/>
                <w:b/>
                <w:bCs/>
                <w:sz w:val="26"/>
                <w:szCs w:val="26"/>
              </w:rPr>
            </w:pPr>
            <w:r w:rsidRPr="009E2363">
              <w:rPr>
                <w:rFonts w:ascii="CordiaUPC" w:hAnsi="CordiaUPC" w:cs="CordiaUPC"/>
                <w:b/>
                <w:bCs/>
                <w:sz w:val="26"/>
                <w:szCs w:val="26"/>
                <w:lang w:val="en-US"/>
              </w:rPr>
              <w:t>7,236</w:t>
            </w:r>
          </w:p>
        </w:tc>
      </w:tr>
      <w:tr w:rsidR="00455A4D" w:rsidRPr="009E2363" w14:paraId="40106AA3" w14:textId="77777777" w:rsidTr="00D00909">
        <w:trPr>
          <w:trHeight w:val="256"/>
        </w:trPr>
        <w:tc>
          <w:tcPr>
            <w:tcW w:w="3413" w:type="dxa"/>
            <w:hideMark/>
          </w:tcPr>
          <w:p w14:paraId="452ABE27"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13CDB503"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5A5FB92"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5BB0F4D1" w14:textId="77777777" w:rsidR="00455A4D" w:rsidRPr="009E2363" w:rsidRDefault="00455A4D" w:rsidP="00D00909">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2EACDB88"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386EAF92"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0952529A"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36379A43" w14:textId="77777777" w:rsidR="00455A4D" w:rsidRPr="009E2363" w:rsidRDefault="00455A4D" w:rsidP="00D00909">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0E25DEA6"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5DDB45C4"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455A4D" w:rsidRPr="009E2363" w14:paraId="6C67B29B" w14:textId="77777777" w:rsidTr="00D00909">
        <w:trPr>
          <w:trHeight w:val="269"/>
        </w:trPr>
        <w:tc>
          <w:tcPr>
            <w:tcW w:w="3413" w:type="dxa"/>
            <w:hideMark/>
          </w:tcPr>
          <w:p w14:paraId="50D7C169" w14:textId="77777777" w:rsidR="00455A4D" w:rsidRPr="009E2363" w:rsidRDefault="00455A4D" w:rsidP="00D00909">
            <w:pPr>
              <w:suppressAutoHyphens/>
              <w:spacing w:line="240" w:lineRule="exact"/>
              <w:ind w:left="346" w:right="-90" w:hanging="180"/>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 xml:space="preserve">Investments in debt </w:t>
            </w:r>
            <w:r w:rsidRPr="009E2363">
              <w:rPr>
                <w:rFonts w:ascii="CordiaUPC" w:eastAsia="Times New Roman" w:hAnsi="CordiaUPC" w:cs="CordiaUPC"/>
                <w:sz w:val="26"/>
                <w:szCs w:val="26"/>
                <w:lang w:eastAsia="zh-CN"/>
              </w:rPr>
              <w:t>securities</w:t>
            </w:r>
            <w:r w:rsidRPr="009E2363">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0023BCF4"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val="en-US" w:eastAsia="zh-CN"/>
              </w:rPr>
            </w:pPr>
            <w:r w:rsidRPr="009E2363">
              <w:rPr>
                <w:rFonts w:ascii="CordiaUPC" w:hAnsi="CordiaUPC" w:cs="CordiaUPC"/>
                <w:sz w:val="26"/>
                <w:szCs w:val="26"/>
              </w:rPr>
              <w:t>120,973</w:t>
            </w:r>
          </w:p>
        </w:tc>
        <w:tc>
          <w:tcPr>
            <w:tcW w:w="270" w:type="dxa"/>
            <w:vAlign w:val="bottom"/>
          </w:tcPr>
          <w:p w14:paraId="76148E04"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0D992432" w14:textId="77777777" w:rsidR="00455A4D" w:rsidRPr="009E2363" w:rsidRDefault="00455A4D" w:rsidP="00D00909">
            <w:pPr>
              <w:tabs>
                <w:tab w:val="decimal" w:pos="618"/>
              </w:tabs>
              <w:suppressAutoHyphens/>
              <w:spacing w:line="240" w:lineRule="exact"/>
              <w:ind w:left="-14" w:right="-86"/>
              <w:rPr>
                <w:rFonts w:ascii="CordiaUPC" w:hAnsi="CordiaUPC" w:cs="CordiaUPC"/>
                <w:sz w:val="26"/>
                <w:szCs w:val="26"/>
                <w:cs/>
                <w:lang w:val="en-US" w:bidi="th-TH"/>
              </w:rPr>
            </w:pPr>
            <w:r w:rsidRPr="009E2363">
              <w:rPr>
                <w:rFonts w:ascii="CordiaUPC" w:hAnsi="CordiaUPC" w:cs="CordiaUPC"/>
                <w:color w:val="000000"/>
                <w:sz w:val="26"/>
                <w:szCs w:val="26"/>
              </w:rPr>
              <w:t>-</w:t>
            </w:r>
          </w:p>
        </w:tc>
        <w:tc>
          <w:tcPr>
            <w:tcW w:w="270" w:type="dxa"/>
            <w:vAlign w:val="bottom"/>
          </w:tcPr>
          <w:p w14:paraId="470E53E0"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0BB49DAE"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sz w:val="26"/>
                <w:szCs w:val="26"/>
              </w:rPr>
              <w:t>120,658</w:t>
            </w:r>
          </w:p>
        </w:tc>
        <w:tc>
          <w:tcPr>
            <w:tcW w:w="273" w:type="dxa"/>
            <w:vAlign w:val="bottom"/>
          </w:tcPr>
          <w:p w14:paraId="2B11E5DE"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8AC3E54" w14:textId="77777777" w:rsidR="00455A4D" w:rsidRPr="009E2363" w:rsidRDefault="00455A4D" w:rsidP="00D00909">
            <w:pPr>
              <w:tabs>
                <w:tab w:val="decimal" w:pos="629"/>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sz w:val="26"/>
                <w:szCs w:val="26"/>
              </w:rPr>
              <w:t>315</w:t>
            </w:r>
          </w:p>
        </w:tc>
        <w:tc>
          <w:tcPr>
            <w:tcW w:w="271" w:type="dxa"/>
            <w:vAlign w:val="bottom"/>
          </w:tcPr>
          <w:p w14:paraId="32DFFDB3"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5614860E" w14:textId="77777777" w:rsidR="00455A4D" w:rsidRPr="009E2363" w:rsidRDefault="00455A4D" w:rsidP="00D00909">
            <w:pPr>
              <w:tabs>
                <w:tab w:val="decimal" w:pos="750"/>
              </w:tabs>
              <w:suppressAutoHyphens/>
              <w:spacing w:line="240" w:lineRule="exact"/>
              <w:ind w:right="-36"/>
              <w:rPr>
                <w:rFonts w:ascii="CordiaUPC" w:hAnsi="CordiaUPC" w:cs="CordiaUPC"/>
                <w:sz w:val="26"/>
                <w:szCs w:val="26"/>
              </w:rPr>
            </w:pPr>
            <w:r w:rsidRPr="009E2363">
              <w:rPr>
                <w:rFonts w:ascii="CordiaUPC" w:hAnsi="CordiaUPC" w:cs="CordiaUPC"/>
                <w:sz w:val="26"/>
                <w:szCs w:val="26"/>
              </w:rPr>
              <w:t>120,973</w:t>
            </w:r>
          </w:p>
        </w:tc>
      </w:tr>
      <w:tr w:rsidR="00455A4D" w:rsidRPr="009E2363" w14:paraId="1EB40CD7" w14:textId="77777777" w:rsidTr="00D00909">
        <w:trPr>
          <w:trHeight w:val="256"/>
        </w:trPr>
        <w:tc>
          <w:tcPr>
            <w:tcW w:w="3413" w:type="dxa"/>
            <w:hideMark/>
          </w:tcPr>
          <w:p w14:paraId="613BD73F" w14:textId="77777777" w:rsidR="00455A4D" w:rsidRPr="009E2363" w:rsidRDefault="00455A4D" w:rsidP="00D00909">
            <w:pPr>
              <w:suppressAutoHyphens/>
              <w:spacing w:line="240" w:lineRule="exact"/>
              <w:ind w:left="346" w:right="-90" w:hanging="180"/>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 xml:space="preserve">Investments in equity </w:t>
            </w:r>
            <w:r w:rsidRPr="009E2363">
              <w:rPr>
                <w:rFonts w:ascii="CordiaUPC" w:eastAsia="Times New Roman" w:hAnsi="CordiaUPC" w:cs="CordiaUPC"/>
                <w:sz w:val="26"/>
                <w:szCs w:val="26"/>
                <w:lang w:eastAsia="zh-CN"/>
              </w:rPr>
              <w:t>securities</w:t>
            </w:r>
            <w:r w:rsidRPr="009E2363">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4FBD7E4D"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color w:val="000000"/>
                <w:sz w:val="26"/>
                <w:szCs w:val="26"/>
              </w:rPr>
              <w:t>2,224</w:t>
            </w:r>
          </w:p>
        </w:tc>
        <w:tc>
          <w:tcPr>
            <w:tcW w:w="270" w:type="dxa"/>
            <w:vAlign w:val="bottom"/>
          </w:tcPr>
          <w:p w14:paraId="33A337D3"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7A16A0E" w14:textId="77777777" w:rsidR="00455A4D" w:rsidRPr="009E2363" w:rsidRDefault="00455A4D" w:rsidP="00D00909">
            <w:pPr>
              <w:tabs>
                <w:tab w:val="decimal" w:pos="618"/>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color w:val="000000"/>
                <w:sz w:val="26"/>
                <w:szCs w:val="26"/>
                <w:lang w:val="en-US" w:bidi="th-TH"/>
              </w:rPr>
              <w:t>152</w:t>
            </w:r>
          </w:p>
        </w:tc>
        <w:tc>
          <w:tcPr>
            <w:tcW w:w="270" w:type="dxa"/>
            <w:vAlign w:val="bottom"/>
          </w:tcPr>
          <w:p w14:paraId="266E4ABE"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70362294" w14:textId="77777777" w:rsidR="00455A4D" w:rsidRPr="009E2363" w:rsidRDefault="00455A4D" w:rsidP="00D00909">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9E2363">
              <w:rPr>
                <w:rFonts w:ascii="CordiaUPC" w:hAnsi="CordiaUPC" w:cs="CordiaUPC"/>
                <w:sz w:val="26"/>
                <w:szCs w:val="26"/>
              </w:rPr>
              <w:t>-</w:t>
            </w:r>
          </w:p>
        </w:tc>
        <w:tc>
          <w:tcPr>
            <w:tcW w:w="273" w:type="dxa"/>
            <w:vAlign w:val="bottom"/>
          </w:tcPr>
          <w:p w14:paraId="67D97383"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1C314A39" w14:textId="77777777" w:rsidR="00455A4D" w:rsidRPr="009E2363" w:rsidRDefault="00455A4D" w:rsidP="00D00909">
            <w:pPr>
              <w:tabs>
                <w:tab w:val="decimal" w:pos="629"/>
              </w:tabs>
              <w:suppressAutoHyphens/>
              <w:spacing w:line="240" w:lineRule="exact"/>
              <w:ind w:left="-14" w:right="-86"/>
              <w:rPr>
                <w:rFonts w:ascii="CordiaUPC" w:eastAsia="Times New Roman" w:hAnsi="CordiaUPC" w:cs="CordiaUPC"/>
                <w:sz w:val="26"/>
                <w:szCs w:val="26"/>
                <w:lang w:eastAsia="zh-CN" w:bidi="th-TH"/>
              </w:rPr>
            </w:pPr>
            <w:r w:rsidRPr="009E2363">
              <w:rPr>
                <w:rFonts w:ascii="CordiaUPC" w:hAnsi="CordiaUPC" w:cs="CordiaUPC"/>
                <w:color w:val="000000"/>
                <w:sz w:val="26"/>
                <w:szCs w:val="26"/>
              </w:rPr>
              <w:t>2,072</w:t>
            </w:r>
          </w:p>
        </w:tc>
        <w:tc>
          <w:tcPr>
            <w:tcW w:w="271" w:type="dxa"/>
            <w:vAlign w:val="bottom"/>
          </w:tcPr>
          <w:p w14:paraId="29F93A2F"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5939EFDE" w14:textId="77777777" w:rsidR="00455A4D" w:rsidRPr="009E2363" w:rsidRDefault="00455A4D" w:rsidP="00D00909">
            <w:pPr>
              <w:tabs>
                <w:tab w:val="decimal" w:pos="750"/>
              </w:tabs>
              <w:suppressAutoHyphens/>
              <w:spacing w:line="240" w:lineRule="exact"/>
              <w:ind w:right="-36"/>
              <w:rPr>
                <w:rFonts w:ascii="CordiaUPC" w:hAnsi="CordiaUPC" w:cs="CordiaUPC"/>
                <w:sz w:val="26"/>
                <w:szCs w:val="26"/>
              </w:rPr>
            </w:pPr>
            <w:r w:rsidRPr="009E2363">
              <w:rPr>
                <w:rFonts w:ascii="CordiaUPC" w:hAnsi="CordiaUPC" w:cs="CordiaUPC"/>
                <w:color w:val="000000"/>
                <w:sz w:val="26"/>
                <w:szCs w:val="26"/>
              </w:rPr>
              <w:t>2,224</w:t>
            </w:r>
          </w:p>
        </w:tc>
      </w:tr>
      <w:tr w:rsidR="00455A4D" w:rsidRPr="009E2363" w14:paraId="5E2F3DD5" w14:textId="77777777" w:rsidTr="00D00909">
        <w:trPr>
          <w:trHeight w:val="145"/>
        </w:trPr>
        <w:tc>
          <w:tcPr>
            <w:tcW w:w="3413" w:type="dxa"/>
            <w:hideMark/>
          </w:tcPr>
          <w:p w14:paraId="7C5D4AE0"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220E6B1D"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9E2363">
              <w:rPr>
                <w:rFonts w:ascii="CordiaUPC" w:hAnsi="CordiaUPC" w:cs="CordiaUPC"/>
                <w:b/>
                <w:bCs/>
                <w:color w:val="000000"/>
                <w:sz w:val="26"/>
                <w:szCs w:val="26"/>
                <w:lang w:val="en-US"/>
              </w:rPr>
              <w:t>123,197</w:t>
            </w:r>
          </w:p>
        </w:tc>
        <w:tc>
          <w:tcPr>
            <w:tcW w:w="270" w:type="dxa"/>
            <w:vAlign w:val="bottom"/>
          </w:tcPr>
          <w:p w14:paraId="1E2FF534"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30DE922D" w14:textId="77777777" w:rsidR="00455A4D" w:rsidRPr="009E2363" w:rsidRDefault="00455A4D" w:rsidP="00D0090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9E2363">
              <w:rPr>
                <w:rFonts w:ascii="CordiaUPC" w:hAnsi="CordiaUPC" w:cs="CordiaUPC"/>
                <w:b/>
                <w:bCs/>
                <w:color w:val="000000"/>
                <w:sz w:val="26"/>
                <w:szCs w:val="26"/>
                <w:lang w:bidi="th-TH"/>
              </w:rPr>
              <w:t>152</w:t>
            </w:r>
          </w:p>
        </w:tc>
        <w:tc>
          <w:tcPr>
            <w:tcW w:w="270" w:type="dxa"/>
            <w:vAlign w:val="bottom"/>
          </w:tcPr>
          <w:p w14:paraId="659A8A5C"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74BAC63B"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color w:val="000000"/>
                <w:sz w:val="26"/>
                <w:szCs w:val="26"/>
              </w:rPr>
              <w:t>120,658</w:t>
            </w:r>
          </w:p>
        </w:tc>
        <w:tc>
          <w:tcPr>
            <w:tcW w:w="273" w:type="dxa"/>
            <w:vAlign w:val="bottom"/>
          </w:tcPr>
          <w:p w14:paraId="3C53CB55"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5AC4621" w14:textId="77777777" w:rsidR="00455A4D" w:rsidRPr="009E2363" w:rsidRDefault="00455A4D" w:rsidP="00D0090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9E2363">
              <w:rPr>
                <w:rFonts w:ascii="CordiaUPC" w:hAnsi="CordiaUPC" w:cs="CordiaUPC"/>
                <w:b/>
                <w:bCs/>
                <w:color w:val="000000"/>
                <w:sz w:val="26"/>
                <w:szCs w:val="26"/>
              </w:rPr>
              <w:t>2,387</w:t>
            </w:r>
          </w:p>
        </w:tc>
        <w:tc>
          <w:tcPr>
            <w:tcW w:w="271" w:type="dxa"/>
            <w:vAlign w:val="bottom"/>
          </w:tcPr>
          <w:p w14:paraId="6D0B606A"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687EA93B" w14:textId="77777777" w:rsidR="00455A4D" w:rsidRPr="009E2363" w:rsidRDefault="00455A4D" w:rsidP="00D00909">
            <w:pPr>
              <w:tabs>
                <w:tab w:val="decimal" w:pos="750"/>
              </w:tabs>
              <w:suppressAutoHyphens/>
              <w:spacing w:line="240" w:lineRule="exact"/>
              <w:ind w:right="-36"/>
              <w:rPr>
                <w:rFonts w:ascii="CordiaUPC" w:hAnsi="CordiaUPC" w:cs="CordiaUPC"/>
                <w:b/>
                <w:bCs/>
                <w:sz w:val="26"/>
                <w:szCs w:val="26"/>
              </w:rPr>
            </w:pPr>
            <w:r w:rsidRPr="009E2363">
              <w:rPr>
                <w:rFonts w:ascii="CordiaUPC" w:hAnsi="CordiaUPC" w:cs="CordiaUPC"/>
                <w:b/>
                <w:bCs/>
                <w:color w:val="000000"/>
                <w:sz w:val="26"/>
                <w:szCs w:val="26"/>
                <w:lang w:val="en-US"/>
              </w:rPr>
              <w:t>123,197</w:t>
            </w:r>
          </w:p>
        </w:tc>
      </w:tr>
      <w:tr w:rsidR="00455A4D" w:rsidRPr="009E2363" w14:paraId="133394FD" w14:textId="77777777" w:rsidTr="00D00909">
        <w:trPr>
          <w:trHeight w:val="256"/>
        </w:trPr>
        <w:tc>
          <w:tcPr>
            <w:tcW w:w="3413" w:type="dxa"/>
            <w:hideMark/>
          </w:tcPr>
          <w:p w14:paraId="556408D1"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79B31E1A"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sz w:val="26"/>
                <w:szCs w:val="26"/>
              </w:rPr>
              <w:t>132,903</w:t>
            </w:r>
          </w:p>
        </w:tc>
        <w:tc>
          <w:tcPr>
            <w:tcW w:w="270" w:type="dxa"/>
            <w:vAlign w:val="bottom"/>
          </w:tcPr>
          <w:p w14:paraId="6796C607"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1E37DAAE" w14:textId="77777777" w:rsidR="00455A4D" w:rsidRPr="009E2363" w:rsidRDefault="00455A4D" w:rsidP="00D0090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9E2363">
              <w:rPr>
                <w:rFonts w:ascii="CordiaUPC" w:hAnsi="CordiaUPC" w:cs="CordiaUPC"/>
                <w:b/>
                <w:bCs/>
                <w:sz w:val="26"/>
                <w:szCs w:val="26"/>
                <w:lang w:bidi="th-TH"/>
              </w:rPr>
              <w:t>155</w:t>
            </w:r>
          </w:p>
        </w:tc>
        <w:tc>
          <w:tcPr>
            <w:tcW w:w="270" w:type="dxa"/>
            <w:vAlign w:val="bottom"/>
          </w:tcPr>
          <w:p w14:paraId="5FCCFA69"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55AF66A2"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sz w:val="26"/>
                <w:szCs w:val="26"/>
                <w:lang w:bidi="th-TH"/>
              </w:rPr>
              <w:t>129,931</w:t>
            </w:r>
          </w:p>
        </w:tc>
        <w:tc>
          <w:tcPr>
            <w:tcW w:w="273" w:type="dxa"/>
            <w:vAlign w:val="bottom"/>
          </w:tcPr>
          <w:p w14:paraId="4501428C"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5C62CBB3" w14:textId="77777777" w:rsidR="00455A4D" w:rsidRPr="009E2363" w:rsidRDefault="00455A4D" w:rsidP="00D0090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9E2363">
              <w:rPr>
                <w:rFonts w:ascii="CordiaUPC" w:hAnsi="CordiaUPC" w:cs="CordiaUPC"/>
                <w:b/>
                <w:bCs/>
                <w:sz w:val="26"/>
                <w:szCs w:val="26"/>
              </w:rPr>
              <w:t>2,817</w:t>
            </w:r>
          </w:p>
        </w:tc>
        <w:tc>
          <w:tcPr>
            <w:tcW w:w="271" w:type="dxa"/>
            <w:vAlign w:val="bottom"/>
          </w:tcPr>
          <w:p w14:paraId="552D7FDF"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D8F72CA" w14:textId="77777777" w:rsidR="00455A4D" w:rsidRPr="009E2363" w:rsidRDefault="00455A4D" w:rsidP="00D00909">
            <w:pPr>
              <w:tabs>
                <w:tab w:val="decimal" w:pos="750"/>
              </w:tabs>
              <w:suppressAutoHyphens/>
              <w:spacing w:line="240" w:lineRule="exact"/>
              <w:ind w:right="-36"/>
              <w:rPr>
                <w:rFonts w:ascii="CordiaUPC" w:eastAsia="Times New Roman" w:hAnsi="CordiaUPC" w:cs="CordiaUPC"/>
                <w:b/>
                <w:bCs/>
                <w:sz w:val="26"/>
                <w:szCs w:val="26"/>
                <w:lang w:eastAsia="zh-CN"/>
              </w:rPr>
            </w:pPr>
            <w:r w:rsidRPr="009E2363">
              <w:rPr>
                <w:rFonts w:ascii="CordiaUPC" w:hAnsi="CordiaUPC" w:cs="CordiaUPC"/>
                <w:b/>
                <w:bCs/>
                <w:sz w:val="26"/>
                <w:szCs w:val="26"/>
              </w:rPr>
              <w:t>132,903</w:t>
            </w:r>
          </w:p>
        </w:tc>
      </w:tr>
      <w:tr w:rsidR="00455A4D" w:rsidRPr="009E2363" w14:paraId="740D7266" w14:textId="77777777" w:rsidTr="00D00909">
        <w:trPr>
          <w:trHeight w:val="256"/>
        </w:trPr>
        <w:tc>
          <w:tcPr>
            <w:tcW w:w="3413" w:type="dxa"/>
            <w:vAlign w:val="bottom"/>
          </w:tcPr>
          <w:p w14:paraId="3CE76D13" w14:textId="77777777" w:rsidR="00455A4D" w:rsidRPr="009E2363" w:rsidRDefault="00455A4D" w:rsidP="00D00909">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15505077"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452BA18C"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5E15A2B" w14:textId="77777777" w:rsidR="00455A4D" w:rsidRPr="009E2363" w:rsidRDefault="00455A4D" w:rsidP="00D0090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14CE316"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DB09710"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AA01303"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A061789" w14:textId="77777777" w:rsidR="00455A4D" w:rsidRPr="009E2363" w:rsidRDefault="00455A4D" w:rsidP="00D00909">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26C19426"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B5D442D"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55A4D" w:rsidRPr="009E2363" w14:paraId="63EE9163" w14:textId="77777777" w:rsidTr="00D00909">
        <w:trPr>
          <w:trHeight w:val="256"/>
        </w:trPr>
        <w:tc>
          <w:tcPr>
            <w:tcW w:w="3413" w:type="dxa"/>
            <w:vAlign w:val="bottom"/>
            <w:hideMark/>
          </w:tcPr>
          <w:p w14:paraId="42EA9D3A" w14:textId="77777777" w:rsidR="00455A4D" w:rsidRPr="009E2363" w:rsidRDefault="00455A4D" w:rsidP="00D00909">
            <w:pPr>
              <w:suppressAutoHyphens/>
              <w:spacing w:line="240" w:lineRule="exact"/>
              <w:ind w:left="164" w:right="-90" w:hanging="164"/>
              <w:rPr>
                <w:rFonts w:ascii="CordiaUPC" w:eastAsia="Times New Roman" w:hAnsi="CordiaUPC" w:cs="CordiaUPC"/>
                <w:b/>
                <w:bCs/>
                <w:i/>
                <w:iCs/>
                <w:sz w:val="26"/>
                <w:szCs w:val="26"/>
                <w:lang w:eastAsia="zh-CN"/>
              </w:rPr>
            </w:pPr>
            <w:r w:rsidRPr="009E2363">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3D9EA2BF"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9D649B7"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CD69A2A" w14:textId="77777777" w:rsidR="00455A4D" w:rsidRPr="009E2363" w:rsidRDefault="00455A4D" w:rsidP="00D0090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4FE52F4C"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6546222"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0E457EEE"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1B233C5E" w14:textId="77777777" w:rsidR="00455A4D" w:rsidRPr="009E2363" w:rsidRDefault="00455A4D" w:rsidP="00D00909">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31CF95B3"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3AECCAC"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55A4D" w:rsidRPr="009E2363" w14:paraId="64F8C18D" w14:textId="77777777" w:rsidTr="00D00909">
        <w:trPr>
          <w:trHeight w:val="269"/>
        </w:trPr>
        <w:tc>
          <w:tcPr>
            <w:tcW w:w="3413" w:type="dxa"/>
            <w:vAlign w:val="bottom"/>
            <w:hideMark/>
          </w:tcPr>
          <w:p w14:paraId="524C77ED" w14:textId="77777777" w:rsidR="00455A4D" w:rsidRPr="009E2363" w:rsidRDefault="00455A4D" w:rsidP="00D00909">
            <w:pPr>
              <w:suppressAutoHyphens/>
              <w:spacing w:line="240" w:lineRule="exact"/>
              <w:ind w:right="-90"/>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5AA1ADB1"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color w:val="000000"/>
                <w:sz w:val="26"/>
                <w:szCs w:val="26"/>
              </w:rPr>
              <w:t>1,816</w:t>
            </w:r>
          </w:p>
        </w:tc>
        <w:tc>
          <w:tcPr>
            <w:tcW w:w="270" w:type="dxa"/>
            <w:shd w:val="clear" w:color="auto" w:fill="auto"/>
            <w:vAlign w:val="bottom"/>
          </w:tcPr>
          <w:p w14:paraId="07913D0A"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9DF6506" w14:textId="77777777" w:rsidR="00455A4D" w:rsidRPr="009E2363" w:rsidRDefault="00455A4D" w:rsidP="00D00909">
            <w:pPr>
              <w:tabs>
                <w:tab w:val="decimal" w:pos="618"/>
              </w:tabs>
              <w:suppressAutoHyphens/>
              <w:spacing w:line="240" w:lineRule="exact"/>
              <w:ind w:left="-14" w:right="-86"/>
              <w:rPr>
                <w:rFonts w:ascii="CordiaUPC" w:hAnsi="CordiaUPC" w:cs="CordiaUPC"/>
                <w:b/>
                <w:bCs/>
                <w:sz w:val="26"/>
                <w:szCs w:val="26"/>
                <w:lang w:val="en-US" w:bidi="th-TH"/>
              </w:rPr>
            </w:pPr>
            <w:r w:rsidRPr="009E2363">
              <w:rPr>
                <w:rFonts w:ascii="CordiaUPC" w:hAnsi="CordiaUPC" w:cs="CordiaUPC"/>
                <w:b/>
                <w:bCs/>
                <w:color w:val="000000"/>
                <w:sz w:val="26"/>
                <w:szCs w:val="26"/>
              </w:rPr>
              <w:t>-</w:t>
            </w:r>
          </w:p>
        </w:tc>
        <w:tc>
          <w:tcPr>
            <w:tcW w:w="270" w:type="dxa"/>
            <w:shd w:val="clear" w:color="auto" w:fill="auto"/>
            <w:vAlign w:val="bottom"/>
          </w:tcPr>
          <w:p w14:paraId="3A338074"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64D3C3D8"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color w:val="000000"/>
                <w:sz w:val="26"/>
                <w:szCs w:val="26"/>
              </w:rPr>
              <w:t>1,816</w:t>
            </w:r>
          </w:p>
        </w:tc>
        <w:tc>
          <w:tcPr>
            <w:tcW w:w="273" w:type="dxa"/>
            <w:shd w:val="clear" w:color="auto" w:fill="auto"/>
            <w:vAlign w:val="bottom"/>
          </w:tcPr>
          <w:p w14:paraId="2B0D3047"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3401E278" w14:textId="77777777" w:rsidR="00455A4D" w:rsidRPr="009E2363" w:rsidRDefault="00455A4D" w:rsidP="00D00909">
            <w:pPr>
              <w:tabs>
                <w:tab w:val="decimal" w:pos="629"/>
              </w:tabs>
              <w:suppressAutoHyphens/>
              <w:spacing w:line="240" w:lineRule="exact"/>
              <w:ind w:left="-14" w:right="-86"/>
              <w:rPr>
                <w:rFonts w:ascii="CordiaUPC" w:hAnsi="CordiaUPC" w:cs="CordiaUPC"/>
                <w:b/>
                <w:bCs/>
                <w:sz w:val="26"/>
                <w:szCs w:val="26"/>
                <w:lang w:val="en-US" w:bidi="th-TH"/>
              </w:rPr>
            </w:pPr>
            <w:r w:rsidRPr="009E2363">
              <w:rPr>
                <w:rFonts w:ascii="CordiaUPC" w:hAnsi="CordiaUPC" w:cs="CordiaUPC"/>
                <w:b/>
                <w:bCs/>
                <w:color w:val="000000"/>
                <w:sz w:val="26"/>
                <w:szCs w:val="26"/>
              </w:rPr>
              <w:t>-</w:t>
            </w:r>
          </w:p>
        </w:tc>
        <w:tc>
          <w:tcPr>
            <w:tcW w:w="271" w:type="dxa"/>
            <w:shd w:val="clear" w:color="auto" w:fill="auto"/>
            <w:vAlign w:val="bottom"/>
          </w:tcPr>
          <w:p w14:paraId="4759E4CB"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5EAB195C"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b/>
                <w:bCs/>
                <w:sz w:val="26"/>
                <w:szCs w:val="26"/>
                <w:lang w:eastAsia="zh-CN"/>
              </w:rPr>
            </w:pPr>
            <w:r w:rsidRPr="009E2363">
              <w:rPr>
                <w:rFonts w:ascii="CordiaUPC" w:hAnsi="CordiaUPC" w:cs="CordiaUPC"/>
                <w:b/>
                <w:bCs/>
                <w:color w:val="000000"/>
                <w:sz w:val="26"/>
                <w:szCs w:val="26"/>
              </w:rPr>
              <w:t>1,816</w:t>
            </w:r>
          </w:p>
        </w:tc>
      </w:tr>
      <w:tr w:rsidR="00455A4D" w:rsidRPr="009E2363" w14:paraId="4D7EA160" w14:textId="77777777" w:rsidTr="00D00909">
        <w:trPr>
          <w:trHeight w:val="269"/>
        </w:trPr>
        <w:tc>
          <w:tcPr>
            <w:tcW w:w="3413" w:type="dxa"/>
            <w:vAlign w:val="bottom"/>
            <w:hideMark/>
          </w:tcPr>
          <w:p w14:paraId="362623FA"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703EFAEB"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B2D060D"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94E0427" w14:textId="77777777" w:rsidR="00455A4D" w:rsidRPr="009E2363" w:rsidRDefault="00455A4D" w:rsidP="00D00909">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102276E"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AAF89F1"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1B4BBA5F"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3397D7E" w14:textId="77777777" w:rsidR="00455A4D" w:rsidRPr="009E2363" w:rsidRDefault="00455A4D" w:rsidP="00D00909">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0F902058"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7359415"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55A4D" w:rsidRPr="009E2363" w14:paraId="25C9E143" w14:textId="77777777" w:rsidTr="00D00909">
        <w:trPr>
          <w:trHeight w:val="256"/>
        </w:trPr>
        <w:tc>
          <w:tcPr>
            <w:tcW w:w="3413" w:type="dxa"/>
            <w:vAlign w:val="bottom"/>
            <w:hideMark/>
          </w:tcPr>
          <w:p w14:paraId="0E01BF1D" w14:textId="77777777" w:rsidR="00455A4D" w:rsidRPr="009E2363" w:rsidRDefault="00455A4D" w:rsidP="00D00909">
            <w:pPr>
              <w:suppressAutoHyphens/>
              <w:spacing w:line="240" w:lineRule="exact"/>
              <w:ind w:left="164" w:right="-90"/>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40D69D7"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color w:val="000000"/>
                <w:sz w:val="26"/>
                <w:szCs w:val="26"/>
                <w:lang w:val="en-US"/>
              </w:rPr>
              <w:t>5,015</w:t>
            </w:r>
          </w:p>
        </w:tc>
        <w:tc>
          <w:tcPr>
            <w:tcW w:w="270" w:type="dxa"/>
            <w:shd w:val="clear" w:color="auto" w:fill="auto"/>
            <w:vAlign w:val="bottom"/>
          </w:tcPr>
          <w:p w14:paraId="41A240AF"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089862DA" w14:textId="77777777" w:rsidR="00455A4D" w:rsidRPr="009E2363" w:rsidRDefault="00455A4D" w:rsidP="00D00909">
            <w:pPr>
              <w:tabs>
                <w:tab w:val="decimal" w:pos="618"/>
              </w:tabs>
              <w:suppressAutoHyphens/>
              <w:spacing w:line="240" w:lineRule="exact"/>
              <w:ind w:left="-14" w:right="-86"/>
              <w:rPr>
                <w:rFonts w:ascii="CordiaUPC" w:hAnsi="CordiaUPC" w:cs="CordiaUPC"/>
                <w:sz w:val="26"/>
                <w:szCs w:val="26"/>
                <w:lang w:val="en-US" w:bidi="th-TH"/>
              </w:rPr>
            </w:pPr>
            <w:r w:rsidRPr="009E2363">
              <w:rPr>
                <w:rFonts w:ascii="CordiaUPC" w:hAnsi="CordiaUPC" w:cs="CordiaUPC"/>
                <w:color w:val="000000"/>
                <w:sz w:val="26"/>
                <w:szCs w:val="26"/>
              </w:rPr>
              <w:t>-</w:t>
            </w:r>
          </w:p>
        </w:tc>
        <w:tc>
          <w:tcPr>
            <w:tcW w:w="270" w:type="dxa"/>
            <w:vAlign w:val="bottom"/>
          </w:tcPr>
          <w:p w14:paraId="5915008A"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5C28294"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color w:val="000000"/>
                <w:sz w:val="26"/>
                <w:szCs w:val="26"/>
                <w:lang w:val="en-US"/>
              </w:rPr>
              <w:t>5,015</w:t>
            </w:r>
          </w:p>
        </w:tc>
        <w:tc>
          <w:tcPr>
            <w:tcW w:w="273" w:type="dxa"/>
            <w:vAlign w:val="bottom"/>
          </w:tcPr>
          <w:p w14:paraId="62183670"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5ED5C40" w14:textId="77777777" w:rsidR="00455A4D" w:rsidRPr="009E2363" w:rsidRDefault="00455A4D" w:rsidP="00D00909">
            <w:pPr>
              <w:tabs>
                <w:tab w:val="decimal" w:pos="629"/>
              </w:tabs>
              <w:suppressAutoHyphens/>
              <w:spacing w:line="240" w:lineRule="exact"/>
              <w:ind w:left="-14" w:right="-86"/>
              <w:rPr>
                <w:rFonts w:ascii="CordiaUPC" w:hAnsi="CordiaUPC" w:cs="CordiaUPC"/>
                <w:sz w:val="26"/>
                <w:szCs w:val="26"/>
                <w:lang w:val="en-US" w:bidi="th-TH"/>
              </w:rPr>
            </w:pPr>
            <w:r w:rsidRPr="009E2363">
              <w:rPr>
                <w:rFonts w:ascii="CordiaUPC" w:hAnsi="CordiaUPC" w:cs="CordiaUPC"/>
                <w:color w:val="000000"/>
                <w:sz w:val="26"/>
                <w:szCs w:val="26"/>
              </w:rPr>
              <w:t>-</w:t>
            </w:r>
          </w:p>
        </w:tc>
        <w:tc>
          <w:tcPr>
            <w:tcW w:w="271" w:type="dxa"/>
            <w:vAlign w:val="bottom"/>
          </w:tcPr>
          <w:p w14:paraId="0DF8DCDE"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F3DED6B"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sz w:val="26"/>
                <w:szCs w:val="26"/>
                <w:lang w:eastAsia="zh-CN"/>
              </w:rPr>
            </w:pPr>
            <w:r w:rsidRPr="009E2363">
              <w:rPr>
                <w:rFonts w:ascii="CordiaUPC" w:hAnsi="CordiaUPC" w:cs="CordiaUPC"/>
                <w:color w:val="000000"/>
                <w:sz w:val="26"/>
                <w:szCs w:val="26"/>
                <w:lang w:val="en-US"/>
              </w:rPr>
              <w:t>5,015</w:t>
            </w:r>
          </w:p>
        </w:tc>
      </w:tr>
      <w:tr w:rsidR="00455A4D" w:rsidRPr="009E2363" w14:paraId="3120888B" w14:textId="77777777" w:rsidTr="00D00909">
        <w:trPr>
          <w:trHeight w:val="256"/>
        </w:trPr>
        <w:tc>
          <w:tcPr>
            <w:tcW w:w="3413" w:type="dxa"/>
            <w:vAlign w:val="bottom"/>
            <w:hideMark/>
          </w:tcPr>
          <w:p w14:paraId="4CD39471" w14:textId="77777777" w:rsidR="00455A4D" w:rsidRPr="009E2363" w:rsidRDefault="00455A4D" w:rsidP="00D00909">
            <w:pPr>
              <w:suppressAutoHyphens/>
              <w:spacing w:line="240" w:lineRule="exact"/>
              <w:ind w:left="164" w:right="-90"/>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6BF2895E"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color w:val="000000"/>
                <w:sz w:val="26"/>
                <w:szCs w:val="26"/>
              </w:rPr>
              <w:t>692</w:t>
            </w:r>
          </w:p>
        </w:tc>
        <w:tc>
          <w:tcPr>
            <w:tcW w:w="270" w:type="dxa"/>
            <w:shd w:val="clear" w:color="auto" w:fill="auto"/>
            <w:vAlign w:val="bottom"/>
          </w:tcPr>
          <w:p w14:paraId="528CBE94"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7C780F1A" w14:textId="77777777" w:rsidR="00455A4D" w:rsidRPr="009E2363" w:rsidRDefault="00455A4D" w:rsidP="00D00909">
            <w:pPr>
              <w:tabs>
                <w:tab w:val="decimal" w:pos="618"/>
              </w:tabs>
              <w:suppressAutoHyphens/>
              <w:spacing w:line="240" w:lineRule="exact"/>
              <w:ind w:left="-14" w:right="-86"/>
              <w:rPr>
                <w:rFonts w:ascii="CordiaUPC" w:hAnsi="CordiaUPC" w:cs="CordiaUPC"/>
                <w:sz w:val="26"/>
                <w:szCs w:val="26"/>
                <w:lang w:val="en-US" w:bidi="th-TH"/>
              </w:rPr>
            </w:pPr>
            <w:r w:rsidRPr="009E2363">
              <w:rPr>
                <w:rFonts w:ascii="CordiaUPC" w:hAnsi="CordiaUPC" w:cs="CordiaUPC"/>
                <w:color w:val="000000"/>
                <w:sz w:val="26"/>
                <w:szCs w:val="26"/>
              </w:rPr>
              <w:t>-</w:t>
            </w:r>
          </w:p>
        </w:tc>
        <w:tc>
          <w:tcPr>
            <w:tcW w:w="270" w:type="dxa"/>
            <w:vAlign w:val="bottom"/>
          </w:tcPr>
          <w:p w14:paraId="24E84265"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7D47F088"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color w:val="000000"/>
                <w:sz w:val="26"/>
                <w:szCs w:val="26"/>
              </w:rPr>
              <w:t>692</w:t>
            </w:r>
          </w:p>
        </w:tc>
        <w:tc>
          <w:tcPr>
            <w:tcW w:w="273" w:type="dxa"/>
            <w:vAlign w:val="bottom"/>
          </w:tcPr>
          <w:p w14:paraId="4BE39B6C"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5CE6E8D" w14:textId="77777777" w:rsidR="00455A4D" w:rsidRPr="009E2363" w:rsidRDefault="00455A4D" w:rsidP="00D00909">
            <w:pPr>
              <w:tabs>
                <w:tab w:val="decimal" w:pos="629"/>
              </w:tabs>
              <w:suppressAutoHyphens/>
              <w:spacing w:line="240" w:lineRule="exact"/>
              <w:ind w:left="-14" w:right="-86"/>
              <w:rPr>
                <w:rFonts w:ascii="CordiaUPC" w:hAnsi="CordiaUPC" w:cs="CordiaUPC"/>
                <w:sz w:val="26"/>
                <w:szCs w:val="26"/>
                <w:lang w:val="en-US" w:bidi="th-TH"/>
              </w:rPr>
            </w:pPr>
            <w:r w:rsidRPr="009E2363">
              <w:rPr>
                <w:rFonts w:ascii="CordiaUPC" w:hAnsi="CordiaUPC" w:cs="CordiaUPC"/>
                <w:color w:val="000000"/>
                <w:sz w:val="26"/>
                <w:szCs w:val="26"/>
              </w:rPr>
              <w:t>-</w:t>
            </w:r>
          </w:p>
        </w:tc>
        <w:tc>
          <w:tcPr>
            <w:tcW w:w="271" w:type="dxa"/>
            <w:vAlign w:val="bottom"/>
          </w:tcPr>
          <w:p w14:paraId="0B73FBC8"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7B8ED223"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sz w:val="26"/>
                <w:szCs w:val="26"/>
                <w:lang w:eastAsia="zh-CN"/>
              </w:rPr>
            </w:pPr>
            <w:r w:rsidRPr="009E2363">
              <w:rPr>
                <w:rFonts w:ascii="CordiaUPC" w:hAnsi="CordiaUPC" w:cs="CordiaUPC"/>
                <w:color w:val="000000"/>
                <w:sz w:val="26"/>
                <w:szCs w:val="26"/>
              </w:rPr>
              <w:t>692</w:t>
            </w:r>
          </w:p>
        </w:tc>
      </w:tr>
      <w:tr w:rsidR="00455A4D" w:rsidRPr="009E2363" w14:paraId="5503E21C" w14:textId="77777777" w:rsidTr="00D00909">
        <w:trPr>
          <w:trHeight w:val="256"/>
        </w:trPr>
        <w:tc>
          <w:tcPr>
            <w:tcW w:w="3413" w:type="dxa"/>
            <w:vAlign w:val="bottom"/>
            <w:hideMark/>
          </w:tcPr>
          <w:p w14:paraId="482311D7" w14:textId="77777777" w:rsidR="00455A4D" w:rsidRPr="009E2363" w:rsidRDefault="00455A4D" w:rsidP="00D00909">
            <w:pPr>
              <w:suppressAutoHyphens/>
              <w:spacing w:line="240" w:lineRule="exact"/>
              <w:ind w:right="-90"/>
              <w:rPr>
                <w:rFonts w:ascii="CordiaUPC" w:eastAsia="Times New Roman" w:hAnsi="CordiaUPC" w:cs="CordiaUPC"/>
                <w:sz w:val="26"/>
                <w:szCs w:val="26"/>
                <w:lang w:eastAsia="zh-CN"/>
              </w:rPr>
            </w:pPr>
            <w:r w:rsidRPr="009E2363">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04703AAD"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rtl/>
                <w:cs/>
                <w:lang w:eastAsia="zh-CN"/>
              </w:rPr>
            </w:pPr>
            <w:r w:rsidRPr="009E2363">
              <w:rPr>
                <w:rFonts w:ascii="CordiaUPC" w:hAnsi="CordiaUPC" w:cs="CordiaUPC"/>
                <w:b/>
                <w:bCs/>
                <w:color w:val="000000"/>
                <w:sz w:val="26"/>
                <w:szCs w:val="26"/>
              </w:rPr>
              <w:t>5,707</w:t>
            </w:r>
          </w:p>
        </w:tc>
        <w:tc>
          <w:tcPr>
            <w:tcW w:w="270" w:type="dxa"/>
            <w:shd w:val="clear" w:color="auto" w:fill="auto"/>
            <w:vAlign w:val="bottom"/>
          </w:tcPr>
          <w:p w14:paraId="6087C2F5"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534F0F1D" w14:textId="77777777" w:rsidR="00455A4D" w:rsidRPr="009E2363" w:rsidRDefault="00455A4D" w:rsidP="00D00909">
            <w:pPr>
              <w:tabs>
                <w:tab w:val="decimal" w:pos="618"/>
              </w:tabs>
              <w:suppressAutoHyphens/>
              <w:spacing w:line="240" w:lineRule="exact"/>
              <w:ind w:left="-14" w:right="-86"/>
              <w:rPr>
                <w:rFonts w:ascii="CordiaUPC" w:hAnsi="CordiaUPC" w:cs="CordiaUPC"/>
                <w:b/>
                <w:bCs/>
                <w:sz w:val="26"/>
                <w:szCs w:val="26"/>
                <w:lang w:val="en-US" w:bidi="th-TH"/>
              </w:rPr>
            </w:pPr>
            <w:r w:rsidRPr="009E2363">
              <w:rPr>
                <w:rFonts w:ascii="CordiaUPC" w:hAnsi="CordiaUPC" w:cs="CordiaUPC"/>
                <w:b/>
                <w:bCs/>
                <w:color w:val="000000"/>
                <w:sz w:val="26"/>
                <w:szCs w:val="26"/>
              </w:rPr>
              <w:t>-</w:t>
            </w:r>
          </w:p>
        </w:tc>
        <w:tc>
          <w:tcPr>
            <w:tcW w:w="270" w:type="dxa"/>
            <w:shd w:val="clear" w:color="auto" w:fill="auto"/>
            <w:vAlign w:val="bottom"/>
          </w:tcPr>
          <w:p w14:paraId="1B03AAC6"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76BB1C3B"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r w:rsidRPr="009E2363">
              <w:rPr>
                <w:rFonts w:ascii="CordiaUPC" w:hAnsi="CordiaUPC" w:cs="CordiaUPC"/>
                <w:b/>
                <w:bCs/>
                <w:color w:val="000000"/>
                <w:sz w:val="26"/>
                <w:szCs w:val="26"/>
              </w:rPr>
              <w:t>5,707</w:t>
            </w:r>
          </w:p>
        </w:tc>
        <w:tc>
          <w:tcPr>
            <w:tcW w:w="273" w:type="dxa"/>
            <w:shd w:val="clear" w:color="auto" w:fill="auto"/>
            <w:vAlign w:val="bottom"/>
          </w:tcPr>
          <w:p w14:paraId="03370D61"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72090526" w14:textId="77777777" w:rsidR="00455A4D" w:rsidRPr="009E2363" w:rsidRDefault="00455A4D" w:rsidP="00D00909">
            <w:pPr>
              <w:tabs>
                <w:tab w:val="decimal" w:pos="629"/>
              </w:tabs>
              <w:suppressAutoHyphens/>
              <w:spacing w:line="240" w:lineRule="exact"/>
              <w:ind w:left="-14" w:right="-86"/>
              <w:rPr>
                <w:rFonts w:ascii="CordiaUPC" w:hAnsi="CordiaUPC" w:cs="CordiaUPC"/>
                <w:b/>
                <w:bCs/>
                <w:sz w:val="26"/>
                <w:szCs w:val="26"/>
                <w:lang w:val="en-US" w:bidi="th-TH"/>
              </w:rPr>
            </w:pPr>
            <w:r w:rsidRPr="009E2363">
              <w:rPr>
                <w:rFonts w:ascii="CordiaUPC" w:hAnsi="CordiaUPC" w:cs="CordiaUPC"/>
                <w:b/>
                <w:bCs/>
                <w:color w:val="000000"/>
                <w:sz w:val="26"/>
                <w:szCs w:val="26"/>
              </w:rPr>
              <w:t>-</w:t>
            </w:r>
          </w:p>
        </w:tc>
        <w:tc>
          <w:tcPr>
            <w:tcW w:w="271" w:type="dxa"/>
            <w:shd w:val="clear" w:color="auto" w:fill="auto"/>
            <w:vAlign w:val="bottom"/>
          </w:tcPr>
          <w:p w14:paraId="5F176483"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1F77E11D"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sz w:val="26"/>
                <w:szCs w:val="26"/>
                <w:lang w:eastAsia="zh-CN"/>
              </w:rPr>
            </w:pPr>
            <w:r w:rsidRPr="009E2363">
              <w:rPr>
                <w:rFonts w:ascii="CordiaUPC" w:hAnsi="CordiaUPC" w:cs="CordiaUPC"/>
                <w:b/>
                <w:bCs/>
                <w:color w:val="000000"/>
                <w:sz w:val="26"/>
                <w:szCs w:val="26"/>
              </w:rPr>
              <w:t>5,707</w:t>
            </w:r>
          </w:p>
        </w:tc>
      </w:tr>
      <w:tr w:rsidR="00455A4D" w:rsidRPr="009E2363" w14:paraId="53B56359" w14:textId="77777777" w:rsidTr="00D00909">
        <w:trPr>
          <w:trHeight w:val="256"/>
        </w:trPr>
        <w:tc>
          <w:tcPr>
            <w:tcW w:w="3413" w:type="dxa"/>
            <w:vAlign w:val="bottom"/>
            <w:hideMark/>
          </w:tcPr>
          <w:p w14:paraId="11063E71"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r w:rsidRPr="009E2363">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3796289A"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9E2363">
              <w:rPr>
                <w:rFonts w:ascii="CordiaUPC" w:hAnsi="CordiaUPC" w:cs="CordiaUPC"/>
                <w:b/>
                <w:bCs/>
                <w:color w:val="000000"/>
                <w:sz w:val="26"/>
                <w:szCs w:val="26"/>
              </w:rPr>
              <w:t>7,523</w:t>
            </w:r>
          </w:p>
        </w:tc>
        <w:tc>
          <w:tcPr>
            <w:tcW w:w="270" w:type="dxa"/>
            <w:shd w:val="clear" w:color="auto" w:fill="auto"/>
            <w:vAlign w:val="bottom"/>
          </w:tcPr>
          <w:p w14:paraId="16A07497" w14:textId="77777777" w:rsidR="00455A4D" w:rsidRPr="009E2363" w:rsidRDefault="00455A4D" w:rsidP="00D009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24A573C3" w14:textId="77777777" w:rsidR="00455A4D" w:rsidRPr="009E2363" w:rsidRDefault="00455A4D" w:rsidP="00D00909">
            <w:pPr>
              <w:tabs>
                <w:tab w:val="decimal" w:pos="618"/>
              </w:tabs>
              <w:suppressAutoHyphens/>
              <w:spacing w:line="240" w:lineRule="exact"/>
              <w:ind w:left="-14" w:right="-86"/>
              <w:rPr>
                <w:rFonts w:ascii="CordiaUPC" w:hAnsi="CordiaUPC" w:cs="CordiaUPC"/>
                <w:b/>
                <w:bCs/>
                <w:sz w:val="26"/>
                <w:szCs w:val="26"/>
                <w:lang w:val="en-US" w:bidi="th-TH"/>
              </w:rPr>
            </w:pPr>
            <w:r w:rsidRPr="009E2363">
              <w:rPr>
                <w:rFonts w:ascii="CordiaUPC" w:hAnsi="CordiaUPC" w:cs="CordiaUPC"/>
                <w:b/>
                <w:bCs/>
                <w:color w:val="000000"/>
                <w:sz w:val="26"/>
                <w:szCs w:val="26"/>
              </w:rPr>
              <w:t>-</w:t>
            </w:r>
          </w:p>
        </w:tc>
        <w:tc>
          <w:tcPr>
            <w:tcW w:w="270" w:type="dxa"/>
            <w:shd w:val="clear" w:color="auto" w:fill="auto"/>
            <w:vAlign w:val="bottom"/>
          </w:tcPr>
          <w:p w14:paraId="7A56CE70"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6F3A8D47"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b/>
                <w:bCs/>
                <w:color w:val="000000"/>
                <w:sz w:val="26"/>
                <w:szCs w:val="26"/>
              </w:rPr>
              <w:t>7,523</w:t>
            </w:r>
          </w:p>
        </w:tc>
        <w:tc>
          <w:tcPr>
            <w:tcW w:w="273" w:type="dxa"/>
            <w:shd w:val="clear" w:color="auto" w:fill="auto"/>
            <w:vAlign w:val="bottom"/>
          </w:tcPr>
          <w:p w14:paraId="344AE0E5" w14:textId="77777777" w:rsidR="00455A4D" w:rsidRPr="009E2363" w:rsidRDefault="00455A4D" w:rsidP="00D009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37A26DA9" w14:textId="77777777" w:rsidR="00455A4D" w:rsidRPr="009E2363" w:rsidRDefault="00455A4D" w:rsidP="00D00909">
            <w:pPr>
              <w:tabs>
                <w:tab w:val="decimal" w:pos="629"/>
              </w:tabs>
              <w:suppressAutoHyphens/>
              <w:spacing w:line="240" w:lineRule="exact"/>
              <w:ind w:left="-14" w:right="-86"/>
              <w:rPr>
                <w:rFonts w:ascii="CordiaUPC" w:hAnsi="CordiaUPC" w:cs="CordiaUPC"/>
                <w:b/>
                <w:bCs/>
                <w:sz w:val="26"/>
                <w:szCs w:val="26"/>
                <w:lang w:val="en-US" w:bidi="th-TH"/>
              </w:rPr>
            </w:pPr>
            <w:r w:rsidRPr="009E2363">
              <w:rPr>
                <w:rFonts w:ascii="CordiaUPC" w:hAnsi="CordiaUPC" w:cs="CordiaUPC"/>
                <w:b/>
                <w:bCs/>
                <w:color w:val="000000"/>
                <w:sz w:val="26"/>
                <w:szCs w:val="26"/>
              </w:rPr>
              <w:t>-</w:t>
            </w:r>
          </w:p>
        </w:tc>
        <w:tc>
          <w:tcPr>
            <w:tcW w:w="271" w:type="dxa"/>
            <w:shd w:val="clear" w:color="auto" w:fill="auto"/>
            <w:vAlign w:val="bottom"/>
          </w:tcPr>
          <w:p w14:paraId="6D55B645"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C3E7905" w14:textId="77777777" w:rsidR="00455A4D" w:rsidRPr="009E2363" w:rsidRDefault="00455A4D" w:rsidP="00D00909">
            <w:pPr>
              <w:tabs>
                <w:tab w:val="decimal" w:pos="750"/>
              </w:tabs>
              <w:suppressAutoHyphens/>
              <w:spacing w:line="240" w:lineRule="exact"/>
              <w:ind w:left="-14" w:right="-36"/>
              <w:rPr>
                <w:rFonts w:ascii="CordiaUPC" w:eastAsia="Times New Roman" w:hAnsi="CordiaUPC" w:cs="CordiaUPC"/>
                <w:b/>
                <w:bCs/>
                <w:sz w:val="26"/>
                <w:szCs w:val="26"/>
                <w:lang w:eastAsia="zh-CN"/>
              </w:rPr>
            </w:pPr>
            <w:r w:rsidRPr="009E2363">
              <w:rPr>
                <w:rFonts w:ascii="CordiaUPC" w:hAnsi="CordiaUPC" w:cs="CordiaUPC"/>
                <w:b/>
                <w:bCs/>
                <w:color w:val="000000"/>
                <w:sz w:val="26"/>
                <w:szCs w:val="26"/>
              </w:rPr>
              <w:t>7,523</w:t>
            </w:r>
          </w:p>
        </w:tc>
      </w:tr>
      <w:tr w:rsidR="00455A4D" w:rsidRPr="009E2363" w14:paraId="0EB578F5" w14:textId="77777777" w:rsidTr="00D00909">
        <w:trPr>
          <w:trHeight w:val="269"/>
        </w:trPr>
        <w:tc>
          <w:tcPr>
            <w:tcW w:w="3413" w:type="dxa"/>
            <w:vAlign w:val="bottom"/>
          </w:tcPr>
          <w:p w14:paraId="70B11F73" w14:textId="77777777" w:rsidR="00455A4D" w:rsidRPr="009E2363" w:rsidRDefault="00455A4D" w:rsidP="00D00909">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561081FA" w14:textId="77777777" w:rsidR="00455A4D" w:rsidRPr="009E2363" w:rsidRDefault="00455A4D" w:rsidP="00D00909">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52572FC2"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75CFFA71" w14:textId="77777777" w:rsidR="00455A4D" w:rsidRPr="009E2363" w:rsidRDefault="00455A4D" w:rsidP="00D00909">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46C7C081"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7830EDA6" w14:textId="77777777" w:rsidR="00455A4D" w:rsidRPr="009E2363" w:rsidRDefault="00455A4D" w:rsidP="00D00909">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081A02E0"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68ED11BB" w14:textId="77777777" w:rsidR="00455A4D" w:rsidRPr="009E2363" w:rsidRDefault="00455A4D" w:rsidP="00D00909">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69CE2246" w14:textId="77777777" w:rsidR="00455A4D" w:rsidRPr="009E2363" w:rsidRDefault="00455A4D" w:rsidP="00D009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2405D47D" w14:textId="77777777" w:rsidR="00455A4D" w:rsidRPr="009E2363" w:rsidRDefault="00455A4D" w:rsidP="00D00909">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7D4B7E43" w14:textId="77777777" w:rsidR="004727E5" w:rsidRPr="009E2363" w:rsidRDefault="004727E5" w:rsidP="004727E5">
      <w:pPr>
        <w:autoSpaceDE w:val="0"/>
        <w:autoSpaceDN w:val="0"/>
        <w:spacing w:line="240" w:lineRule="exact"/>
        <w:ind w:left="560"/>
        <w:jc w:val="thaiDistribute"/>
        <w:rPr>
          <w:rFonts w:ascii="CordiaUPC" w:hAnsi="CordiaUPC" w:cs="CordiaUPC"/>
          <w:b/>
          <w:bCs/>
          <w:i/>
          <w:iCs/>
          <w:sz w:val="26"/>
          <w:szCs w:val="26"/>
          <w:lang w:val="en-US" w:bidi="th-TH"/>
        </w:rPr>
      </w:pPr>
    </w:p>
    <w:p w14:paraId="5437D915" w14:textId="22D2EBE9" w:rsidR="004727E5" w:rsidRPr="009E2363" w:rsidRDefault="004727E5" w:rsidP="004727E5">
      <w:pPr>
        <w:autoSpaceDE w:val="0"/>
        <w:autoSpaceDN w:val="0"/>
        <w:spacing w:line="240" w:lineRule="exact"/>
        <w:ind w:left="560"/>
        <w:jc w:val="thaiDistribute"/>
        <w:rPr>
          <w:rFonts w:ascii="CordiaUPC" w:hAnsi="CordiaUPC" w:cs="CordiaUPC"/>
          <w:b/>
          <w:bCs/>
          <w:i/>
          <w:iCs/>
          <w:sz w:val="26"/>
          <w:szCs w:val="26"/>
          <w:lang w:val="en-AU" w:bidi="th-TH"/>
        </w:rPr>
      </w:pPr>
      <w:r w:rsidRPr="009E2363">
        <w:rPr>
          <w:rFonts w:ascii="CordiaUPC" w:hAnsi="CordiaUPC" w:cs="CordiaUPC"/>
          <w:b/>
          <w:bCs/>
          <w:i/>
          <w:iCs/>
          <w:sz w:val="26"/>
          <w:szCs w:val="26"/>
          <w:lang w:val="en-US" w:bidi="th-TH"/>
        </w:rPr>
        <w:t xml:space="preserve">Reconciliation of </w:t>
      </w:r>
      <w:proofErr w:type="spellStart"/>
      <w:r w:rsidRPr="009E2363">
        <w:rPr>
          <w:rFonts w:ascii="CordiaUPC" w:hAnsi="CordiaUPC" w:cs="CordiaUPC"/>
          <w:b/>
          <w:bCs/>
          <w:i/>
          <w:iCs/>
          <w:sz w:val="26"/>
          <w:szCs w:val="26"/>
          <w:lang w:val="en-US" w:bidi="th-TH"/>
        </w:rPr>
        <w:t>i</w:t>
      </w:r>
      <w:r w:rsidRPr="009E2363">
        <w:rPr>
          <w:rFonts w:ascii="CordiaUPC" w:hAnsi="CordiaUPC" w:cs="CordiaUPC"/>
          <w:b/>
          <w:bCs/>
          <w:i/>
          <w:iCs/>
          <w:sz w:val="26"/>
          <w:szCs w:val="26"/>
          <w:lang w:val="en-AU" w:bidi="th-TH"/>
        </w:rPr>
        <w:t>nvestments</w:t>
      </w:r>
      <w:proofErr w:type="spellEnd"/>
      <w:r w:rsidRPr="009E2363">
        <w:rPr>
          <w:rFonts w:ascii="CordiaUPC" w:hAnsi="CordiaUPC" w:cs="CordiaUPC"/>
          <w:b/>
          <w:bCs/>
          <w:i/>
          <w:iCs/>
          <w:sz w:val="26"/>
          <w:szCs w:val="26"/>
          <w:lang w:val="en-AU" w:bidi="th-TH"/>
        </w:rPr>
        <w:t xml:space="preserve"> in equity </w:t>
      </w:r>
      <w:r w:rsidR="00331498" w:rsidRPr="009E2363">
        <w:rPr>
          <w:rFonts w:ascii="CordiaUPC" w:hAnsi="CordiaUPC" w:cs="CordiaUPC"/>
          <w:b/>
          <w:bCs/>
          <w:i/>
          <w:iCs/>
          <w:sz w:val="26"/>
          <w:szCs w:val="26"/>
          <w:lang w:val="en-AU" w:bidi="th-TH"/>
        </w:rPr>
        <w:t>securities</w:t>
      </w:r>
      <w:r w:rsidRPr="009E2363">
        <w:rPr>
          <w:rFonts w:ascii="CordiaUPC" w:hAnsi="CordiaUPC" w:cs="CordiaUPC"/>
          <w:b/>
          <w:bCs/>
          <w:i/>
          <w:iCs/>
          <w:sz w:val="26"/>
          <w:szCs w:val="26"/>
          <w:lang w:val="en-AU" w:bidi="th-TH"/>
        </w:rPr>
        <w:t xml:space="preserve"> designated at FVOCI using significant unobservable inputs (level 3) </w:t>
      </w:r>
    </w:p>
    <w:p w14:paraId="7D8FE77F" w14:textId="77777777" w:rsidR="004727E5" w:rsidRPr="009E2363" w:rsidRDefault="004727E5" w:rsidP="004727E5">
      <w:pPr>
        <w:autoSpaceDE w:val="0"/>
        <w:autoSpaceDN w:val="0"/>
        <w:spacing w:line="240" w:lineRule="exact"/>
        <w:ind w:left="560"/>
        <w:jc w:val="thaiDistribute"/>
        <w:rPr>
          <w:rFonts w:ascii="CordiaUPC" w:hAnsi="CordiaUPC" w:cs="CordiaUPC"/>
          <w:b/>
          <w:bCs/>
          <w:i/>
          <w:iCs/>
          <w:sz w:val="26"/>
          <w:szCs w:val="26"/>
          <w:cs/>
          <w:lang w:val="en-AU"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4727E5" w:rsidRPr="009E2363" w14:paraId="2103643A" w14:textId="77777777" w:rsidTr="00A3423D">
        <w:trPr>
          <w:trHeight w:val="60"/>
        </w:trPr>
        <w:tc>
          <w:tcPr>
            <w:tcW w:w="6671" w:type="dxa"/>
          </w:tcPr>
          <w:p w14:paraId="7BFA215F" w14:textId="77777777" w:rsidR="004727E5" w:rsidRPr="009E2363" w:rsidRDefault="004727E5" w:rsidP="00A47089">
            <w:pPr>
              <w:spacing w:line="240" w:lineRule="exact"/>
              <w:jc w:val="thaiDistribute"/>
              <w:rPr>
                <w:rFonts w:ascii="CordiaUPC" w:hAnsi="CordiaUPC" w:cs="CordiaUPC"/>
                <w:b/>
                <w:sz w:val="26"/>
                <w:szCs w:val="26"/>
              </w:rPr>
            </w:pPr>
          </w:p>
        </w:tc>
        <w:tc>
          <w:tcPr>
            <w:tcW w:w="2430" w:type="dxa"/>
          </w:tcPr>
          <w:p w14:paraId="45DF4268" w14:textId="77777777" w:rsidR="004727E5" w:rsidRPr="009E2363" w:rsidRDefault="004727E5" w:rsidP="00A47089">
            <w:pPr>
              <w:spacing w:line="240" w:lineRule="exact"/>
              <w:jc w:val="center"/>
              <w:rPr>
                <w:rFonts w:ascii="CordiaUPC" w:hAnsi="CordiaUPC" w:cs="CordiaUPC"/>
                <w:b/>
                <w:sz w:val="26"/>
                <w:szCs w:val="26"/>
              </w:rPr>
            </w:pPr>
            <w:r w:rsidRPr="009E2363">
              <w:rPr>
                <w:rFonts w:ascii="CordiaUPC" w:hAnsi="CordiaUPC" w:cs="CordiaUPC"/>
                <w:b/>
                <w:sz w:val="26"/>
                <w:szCs w:val="26"/>
              </w:rPr>
              <w:t>Consolidated and Bank only</w:t>
            </w:r>
          </w:p>
        </w:tc>
      </w:tr>
      <w:tr w:rsidR="004727E5" w:rsidRPr="009E2363" w14:paraId="3A58F51B" w14:textId="77777777" w:rsidTr="00A3423D">
        <w:trPr>
          <w:trHeight w:val="155"/>
        </w:trPr>
        <w:tc>
          <w:tcPr>
            <w:tcW w:w="6671" w:type="dxa"/>
          </w:tcPr>
          <w:p w14:paraId="1A28D3BF" w14:textId="2263CA6A" w:rsidR="004727E5" w:rsidRPr="009E2363" w:rsidRDefault="00951047" w:rsidP="00A47089">
            <w:pPr>
              <w:spacing w:line="240" w:lineRule="exact"/>
              <w:jc w:val="thaiDistribute"/>
              <w:rPr>
                <w:rFonts w:ascii="CordiaUPC" w:hAnsi="CordiaUPC" w:cs="CordiaUPC"/>
                <w:b/>
                <w:sz w:val="26"/>
                <w:szCs w:val="26"/>
                <w:cs/>
                <w:lang w:bidi="th-TH"/>
              </w:rPr>
            </w:pPr>
            <w:r>
              <w:rPr>
                <w:rFonts w:ascii="CordiaUPC" w:hAnsi="CordiaUPC" w:cs="CordiaUPC"/>
                <w:b/>
                <w:bCs/>
                <w:i/>
                <w:iCs/>
                <w:sz w:val="26"/>
                <w:szCs w:val="26"/>
                <w:lang w:val="en-US"/>
              </w:rPr>
              <w:t>For the three</w:t>
            </w:r>
            <w:r>
              <w:rPr>
                <w:rFonts w:ascii="CordiaUPC" w:hAnsi="CordiaUPC" w:cs="CordiaUPC"/>
                <w:b/>
                <w:bCs/>
                <w:i/>
                <w:iCs/>
                <w:sz w:val="26"/>
                <w:szCs w:val="26"/>
              </w:rPr>
              <w:t>-month period ended 31 March 2024</w:t>
            </w:r>
          </w:p>
        </w:tc>
        <w:tc>
          <w:tcPr>
            <w:tcW w:w="2430" w:type="dxa"/>
          </w:tcPr>
          <w:p w14:paraId="2B501596" w14:textId="77777777" w:rsidR="004727E5" w:rsidRPr="009E2363" w:rsidRDefault="004727E5" w:rsidP="00A47089">
            <w:pPr>
              <w:spacing w:line="240" w:lineRule="exact"/>
              <w:jc w:val="center"/>
              <w:rPr>
                <w:rFonts w:ascii="CordiaUPC" w:hAnsi="CordiaUPC" w:cs="CordiaUPC"/>
                <w:bCs/>
                <w:sz w:val="26"/>
                <w:szCs w:val="26"/>
              </w:rPr>
            </w:pPr>
            <w:r w:rsidRPr="009E2363">
              <w:rPr>
                <w:rFonts w:ascii="CordiaUPC" w:hAnsi="CordiaUPC" w:cs="CordiaUPC" w:hint="cs"/>
                <w:i/>
                <w:iCs/>
                <w:sz w:val="26"/>
                <w:szCs w:val="26"/>
                <w:lang w:val="en-US"/>
              </w:rPr>
              <w:t>(in million Baht)</w:t>
            </w:r>
          </w:p>
        </w:tc>
      </w:tr>
      <w:tr w:rsidR="004727E5" w:rsidRPr="009E2363" w14:paraId="20BE7DA8" w14:textId="77777777" w:rsidTr="00A3423D">
        <w:trPr>
          <w:trHeight w:val="92"/>
        </w:trPr>
        <w:tc>
          <w:tcPr>
            <w:tcW w:w="6671" w:type="dxa"/>
          </w:tcPr>
          <w:p w14:paraId="01BFEFF1" w14:textId="77777777" w:rsidR="004727E5" w:rsidRPr="009E2363" w:rsidRDefault="004727E5" w:rsidP="00A47089">
            <w:pPr>
              <w:spacing w:line="240" w:lineRule="exact"/>
              <w:jc w:val="thaiDistribute"/>
              <w:rPr>
                <w:rFonts w:ascii="CordiaUPC" w:hAnsi="CordiaUPC" w:cs="CordiaUPC"/>
                <w:bCs/>
                <w:sz w:val="26"/>
                <w:szCs w:val="26"/>
                <w:lang w:val="en-US" w:bidi="th-TH"/>
              </w:rPr>
            </w:pPr>
            <w:r w:rsidRPr="009E2363">
              <w:rPr>
                <w:rFonts w:ascii="CordiaUPC" w:hAnsi="CordiaUPC" w:cs="CordiaUPC"/>
                <w:bCs/>
                <w:sz w:val="26"/>
                <w:szCs w:val="26"/>
                <w:lang w:val="en-US" w:bidi="th-TH"/>
              </w:rPr>
              <w:t>Beginning balance</w:t>
            </w:r>
          </w:p>
        </w:tc>
        <w:tc>
          <w:tcPr>
            <w:tcW w:w="2430" w:type="dxa"/>
            <w:vAlign w:val="bottom"/>
          </w:tcPr>
          <w:p w14:paraId="3B64AFF1" w14:textId="6CFDAED4" w:rsidR="004727E5" w:rsidRPr="009E2363" w:rsidRDefault="004727E5" w:rsidP="00A47089">
            <w:pPr>
              <w:spacing w:line="240" w:lineRule="exact"/>
              <w:ind w:right="615"/>
              <w:jc w:val="right"/>
              <w:rPr>
                <w:rFonts w:ascii="CordiaUPC" w:hAnsi="CordiaUPC" w:cs="CordiaUPC"/>
                <w:bCs/>
                <w:sz w:val="26"/>
                <w:szCs w:val="26"/>
                <w:cs/>
                <w:lang w:bidi="th-TH"/>
              </w:rPr>
            </w:pPr>
            <w:r w:rsidRPr="009E2363">
              <w:rPr>
                <w:rFonts w:ascii="CordiaUPC" w:hAnsi="CordiaUPC" w:cs="CordiaUPC"/>
                <w:sz w:val="26"/>
                <w:szCs w:val="26"/>
                <w:lang w:val="en-US"/>
              </w:rPr>
              <w:t>2,</w:t>
            </w:r>
            <w:r w:rsidR="001509A8">
              <w:rPr>
                <w:rFonts w:ascii="CordiaUPC" w:hAnsi="CordiaUPC" w:cs="CordiaUPC"/>
                <w:sz w:val="26"/>
                <w:szCs w:val="26"/>
                <w:lang w:val="en-US"/>
              </w:rPr>
              <w:t>072</w:t>
            </w:r>
          </w:p>
        </w:tc>
      </w:tr>
      <w:tr w:rsidR="000B16E9" w:rsidRPr="009E2363" w14:paraId="5BAE6E1B" w14:textId="77777777" w:rsidTr="00A3423D">
        <w:trPr>
          <w:trHeight w:val="60"/>
        </w:trPr>
        <w:tc>
          <w:tcPr>
            <w:tcW w:w="6671" w:type="dxa"/>
          </w:tcPr>
          <w:p w14:paraId="71C6AFDB" w14:textId="2A96689D" w:rsidR="000B16E9" w:rsidRPr="009E2363" w:rsidRDefault="00C22B2A" w:rsidP="000B16E9">
            <w:pPr>
              <w:spacing w:line="240" w:lineRule="exact"/>
              <w:rPr>
                <w:rFonts w:ascii="CordiaUPC" w:hAnsi="CordiaUPC" w:cs="CordiaUPC"/>
                <w:bCs/>
                <w:sz w:val="26"/>
                <w:szCs w:val="26"/>
              </w:rPr>
            </w:pPr>
            <w:r>
              <w:rPr>
                <w:rFonts w:ascii="CordiaUPC" w:hAnsi="CordiaUPC" w:cs="CordiaUPC"/>
                <w:bCs/>
                <w:sz w:val="26"/>
                <w:szCs w:val="26"/>
              </w:rPr>
              <w:t>Gain</w:t>
            </w:r>
            <w:r w:rsidR="000B16E9" w:rsidRPr="009E2363">
              <w:rPr>
                <w:rFonts w:ascii="CordiaUPC" w:hAnsi="CordiaUPC" w:cs="CordiaUPC"/>
                <w:bCs/>
                <w:sz w:val="26"/>
                <w:szCs w:val="26"/>
              </w:rPr>
              <w:t xml:space="preserve"> recognised in other comprehensive income</w:t>
            </w:r>
          </w:p>
        </w:tc>
        <w:tc>
          <w:tcPr>
            <w:tcW w:w="2430" w:type="dxa"/>
            <w:tcBorders>
              <w:bottom w:val="single" w:sz="4" w:space="0" w:color="auto"/>
            </w:tcBorders>
            <w:vAlign w:val="bottom"/>
          </w:tcPr>
          <w:p w14:paraId="6E555BC4" w14:textId="6F9375E8" w:rsidR="000B16E9" w:rsidRPr="00C22B2A" w:rsidRDefault="00C22B2A" w:rsidP="000B16E9">
            <w:pPr>
              <w:spacing w:line="240" w:lineRule="exact"/>
              <w:ind w:right="615"/>
              <w:jc w:val="right"/>
              <w:rPr>
                <w:rFonts w:ascii="CordiaUPC" w:hAnsi="CordiaUPC" w:cs="CordiaUPC"/>
                <w:bCs/>
                <w:sz w:val="26"/>
                <w:szCs w:val="26"/>
                <w:cs/>
                <w:lang w:bidi="th-TH"/>
              </w:rPr>
            </w:pPr>
            <w:r>
              <w:rPr>
                <w:rFonts w:ascii="CordiaUPC" w:hAnsi="CordiaUPC" w:cs="CordiaUPC"/>
                <w:bCs/>
                <w:sz w:val="26"/>
                <w:szCs w:val="26"/>
                <w:lang w:bidi="th-TH"/>
              </w:rPr>
              <w:t>65</w:t>
            </w:r>
          </w:p>
        </w:tc>
      </w:tr>
      <w:tr w:rsidR="000B16E9" w:rsidRPr="009E2363" w14:paraId="27A3CCB6" w14:textId="77777777" w:rsidTr="00A3423D">
        <w:trPr>
          <w:trHeight w:val="173"/>
        </w:trPr>
        <w:tc>
          <w:tcPr>
            <w:tcW w:w="6671" w:type="dxa"/>
          </w:tcPr>
          <w:p w14:paraId="4DC2DE0B" w14:textId="77777777" w:rsidR="000B16E9" w:rsidRPr="009E2363" w:rsidRDefault="000B16E9" w:rsidP="000B16E9">
            <w:pPr>
              <w:spacing w:line="240" w:lineRule="exact"/>
              <w:jc w:val="thaiDistribute"/>
              <w:rPr>
                <w:rFonts w:ascii="CordiaUPC" w:hAnsi="CordiaUPC" w:cs="CordiaUPC"/>
                <w:b/>
                <w:sz w:val="26"/>
                <w:szCs w:val="26"/>
                <w:lang w:val="en-US"/>
              </w:rPr>
            </w:pPr>
            <w:r w:rsidRPr="009E2363">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47CD3CD7" w14:textId="3E624959" w:rsidR="000B16E9" w:rsidRPr="009E2363" w:rsidRDefault="00C22B2A" w:rsidP="000B16E9">
            <w:pPr>
              <w:spacing w:line="240" w:lineRule="exact"/>
              <w:ind w:right="615"/>
              <w:jc w:val="right"/>
              <w:rPr>
                <w:rFonts w:ascii="CordiaUPC" w:hAnsi="CordiaUPC" w:cs="CordiaUPC"/>
                <w:b/>
                <w:sz w:val="26"/>
                <w:szCs w:val="26"/>
                <w:lang w:val="en-US" w:bidi="th-TH"/>
              </w:rPr>
            </w:pPr>
            <w:r>
              <w:rPr>
                <w:rFonts w:ascii="CordiaUPC" w:hAnsi="CordiaUPC" w:cs="CordiaUPC"/>
                <w:b/>
                <w:sz w:val="26"/>
                <w:szCs w:val="26"/>
                <w:lang w:val="en-US" w:bidi="th-TH"/>
              </w:rPr>
              <w:t>2,137</w:t>
            </w:r>
          </w:p>
        </w:tc>
      </w:tr>
    </w:tbl>
    <w:p w14:paraId="51F13C55" w14:textId="77777777" w:rsidR="004727E5" w:rsidRPr="009E2363" w:rsidRDefault="004727E5" w:rsidP="004727E5">
      <w:pPr>
        <w:pStyle w:val="BodyText"/>
        <w:spacing w:after="0"/>
        <w:rPr>
          <w:lang w:val="en-GB"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4727E5" w:rsidRPr="009E2363" w14:paraId="5E276066" w14:textId="77777777" w:rsidTr="00A3423D">
        <w:trPr>
          <w:trHeight w:val="60"/>
        </w:trPr>
        <w:tc>
          <w:tcPr>
            <w:tcW w:w="6671" w:type="dxa"/>
          </w:tcPr>
          <w:p w14:paraId="2EA45708" w14:textId="77777777" w:rsidR="004727E5" w:rsidRPr="009E2363" w:rsidRDefault="004727E5" w:rsidP="00A47089">
            <w:pPr>
              <w:spacing w:line="240" w:lineRule="exact"/>
              <w:jc w:val="thaiDistribute"/>
              <w:rPr>
                <w:rFonts w:ascii="CordiaUPC" w:hAnsi="CordiaUPC" w:cs="CordiaUPC"/>
                <w:b/>
                <w:sz w:val="26"/>
                <w:szCs w:val="26"/>
              </w:rPr>
            </w:pPr>
          </w:p>
        </w:tc>
        <w:tc>
          <w:tcPr>
            <w:tcW w:w="2430" w:type="dxa"/>
          </w:tcPr>
          <w:p w14:paraId="71AB92B0" w14:textId="77777777" w:rsidR="004727E5" w:rsidRPr="009E2363" w:rsidRDefault="004727E5" w:rsidP="00A47089">
            <w:pPr>
              <w:spacing w:line="240" w:lineRule="exact"/>
              <w:jc w:val="center"/>
              <w:rPr>
                <w:rFonts w:ascii="CordiaUPC" w:hAnsi="CordiaUPC" w:cs="CordiaUPC"/>
                <w:b/>
                <w:sz w:val="26"/>
                <w:szCs w:val="26"/>
              </w:rPr>
            </w:pPr>
            <w:r w:rsidRPr="009E2363">
              <w:rPr>
                <w:rFonts w:ascii="CordiaUPC" w:hAnsi="CordiaUPC" w:cs="CordiaUPC"/>
                <w:b/>
                <w:sz w:val="26"/>
                <w:szCs w:val="26"/>
              </w:rPr>
              <w:t>Consolidated and Bank only</w:t>
            </w:r>
          </w:p>
        </w:tc>
      </w:tr>
      <w:tr w:rsidR="001509A8" w:rsidRPr="009E2363" w14:paraId="65101DD5" w14:textId="77777777" w:rsidTr="00A3423D">
        <w:trPr>
          <w:trHeight w:val="155"/>
        </w:trPr>
        <w:tc>
          <w:tcPr>
            <w:tcW w:w="6671" w:type="dxa"/>
          </w:tcPr>
          <w:p w14:paraId="27AA09A4" w14:textId="25605191" w:rsidR="001509A8" w:rsidRPr="009E2363" w:rsidRDefault="001509A8" w:rsidP="001509A8">
            <w:pPr>
              <w:spacing w:line="240" w:lineRule="exact"/>
              <w:jc w:val="thaiDistribute"/>
              <w:rPr>
                <w:rFonts w:ascii="CordiaUPC" w:hAnsi="CordiaUPC" w:cs="CordiaUPC"/>
                <w:b/>
                <w:sz w:val="26"/>
                <w:szCs w:val="26"/>
                <w:cs/>
                <w:lang w:bidi="th-TH"/>
              </w:rPr>
            </w:pPr>
            <w:r w:rsidRPr="009E2363">
              <w:rPr>
                <w:rFonts w:ascii="CordiaUPC" w:hAnsi="CordiaUPC" w:cs="CordiaUPC" w:hint="cs"/>
                <w:b/>
                <w:bCs/>
                <w:i/>
                <w:iCs/>
                <w:sz w:val="26"/>
                <w:szCs w:val="26"/>
                <w:lang w:val="en-US"/>
              </w:rPr>
              <w:t>For the year ended 31 December</w:t>
            </w:r>
            <w:r w:rsidRPr="009E2363">
              <w:rPr>
                <w:rFonts w:ascii="CordiaUPC" w:hAnsi="CordiaUPC" w:cs="CordiaUPC"/>
                <w:b/>
                <w:bCs/>
                <w:i/>
                <w:iCs/>
                <w:sz w:val="26"/>
                <w:szCs w:val="26"/>
                <w:lang w:val="en-US"/>
              </w:rPr>
              <w:t xml:space="preserve"> </w:t>
            </w:r>
            <w:r w:rsidRPr="009E2363">
              <w:rPr>
                <w:rFonts w:ascii="CordiaUPC" w:eastAsia="Times New Roman" w:hAnsi="CordiaUPC" w:cs="CordiaUPC"/>
                <w:b/>
                <w:bCs/>
                <w:i/>
                <w:iCs/>
                <w:sz w:val="26"/>
                <w:szCs w:val="26"/>
                <w:lang w:bidi="th-TH"/>
              </w:rPr>
              <w:t>2023</w:t>
            </w:r>
          </w:p>
        </w:tc>
        <w:tc>
          <w:tcPr>
            <w:tcW w:w="2430" w:type="dxa"/>
          </w:tcPr>
          <w:p w14:paraId="41409139" w14:textId="769755DD" w:rsidR="001509A8" w:rsidRPr="009E2363" w:rsidRDefault="001509A8" w:rsidP="001509A8">
            <w:pPr>
              <w:spacing w:line="240" w:lineRule="exact"/>
              <w:jc w:val="center"/>
              <w:rPr>
                <w:rFonts w:ascii="CordiaUPC" w:hAnsi="CordiaUPC" w:cs="CordiaUPC"/>
                <w:bCs/>
                <w:sz w:val="26"/>
                <w:szCs w:val="26"/>
              </w:rPr>
            </w:pPr>
            <w:r w:rsidRPr="009E2363">
              <w:rPr>
                <w:rFonts w:ascii="CordiaUPC" w:hAnsi="CordiaUPC" w:cs="CordiaUPC" w:hint="cs"/>
                <w:i/>
                <w:iCs/>
                <w:sz w:val="26"/>
                <w:szCs w:val="26"/>
                <w:lang w:val="en-US"/>
              </w:rPr>
              <w:t>(in million Baht)</w:t>
            </w:r>
          </w:p>
        </w:tc>
      </w:tr>
      <w:tr w:rsidR="001509A8" w:rsidRPr="009E2363" w14:paraId="007A5498" w14:textId="77777777" w:rsidTr="002B06AA">
        <w:trPr>
          <w:trHeight w:val="92"/>
        </w:trPr>
        <w:tc>
          <w:tcPr>
            <w:tcW w:w="6671" w:type="dxa"/>
          </w:tcPr>
          <w:p w14:paraId="36556453" w14:textId="12240FF9" w:rsidR="001509A8" w:rsidRPr="009E2363" w:rsidRDefault="001509A8" w:rsidP="001509A8">
            <w:pPr>
              <w:spacing w:line="240" w:lineRule="exact"/>
              <w:jc w:val="thaiDistribute"/>
              <w:rPr>
                <w:rFonts w:ascii="CordiaUPC" w:hAnsi="CordiaUPC" w:cs="CordiaUPC"/>
                <w:bCs/>
                <w:sz w:val="26"/>
                <w:szCs w:val="26"/>
                <w:lang w:val="en-US" w:bidi="th-TH"/>
              </w:rPr>
            </w:pPr>
            <w:r w:rsidRPr="009E2363">
              <w:rPr>
                <w:rFonts w:ascii="CordiaUPC" w:hAnsi="CordiaUPC" w:cs="CordiaUPC"/>
                <w:bCs/>
                <w:sz w:val="26"/>
                <w:szCs w:val="26"/>
                <w:lang w:val="en-US" w:bidi="th-TH"/>
              </w:rPr>
              <w:t>Beginning balance</w:t>
            </w:r>
          </w:p>
        </w:tc>
        <w:tc>
          <w:tcPr>
            <w:tcW w:w="2430" w:type="dxa"/>
            <w:vAlign w:val="bottom"/>
          </w:tcPr>
          <w:p w14:paraId="04F685DE" w14:textId="7A9D390C" w:rsidR="001509A8" w:rsidRPr="009E2363" w:rsidRDefault="001509A8" w:rsidP="001509A8">
            <w:pPr>
              <w:spacing w:line="240" w:lineRule="exact"/>
              <w:ind w:right="615"/>
              <w:jc w:val="right"/>
              <w:rPr>
                <w:rFonts w:ascii="CordiaUPC" w:hAnsi="CordiaUPC" w:cs="CordiaUPC"/>
                <w:bCs/>
                <w:sz w:val="26"/>
                <w:szCs w:val="26"/>
              </w:rPr>
            </w:pPr>
            <w:r w:rsidRPr="009E2363">
              <w:rPr>
                <w:rFonts w:ascii="CordiaUPC" w:hAnsi="CordiaUPC" w:cs="CordiaUPC"/>
                <w:sz w:val="26"/>
                <w:szCs w:val="26"/>
                <w:lang w:val="en-US"/>
              </w:rPr>
              <w:t>2,682</w:t>
            </w:r>
          </w:p>
        </w:tc>
      </w:tr>
      <w:tr w:rsidR="001509A8" w:rsidRPr="009E2363" w14:paraId="6327A777" w14:textId="77777777" w:rsidTr="002B06AA">
        <w:trPr>
          <w:trHeight w:val="60"/>
        </w:trPr>
        <w:tc>
          <w:tcPr>
            <w:tcW w:w="6671" w:type="dxa"/>
          </w:tcPr>
          <w:p w14:paraId="7B935A30" w14:textId="7CA28A2D" w:rsidR="001509A8" w:rsidRPr="009E2363" w:rsidRDefault="001509A8" w:rsidP="001509A8">
            <w:pPr>
              <w:spacing w:line="240" w:lineRule="exact"/>
              <w:rPr>
                <w:rFonts w:ascii="CordiaUPC" w:hAnsi="CordiaUPC" w:cs="CordiaUPC"/>
                <w:bCs/>
                <w:sz w:val="26"/>
                <w:szCs w:val="26"/>
              </w:rPr>
            </w:pPr>
            <w:r w:rsidRPr="009E2363">
              <w:rPr>
                <w:rFonts w:ascii="CordiaUPC" w:hAnsi="CordiaUPC" w:cs="CordiaUPC"/>
                <w:bCs/>
                <w:sz w:val="26"/>
                <w:szCs w:val="26"/>
              </w:rPr>
              <w:t xml:space="preserve">Disposal during the </w:t>
            </w:r>
            <w:r w:rsidRPr="009E2363">
              <w:rPr>
                <w:rFonts w:ascii="CordiaUPC" w:hAnsi="CordiaUPC" w:cs="CordiaUPC"/>
                <w:bCs/>
                <w:sz w:val="26"/>
                <w:szCs w:val="26"/>
                <w:lang w:val="en-US"/>
              </w:rPr>
              <w:t>year</w:t>
            </w:r>
          </w:p>
        </w:tc>
        <w:tc>
          <w:tcPr>
            <w:tcW w:w="2430" w:type="dxa"/>
            <w:vAlign w:val="bottom"/>
          </w:tcPr>
          <w:p w14:paraId="5EF7CAB0" w14:textId="029BD444" w:rsidR="001509A8" w:rsidRPr="00A63611" w:rsidRDefault="001509A8" w:rsidP="00A63611">
            <w:pPr>
              <w:spacing w:line="240" w:lineRule="exact"/>
              <w:ind w:right="560"/>
              <w:jc w:val="right"/>
              <w:rPr>
                <w:rFonts w:ascii="CordiaUPC" w:hAnsi="CordiaUPC" w:cs="CordiaUPC"/>
                <w:sz w:val="26"/>
                <w:szCs w:val="26"/>
                <w:cs/>
                <w:lang w:bidi="th-TH"/>
              </w:rPr>
            </w:pPr>
            <w:r w:rsidRPr="00A63611">
              <w:rPr>
                <w:rFonts w:ascii="CordiaUPC" w:hAnsi="CordiaUPC" w:cs="CordiaUPC"/>
                <w:sz w:val="26"/>
                <w:szCs w:val="26"/>
                <w:lang w:val="en-US"/>
              </w:rPr>
              <w:t>(190)</w:t>
            </w:r>
          </w:p>
        </w:tc>
      </w:tr>
      <w:tr w:rsidR="001509A8" w:rsidRPr="009E2363" w14:paraId="1FADA3CA" w14:textId="77777777" w:rsidTr="002B06AA">
        <w:trPr>
          <w:trHeight w:val="60"/>
        </w:trPr>
        <w:tc>
          <w:tcPr>
            <w:tcW w:w="6671" w:type="dxa"/>
          </w:tcPr>
          <w:p w14:paraId="700BEE82" w14:textId="1C19FE63" w:rsidR="001509A8" w:rsidRPr="009E2363" w:rsidRDefault="001509A8" w:rsidP="001509A8">
            <w:pPr>
              <w:spacing w:line="240" w:lineRule="exact"/>
              <w:rPr>
                <w:rFonts w:ascii="CordiaUPC" w:hAnsi="CordiaUPC" w:cs="CordiaUPC"/>
                <w:bCs/>
                <w:sz w:val="26"/>
                <w:szCs w:val="26"/>
              </w:rPr>
            </w:pPr>
            <w:r w:rsidRPr="009E2363">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14C9E046" w14:textId="50C42CCB" w:rsidR="001509A8" w:rsidRPr="00A63611" w:rsidRDefault="001509A8" w:rsidP="00A63611">
            <w:pPr>
              <w:spacing w:line="240" w:lineRule="exact"/>
              <w:ind w:right="560"/>
              <w:jc w:val="right"/>
              <w:rPr>
                <w:rFonts w:ascii="CordiaUPC" w:hAnsi="CordiaUPC" w:cs="CordiaUPC"/>
                <w:sz w:val="26"/>
                <w:szCs w:val="26"/>
                <w:lang w:val="en-US" w:bidi="th-TH"/>
              </w:rPr>
            </w:pPr>
            <w:r w:rsidRPr="00A63611">
              <w:rPr>
                <w:rFonts w:ascii="CordiaUPC" w:hAnsi="CordiaUPC" w:cs="CordiaUPC"/>
                <w:sz w:val="26"/>
                <w:szCs w:val="26"/>
                <w:lang w:val="en-US"/>
              </w:rPr>
              <w:t>(420)</w:t>
            </w:r>
          </w:p>
        </w:tc>
      </w:tr>
      <w:tr w:rsidR="001509A8" w:rsidRPr="009E2363" w14:paraId="1C1D433B" w14:textId="77777777" w:rsidTr="00AC6B25">
        <w:trPr>
          <w:trHeight w:val="173"/>
        </w:trPr>
        <w:tc>
          <w:tcPr>
            <w:tcW w:w="6671" w:type="dxa"/>
          </w:tcPr>
          <w:p w14:paraId="6371455C" w14:textId="7C5EDDD6" w:rsidR="001509A8" w:rsidRPr="009E2363" w:rsidRDefault="001509A8" w:rsidP="001509A8">
            <w:pPr>
              <w:spacing w:line="240" w:lineRule="exact"/>
              <w:jc w:val="thaiDistribute"/>
              <w:rPr>
                <w:rFonts w:ascii="CordiaUPC" w:hAnsi="CordiaUPC" w:cs="CordiaUPC"/>
                <w:b/>
                <w:sz w:val="26"/>
                <w:szCs w:val="26"/>
                <w:lang w:val="en-US"/>
              </w:rPr>
            </w:pPr>
            <w:r w:rsidRPr="009E2363">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0B7ED77B" w14:textId="3DBDA775" w:rsidR="001509A8" w:rsidRPr="009E2363" w:rsidRDefault="001509A8" w:rsidP="001509A8">
            <w:pPr>
              <w:spacing w:line="240" w:lineRule="exact"/>
              <w:ind w:right="615"/>
              <w:jc w:val="right"/>
              <w:rPr>
                <w:rFonts w:ascii="CordiaUPC" w:hAnsi="CordiaUPC" w:cs="CordiaUPC"/>
                <w:b/>
                <w:sz w:val="26"/>
                <w:szCs w:val="26"/>
                <w:lang w:val="en-US" w:bidi="th-TH"/>
              </w:rPr>
            </w:pPr>
            <w:r w:rsidRPr="009E2363">
              <w:rPr>
                <w:rFonts w:ascii="CordiaUPC" w:hAnsi="CordiaUPC" w:cs="CordiaUPC"/>
                <w:b/>
                <w:bCs/>
                <w:sz w:val="26"/>
                <w:szCs w:val="26"/>
                <w:lang w:val="en-US" w:bidi="th-TH"/>
              </w:rPr>
              <w:t>2,072</w:t>
            </w:r>
          </w:p>
        </w:tc>
      </w:tr>
    </w:tbl>
    <w:p w14:paraId="51CF5835" w14:textId="18517363" w:rsidR="00E32AEC" w:rsidRDefault="00E32AEC" w:rsidP="004727E5">
      <w:pPr>
        <w:spacing w:line="240" w:lineRule="auto"/>
        <w:rPr>
          <w:rFonts w:ascii="CordiaUPC" w:hAnsi="CordiaUPC" w:cs="CordiaUPC"/>
          <w:b/>
          <w:iCs/>
          <w:sz w:val="26"/>
          <w:szCs w:val="26"/>
          <w:cs/>
          <w:lang w:bidi="th-TH"/>
        </w:rPr>
      </w:pPr>
    </w:p>
    <w:p w14:paraId="3172B333" w14:textId="126B63EC" w:rsidR="004727E5" w:rsidRPr="009E2363" w:rsidRDefault="00E32AEC" w:rsidP="004727E5">
      <w:pPr>
        <w:spacing w:line="240" w:lineRule="auto"/>
        <w:rPr>
          <w:rFonts w:ascii="CordiaUPC" w:hAnsi="CordiaUPC" w:cs="CordiaUPC"/>
          <w:b/>
          <w:iCs/>
          <w:sz w:val="26"/>
          <w:szCs w:val="26"/>
          <w:lang w:bidi="th-TH"/>
        </w:rPr>
      </w:pPr>
      <w:r>
        <w:rPr>
          <w:rFonts w:ascii="CordiaUPC" w:hAnsi="CordiaUPC" w:cs="CordiaUPC"/>
          <w:b/>
          <w:iCs/>
          <w:sz w:val="26"/>
          <w:szCs w:val="26"/>
          <w:cs/>
          <w:lang w:bidi="th-TH"/>
        </w:rPr>
        <w:br w:type="page"/>
      </w:r>
    </w:p>
    <w:p w14:paraId="1A77D5D4" w14:textId="3EAAF2B8" w:rsidR="004727E5" w:rsidRPr="009E2363" w:rsidRDefault="00D07222" w:rsidP="004727E5">
      <w:pPr>
        <w:pStyle w:val="Heading1"/>
        <w:numPr>
          <w:ilvl w:val="0"/>
          <w:numId w:val="0"/>
        </w:numPr>
        <w:spacing w:before="0" w:after="0" w:line="240" w:lineRule="exact"/>
        <w:ind w:left="540" w:hanging="540"/>
        <w:rPr>
          <w:rFonts w:ascii="CordiaUPC" w:hAnsi="CordiaUPC" w:cs="CordiaUPC"/>
          <w:sz w:val="26"/>
          <w:szCs w:val="26"/>
          <w:cs/>
          <w:lang w:bidi="th-TH"/>
        </w:rPr>
      </w:pPr>
      <w:r w:rsidRPr="009E2363">
        <w:rPr>
          <w:rFonts w:ascii="CordiaUPC" w:hAnsi="CordiaUPC" w:cs="CordiaUPC"/>
          <w:i w:val="0"/>
          <w:iCs/>
          <w:sz w:val="26"/>
          <w:szCs w:val="26"/>
          <w:lang w:bidi="th-TH"/>
        </w:rPr>
        <w:lastRenderedPageBreak/>
        <w:t>3</w:t>
      </w:r>
      <w:r w:rsidR="004727E5" w:rsidRPr="009E2363">
        <w:rPr>
          <w:rFonts w:ascii="CordiaUPC" w:hAnsi="CordiaUPC" w:cs="CordiaUPC"/>
          <w:i w:val="0"/>
          <w:iCs/>
          <w:sz w:val="26"/>
          <w:szCs w:val="26"/>
        </w:rPr>
        <w:t>.2</w:t>
      </w:r>
      <w:r w:rsidR="004727E5" w:rsidRPr="009E2363">
        <w:rPr>
          <w:rFonts w:ascii="CordiaUPC" w:hAnsi="CordiaUPC" w:cs="CordiaUPC" w:hint="cs"/>
          <w:i w:val="0"/>
          <w:iCs/>
          <w:sz w:val="26"/>
          <w:szCs w:val="26"/>
        </w:rPr>
        <w:tab/>
        <w:t>Financial assets and financial liabilities</w:t>
      </w:r>
      <w:r w:rsidR="004727E5" w:rsidRPr="009E2363">
        <w:rPr>
          <w:rFonts w:ascii="CordiaUPC" w:hAnsi="CordiaUPC" w:cs="CordiaUPC"/>
          <w:i w:val="0"/>
          <w:iCs/>
          <w:sz w:val="26"/>
          <w:szCs w:val="26"/>
        </w:rPr>
        <w:t xml:space="preserve"> not </w:t>
      </w:r>
      <w:r w:rsidR="004727E5" w:rsidRPr="009E2363">
        <w:rPr>
          <w:rFonts w:ascii="CordiaUPC" w:hAnsi="CordiaUPC" w:cs="CordiaUPC" w:hint="cs"/>
          <w:i w:val="0"/>
          <w:iCs/>
          <w:sz w:val="26"/>
          <w:szCs w:val="26"/>
        </w:rPr>
        <w:t>measured at fair value</w:t>
      </w:r>
      <w:r w:rsidR="004727E5" w:rsidRPr="009E2363">
        <w:rPr>
          <w:rFonts w:ascii="CordiaUPC" w:hAnsi="CordiaUPC" w:cs="CordiaUPC"/>
          <w:i w:val="0"/>
          <w:iCs/>
          <w:sz w:val="26"/>
          <w:szCs w:val="26"/>
        </w:rPr>
        <w:t xml:space="preserve"> </w:t>
      </w:r>
    </w:p>
    <w:p w14:paraId="0252E110" w14:textId="77777777" w:rsidR="004727E5" w:rsidRPr="009E2363" w:rsidRDefault="004727E5" w:rsidP="004727E5">
      <w:pPr>
        <w:tabs>
          <w:tab w:val="left" w:pos="540"/>
          <w:tab w:val="left" w:pos="1170"/>
        </w:tabs>
        <w:spacing w:line="240" w:lineRule="exact"/>
        <w:ind w:left="540" w:right="9"/>
        <w:jc w:val="thaiDistribute"/>
        <w:rPr>
          <w:rFonts w:ascii="CordiaUPC" w:hAnsi="CordiaUPC" w:cs="CordiaUPC"/>
          <w:sz w:val="26"/>
          <w:szCs w:val="26"/>
        </w:rPr>
      </w:pPr>
    </w:p>
    <w:p w14:paraId="4A6B64AF" w14:textId="2AEDABC6" w:rsidR="003E3C7B" w:rsidRPr="00951047" w:rsidRDefault="004727E5" w:rsidP="00E32AEC">
      <w:pPr>
        <w:suppressAutoHyphens/>
        <w:spacing w:line="240" w:lineRule="exact"/>
        <w:ind w:left="540"/>
        <w:jc w:val="thaiDistribute"/>
        <w:rPr>
          <w:rFonts w:ascii="CordiaUPC" w:eastAsia="Times New Roman" w:hAnsi="CordiaUPC" w:cs="CordiaUPC"/>
          <w:sz w:val="26"/>
          <w:szCs w:val="26"/>
          <w:lang w:val="en-US" w:eastAsia="zh-CN"/>
        </w:rPr>
      </w:pPr>
      <w:r w:rsidRPr="009E2363">
        <w:rPr>
          <w:rFonts w:ascii="CordiaUPC" w:eastAsia="Times New Roman" w:hAnsi="CordiaUPC" w:cs="CordiaUPC" w:hint="cs"/>
          <w:sz w:val="26"/>
          <w:szCs w:val="26"/>
          <w:lang w:eastAsia="zh-CN"/>
        </w:rPr>
        <w:t>The following table shows the carrying amounts and fair values of financial assets and financial</w:t>
      </w:r>
      <w:r w:rsidRPr="009E2363">
        <w:rPr>
          <w:rFonts w:ascii="CordiaUPC" w:eastAsia="Times New Roman" w:hAnsi="CordiaUPC" w:cs="CordiaUPC" w:hint="cs"/>
          <w:sz w:val="26"/>
          <w:szCs w:val="26"/>
          <w:cs/>
          <w:lang w:eastAsia="zh-CN"/>
        </w:rPr>
        <w:t xml:space="preserve"> </w:t>
      </w:r>
      <w:r w:rsidRPr="009E2363">
        <w:rPr>
          <w:rFonts w:ascii="CordiaUPC" w:eastAsia="Times New Roman" w:hAnsi="CordiaUPC" w:cs="CordiaUPC" w:hint="cs"/>
          <w:sz w:val="26"/>
          <w:szCs w:val="26"/>
          <w:lang w:eastAsia="zh-CN"/>
        </w:rPr>
        <w:t xml:space="preserve">liabilities, including their levels in the fair value hierarchy for the financial instruments </w:t>
      </w:r>
      <w:r w:rsidRPr="009E2363">
        <w:rPr>
          <w:rFonts w:ascii="CordiaUPC" w:eastAsia="Times New Roman" w:hAnsi="CordiaUPC" w:cs="CordiaUPC"/>
          <w:sz w:val="26"/>
          <w:szCs w:val="26"/>
          <w:lang w:eastAsia="zh-CN"/>
        </w:rPr>
        <w:t xml:space="preserve">not </w:t>
      </w:r>
      <w:r w:rsidRPr="009E2363">
        <w:rPr>
          <w:rFonts w:ascii="CordiaUPC" w:eastAsia="Times New Roman" w:hAnsi="CordiaUPC" w:cs="CordiaUPC" w:hint="cs"/>
          <w:sz w:val="26"/>
          <w:szCs w:val="26"/>
          <w:lang w:eastAsia="zh-CN"/>
        </w:rPr>
        <w:t>measured at fair value</w:t>
      </w:r>
      <w:r w:rsidRPr="009E2363">
        <w:rPr>
          <w:rFonts w:ascii="CordiaUPC" w:eastAsia="Times New Roman" w:hAnsi="CordiaUPC" w:cs="CordiaUPC" w:hint="cs"/>
          <w:sz w:val="26"/>
          <w:szCs w:val="26"/>
          <w:cs/>
          <w:lang w:eastAsia="zh-CN" w:bidi="th-TH"/>
        </w:rPr>
        <w:t xml:space="preserve"> </w:t>
      </w:r>
      <w:r w:rsidRPr="009E2363">
        <w:rPr>
          <w:rFonts w:ascii="CordiaUPC" w:eastAsia="Times New Roman" w:hAnsi="CordiaUPC" w:cs="CordiaUPC"/>
          <w:sz w:val="26"/>
          <w:szCs w:val="26"/>
          <w:lang w:val="en-US" w:eastAsia="zh-CN" w:bidi="th-TH"/>
        </w:rPr>
        <w:t>which have significant difference between carrying amounts and fair value</w:t>
      </w:r>
      <w:r w:rsidRPr="009E2363">
        <w:rPr>
          <w:rFonts w:ascii="CordiaUPC" w:eastAsia="Times New Roman" w:hAnsi="CordiaUPC" w:cs="CordiaUPC" w:hint="cs"/>
          <w:sz w:val="26"/>
          <w:szCs w:val="26"/>
          <w:lang w:eastAsia="zh-CN"/>
        </w:rPr>
        <w:t xml:space="preserve"> as at </w:t>
      </w:r>
      <w:r w:rsidR="00951047" w:rsidRPr="00951047">
        <w:rPr>
          <w:rFonts w:ascii="CordiaUPC" w:hAnsi="CordiaUPC" w:cs="CordiaUPC"/>
          <w:color w:val="000000"/>
          <w:sz w:val="26"/>
          <w:szCs w:val="26"/>
          <w:lang w:val="en-US" w:bidi="th-TH"/>
        </w:rPr>
        <w:t>31 March 2024 and</w:t>
      </w:r>
      <w:r w:rsidR="00951047">
        <w:rPr>
          <w:rFonts w:ascii="CordiaUPC" w:hAnsi="CordiaUPC" w:cs="CordiaUPC"/>
          <w:color w:val="000000"/>
          <w:sz w:val="26"/>
          <w:szCs w:val="26"/>
          <w:lang w:val="en-US" w:bidi="th-TH"/>
        </w:rPr>
        <w:t xml:space="preserve"> </w:t>
      </w:r>
      <w:r w:rsidR="00951047" w:rsidRPr="00951047">
        <w:rPr>
          <w:rFonts w:ascii="CordiaUPC" w:hAnsi="CordiaUPC" w:cs="CordiaUPC"/>
          <w:color w:val="000000"/>
          <w:sz w:val="26"/>
          <w:szCs w:val="26"/>
          <w:lang w:val="en-US" w:bidi="th-TH"/>
        </w:rPr>
        <w:t>31 December 2023.</w:t>
      </w:r>
    </w:p>
    <w:p w14:paraId="62CABB7B" w14:textId="77777777" w:rsidR="00E32AEC" w:rsidRPr="00E32AEC" w:rsidRDefault="00E32AEC" w:rsidP="00E32AEC">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727E5" w:rsidRPr="009E2363" w14:paraId="7C3538A2" w14:textId="77777777" w:rsidTr="00A47089">
        <w:trPr>
          <w:trHeight w:val="256"/>
          <w:tblHeader/>
        </w:trPr>
        <w:tc>
          <w:tcPr>
            <w:tcW w:w="3420" w:type="dxa"/>
          </w:tcPr>
          <w:p w14:paraId="13ABA68C" w14:textId="77777777" w:rsidR="004727E5" w:rsidRPr="009E2363"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3B210122" w14:textId="6198F1C4" w:rsidR="004727E5" w:rsidRPr="009E2363" w:rsidRDefault="002919E0" w:rsidP="00A4708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9E2363">
              <w:rPr>
                <w:rFonts w:ascii="CordiaUPC" w:eastAsia="Times New Roman" w:hAnsi="CordiaUPC" w:cs="CordiaUPC" w:hint="cs"/>
                <w:b/>
                <w:bCs/>
                <w:sz w:val="26"/>
                <w:szCs w:val="26"/>
                <w:lang w:eastAsia="zh-CN"/>
              </w:rPr>
              <w:t>Consolidated</w:t>
            </w:r>
            <w:r w:rsidRPr="009E2363">
              <w:rPr>
                <w:rFonts w:ascii="CordiaUPC" w:hAnsi="CordiaUPC" w:cs="CordiaUPC"/>
                <w:b/>
                <w:sz w:val="26"/>
                <w:szCs w:val="26"/>
              </w:rPr>
              <w:t xml:space="preserve"> and Bank only</w:t>
            </w:r>
          </w:p>
        </w:tc>
      </w:tr>
      <w:tr w:rsidR="00DA3421" w:rsidRPr="009E2363" w14:paraId="624EB9BA" w14:textId="77777777" w:rsidTr="00A47089">
        <w:trPr>
          <w:trHeight w:val="256"/>
          <w:tblHeader/>
        </w:trPr>
        <w:tc>
          <w:tcPr>
            <w:tcW w:w="3420" w:type="dxa"/>
          </w:tcPr>
          <w:p w14:paraId="72F3FD11" w14:textId="77777777" w:rsidR="00DA3421" w:rsidRPr="009E2363" w:rsidRDefault="00DA3421"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15406426" w14:textId="655263EF" w:rsidR="00DA3421" w:rsidRPr="009E2363" w:rsidRDefault="00DA3421" w:rsidP="00DA3421">
            <w:pPr>
              <w:tabs>
                <w:tab w:val="decimal" w:pos="0"/>
              </w:tabs>
              <w:suppressAutoHyphens/>
              <w:spacing w:line="240" w:lineRule="exact"/>
              <w:ind w:left="-14" w:right="-86"/>
              <w:jc w:val="center"/>
              <w:rPr>
                <w:rFonts w:ascii="CordiaUPC" w:eastAsia="Times New Roman" w:hAnsi="CordiaUPC" w:cs="CordiaUPC"/>
                <w:b/>
                <w:bCs/>
                <w:sz w:val="26"/>
                <w:szCs w:val="26"/>
                <w:lang w:eastAsia="zh-CN"/>
              </w:rPr>
            </w:pPr>
            <w:r w:rsidRPr="000D4773">
              <w:rPr>
                <w:rFonts w:ascii="CordiaUPC" w:eastAsia="Times New Roman" w:hAnsi="CordiaUPC" w:cs="CordiaUPC"/>
                <w:sz w:val="26"/>
                <w:szCs w:val="26"/>
                <w:lang w:eastAsia="zh-CN"/>
              </w:rPr>
              <w:t>31 March 2024</w:t>
            </w:r>
          </w:p>
        </w:tc>
      </w:tr>
      <w:tr w:rsidR="004727E5" w:rsidRPr="009E2363" w14:paraId="283BE6BC" w14:textId="77777777" w:rsidTr="00A47089">
        <w:trPr>
          <w:trHeight w:val="256"/>
          <w:tblHeader/>
        </w:trPr>
        <w:tc>
          <w:tcPr>
            <w:tcW w:w="3420" w:type="dxa"/>
          </w:tcPr>
          <w:p w14:paraId="20CAA367" w14:textId="77777777" w:rsidR="004727E5" w:rsidRPr="009E2363"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8EB6656" w14:textId="77777777" w:rsidR="004727E5" w:rsidRPr="009E2363"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Carrying</w:t>
            </w:r>
          </w:p>
        </w:tc>
        <w:tc>
          <w:tcPr>
            <w:tcW w:w="270" w:type="dxa"/>
          </w:tcPr>
          <w:p w14:paraId="19C1A266" w14:textId="77777777" w:rsidR="004727E5" w:rsidRPr="009E2363"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347FDC87" w14:textId="77777777" w:rsidR="004727E5" w:rsidRPr="009E2363"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Fair value</w:t>
            </w:r>
          </w:p>
        </w:tc>
      </w:tr>
      <w:tr w:rsidR="004727E5" w:rsidRPr="009E2363" w14:paraId="64EF0294" w14:textId="77777777" w:rsidTr="00A47089">
        <w:trPr>
          <w:trHeight w:val="200"/>
          <w:tblHeader/>
        </w:trPr>
        <w:tc>
          <w:tcPr>
            <w:tcW w:w="3420" w:type="dxa"/>
          </w:tcPr>
          <w:p w14:paraId="1D0F7CE9" w14:textId="77777777" w:rsidR="004727E5" w:rsidRPr="009E2363"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637BC7A" w14:textId="77777777" w:rsidR="004727E5" w:rsidRPr="009E2363"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amount</w:t>
            </w:r>
          </w:p>
        </w:tc>
        <w:tc>
          <w:tcPr>
            <w:tcW w:w="270" w:type="dxa"/>
          </w:tcPr>
          <w:p w14:paraId="5346793F" w14:textId="77777777" w:rsidR="004727E5" w:rsidRPr="009E2363"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1A65980" w14:textId="77777777" w:rsidR="004727E5" w:rsidRPr="009E2363" w:rsidRDefault="004727E5" w:rsidP="00A47089">
            <w:pPr>
              <w:tabs>
                <w:tab w:val="decimal" w:pos="615"/>
              </w:tabs>
              <w:suppressAutoHyphens/>
              <w:spacing w:line="240" w:lineRule="exact"/>
              <w:ind w:left="-14" w:right="-86"/>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Level 1</w:t>
            </w:r>
          </w:p>
        </w:tc>
        <w:tc>
          <w:tcPr>
            <w:tcW w:w="270" w:type="dxa"/>
          </w:tcPr>
          <w:p w14:paraId="75C467C0"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0ACD324E"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Level 2</w:t>
            </w:r>
          </w:p>
        </w:tc>
        <w:tc>
          <w:tcPr>
            <w:tcW w:w="270" w:type="dxa"/>
          </w:tcPr>
          <w:p w14:paraId="7D0F900E"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916725A"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Level 3</w:t>
            </w:r>
          </w:p>
        </w:tc>
        <w:tc>
          <w:tcPr>
            <w:tcW w:w="270" w:type="dxa"/>
          </w:tcPr>
          <w:p w14:paraId="4D2DDDE8" w14:textId="77777777" w:rsidR="004727E5" w:rsidRPr="009E2363"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73A6E6BE" w14:textId="77777777" w:rsidR="004727E5" w:rsidRPr="009E2363" w:rsidRDefault="004727E5" w:rsidP="00A47089">
            <w:pPr>
              <w:tabs>
                <w:tab w:val="decimal" w:pos="525"/>
              </w:tabs>
              <w:suppressAutoHyphens/>
              <w:spacing w:line="240" w:lineRule="exact"/>
              <w:ind w:left="-105"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Total</w:t>
            </w:r>
          </w:p>
        </w:tc>
      </w:tr>
      <w:tr w:rsidR="004727E5" w:rsidRPr="009E2363" w14:paraId="5B16AD0D" w14:textId="77777777" w:rsidTr="00A47089">
        <w:trPr>
          <w:trHeight w:val="256"/>
          <w:tblHeader/>
        </w:trPr>
        <w:tc>
          <w:tcPr>
            <w:tcW w:w="3420" w:type="dxa"/>
          </w:tcPr>
          <w:p w14:paraId="4042D5D6" w14:textId="77777777" w:rsidR="004727E5" w:rsidRPr="009E2363" w:rsidRDefault="004727E5" w:rsidP="00A4708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5F124610" w14:textId="77777777" w:rsidR="004727E5" w:rsidRPr="009E2363"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E2363">
              <w:rPr>
                <w:rFonts w:ascii="CordiaUPC" w:eastAsia="Times New Roman" w:hAnsi="CordiaUPC" w:cs="CordiaUPC" w:hint="cs"/>
                <w:i/>
                <w:iCs/>
                <w:sz w:val="26"/>
                <w:szCs w:val="26"/>
                <w:cs/>
                <w:lang w:eastAsia="zh-CN"/>
              </w:rPr>
              <w:t>(</w:t>
            </w:r>
            <w:r w:rsidRPr="009E2363">
              <w:rPr>
                <w:rFonts w:ascii="CordiaUPC" w:eastAsia="Times New Roman" w:hAnsi="CordiaUPC" w:cs="CordiaUPC" w:hint="cs"/>
                <w:i/>
                <w:iCs/>
                <w:sz w:val="26"/>
                <w:szCs w:val="26"/>
                <w:lang w:eastAsia="zh-CN"/>
              </w:rPr>
              <w:t>in million Baht</w:t>
            </w:r>
            <w:r w:rsidRPr="009E2363">
              <w:rPr>
                <w:rFonts w:ascii="CordiaUPC" w:eastAsia="Times New Roman" w:hAnsi="CordiaUPC" w:cs="CordiaUPC" w:hint="cs"/>
                <w:i/>
                <w:iCs/>
                <w:sz w:val="26"/>
                <w:szCs w:val="26"/>
                <w:cs/>
                <w:lang w:eastAsia="zh-CN"/>
              </w:rPr>
              <w:t>)</w:t>
            </w:r>
          </w:p>
        </w:tc>
      </w:tr>
      <w:tr w:rsidR="004727E5" w:rsidRPr="009E2363" w14:paraId="0B9C1A4D" w14:textId="77777777" w:rsidTr="00A47089">
        <w:trPr>
          <w:trHeight w:val="256"/>
        </w:trPr>
        <w:tc>
          <w:tcPr>
            <w:tcW w:w="3420" w:type="dxa"/>
            <w:hideMark/>
          </w:tcPr>
          <w:p w14:paraId="41A0826B" w14:textId="77777777" w:rsidR="004727E5" w:rsidRPr="009E2363"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bookmarkStart w:id="1" w:name="_Hlk162371735"/>
            <w:r w:rsidRPr="009E2363">
              <w:rPr>
                <w:rFonts w:ascii="CordiaUPC" w:eastAsia="Times New Roman" w:hAnsi="CordiaUPC" w:cs="CordiaUPC" w:hint="cs"/>
                <w:b/>
                <w:bCs/>
                <w:i/>
                <w:iCs/>
                <w:sz w:val="26"/>
                <w:szCs w:val="26"/>
                <w:lang w:eastAsia="zh-CN"/>
              </w:rPr>
              <w:t>Financial assets</w:t>
            </w:r>
          </w:p>
        </w:tc>
        <w:tc>
          <w:tcPr>
            <w:tcW w:w="1080" w:type="dxa"/>
          </w:tcPr>
          <w:p w14:paraId="45B8210E" w14:textId="77777777" w:rsidR="004727E5" w:rsidRPr="009E2363"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D8FC4A"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653736E" w14:textId="77777777" w:rsidR="004727E5" w:rsidRPr="009E2363"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A8026E9"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161C4D6" w14:textId="77777777" w:rsidR="004727E5" w:rsidRPr="009E2363"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EC919E3"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3F2F2A1"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A52EA2C"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9EE721A" w14:textId="77777777" w:rsidR="004727E5" w:rsidRPr="009E2363"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C22B2A" w:rsidRPr="009E2363" w14:paraId="5790E41D" w14:textId="77777777" w:rsidTr="00A47089">
        <w:trPr>
          <w:trHeight w:val="256"/>
        </w:trPr>
        <w:tc>
          <w:tcPr>
            <w:tcW w:w="3420" w:type="dxa"/>
            <w:hideMark/>
          </w:tcPr>
          <w:p w14:paraId="7EA9C10E" w14:textId="77777777" w:rsidR="00C22B2A" w:rsidRPr="009E2363" w:rsidRDefault="00C22B2A" w:rsidP="00C22B2A">
            <w:pPr>
              <w:suppressAutoHyphens/>
              <w:spacing w:line="240" w:lineRule="exact"/>
              <w:ind w:left="256" w:right="-90" w:hanging="256"/>
              <w:rPr>
                <w:rFonts w:ascii="CordiaUPC" w:eastAsia="Times New Roman" w:hAnsi="CordiaUPC" w:cs="CordiaUPC"/>
                <w:b/>
                <w:bCs/>
                <w:sz w:val="26"/>
                <w:szCs w:val="26"/>
                <w:lang w:eastAsia="zh-CN"/>
              </w:rPr>
            </w:pPr>
            <w:r w:rsidRPr="009E2363">
              <w:rPr>
                <w:rFonts w:ascii="CordiaUPC" w:eastAsia="Times New Roman" w:hAnsi="CordiaUPC" w:cs="CordiaUPC" w:hint="cs"/>
                <w:sz w:val="26"/>
                <w:szCs w:val="26"/>
                <w:lang w:eastAsia="zh-CN"/>
              </w:rPr>
              <w:t xml:space="preserve">Investments in debt </w:t>
            </w:r>
            <w:r w:rsidRPr="009E2363">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160220F" w14:textId="129094F9"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sz w:val="26"/>
                <w:szCs w:val="26"/>
                <w:lang w:val="en-US" w:bidi="th-TH"/>
              </w:rPr>
              <w:t>55,881</w:t>
            </w:r>
          </w:p>
        </w:tc>
        <w:tc>
          <w:tcPr>
            <w:tcW w:w="270" w:type="dxa"/>
            <w:vAlign w:val="bottom"/>
          </w:tcPr>
          <w:p w14:paraId="7007698C" w14:textId="77777777" w:rsidR="00C22B2A" w:rsidRPr="009E2363" w:rsidRDefault="00C22B2A" w:rsidP="00C22B2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769005D" w14:textId="4FAFCB74" w:rsidR="00C22B2A" w:rsidRPr="009E2363" w:rsidRDefault="00C22B2A" w:rsidP="00C22B2A">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lang w:bidi="th-TH"/>
              </w:rPr>
              <w:t>-</w:t>
            </w:r>
          </w:p>
        </w:tc>
        <w:tc>
          <w:tcPr>
            <w:tcW w:w="270" w:type="dxa"/>
            <w:vAlign w:val="bottom"/>
          </w:tcPr>
          <w:p w14:paraId="423FEE30"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29A191B0" w14:textId="261D076B"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55,381</w:t>
            </w:r>
          </w:p>
        </w:tc>
        <w:tc>
          <w:tcPr>
            <w:tcW w:w="270" w:type="dxa"/>
            <w:vAlign w:val="bottom"/>
          </w:tcPr>
          <w:p w14:paraId="365ED625" w14:textId="77777777" w:rsidR="00C22B2A" w:rsidRPr="009E2363" w:rsidRDefault="00C22B2A" w:rsidP="00C22B2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F4A0EAC" w14:textId="42B26B63" w:rsidR="00C22B2A" w:rsidRPr="009E2363" w:rsidRDefault="00C22B2A" w:rsidP="00C22B2A">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rPr>
              <w:t>-</w:t>
            </w:r>
          </w:p>
        </w:tc>
        <w:tc>
          <w:tcPr>
            <w:tcW w:w="270" w:type="dxa"/>
            <w:vAlign w:val="bottom"/>
          </w:tcPr>
          <w:p w14:paraId="0721D666" w14:textId="77777777" w:rsidR="00C22B2A" w:rsidRPr="009E2363" w:rsidRDefault="00C22B2A" w:rsidP="00C22B2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382AA88C" w14:textId="51CE94CC" w:rsidR="00C22B2A" w:rsidRPr="009E2363" w:rsidRDefault="00C22B2A" w:rsidP="00C22B2A">
            <w:pPr>
              <w:tabs>
                <w:tab w:val="decimal" w:pos="75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55,381</w:t>
            </w:r>
          </w:p>
        </w:tc>
      </w:tr>
      <w:bookmarkEnd w:id="1"/>
    </w:tbl>
    <w:p w14:paraId="3ABCF25C" w14:textId="77777777" w:rsidR="004727E5" w:rsidRPr="009E2363" w:rsidRDefault="004727E5" w:rsidP="004727E5">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D43BB6" w:rsidRPr="009E2363" w14:paraId="0F3C0637" w14:textId="77777777" w:rsidTr="00454FD8">
        <w:trPr>
          <w:trHeight w:val="256"/>
          <w:tblHeader/>
        </w:trPr>
        <w:tc>
          <w:tcPr>
            <w:tcW w:w="3420" w:type="dxa"/>
          </w:tcPr>
          <w:p w14:paraId="5D0DE52E" w14:textId="77777777" w:rsidR="00D43BB6" w:rsidRPr="009E2363" w:rsidRDefault="00D43BB6"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91E01E7" w14:textId="1C5E11D0" w:rsidR="00D43BB6" w:rsidRPr="009E2363" w:rsidRDefault="002919E0" w:rsidP="00454FD8">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9E2363">
              <w:rPr>
                <w:rFonts w:ascii="CordiaUPC" w:eastAsia="Times New Roman" w:hAnsi="CordiaUPC" w:cs="CordiaUPC" w:hint="cs"/>
                <w:b/>
                <w:bCs/>
                <w:sz w:val="26"/>
                <w:szCs w:val="26"/>
                <w:lang w:eastAsia="zh-CN"/>
              </w:rPr>
              <w:t>Consolidated</w:t>
            </w:r>
            <w:r w:rsidRPr="009E2363">
              <w:rPr>
                <w:rFonts w:ascii="CordiaUPC" w:hAnsi="CordiaUPC" w:cs="CordiaUPC"/>
                <w:b/>
                <w:sz w:val="26"/>
                <w:szCs w:val="26"/>
              </w:rPr>
              <w:t xml:space="preserve"> and Bank only</w:t>
            </w:r>
          </w:p>
        </w:tc>
      </w:tr>
      <w:tr w:rsidR="00DA3421" w:rsidRPr="009E2363" w14:paraId="1F048FA6" w14:textId="77777777" w:rsidTr="00454FD8">
        <w:trPr>
          <w:trHeight w:val="256"/>
          <w:tblHeader/>
        </w:trPr>
        <w:tc>
          <w:tcPr>
            <w:tcW w:w="3420" w:type="dxa"/>
          </w:tcPr>
          <w:p w14:paraId="4206F44E" w14:textId="77777777" w:rsidR="00DA3421" w:rsidRPr="009E2363" w:rsidRDefault="00DA3421"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1FD73B24" w14:textId="109012A5" w:rsidR="00DA3421" w:rsidRPr="009E2363" w:rsidRDefault="00DA3421" w:rsidP="00DA3421">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DA3421">
              <w:rPr>
                <w:rFonts w:ascii="CordiaUPC" w:eastAsia="Times New Roman" w:hAnsi="CordiaUPC" w:cs="CordiaUPC"/>
                <w:sz w:val="26"/>
                <w:szCs w:val="26"/>
                <w:lang w:eastAsia="zh-CN"/>
              </w:rPr>
              <w:t>31 December 2023</w:t>
            </w:r>
          </w:p>
        </w:tc>
      </w:tr>
      <w:tr w:rsidR="00D43BB6" w:rsidRPr="009E2363" w14:paraId="31C93EAA" w14:textId="77777777" w:rsidTr="00454FD8">
        <w:trPr>
          <w:trHeight w:val="256"/>
          <w:tblHeader/>
        </w:trPr>
        <w:tc>
          <w:tcPr>
            <w:tcW w:w="3420" w:type="dxa"/>
          </w:tcPr>
          <w:p w14:paraId="714B2706" w14:textId="77777777" w:rsidR="00D43BB6" w:rsidRPr="009E2363" w:rsidRDefault="00D43BB6"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6B250E9B" w14:textId="77777777" w:rsidR="00D43BB6" w:rsidRPr="009E2363" w:rsidRDefault="00D43BB6" w:rsidP="00454FD8">
            <w:pPr>
              <w:suppressAutoHyphens/>
              <w:spacing w:line="240" w:lineRule="exact"/>
              <w:ind w:left="-112"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Carrying</w:t>
            </w:r>
          </w:p>
        </w:tc>
        <w:tc>
          <w:tcPr>
            <w:tcW w:w="270" w:type="dxa"/>
          </w:tcPr>
          <w:p w14:paraId="07AE5336" w14:textId="77777777" w:rsidR="00D43BB6" w:rsidRPr="009E2363" w:rsidRDefault="00D43BB6" w:rsidP="00454FD8">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45BAFEAE" w14:textId="77777777" w:rsidR="00D43BB6" w:rsidRPr="009E2363" w:rsidRDefault="00D43BB6" w:rsidP="00454FD8">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Fair value</w:t>
            </w:r>
          </w:p>
        </w:tc>
      </w:tr>
      <w:tr w:rsidR="00D43BB6" w:rsidRPr="009E2363" w14:paraId="74595767" w14:textId="77777777" w:rsidTr="00454FD8">
        <w:trPr>
          <w:trHeight w:val="200"/>
          <w:tblHeader/>
        </w:trPr>
        <w:tc>
          <w:tcPr>
            <w:tcW w:w="3420" w:type="dxa"/>
          </w:tcPr>
          <w:p w14:paraId="1075D75A" w14:textId="77777777" w:rsidR="00D43BB6" w:rsidRPr="009E2363" w:rsidRDefault="00D43BB6" w:rsidP="00454FD8">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3D35823" w14:textId="77777777" w:rsidR="00D43BB6" w:rsidRPr="009E2363" w:rsidRDefault="00D43BB6" w:rsidP="00454FD8">
            <w:pPr>
              <w:suppressAutoHyphens/>
              <w:spacing w:line="240" w:lineRule="exact"/>
              <w:ind w:left="-112" w:right="-86"/>
              <w:jc w:val="center"/>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amount</w:t>
            </w:r>
          </w:p>
        </w:tc>
        <w:tc>
          <w:tcPr>
            <w:tcW w:w="270" w:type="dxa"/>
          </w:tcPr>
          <w:p w14:paraId="2DE8F249" w14:textId="77777777" w:rsidR="00D43BB6" w:rsidRPr="009E2363" w:rsidRDefault="00D43BB6" w:rsidP="00454FD8">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CA39D81" w14:textId="77777777" w:rsidR="00D43BB6" w:rsidRPr="009E2363" w:rsidRDefault="00D43BB6" w:rsidP="00454FD8">
            <w:pPr>
              <w:tabs>
                <w:tab w:val="decimal" w:pos="615"/>
              </w:tabs>
              <w:suppressAutoHyphens/>
              <w:spacing w:line="240" w:lineRule="exact"/>
              <w:ind w:left="-14" w:right="-86"/>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Level 1</w:t>
            </w:r>
          </w:p>
        </w:tc>
        <w:tc>
          <w:tcPr>
            <w:tcW w:w="270" w:type="dxa"/>
          </w:tcPr>
          <w:p w14:paraId="0BDE468B" w14:textId="77777777" w:rsidR="00D43BB6" w:rsidRPr="009E2363"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6944EC74" w14:textId="77777777" w:rsidR="00D43BB6" w:rsidRPr="009E2363" w:rsidRDefault="00D43BB6" w:rsidP="00454FD8">
            <w:pPr>
              <w:tabs>
                <w:tab w:val="decimal" w:pos="658"/>
              </w:tabs>
              <w:suppressAutoHyphens/>
              <w:spacing w:line="240" w:lineRule="exact"/>
              <w:ind w:left="-14"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Level 2</w:t>
            </w:r>
          </w:p>
        </w:tc>
        <w:tc>
          <w:tcPr>
            <w:tcW w:w="270" w:type="dxa"/>
          </w:tcPr>
          <w:p w14:paraId="1430138E" w14:textId="77777777" w:rsidR="00D43BB6" w:rsidRPr="009E2363"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36AFA44" w14:textId="77777777" w:rsidR="00D43BB6" w:rsidRPr="009E2363" w:rsidRDefault="00D43BB6" w:rsidP="00454FD8">
            <w:pPr>
              <w:tabs>
                <w:tab w:val="decimal" w:pos="658"/>
              </w:tabs>
              <w:suppressAutoHyphens/>
              <w:spacing w:line="240" w:lineRule="exact"/>
              <w:ind w:left="-14"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Level 3</w:t>
            </w:r>
          </w:p>
        </w:tc>
        <w:tc>
          <w:tcPr>
            <w:tcW w:w="270" w:type="dxa"/>
          </w:tcPr>
          <w:p w14:paraId="0A0FC7B7" w14:textId="77777777" w:rsidR="00D43BB6" w:rsidRPr="009E2363"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A6D7620" w14:textId="77777777" w:rsidR="00D43BB6" w:rsidRPr="009E2363" w:rsidRDefault="00D43BB6" w:rsidP="00454FD8">
            <w:pPr>
              <w:tabs>
                <w:tab w:val="decimal" w:pos="525"/>
              </w:tabs>
              <w:suppressAutoHyphens/>
              <w:spacing w:line="240" w:lineRule="exact"/>
              <w:ind w:left="-105" w:right="-86"/>
              <w:rPr>
                <w:rFonts w:ascii="CordiaUPC" w:eastAsia="Times New Roman" w:hAnsi="CordiaUPC" w:cs="CordiaUPC"/>
                <w:sz w:val="26"/>
                <w:szCs w:val="26"/>
                <w:rtl/>
                <w:cs/>
                <w:lang w:eastAsia="zh-CN"/>
              </w:rPr>
            </w:pPr>
            <w:r w:rsidRPr="009E2363">
              <w:rPr>
                <w:rFonts w:ascii="CordiaUPC" w:eastAsia="Times New Roman" w:hAnsi="CordiaUPC" w:cs="CordiaUPC" w:hint="cs"/>
                <w:sz w:val="26"/>
                <w:szCs w:val="26"/>
                <w:lang w:eastAsia="zh-CN"/>
              </w:rPr>
              <w:t>Total</w:t>
            </w:r>
          </w:p>
        </w:tc>
      </w:tr>
      <w:tr w:rsidR="00D43BB6" w:rsidRPr="009E2363" w14:paraId="66744D70" w14:textId="77777777" w:rsidTr="00454FD8">
        <w:trPr>
          <w:trHeight w:val="256"/>
          <w:tblHeader/>
        </w:trPr>
        <w:tc>
          <w:tcPr>
            <w:tcW w:w="3420" w:type="dxa"/>
          </w:tcPr>
          <w:p w14:paraId="227B09F3" w14:textId="77777777" w:rsidR="00D43BB6" w:rsidRPr="009E2363" w:rsidRDefault="00D43BB6" w:rsidP="00454FD8">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653968BF" w14:textId="77777777" w:rsidR="00D43BB6" w:rsidRPr="009E2363" w:rsidRDefault="00D43BB6" w:rsidP="00454FD8">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E2363">
              <w:rPr>
                <w:rFonts w:ascii="CordiaUPC" w:eastAsia="Times New Roman" w:hAnsi="CordiaUPC" w:cs="CordiaUPC" w:hint="cs"/>
                <w:i/>
                <w:iCs/>
                <w:sz w:val="26"/>
                <w:szCs w:val="26"/>
                <w:cs/>
                <w:lang w:eastAsia="zh-CN"/>
              </w:rPr>
              <w:t>(</w:t>
            </w:r>
            <w:r w:rsidRPr="009E2363">
              <w:rPr>
                <w:rFonts w:ascii="CordiaUPC" w:eastAsia="Times New Roman" w:hAnsi="CordiaUPC" w:cs="CordiaUPC" w:hint="cs"/>
                <w:i/>
                <w:iCs/>
                <w:sz w:val="26"/>
                <w:szCs w:val="26"/>
                <w:lang w:eastAsia="zh-CN"/>
              </w:rPr>
              <w:t>in million Baht</w:t>
            </w:r>
            <w:r w:rsidRPr="009E2363">
              <w:rPr>
                <w:rFonts w:ascii="CordiaUPC" w:eastAsia="Times New Roman" w:hAnsi="CordiaUPC" w:cs="CordiaUPC" w:hint="cs"/>
                <w:i/>
                <w:iCs/>
                <w:sz w:val="26"/>
                <w:szCs w:val="26"/>
                <w:cs/>
                <w:lang w:eastAsia="zh-CN"/>
              </w:rPr>
              <w:t>)</w:t>
            </w:r>
          </w:p>
        </w:tc>
      </w:tr>
      <w:tr w:rsidR="00D43BB6" w:rsidRPr="009E2363" w14:paraId="51BDEB30" w14:textId="77777777" w:rsidTr="00454FD8">
        <w:trPr>
          <w:trHeight w:val="256"/>
        </w:trPr>
        <w:tc>
          <w:tcPr>
            <w:tcW w:w="3420" w:type="dxa"/>
            <w:hideMark/>
          </w:tcPr>
          <w:p w14:paraId="72052B5B" w14:textId="77777777" w:rsidR="00D43BB6" w:rsidRPr="009E2363" w:rsidRDefault="00D43BB6" w:rsidP="00454FD8">
            <w:pPr>
              <w:suppressAutoHyphens/>
              <w:spacing w:line="240" w:lineRule="exact"/>
              <w:ind w:left="164" w:right="-90" w:hanging="164"/>
              <w:rPr>
                <w:rFonts w:ascii="CordiaUPC" w:eastAsia="Times New Roman" w:hAnsi="CordiaUPC" w:cs="CordiaUPC"/>
                <w:b/>
                <w:bCs/>
                <w:i/>
                <w:iCs/>
                <w:sz w:val="26"/>
                <w:szCs w:val="26"/>
                <w:lang w:eastAsia="zh-CN"/>
              </w:rPr>
            </w:pPr>
            <w:r w:rsidRPr="009E2363">
              <w:rPr>
                <w:rFonts w:ascii="CordiaUPC" w:eastAsia="Times New Roman" w:hAnsi="CordiaUPC" w:cs="CordiaUPC" w:hint="cs"/>
                <w:b/>
                <w:bCs/>
                <w:i/>
                <w:iCs/>
                <w:sz w:val="26"/>
                <w:szCs w:val="26"/>
                <w:lang w:eastAsia="zh-CN"/>
              </w:rPr>
              <w:t>Financial assets</w:t>
            </w:r>
          </w:p>
        </w:tc>
        <w:tc>
          <w:tcPr>
            <w:tcW w:w="1080" w:type="dxa"/>
          </w:tcPr>
          <w:p w14:paraId="4B5D391F" w14:textId="77777777" w:rsidR="00D43BB6" w:rsidRPr="009E2363"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26525DD" w14:textId="77777777" w:rsidR="00D43BB6" w:rsidRPr="009E2363"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D6A73B1" w14:textId="77777777" w:rsidR="00D43BB6" w:rsidRPr="009E2363"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7E51010" w14:textId="77777777" w:rsidR="00D43BB6" w:rsidRPr="009E2363"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9A60995" w14:textId="77777777" w:rsidR="00D43BB6" w:rsidRPr="009E2363"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1CA75D1" w14:textId="77777777" w:rsidR="00D43BB6" w:rsidRPr="009E2363"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F16A0DA" w14:textId="77777777" w:rsidR="00D43BB6" w:rsidRPr="009E2363"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225A170" w14:textId="77777777" w:rsidR="00D43BB6" w:rsidRPr="009E2363"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8AF2226" w14:textId="77777777" w:rsidR="00D43BB6" w:rsidRPr="009E2363"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951047" w:rsidRPr="009E2363" w14:paraId="558A3B35" w14:textId="77777777" w:rsidTr="00D254A3">
        <w:trPr>
          <w:trHeight w:val="256"/>
        </w:trPr>
        <w:tc>
          <w:tcPr>
            <w:tcW w:w="3420" w:type="dxa"/>
            <w:hideMark/>
          </w:tcPr>
          <w:p w14:paraId="7DF4730A" w14:textId="77777777" w:rsidR="00951047" w:rsidRPr="009E2363" w:rsidRDefault="00951047" w:rsidP="00951047">
            <w:pPr>
              <w:suppressAutoHyphens/>
              <w:spacing w:line="240" w:lineRule="exact"/>
              <w:ind w:left="256" w:right="-90" w:hanging="256"/>
              <w:rPr>
                <w:rFonts w:ascii="CordiaUPC" w:eastAsia="Times New Roman" w:hAnsi="CordiaUPC" w:cs="CordiaUPC"/>
                <w:b/>
                <w:bCs/>
                <w:sz w:val="26"/>
                <w:szCs w:val="26"/>
                <w:lang w:eastAsia="zh-CN"/>
              </w:rPr>
            </w:pPr>
            <w:r w:rsidRPr="009E2363">
              <w:rPr>
                <w:rFonts w:ascii="CordiaUPC" w:eastAsia="Times New Roman" w:hAnsi="CordiaUPC" w:cs="CordiaUPC" w:hint="cs"/>
                <w:sz w:val="26"/>
                <w:szCs w:val="26"/>
                <w:lang w:eastAsia="zh-CN"/>
              </w:rPr>
              <w:t xml:space="preserve">Investments in debt </w:t>
            </w:r>
            <w:r w:rsidRPr="009E2363">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5EE4856" w14:textId="5AED4794" w:rsidR="00951047" w:rsidRPr="009E2363" w:rsidRDefault="00951047" w:rsidP="00951047">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9E2363">
              <w:rPr>
                <w:rFonts w:ascii="CordiaUPC" w:hAnsi="CordiaUPC" w:cs="CordiaUPC"/>
                <w:sz w:val="26"/>
                <w:szCs w:val="26"/>
                <w:lang w:val="en-US"/>
              </w:rPr>
              <w:t>55,891</w:t>
            </w:r>
          </w:p>
        </w:tc>
        <w:tc>
          <w:tcPr>
            <w:tcW w:w="270" w:type="dxa"/>
            <w:vAlign w:val="bottom"/>
          </w:tcPr>
          <w:p w14:paraId="4159CEE7" w14:textId="77777777" w:rsidR="00951047" w:rsidRPr="009E2363" w:rsidRDefault="00951047" w:rsidP="0095104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D634E95" w14:textId="33BC4033" w:rsidR="00951047" w:rsidRPr="009E2363" w:rsidRDefault="00951047" w:rsidP="00951047">
            <w:pPr>
              <w:tabs>
                <w:tab w:val="decimal" w:pos="703"/>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sz w:val="26"/>
                <w:szCs w:val="26"/>
                <w:lang w:bidi="th-TH"/>
              </w:rPr>
              <w:t>-</w:t>
            </w:r>
          </w:p>
        </w:tc>
        <w:tc>
          <w:tcPr>
            <w:tcW w:w="270" w:type="dxa"/>
            <w:vAlign w:val="bottom"/>
          </w:tcPr>
          <w:p w14:paraId="55CA7BBA" w14:textId="77777777" w:rsidR="00951047" w:rsidRPr="009E2363" w:rsidRDefault="00951047" w:rsidP="0095104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3F960FE" w14:textId="5349B09C" w:rsidR="00951047" w:rsidRPr="009E2363" w:rsidRDefault="00951047" w:rsidP="00951047">
            <w:pPr>
              <w:tabs>
                <w:tab w:val="decimal" w:pos="76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sz w:val="26"/>
                <w:szCs w:val="26"/>
              </w:rPr>
              <w:t>54,587</w:t>
            </w:r>
          </w:p>
        </w:tc>
        <w:tc>
          <w:tcPr>
            <w:tcW w:w="270" w:type="dxa"/>
            <w:vAlign w:val="bottom"/>
          </w:tcPr>
          <w:p w14:paraId="210AC29F" w14:textId="77777777" w:rsidR="00951047" w:rsidRPr="009E2363" w:rsidRDefault="00951047" w:rsidP="0095104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4D91924" w14:textId="73071CE4" w:rsidR="00951047" w:rsidRPr="009E2363" w:rsidRDefault="00951047" w:rsidP="00951047">
            <w:pPr>
              <w:tabs>
                <w:tab w:val="decimal" w:pos="703"/>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sz w:val="26"/>
                <w:szCs w:val="26"/>
              </w:rPr>
              <w:t>-</w:t>
            </w:r>
          </w:p>
        </w:tc>
        <w:tc>
          <w:tcPr>
            <w:tcW w:w="270" w:type="dxa"/>
            <w:vAlign w:val="bottom"/>
          </w:tcPr>
          <w:p w14:paraId="07A64995" w14:textId="77777777" w:rsidR="00951047" w:rsidRPr="009E2363" w:rsidRDefault="00951047" w:rsidP="0095104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4C0DA79" w14:textId="6BF3EC58" w:rsidR="00951047" w:rsidRPr="009E2363" w:rsidRDefault="00951047" w:rsidP="00951047">
            <w:pPr>
              <w:tabs>
                <w:tab w:val="decimal" w:pos="769"/>
              </w:tabs>
              <w:suppressAutoHyphens/>
              <w:spacing w:line="240" w:lineRule="exact"/>
              <w:ind w:left="-14" w:right="-86"/>
              <w:rPr>
                <w:rFonts w:ascii="CordiaUPC" w:eastAsia="Times New Roman" w:hAnsi="CordiaUPC" w:cs="CordiaUPC"/>
                <w:b/>
                <w:bCs/>
                <w:sz w:val="26"/>
                <w:szCs w:val="26"/>
                <w:lang w:eastAsia="zh-CN"/>
              </w:rPr>
            </w:pPr>
            <w:r w:rsidRPr="009E2363">
              <w:rPr>
                <w:rFonts w:ascii="CordiaUPC" w:hAnsi="CordiaUPC" w:cs="CordiaUPC"/>
                <w:sz w:val="26"/>
                <w:szCs w:val="26"/>
              </w:rPr>
              <w:t>54,587</w:t>
            </w:r>
          </w:p>
        </w:tc>
      </w:tr>
    </w:tbl>
    <w:p w14:paraId="2D79B2B7" w14:textId="77777777" w:rsidR="00D43BB6" w:rsidRPr="009E2363" w:rsidRDefault="00D43BB6" w:rsidP="004727E5">
      <w:pPr>
        <w:tabs>
          <w:tab w:val="left" w:pos="540"/>
          <w:tab w:val="left" w:pos="1170"/>
        </w:tabs>
        <w:spacing w:line="240" w:lineRule="exact"/>
        <w:ind w:right="9"/>
        <w:jc w:val="thaiDistribute"/>
        <w:rPr>
          <w:rFonts w:ascii="CordiaUPC" w:hAnsi="CordiaUPC" w:cs="CordiaUPC"/>
          <w:sz w:val="26"/>
          <w:szCs w:val="26"/>
        </w:rPr>
      </w:pPr>
    </w:p>
    <w:p w14:paraId="2291ED22" w14:textId="1CEF54DA" w:rsidR="004727E5" w:rsidRPr="009E2363" w:rsidRDefault="004727E5" w:rsidP="004727E5">
      <w:pPr>
        <w:tabs>
          <w:tab w:val="left" w:pos="540"/>
          <w:tab w:val="left" w:pos="1170"/>
        </w:tabs>
        <w:spacing w:line="240" w:lineRule="exact"/>
        <w:ind w:left="540" w:right="9"/>
        <w:jc w:val="thaiDistribute"/>
        <w:rPr>
          <w:rFonts w:ascii="CordiaUPC" w:hAnsi="CordiaUPC" w:cs="CordiaUPC"/>
          <w:sz w:val="26"/>
          <w:szCs w:val="26"/>
        </w:rPr>
      </w:pPr>
      <w:r w:rsidRPr="009E2363">
        <w:rPr>
          <w:rFonts w:ascii="CordiaUPC" w:hAnsi="CordiaUPC" w:cs="CordiaUPC" w:hint="cs"/>
          <w:sz w:val="26"/>
          <w:szCs w:val="26"/>
        </w:rPr>
        <w:t>The following methods and assumptions were used by the Bank and its subsidiaries in estimating fair value of financial instruments as disclosed herein.</w:t>
      </w:r>
    </w:p>
    <w:p w14:paraId="534307F8" w14:textId="77777777" w:rsidR="004727E5" w:rsidRPr="009E2363" w:rsidRDefault="004727E5" w:rsidP="004727E5">
      <w:pPr>
        <w:spacing w:line="240" w:lineRule="exact"/>
        <w:ind w:right="14"/>
        <w:jc w:val="thaiDistribute"/>
        <w:rPr>
          <w:rFonts w:ascii="CordiaUPC" w:hAnsi="CordiaUPC" w:cs="CordiaUPC"/>
          <w:sz w:val="26"/>
          <w:szCs w:val="26"/>
        </w:rPr>
      </w:pPr>
    </w:p>
    <w:p w14:paraId="4D958E08" w14:textId="77777777" w:rsidR="004727E5" w:rsidRPr="009E2363" w:rsidRDefault="004727E5" w:rsidP="004727E5">
      <w:pPr>
        <w:spacing w:line="240" w:lineRule="exact"/>
        <w:ind w:left="851" w:right="29" w:hanging="284"/>
        <w:jc w:val="thaiDistribute"/>
        <w:rPr>
          <w:rFonts w:ascii="CordiaUPC" w:hAnsi="CordiaUPC" w:cs="CordiaUPC"/>
          <w:sz w:val="26"/>
          <w:szCs w:val="26"/>
        </w:rPr>
      </w:pPr>
      <w:r w:rsidRPr="009E2363">
        <w:rPr>
          <w:rFonts w:ascii="CordiaUPC" w:hAnsi="CordiaUPC" w:cs="CordiaUPC" w:hint="cs"/>
          <w:sz w:val="26"/>
          <w:szCs w:val="26"/>
        </w:rPr>
        <w:t xml:space="preserve">-  </w:t>
      </w:r>
      <w:r w:rsidRPr="009E2363">
        <w:rPr>
          <w:rFonts w:ascii="CordiaUPC" w:hAnsi="CordiaUPC" w:cs="CordiaUPC" w:hint="cs"/>
          <w:sz w:val="26"/>
          <w:szCs w:val="26"/>
        </w:rPr>
        <w:tab/>
        <w:t>Cash:</w:t>
      </w:r>
    </w:p>
    <w:p w14:paraId="7D76BA0B" w14:textId="77777777" w:rsidR="004727E5" w:rsidRPr="009E2363" w:rsidRDefault="004727E5" w:rsidP="004727E5">
      <w:pPr>
        <w:tabs>
          <w:tab w:val="left" w:pos="993"/>
        </w:tabs>
        <w:spacing w:line="240" w:lineRule="exact"/>
        <w:ind w:left="851" w:right="29"/>
        <w:jc w:val="thaiDistribute"/>
        <w:rPr>
          <w:rFonts w:ascii="CordiaUPC" w:hAnsi="CordiaUPC" w:cs="CordiaUPC"/>
          <w:sz w:val="26"/>
          <w:szCs w:val="26"/>
        </w:rPr>
      </w:pPr>
    </w:p>
    <w:p w14:paraId="4ECC42D6" w14:textId="3790DF19" w:rsidR="004727E5" w:rsidRDefault="004727E5" w:rsidP="004727E5">
      <w:pPr>
        <w:tabs>
          <w:tab w:val="left" w:pos="993"/>
        </w:tabs>
        <w:spacing w:line="240" w:lineRule="exact"/>
        <w:ind w:left="851" w:right="29"/>
        <w:jc w:val="thaiDistribute"/>
        <w:rPr>
          <w:rFonts w:ascii="CordiaUPC" w:hAnsi="CordiaUPC" w:cs="CordiaUPC"/>
          <w:sz w:val="26"/>
          <w:szCs w:val="26"/>
        </w:rPr>
      </w:pPr>
      <w:r w:rsidRPr="009E2363">
        <w:rPr>
          <w:rFonts w:ascii="CordiaUPC" w:hAnsi="CordiaUPC" w:cs="CordiaUPC" w:hint="cs"/>
          <w:sz w:val="26"/>
          <w:szCs w:val="26"/>
        </w:rPr>
        <w:t>The fair value is approximated based on its carrying value.</w:t>
      </w:r>
    </w:p>
    <w:p w14:paraId="01D7840D" w14:textId="77777777" w:rsidR="002B06AA" w:rsidRPr="009E2363" w:rsidRDefault="002B06AA" w:rsidP="004727E5">
      <w:pPr>
        <w:tabs>
          <w:tab w:val="left" w:pos="993"/>
        </w:tabs>
        <w:spacing w:line="240" w:lineRule="exact"/>
        <w:ind w:left="851" w:right="29"/>
        <w:jc w:val="thaiDistribute"/>
        <w:rPr>
          <w:rFonts w:ascii="CordiaUPC" w:hAnsi="CordiaUPC" w:cs="CordiaUPC"/>
          <w:sz w:val="26"/>
          <w:szCs w:val="26"/>
        </w:rPr>
      </w:pPr>
    </w:p>
    <w:p w14:paraId="0D2CFBEA" w14:textId="77777777" w:rsidR="004727E5" w:rsidRPr="009E2363" w:rsidRDefault="004727E5" w:rsidP="004727E5">
      <w:pPr>
        <w:spacing w:line="240" w:lineRule="exact"/>
        <w:ind w:left="851" w:right="29" w:hanging="284"/>
        <w:jc w:val="thaiDistribute"/>
        <w:rPr>
          <w:rFonts w:ascii="CordiaUPC" w:hAnsi="CordiaUPC" w:cs="CordiaUPC"/>
          <w:sz w:val="26"/>
          <w:szCs w:val="26"/>
        </w:rPr>
      </w:pPr>
      <w:r w:rsidRPr="009E2363">
        <w:rPr>
          <w:rFonts w:ascii="CordiaUPC" w:hAnsi="CordiaUPC" w:cs="CordiaUPC" w:hint="cs"/>
          <w:sz w:val="26"/>
          <w:szCs w:val="26"/>
        </w:rPr>
        <w:t xml:space="preserve">-  </w:t>
      </w:r>
      <w:r w:rsidRPr="009E2363">
        <w:rPr>
          <w:rFonts w:ascii="CordiaUPC" w:hAnsi="CordiaUPC" w:cs="CordiaUPC" w:hint="cs"/>
          <w:sz w:val="26"/>
          <w:szCs w:val="26"/>
        </w:rPr>
        <w:tab/>
        <w:t>Interbank and money market items (assets):</w:t>
      </w:r>
    </w:p>
    <w:p w14:paraId="11C8F044" w14:textId="77777777" w:rsidR="004727E5" w:rsidRPr="009E2363" w:rsidRDefault="004727E5" w:rsidP="004727E5">
      <w:pPr>
        <w:pStyle w:val="BodyTextIndent"/>
        <w:spacing w:after="0" w:line="240" w:lineRule="exact"/>
        <w:ind w:left="850" w:right="29"/>
        <w:jc w:val="thaiDistribute"/>
        <w:rPr>
          <w:rFonts w:ascii="CordiaUPC" w:hAnsi="CordiaUPC" w:cs="CordiaUPC"/>
          <w:sz w:val="26"/>
          <w:szCs w:val="26"/>
        </w:rPr>
      </w:pPr>
    </w:p>
    <w:p w14:paraId="64B61347" w14:textId="77777777" w:rsidR="004727E5" w:rsidRPr="009E2363" w:rsidRDefault="004727E5" w:rsidP="004727E5">
      <w:pPr>
        <w:pStyle w:val="BodyTextIndent"/>
        <w:spacing w:after="0" w:line="240" w:lineRule="exact"/>
        <w:ind w:left="850" w:right="29"/>
        <w:jc w:val="thaiDistribute"/>
        <w:rPr>
          <w:rFonts w:ascii="CordiaUPC" w:hAnsi="CordiaUPC" w:cs="CordiaUPC"/>
          <w:sz w:val="26"/>
          <w:szCs w:val="26"/>
        </w:rPr>
      </w:pPr>
      <w:r w:rsidRPr="009E2363">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380E7BEF" w14:textId="77777777" w:rsidR="004727E5" w:rsidRPr="009E2363" w:rsidRDefault="004727E5" w:rsidP="004727E5">
      <w:pPr>
        <w:spacing w:line="240" w:lineRule="exact"/>
        <w:ind w:right="29"/>
        <w:jc w:val="thaiDistribute"/>
        <w:rPr>
          <w:rFonts w:ascii="CordiaUPC" w:hAnsi="CordiaUPC" w:cs="CordiaUPC"/>
          <w:sz w:val="26"/>
          <w:szCs w:val="26"/>
        </w:rPr>
      </w:pPr>
    </w:p>
    <w:p w14:paraId="1EB5644E" w14:textId="77777777" w:rsidR="004727E5" w:rsidRPr="009E2363" w:rsidRDefault="004727E5" w:rsidP="004727E5">
      <w:pPr>
        <w:spacing w:line="240" w:lineRule="exact"/>
        <w:ind w:left="850" w:right="29" w:hanging="284"/>
        <w:jc w:val="thaiDistribute"/>
        <w:rPr>
          <w:rFonts w:ascii="CordiaUPC" w:hAnsi="CordiaUPC" w:cs="CordiaUPC"/>
          <w:sz w:val="26"/>
          <w:szCs w:val="26"/>
        </w:rPr>
      </w:pPr>
      <w:r w:rsidRPr="009E2363">
        <w:rPr>
          <w:rFonts w:ascii="CordiaUPC" w:hAnsi="CordiaUPC" w:cs="CordiaUPC" w:hint="cs"/>
          <w:sz w:val="26"/>
          <w:szCs w:val="26"/>
        </w:rPr>
        <w:t>-</w:t>
      </w:r>
      <w:r w:rsidRPr="009E2363">
        <w:rPr>
          <w:rFonts w:ascii="CordiaUPC" w:hAnsi="CordiaUPC" w:cs="CordiaUPC" w:hint="cs"/>
          <w:sz w:val="26"/>
          <w:szCs w:val="26"/>
        </w:rPr>
        <w:tab/>
        <w:t>Financial assets measured at FVTPL and investments:</w:t>
      </w:r>
    </w:p>
    <w:p w14:paraId="2FD5CE11" w14:textId="77777777" w:rsidR="004727E5" w:rsidRPr="009E2363" w:rsidRDefault="004727E5" w:rsidP="004727E5">
      <w:pPr>
        <w:spacing w:line="240" w:lineRule="exact"/>
        <w:ind w:left="850" w:right="29" w:hanging="284"/>
        <w:jc w:val="thaiDistribute"/>
        <w:rPr>
          <w:rFonts w:ascii="CordiaUPC" w:hAnsi="CordiaUPC" w:cs="CordiaUPC"/>
          <w:sz w:val="26"/>
          <w:szCs w:val="26"/>
        </w:rPr>
      </w:pPr>
    </w:p>
    <w:p w14:paraId="384F31D3" w14:textId="77777777" w:rsidR="004727E5" w:rsidRPr="009E2363" w:rsidRDefault="004727E5" w:rsidP="004727E5">
      <w:pPr>
        <w:pStyle w:val="BodyText"/>
        <w:spacing w:after="0" w:line="240" w:lineRule="exact"/>
        <w:ind w:left="851"/>
        <w:jc w:val="both"/>
        <w:rPr>
          <w:rFonts w:ascii="CordiaUPC" w:hAnsi="CordiaUPC" w:cs="CordiaUPC"/>
          <w:sz w:val="26"/>
          <w:szCs w:val="26"/>
        </w:rPr>
      </w:pPr>
      <w:r w:rsidRPr="009E2363">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9E2363">
        <w:rPr>
          <w:rFonts w:ascii="CordiaUPC" w:hAnsi="CordiaUPC" w:cs="CordiaUPC" w:hint="cs"/>
          <w:sz w:val="26"/>
          <w:szCs w:val="26"/>
        </w:rPr>
        <w:t>ThaiBMA</w:t>
      </w:r>
      <w:proofErr w:type="spellEnd"/>
      <w:r w:rsidRPr="009E2363">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9E2363">
        <w:rPr>
          <w:rFonts w:ascii="CordiaUPC" w:hAnsi="CordiaUPC" w:cs="CordiaUPC" w:hint="cs"/>
          <w:sz w:val="26"/>
          <w:szCs w:val="26"/>
        </w:rPr>
        <w:t>ThaiBMA’s</w:t>
      </w:r>
      <w:proofErr w:type="spellEnd"/>
      <w:r w:rsidRPr="009E2363">
        <w:rPr>
          <w:rFonts w:ascii="CordiaUPC" w:hAnsi="CordiaUPC" w:cs="CordiaUPC" w:hint="cs"/>
          <w:sz w:val="26"/>
          <w:szCs w:val="26"/>
        </w:rPr>
        <w:t xml:space="preserve"> yield rates adjusted by appropriate risk factors.</w:t>
      </w:r>
      <w:r w:rsidRPr="009E2363">
        <w:rPr>
          <w:rFonts w:ascii="CordiaUPC" w:hAnsi="CordiaUPC" w:cs="CordiaUPC"/>
          <w:sz w:val="26"/>
          <w:szCs w:val="26"/>
        </w:rPr>
        <w:t xml:space="preserve"> For defaulted debt securities, the fair value is determined based on estimated recovery by considering the credit risk. </w:t>
      </w:r>
    </w:p>
    <w:p w14:paraId="513748B6" w14:textId="77777777" w:rsidR="004727E5" w:rsidRPr="009E2363" w:rsidRDefault="004727E5" w:rsidP="003E3C7B">
      <w:pPr>
        <w:spacing w:line="240" w:lineRule="exact"/>
        <w:ind w:left="850" w:right="29" w:hanging="284"/>
        <w:jc w:val="thaiDistribute"/>
        <w:rPr>
          <w:rFonts w:ascii="CordiaUPC" w:hAnsi="CordiaUPC" w:cs="CordiaUPC"/>
          <w:sz w:val="26"/>
          <w:szCs w:val="26"/>
          <w:lang w:val="en-AU"/>
        </w:rPr>
      </w:pPr>
    </w:p>
    <w:p w14:paraId="50ED5EE2" w14:textId="77777777" w:rsidR="004727E5" w:rsidRPr="009E2363" w:rsidRDefault="004727E5" w:rsidP="004727E5">
      <w:pPr>
        <w:pStyle w:val="BodyText"/>
        <w:spacing w:after="0" w:line="240" w:lineRule="exact"/>
        <w:ind w:left="850"/>
        <w:jc w:val="both"/>
        <w:rPr>
          <w:rFonts w:ascii="CordiaUPC" w:hAnsi="CordiaUPC" w:cs="CordiaUPC"/>
          <w:sz w:val="26"/>
          <w:szCs w:val="26"/>
          <w:lang w:val="en-US"/>
        </w:rPr>
      </w:pPr>
      <w:r w:rsidRPr="009E2363">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3D5DEC1A" w14:textId="77777777" w:rsidR="004727E5" w:rsidRPr="009E2363" w:rsidRDefault="004727E5" w:rsidP="004727E5">
      <w:pPr>
        <w:spacing w:line="240" w:lineRule="exact"/>
        <w:ind w:left="850" w:right="29"/>
        <w:jc w:val="thaiDistribute"/>
        <w:rPr>
          <w:rFonts w:ascii="CordiaUPC" w:hAnsi="CordiaUPC" w:cs="CordiaUPC"/>
          <w:sz w:val="26"/>
          <w:szCs w:val="26"/>
          <w:lang w:val="en-AU"/>
        </w:rPr>
      </w:pPr>
    </w:p>
    <w:p w14:paraId="57377FC7" w14:textId="77777777" w:rsidR="004727E5" w:rsidRPr="009E2363" w:rsidRDefault="004727E5" w:rsidP="004727E5">
      <w:pPr>
        <w:spacing w:line="240" w:lineRule="exact"/>
        <w:ind w:left="850" w:right="29"/>
        <w:jc w:val="thaiDistribute"/>
        <w:rPr>
          <w:rFonts w:ascii="CordiaUPC" w:hAnsi="CordiaUPC" w:cs="CordiaUPC"/>
          <w:sz w:val="26"/>
          <w:szCs w:val="26"/>
          <w:lang w:val="en-AU"/>
        </w:rPr>
      </w:pPr>
      <w:r w:rsidRPr="009E2363">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9E2363">
        <w:rPr>
          <w:rFonts w:ascii="CordiaUPC" w:hAnsi="CordiaUPC" w:cs="CordiaUPC" w:hint="cs"/>
          <w:sz w:val="26"/>
          <w:szCs w:val="26"/>
          <w:cs/>
          <w:lang w:val="en-AU" w:bidi="th-TH"/>
        </w:rPr>
        <w:t xml:space="preserve"> </w:t>
      </w:r>
      <w:r w:rsidRPr="009E2363">
        <w:rPr>
          <w:rFonts w:ascii="CordiaUPC" w:hAnsi="CordiaUPC" w:cs="CordiaUPC"/>
          <w:sz w:val="26"/>
          <w:szCs w:val="26"/>
          <w:lang w:val="en-US" w:bidi="th-TH"/>
        </w:rPr>
        <w:t>dividend discounted model, book</w:t>
      </w:r>
      <w:r w:rsidRPr="009E2363">
        <w:rPr>
          <w:rFonts w:ascii="CordiaUPC" w:hAnsi="CordiaUPC" w:cs="CordiaUPC"/>
          <w:sz w:val="26"/>
          <w:szCs w:val="26"/>
          <w:lang w:val="en-AU"/>
        </w:rPr>
        <w:t xml:space="preserve"> value or adjusted book value.</w:t>
      </w:r>
    </w:p>
    <w:p w14:paraId="072DE970" w14:textId="77777777" w:rsidR="004727E5" w:rsidRPr="009E2363" w:rsidRDefault="004727E5" w:rsidP="004727E5">
      <w:pPr>
        <w:spacing w:line="240" w:lineRule="exact"/>
        <w:ind w:left="850" w:right="29"/>
        <w:jc w:val="thaiDistribute"/>
        <w:rPr>
          <w:rFonts w:ascii="CordiaUPC" w:hAnsi="CordiaUPC" w:cs="CordiaUPC"/>
          <w:sz w:val="26"/>
          <w:szCs w:val="26"/>
          <w:lang w:val="en-AU"/>
        </w:rPr>
      </w:pPr>
    </w:p>
    <w:p w14:paraId="295B08DA" w14:textId="77777777" w:rsidR="00F2510F" w:rsidRDefault="00F2510F">
      <w:pPr>
        <w:spacing w:line="240" w:lineRule="auto"/>
        <w:rPr>
          <w:rFonts w:ascii="CordiaUPC" w:hAnsi="CordiaUPC" w:cs="CordiaUPC"/>
          <w:sz w:val="26"/>
          <w:szCs w:val="26"/>
          <w:lang w:val="en-AU"/>
        </w:rPr>
      </w:pPr>
      <w:r>
        <w:rPr>
          <w:rFonts w:ascii="CordiaUPC" w:hAnsi="CordiaUPC" w:cs="CordiaUPC"/>
          <w:sz w:val="26"/>
          <w:szCs w:val="26"/>
          <w:lang w:val="en-AU"/>
        </w:rPr>
        <w:br w:type="page"/>
      </w:r>
    </w:p>
    <w:p w14:paraId="07610FA2" w14:textId="285393D5" w:rsidR="004727E5" w:rsidRPr="009E2363" w:rsidRDefault="004727E5" w:rsidP="004727E5">
      <w:pPr>
        <w:spacing w:line="240" w:lineRule="exact"/>
        <w:ind w:left="850" w:right="29"/>
        <w:jc w:val="thaiDistribute"/>
        <w:rPr>
          <w:rFonts w:ascii="CordiaUPC" w:hAnsi="CordiaUPC" w:cs="CordiaUPC"/>
          <w:sz w:val="26"/>
          <w:szCs w:val="26"/>
          <w:lang w:val="en-US" w:bidi="th-TH"/>
        </w:rPr>
      </w:pPr>
      <w:r w:rsidRPr="009E2363">
        <w:rPr>
          <w:rFonts w:ascii="CordiaUPC" w:hAnsi="CordiaUPC" w:cs="CordiaUPC"/>
          <w:sz w:val="26"/>
          <w:szCs w:val="26"/>
          <w:lang w:val="en-AU"/>
        </w:rPr>
        <w:lastRenderedPageBreak/>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9E2363">
        <w:rPr>
          <w:rFonts w:ascii="CordiaUPC" w:hAnsi="CordiaUPC" w:cs="CordiaUPC"/>
          <w:sz w:val="26"/>
          <w:szCs w:val="26"/>
          <w:lang w:val="en-AU"/>
        </w:rPr>
        <w:t>ke</w:t>
      </w:r>
      <w:proofErr w:type="spellEnd"/>
      <w:r w:rsidRPr="009E2363">
        <w:rPr>
          <w:rFonts w:ascii="CordiaUPC" w:hAnsi="CordiaUPC" w:cs="CordiaUPC"/>
          <w:sz w:val="26"/>
          <w:szCs w:val="26"/>
          <w:lang w:val="en-AU"/>
        </w:rPr>
        <w:t xml:space="preserve">). The terminal growth rate derived from long-term GDP adjusted with the expectation of the business growth. </w:t>
      </w:r>
    </w:p>
    <w:p w14:paraId="1A8CCE70" w14:textId="77777777" w:rsidR="004727E5" w:rsidRPr="009E2363" w:rsidRDefault="004727E5" w:rsidP="00B41D4A">
      <w:pPr>
        <w:spacing w:line="240" w:lineRule="exact"/>
        <w:ind w:right="29"/>
        <w:jc w:val="thaiDistribute"/>
        <w:rPr>
          <w:rFonts w:ascii="CordiaUPC" w:hAnsi="CordiaUPC" w:cs="CordiaUPC"/>
          <w:sz w:val="26"/>
          <w:szCs w:val="26"/>
          <w:lang w:val="en-US"/>
        </w:rPr>
      </w:pPr>
    </w:p>
    <w:p w14:paraId="26D861FA" w14:textId="77777777" w:rsidR="004727E5" w:rsidRPr="009E2363" w:rsidRDefault="004727E5" w:rsidP="004727E5">
      <w:pPr>
        <w:spacing w:line="240" w:lineRule="exact"/>
        <w:ind w:left="850" w:right="29" w:hanging="284"/>
        <w:jc w:val="thaiDistribute"/>
        <w:rPr>
          <w:rFonts w:ascii="CordiaUPC" w:hAnsi="CordiaUPC" w:cs="CordiaUPC"/>
          <w:sz w:val="26"/>
          <w:szCs w:val="26"/>
        </w:rPr>
      </w:pPr>
      <w:r w:rsidRPr="009E2363">
        <w:rPr>
          <w:rFonts w:ascii="CordiaUPC" w:hAnsi="CordiaUPC" w:cs="CordiaUPC" w:hint="cs"/>
          <w:sz w:val="26"/>
          <w:szCs w:val="26"/>
        </w:rPr>
        <w:t xml:space="preserve">-  </w:t>
      </w:r>
      <w:r w:rsidRPr="009E2363">
        <w:rPr>
          <w:rFonts w:ascii="CordiaUPC" w:hAnsi="CordiaUPC" w:cs="CordiaUPC" w:hint="cs"/>
          <w:sz w:val="26"/>
          <w:szCs w:val="26"/>
        </w:rPr>
        <w:tab/>
        <w:t>Loans to customers and accrued interest receivable, net:</w:t>
      </w:r>
    </w:p>
    <w:p w14:paraId="56336BA4" w14:textId="77777777" w:rsidR="004727E5" w:rsidRPr="009E2363" w:rsidRDefault="004727E5" w:rsidP="004727E5">
      <w:pPr>
        <w:tabs>
          <w:tab w:val="num" w:pos="284"/>
        </w:tabs>
        <w:spacing w:line="240" w:lineRule="exact"/>
        <w:ind w:left="850" w:right="29"/>
        <w:jc w:val="thaiDistribute"/>
        <w:rPr>
          <w:rFonts w:ascii="CordiaUPC" w:hAnsi="CordiaUPC" w:cs="CordiaUPC"/>
          <w:sz w:val="26"/>
          <w:szCs w:val="26"/>
        </w:rPr>
      </w:pPr>
    </w:p>
    <w:p w14:paraId="0DB558C9" w14:textId="77777777" w:rsidR="004727E5" w:rsidRPr="009E2363" w:rsidRDefault="004727E5" w:rsidP="004727E5">
      <w:pPr>
        <w:tabs>
          <w:tab w:val="num" w:pos="284"/>
        </w:tabs>
        <w:spacing w:line="240" w:lineRule="exact"/>
        <w:ind w:left="850" w:right="29"/>
        <w:jc w:val="thaiDistribute"/>
        <w:rPr>
          <w:rFonts w:ascii="CordiaUPC" w:hAnsi="CordiaUPC" w:cs="CordiaUPC"/>
          <w:sz w:val="26"/>
          <w:szCs w:val="26"/>
          <w:lang w:val="en-US"/>
        </w:rPr>
      </w:pPr>
      <w:r w:rsidRPr="009E2363">
        <w:rPr>
          <w:rFonts w:ascii="CordiaUPC" w:hAnsi="CordiaUPC" w:cs="CordiaUPC" w:hint="cs"/>
          <w:sz w:val="26"/>
          <w:szCs w:val="26"/>
        </w:rPr>
        <w:t xml:space="preserve">The fair value is based on the carrying amount </w:t>
      </w:r>
      <w:r w:rsidRPr="009E2363">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9E2363">
        <w:rPr>
          <w:rFonts w:ascii="CordiaUPC" w:hAnsi="CordiaUPC" w:cs="CordiaUPC"/>
          <w:sz w:val="26"/>
          <w:szCs w:val="26"/>
          <w:lang w:val="en-US"/>
        </w:rPr>
        <w:t xml:space="preserve"> allowance for</w:t>
      </w:r>
      <w:r w:rsidRPr="009E2363">
        <w:rPr>
          <w:rFonts w:ascii="CordiaUPC" w:hAnsi="CordiaUPC" w:cs="CordiaUPC" w:hint="cs"/>
          <w:sz w:val="26"/>
          <w:szCs w:val="26"/>
          <w:lang w:val="en-US"/>
        </w:rPr>
        <w:t xml:space="preserve"> expected credit loss</w:t>
      </w:r>
      <w:r w:rsidRPr="009E2363">
        <w:rPr>
          <w:rFonts w:ascii="CordiaUPC" w:hAnsi="CordiaUPC" w:cs="CordiaUPC"/>
          <w:sz w:val="26"/>
          <w:szCs w:val="26"/>
          <w:lang w:val="en-US"/>
        </w:rPr>
        <w:t>.</w:t>
      </w:r>
    </w:p>
    <w:p w14:paraId="011BC135" w14:textId="77777777" w:rsidR="004727E5" w:rsidRPr="009E2363" w:rsidRDefault="004727E5" w:rsidP="004727E5">
      <w:pPr>
        <w:spacing w:line="240" w:lineRule="exact"/>
        <w:rPr>
          <w:rFonts w:ascii="CordiaUPC" w:hAnsi="CordiaUPC" w:cs="CordiaUPC"/>
          <w:sz w:val="26"/>
          <w:szCs w:val="26"/>
          <w:cs/>
          <w:lang w:bidi="th-TH"/>
        </w:rPr>
      </w:pPr>
    </w:p>
    <w:p w14:paraId="20CFCBD9" w14:textId="77777777" w:rsidR="004727E5" w:rsidRPr="009E2363" w:rsidRDefault="004727E5" w:rsidP="004727E5">
      <w:pPr>
        <w:spacing w:line="240" w:lineRule="exact"/>
        <w:ind w:left="850" w:right="29" w:hanging="284"/>
        <w:jc w:val="thaiDistribute"/>
        <w:rPr>
          <w:rFonts w:ascii="CordiaUPC" w:hAnsi="CordiaUPC" w:cs="CordiaUPC"/>
          <w:sz w:val="26"/>
          <w:szCs w:val="26"/>
        </w:rPr>
      </w:pPr>
      <w:r w:rsidRPr="009E2363">
        <w:rPr>
          <w:rFonts w:ascii="CordiaUPC" w:hAnsi="CordiaUPC" w:cs="CordiaUPC" w:hint="cs"/>
          <w:sz w:val="26"/>
          <w:szCs w:val="26"/>
        </w:rPr>
        <w:t xml:space="preserve">-  </w:t>
      </w:r>
      <w:r w:rsidRPr="009E2363">
        <w:rPr>
          <w:rFonts w:ascii="CordiaUPC" w:hAnsi="CordiaUPC" w:cs="CordiaUPC" w:hint="cs"/>
          <w:sz w:val="26"/>
          <w:szCs w:val="26"/>
        </w:rPr>
        <w:tab/>
        <w:t>Other financial assets:</w:t>
      </w:r>
    </w:p>
    <w:p w14:paraId="5ECC0325" w14:textId="77777777" w:rsidR="004727E5" w:rsidRPr="009E2363" w:rsidRDefault="004727E5" w:rsidP="004727E5">
      <w:pPr>
        <w:tabs>
          <w:tab w:val="left" w:pos="993"/>
        </w:tabs>
        <w:spacing w:line="240" w:lineRule="exact"/>
        <w:ind w:left="851" w:right="29"/>
        <w:jc w:val="thaiDistribute"/>
        <w:rPr>
          <w:rFonts w:ascii="CordiaUPC" w:hAnsi="CordiaUPC" w:cs="CordiaUPC"/>
          <w:sz w:val="26"/>
          <w:szCs w:val="26"/>
        </w:rPr>
      </w:pPr>
    </w:p>
    <w:p w14:paraId="53A19A70" w14:textId="77777777" w:rsidR="004727E5" w:rsidRPr="009E2363" w:rsidRDefault="004727E5" w:rsidP="004727E5">
      <w:pPr>
        <w:tabs>
          <w:tab w:val="left" w:pos="993"/>
        </w:tabs>
        <w:spacing w:line="240" w:lineRule="exact"/>
        <w:ind w:left="851" w:right="29"/>
        <w:jc w:val="thaiDistribute"/>
        <w:rPr>
          <w:rFonts w:ascii="CordiaUPC" w:hAnsi="CordiaUPC" w:cs="CordiaUPC"/>
          <w:sz w:val="26"/>
          <w:szCs w:val="26"/>
        </w:rPr>
      </w:pPr>
      <w:r w:rsidRPr="009E2363">
        <w:rPr>
          <w:rFonts w:ascii="CordiaUPC" w:hAnsi="CordiaUPC" w:cs="CordiaUPC" w:hint="cs"/>
          <w:sz w:val="26"/>
          <w:szCs w:val="26"/>
        </w:rPr>
        <w:t>The fair value is approximated based on its carrying value.</w:t>
      </w:r>
    </w:p>
    <w:p w14:paraId="79AEA3BC" w14:textId="77777777" w:rsidR="004727E5" w:rsidRPr="009E2363" w:rsidRDefault="004727E5" w:rsidP="004727E5">
      <w:pPr>
        <w:tabs>
          <w:tab w:val="left" w:pos="993"/>
        </w:tabs>
        <w:spacing w:line="240" w:lineRule="exact"/>
        <w:ind w:left="851" w:right="29"/>
        <w:jc w:val="thaiDistribute"/>
        <w:rPr>
          <w:rFonts w:ascii="CordiaUPC" w:hAnsi="CordiaUPC" w:cs="CordiaUPC"/>
          <w:sz w:val="26"/>
          <w:szCs w:val="26"/>
        </w:rPr>
      </w:pPr>
    </w:p>
    <w:p w14:paraId="3BCC5676" w14:textId="77777777" w:rsidR="004727E5" w:rsidRPr="009E2363" w:rsidRDefault="004727E5" w:rsidP="004727E5">
      <w:pPr>
        <w:tabs>
          <w:tab w:val="left" w:pos="993"/>
        </w:tabs>
        <w:spacing w:line="240" w:lineRule="exact"/>
        <w:ind w:left="850" w:right="29" w:hanging="284"/>
        <w:jc w:val="thaiDistribute"/>
        <w:rPr>
          <w:rFonts w:ascii="CordiaUPC" w:hAnsi="CordiaUPC" w:cs="CordiaUPC"/>
          <w:sz w:val="26"/>
          <w:szCs w:val="26"/>
        </w:rPr>
      </w:pPr>
      <w:r w:rsidRPr="009E2363">
        <w:rPr>
          <w:rFonts w:ascii="CordiaUPC" w:hAnsi="CordiaUPC" w:cs="CordiaUPC" w:hint="cs"/>
          <w:sz w:val="26"/>
          <w:szCs w:val="26"/>
        </w:rPr>
        <w:t xml:space="preserve">-  </w:t>
      </w:r>
      <w:r w:rsidRPr="009E2363">
        <w:rPr>
          <w:rFonts w:ascii="CordiaUPC" w:hAnsi="CordiaUPC" w:cs="CordiaUPC" w:hint="cs"/>
          <w:sz w:val="26"/>
          <w:szCs w:val="26"/>
        </w:rPr>
        <w:tab/>
        <w:t>Deposits and interbank and money market items (liabilities):</w:t>
      </w:r>
    </w:p>
    <w:p w14:paraId="291DCDC0" w14:textId="77777777" w:rsidR="004727E5" w:rsidRPr="009E2363" w:rsidRDefault="004727E5" w:rsidP="004727E5">
      <w:pPr>
        <w:pStyle w:val="BodyTextIndent"/>
        <w:spacing w:after="0" w:line="240" w:lineRule="exact"/>
        <w:ind w:left="850" w:right="29"/>
        <w:jc w:val="thaiDistribute"/>
        <w:rPr>
          <w:rFonts w:ascii="CordiaUPC" w:hAnsi="CordiaUPC" w:cs="CordiaUPC"/>
          <w:sz w:val="26"/>
          <w:szCs w:val="26"/>
        </w:rPr>
      </w:pPr>
    </w:p>
    <w:p w14:paraId="776B1344" w14:textId="77777777" w:rsidR="004727E5" w:rsidRPr="009E2363" w:rsidRDefault="004727E5" w:rsidP="004727E5">
      <w:pPr>
        <w:pStyle w:val="BodyTextIndent"/>
        <w:spacing w:after="0" w:line="240" w:lineRule="exact"/>
        <w:ind w:left="850" w:right="29"/>
        <w:jc w:val="thaiDistribute"/>
        <w:rPr>
          <w:rFonts w:ascii="CordiaUPC" w:hAnsi="CordiaUPC" w:cs="CordiaUPC"/>
          <w:sz w:val="26"/>
          <w:szCs w:val="26"/>
        </w:rPr>
      </w:pPr>
      <w:r w:rsidRPr="009E2363">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61CF13B5" w14:textId="77777777" w:rsidR="004727E5" w:rsidRPr="009E2363" w:rsidRDefault="004727E5" w:rsidP="004727E5">
      <w:pPr>
        <w:spacing w:line="240" w:lineRule="exact"/>
        <w:ind w:left="850" w:right="29" w:hanging="284"/>
        <w:jc w:val="thaiDistribute"/>
        <w:rPr>
          <w:rFonts w:ascii="CordiaUPC" w:hAnsi="CordiaUPC" w:cs="CordiaUPC"/>
          <w:sz w:val="26"/>
          <w:szCs w:val="26"/>
        </w:rPr>
      </w:pPr>
    </w:p>
    <w:p w14:paraId="6033F845" w14:textId="77777777" w:rsidR="004727E5" w:rsidRPr="009E2363" w:rsidRDefault="004727E5" w:rsidP="004727E5">
      <w:pPr>
        <w:tabs>
          <w:tab w:val="left" w:pos="993"/>
        </w:tabs>
        <w:spacing w:line="240" w:lineRule="exact"/>
        <w:ind w:left="850" w:right="29" w:hanging="284"/>
        <w:jc w:val="thaiDistribute"/>
        <w:rPr>
          <w:rFonts w:ascii="CordiaUPC" w:hAnsi="CordiaUPC" w:cs="CordiaUPC"/>
          <w:sz w:val="26"/>
          <w:szCs w:val="26"/>
        </w:rPr>
      </w:pPr>
      <w:r w:rsidRPr="009E2363">
        <w:rPr>
          <w:rFonts w:ascii="CordiaUPC" w:hAnsi="CordiaUPC" w:cs="CordiaUPC" w:hint="cs"/>
          <w:sz w:val="26"/>
          <w:szCs w:val="26"/>
        </w:rPr>
        <w:t xml:space="preserve">- </w:t>
      </w:r>
      <w:r w:rsidRPr="009E2363">
        <w:rPr>
          <w:rFonts w:ascii="CordiaUPC" w:hAnsi="CordiaUPC" w:cs="CordiaUPC" w:hint="cs"/>
          <w:sz w:val="26"/>
          <w:szCs w:val="26"/>
        </w:rPr>
        <w:tab/>
        <w:t>Financial liabilities measured</w:t>
      </w:r>
      <w:r w:rsidRPr="009E2363">
        <w:rPr>
          <w:rFonts w:ascii="CordiaUPC" w:hAnsi="CordiaUPC" w:cs="CordiaUPC"/>
          <w:sz w:val="26"/>
          <w:szCs w:val="26"/>
        </w:rPr>
        <w:t xml:space="preserve"> </w:t>
      </w:r>
      <w:r w:rsidRPr="009E2363">
        <w:rPr>
          <w:rFonts w:ascii="CordiaUPC" w:hAnsi="CordiaUPC" w:cs="CordiaUPC" w:hint="cs"/>
          <w:sz w:val="26"/>
          <w:szCs w:val="26"/>
        </w:rPr>
        <w:t>at fair value through profit or loss:</w:t>
      </w:r>
    </w:p>
    <w:p w14:paraId="44C85006" w14:textId="77777777" w:rsidR="004727E5" w:rsidRPr="009E2363" w:rsidRDefault="004727E5" w:rsidP="004727E5">
      <w:pPr>
        <w:tabs>
          <w:tab w:val="left" w:pos="993"/>
        </w:tabs>
        <w:spacing w:line="240" w:lineRule="exact"/>
        <w:ind w:left="850" w:right="29" w:hanging="284"/>
        <w:jc w:val="thaiDistribute"/>
        <w:rPr>
          <w:rFonts w:ascii="CordiaUPC" w:hAnsi="CordiaUPC" w:cs="CordiaUPC"/>
          <w:sz w:val="26"/>
          <w:szCs w:val="26"/>
        </w:rPr>
      </w:pPr>
    </w:p>
    <w:p w14:paraId="53B2D1AB" w14:textId="77777777" w:rsidR="004727E5" w:rsidRDefault="004727E5" w:rsidP="004727E5">
      <w:pPr>
        <w:tabs>
          <w:tab w:val="left" w:pos="993"/>
        </w:tabs>
        <w:spacing w:line="240" w:lineRule="exact"/>
        <w:ind w:left="850" w:right="29" w:hanging="284"/>
        <w:jc w:val="thaiDistribute"/>
        <w:rPr>
          <w:rFonts w:ascii="CordiaUPC" w:hAnsi="CordiaUPC" w:cs="CordiaUPC"/>
          <w:sz w:val="26"/>
          <w:szCs w:val="26"/>
        </w:rPr>
      </w:pPr>
      <w:r w:rsidRPr="009E2363">
        <w:rPr>
          <w:rFonts w:ascii="CordiaUPC" w:hAnsi="CordiaUPC" w:cs="CordiaUPC" w:hint="cs"/>
          <w:sz w:val="26"/>
          <w:szCs w:val="26"/>
        </w:rPr>
        <w:tab/>
        <w:t>Fair value is calculated based on a valuation model, using market data obtained from reliable sources.</w:t>
      </w:r>
    </w:p>
    <w:p w14:paraId="28005CC2" w14:textId="77777777" w:rsidR="003E3C7B" w:rsidRPr="009E2363" w:rsidRDefault="003E3C7B" w:rsidP="00BD0CAA">
      <w:pPr>
        <w:tabs>
          <w:tab w:val="left" w:pos="993"/>
        </w:tabs>
        <w:spacing w:line="240" w:lineRule="exact"/>
        <w:ind w:right="29"/>
        <w:jc w:val="thaiDistribute"/>
        <w:rPr>
          <w:rFonts w:ascii="CordiaUPC" w:hAnsi="CordiaUPC" w:cs="CordiaUPC"/>
          <w:sz w:val="26"/>
          <w:szCs w:val="26"/>
        </w:rPr>
      </w:pPr>
    </w:p>
    <w:p w14:paraId="5795AB65" w14:textId="77777777" w:rsidR="004727E5" w:rsidRPr="009E2363" w:rsidRDefault="004727E5" w:rsidP="004727E5">
      <w:pPr>
        <w:tabs>
          <w:tab w:val="left" w:pos="993"/>
        </w:tabs>
        <w:spacing w:line="240" w:lineRule="exact"/>
        <w:ind w:left="850" w:right="29" w:hanging="284"/>
        <w:jc w:val="thaiDistribute"/>
        <w:rPr>
          <w:rFonts w:ascii="CordiaUPC" w:hAnsi="CordiaUPC" w:cs="CordiaUPC"/>
          <w:sz w:val="26"/>
          <w:szCs w:val="26"/>
          <w:lang w:val="en-US"/>
        </w:rPr>
      </w:pPr>
      <w:r w:rsidRPr="009E2363">
        <w:rPr>
          <w:rFonts w:ascii="CordiaUPC" w:hAnsi="CordiaUPC" w:cs="CordiaUPC" w:hint="cs"/>
          <w:sz w:val="26"/>
          <w:szCs w:val="26"/>
        </w:rPr>
        <w:t xml:space="preserve">-  </w:t>
      </w:r>
      <w:r w:rsidRPr="009E2363">
        <w:rPr>
          <w:rFonts w:ascii="CordiaUPC" w:hAnsi="CordiaUPC" w:cs="CordiaUPC" w:hint="cs"/>
          <w:sz w:val="26"/>
          <w:szCs w:val="26"/>
        </w:rPr>
        <w:tab/>
        <w:t>Debts issued and borrowings</w:t>
      </w:r>
      <w:r w:rsidRPr="009E2363">
        <w:rPr>
          <w:rFonts w:ascii="CordiaUPC" w:hAnsi="CordiaUPC" w:cs="CordiaUPC" w:hint="cs"/>
          <w:sz w:val="26"/>
          <w:szCs w:val="26"/>
          <w:lang w:val="en-US"/>
        </w:rPr>
        <w:t>:</w:t>
      </w:r>
    </w:p>
    <w:p w14:paraId="23DD1829" w14:textId="77777777" w:rsidR="004727E5" w:rsidRPr="009E2363" w:rsidRDefault="004727E5" w:rsidP="004727E5">
      <w:pPr>
        <w:tabs>
          <w:tab w:val="left" w:pos="993"/>
        </w:tabs>
        <w:spacing w:line="240" w:lineRule="exact"/>
        <w:ind w:left="850" w:right="29" w:hanging="284"/>
        <w:jc w:val="thaiDistribute"/>
        <w:rPr>
          <w:rFonts w:ascii="CordiaUPC" w:hAnsi="CordiaUPC" w:cs="CordiaUPC"/>
          <w:sz w:val="26"/>
          <w:szCs w:val="26"/>
        </w:rPr>
      </w:pPr>
    </w:p>
    <w:p w14:paraId="6857F80D" w14:textId="0326F6CA" w:rsidR="003E3C7B" w:rsidRPr="009E2363" w:rsidRDefault="004727E5" w:rsidP="00151122">
      <w:pPr>
        <w:tabs>
          <w:tab w:val="left" w:pos="993"/>
        </w:tabs>
        <w:spacing w:line="240" w:lineRule="exact"/>
        <w:ind w:left="850" w:right="29" w:hanging="284"/>
        <w:jc w:val="thaiDistribute"/>
        <w:rPr>
          <w:rFonts w:ascii="CordiaUPC" w:hAnsi="CordiaUPC" w:cs="CordiaUPC"/>
          <w:sz w:val="26"/>
          <w:szCs w:val="26"/>
        </w:rPr>
      </w:pPr>
      <w:r w:rsidRPr="009E2363">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220E44C1" w14:textId="77777777" w:rsidR="00151122" w:rsidRPr="009E2363" w:rsidRDefault="00151122" w:rsidP="00151122">
      <w:pPr>
        <w:tabs>
          <w:tab w:val="left" w:pos="993"/>
        </w:tabs>
        <w:spacing w:line="240" w:lineRule="exact"/>
        <w:ind w:left="850" w:right="29" w:hanging="284"/>
        <w:jc w:val="thaiDistribute"/>
        <w:rPr>
          <w:rFonts w:ascii="CordiaUPC" w:hAnsi="CordiaUPC" w:cs="CordiaUPC"/>
          <w:sz w:val="26"/>
          <w:szCs w:val="26"/>
        </w:rPr>
      </w:pPr>
    </w:p>
    <w:p w14:paraId="28A5A520" w14:textId="77777777" w:rsidR="004727E5" w:rsidRPr="009E2363" w:rsidRDefault="004727E5" w:rsidP="004727E5">
      <w:pPr>
        <w:spacing w:line="240" w:lineRule="exact"/>
        <w:ind w:left="850" w:right="29" w:hanging="284"/>
        <w:jc w:val="thaiDistribute"/>
        <w:rPr>
          <w:rFonts w:ascii="CordiaUPC" w:hAnsi="CordiaUPC" w:cs="CordiaUPC"/>
          <w:sz w:val="26"/>
          <w:szCs w:val="26"/>
          <w:cs/>
          <w:lang w:bidi="th-TH"/>
        </w:rPr>
      </w:pPr>
      <w:r w:rsidRPr="009E2363">
        <w:rPr>
          <w:rFonts w:ascii="CordiaUPC" w:hAnsi="CordiaUPC" w:cs="CordiaUPC" w:hint="cs"/>
          <w:sz w:val="26"/>
          <w:szCs w:val="26"/>
        </w:rPr>
        <w:t>-</w:t>
      </w:r>
      <w:r w:rsidRPr="009E2363">
        <w:rPr>
          <w:rFonts w:ascii="CordiaUPC" w:hAnsi="CordiaUPC" w:cs="CordiaUPC" w:hint="cs"/>
          <w:sz w:val="26"/>
          <w:szCs w:val="26"/>
        </w:rPr>
        <w:tab/>
        <w:t>Other financial liabilities:</w:t>
      </w:r>
    </w:p>
    <w:p w14:paraId="75BC8F1E" w14:textId="77777777" w:rsidR="004727E5" w:rsidRPr="009E2363" w:rsidRDefault="004727E5" w:rsidP="004727E5">
      <w:pPr>
        <w:spacing w:line="240" w:lineRule="exact"/>
        <w:ind w:left="850" w:right="29" w:hanging="284"/>
        <w:jc w:val="thaiDistribute"/>
        <w:rPr>
          <w:rFonts w:ascii="CordiaUPC" w:hAnsi="CordiaUPC" w:cs="CordiaUPC"/>
          <w:sz w:val="26"/>
          <w:szCs w:val="26"/>
          <w:lang w:val="en-US"/>
        </w:rPr>
      </w:pPr>
    </w:p>
    <w:p w14:paraId="5DCB7193" w14:textId="77777777" w:rsidR="004727E5" w:rsidRPr="009E2363" w:rsidRDefault="004727E5" w:rsidP="004727E5">
      <w:pPr>
        <w:tabs>
          <w:tab w:val="num" w:pos="284"/>
        </w:tabs>
        <w:spacing w:line="240" w:lineRule="exact"/>
        <w:ind w:left="850" w:right="29"/>
        <w:jc w:val="thaiDistribute"/>
        <w:rPr>
          <w:rFonts w:ascii="CordiaUPC" w:hAnsi="CordiaUPC" w:cs="CordiaUPC"/>
          <w:sz w:val="26"/>
          <w:szCs w:val="26"/>
          <w:lang w:val="en-US"/>
        </w:rPr>
      </w:pPr>
      <w:r w:rsidRPr="009E2363">
        <w:rPr>
          <w:rFonts w:ascii="CordiaUPC" w:hAnsi="CordiaUPC" w:cs="CordiaUPC" w:hint="cs"/>
          <w:sz w:val="26"/>
          <w:szCs w:val="26"/>
        </w:rPr>
        <w:t>The fair value is approximated based on its carrying value.</w:t>
      </w:r>
    </w:p>
    <w:p w14:paraId="60D10205" w14:textId="77777777" w:rsidR="004727E5" w:rsidRPr="009E2363" w:rsidRDefault="004727E5" w:rsidP="004727E5">
      <w:pPr>
        <w:tabs>
          <w:tab w:val="left" w:pos="993"/>
        </w:tabs>
        <w:spacing w:line="240" w:lineRule="exact"/>
        <w:ind w:left="850" w:right="29" w:hanging="288"/>
        <w:jc w:val="thaiDistribute"/>
        <w:rPr>
          <w:rFonts w:ascii="CordiaUPC" w:hAnsi="CordiaUPC" w:cs="CordiaUPC"/>
          <w:sz w:val="26"/>
          <w:szCs w:val="26"/>
        </w:rPr>
      </w:pPr>
    </w:p>
    <w:p w14:paraId="4D47700E" w14:textId="77777777" w:rsidR="004727E5" w:rsidRPr="009E2363" w:rsidRDefault="004727E5" w:rsidP="004727E5">
      <w:pPr>
        <w:tabs>
          <w:tab w:val="left" w:pos="993"/>
        </w:tabs>
        <w:spacing w:line="240" w:lineRule="exact"/>
        <w:ind w:left="850" w:right="29" w:hanging="288"/>
        <w:jc w:val="thaiDistribute"/>
        <w:rPr>
          <w:rFonts w:ascii="CordiaUPC" w:hAnsi="CordiaUPC" w:cs="CordiaUPC"/>
          <w:sz w:val="26"/>
          <w:szCs w:val="26"/>
          <w:lang w:val="en-US"/>
        </w:rPr>
      </w:pPr>
      <w:r w:rsidRPr="009E2363">
        <w:rPr>
          <w:rFonts w:ascii="CordiaUPC" w:hAnsi="CordiaUPC" w:cs="CordiaUPC" w:hint="cs"/>
          <w:sz w:val="26"/>
          <w:szCs w:val="26"/>
        </w:rPr>
        <w:t xml:space="preserve">-  </w:t>
      </w:r>
      <w:r w:rsidRPr="009E2363">
        <w:rPr>
          <w:rFonts w:ascii="CordiaUPC" w:hAnsi="CordiaUPC" w:cs="CordiaUPC" w:hint="cs"/>
          <w:sz w:val="26"/>
          <w:szCs w:val="26"/>
        </w:rPr>
        <w:tab/>
        <w:t>Derivatives</w:t>
      </w:r>
      <w:r w:rsidRPr="009E2363">
        <w:rPr>
          <w:rFonts w:ascii="CordiaUPC" w:hAnsi="CordiaUPC" w:cs="CordiaUPC" w:hint="cs"/>
          <w:sz w:val="26"/>
          <w:szCs w:val="26"/>
          <w:lang w:val="en-US"/>
        </w:rPr>
        <w:t>:</w:t>
      </w:r>
    </w:p>
    <w:p w14:paraId="48A294B0" w14:textId="77777777" w:rsidR="004727E5" w:rsidRPr="009E2363" w:rsidRDefault="004727E5" w:rsidP="004727E5">
      <w:pPr>
        <w:tabs>
          <w:tab w:val="left" w:pos="993"/>
        </w:tabs>
        <w:spacing w:line="240" w:lineRule="exact"/>
        <w:ind w:left="850" w:right="29" w:hanging="284"/>
        <w:jc w:val="thaiDistribute"/>
        <w:rPr>
          <w:rFonts w:ascii="CordiaUPC" w:eastAsia="Arial Unicode MS" w:hAnsi="CordiaUPC" w:cs="CordiaUPC"/>
          <w:sz w:val="26"/>
          <w:szCs w:val="26"/>
        </w:rPr>
      </w:pPr>
    </w:p>
    <w:p w14:paraId="202F0858" w14:textId="77777777" w:rsidR="004727E5" w:rsidRPr="009E2363" w:rsidRDefault="004727E5" w:rsidP="004727E5">
      <w:pPr>
        <w:tabs>
          <w:tab w:val="left" w:pos="993"/>
        </w:tabs>
        <w:spacing w:line="240" w:lineRule="exact"/>
        <w:ind w:left="850" w:right="29" w:hanging="284"/>
        <w:jc w:val="thaiDistribute"/>
        <w:rPr>
          <w:rFonts w:ascii="CordiaUPC" w:hAnsi="CordiaUPC" w:cs="CordiaUPC"/>
          <w:sz w:val="26"/>
          <w:szCs w:val="26"/>
          <w:lang w:bidi="th-TH"/>
        </w:rPr>
      </w:pPr>
      <w:r w:rsidRPr="009E2363">
        <w:rPr>
          <w:rFonts w:ascii="CordiaUPC" w:eastAsia="Arial Unicode MS" w:hAnsi="CordiaUPC" w:cs="CordiaUPC" w:hint="cs"/>
          <w:sz w:val="26"/>
          <w:szCs w:val="26"/>
        </w:rPr>
        <w:tab/>
        <w:t>In cases where there is an active market, the Bank and its subsidiaries use the market value as the fair value of derivatives. F</w:t>
      </w:r>
      <w:r w:rsidRPr="009E2363">
        <w:rPr>
          <w:rFonts w:ascii="CordiaUPC" w:hAnsi="CordiaUPC" w:cs="CordiaUPC" w:hint="cs"/>
          <w:sz w:val="26"/>
          <w:szCs w:val="26"/>
          <w:lang w:bidi="th-TH"/>
        </w:rPr>
        <w:t>or simple over-the-counter derivative</w:t>
      </w:r>
      <w:r w:rsidRPr="009E2363">
        <w:rPr>
          <w:rFonts w:ascii="CordiaUPC" w:hAnsi="CordiaUPC" w:cs="CordiaUPC"/>
          <w:sz w:val="26"/>
          <w:szCs w:val="26"/>
          <w:lang w:bidi="th-TH"/>
        </w:rPr>
        <w:t>s</w:t>
      </w:r>
      <w:r w:rsidRPr="009E2363">
        <w:rPr>
          <w:rFonts w:ascii="CordiaUPC" w:hAnsi="CordiaUPC" w:cs="CordiaUPC" w:hint="cs"/>
          <w:sz w:val="26"/>
          <w:szCs w:val="26"/>
          <w:lang w:bidi="th-TH"/>
        </w:rPr>
        <w:t xml:space="preserve">, fair values are based on inputs which are observable from independent and reliable market data sources, mainly </w:t>
      </w:r>
      <w:r w:rsidRPr="009E2363">
        <w:rPr>
          <w:rFonts w:ascii="CordiaUPC" w:hAnsi="CordiaUPC" w:cs="CordiaUPC" w:hint="cs"/>
          <w:sz w:val="26"/>
          <w:szCs w:val="26"/>
        </w:rPr>
        <w:t>based on exchange-traded prices, broker/dealer quotations, or counterparties’ quotations</w:t>
      </w:r>
      <w:r w:rsidRPr="009E2363">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75FDABB" w14:textId="77777777" w:rsidR="004727E5" w:rsidRPr="009E2363" w:rsidRDefault="004727E5" w:rsidP="004727E5">
      <w:pPr>
        <w:spacing w:line="240" w:lineRule="auto"/>
        <w:rPr>
          <w:rFonts w:ascii="CordiaUPC" w:hAnsi="CordiaUPC" w:cs="CordiaUPC"/>
          <w:sz w:val="26"/>
          <w:szCs w:val="26"/>
          <w:cs/>
          <w:lang w:val="en-AU" w:bidi="th-TH"/>
        </w:rPr>
      </w:pPr>
    </w:p>
    <w:p w14:paraId="183FD354" w14:textId="1E533306" w:rsidR="004727E5" w:rsidRPr="009E2363" w:rsidRDefault="004727E5" w:rsidP="004727E5">
      <w:pPr>
        <w:pStyle w:val="block"/>
        <w:spacing w:after="0" w:line="240" w:lineRule="exact"/>
        <w:ind w:right="-7"/>
        <w:jc w:val="both"/>
        <w:rPr>
          <w:rFonts w:ascii="CordiaUPC" w:hAnsi="CordiaUPC" w:cs="CordiaUPC"/>
          <w:sz w:val="26"/>
          <w:szCs w:val="26"/>
          <w:cs/>
          <w:lang w:bidi="th-TH"/>
        </w:rPr>
      </w:pPr>
      <w:r w:rsidRPr="009E2363">
        <w:rPr>
          <w:rFonts w:ascii="CordiaUPC" w:hAnsi="CordiaUPC" w:cs="CordiaUPC" w:hint="cs"/>
          <w:sz w:val="26"/>
          <w:szCs w:val="26"/>
          <w:lang w:bidi="th-TH"/>
        </w:rPr>
        <w:t xml:space="preserve">The </w:t>
      </w:r>
      <w:r w:rsidRPr="009E2363">
        <w:rPr>
          <w:rFonts w:ascii="CordiaUPC" w:hAnsi="CordiaUPC" w:cs="CordiaUPC" w:hint="cs"/>
          <w:sz w:val="26"/>
          <w:szCs w:val="26"/>
        </w:rPr>
        <w:t xml:space="preserve">Bank and its subsidiaries </w:t>
      </w:r>
      <w:r w:rsidRPr="009E2363">
        <w:rPr>
          <w:rFonts w:ascii="CordiaUPC" w:hAnsi="CordiaUPC" w:cs="CordiaUPC" w:hint="cs"/>
          <w:sz w:val="26"/>
          <w:szCs w:val="26"/>
          <w:lang w:bidi="th-TH"/>
        </w:rPr>
        <w:t xml:space="preserve">recognise transfers between levels of the fair value hierarchy as of the end of the </w:t>
      </w:r>
      <w:r w:rsidRPr="003A65D8">
        <w:rPr>
          <w:rFonts w:ascii="CordiaUPC" w:hAnsi="CordiaUPC" w:cs="CordiaUPC" w:hint="cs"/>
          <w:sz w:val="26"/>
          <w:szCs w:val="26"/>
          <w:lang w:bidi="th-TH"/>
        </w:rPr>
        <w:t xml:space="preserve">reporting period during which the transfer has occurred. There were no transfers between </w:t>
      </w:r>
      <w:r w:rsidRPr="003A65D8">
        <w:rPr>
          <w:rFonts w:ascii="CordiaUPC" w:hAnsi="CordiaUPC" w:cs="CordiaUPC"/>
          <w:sz w:val="26"/>
          <w:szCs w:val="26"/>
          <w:lang w:bidi="th-TH"/>
        </w:rPr>
        <w:t xml:space="preserve">levels </w:t>
      </w:r>
      <w:r w:rsidRPr="003A65D8">
        <w:rPr>
          <w:rFonts w:ascii="CordiaUPC" w:hAnsi="CordiaUPC" w:cs="CordiaUPC" w:hint="cs"/>
          <w:sz w:val="26"/>
          <w:szCs w:val="26"/>
          <w:lang w:bidi="th-TH"/>
        </w:rPr>
        <w:t xml:space="preserve">of the fair value hierarchy during the </w:t>
      </w:r>
      <w:r w:rsidR="002B06AA" w:rsidRPr="003A65D8">
        <w:rPr>
          <w:rFonts w:ascii="CordiaUPC" w:hAnsi="CordiaUPC" w:cs="CordiaUPC"/>
          <w:sz w:val="26"/>
          <w:szCs w:val="26"/>
          <w:lang w:val="en-US" w:bidi="th-TH"/>
        </w:rPr>
        <w:t>three-month period</w:t>
      </w:r>
      <w:r w:rsidRPr="003A65D8">
        <w:rPr>
          <w:rFonts w:ascii="CordiaUPC" w:hAnsi="CordiaUPC" w:cs="CordiaUPC" w:hint="cs"/>
          <w:sz w:val="26"/>
          <w:szCs w:val="26"/>
          <w:lang w:bidi="th-TH"/>
        </w:rPr>
        <w:t xml:space="preserve"> ended </w:t>
      </w:r>
      <w:r w:rsidR="00B41D4A" w:rsidRPr="003A65D8">
        <w:rPr>
          <w:rFonts w:ascii="CordiaUPC" w:eastAsia="Times New Roman" w:hAnsi="CordiaUPC" w:cs="CordiaUPC"/>
          <w:sz w:val="26"/>
          <w:szCs w:val="26"/>
          <w:lang w:bidi="th-TH"/>
        </w:rPr>
        <w:t xml:space="preserve">31 </w:t>
      </w:r>
      <w:r w:rsidR="002B06AA" w:rsidRPr="003A65D8">
        <w:rPr>
          <w:rFonts w:ascii="CordiaUPC" w:eastAsia="Times New Roman" w:hAnsi="CordiaUPC" w:cs="CordiaUPC"/>
          <w:sz w:val="26"/>
          <w:szCs w:val="26"/>
          <w:lang w:bidi="th-TH"/>
        </w:rPr>
        <w:t>March</w:t>
      </w:r>
      <w:r w:rsidRPr="003A65D8">
        <w:rPr>
          <w:rFonts w:ascii="CordiaUPC" w:eastAsia="Times New Roman" w:hAnsi="CordiaUPC" w:cs="CordiaUPC"/>
          <w:sz w:val="26"/>
          <w:szCs w:val="26"/>
          <w:lang w:bidi="th-TH"/>
        </w:rPr>
        <w:t xml:space="preserve"> 202</w:t>
      </w:r>
      <w:r w:rsidR="002B06AA" w:rsidRPr="003A65D8">
        <w:rPr>
          <w:rFonts w:ascii="CordiaUPC" w:eastAsia="Times New Roman" w:hAnsi="CordiaUPC" w:cs="CordiaUPC"/>
          <w:sz w:val="26"/>
          <w:szCs w:val="26"/>
          <w:lang w:bidi="th-TH"/>
        </w:rPr>
        <w:t>4</w:t>
      </w:r>
      <w:r w:rsidRPr="003A65D8">
        <w:rPr>
          <w:rFonts w:ascii="CordiaUPC" w:hAnsi="CordiaUPC" w:cs="CordiaUPC" w:hint="cs"/>
          <w:sz w:val="26"/>
          <w:szCs w:val="26"/>
          <w:lang w:bidi="th-TH"/>
        </w:rPr>
        <w:t xml:space="preserve"> and </w:t>
      </w:r>
      <w:r w:rsidRPr="003A65D8">
        <w:rPr>
          <w:rFonts w:ascii="CordiaUPC" w:hAnsi="CordiaUPC" w:cs="CordiaUPC"/>
          <w:sz w:val="26"/>
          <w:szCs w:val="26"/>
          <w:lang w:bidi="th-TH"/>
        </w:rPr>
        <w:t>202</w:t>
      </w:r>
      <w:r w:rsidR="002B06AA" w:rsidRPr="003A65D8">
        <w:rPr>
          <w:rFonts w:ascii="CordiaUPC" w:hAnsi="CordiaUPC" w:cs="CordiaUPC"/>
          <w:sz w:val="26"/>
          <w:szCs w:val="26"/>
          <w:lang w:bidi="th-TH"/>
        </w:rPr>
        <w:t>3</w:t>
      </w:r>
      <w:r w:rsidRPr="003A65D8">
        <w:rPr>
          <w:rFonts w:ascii="CordiaUPC" w:hAnsi="CordiaUPC" w:cs="CordiaUPC"/>
          <w:sz w:val="26"/>
          <w:szCs w:val="26"/>
          <w:lang w:bidi="th-TH"/>
        </w:rPr>
        <w:t>.</w:t>
      </w:r>
    </w:p>
    <w:bookmarkEnd w:id="0"/>
    <w:p w14:paraId="5F160292" w14:textId="6A6D850F" w:rsidR="00C503C6" w:rsidRPr="009E2363" w:rsidRDefault="00E32AEC" w:rsidP="00E32AEC">
      <w:pPr>
        <w:spacing w:line="240" w:lineRule="auto"/>
        <w:rPr>
          <w:lang w:bidi="th-TH"/>
        </w:rPr>
      </w:pPr>
      <w:r>
        <w:rPr>
          <w:cs/>
          <w:lang w:bidi="th-TH"/>
        </w:rPr>
        <w:br w:type="page"/>
      </w:r>
    </w:p>
    <w:p w14:paraId="3D6EB060" w14:textId="6E2DDB59" w:rsidR="00D45753" w:rsidRPr="009E2363" w:rsidRDefault="00D07222" w:rsidP="003028AA">
      <w:pPr>
        <w:pStyle w:val="Heading1"/>
        <w:numPr>
          <w:ilvl w:val="0"/>
          <w:numId w:val="0"/>
        </w:numPr>
        <w:spacing w:before="0" w:after="0" w:line="240" w:lineRule="exact"/>
        <w:ind w:left="540" w:hanging="540"/>
        <w:rPr>
          <w:rFonts w:ascii="CordiaUPC" w:hAnsi="CordiaUPC" w:cs="CordiaUPC"/>
          <w:i w:val="0"/>
          <w:iCs/>
          <w:sz w:val="28"/>
          <w:szCs w:val="28"/>
          <w:lang w:bidi="th-TH"/>
        </w:rPr>
      </w:pPr>
      <w:r w:rsidRPr="009E2363">
        <w:rPr>
          <w:rFonts w:ascii="CordiaUPC" w:hAnsi="CordiaUPC" w:cs="CordiaUPC"/>
          <w:i w:val="0"/>
          <w:iCs/>
          <w:sz w:val="28"/>
          <w:szCs w:val="28"/>
          <w:lang w:bidi="th-TH"/>
        </w:rPr>
        <w:lastRenderedPageBreak/>
        <w:t>4</w:t>
      </w:r>
      <w:r w:rsidR="00443957" w:rsidRPr="009E2363">
        <w:rPr>
          <w:rFonts w:ascii="CordiaUPC" w:hAnsi="CordiaUPC" w:cs="CordiaUPC" w:hint="cs"/>
          <w:i w:val="0"/>
          <w:iCs/>
          <w:sz w:val="28"/>
          <w:szCs w:val="28"/>
          <w:lang w:bidi="th-TH"/>
        </w:rPr>
        <w:tab/>
        <w:t>Maintenance of capital fund</w:t>
      </w:r>
    </w:p>
    <w:p w14:paraId="22FC308F" w14:textId="77777777" w:rsidR="000552B4" w:rsidRPr="009E2363" w:rsidRDefault="000552B4" w:rsidP="003028AA">
      <w:pPr>
        <w:pStyle w:val="Heading1"/>
        <w:numPr>
          <w:ilvl w:val="0"/>
          <w:numId w:val="0"/>
        </w:numPr>
        <w:spacing w:before="0" w:after="0" w:line="240" w:lineRule="exact"/>
        <w:rPr>
          <w:rFonts w:ascii="CordiaUPC" w:hAnsi="CordiaUPC" w:cs="CordiaUPC"/>
          <w:b w:val="0"/>
          <w:bCs/>
          <w:i w:val="0"/>
          <w:iCs/>
          <w:sz w:val="26"/>
          <w:szCs w:val="26"/>
        </w:rPr>
      </w:pPr>
    </w:p>
    <w:p w14:paraId="3FDFA9C7" w14:textId="414E318B" w:rsidR="000552B4" w:rsidRPr="009E2363" w:rsidRDefault="000552B4" w:rsidP="003028AA">
      <w:pPr>
        <w:spacing w:line="240" w:lineRule="exact"/>
        <w:ind w:left="560"/>
        <w:jc w:val="thaiDistribute"/>
        <w:rPr>
          <w:rFonts w:ascii="CordiaUPC" w:hAnsi="CordiaUPC" w:cs="CordiaUPC"/>
          <w:color w:val="000000"/>
          <w:sz w:val="26"/>
          <w:szCs w:val="26"/>
          <w:lang w:val="en-US" w:eastAsia="en-GB" w:bidi="th-TH"/>
        </w:rPr>
      </w:pPr>
      <w:r w:rsidRPr="009E2363">
        <w:rPr>
          <w:rFonts w:ascii="CordiaUPC" w:hAnsi="CordiaUPC" w:cs="CordiaUPC" w:hint="cs"/>
          <w:color w:val="000000"/>
          <w:sz w:val="26"/>
          <w:szCs w:val="26"/>
          <w:lang w:val="en-US" w:eastAsia="en-GB" w:bidi="th-TH"/>
        </w:rPr>
        <w:t>The Bank and its subsidiaries maintain its capital fund in accordance with the Financial Institution Business Act B.E. 2551</w:t>
      </w:r>
      <w:r w:rsidR="00794A71" w:rsidRPr="009E2363">
        <w:rPr>
          <w:rFonts w:ascii="CordiaUPC" w:hAnsi="CordiaUPC" w:cs="CordiaUPC"/>
          <w:color w:val="000000"/>
          <w:sz w:val="26"/>
          <w:szCs w:val="26"/>
          <w:lang w:val="en-US" w:eastAsia="en-GB" w:bidi="th-TH"/>
        </w:rPr>
        <w:t xml:space="preserve"> </w:t>
      </w:r>
      <w:r w:rsidRPr="009E2363">
        <w:rPr>
          <w:rFonts w:ascii="CordiaUPC" w:hAnsi="CordiaUPC" w:cs="CordiaUPC" w:hint="cs"/>
          <w:color w:val="000000"/>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001A1270">
        <w:rPr>
          <w:rFonts w:ascii="CordiaUPC" w:hAnsi="CordiaUPC" w:cs="CordiaUPC"/>
          <w:color w:val="000000"/>
          <w:sz w:val="26"/>
          <w:szCs w:val="26"/>
          <w:lang w:val="en-US" w:eastAsia="en-GB" w:bidi="th-TH"/>
        </w:rPr>
        <w:t xml:space="preserve"> </w:t>
      </w:r>
      <w:r w:rsidRPr="009E2363">
        <w:rPr>
          <w:rFonts w:ascii="CordiaUPC" w:hAnsi="CordiaUPC" w:cs="CordiaUPC" w:hint="cs"/>
          <w:color w:val="000000"/>
          <w:sz w:val="26"/>
          <w:szCs w:val="26"/>
          <w:lang w:val="en-US" w:eastAsia="en-GB" w:bidi="th-TH"/>
        </w:rPr>
        <w:t xml:space="preserve">As at </w:t>
      </w:r>
      <w:r w:rsidR="003028AA" w:rsidRPr="009E2363">
        <w:rPr>
          <w:rFonts w:ascii="CordiaUPC" w:hAnsi="CordiaUPC" w:cs="CordiaUPC" w:hint="cs"/>
          <w:color w:val="000000"/>
          <w:sz w:val="26"/>
          <w:szCs w:val="26"/>
          <w:lang w:val="en-US" w:eastAsia="en-GB" w:bidi="th-TH"/>
        </w:rPr>
        <w:t xml:space="preserve">31 </w:t>
      </w:r>
      <w:r w:rsidR="00980E82">
        <w:rPr>
          <w:rFonts w:ascii="CordiaUPC" w:hAnsi="CordiaUPC" w:cs="CordiaUPC"/>
          <w:color w:val="000000"/>
          <w:sz w:val="26"/>
          <w:szCs w:val="26"/>
          <w:lang w:val="en-US" w:eastAsia="en-GB" w:bidi="th-TH"/>
        </w:rPr>
        <w:t>March</w:t>
      </w:r>
      <w:r w:rsidR="003028AA" w:rsidRPr="009E2363">
        <w:rPr>
          <w:rFonts w:ascii="CordiaUPC" w:hAnsi="CordiaUPC" w:cs="CordiaUPC" w:hint="cs"/>
          <w:color w:val="000000"/>
          <w:sz w:val="26"/>
          <w:szCs w:val="26"/>
          <w:lang w:val="en-US" w:eastAsia="en-GB" w:bidi="th-TH"/>
        </w:rPr>
        <w:t xml:space="preserve"> </w:t>
      </w:r>
      <w:r w:rsidRPr="009E2363">
        <w:rPr>
          <w:rFonts w:ascii="CordiaUPC" w:hAnsi="CordiaUPC" w:cs="CordiaUPC" w:hint="cs"/>
          <w:sz w:val="26"/>
          <w:szCs w:val="26"/>
          <w:lang w:bidi="th-TH"/>
        </w:rPr>
        <w:t>202</w:t>
      </w:r>
      <w:r w:rsidR="00980E82">
        <w:rPr>
          <w:rFonts w:ascii="CordiaUPC" w:hAnsi="CordiaUPC" w:cs="CordiaUPC"/>
          <w:sz w:val="26"/>
          <w:szCs w:val="26"/>
          <w:lang w:bidi="th-TH"/>
        </w:rPr>
        <w:t>4</w:t>
      </w:r>
      <w:r w:rsidRPr="009E2363">
        <w:rPr>
          <w:rFonts w:ascii="CordiaUPC" w:hAnsi="CordiaUPC" w:cs="CordiaUPC" w:hint="cs"/>
          <w:sz w:val="26"/>
          <w:szCs w:val="26"/>
          <w:lang w:bidi="th-TH"/>
        </w:rPr>
        <w:t xml:space="preserve"> </w:t>
      </w:r>
      <w:r w:rsidRPr="009E2363">
        <w:rPr>
          <w:rFonts w:ascii="CordiaUPC" w:hAnsi="CordiaUPC" w:cs="CordiaUPC" w:hint="cs"/>
          <w:color w:val="000000"/>
          <w:sz w:val="26"/>
          <w:szCs w:val="26"/>
          <w:lang w:val="en-US" w:eastAsia="en-GB" w:bidi="th-TH"/>
        </w:rPr>
        <w:t xml:space="preserve">and </w:t>
      </w:r>
      <w:r w:rsidR="00980E82" w:rsidRPr="009E2363">
        <w:rPr>
          <w:rFonts w:ascii="CordiaUPC" w:hAnsi="CordiaUPC" w:cs="CordiaUPC" w:hint="cs"/>
          <w:color w:val="000000"/>
          <w:sz w:val="26"/>
          <w:szCs w:val="26"/>
          <w:lang w:val="en-US" w:eastAsia="en-GB" w:bidi="th-TH"/>
        </w:rPr>
        <w:t xml:space="preserve">31 December </w:t>
      </w:r>
      <w:r w:rsidR="00980E82" w:rsidRPr="009E2363">
        <w:rPr>
          <w:rFonts w:ascii="CordiaUPC" w:hAnsi="CordiaUPC" w:cs="CordiaUPC" w:hint="cs"/>
          <w:sz w:val="26"/>
          <w:szCs w:val="26"/>
          <w:lang w:bidi="th-TH"/>
        </w:rPr>
        <w:t>202</w:t>
      </w:r>
      <w:r w:rsidR="00980E82" w:rsidRPr="009E2363">
        <w:rPr>
          <w:rFonts w:ascii="CordiaUPC" w:hAnsi="CordiaUPC" w:cs="CordiaUPC"/>
          <w:sz w:val="26"/>
          <w:szCs w:val="26"/>
          <w:lang w:bidi="th-TH"/>
        </w:rPr>
        <w:t>3</w:t>
      </w:r>
      <w:r w:rsidRPr="009E2363">
        <w:rPr>
          <w:rFonts w:ascii="CordiaUPC" w:hAnsi="CordiaUPC" w:cs="CordiaUPC" w:hint="cs"/>
          <w:color w:val="000000"/>
          <w:sz w:val="26"/>
          <w:szCs w:val="26"/>
          <w:lang w:val="en-US" w:eastAsia="en-GB" w:bidi="th-TH"/>
        </w:rPr>
        <w:t xml:space="preserve">, the consolidated supervision and the Bank </w:t>
      </w:r>
      <w:proofErr w:type="spellStart"/>
      <w:r w:rsidRPr="009E2363">
        <w:rPr>
          <w:rFonts w:ascii="CordiaUPC" w:hAnsi="CordiaUPC" w:cs="CordiaUPC" w:hint="cs"/>
          <w:color w:val="000000"/>
          <w:sz w:val="26"/>
          <w:szCs w:val="26"/>
          <w:lang w:val="en-US" w:eastAsia="en-GB" w:bidi="th-TH"/>
        </w:rPr>
        <w:t>only’s</w:t>
      </w:r>
      <w:proofErr w:type="spellEnd"/>
      <w:r w:rsidRPr="009E2363">
        <w:rPr>
          <w:rFonts w:ascii="CordiaUPC" w:hAnsi="CordiaUPC" w:cs="CordiaUPC" w:hint="cs"/>
          <w:color w:val="000000"/>
          <w:sz w:val="26"/>
          <w:szCs w:val="26"/>
          <w:lang w:val="en-US" w:eastAsia="en-GB" w:bidi="th-TH"/>
        </w:rPr>
        <w:t xml:space="preserve"> total capital funds could be </w:t>
      </w:r>
      <w:proofErr w:type="spellStart"/>
      <w:r w:rsidRPr="009E2363">
        <w:rPr>
          <w:rFonts w:ascii="CordiaUPC" w:hAnsi="CordiaUPC" w:cs="CordiaUPC" w:hint="cs"/>
          <w:color w:val="000000"/>
          <w:sz w:val="26"/>
          <w:szCs w:val="26"/>
          <w:lang w:val="en-US" w:eastAsia="en-GB" w:bidi="th-TH"/>
        </w:rPr>
        <w:t>catagorised</w:t>
      </w:r>
      <w:proofErr w:type="spellEnd"/>
      <w:r w:rsidRPr="009E2363">
        <w:rPr>
          <w:rFonts w:ascii="CordiaUPC" w:hAnsi="CordiaUPC" w:cs="CordiaUPC" w:hint="cs"/>
          <w:color w:val="000000"/>
          <w:sz w:val="26"/>
          <w:szCs w:val="26"/>
          <w:lang w:val="en-US" w:eastAsia="en-GB" w:bidi="th-TH"/>
        </w:rPr>
        <w:t xml:space="preserve"> as follows:</w:t>
      </w:r>
    </w:p>
    <w:p w14:paraId="02810A3E" w14:textId="77777777" w:rsidR="000552B4" w:rsidRPr="00083251" w:rsidRDefault="000552B4" w:rsidP="003028AA">
      <w:pPr>
        <w:spacing w:line="240" w:lineRule="exact"/>
        <w:rPr>
          <w:rFonts w:ascii="CordiaUPC" w:hAnsi="CordiaUPC" w:cs="CordiaUPC"/>
          <w:sz w:val="26"/>
          <w:szCs w:val="26"/>
          <w:lang w:val="en-US"/>
        </w:rPr>
      </w:pPr>
    </w:p>
    <w:tbl>
      <w:tblPr>
        <w:tblW w:w="9236" w:type="dxa"/>
        <w:tblInd w:w="565" w:type="dxa"/>
        <w:tblLayout w:type="fixed"/>
        <w:tblCellMar>
          <w:left w:w="115" w:type="dxa"/>
          <w:right w:w="115" w:type="dxa"/>
        </w:tblCellMar>
        <w:tblLook w:val="0000" w:firstRow="0" w:lastRow="0" w:firstColumn="0" w:lastColumn="0" w:noHBand="0" w:noVBand="0"/>
      </w:tblPr>
      <w:tblGrid>
        <w:gridCol w:w="5670"/>
        <w:gridCol w:w="1610"/>
        <w:gridCol w:w="275"/>
        <w:gridCol w:w="9"/>
        <w:gridCol w:w="1659"/>
        <w:gridCol w:w="13"/>
      </w:tblGrid>
      <w:tr w:rsidR="000552B4" w:rsidRPr="009E2363" w14:paraId="3FAE659D" w14:textId="77777777" w:rsidTr="003A65D8">
        <w:trPr>
          <w:gridAfter w:val="1"/>
          <w:wAfter w:w="13" w:type="dxa"/>
          <w:trHeight w:val="20"/>
          <w:tblHeader/>
        </w:trPr>
        <w:tc>
          <w:tcPr>
            <w:tcW w:w="5670" w:type="dxa"/>
          </w:tcPr>
          <w:p w14:paraId="2B72A2EC" w14:textId="77777777" w:rsidR="000552B4" w:rsidRPr="009E2363" w:rsidRDefault="000552B4" w:rsidP="003028AA">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67E10CA1" w14:textId="77777777" w:rsidR="000552B4" w:rsidRPr="009E2363" w:rsidRDefault="000552B4" w:rsidP="003028AA">
            <w:pPr>
              <w:spacing w:line="240" w:lineRule="exact"/>
              <w:ind w:left="-108" w:right="-108"/>
              <w:jc w:val="center"/>
              <w:rPr>
                <w:rFonts w:ascii="CordiaUPC" w:hAnsi="CordiaUPC" w:cs="CordiaUPC"/>
                <w:snapToGrid w:val="0"/>
                <w:sz w:val="26"/>
                <w:szCs w:val="26"/>
                <w:lang w:val="en-US"/>
              </w:rPr>
            </w:pPr>
            <w:r w:rsidRPr="009E2363">
              <w:rPr>
                <w:rFonts w:ascii="CordiaUPC" w:hAnsi="CordiaUPC" w:cs="CordiaUPC" w:hint="cs"/>
                <w:b/>
                <w:bCs/>
                <w:sz w:val="26"/>
                <w:szCs w:val="26"/>
              </w:rPr>
              <w:t>Consolidated supervision</w:t>
            </w:r>
          </w:p>
        </w:tc>
      </w:tr>
      <w:tr w:rsidR="00980E82" w:rsidRPr="009E2363" w14:paraId="0BBCE1B0" w14:textId="77777777" w:rsidTr="003A65D8">
        <w:trPr>
          <w:gridAfter w:val="1"/>
          <w:wAfter w:w="13" w:type="dxa"/>
          <w:trHeight w:val="20"/>
          <w:tblHeader/>
        </w:trPr>
        <w:tc>
          <w:tcPr>
            <w:tcW w:w="5670" w:type="dxa"/>
          </w:tcPr>
          <w:p w14:paraId="207D0BCF" w14:textId="77777777" w:rsidR="00980E82" w:rsidRPr="009E2363" w:rsidRDefault="00980E82" w:rsidP="00980E82">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tcPr>
          <w:p w14:paraId="783ABA85" w14:textId="6C7D3596" w:rsidR="00980E82" w:rsidRPr="009E2363" w:rsidRDefault="00980E82" w:rsidP="00980E82">
            <w:pPr>
              <w:pStyle w:val="acctfourfigures"/>
              <w:tabs>
                <w:tab w:val="clear" w:pos="765"/>
              </w:tabs>
              <w:spacing w:line="240" w:lineRule="exact"/>
              <w:ind w:left="-169" w:right="-169"/>
              <w:jc w:val="center"/>
              <w:rPr>
                <w:rFonts w:ascii="CordiaUPC" w:hAnsi="CordiaUPC" w:cs="CordiaUPC"/>
                <w:sz w:val="26"/>
                <w:szCs w:val="26"/>
              </w:rPr>
            </w:pPr>
            <w:r>
              <w:rPr>
                <w:rFonts w:ascii="CordiaUPC" w:hAnsi="CordiaUPC" w:cs="CordiaUPC"/>
                <w:color w:val="000000"/>
                <w:sz w:val="26"/>
                <w:szCs w:val="26"/>
                <w:lang w:val="en-US" w:bidi="th-TH"/>
              </w:rPr>
              <w:t>31 March 2024</w:t>
            </w:r>
          </w:p>
        </w:tc>
        <w:tc>
          <w:tcPr>
            <w:tcW w:w="275" w:type="dxa"/>
          </w:tcPr>
          <w:p w14:paraId="0012749C" w14:textId="77777777" w:rsidR="00980E82" w:rsidRPr="009E2363" w:rsidRDefault="00980E82" w:rsidP="00980E82">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2"/>
          </w:tcPr>
          <w:p w14:paraId="5F10348D" w14:textId="636E5AA8" w:rsidR="00980E82" w:rsidRPr="009E2363" w:rsidRDefault="00980E82" w:rsidP="00980E82">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31 December 2023</w:t>
            </w:r>
          </w:p>
        </w:tc>
      </w:tr>
      <w:tr w:rsidR="000552B4" w:rsidRPr="009E2363" w14:paraId="12D0561D" w14:textId="77777777" w:rsidTr="003A65D8">
        <w:trPr>
          <w:gridAfter w:val="1"/>
          <w:wAfter w:w="13" w:type="dxa"/>
          <w:trHeight w:val="20"/>
          <w:tblHeader/>
        </w:trPr>
        <w:tc>
          <w:tcPr>
            <w:tcW w:w="5670" w:type="dxa"/>
          </w:tcPr>
          <w:p w14:paraId="682AE398" w14:textId="77777777" w:rsidR="000552B4" w:rsidRPr="009E2363" w:rsidRDefault="000552B4" w:rsidP="003028AA">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506A2312" w14:textId="77777777" w:rsidR="000552B4" w:rsidRPr="009E2363" w:rsidRDefault="000552B4" w:rsidP="003028AA">
            <w:pPr>
              <w:spacing w:line="240" w:lineRule="exact"/>
              <w:ind w:left="184" w:right="54"/>
              <w:jc w:val="center"/>
              <w:rPr>
                <w:rFonts w:ascii="CordiaUPC" w:hAnsi="CordiaUPC" w:cs="CordiaUPC"/>
                <w:color w:val="000000"/>
                <w:sz w:val="26"/>
                <w:szCs w:val="26"/>
              </w:rPr>
            </w:pPr>
            <w:r w:rsidRPr="009E2363">
              <w:rPr>
                <w:rFonts w:ascii="CordiaUPC" w:hAnsi="CordiaUPC" w:cs="CordiaUPC" w:hint="cs"/>
                <w:i/>
                <w:iCs/>
                <w:sz w:val="26"/>
                <w:szCs w:val="26"/>
                <w:lang w:val="en-US"/>
              </w:rPr>
              <w:t>(in million Baht)</w:t>
            </w:r>
          </w:p>
        </w:tc>
      </w:tr>
      <w:tr w:rsidR="000552B4" w:rsidRPr="009E2363" w14:paraId="5A70E86A" w14:textId="77777777" w:rsidTr="003A65D8">
        <w:trPr>
          <w:gridAfter w:val="1"/>
          <w:wAfter w:w="13" w:type="dxa"/>
          <w:trHeight w:val="20"/>
        </w:trPr>
        <w:tc>
          <w:tcPr>
            <w:tcW w:w="5670" w:type="dxa"/>
          </w:tcPr>
          <w:p w14:paraId="5D845194" w14:textId="77777777" w:rsidR="000552B4" w:rsidRPr="009E2363" w:rsidRDefault="000552B4" w:rsidP="003028AA">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9E2363">
              <w:rPr>
                <w:rFonts w:ascii="CordiaUPC" w:hAnsi="CordiaUPC" w:cs="CordiaUPC" w:hint="cs"/>
                <w:b/>
                <w:bCs/>
                <w:i/>
                <w:iCs/>
                <w:sz w:val="26"/>
                <w:szCs w:val="26"/>
                <w:lang w:val="en-US" w:eastAsia="en-US"/>
              </w:rPr>
              <w:t>Tier 1 Capital</w:t>
            </w:r>
          </w:p>
        </w:tc>
        <w:tc>
          <w:tcPr>
            <w:tcW w:w="1610" w:type="dxa"/>
          </w:tcPr>
          <w:p w14:paraId="383A79B3" w14:textId="77777777" w:rsidR="000552B4" w:rsidRPr="009E2363" w:rsidRDefault="000552B4" w:rsidP="003028AA">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365BA730" w14:textId="77777777" w:rsidR="000552B4" w:rsidRPr="009E2363" w:rsidRDefault="000552B4" w:rsidP="003028AA">
            <w:pPr>
              <w:tabs>
                <w:tab w:val="decimal" w:pos="882"/>
              </w:tabs>
              <w:spacing w:line="240" w:lineRule="exact"/>
              <w:ind w:left="184" w:right="54"/>
              <w:jc w:val="both"/>
              <w:rPr>
                <w:rFonts w:ascii="CordiaUPC" w:hAnsi="CordiaUPC" w:cs="CordiaUPC"/>
                <w:color w:val="000000"/>
                <w:sz w:val="26"/>
                <w:szCs w:val="26"/>
              </w:rPr>
            </w:pPr>
          </w:p>
        </w:tc>
        <w:tc>
          <w:tcPr>
            <w:tcW w:w="1659" w:type="dxa"/>
          </w:tcPr>
          <w:p w14:paraId="7529AA23" w14:textId="77777777" w:rsidR="000552B4" w:rsidRPr="009E2363" w:rsidRDefault="000552B4" w:rsidP="003028AA">
            <w:pPr>
              <w:tabs>
                <w:tab w:val="decimal" w:pos="882"/>
              </w:tabs>
              <w:spacing w:line="240" w:lineRule="exact"/>
              <w:ind w:left="184" w:right="54"/>
              <w:jc w:val="both"/>
              <w:rPr>
                <w:rFonts w:ascii="CordiaUPC" w:hAnsi="CordiaUPC" w:cs="CordiaUPC"/>
                <w:color w:val="000000"/>
                <w:sz w:val="26"/>
                <w:szCs w:val="26"/>
              </w:rPr>
            </w:pPr>
          </w:p>
        </w:tc>
      </w:tr>
      <w:tr w:rsidR="000552B4" w:rsidRPr="009E2363" w14:paraId="64C0EC28" w14:textId="77777777" w:rsidTr="003A65D8">
        <w:trPr>
          <w:gridAfter w:val="1"/>
          <w:wAfter w:w="13" w:type="dxa"/>
          <w:trHeight w:val="20"/>
        </w:trPr>
        <w:tc>
          <w:tcPr>
            <w:tcW w:w="5670" w:type="dxa"/>
          </w:tcPr>
          <w:p w14:paraId="38911355" w14:textId="77777777" w:rsidR="000552B4" w:rsidRPr="009E2363" w:rsidRDefault="000552B4" w:rsidP="003028AA">
            <w:pPr>
              <w:pStyle w:val="Heading8"/>
              <w:tabs>
                <w:tab w:val="left" w:pos="212"/>
                <w:tab w:val="left" w:pos="474"/>
              </w:tabs>
              <w:spacing w:line="240" w:lineRule="exact"/>
              <w:ind w:right="-25"/>
              <w:rPr>
                <w:rFonts w:ascii="CordiaUPC" w:hAnsi="CordiaUPC" w:cs="CordiaUPC"/>
                <w:b/>
                <w:bCs/>
                <w:sz w:val="26"/>
                <w:szCs w:val="26"/>
                <w:lang w:val="en-US" w:eastAsia="en-US"/>
              </w:rPr>
            </w:pPr>
            <w:r w:rsidRPr="009E2363">
              <w:rPr>
                <w:rFonts w:ascii="CordiaUPC" w:hAnsi="CordiaUPC" w:cs="CordiaUPC" w:hint="cs"/>
                <w:b/>
                <w:bCs/>
                <w:sz w:val="26"/>
                <w:szCs w:val="26"/>
                <w:lang w:val="en-US" w:eastAsia="en-US"/>
              </w:rPr>
              <w:t>Common Equity Tier 1 Capital (CET1)</w:t>
            </w:r>
          </w:p>
        </w:tc>
        <w:tc>
          <w:tcPr>
            <w:tcW w:w="1610" w:type="dxa"/>
          </w:tcPr>
          <w:p w14:paraId="309F8224" w14:textId="77777777" w:rsidR="000552B4" w:rsidRPr="009E2363" w:rsidRDefault="000552B4" w:rsidP="003028AA">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725065E2" w14:textId="77777777" w:rsidR="000552B4" w:rsidRPr="009E2363" w:rsidRDefault="000552B4" w:rsidP="003028AA">
            <w:pPr>
              <w:tabs>
                <w:tab w:val="decimal" w:pos="882"/>
              </w:tabs>
              <w:spacing w:line="240" w:lineRule="exact"/>
              <w:ind w:left="184" w:right="54"/>
              <w:jc w:val="both"/>
              <w:rPr>
                <w:rFonts w:ascii="CordiaUPC" w:hAnsi="CordiaUPC" w:cs="CordiaUPC"/>
                <w:color w:val="000000"/>
                <w:sz w:val="26"/>
                <w:szCs w:val="26"/>
              </w:rPr>
            </w:pPr>
          </w:p>
        </w:tc>
        <w:tc>
          <w:tcPr>
            <w:tcW w:w="1659" w:type="dxa"/>
          </w:tcPr>
          <w:p w14:paraId="116181E5" w14:textId="77777777" w:rsidR="000552B4" w:rsidRPr="009E2363" w:rsidRDefault="000552B4" w:rsidP="003028AA">
            <w:pPr>
              <w:tabs>
                <w:tab w:val="decimal" w:pos="882"/>
              </w:tabs>
              <w:spacing w:line="240" w:lineRule="exact"/>
              <w:ind w:left="184" w:right="54"/>
              <w:jc w:val="both"/>
              <w:rPr>
                <w:rFonts w:ascii="CordiaUPC" w:hAnsi="CordiaUPC" w:cs="CordiaUPC"/>
                <w:color w:val="000000"/>
                <w:sz w:val="26"/>
                <w:szCs w:val="26"/>
              </w:rPr>
            </w:pPr>
          </w:p>
        </w:tc>
      </w:tr>
      <w:tr w:rsidR="00210043" w:rsidRPr="009E2363" w14:paraId="2ECD0B37" w14:textId="77777777" w:rsidTr="00720B85">
        <w:trPr>
          <w:gridAfter w:val="1"/>
          <w:wAfter w:w="13" w:type="dxa"/>
          <w:trHeight w:val="20"/>
        </w:trPr>
        <w:tc>
          <w:tcPr>
            <w:tcW w:w="5670" w:type="dxa"/>
          </w:tcPr>
          <w:p w14:paraId="58309CB0" w14:textId="77777777" w:rsidR="00210043" w:rsidRPr="009E2363" w:rsidRDefault="00210043" w:rsidP="00210043">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9E2363">
              <w:rPr>
                <w:rFonts w:ascii="CordiaUPC" w:hAnsi="CordiaUPC" w:cs="CordiaUPC" w:hint="cs"/>
                <w:color w:val="000000"/>
                <w:sz w:val="26"/>
                <w:szCs w:val="26"/>
                <w:lang w:val="en-US" w:eastAsia="en-US"/>
              </w:rPr>
              <w:t>Paid-up share capital</w:t>
            </w:r>
          </w:p>
        </w:tc>
        <w:tc>
          <w:tcPr>
            <w:tcW w:w="1610" w:type="dxa"/>
            <w:vAlign w:val="bottom"/>
          </w:tcPr>
          <w:p w14:paraId="5BF7E3D4" w14:textId="19274264" w:rsidR="00210043" w:rsidRPr="009E2363" w:rsidRDefault="00210043" w:rsidP="00210043">
            <w:pPr>
              <w:tabs>
                <w:tab w:val="decimal" w:pos="1325"/>
              </w:tabs>
              <w:spacing w:line="240" w:lineRule="exact"/>
              <w:ind w:left="-25" w:right="-106"/>
              <w:rPr>
                <w:rFonts w:ascii="CordiaUPC" w:hAnsi="CordiaUPC" w:cs="CordiaUPC"/>
                <w:color w:val="000000"/>
                <w:sz w:val="26"/>
                <w:szCs w:val="26"/>
                <w:lang w:val="en-US" w:bidi="th-TH"/>
              </w:rPr>
            </w:pPr>
            <w:r w:rsidRPr="00D67210">
              <w:rPr>
                <w:rFonts w:ascii="CordiaUPC" w:eastAsia="MS Mincho" w:hAnsi="CordiaUPC" w:cs="CordiaUPC"/>
                <w:sz w:val="26"/>
                <w:szCs w:val="26"/>
                <w:lang w:eastAsia="th-TH"/>
              </w:rPr>
              <w:t xml:space="preserve">          92,248 </w:t>
            </w:r>
          </w:p>
        </w:tc>
        <w:tc>
          <w:tcPr>
            <w:tcW w:w="284" w:type="dxa"/>
            <w:gridSpan w:val="2"/>
          </w:tcPr>
          <w:p w14:paraId="4FEC1854" w14:textId="77777777" w:rsidR="00210043" w:rsidRPr="009E2363" w:rsidRDefault="00210043" w:rsidP="00210043">
            <w:pPr>
              <w:tabs>
                <w:tab w:val="decimal" w:pos="882"/>
              </w:tabs>
              <w:spacing w:line="240" w:lineRule="exact"/>
              <w:ind w:left="184" w:right="54"/>
              <w:jc w:val="both"/>
              <w:rPr>
                <w:rFonts w:ascii="CordiaUPC" w:hAnsi="CordiaUPC" w:cs="CordiaUPC"/>
                <w:color w:val="000000"/>
                <w:sz w:val="26"/>
                <w:szCs w:val="26"/>
              </w:rPr>
            </w:pPr>
          </w:p>
        </w:tc>
        <w:tc>
          <w:tcPr>
            <w:tcW w:w="1659" w:type="dxa"/>
          </w:tcPr>
          <w:p w14:paraId="2F6E1FF7" w14:textId="7D1DC017" w:rsidR="00210043" w:rsidRPr="009E2363" w:rsidRDefault="00210043" w:rsidP="00210043">
            <w:pPr>
              <w:tabs>
                <w:tab w:val="decimal" w:pos="1325"/>
              </w:tabs>
              <w:spacing w:line="240" w:lineRule="exact"/>
              <w:ind w:left="-25" w:right="-106"/>
              <w:rPr>
                <w:rFonts w:ascii="CordiaUPC" w:hAnsi="CordiaUPC" w:cs="CordiaUPC"/>
                <w:color w:val="000000"/>
                <w:sz w:val="26"/>
                <w:szCs w:val="26"/>
                <w:lang w:val="en-US" w:bidi="th-TH"/>
              </w:rPr>
            </w:pPr>
            <w:r w:rsidRPr="009E2363">
              <w:rPr>
                <w:rFonts w:ascii="CordiaUPC" w:eastAsia="MS Mincho" w:hAnsi="CordiaUPC" w:cs="CordiaUPC"/>
                <w:sz w:val="26"/>
                <w:szCs w:val="26"/>
                <w:lang w:eastAsia="th-TH"/>
              </w:rPr>
              <w:t>92,246</w:t>
            </w:r>
          </w:p>
        </w:tc>
      </w:tr>
      <w:tr w:rsidR="00210043" w:rsidRPr="009E2363" w14:paraId="7091D7D5" w14:textId="77777777" w:rsidTr="00720B85">
        <w:trPr>
          <w:gridAfter w:val="1"/>
          <w:wAfter w:w="13" w:type="dxa"/>
          <w:trHeight w:val="66"/>
        </w:trPr>
        <w:tc>
          <w:tcPr>
            <w:tcW w:w="5670" w:type="dxa"/>
          </w:tcPr>
          <w:p w14:paraId="0B341793"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Share premium</w:t>
            </w:r>
          </w:p>
        </w:tc>
        <w:tc>
          <w:tcPr>
            <w:tcW w:w="1610" w:type="dxa"/>
            <w:vAlign w:val="bottom"/>
          </w:tcPr>
          <w:p w14:paraId="687906AA" w14:textId="122AB040" w:rsidR="00210043" w:rsidRPr="009E2363" w:rsidRDefault="00210043" w:rsidP="00210043">
            <w:pPr>
              <w:tabs>
                <w:tab w:val="decimal" w:pos="1325"/>
              </w:tabs>
              <w:spacing w:line="240" w:lineRule="exact"/>
              <w:ind w:left="-25" w:right="-106"/>
              <w:rPr>
                <w:rFonts w:ascii="CordiaUPC" w:hAnsi="CordiaUPC" w:cs="CordiaUPC"/>
                <w:color w:val="000000"/>
                <w:sz w:val="26"/>
                <w:szCs w:val="26"/>
              </w:rPr>
            </w:pPr>
            <w:r w:rsidRPr="00D67210">
              <w:rPr>
                <w:rFonts w:ascii="CordiaUPC" w:eastAsia="MS Mincho" w:hAnsi="CordiaUPC" w:cs="CordiaUPC"/>
                <w:sz w:val="26"/>
                <w:szCs w:val="26"/>
                <w:lang w:eastAsia="th-TH"/>
              </w:rPr>
              <w:t xml:space="preserve">          43,373 </w:t>
            </w:r>
          </w:p>
        </w:tc>
        <w:tc>
          <w:tcPr>
            <w:tcW w:w="284" w:type="dxa"/>
            <w:gridSpan w:val="2"/>
          </w:tcPr>
          <w:p w14:paraId="0601A4AB" w14:textId="77777777" w:rsidR="00210043" w:rsidRPr="009E2363" w:rsidRDefault="00210043" w:rsidP="00210043">
            <w:pPr>
              <w:tabs>
                <w:tab w:val="decimal" w:pos="882"/>
              </w:tabs>
              <w:spacing w:line="240" w:lineRule="exact"/>
              <w:ind w:left="184" w:right="54"/>
              <w:jc w:val="both"/>
              <w:rPr>
                <w:rFonts w:ascii="CordiaUPC" w:hAnsi="CordiaUPC" w:cs="CordiaUPC"/>
                <w:color w:val="000000"/>
                <w:sz w:val="26"/>
                <w:szCs w:val="26"/>
              </w:rPr>
            </w:pPr>
          </w:p>
        </w:tc>
        <w:tc>
          <w:tcPr>
            <w:tcW w:w="1659" w:type="dxa"/>
          </w:tcPr>
          <w:p w14:paraId="0816DFBC" w14:textId="52C4B979" w:rsidR="00210043" w:rsidRPr="009E2363" w:rsidRDefault="00210043" w:rsidP="00210043">
            <w:pPr>
              <w:tabs>
                <w:tab w:val="decimal" w:pos="1325"/>
              </w:tabs>
              <w:spacing w:line="240" w:lineRule="exact"/>
              <w:ind w:left="-25" w:right="-106"/>
              <w:rPr>
                <w:rFonts w:ascii="CordiaUPC" w:hAnsi="CordiaUPC" w:cs="CordiaUPC"/>
                <w:color w:val="000000"/>
                <w:sz w:val="26"/>
                <w:szCs w:val="26"/>
              </w:rPr>
            </w:pPr>
            <w:r w:rsidRPr="009E2363">
              <w:rPr>
                <w:rFonts w:ascii="CordiaUPC" w:eastAsia="MS Mincho" w:hAnsi="CordiaUPC" w:cs="CordiaUPC"/>
                <w:sz w:val="26"/>
                <w:szCs w:val="26"/>
                <w:lang w:eastAsia="th-TH"/>
              </w:rPr>
              <w:t>43,374</w:t>
            </w:r>
          </w:p>
        </w:tc>
      </w:tr>
      <w:tr w:rsidR="00210043" w:rsidRPr="009E2363" w14:paraId="553625F8" w14:textId="77777777" w:rsidTr="003A65D8">
        <w:trPr>
          <w:gridAfter w:val="1"/>
          <w:wAfter w:w="13" w:type="dxa"/>
          <w:trHeight w:val="20"/>
        </w:trPr>
        <w:tc>
          <w:tcPr>
            <w:tcW w:w="5670" w:type="dxa"/>
          </w:tcPr>
          <w:p w14:paraId="2611EA7C" w14:textId="77777777" w:rsidR="00210043" w:rsidRPr="009E2363" w:rsidRDefault="00210043" w:rsidP="00210043">
            <w:pPr>
              <w:tabs>
                <w:tab w:val="left" w:pos="212"/>
                <w:tab w:val="left" w:pos="474"/>
              </w:tabs>
              <w:spacing w:line="240" w:lineRule="exact"/>
              <w:ind w:right="-25"/>
              <w:rPr>
                <w:rFonts w:ascii="CordiaUPC" w:eastAsia="Angsana New" w:hAnsi="CordiaUPC" w:cs="CordiaUPC"/>
                <w:sz w:val="26"/>
                <w:szCs w:val="26"/>
                <w:lang w:val="en-US"/>
              </w:rPr>
            </w:pPr>
            <w:r w:rsidRPr="009E2363">
              <w:rPr>
                <w:rFonts w:ascii="CordiaUPC" w:eastAsia="Angsana New" w:hAnsi="CordiaUPC" w:cs="CordiaUPC" w:hint="cs"/>
                <w:sz w:val="26"/>
                <w:szCs w:val="26"/>
                <w:lang w:val="en-US"/>
              </w:rPr>
              <w:t>Legal reserve</w:t>
            </w:r>
          </w:p>
        </w:tc>
        <w:tc>
          <w:tcPr>
            <w:tcW w:w="1610" w:type="dxa"/>
            <w:vAlign w:val="bottom"/>
          </w:tcPr>
          <w:p w14:paraId="185D644D" w14:textId="0AB84A64" w:rsidR="00210043" w:rsidRPr="009E2363" w:rsidRDefault="00210043" w:rsidP="00210043">
            <w:pPr>
              <w:tabs>
                <w:tab w:val="decimal" w:pos="1325"/>
              </w:tabs>
              <w:spacing w:line="240" w:lineRule="exact"/>
              <w:ind w:left="-25" w:right="-106"/>
              <w:rPr>
                <w:rFonts w:ascii="CordiaUPC" w:hAnsi="CordiaUPC" w:cs="CordiaUPC"/>
                <w:color w:val="000000"/>
                <w:sz w:val="26"/>
                <w:szCs w:val="26"/>
                <w:cs/>
                <w:lang w:eastAsia="en-GB" w:bidi="th-TH"/>
              </w:rPr>
            </w:pPr>
            <w:r w:rsidRPr="00D67210">
              <w:rPr>
                <w:rFonts w:ascii="CordiaUPC" w:eastAsia="MS Mincho" w:hAnsi="CordiaUPC" w:cs="CordiaUPC"/>
                <w:sz w:val="26"/>
                <w:szCs w:val="26"/>
                <w:lang w:eastAsia="th-TH"/>
              </w:rPr>
              <w:t xml:space="preserve">          10,091 </w:t>
            </w:r>
          </w:p>
        </w:tc>
        <w:tc>
          <w:tcPr>
            <w:tcW w:w="284" w:type="dxa"/>
            <w:gridSpan w:val="2"/>
          </w:tcPr>
          <w:p w14:paraId="51DD9BDD" w14:textId="77777777" w:rsidR="00210043" w:rsidRPr="009E2363" w:rsidRDefault="00210043" w:rsidP="00210043">
            <w:pPr>
              <w:tabs>
                <w:tab w:val="decimal" w:pos="1480"/>
              </w:tabs>
              <w:spacing w:line="240" w:lineRule="exact"/>
              <w:ind w:right="-302"/>
              <w:rPr>
                <w:rFonts w:ascii="CordiaUPC" w:hAnsi="CordiaUPC" w:cs="CordiaUPC"/>
                <w:color w:val="000000"/>
                <w:sz w:val="26"/>
                <w:szCs w:val="26"/>
                <w:lang w:eastAsia="en-GB" w:bidi="th-TH"/>
              </w:rPr>
            </w:pPr>
          </w:p>
        </w:tc>
        <w:tc>
          <w:tcPr>
            <w:tcW w:w="1659" w:type="dxa"/>
            <w:vAlign w:val="bottom"/>
          </w:tcPr>
          <w:p w14:paraId="3DB14879" w14:textId="5051016B" w:rsidR="00210043" w:rsidRPr="009E2363" w:rsidRDefault="00210043" w:rsidP="00210043">
            <w:pPr>
              <w:tabs>
                <w:tab w:val="decimal" w:pos="1325"/>
              </w:tabs>
              <w:spacing w:line="240" w:lineRule="exact"/>
              <w:ind w:left="-25" w:right="-106"/>
              <w:rPr>
                <w:rFonts w:ascii="CordiaUPC" w:hAnsi="CordiaUPC" w:cs="CordiaUPC"/>
                <w:color w:val="000000"/>
                <w:sz w:val="26"/>
                <w:szCs w:val="26"/>
                <w:cs/>
                <w:lang w:eastAsia="en-GB" w:bidi="th-TH"/>
              </w:rPr>
            </w:pPr>
            <w:r w:rsidRPr="009E2363">
              <w:rPr>
                <w:rFonts w:ascii="CordiaUPC" w:eastAsia="MS Mincho" w:hAnsi="CordiaUPC" w:cs="CordiaUPC"/>
                <w:sz w:val="26"/>
                <w:szCs w:val="26"/>
                <w:lang w:eastAsia="th-TH"/>
              </w:rPr>
              <w:t>10,091</w:t>
            </w:r>
          </w:p>
        </w:tc>
      </w:tr>
      <w:tr w:rsidR="00210043" w:rsidRPr="009E2363" w14:paraId="57027D26" w14:textId="77777777" w:rsidTr="003A65D8">
        <w:trPr>
          <w:gridAfter w:val="1"/>
          <w:wAfter w:w="13" w:type="dxa"/>
          <w:trHeight w:val="20"/>
        </w:trPr>
        <w:tc>
          <w:tcPr>
            <w:tcW w:w="5670" w:type="dxa"/>
          </w:tcPr>
          <w:p w14:paraId="195B7709"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Net profit after appropriation</w:t>
            </w:r>
          </w:p>
        </w:tc>
        <w:tc>
          <w:tcPr>
            <w:tcW w:w="1610" w:type="dxa"/>
            <w:vAlign w:val="bottom"/>
          </w:tcPr>
          <w:p w14:paraId="64F242DF" w14:textId="5B0A8836" w:rsidR="00210043" w:rsidRPr="009E2363" w:rsidRDefault="00210043" w:rsidP="00210043">
            <w:pPr>
              <w:tabs>
                <w:tab w:val="decimal" w:pos="1325"/>
              </w:tabs>
              <w:spacing w:line="240" w:lineRule="exact"/>
              <w:ind w:left="-25" w:right="-106"/>
              <w:rPr>
                <w:rFonts w:ascii="CordiaUPC" w:hAnsi="CordiaUPC" w:cs="CordiaUPC"/>
                <w:color w:val="000000"/>
                <w:sz w:val="26"/>
                <w:szCs w:val="26"/>
                <w:lang w:eastAsia="en-GB" w:bidi="th-TH"/>
              </w:rPr>
            </w:pPr>
            <w:r w:rsidRPr="00D67210">
              <w:rPr>
                <w:rFonts w:ascii="CordiaUPC" w:eastAsia="MS Mincho" w:hAnsi="CordiaUPC" w:cs="CordiaUPC"/>
                <w:sz w:val="26"/>
                <w:szCs w:val="26"/>
                <w:lang w:eastAsia="th-TH"/>
              </w:rPr>
              <w:t xml:space="preserve">          66,601 </w:t>
            </w:r>
          </w:p>
        </w:tc>
        <w:tc>
          <w:tcPr>
            <w:tcW w:w="284" w:type="dxa"/>
            <w:gridSpan w:val="2"/>
          </w:tcPr>
          <w:p w14:paraId="3CFC6477" w14:textId="77777777" w:rsidR="00210043" w:rsidRPr="009E2363" w:rsidRDefault="00210043" w:rsidP="00210043">
            <w:pPr>
              <w:tabs>
                <w:tab w:val="decimal" w:pos="1480"/>
              </w:tabs>
              <w:spacing w:line="240" w:lineRule="exact"/>
              <w:ind w:right="-302"/>
              <w:rPr>
                <w:rFonts w:ascii="CordiaUPC" w:hAnsi="CordiaUPC" w:cs="CordiaUPC"/>
                <w:color w:val="000000"/>
                <w:sz w:val="26"/>
                <w:szCs w:val="26"/>
                <w:lang w:eastAsia="en-GB" w:bidi="th-TH"/>
              </w:rPr>
            </w:pPr>
          </w:p>
        </w:tc>
        <w:tc>
          <w:tcPr>
            <w:tcW w:w="1659" w:type="dxa"/>
            <w:vAlign w:val="bottom"/>
          </w:tcPr>
          <w:p w14:paraId="39A701F2" w14:textId="59020C60" w:rsidR="00210043" w:rsidRPr="009E2363" w:rsidRDefault="00210043" w:rsidP="00210043">
            <w:pPr>
              <w:tabs>
                <w:tab w:val="decimal" w:pos="1325"/>
              </w:tabs>
              <w:spacing w:line="240" w:lineRule="exact"/>
              <w:ind w:left="-25" w:right="-106"/>
              <w:rPr>
                <w:rFonts w:ascii="CordiaUPC" w:hAnsi="CordiaUPC" w:cs="CordiaUPC"/>
                <w:color w:val="000000"/>
                <w:sz w:val="26"/>
                <w:szCs w:val="26"/>
                <w:lang w:eastAsia="en-GB" w:bidi="th-TH"/>
              </w:rPr>
            </w:pPr>
            <w:r w:rsidRPr="009E2363">
              <w:rPr>
                <w:rFonts w:ascii="CordiaUPC" w:eastAsia="MS Mincho" w:hAnsi="CordiaUPC" w:cs="CordiaUPC"/>
                <w:sz w:val="26"/>
                <w:szCs w:val="26"/>
                <w:lang w:eastAsia="th-TH"/>
              </w:rPr>
              <w:t>66,601</w:t>
            </w:r>
          </w:p>
        </w:tc>
      </w:tr>
      <w:tr w:rsidR="00210043" w:rsidRPr="009E2363" w14:paraId="39C3B2B0" w14:textId="77777777" w:rsidTr="003A65D8">
        <w:trPr>
          <w:gridAfter w:val="1"/>
          <w:wAfter w:w="13" w:type="dxa"/>
          <w:trHeight w:val="20"/>
        </w:trPr>
        <w:tc>
          <w:tcPr>
            <w:tcW w:w="5670" w:type="dxa"/>
          </w:tcPr>
          <w:p w14:paraId="15880BA6"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9E2363">
              <w:rPr>
                <w:rFonts w:ascii="CordiaUPC" w:hAnsi="CordiaUPC" w:cs="CordiaUPC" w:hint="cs"/>
                <w:color w:val="000000"/>
                <w:sz w:val="26"/>
                <w:szCs w:val="26"/>
                <w:lang w:val="en-US" w:eastAsia="en-US"/>
              </w:rPr>
              <w:t>Other comprehensive income</w:t>
            </w:r>
          </w:p>
        </w:tc>
        <w:tc>
          <w:tcPr>
            <w:tcW w:w="1610" w:type="dxa"/>
          </w:tcPr>
          <w:p w14:paraId="1F33A7EA" w14:textId="3E186E10" w:rsidR="00210043" w:rsidRPr="009E2363" w:rsidRDefault="00210043" w:rsidP="00210043">
            <w:pPr>
              <w:tabs>
                <w:tab w:val="decimal" w:pos="1325"/>
              </w:tabs>
              <w:spacing w:line="240" w:lineRule="exact"/>
              <w:ind w:left="-25" w:right="-106"/>
              <w:rPr>
                <w:rFonts w:ascii="CordiaUPC" w:hAnsi="CordiaUPC" w:cs="CordiaUPC"/>
                <w:sz w:val="26"/>
                <w:szCs w:val="26"/>
              </w:rPr>
            </w:pPr>
            <w:r w:rsidRPr="00D67210">
              <w:rPr>
                <w:rFonts w:ascii="CordiaUPC" w:eastAsia="MS Mincho" w:hAnsi="CordiaUPC" w:cs="CordiaUPC"/>
                <w:sz w:val="26"/>
                <w:szCs w:val="26"/>
                <w:lang w:eastAsia="th-TH"/>
              </w:rPr>
              <w:t>5</w:t>
            </w:r>
            <w:r>
              <w:rPr>
                <w:rFonts w:ascii="CordiaUPC" w:eastAsia="MS Mincho" w:hAnsi="CordiaUPC" w:cs="CordiaUPC"/>
                <w:sz w:val="26"/>
                <w:szCs w:val="26"/>
                <w:lang w:eastAsia="th-TH"/>
              </w:rPr>
              <w:t>,</w:t>
            </w:r>
            <w:r w:rsidRPr="00D67210">
              <w:rPr>
                <w:rFonts w:ascii="CordiaUPC" w:eastAsia="MS Mincho" w:hAnsi="CordiaUPC" w:cs="CordiaUPC"/>
                <w:sz w:val="26"/>
                <w:szCs w:val="26"/>
                <w:lang w:eastAsia="th-TH"/>
              </w:rPr>
              <w:t>472</w:t>
            </w:r>
          </w:p>
        </w:tc>
        <w:tc>
          <w:tcPr>
            <w:tcW w:w="284" w:type="dxa"/>
            <w:gridSpan w:val="2"/>
          </w:tcPr>
          <w:p w14:paraId="1BBD6FDC" w14:textId="77777777" w:rsidR="00210043" w:rsidRPr="009E2363" w:rsidRDefault="00210043" w:rsidP="00210043">
            <w:pPr>
              <w:tabs>
                <w:tab w:val="decimal" w:pos="1480"/>
              </w:tabs>
              <w:spacing w:line="240" w:lineRule="exact"/>
              <w:ind w:right="-302"/>
              <w:rPr>
                <w:rFonts w:ascii="CordiaUPC" w:hAnsi="CordiaUPC" w:cs="CordiaUPC"/>
                <w:sz w:val="26"/>
                <w:szCs w:val="26"/>
              </w:rPr>
            </w:pPr>
          </w:p>
        </w:tc>
        <w:tc>
          <w:tcPr>
            <w:tcW w:w="1659" w:type="dxa"/>
          </w:tcPr>
          <w:p w14:paraId="4D791912" w14:textId="5BDC0E94" w:rsidR="00210043" w:rsidRPr="009E2363" w:rsidRDefault="00210043" w:rsidP="00210043">
            <w:pPr>
              <w:tabs>
                <w:tab w:val="decimal" w:pos="1325"/>
              </w:tabs>
              <w:spacing w:line="240" w:lineRule="exact"/>
              <w:ind w:left="-25" w:right="-106"/>
              <w:rPr>
                <w:rFonts w:ascii="CordiaUPC" w:hAnsi="CordiaUPC" w:cs="CordiaUPC"/>
                <w:sz w:val="26"/>
                <w:szCs w:val="26"/>
              </w:rPr>
            </w:pPr>
            <w:r w:rsidRPr="009E2363">
              <w:rPr>
                <w:rFonts w:ascii="CordiaUPC" w:eastAsia="MS Mincho" w:hAnsi="CordiaUPC" w:cs="CordiaUPC"/>
                <w:sz w:val="26"/>
                <w:szCs w:val="26"/>
                <w:lang w:eastAsia="th-TH"/>
              </w:rPr>
              <w:t>5,092</w:t>
            </w:r>
          </w:p>
        </w:tc>
      </w:tr>
      <w:tr w:rsidR="00210043" w:rsidRPr="009E2363" w14:paraId="2732D711" w14:textId="77777777" w:rsidTr="003A65D8">
        <w:trPr>
          <w:gridAfter w:val="1"/>
          <w:wAfter w:w="13" w:type="dxa"/>
          <w:trHeight w:val="20"/>
        </w:trPr>
        <w:tc>
          <w:tcPr>
            <w:tcW w:w="5670" w:type="dxa"/>
            <w:vAlign w:val="bottom"/>
          </w:tcPr>
          <w:p w14:paraId="23AADA0A"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9E2363">
              <w:rPr>
                <w:rFonts w:ascii="CordiaUPC" w:eastAsia="Angsana New" w:hAnsi="CordiaUPC" w:cs="CordiaUPC" w:hint="cs"/>
                <w:color w:val="000000"/>
                <w:sz w:val="26"/>
                <w:szCs w:val="26"/>
                <w:lang w:eastAsia="en-US"/>
              </w:rPr>
              <w:t xml:space="preserve">Capital </w:t>
            </w:r>
            <w:r w:rsidRPr="009E2363">
              <w:rPr>
                <w:rFonts w:ascii="CordiaUPC" w:eastAsia="Angsana New" w:hAnsi="CordiaUPC" w:cs="CordiaUPC" w:hint="cs"/>
                <w:color w:val="000000"/>
                <w:sz w:val="26"/>
                <w:szCs w:val="26"/>
                <w:lang w:val="en-US" w:eastAsia="en-US" w:bidi="th-TH"/>
              </w:rPr>
              <w:t>adjustment</w:t>
            </w:r>
            <w:r w:rsidRPr="009E2363">
              <w:rPr>
                <w:rFonts w:ascii="CordiaUPC" w:eastAsia="Angsana New" w:hAnsi="CordiaUPC" w:cs="CordiaUPC" w:hint="cs"/>
                <w:color w:val="000000"/>
                <w:sz w:val="26"/>
                <w:szCs w:val="26"/>
                <w:lang w:eastAsia="en-US"/>
              </w:rPr>
              <w:t xml:space="preserve"> items on CET1</w:t>
            </w:r>
          </w:p>
        </w:tc>
        <w:tc>
          <w:tcPr>
            <w:tcW w:w="1610" w:type="dxa"/>
          </w:tcPr>
          <w:p w14:paraId="6C7B6BC6" w14:textId="4A432B9C" w:rsidR="00210043" w:rsidRPr="009E2363" w:rsidRDefault="00210043" w:rsidP="00210043">
            <w:pPr>
              <w:tabs>
                <w:tab w:val="decimal" w:pos="1325"/>
              </w:tabs>
              <w:spacing w:line="240" w:lineRule="exact"/>
              <w:ind w:left="-25" w:right="-106"/>
              <w:rPr>
                <w:rFonts w:ascii="CordiaUPC" w:eastAsia="Angsana New" w:hAnsi="CordiaUPC" w:cs="CordiaUPC"/>
                <w:color w:val="000000"/>
                <w:sz w:val="26"/>
                <w:szCs w:val="26"/>
                <w:lang w:val="en-US" w:bidi="th-TH"/>
              </w:rPr>
            </w:pPr>
            <w:r>
              <w:rPr>
                <w:rFonts w:ascii="CordiaUPC" w:eastAsia="MS Mincho" w:hAnsi="CordiaUPC" w:cs="CordiaUPC"/>
                <w:sz w:val="26"/>
                <w:szCs w:val="26"/>
                <w:lang w:eastAsia="th-TH"/>
              </w:rPr>
              <w:t>(21)</w:t>
            </w:r>
          </w:p>
        </w:tc>
        <w:tc>
          <w:tcPr>
            <w:tcW w:w="284" w:type="dxa"/>
            <w:gridSpan w:val="2"/>
          </w:tcPr>
          <w:p w14:paraId="55E28955" w14:textId="77777777" w:rsidR="00210043" w:rsidRPr="009E2363" w:rsidRDefault="00210043" w:rsidP="00210043">
            <w:pPr>
              <w:tabs>
                <w:tab w:val="decimal" w:pos="1480"/>
              </w:tabs>
              <w:spacing w:line="240" w:lineRule="exact"/>
              <w:ind w:right="-302"/>
              <w:jc w:val="both"/>
              <w:rPr>
                <w:rFonts w:ascii="CordiaUPC" w:eastAsia="Angsana New" w:hAnsi="CordiaUPC" w:cs="CordiaUPC"/>
                <w:color w:val="000000"/>
                <w:sz w:val="26"/>
                <w:szCs w:val="26"/>
              </w:rPr>
            </w:pPr>
          </w:p>
        </w:tc>
        <w:tc>
          <w:tcPr>
            <w:tcW w:w="1659" w:type="dxa"/>
          </w:tcPr>
          <w:p w14:paraId="6EBB6C33" w14:textId="32B10D39" w:rsidR="00210043" w:rsidRPr="009E2363" w:rsidRDefault="00210043" w:rsidP="00210043">
            <w:pPr>
              <w:tabs>
                <w:tab w:val="decimal" w:pos="1325"/>
              </w:tabs>
              <w:spacing w:line="240" w:lineRule="exact"/>
              <w:ind w:left="-25" w:right="-106"/>
              <w:rPr>
                <w:rFonts w:ascii="CordiaUPC" w:eastAsia="Angsana New" w:hAnsi="CordiaUPC" w:cs="CordiaUPC"/>
                <w:color w:val="000000"/>
                <w:sz w:val="26"/>
                <w:szCs w:val="26"/>
              </w:rPr>
            </w:pPr>
            <w:r w:rsidRPr="009E2363">
              <w:rPr>
                <w:rFonts w:ascii="CordiaUPC" w:eastAsia="MS Mincho" w:hAnsi="CordiaUPC" w:cs="CordiaUPC"/>
                <w:sz w:val="26"/>
                <w:szCs w:val="26"/>
                <w:lang w:eastAsia="th-TH"/>
              </w:rPr>
              <w:t>(17)</w:t>
            </w:r>
          </w:p>
        </w:tc>
      </w:tr>
      <w:tr w:rsidR="00210043" w:rsidRPr="009E2363" w14:paraId="50562DCE" w14:textId="77777777" w:rsidTr="003A65D8">
        <w:trPr>
          <w:gridAfter w:val="1"/>
          <w:wAfter w:w="13" w:type="dxa"/>
          <w:trHeight w:val="20"/>
        </w:trPr>
        <w:tc>
          <w:tcPr>
            <w:tcW w:w="5670" w:type="dxa"/>
          </w:tcPr>
          <w:p w14:paraId="64716870"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9E2363">
              <w:rPr>
                <w:rFonts w:ascii="CordiaUPC" w:eastAsia="Angsana New" w:hAnsi="CordiaUPC" w:cs="CordiaUPC" w:hint="cs"/>
                <w:color w:val="000000"/>
                <w:sz w:val="26"/>
                <w:szCs w:val="26"/>
                <w:lang w:eastAsia="en-US"/>
              </w:rPr>
              <w:t>Capital deduction items on CET1</w:t>
            </w:r>
          </w:p>
        </w:tc>
        <w:tc>
          <w:tcPr>
            <w:tcW w:w="1610" w:type="dxa"/>
            <w:tcBorders>
              <w:bottom w:val="single" w:sz="4" w:space="0" w:color="auto"/>
            </w:tcBorders>
          </w:tcPr>
          <w:p w14:paraId="6DC0728B" w14:textId="0DECEAAC" w:rsidR="00210043" w:rsidRPr="009E2363" w:rsidRDefault="00210043" w:rsidP="00210043">
            <w:pPr>
              <w:tabs>
                <w:tab w:val="decimal" w:pos="1325"/>
              </w:tabs>
              <w:spacing w:line="240" w:lineRule="exact"/>
              <w:ind w:left="-25" w:right="-106"/>
              <w:rPr>
                <w:rFonts w:ascii="CordiaUPC" w:hAnsi="CordiaUPC" w:cs="CordiaUPC"/>
                <w:sz w:val="26"/>
                <w:szCs w:val="26"/>
              </w:rPr>
            </w:pPr>
            <w:r>
              <w:rPr>
                <w:rFonts w:ascii="CordiaUPC" w:eastAsia="MS Mincho" w:hAnsi="CordiaUPC" w:cs="CordiaUPC"/>
                <w:sz w:val="26"/>
                <w:szCs w:val="26"/>
                <w:lang w:eastAsia="th-TH"/>
              </w:rPr>
              <w:t>(</w:t>
            </w:r>
            <w:r w:rsidRPr="00D67210">
              <w:rPr>
                <w:rFonts w:ascii="CordiaUPC" w:eastAsia="MS Mincho" w:hAnsi="CordiaUPC" w:cs="CordiaUPC"/>
                <w:sz w:val="26"/>
                <w:szCs w:val="26"/>
                <w:lang w:eastAsia="th-TH"/>
              </w:rPr>
              <w:t>26</w:t>
            </w:r>
            <w:r>
              <w:rPr>
                <w:rFonts w:ascii="CordiaUPC" w:eastAsia="MS Mincho" w:hAnsi="CordiaUPC" w:cs="CordiaUPC"/>
                <w:sz w:val="26"/>
                <w:szCs w:val="26"/>
                <w:lang w:eastAsia="th-TH"/>
              </w:rPr>
              <w:t>,</w:t>
            </w:r>
            <w:r w:rsidRPr="00D67210">
              <w:rPr>
                <w:rFonts w:ascii="CordiaUPC" w:eastAsia="MS Mincho" w:hAnsi="CordiaUPC" w:cs="CordiaUPC"/>
                <w:sz w:val="26"/>
                <w:szCs w:val="26"/>
                <w:lang w:eastAsia="th-TH"/>
              </w:rPr>
              <w:t>824</w:t>
            </w:r>
            <w:r>
              <w:rPr>
                <w:rFonts w:ascii="CordiaUPC" w:eastAsia="MS Mincho" w:hAnsi="CordiaUPC" w:cs="CordiaUPC"/>
                <w:sz w:val="26"/>
                <w:szCs w:val="26"/>
                <w:lang w:eastAsia="th-TH"/>
              </w:rPr>
              <w:t>)</w:t>
            </w:r>
          </w:p>
        </w:tc>
        <w:tc>
          <w:tcPr>
            <w:tcW w:w="284" w:type="dxa"/>
            <w:gridSpan w:val="2"/>
          </w:tcPr>
          <w:p w14:paraId="0AF720E1" w14:textId="77777777" w:rsidR="00210043" w:rsidRPr="009E2363" w:rsidRDefault="00210043" w:rsidP="00210043">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45B51E3F" w14:textId="52BAB3CB" w:rsidR="00210043" w:rsidRPr="009E2363" w:rsidRDefault="00210043" w:rsidP="00210043">
            <w:pPr>
              <w:tabs>
                <w:tab w:val="decimal" w:pos="1325"/>
              </w:tabs>
              <w:spacing w:line="240" w:lineRule="exact"/>
              <w:ind w:left="-25" w:right="-106"/>
              <w:rPr>
                <w:rFonts w:ascii="CordiaUPC" w:hAnsi="CordiaUPC" w:cs="CordiaUPC"/>
                <w:sz w:val="26"/>
                <w:szCs w:val="26"/>
              </w:rPr>
            </w:pPr>
            <w:r w:rsidRPr="009E2363">
              <w:rPr>
                <w:rFonts w:ascii="CordiaUPC" w:eastAsia="MS Mincho" w:hAnsi="CordiaUPC" w:cs="CordiaUPC"/>
                <w:sz w:val="26"/>
                <w:szCs w:val="26"/>
                <w:lang w:eastAsia="th-TH"/>
              </w:rPr>
              <w:t>(26,411)</w:t>
            </w:r>
          </w:p>
        </w:tc>
      </w:tr>
      <w:tr w:rsidR="00210043" w:rsidRPr="009E2363" w14:paraId="59C777D9" w14:textId="77777777" w:rsidTr="003A65D8">
        <w:trPr>
          <w:gridAfter w:val="1"/>
          <w:wAfter w:w="13" w:type="dxa"/>
          <w:trHeight w:val="20"/>
        </w:trPr>
        <w:tc>
          <w:tcPr>
            <w:tcW w:w="5670" w:type="dxa"/>
            <w:vAlign w:val="bottom"/>
          </w:tcPr>
          <w:p w14:paraId="1528064A" w14:textId="77777777" w:rsidR="00210043" w:rsidRPr="009E2363" w:rsidRDefault="00210043" w:rsidP="00210043">
            <w:pPr>
              <w:pStyle w:val="Heading8"/>
              <w:tabs>
                <w:tab w:val="left" w:pos="212"/>
                <w:tab w:val="left" w:pos="474"/>
              </w:tabs>
              <w:spacing w:line="240" w:lineRule="exact"/>
              <w:ind w:right="-25"/>
              <w:rPr>
                <w:rFonts w:ascii="CordiaUPC" w:eastAsia="Angsana New" w:hAnsi="CordiaUPC" w:cs="CordiaUPC"/>
                <w:b/>
                <w:bCs/>
                <w:i/>
                <w:iCs/>
                <w:color w:val="000000"/>
                <w:sz w:val="26"/>
                <w:szCs w:val="26"/>
                <w:lang w:val="en-US" w:eastAsia="en-US"/>
              </w:rPr>
            </w:pPr>
            <w:r w:rsidRPr="009E2363">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tcPr>
          <w:p w14:paraId="3B85FF2D" w14:textId="54F38AA5"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D67210">
              <w:rPr>
                <w:rFonts w:ascii="CordiaUPC" w:eastAsia="MS Mincho" w:hAnsi="CordiaUPC" w:cs="CordiaUPC"/>
                <w:b/>
                <w:bCs/>
                <w:sz w:val="26"/>
                <w:szCs w:val="26"/>
                <w:lang w:eastAsia="th-TH"/>
              </w:rPr>
              <w:t>190</w:t>
            </w:r>
            <w:r>
              <w:rPr>
                <w:rFonts w:ascii="CordiaUPC" w:eastAsia="MS Mincho" w:hAnsi="CordiaUPC" w:cs="CordiaUPC"/>
                <w:b/>
                <w:bCs/>
                <w:sz w:val="26"/>
                <w:szCs w:val="26"/>
                <w:lang w:eastAsia="th-TH"/>
              </w:rPr>
              <w:t>,</w:t>
            </w:r>
            <w:r w:rsidRPr="00D67210">
              <w:rPr>
                <w:rFonts w:ascii="CordiaUPC" w:eastAsia="MS Mincho" w:hAnsi="CordiaUPC" w:cs="CordiaUPC"/>
                <w:b/>
                <w:bCs/>
                <w:sz w:val="26"/>
                <w:szCs w:val="26"/>
                <w:lang w:eastAsia="th-TH"/>
              </w:rPr>
              <w:t>940</w:t>
            </w:r>
          </w:p>
        </w:tc>
        <w:tc>
          <w:tcPr>
            <w:tcW w:w="284" w:type="dxa"/>
            <w:gridSpan w:val="2"/>
          </w:tcPr>
          <w:p w14:paraId="1E9B4754" w14:textId="77777777" w:rsidR="00210043" w:rsidRPr="009E2363" w:rsidRDefault="00210043" w:rsidP="00210043">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460C1D29" w14:textId="3E8EDFE3"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190,976</w:t>
            </w:r>
          </w:p>
        </w:tc>
      </w:tr>
      <w:tr w:rsidR="00210043" w:rsidRPr="009E2363" w14:paraId="0BDB45F7" w14:textId="77777777" w:rsidTr="00720B85">
        <w:trPr>
          <w:gridAfter w:val="1"/>
          <w:wAfter w:w="13" w:type="dxa"/>
          <w:trHeight w:val="20"/>
        </w:trPr>
        <w:tc>
          <w:tcPr>
            <w:tcW w:w="5670" w:type="dxa"/>
            <w:vAlign w:val="bottom"/>
          </w:tcPr>
          <w:p w14:paraId="544DA463" w14:textId="77777777" w:rsidR="00210043" w:rsidRPr="009E2363" w:rsidRDefault="00210043" w:rsidP="00210043">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tcBorders>
              <w:top w:val="single" w:sz="4" w:space="0" w:color="auto"/>
            </w:tcBorders>
          </w:tcPr>
          <w:p w14:paraId="41A83AAA" w14:textId="77777777" w:rsidR="00210043" w:rsidRPr="009E2363" w:rsidRDefault="00210043" w:rsidP="00210043">
            <w:pPr>
              <w:tabs>
                <w:tab w:val="decimal" w:pos="1325"/>
              </w:tabs>
              <w:spacing w:line="240" w:lineRule="exact"/>
              <w:ind w:left="-25" w:right="-106"/>
              <w:rPr>
                <w:rFonts w:ascii="CordiaUPC" w:hAnsi="CordiaUPC" w:cs="CordiaUPC"/>
                <w:b/>
                <w:bCs/>
                <w:sz w:val="26"/>
                <w:szCs w:val="26"/>
              </w:rPr>
            </w:pPr>
          </w:p>
        </w:tc>
        <w:tc>
          <w:tcPr>
            <w:tcW w:w="284" w:type="dxa"/>
            <w:gridSpan w:val="2"/>
          </w:tcPr>
          <w:p w14:paraId="6DDF5748" w14:textId="77777777" w:rsidR="00210043" w:rsidRPr="009E2363" w:rsidRDefault="00210043" w:rsidP="00210043">
            <w:pPr>
              <w:tabs>
                <w:tab w:val="decimal" w:pos="1480"/>
              </w:tabs>
              <w:spacing w:line="240" w:lineRule="exact"/>
              <w:ind w:left="184" w:right="-302"/>
              <w:rPr>
                <w:rFonts w:ascii="CordiaUPC" w:hAnsi="CordiaUPC" w:cs="CordiaUPC"/>
                <w:b/>
                <w:bCs/>
                <w:sz w:val="26"/>
                <w:szCs w:val="26"/>
              </w:rPr>
            </w:pPr>
          </w:p>
        </w:tc>
        <w:tc>
          <w:tcPr>
            <w:tcW w:w="1659" w:type="dxa"/>
            <w:tcBorders>
              <w:top w:val="single" w:sz="4" w:space="0" w:color="auto"/>
            </w:tcBorders>
            <w:vAlign w:val="bottom"/>
          </w:tcPr>
          <w:p w14:paraId="2C2468F5" w14:textId="77777777" w:rsidR="00210043" w:rsidRPr="009E2363" w:rsidRDefault="00210043" w:rsidP="00210043">
            <w:pPr>
              <w:tabs>
                <w:tab w:val="decimal" w:pos="1325"/>
              </w:tabs>
              <w:spacing w:line="240" w:lineRule="exact"/>
              <w:ind w:left="-25" w:right="-106"/>
              <w:rPr>
                <w:rFonts w:ascii="CordiaUPC" w:hAnsi="CordiaUPC" w:cs="CordiaUPC"/>
                <w:b/>
                <w:bCs/>
                <w:sz w:val="26"/>
                <w:szCs w:val="26"/>
              </w:rPr>
            </w:pPr>
          </w:p>
        </w:tc>
      </w:tr>
      <w:tr w:rsidR="00210043" w:rsidRPr="009E2363" w14:paraId="51186271" w14:textId="77777777" w:rsidTr="00720B85">
        <w:trPr>
          <w:gridAfter w:val="1"/>
          <w:wAfter w:w="13" w:type="dxa"/>
          <w:trHeight w:val="20"/>
        </w:trPr>
        <w:tc>
          <w:tcPr>
            <w:tcW w:w="5670" w:type="dxa"/>
            <w:vAlign w:val="bottom"/>
          </w:tcPr>
          <w:p w14:paraId="7617C8BA" w14:textId="77777777" w:rsidR="00210043" w:rsidRPr="009E2363" w:rsidRDefault="00210043" w:rsidP="00210043">
            <w:pPr>
              <w:pStyle w:val="Heading8"/>
              <w:tabs>
                <w:tab w:val="left" w:pos="212"/>
                <w:tab w:val="left" w:pos="474"/>
              </w:tabs>
              <w:spacing w:line="240" w:lineRule="exact"/>
              <w:ind w:right="-25"/>
              <w:rPr>
                <w:rFonts w:ascii="CordiaUPC" w:hAnsi="CordiaUPC" w:cs="CordiaUPC"/>
                <w:b/>
                <w:bCs/>
                <w:sz w:val="26"/>
                <w:szCs w:val="26"/>
                <w:lang w:val="en-US" w:eastAsia="en-US"/>
              </w:rPr>
            </w:pPr>
            <w:r w:rsidRPr="009E2363">
              <w:rPr>
                <w:rFonts w:ascii="CordiaUPC" w:hAnsi="CordiaUPC" w:cs="CordiaUPC" w:hint="cs"/>
                <w:b/>
                <w:bCs/>
                <w:sz w:val="26"/>
                <w:szCs w:val="26"/>
                <w:lang w:val="en-US" w:eastAsia="en-US"/>
              </w:rPr>
              <w:t>Addition Tier 1 Capital</w:t>
            </w:r>
            <w:r w:rsidRPr="009E2363">
              <w:t xml:space="preserve"> </w:t>
            </w:r>
          </w:p>
        </w:tc>
        <w:tc>
          <w:tcPr>
            <w:tcW w:w="1610" w:type="dxa"/>
          </w:tcPr>
          <w:p w14:paraId="097C8A06" w14:textId="77777777" w:rsidR="00210043" w:rsidRPr="009E2363" w:rsidRDefault="00210043" w:rsidP="00210043">
            <w:pPr>
              <w:tabs>
                <w:tab w:val="decimal" w:pos="1325"/>
              </w:tabs>
              <w:spacing w:line="240" w:lineRule="exact"/>
              <w:ind w:left="-25" w:right="-106"/>
              <w:rPr>
                <w:rFonts w:ascii="CordiaUPC" w:hAnsi="CordiaUPC" w:cs="CordiaUPC"/>
                <w:b/>
                <w:bCs/>
                <w:sz w:val="26"/>
                <w:szCs w:val="26"/>
              </w:rPr>
            </w:pPr>
          </w:p>
        </w:tc>
        <w:tc>
          <w:tcPr>
            <w:tcW w:w="284" w:type="dxa"/>
            <w:gridSpan w:val="2"/>
          </w:tcPr>
          <w:p w14:paraId="09C7C4CD" w14:textId="77777777" w:rsidR="00210043" w:rsidRPr="009E2363" w:rsidRDefault="00210043" w:rsidP="00210043">
            <w:pPr>
              <w:tabs>
                <w:tab w:val="decimal" w:pos="1480"/>
              </w:tabs>
              <w:spacing w:line="240" w:lineRule="exact"/>
              <w:ind w:left="184" w:right="-302"/>
              <w:rPr>
                <w:rFonts w:ascii="CordiaUPC" w:hAnsi="CordiaUPC" w:cs="CordiaUPC"/>
                <w:b/>
                <w:bCs/>
                <w:sz w:val="26"/>
                <w:szCs w:val="26"/>
              </w:rPr>
            </w:pPr>
          </w:p>
        </w:tc>
        <w:tc>
          <w:tcPr>
            <w:tcW w:w="1659" w:type="dxa"/>
            <w:vAlign w:val="bottom"/>
          </w:tcPr>
          <w:p w14:paraId="4FD59DED" w14:textId="77777777" w:rsidR="00210043" w:rsidRPr="009E2363" w:rsidRDefault="00210043" w:rsidP="00210043">
            <w:pPr>
              <w:tabs>
                <w:tab w:val="decimal" w:pos="1325"/>
              </w:tabs>
              <w:spacing w:line="240" w:lineRule="exact"/>
              <w:ind w:left="-25" w:right="-106"/>
              <w:rPr>
                <w:rFonts w:ascii="CordiaUPC" w:hAnsi="CordiaUPC" w:cs="CordiaUPC"/>
                <w:b/>
                <w:bCs/>
                <w:sz w:val="26"/>
                <w:szCs w:val="26"/>
              </w:rPr>
            </w:pPr>
          </w:p>
        </w:tc>
      </w:tr>
      <w:tr w:rsidR="00210043" w:rsidRPr="009E2363" w14:paraId="4BB3D2CE" w14:textId="77777777" w:rsidTr="003A65D8">
        <w:trPr>
          <w:gridAfter w:val="1"/>
          <w:wAfter w:w="13" w:type="dxa"/>
          <w:trHeight w:val="20"/>
        </w:trPr>
        <w:tc>
          <w:tcPr>
            <w:tcW w:w="5670" w:type="dxa"/>
            <w:vAlign w:val="bottom"/>
          </w:tcPr>
          <w:p w14:paraId="2F855E9F" w14:textId="77777777" w:rsidR="00210043" w:rsidRPr="009E2363" w:rsidRDefault="00210043" w:rsidP="00210043">
            <w:pPr>
              <w:pStyle w:val="Heading8"/>
              <w:tabs>
                <w:tab w:val="left" w:pos="212"/>
                <w:tab w:val="left" w:pos="474"/>
              </w:tabs>
              <w:spacing w:line="240" w:lineRule="exact"/>
              <w:ind w:right="-25"/>
              <w:rPr>
                <w:rFonts w:ascii="CordiaUPC" w:hAnsi="CordiaUPC" w:cs="CordiaUPC"/>
                <w:sz w:val="26"/>
                <w:szCs w:val="26"/>
                <w:lang w:val="en-US" w:eastAsia="en-US"/>
              </w:rPr>
            </w:pPr>
            <w:r w:rsidRPr="009E2363">
              <w:rPr>
                <w:rFonts w:ascii="CordiaUPC" w:eastAsia="Angsana New" w:hAnsi="CordiaUPC" w:cs="CordiaUPC" w:hint="cs"/>
                <w:color w:val="000000"/>
                <w:sz w:val="26"/>
                <w:szCs w:val="26"/>
                <w:lang w:val="en-US" w:eastAsia="en-US"/>
              </w:rPr>
              <w:t xml:space="preserve">Subordinated debentures classified as additional </w:t>
            </w:r>
            <w:r w:rsidRPr="009E2363">
              <w:rPr>
                <w:rFonts w:ascii="CordiaUPC" w:hAnsi="CordiaUPC" w:cs="CordiaUPC" w:hint="cs"/>
                <w:sz w:val="26"/>
                <w:szCs w:val="26"/>
                <w:lang w:val="en-US" w:eastAsia="en-US"/>
              </w:rPr>
              <w:t xml:space="preserve">Tier 1 Capital </w:t>
            </w:r>
          </w:p>
        </w:tc>
        <w:tc>
          <w:tcPr>
            <w:tcW w:w="1610" w:type="dxa"/>
            <w:tcBorders>
              <w:bottom w:val="single" w:sz="4" w:space="0" w:color="auto"/>
            </w:tcBorders>
          </w:tcPr>
          <w:p w14:paraId="2A8BBDE0" w14:textId="1E1AC4B2" w:rsidR="00210043" w:rsidRPr="009E2363" w:rsidRDefault="00210043" w:rsidP="00210043">
            <w:pPr>
              <w:tabs>
                <w:tab w:val="decimal" w:pos="1325"/>
              </w:tabs>
              <w:spacing w:line="240" w:lineRule="exact"/>
              <w:ind w:left="-25" w:right="-106"/>
              <w:rPr>
                <w:rFonts w:ascii="CordiaUPC" w:hAnsi="CordiaUPC" w:cs="CordiaUPC"/>
                <w:sz w:val="26"/>
                <w:szCs w:val="26"/>
              </w:rPr>
            </w:pPr>
            <w:r w:rsidRPr="00D67210">
              <w:rPr>
                <w:rFonts w:ascii="CordiaUPC" w:eastAsia="MS Mincho" w:hAnsi="CordiaUPC" w:cs="CordiaUPC"/>
                <w:sz w:val="26"/>
                <w:szCs w:val="26"/>
                <w:lang w:eastAsia="th-TH"/>
              </w:rPr>
              <w:t>3</w:t>
            </w:r>
            <w:r>
              <w:rPr>
                <w:rFonts w:ascii="CordiaUPC" w:eastAsia="MS Mincho" w:hAnsi="CordiaUPC" w:cs="CordiaUPC"/>
                <w:sz w:val="26"/>
                <w:szCs w:val="26"/>
                <w:lang w:eastAsia="th-TH"/>
              </w:rPr>
              <w:t>,</w:t>
            </w:r>
            <w:r w:rsidRPr="00D67210">
              <w:rPr>
                <w:rFonts w:ascii="CordiaUPC" w:eastAsia="MS Mincho" w:hAnsi="CordiaUPC" w:cs="CordiaUPC"/>
                <w:sz w:val="26"/>
                <w:szCs w:val="26"/>
                <w:lang w:eastAsia="th-TH"/>
              </w:rPr>
              <w:t>146</w:t>
            </w:r>
          </w:p>
        </w:tc>
        <w:tc>
          <w:tcPr>
            <w:tcW w:w="284" w:type="dxa"/>
            <w:gridSpan w:val="2"/>
          </w:tcPr>
          <w:p w14:paraId="4DFFF21F" w14:textId="77777777" w:rsidR="00210043" w:rsidRPr="009E2363" w:rsidRDefault="00210043" w:rsidP="00210043">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6EF86E7E" w14:textId="6A89F781" w:rsidR="00210043" w:rsidRPr="009E2363" w:rsidRDefault="00210043" w:rsidP="00210043">
            <w:pPr>
              <w:tabs>
                <w:tab w:val="decimal" w:pos="1325"/>
              </w:tabs>
              <w:spacing w:line="240" w:lineRule="exact"/>
              <w:ind w:left="-25" w:right="-106"/>
              <w:rPr>
                <w:rFonts w:ascii="CordiaUPC" w:hAnsi="CordiaUPC" w:cs="CordiaUPC"/>
                <w:sz w:val="26"/>
                <w:szCs w:val="26"/>
              </w:rPr>
            </w:pPr>
            <w:r w:rsidRPr="009E2363">
              <w:rPr>
                <w:rFonts w:ascii="CordiaUPC" w:eastAsia="MS Mincho" w:hAnsi="CordiaUPC" w:cs="CordiaUPC"/>
                <w:sz w:val="26"/>
                <w:szCs w:val="26"/>
                <w:lang w:eastAsia="th-TH"/>
              </w:rPr>
              <w:t>2,445</w:t>
            </w:r>
          </w:p>
        </w:tc>
      </w:tr>
      <w:tr w:rsidR="00210043" w:rsidRPr="009E2363" w14:paraId="551425A4" w14:textId="77777777" w:rsidTr="003A65D8">
        <w:trPr>
          <w:gridAfter w:val="1"/>
          <w:wAfter w:w="13" w:type="dxa"/>
          <w:trHeight w:val="20"/>
        </w:trPr>
        <w:tc>
          <w:tcPr>
            <w:tcW w:w="5670" w:type="dxa"/>
            <w:vAlign w:val="bottom"/>
          </w:tcPr>
          <w:p w14:paraId="4CAB0C91" w14:textId="77777777" w:rsidR="00210043" w:rsidRPr="009E2363" w:rsidRDefault="00210043" w:rsidP="00210043">
            <w:pPr>
              <w:pStyle w:val="Heading8"/>
              <w:tabs>
                <w:tab w:val="left" w:pos="212"/>
                <w:tab w:val="left" w:pos="474"/>
              </w:tabs>
              <w:spacing w:line="240" w:lineRule="exact"/>
              <w:ind w:right="-25"/>
              <w:rPr>
                <w:rFonts w:ascii="CordiaUPC" w:hAnsi="CordiaUPC" w:cs="CordiaUPC"/>
                <w:b/>
                <w:bCs/>
                <w:sz w:val="26"/>
                <w:szCs w:val="26"/>
                <w:lang w:val="en-US" w:eastAsia="en-US"/>
              </w:rPr>
            </w:pPr>
            <w:r w:rsidRPr="009E2363">
              <w:rPr>
                <w:rFonts w:ascii="CordiaUPC" w:hAnsi="CordiaUPC" w:cs="CordiaUPC" w:hint="cs"/>
                <w:b/>
                <w:bCs/>
                <w:sz w:val="26"/>
                <w:szCs w:val="26"/>
                <w:lang w:val="en-US" w:eastAsia="en-US"/>
              </w:rPr>
              <w:t>Total Tier 1 Capital</w:t>
            </w:r>
          </w:p>
        </w:tc>
        <w:tc>
          <w:tcPr>
            <w:tcW w:w="1610" w:type="dxa"/>
            <w:tcBorders>
              <w:top w:val="single" w:sz="4" w:space="0" w:color="auto"/>
              <w:bottom w:val="single" w:sz="4" w:space="0" w:color="auto"/>
            </w:tcBorders>
          </w:tcPr>
          <w:p w14:paraId="590DE773" w14:textId="03F89199"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D67210">
              <w:rPr>
                <w:rFonts w:ascii="CordiaUPC" w:eastAsia="MS Mincho" w:hAnsi="CordiaUPC" w:cs="CordiaUPC"/>
                <w:b/>
                <w:bCs/>
                <w:sz w:val="26"/>
                <w:szCs w:val="26"/>
                <w:lang w:eastAsia="th-TH"/>
              </w:rPr>
              <w:t>194</w:t>
            </w:r>
            <w:r>
              <w:rPr>
                <w:rFonts w:ascii="CordiaUPC" w:eastAsia="MS Mincho" w:hAnsi="CordiaUPC" w:cs="CordiaUPC"/>
                <w:b/>
                <w:bCs/>
                <w:sz w:val="26"/>
                <w:szCs w:val="26"/>
                <w:lang w:eastAsia="th-TH"/>
              </w:rPr>
              <w:t>,</w:t>
            </w:r>
            <w:r w:rsidRPr="00D67210">
              <w:rPr>
                <w:rFonts w:ascii="CordiaUPC" w:eastAsia="MS Mincho" w:hAnsi="CordiaUPC" w:cs="CordiaUPC"/>
                <w:b/>
                <w:bCs/>
                <w:sz w:val="26"/>
                <w:szCs w:val="26"/>
                <w:lang w:eastAsia="th-TH"/>
              </w:rPr>
              <w:t>086</w:t>
            </w:r>
          </w:p>
        </w:tc>
        <w:tc>
          <w:tcPr>
            <w:tcW w:w="284" w:type="dxa"/>
            <w:gridSpan w:val="2"/>
          </w:tcPr>
          <w:p w14:paraId="0574F947" w14:textId="77777777" w:rsidR="00210043" w:rsidRPr="009E2363" w:rsidRDefault="00210043" w:rsidP="00210043">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738BCBBE" w14:textId="0BB5BDE3"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193,421</w:t>
            </w:r>
          </w:p>
        </w:tc>
      </w:tr>
      <w:tr w:rsidR="00210043" w:rsidRPr="009E2363" w14:paraId="5149CF66" w14:textId="77777777" w:rsidTr="003A65D8">
        <w:trPr>
          <w:trHeight w:val="20"/>
        </w:trPr>
        <w:tc>
          <w:tcPr>
            <w:tcW w:w="9236" w:type="dxa"/>
            <w:gridSpan w:val="6"/>
            <w:vAlign w:val="bottom"/>
          </w:tcPr>
          <w:p w14:paraId="00F4FAE5" w14:textId="77777777" w:rsidR="00210043" w:rsidRPr="009E2363" w:rsidRDefault="00210043" w:rsidP="00210043">
            <w:pPr>
              <w:tabs>
                <w:tab w:val="decimal" w:pos="1325"/>
              </w:tabs>
              <w:spacing w:line="240" w:lineRule="exact"/>
              <w:ind w:right="-106"/>
              <w:rPr>
                <w:rFonts w:ascii="CordiaUPC" w:eastAsia="MS Mincho" w:hAnsi="CordiaUPC" w:cs="CordiaUPC"/>
                <w:b/>
                <w:bCs/>
                <w:sz w:val="26"/>
                <w:szCs w:val="26"/>
                <w:cs/>
                <w:lang w:eastAsia="th-TH"/>
              </w:rPr>
            </w:pPr>
          </w:p>
        </w:tc>
      </w:tr>
      <w:tr w:rsidR="00210043" w:rsidRPr="009E2363" w14:paraId="3573DA6A" w14:textId="77777777" w:rsidTr="003A65D8">
        <w:trPr>
          <w:gridAfter w:val="1"/>
          <w:wAfter w:w="13" w:type="dxa"/>
        </w:trPr>
        <w:tc>
          <w:tcPr>
            <w:tcW w:w="5670" w:type="dxa"/>
            <w:vAlign w:val="bottom"/>
          </w:tcPr>
          <w:p w14:paraId="17A65C57" w14:textId="77777777" w:rsidR="00210043" w:rsidRPr="009E2363" w:rsidRDefault="00210043" w:rsidP="00210043">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9E2363">
              <w:rPr>
                <w:rFonts w:ascii="CordiaUPC" w:eastAsia="Angsana New" w:hAnsi="CordiaUPC" w:cs="CordiaUPC" w:hint="cs"/>
                <w:b/>
                <w:bCs/>
                <w:i/>
                <w:iCs/>
                <w:color w:val="000000"/>
                <w:sz w:val="26"/>
                <w:szCs w:val="26"/>
                <w:lang w:eastAsia="en-US"/>
              </w:rPr>
              <w:t xml:space="preserve">Tier </w:t>
            </w:r>
            <w:r w:rsidRPr="009E2363">
              <w:rPr>
                <w:rFonts w:ascii="CordiaUPC" w:eastAsia="Angsana New" w:hAnsi="CordiaUPC" w:cs="CordiaUPC" w:hint="cs"/>
                <w:b/>
                <w:bCs/>
                <w:i/>
                <w:iCs/>
                <w:color w:val="000000"/>
                <w:sz w:val="26"/>
                <w:szCs w:val="26"/>
                <w:lang w:val="en-US" w:eastAsia="en-US"/>
              </w:rPr>
              <w:t>2</w:t>
            </w:r>
            <w:r w:rsidRPr="009E2363">
              <w:rPr>
                <w:rFonts w:ascii="CordiaUPC" w:eastAsia="Angsana New" w:hAnsi="CordiaUPC" w:cs="CordiaUPC" w:hint="cs"/>
                <w:b/>
                <w:bCs/>
                <w:i/>
                <w:iCs/>
                <w:color w:val="000000"/>
                <w:sz w:val="26"/>
                <w:szCs w:val="26"/>
                <w:lang w:eastAsia="en-US"/>
              </w:rPr>
              <w:t xml:space="preserve"> Capital</w:t>
            </w:r>
          </w:p>
        </w:tc>
        <w:tc>
          <w:tcPr>
            <w:tcW w:w="1610" w:type="dxa"/>
            <w:shd w:val="clear" w:color="auto" w:fill="auto"/>
          </w:tcPr>
          <w:p w14:paraId="64314434" w14:textId="77777777" w:rsidR="00210043" w:rsidRPr="009E2363" w:rsidRDefault="00210043" w:rsidP="00210043">
            <w:pPr>
              <w:tabs>
                <w:tab w:val="decimal" w:pos="1325"/>
              </w:tabs>
              <w:spacing w:line="240" w:lineRule="exact"/>
              <w:ind w:left="-25"/>
              <w:rPr>
                <w:rFonts w:ascii="CordiaUPC" w:hAnsi="CordiaUPC" w:cs="CordiaUPC"/>
                <w:sz w:val="26"/>
                <w:szCs w:val="26"/>
              </w:rPr>
            </w:pPr>
          </w:p>
        </w:tc>
        <w:tc>
          <w:tcPr>
            <w:tcW w:w="284" w:type="dxa"/>
            <w:gridSpan w:val="2"/>
          </w:tcPr>
          <w:p w14:paraId="51126D7C" w14:textId="77777777" w:rsidR="00210043" w:rsidRPr="009E2363" w:rsidRDefault="00210043" w:rsidP="00210043">
            <w:pPr>
              <w:tabs>
                <w:tab w:val="right" w:pos="1015"/>
              </w:tabs>
              <w:spacing w:line="240" w:lineRule="exact"/>
              <w:ind w:left="187"/>
              <w:rPr>
                <w:rFonts w:ascii="CordiaUPC" w:hAnsi="CordiaUPC" w:cs="CordiaUPC"/>
                <w:sz w:val="26"/>
                <w:szCs w:val="26"/>
              </w:rPr>
            </w:pPr>
          </w:p>
        </w:tc>
        <w:tc>
          <w:tcPr>
            <w:tcW w:w="1659" w:type="dxa"/>
            <w:shd w:val="clear" w:color="auto" w:fill="auto"/>
          </w:tcPr>
          <w:p w14:paraId="4AFF0BC8" w14:textId="77777777" w:rsidR="00210043" w:rsidRPr="009E2363" w:rsidRDefault="00210043" w:rsidP="00210043">
            <w:pPr>
              <w:tabs>
                <w:tab w:val="decimal" w:pos="1325"/>
              </w:tabs>
              <w:spacing w:line="240" w:lineRule="exact"/>
              <w:ind w:left="-25"/>
              <w:rPr>
                <w:rFonts w:ascii="CordiaUPC" w:hAnsi="CordiaUPC" w:cs="CordiaUPC"/>
                <w:sz w:val="26"/>
                <w:szCs w:val="26"/>
              </w:rPr>
            </w:pPr>
          </w:p>
        </w:tc>
      </w:tr>
      <w:tr w:rsidR="00210043" w:rsidRPr="009E2363" w14:paraId="32494572" w14:textId="77777777" w:rsidTr="004F7608">
        <w:trPr>
          <w:gridAfter w:val="1"/>
          <w:wAfter w:w="13" w:type="dxa"/>
        </w:trPr>
        <w:tc>
          <w:tcPr>
            <w:tcW w:w="5670" w:type="dxa"/>
          </w:tcPr>
          <w:p w14:paraId="388ED76B"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General provision</w:t>
            </w:r>
          </w:p>
        </w:tc>
        <w:tc>
          <w:tcPr>
            <w:tcW w:w="1610" w:type="dxa"/>
            <w:vAlign w:val="bottom"/>
          </w:tcPr>
          <w:p w14:paraId="5AEB0594" w14:textId="5E796155" w:rsidR="00210043" w:rsidRPr="009E2363" w:rsidRDefault="00210043" w:rsidP="00210043">
            <w:pPr>
              <w:tabs>
                <w:tab w:val="decimal" w:pos="1325"/>
              </w:tabs>
              <w:spacing w:line="240" w:lineRule="exact"/>
              <w:ind w:left="-25" w:right="-115"/>
              <w:rPr>
                <w:rFonts w:ascii="CordiaUPC" w:hAnsi="CordiaUPC" w:cs="CordiaUPC"/>
                <w:color w:val="000000"/>
                <w:sz w:val="26"/>
                <w:szCs w:val="26"/>
                <w:lang w:eastAsia="en-GB" w:bidi="th-TH"/>
              </w:rPr>
            </w:pPr>
            <w:r w:rsidRPr="00D67210">
              <w:rPr>
                <w:rFonts w:ascii="CordiaUPC" w:eastAsia="MS Mincho" w:hAnsi="CordiaUPC" w:cs="CordiaUPC"/>
                <w:sz w:val="26"/>
                <w:szCs w:val="26"/>
                <w:lang w:eastAsia="th-TH"/>
              </w:rPr>
              <w:t xml:space="preserve">          12,689 </w:t>
            </w:r>
          </w:p>
        </w:tc>
        <w:tc>
          <w:tcPr>
            <w:tcW w:w="284" w:type="dxa"/>
            <w:gridSpan w:val="2"/>
          </w:tcPr>
          <w:p w14:paraId="0541D337" w14:textId="77777777" w:rsidR="00210043" w:rsidRPr="009E2363" w:rsidRDefault="00210043" w:rsidP="00210043">
            <w:pPr>
              <w:tabs>
                <w:tab w:val="decimal" w:pos="1480"/>
              </w:tabs>
              <w:spacing w:line="240" w:lineRule="exact"/>
              <w:ind w:right="-302"/>
              <w:rPr>
                <w:rFonts w:ascii="CordiaUPC" w:hAnsi="CordiaUPC" w:cs="CordiaUPC"/>
                <w:color w:val="000000"/>
                <w:sz w:val="26"/>
                <w:szCs w:val="26"/>
                <w:lang w:eastAsia="en-GB" w:bidi="th-TH"/>
              </w:rPr>
            </w:pPr>
          </w:p>
        </w:tc>
        <w:tc>
          <w:tcPr>
            <w:tcW w:w="1659" w:type="dxa"/>
          </w:tcPr>
          <w:p w14:paraId="49508D4B" w14:textId="6A1CB2D1" w:rsidR="00210043" w:rsidRPr="009E2363" w:rsidRDefault="00210043" w:rsidP="00210043">
            <w:pPr>
              <w:tabs>
                <w:tab w:val="decimal" w:pos="1325"/>
              </w:tabs>
              <w:spacing w:line="240" w:lineRule="exact"/>
              <w:ind w:left="-25" w:right="-115"/>
              <w:rPr>
                <w:rFonts w:ascii="CordiaUPC" w:hAnsi="CordiaUPC" w:cs="CordiaUPC"/>
                <w:color w:val="000000"/>
                <w:sz w:val="26"/>
                <w:szCs w:val="26"/>
                <w:lang w:eastAsia="en-GB" w:bidi="th-TH"/>
              </w:rPr>
            </w:pPr>
            <w:r w:rsidRPr="009E2363">
              <w:rPr>
                <w:rFonts w:ascii="CordiaUPC" w:eastAsia="MS Mincho" w:hAnsi="CordiaUPC" w:cs="CordiaUPC"/>
                <w:sz w:val="26"/>
                <w:szCs w:val="26"/>
                <w:lang w:eastAsia="th-TH"/>
              </w:rPr>
              <w:t>12,731</w:t>
            </w:r>
          </w:p>
        </w:tc>
      </w:tr>
      <w:tr w:rsidR="00210043" w:rsidRPr="009E2363" w14:paraId="1E4BE467" w14:textId="77777777" w:rsidTr="003A65D8">
        <w:trPr>
          <w:gridAfter w:val="1"/>
          <w:wAfter w:w="13" w:type="dxa"/>
        </w:trPr>
        <w:tc>
          <w:tcPr>
            <w:tcW w:w="5670" w:type="dxa"/>
            <w:vAlign w:val="bottom"/>
          </w:tcPr>
          <w:p w14:paraId="3FFA0007"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 xml:space="preserve">Subordinated debentures classified as additional </w:t>
            </w:r>
            <w:r w:rsidRPr="009E2363">
              <w:rPr>
                <w:rFonts w:ascii="CordiaUPC" w:hAnsi="CordiaUPC" w:cs="CordiaUPC" w:hint="cs"/>
                <w:sz w:val="26"/>
                <w:szCs w:val="26"/>
                <w:lang w:val="en-US" w:eastAsia="en-US"/>
              </w:rPr>
              <w:t xml:space="preserve">Tier 2 Capital </w:t>
            </w:r>
          </w:p>
        </w:tc>
        <w:tc>
          <w:tcPr>
            <w:tcW w:w="1610" w:type="dxa"/>
            <w:vAlign w:val="bottom"/>
          </w:tcPr>
          <w:p w14:paraId="74DFEFAC" w14:textId="7197E2B3"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r w:rsidRPr="00D67210">
              <w:rPr>
                <w:rFonts w:ascii="CordiaUPC" w:eastAsia="MS Mincho" w:hAnsi="CordiaUPC" w:cs="CordiaUPC"/>
                <w:sz w:val="26"/>
                <w:szCs w:val="26"/>
                <w:lang w:eastAsia="th-TH"/>
              </w:rPr>
              <w:t xml:space="preserve">          30,000 </w:t>
            </w:r>
          </w:p>
        </w:tc>
        <w:tc>
          <w:tcPr>
            <w:tcW w:w="284" w:type="dxa"/>
            <w:gridSpan w:val="2"/>
          </w:tcPr>
          <w:p w14:paraId="4DFA7F3D"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1DF0146A" w14:textId="576F8787"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r w:rsidRPr="009E2363">
              <w:rPr>
                <w:rFonts w:ascii="CordiaUPC" w:eastAsia="MS Mincho" w:hAnsi="CordiaUPC" w:cs="CordiaUPC"/>
                <w:sz w:val="26"/>
                <w:szCs w:val="26"/>
                <w:lang w:eastAsia="th-TH"/>
              </w:rPr>
              <w:t>30,000</w:t>
            </w:r>
          </w:p>
        </w:tc>
      </w:tr>
      <w:tr w:rsidR="00210043" w:rsidRPr="009E2363" w14:paraId="12782773" w14:textId="77777777" w:rsidTr="003A65D8">
        <w:trPr>
          <w:gridAfter w:val="1"/>
          <w:wAfter w:w="13" w:type="dxa"/>
        </w:trPr>
        <w:tc>
          <w:tcPr>
            <w:tcW w:w="5670" w:type="dxa"/>
            <w:vAlign w:val="bottom"/>
          </w:tcPr>
          <w:p w14:paraId="6085F83E"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Capital deduction items on CET</w:t>
            </w:r>
            <w:r w:rsidRPr="009E2363">
              <w:rPr>
                <w:rFonts w:ascii="CordiaUPC" w:eastAsia="Angsana New" w:hAnsi="CordiaUPC" w:cs="CordiaUPC"/>
                <w:color w:val="000000"/>
                <w:sz w:val="26"/>
                <w:szCs w:val="26"/>
                <w:lang w:val="en-US" w:eastAsia="en-US"/>
              </w:rPr>
              <w:t>2</w:t>
            </w:r>
          </w:p>
        </w:tc>
        <w:tc>
          <w:tcPr>
            <w:tcW w:w="1610" w:type="dxa"/>
            <w:vAlign w:val="bottom"/>
          </w:tcPr>
          <w:p w14:paraId="0E913E8A" w14:textId="6AE0F1A6"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r>
              <w:rPr>
                <w:rFonts w:ascii="CordiaUPC" w:eastAsia="MS Mincho" w:hAnsi="CordiaUPC" w:cs="CordiaUPC"/>
                <w:sz w:val="26"/>
                <w:szCs w:val="26"/>
                <w:lang w:eastAsia="th-TH"/>
              </w:rPr>
              <w:t>(110)</w:t>
            </w:r>
          </w:p>
        </w:tc>
        <w:tc>
          <w:tcPr>
            <w:tcW w:w="284" w:type="dxa"/>
            <w:gridSpan w:val="2"/>
          </w:tcPr>
          <w:p w14:paraId="7518E9B4"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57CA99B9" w14:textId="17AB98A7"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r w:rsidRPr="009E2363">
              <w:rPr>
                <w:rFonts w:ascii="CordiaUPC" w:eastAsia="MS Mincho" w:hAnsi="CordiaUPC" w:cs="CordiaUPC"/>
                <w:sz w:val="26"/>
                <w:szCs w:val="26"/>
                <w:lang w:eastAsia="th-TH"/>
              </w:rPr>
              <w:t>(308)</w:t>
            </w:r>
          </w:p>
        </w:tc>
      </w:tr>
      <w:tr w:rsidR="00210043" w:rsidRPr="009E2363" w14:paraId="34F7C0DD" w14:textId="77777777" w:rsidTr="003A65D8">
        <w:trPr>
          <w:gridAfter w:val="1"/>
          <w:wAfter w:w="13" w:type="dxa"/>
        </w:trPr>
        <w:tc>
          <w:tcPr>
            <w:tcW w:w="5670" w:type="dxa"/>
          </w:tcPr>
          <w:p w14:paraId="268E2711"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9E2363">
              <w:rPr>
                <w:rFonts w:ascii="CordiaUPC" w:eastAsia="Angsana New" w:hAnsi="CordiaUPC" w:cs="CordiaUPC" w:hint="cs"/>
                <w:b/>
                <w:bCs/>
                <w:color w:val="000000"/>
                <w:sz w:val="26"/>
                <w:szCs w:val="26"/>
                <w:lang w:val="en-US" w:eastAsia="en-US"/>
              </w:rPr>
              <w:t>Total Tier 2 Capital</w:t>
            </w:r>
          </w:p>
        </w:tc>
        <w:tc>
          <w:tcPr>
            <w:tcW w:w="1610" w:type="dxa"/>
            <w:tcBorders>
              <w:top w:val="single" w:sz="4" w:space="0" w:color="auto"/>
              <w:bottom w:val="single" w:sz="4" w:space="0" w:color="auto"/>
            </w:tcBorders>
          </w:tcPr>
          <w:p w14:paraId="367D8B2C" w14:textId="52A35AA0" w:rsidR="00210043" w:rsidRPr="009E2363" w:rsidRDefault="00210043" w:rsidP="00210043">
            <w:pPr>
              <w:tabs>
                <w:tab w:val="decimal" w:pos="1325"/>
              </w:tabs>
              <w:spacing w:line="240" w:lineRule="exact"/>
              <w:ind w:left="-25" w:right="-115"/>
              <w:rPr>
                <w:rFonts w:ascii="CordiaUPC" w:eastAsia="MS Mincho" w:hAnsi="CordiaUPC" w:cs="CordiaUPC"/>
                <w:sz w:val="26"/>
                <w:szCs w:val="26"/>
                <w:cs/>
                <w:lang w:eastAsia="th-TH" w:bidi="th-TH"/>
              </w:rPr>
            </w:pPr>
            <w:r w:rsidRPr="00D67210">
              <w:rPr>
                <w:rFonts w:ascii="CordiaUPC" w:eastAsia="MS Mincho" w:hAnsi="CordiaUPC" w:cs="CordiaUPC"/>
                <w:b/>
                <w:bCs/>
                <w:sz w:val="26"/>
                <w:szCs w:val="26"/>
                <w:lang w:eastAsia="th-TH"/>
              </w:rPr>
              <w:t>42</w:t>
            </w:r>
            <w:r>
              <w:rPr>
                <w:rFonts w:ascii="CordiaUPC" w:eastAsia="MS Mincho" w:hAnsi="CordiaUPC" w:cs="CordiaUPC"/>
                <w:b/>
                <w:bCs/>
                <w:sz w:val="26"/>
                <w:szCs w:val="26"/>
                <w:lang w:eastAsia="th-TH"/>
              </w:rPr>
              <w:t>,</w:t>
            </w:r>
            <w:r w:rsidRPr="00D67210">
              <w:rPr>
                <w:rFonts w:ascii="CordiaUPC" w:eastAsia="MS Mincho" w:hAnsi="CordiaUPC" w:cs="CordiaUPC"/>
                <w:b/>
                <w:bCs/>
                <w:sz w:val="26"/>
                <w:szCs w:val="26"/>
                <w:lang w:eastAsia="th-TH"/>
              </w:rPr>
              <w:t>579</w:t>
            </w:r>
          </w:p>
        </w:tc>
        <w:tc>
          <w:tcPr>
            <w:tcW w:w="284" w:type="dxa"/>
            <w:gridSpan w:val="2"/>
          </w:tcPr>
          <w:p w14:paraId="0950E237"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7F03198A" w14:textId="3FFEB3F9" w:rsidR="00210043" w:rsidRPr="009E2363" w:rsidRDefault="00210043" w:rsidP="00210043">
            <w:pPr>
              <w:tabs>
                <w:tab w:val="decimal" w:pos="1325"/>
              </w:tabs>
              <w:spacing w:line="240" w:lineRule="exact"/>
              <w:ind w:left="-25" w:right="-115"/>
              <w:rPr>
                <w:rFonts w:ascii="CordiaUPC" w:eastAsia="MS Mincho" w:hAnsi="CordiaUPC" w:cs="CordiaUPC"/>
                <w:b/>
                <w:bCs/>
                <w:sz w:val="26"/>
                <w:szCs w:val="26"/>
                <w:cs/>
                <w:lang w:eastAsia="th-TH" w:bidi="th-TH"/>
              </w:rPr>
            </w:pPr>
            <w:r w:rsidRPr="009E2363">
              <w:rPr>
                <w:rFonts w:ascii="CordiaUPC" w:eastAsia="MS Mincho" w:hAnsi="CordiaUPC" w:cs="CordiaUPC"/>
                <w:b/>
                <w:bCs/>
                <w:sz w:val="26"/>
                <w:szCs w:val="26"/>
                <w:lang w:eastAsia="th-TH"/>
              </w:rPr>
              <w:t>42,423</w:t>
            </w:r>
          </w:p>
        </w:tc>
      </w:tr>
      <w:tr w:rsidR="00210043" w:rsidRPr="009E2363" w14:paraId="2CB60273" w14:textId="77777777" w:rsidTr="003A65D8">
        <w:trPr>
          <w:gridAfter w:val="1"/>
          <w:wAfter w:w="13" w:type="dxa"/>
        </w:trPr>
        <w:tc>
          <w:tcPr>
            <w:tcW w:w="5670" w:type="dxa"/>
          </w:tcPr>
          <w:p w14:paraId="1FAEB055"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tcBorders>
              <w:top w:val="single" w:sz="4" w:space="0" w:color="auto"/>
            </w:tcBorders>
          </w:tcPr>
          <w:p w14:paraId="0BAF82C0" w14:textId="77777777"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6737B95E"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tcBorders>
          </w:tcPr>
          <w:p w14:paraId="5FCF3F23" w14:textId="77777777"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p>
        </w:tc>
      </w:tr>
      <w:tr w:rsidR="00210043" w:rsidRPr="009E2363" w14:paraId="73D62ADB" w14:textId="77777777" w:rsidTr="003A65D8">
        <w:trPr>
          <w:gridAfter w:val="1"/>
          <w:wAfter w:w="13" w:type="dxa"/>
        </w:trPr>
        <w:tc>
          <w:tcPr>
            <w:tcW w:w="5670" w:type="dxa"/>
          </w:tcPr>
          <w:p w14:paraId="5D88BC5C"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9E2363">
              <w:rPr>
                <w:rFonts w:ascii="CordiaUPC" w:eastAsia="Angsana New" w:hAnsi="CordiaUPC" w:cs="CordiaUPC" w:hint="cs"/>
                <w:b/>
                <w:bCs/>
                <w:color w:val="000000"/>
                <w:sz w:val="26"/>
                <w:szCs w:val="26"/>
                <w:lang w:val="en-US" w:eastAsia="en-US"/>
              </w:rPr>
              <w:t>Total Capital Fund</w:t>
            </w:r>
            <w:r w:rsidRPr="009E2363">
              <w:rPr>
                <w:rFonts w:ascii="CordiaUPC" w:eastAsia="Angsana New" w:hAnsi="CordiaUPC" w:cs="CordiaUPC"/>
                <w:b/>
                <w:bCs/>
                <w:color w:val="000000"/>
                <w:sz w:val="26"/>
                <w:szCs w:val="26"/>
                <w:lang w:val="en-US" w:eastAsia="en-US"/>
              </w:rPr>
              <w:t>s</w:t>
            </w:r>
          </w:p>
        </w:tc>
        <w:tc>
          <w:tcPr>
            <w:tcW w:w="1610" w:type="dxa"/>
            <w:tcBorders>
              <w:bottom w:val="double" w:sz="4" w:space="0" w:color="auto"/>
            </w:tcBorders>
          </w:tcPr>
          <w:p w14:paraId="61AEF34E" w14:textId="5FD88690"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r w:rsidRPr="00D67210">
              <w:rPr>
                <w:rFonts w:ascii="CordiaUPC" w:eastAsia="MS Mincho" w:hAnsi="CordiaUPC" w:cs="CordiaUPC"/>
                <w:b/>
                <w:bCs/>
                <w:sz w:val="26"/>
                <w:szCs w:val="26"/>
                <w:lang w:eastAsia="th-TH"/>
              </w:rPr>
              <w:t>236</w:t>
            </w:r>
            <w:r>
              <w:rPr>
                <w:rFonts w:ascii="CordiaUPC" w:eastAsia="MS Mincho" w:hAnsi="CordiaUPC" w:cs="CordiaUPC"/>
                <w:b/>
                <w:bCs/>
                <w:sz w:val="26"/>
                <w:szCs w:val="26"/>
                <w:lang w:eastAsia="th-TH"/>
              </w:rPr>
              <w:t>,</w:t>
            </w:r>
            <w:r w:rsidRPr="00D67210">
              <w:rPr>
                <w:rFonts w:ascii="CordiaUPC" w:eastAsia="MS Mincho" w:hAnsi="CordiaUPC" w:cs="CordiaUPC"/>
                <w:b/>
                <w:bCs/>
                <w:sz w:val="26"/>
                <w:szCs w:val="26"/>
                <w:lang w:eastAsia="th-TH"/>
              </w:rPr>
              <w:t>665</w:t>
            </w:r>
          </w:p>
        </w:tc>
        <w:tc>
          <w:tcPr>
            <w:tcW w:w="284" w:type="dxa"/>
            <w:gridSpan w:val="2"/>
          </w:tcPr>
          <w:p w14:paraId="0FB8E808"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59" w:type="dxa"/>
            <w:tcBorders>
              <w:bottom w:val="double" w:sz="4" w:space="0" w:color="auto"/>
            </w:tcBorders>
          </w:tcPr>
          <w:p w14:paraId="43AA3593" w14:textId="45333C55" w:rsidR="00210043" w:rsidRPr="009E2363" w:rsidRDefault="00210043" w:rsidP="00210043">
            <w:pPr>
              <w:tabs>
                <w:tab w:val="decimal" w:pos="1325"/>
              </w:tabs>
              <w:spacing w:line="240" w:lineRule="exact"/>
              <w:ind w:left="-25" w:right="-115"/>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235,844</w:t>
            </w:r>
          </w:p>
        </w:tc>
      </w:tr>
      <w:tr w:rsidR="00210043" w:rsidRPr="009E2363" w14:paraId="5765F8BD" w14:textId="77777777" w:rsidTr="003A65D8">
        <w:trPr>
          <w:gridAfter w:val="1"/>
          <w:wAfter w:w="13" w:type="dxa"/>
        </w:trPr>
        <w:tc>
          <w:tcPr>
            <w:tcW w:w="5670" w:type="dxa"/>
          </w:tcPr>
          <w:p w14:paraId="7A370752" w14:textId="77777777" w:rsidR="00210043" w:rsidRPr="009E2363" w:rsidRDefault="00210043" w:rsidP="0021004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tcPr>
          <w:p w14:paraId="2C20C70E" w14:textId="77777777"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00813E14"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59" w:type="dxa"/>
          </w:tcPr>
          <w:p w14:paraId="79373E82" w14:textId="77777777"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p>
        </w:tc>
      </w:tr>
      <w:tr w:rsidR="00210043" w:rsidRPr="009E2363" w14:paraId="4BA824E3" w14:textId="77777777" w:rsidTr="003A65D8">
        <w:trPr>
          <w:gridAfter w:val="1"/>
          <w:wAfter w:w="13" w:type="dxa"/>
        </w:trPr>
        <w:tc>
          <w:tcPr>
            <w:tcW w:w="5670" w:type="dxa"/>
          </w:tcPr>
          <w:p w14:paraId="7E04453F" w14:textId="77777777" w:rsidR="00210043" w:rsidRPr="009E2363" w:rsidRDefault="00210043" w:rsidP="00210043">
            <w:pPr>
              <w:tabs>
                <w:tab w:val="left" w:pos="212"/>
                <w:tab w:val="left" w:pos="474"/>
              </w:tabs>
              <w:spacing w:line="240" w:lineRule="exact"/>
              <w:ind w:right="-25"/>
              <w:rPr>
                <w:rFonts w:ascii="CordiaUPC" w:eastAsia="Angsana New" w:hAnsi="CordiaUPC" w:cs="CordiaUPC"/>
                <w:b/>
                <w:bCs/>
                <w:color w:val="000000"/>
                <w:sz w:val="26"/>
                <w:szCs w:val="26"/>
              </w:rPr>
            </w:pPr>
            <w:r w:rsidRPr="009E2363">
              <w:rPr>
                <w:rFonts w:ascii="CordiaUPC" w:eastAsia="Angsana New" w:hAnsi="CordiaUPC" w:cs="CordiaUPC" w:hint="cs"/>
                <w:b/>
                <w:bCs/>
                <w:color w:val="000000"/>
                <w:sz w:val="26"/>
                <w:szCs w:val="26"/>
              </w:rPr>
              <w:t>Total Risk-Weighted Assets</w:t>
            </w:r>
          </w:p>
        </w:tc>
        <w:tc>
          <w:tcPr>
            <w:tcW w:w="1610" w:type="dxa"/>
            <w:tcBorders>
              <w:bottom w:val="double" w:sz="4" w:space="0" w:color="auto"/>
            </w:tcBorders>
            <w:shd w:val="clear" w:color="auto" w:fill="auto"/>
          </w:tcPr>
          <w:p w14:paraId="04E172E2" w14:textId="10AF255F"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rPr>
            </w:pPr>
            <w:r w:rsidRPr="00D67210">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w:t>
            </w:r>
            <w:r w:rsidRPr="00D67210">
              <w:rPr>
                <w:rFonts w:ascii="CordiaUPC" w:eastAsia="MS Mincho" w:hAnsi="CordiaUPC" w:cs="CordiaUPC"/>
                <w:b/>
                <w:bCs/>
                <w:sz w:val="26"/>
                <w:szCs w:val="26"/>
                <w:lang w:eastAsia="th-TH"/>
              </w:rPr>
              <w:t>140</w:t>
            </w:r>
            <w:r>
              <w:rPr>
                <w:rFonts w:ascii="CordiaUPC" w:eastAsia="MS Mincho" w:hAnsi="CordiaUPC" w:cs="CordiaUPC"/>
                <w:b/>
                <w:bCs/>
                <w:sz w:val="26"/>
                <w:szCs w:val="26"/>
                <w:lang w:eastAsia="th-TH"/>
              </w:rPr>
              <w:t>,</w:t>
            </w:r>
            <w:r w:rsidRPr="00D67210">
              <w:rPr>
                <w:rFonts w:ascii="CordiaUPC" w:eastAsia="MS Mincho" w:hAnsi="CordiaUPC" w:cs="CordiaUPC"/>
                <w:b/>
                <w:bCs/>
                <w:sz w:val="26"/>
                <w:szCs w:val="26"/>
                <w:lang w:eastAsia="th-TH"/>
              </w:rPr>
              <w:t>395</w:t>
            </w:r>
          </w:p>
        </w:tc>
        <w:tc>
          <w:tcPr>
            <w:tcW w:w="284" w:type="dxa"/>
            <w:gridSpan w:val="2"/>
          </w:tcPr>
          <w:p w14:paraId="5800F848" w14:textId="77777777" w:rsidR="00210043" w:rsidRPr="009E2363" w:rsidRDefault="00210043" w:rsidP="00210043">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bottom w:val="double" w:sz="4" w:space="0" w:color="auto"/>
            </w:tcBorders>
            <w:shd w:val="clear" w:color="auto" w:fill="auto"/>
          </w:tcPr>
          <w:p w14:paraId="3841B421" w14:textId="2C82FB6A" w:rsidR="00210043" w:rsidRPr="009E2363" w:rsidRDefault="00210043" w:rsidP="00210043">
            <w:pPr>
              <w:tabs>
                <w:tab w:val="decimal" w:pos="1325"/>
              </w:tabs>
              <w:spacing w:line="240" w:lineRule="exact"/>
              <w:ind w:left="-25" w:right="-115"/>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1,141,434</w:t>
            </w:r>
          </w:p>
        </w:tc>
      </w:tr>
    </w:tbl>
    <w:p w14:paraId="0CA6D2E8" w14:textId="2C598457" w:rsidR="000552B4" w:rsidRDefault="000552B4" w:rsidP="000552B4">
      <w:pPr>
        <w:spacing w:line="240" w:lineRule="auto"/>
        <w:rPr>
          <w:lang w:bidi="th-TH"/>
        </w:rPr>
      </w:pPr>
    </w:p>
    <w:p w14:paraId="2C64CB15" w14:textId="77777777" w:rsidR="00E52856" w:rsidRPr="009E2363" w:rsidRDefault="00E52856" w:rsidP="000552B4">
      <w:pPr>
        <w:spacing w:line="240" w:lineRule="auto"/>
        <w:rPr>
          <w:lang w:bidi="th-TH"/>
        </w:rPr>
      </w:pPr>
    </w:p>
    <w:tbl>
      <w:tblPr>
        <w:tblW w:w="9185" w:type="dxa"/>
        <w:tblInd w:w="565" w:type="dxa"/>
        <w:tblLayout w:type="fixed"/>
        <w:tblCellMar>
          <w:left w:w="115" w:type="dxa"/>
          <w:right w:w="115" w:type="dxa"/>
        </w:tblCellMar>
        <w:tblLook w:val="0000" w:firstRow="0" w:lastRow="0" w:firstColumn="0" w:lastColumn="0" w:noHBand="0" w:noVBand="0"/>
      </w:tblPr>
      <w:tblGrid>
        <w:gridCol w:w="4948"/>
        <w:gridCol w:w="1262"/>
        <w:gridCol w:w="1350"/>
        <w:gridCol w:w="1625"/>
      </w:tblGrid>
      <w:tr w:rsidR="00980E82" w:rsidRPr="009E2363" w14:paraId="3105300A" w14:textId="77777777" w:rsidTr="00CE633A">
        <w:tc>
          <w:tcPr>
            <w:tcW w:w="4948" w:type="dxa"/>
            <w:vAlign w:val="bottom"/>
          </w:tcPr>
          <w:p w14:paraId="76F5C3ED" w14:textId="77777777" w:rsidR="00980E82" w:rsidRPr="009E2363" w:rsidRDefault="00980E82" w:rsidP="00980E82">
            <w:pPr>
              <w:spacing w:line="240" w:lineRule="exact"/>
              <w:jc w:val="both"/>
              <w:outlineLvl w:val="7"/>
              <w:rPr>
                <w:rFonts w:ascii="CordiaUPC" w:hAnsi="CordiaUPC" w:cs="CordiaUPC"/>
                <w:color w:val="000000"/>
                <w:sz w:val="26"/>
                <w:szCs w:val="26"/>
                <w:cs/>
                <w:lang w:val="en-US" w:bidi="th-TH"/>
              </w:rPr>
            </w:pPr>
            <w:r w:rsidRPr="009E2363">
              <w:rPr>
                <w:rFonts w:ascii="CordiaUPC" w:hAnsi="CordiaUPC" w:cs="CordiaUPC"/>
                <w:sz w:val="26"/>
                <w:szCs w:val="26"/>
              </w:rPr>
              <w:tab/>
            </w:r>
          </w:p>
        </w:tc>
        <w:tc>
          <w:tcPr>
            <w:tcW w:w="1262" w:type="dxa"/>
          </w:tcPr>
          <w:p w14:paraId="4D6A5D66" w14:textId="77777777" w:rsidR="00980E82" w:rsidRPr="009E2363" w:rsidRDefault="00980E82" w:rsidP="00980E82">
            <w:pPr>
              <w:spacing w:line="240" w:lineRule="exact"/>
              <w:ind w:right="-64"/>
              <w:jc w:val="center"/>
              <w:rPr>
                <w:rFonts w:ascii="CordiaUPC" w:eastAsia="Angsana New" w:hAnsi="CordiaUPC" w:cs="CordiaUPC"/>
                <w:color w:val="000000"/>
                <w:sz w:val="26"/>
                <w:szCs w:val="26"/>
                <w:lang w:val="en-US"/>
              </w:rPr>
            </w:pPr>
            <w:r w:rsidRPr="009E2363">
              <w:rPr>
                <w:rFonts w:ascii="CordiaUPC" w:eastAsia="Angsana New" w:hAnsi="CordiaUPC" w:cs="CordiaUPC" w:hint="cs"/>
                <w:color w:val="000000"/>
                <w:sz w:val="26"/>
                <w:szCs w:val="26"/>
                <w:lang w:val="en-US"/>
              </w:rPr>
              <w:t xml:space="preserve">The </w:t>
            </w:r>
            <w:proofErr w:type="spellStart"/>
            <w:r w:rsidRPr="009E2363">
              <w:rPr>
                <w:rFonts w:ascii="CordiaUPC" w:eastAsia="Angsana New" w:hAnsi="CordiaUPC" w:cs="CordiaUPC" w:hint="cs"/>
                <w:color w:val="000000"/>
                <w:sz w:val="26"/>
                <w:szCs w:val="26"/>
                <w:lang w:val="en-US"/>
              </w:rPr>
              <w:t>BoT’s</w:t>
            </w:r>
            <w:proofErr w:type="spellEnd"/>
            <w:r w:rsidRPr="009E2363">
              <w:rPr>
                <w:rFonts w:ascii="CordiaUPC" w:eastAsia="Angsana New" w:hAnsi="CordiaUPC" w:cs="CordiaUPC" w:hint="cs"/>
                <w:color w:val="000000"/>
                <w:sz w:val="26"/>
                <w:szCs w:val="26"/>
                <w:lang w:val="en-US"/>
              </w:rPr>
              <w:t xml:space="preserve"> regulatory</w:t>
            </w:r>
          </w:p>
          <w:p w14:paraId="048DE71A" w14:textId="77777777" w:rsidR="00980E82" w:rsidRPr="009E2363" w:rsidRDefault="00980E82" w:rsidP="00980E82">
            <w:pPr>
              <w:spacing w:line="240" w:lineRule="exact"/>
              <w:ind w:right="-64"/>
              <w:jc w:val="center"/>
              <w:rPr>
                <w:rFonts w:ascii="CordiaUPC" w:hAnsi="CordiaUPC" w:cs="CordiaUPC"/>
                <w:sz w:val="26"/>
                <w:szCs w:val="26"/>
                <w:cs/>
                <w:lang w:val="en-US"/>
              </w:rPr>
            </w:pPr>
            <w:r w:rsidRPr="009E2363">
              <w:rPr>
                <w:rFonts w:ascii="CordiaUPC" w:eastAsia="Angsana New" w:hAnsi="CordiaUPC" w:cs="CordiaUPC" w:hint="cs"/>
                <w:color w:val="000000"/>
                <w:sz w:val="26"/>
                <w:szCs w:val="26"/>
                <w:lang w:val="en-US"/>
              </w:rPr>
              <w:t>minimum requirement</w:t>
            </w:r>
            <w:r w:rsidRPr="009E2363">
              <w:rPr>
                <w:rFonts w:ascii="CordiaUPC" w:hAnsi="CordiaUPC" w:cs="CordiaUPC"/>
                <w:color w:val="000000"/>
                <w:sz w:val="26"/>
                <w:szCs w:val="26"/>
                <w:lang w:val="en-US" w:eastAsia="en-GB" w:bidi="th-TH"/>
              </w:rPr>
              <w:t>*</w:t>
            </w:r>
          </w:p>
        </w:tc>
        <w:tc>
          <w:tcPr>
            <w:tcW w:w="1350" w:type="dxa"/>
            <w:vAlign w:val="bottom"/>
          </w:tcPr>
          <w:p w14:paraId="52E78A24" w14:textId="494DB28C" w:rsidR="00980E82" w:rsidRPr="00CE633A" w:rsidRDefault="00980E82" w:rsidP="00CE633A">
            <w:pPr>
              <w:tabs>
                <w:tab w:val="right" w:pos="1130"/>
              </w:tabs>
              <w:spacing w:line="240" w:lineRule="exact"/>
              <w:ind w:left="-115" w:right="-151"/>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31 March</w:t>
            </w:r>
            <w:r w:rsidR="00CE633A">
              <w:rPr>
                <w:rFonts w:ascii="CordiaUPC" w:hAnsi="CordiaUPC" w:cs="CordiaUPC" w:hint="cs"/>
                <w:color w:val="000000"/>
                <w:sz w:val="26"/>
                <w:szCs w:val="26"/>
                <w:cs/>
                <w:lang w:val="en-US" w:bidi="th-TH"/>
              </w:rPr>
              <w:t xml:space="preserve"> </w:t>
            </w:r>
            <w:r>
              <w:rPr>
                <w:rFonts w:ascii="CordiaUPC" w:eastAsia="Angsana New" w:hAnsi="CordiaUPC" w:cs="CordiaUPC"/>
                <w:color w:val="000000"/>
                <w:sz w:val="26"/>
                <w:szCs w:val="26"/>
              </w:rPr>
              <w:t>2024</w:t>
            </w:r>
          </w:p>
        </w:tc>
        <w:tc>
          <w:tcPr>
            <w:tcW w:w="1625" w:type="dxa"/>
            <w:vAlign w:val="bottom"/>
          </w:tcPr>
          <w:p w14:paraId="23E8B219" w14:textId="1BFAF3FD" w:rsidR="00980E82" w:rsidRPr="00CE633A" w:rsidRDefault="00980E82" w:rsidP="00CE633A">
            <w:pPr>
              <w:tabs>
                <w:tab w:val="right" w:pos="1130"/>
              </w:tabs>
              <w:spacing w:line="240" w:lineRule="exact"/>
              <w:ind w:right="-115"/>
              <w:rPr>
                <w:rFonts w:ascii="CordiaUPC" w:hAnsi="CordiaUPC" w:cs="CordiaUPC"/>
                <w:snapToGrid w:val="0"/>
                <w:sz w:val="26"/>
                <w:szCs w:val="26"/>
                <w:lang w:val="en-US" w:bidi="th-TH"/>
              </w:rPr>
            </w:pPr>
            <w:r>
              <w:rPr>
                <w:rFonts w:ascii="CordiaUPC" w:hAnsi="CordiaUPC" w:cs="CordiaUPC"/>
                <w:snapToGrid w:val="0"/>
                <w:sz w:val="26"/>
                <w:szCs w:val="26"/>
                <w:lang w:val="en-US"/>
              </w:rPr>
              <w:t>31</w:t>
            </w:r>
            <w:r>
              <w:rPr>
                <w:rFonts w:ascii="CordiaUPC" w:hAnsi="CordiaUPC" w:cs="CordiaUPC"/>
                <w:snapToGrid w:val="0"/>
                <w:sz w:val="26"/>
                <w:szCs w:val="26"/>
                <w:cs/>
                <w:lang w:val="en-US" w:bidi="th-TH"/>
              </w:rPr>
              <w:t xml:space="preserve"> </w:t>
            </w:r>
            <w:r>
              <w:rPr>
                <w:rFonts w:ascii="CordiaUPC" w:hAnsi="CordiaUPC" w:cs="CordiaUPC"/>
                <w:snapToGrid w:val="0"/>
                <w:sz w:val="26"/>
                <w:szCs w:val="26"/>
                <w:lang w:val="en-US"/>
              </w:rPr>
              <w:t>December</w:t>
            </w:r>
            <w:r w:rsidR="00CE633A">
              <w:rPr>
                <w:rFonts w:ascii="CordiaUPC" w:hAnsi="CordiaUPC" w:cs="CordiaUPC" w:hint="cs"/>
                <w:snapToGrid w:val="0"/>
                <w:sz w:val="26"/>
                <w:szCs w:val="26"/>
                <w:cs/>
                <w:lang w:val="en-US" w:bidi="th-TH"/>
              </w:rPr>
              <w:t xml:space="preserve"> </w:t>
            </w:r>
            <w:r>
              <w:rPr>
                <w:rFonts w:ascii="CordiaUPC" w:hAnsi="CordiaUPC" w:cs="CordiaUPC"/>
                <w:color w:val="000000"/>
                <w:sz w:val="26"/>
                <w:szCs w:val="26"/>
                <w:lang w:val="en-US" w:bidi="th-TH"/>
              </w:rPr>
              <w:t>2023</w:t>
            </w:r>
          </w:p>
        </w:tc>
      </w:tr>
      <w:tr w:rsidR="000552B4" w:rsidRPr="009E2363" w14:paraId="60F4F71C" w14:textId="77777777" w:rsidTr="003A65D8">
        <w:tc>
          <w:tcPr>
            <w:tcW w:w="4948" w:type="dxa"/>
            <w:vAlign w:val="bottom"/>
          </w:tcPr>
          <w:p w14:paraId="2F10C9FF" w14:textId="77777777" w:rsidR="000552B4" w:rsidRPr="009E2363" w:rsidRDefault="000552B4" w:rsidP="00A47089">
            <w:pPr>
              <w:spacing w:line="240" w:lineRule="exact"/>
              <w:jc w:val="both"/>
              <w:outlineLvl w:val="7"/>
              <w:rPr>
                <w:rFonts w:ascii="CordiaUPC" w:hAnsi="CordiaUPC" w:cs="CordiaUPC"/>
                <w:color w:val="000000"/>
                <w:sz w:val="26"/>
                <w:szCs w:val="26"/>
                <w:lang w:val="en-US"/>
              </w:rPr>
            </w:pPr>
          </w:p>
        </w:tc>
        <w:tc>
          <w:tcPr>
            <w:tcW w:w="4237" w:type="dxa"/>
            <w:gridSpan w:val="3"/>
          </w:tcPr>
          <w:p w14:paraId="322217BA" w14:textId="77777777" w:rsidR="000552B4" w:rsidRPr="009E2363" w:rsidRDefault="000552B4" w:rsidP="00A47089">
            <w:pPr>
              <w:spacing w:line="240" w:lineRule="exact"/>
              <w:ind w:right="-40"/>
              <w:jc w:val="center"/>
              <w:rPr>
                <w:rFonts w:ascii="CordiaUPC" w:hAnsi="CordiaUPC" w:cs="CordiaUPC"/>
                <w:sz w:val="26"/>
                <w:szCs w:val="26"/>
              </w:rPr>
            </w:pPr>
            <w:r w:rsidRPr="009E2363">
              <w:rPr>
                <w:rFonts w:ascii="CordiaUPC" w:hAnsi="CordiaUPC" w:cs="CordiaUPC" w:hint="cs"/>
                <w:i/>
                <w:iCs/>
                <w:sz w:val="26"/>
                <w:szCs w:val="26"/>
              </w:rPr>
              <w:t>(%)</w:t>
            </w:r>
          </w:p>
        </w:tc>
      </w:tr>
      <w:tr w:rsidR="00210043" w:rsidRPr="009E2363" w14:paraId="0F6AC5CC" w14:textId="77777777" w:rsidTr="00CE633A">
        <w:tc>
          <w:tcPr>
            <w:tcW w:w="4948" w:type="dxa"/>
            <w:vAlign w:val="bottom"/>
          </w:tcPr>
          <w:p w14:paraId="30B8E462" w14:textId="77777777" w:rsidR="00210043" w:rsidRPr="009E2363" w:rsidRDefault="00210043" w:rsidP="00210043">
            <w:pPr>
              <w:spacing w:line="240" w:lineRule="exact"/>
              <w:jc w:val="both"/>
              <w:outlineLvl w:val="7"/>
              <w:rPr>
                <w:rFonts w:ascii="CordiaUPC" w:hAnsi="CordiaUPC" w:cs="CordiaUPC"/>
                <w:color w:val="000000"/>
                <w:sz w:val="26"/>
                <w:szCs w:val="26"/>
                <w:lang w:val="en-US"/>
              </w:rPr>
            </w:pPr>
            <w:r w:rsidRPr="009E2363">
              <w:rPr>
                <w:rFonts w:ascii="CordiaUPC" w:hAnsi="CordiaUPC" w:cs="CordiaUPC" w:hint="cs"/>
                <w:color w:val="000000"/>
                <w:sz w:val="26"/>
                <w:szCs w:val="26"/>
                <w:lang w:val="en-US"/>
              </w:rPr>
              <w:t>Capital Adequacy Ratio/Total Risk-Weighted Asset</w:t>
            </w:r>
          </w:p>
        </w:tc>
        <w:tc>
          <w:tcPr>
            <w:tcW w:w="1262" w:type="dxa"/>
            <w:vAlign w:val="bottom"/>
          </w:tcPr>
          <w:p w14:paraId="401E5D11" w14:textId="722EA6CD" w:rsidR="00210043" w:rsidRPr="009E2363" w:rsidRDefault="00210043" w:rsidP="00CE633A">
            <w:pPr>
              <w:spacing w:line="240" w:lineRule="exact"/>
              <w:ind w:left="-110" w:right="-116"/>
              <w:jc w:val="center"/>
              <w:rPr>
                <w:rFonts w:ascii="CordiaUPC" w:hAnsi="CordiaUPC" w:cs="CordiaUPC"/>
                <w:sz w:val="26"/>
                <w:szCs w:val="26"/>
                <w:lang w:bidi="th-TH"/>
              </w:rPr>
            </w:pPr>
            <w:r w:rsidRPr="009E2363">
              <w:rPr>
                <w:rFonts w:ascii="CordiaUPC" w:hAnsi="CordiaUPC" w:cs="CordiaUPC" w:hint="cs"/>
                <w:sz w:val="26"/>
                <w:szCs w:val="26"/>
              </w:rPr>
              <w:t>1</w:t>
            </w:r>
            <w:r w:rsidRPr="009E2363">
              <w:rPr>
                <w:rFonts w:ascii="CordiaUPC" w:hAnsi="CordiaUPC" w:cs="CordiaUPC"/>
                <w:sz w:val="26"/>
                <w:szCs w:val="26"/>
              </w:rPr>
              <w:t>2</w:t>
            </w:r>
            <w:r w:rsidRPr="009E2363">
              <w:rPr>
                <w:rFonts w:ascii="CordiaUPC" w:hAnsi="CordiaUPC" w:cs="CordiaUPC" w:hint="cs"/>
                <w:sz w:val="26"/>
                <w:szCs w:val="26"/>
              </w:rPr>
              <w:t>.0</w:t>
            </w:r>
            <w:r w:rsidR="002E1870">
              <w:rPr>
                <w:rFonts w:ascii="CordiaUPC" w:hAnsi="CordiaUPC" w:cs="CordiaUPC" w:hint="cs"/>
                <w:sz w:val="26"/>
                <w:szCs w:val="26"/>
                <w:cs/>
                <w:lang w:bidi="th-TH"/>
              </w:rPr>
              <w:t>0</w:t>
            </w:r>
          </w:p>
        </w:tc>
        <w:tc>
          <w:tcPr>
            <w:tcW w:w="1350" w:type="dxa"/>
            <w:vAlign w:val="bottom"/>
          </w:tcPr>
          <w:p w14:paraId="67E52A5E" w14:textId="51B6D382" w:rsidR="00210043" w:rsidRPr="009E2363" w:rsidRDefault="00210043" w:rsidP="00210043">
            <w:pPr>
              <w:tabs>
                <w:tab w:val="decimal" w:pos="620"/>
              </w:tabs>
              <w:spacing w:line="240" w:lineRule="exact"/>
              <w:ind w:right="153"/>
              <w:rPr>
                <w:rFonts w:ascii="CordiaUPC" w:hAnsi="CordiaUPC" w:cs="CordiaUPC"/>
                <w:strike/>
                <w:sz w:val="26"/>
                <w:szCs w:val="26"/>
                <w:lang w:bidi="th-TH"/>
              </w:rPr>
            </w:pPr>
            <w:r w:rsidRPr="00D67210">
              <w:rPr>
                <w:rFonts w:ascii="CordiaUPC" w:hAnsi="CordiaUPC" w:cs="CordiaUPC"/>
                <w:sz w:val="26"/>
                <w:szCs w:val="26"/>
                <w:cs/>
                <w:lang w:bidi="th-TH"/>
              </w:rPr>
              <w:t>20.75</w:t>
            </w:r>
          </w:p>
        </w:tc>
        <w:tc>
          <w:tcPr>
            <w:tcW w:w="1625" w:type="dxa"/>
            <w:vAlign w:val="bottom"/>
          </w:tcPr>
          <w:p w14:paraId="5D974624" w14:textId="4DE8EBC9" w:rsidR="00210043" w:rsidRPr="009E2363" w:rsidRDefault="00210043" w:rsidP="00210043">
            <w:pPr>
              <w:tabs>
                <w:tab w:val="decimal" w:pos="700"/>
              </w:tabs>
              <w:spacing w:line="240" w:lineRule="exact"/>
              <w:ind w:right="53"/>
              <w:rPr>
                <w:rFonts w:ascii="CordiaUPC" w:hAnsi="CordiaUPC" w:cs="CordiaUPC"/>
                <w:sz w:val="26"/>
                <w:szCs w:val="26"/>
              </w:rPr>
            </w:pPr>
            <w:r w:rsidRPr="009E2363">
              <w:rPr>
                <w:rFonts w:ascii="CordiaUPC" w:hAnsi="CordiaUPC" w:cs="CordiaUPC" w:hint="cs"/>
                <w:sz w:val="26"/>
                <w:szCs w:val="26"/>
                <w:cs/>
              </w:rPr>
              <w:t>20.66</w:t>
            </w:r>
          </w:p>
        </w:tc>
      </w:tr>
      <w:tr w:rsidR="00210043" w:rsidRPr="009E2363" w14:paraId="11736381" w14:textId="77777777" w:rsidTr="00CE633A">
        <w:tc>
          <w:tcPr>
            <w:tcW w:w="4948" w:type="dxa"/>
          </w:tcPr>
          <w:p w14:paraId="0E32DA1C" w14:textId="77777777" w:rsidR="00210043" w:rsidRPr="009E2363" w:rsidRDefault="00210043" w:rsidP="00210043">
            <w:pPr>
              <w:spacing w:line="240" w:lineRule="exact"/>
              <w:jc w:val="both"/>
              <w:outlineLvl w:val="7"/>
              <w:rPr>
                <w:rFonts w:ascii="CordiaUPC" w:hAnsi="CordiaUPC" w:cs="CordiaUPC"/>
                <w:color w:val="000000"/>
                <w:sz w:val="26"/>
                <w:szCs w:val="26"/>
                <w:lang w:val="en-US"/>
              </w:rPr>
            </w:pPr>
            <w:r w:rsidRPr="009E2363">
              <w:rPr>
                <w:rFonts w:ascii="CordiaUPC" w:hAnsi="CordiaUPC" w:cs="CordiaUPC" w:hint="cs"/>
                <w:color w:val="000000"/>
                <w:sz w:val="26"/>
                <w:szCs w:val="26"/>
                <w:lang w:val="en-US"/>
              </w:rPr>
              <w:t>Tier 1 Capital Ratio/Total Risk-Weighted Asset</w:t>
            </w:r>
          </w:p>
        </w:tc>
        <w:tc>
          <w:tcPr>
            <w:tcW w:w="1262" w:type="dxa"/>
          </w:tcPr>
          <w:p w14:paraId="4FE62416" w14:textId="006E24B1" w:rsidR="00210043" w:rsidRPr="009E2363" w:rsidRDefault="00CE633A" w:rsidP="00CE633A">
            <w:pPr>
              <w:spacing w:line="240" w:lineRule="exact"/>
              <w:ind w:left="-110" w:right="-116"/>
              <w:jc w:val="center"/>
              <w:rPr>
                <w:rFonts w:ascii="CordiaUPC" w:hAnsi="CordiaUPC" w:cs="CordiaUPC"/>
                <w:sz w:val="26"/>
                <w:szCs w:val="26"/>
                <w:lang w:bidi="th-TH"/>
              </w:rPr>
            </w:pPr>
            <w:r>
              <w:rPr>
                <w:rFonts w:ascii="CordiaUPC" w:hAnsi="CordiaUPC" w:cs="CordiaUPC" w:hint="cs"/>
                <w:sz w:val="26"/>
                <w:szCs w:val="26"/>
                <w:cs/>
                <w:lang w:bidi="th-TH"/>
              </w:rPr>
              <w:t xml:space="preserve">  </w:t>
            </w:r>
            <w:r w:rsidR="00210043" w:rsidRPr="009E2363">
              <w:rPr>
                <w:rFonts w:ascii="CordiaUPC" w:hAnsi="CordiaUPC" w:cs="CordiaUPC" w:hint="cs"/>
                <w:sz w:val="26"/>
                <w:szCs w:val="26"/>
                <w:cs/>
                <w:lang w:bidi="th-TH"/>
              </w:rPr>
              <w:t>9</w:t>
            </w:r>
            <w:r w:rsidR="00210043" w:rsidRPr="009E2363">
              <w:rPr>
                <w:rFonts w:ascii="CordiaUPC" w:hAnsi="CordiaUPC" w:cs="CordiaUPC" w:hint="cs"/>
                <w:sz w:val="26"/>
                <w:szCs w:val="26"/>
              </w:rPr>
              <w:t>.5</w:t>
            </w:r>
            <w:r w:rsidR="002E1870">
              <w:rPr>
                <w:rFonts w:ascii="CordiaUPC" w:hAnsi="CordiaUPC" w:cs="CordiaUPC" w:hint="cs"/>
                <w:sz w:val="26"/>
                <w:szCs w:val="26"/>
                <w:cs/>
                <w:lang w:bidi="th-TH"/>
              </w:rPr>
              <w:t>0</w:t>
            </w:r>
          </w:p>
        </w:tc>
        <w:tc>
          <w:tcPr>
            <w:tcW w:w="1350" w:type="dxa"/>
          </w:tcPr>
          <w:p w14:paraId="4B033782" w14:textId="6DDCFC23" w:rsidR="00210043" w:rsidRPr="009E2363" w:rsidRDefault="00210043" w:rsidP="00210043">
            <w:pPr>
              <w:tabs>
                <w:tab w:val="decimal" w:pos="620"/>
              </w:tabs>
              <w:spacing w:line="240" w:lineRule="exact"/>
              <w:ind w:right="153"/>
              <w:rPr>
                <w:rFonts w:ascii="CordiaUPC" w:hAnsi="CordiaUPC" w:cs="CordiaUPC"/>
                <w:strike/>
                <w:sz w:val="26"/>
                <w:szCs w:val="26"/>
                <w:lang w:bidi="th-TH"/>
              </w:rPr>
            </w:pPr>
            <w:r w:rsidRPr="00D67210">
              <w:rPr>
                <w:rFonts w:ascii="CordiaUPC" w:hAnsi="CordiaUPC" w:cs="CordiaUPC"/>
                <w:sz w:val="26"/>
                <w:szCs w:val="26"/>
                <w:cs/>
                <w:lang w:bidi="th-TH"/>
              </w:rPr>
              <w:t>17.02</w:t>
            </w:r>
          </w:p>
        </w:tc>
        <w:tc>
          <w:tcPr>
            <w:tcW w:w="1625" w:type="dxa"/>
          </w:tcPr>
          <w:p w14:paraId="5575560F" w14:textId="4FF9901A" w:rsidR="00210043" w:rsidRPr="009E2363" w:rsidRDefault="00210043" w:rsidP="00210043">
            <w:pPr>
              <w:tabs>
                <w:tab w:val="decimal" w:pos="700"/>
              </w:tabs>
              <w:spacing w:line="240" w:lineRule="exact"/>
              <w:ind w:right="53"/>
              <w:rPr>
                <w:rFonts w:ascii="CordiaUPC" w:hAnsi="CordiaUPC" w:cs="CordiaUPC"/>
                <w:sz w:val="26"/>
                <w:szCs w:val="26"/>
              </w:rPr>
            </w:pPr>
            <w:r w:rsidRPr="009E2363">
              <w:rPr>
                <w:rFonts w:ascii="CordiaUPC" w:hAnsi="CordiaUPC" w:cs="CordiaUPC" w:hint="cs"/>
                <w:sz w:val="26"/>
                <w:szCs w:val="26"/>
                <w:cs/>
              </w:rPr>
              <w:t>16.95</w:t>
            </w:r>
          </w:p>
        </w:tc>
      </w:tr>
      <w:tr w:rsidR="00210043" w:rsidRPr="009E2363" w14:paraId="70A99621" w14:textId="77777777" w:rsidTr="00CE633A">
        <w:tc>
          <w:tcPr>
            <w:tcW w:w="4948" w:type="dxa"/>
          </w:tcPr>
          <w:p w14:paraId="12BD0E7A" w14:textId="77777777" w:rsidR="00210043" w:rsidRPr="009E2363" w:rsidRDefault="00210043" w:rsidP="00210043">
            <w:pPr>
              <w:tabs>
                <w:tab w:val="left" w:pos="252"/>
              </w:tabs>
              <w:spacing w:line="240" w:lineRule="exact"/>
              <w:ind w:right="-380"/>
              <w:outlineLvl w:val="7"/>
              <w:rPr>
                <w:rFonts w:ascii="CordiaUPC" w:hAnsi="CordiaUPC" w:cs="CordiaUPC"/>
                <w:color w:val="000000"/>
                <w:sz w:val="26"/>
                <w:szCs w:val="26"/>
                <w:lang w:val="en-US"/>
              </w:rPr>
            </w:pPr>
            <w:r w:rsidRPr="009E2363">
              <w:rPr>
                <w:rFonts w:ascii="CordiaUPC" w:hAnsi="CordiaUPC" w:cs="CordiaUPC" w:hint="cs"/>
                <w:color w:val="000000"/>
                <w:sz w:val="26"/>
                <w:szCs w:val="26"/>
                <w:lang w:val="en-US"/>
              </w:rPr>
              <w:t>Common Equity Tier 1 Capital Ratio/Total Risk-Weighted Asset</w:t>
            </w:r>
          </w:p>
        </w:tc>
        <w:tc>
          <w:tcPr>
            <w:tcW w:w="1262" w:type="dxa"/>
            <w:vAlign w:val="bottom"/>
          </w:tcPr>
          <w:p w14:paraId="79E12426" w14:textId="1C825306" w:rsidR="00210043" w:rsidRPr="009E2363" w:rsidRDefault="00CE633A" w:rsidP="00CE633A">
            <w:pPr>
              <w:spacing w:line="240" w:lineRule="exact"/>
              <w:ind w:left="-110" w:right="-116"/>
              <w:jc w:val="center"/>
              <w:rPr>
                <w:rFonts w:ascii="CordiaUPC" w:hAnsi="CordiaUPC" w:cs="CordiaUPC"/>
                <w:sz w:val="26"/>
                <w:szCs w:val="26"/>
                <w:lang w:bidi="th-TH"/>
              </w:rPr>
            </w:pPr>
            <w:r>
              <w:rPr>
                <w:rFonts w:ascii="CordiaUPC" w:hAnsi="CordiaUPC" w:cs="CordiaUPC" w:hint="cs"/>
                <w:sz w:val="26"/>
                <w:szCs w:val="26"/>
                <w:cs/>
                <w:lang w:bidi="th-TH"/>
              </w:rPr>
              <w:t xml:space="preserve">  </w:t>
            </w:r>
            <w:r w:rsidR="00210043" w:rsidRPr="009E2363">
              <w:rPr>
                <w:rFonts w:ascii="CordiaUPC" w:hAnsi="CordiaUPC" w:cs="CordiaUPC" w:hint="cs"/>
                <w:sz w:val="26"/>
                <w:szCs w:val="26"/>
                <w:cs/>
                <w:lang w:bidi="th-TH"/>
              </w:rPr>
              <w:t>8</w:t>
            </w:r>
            <w:r w:rsidR="00210043" w:rsidRPr="009E2363">
              <w:rPr>
                <w:rFonts w:ascii="CordiaUPC" w:hAnsi="CordiaUPC" w:cs="CordiaUPC" w:hint="cs"/>
                <w:sz w:val="26"/>
                <w:szCs w:val="26"/>
              </w:rPr>
              <w:t>.0</w:t>
            </w:r>
            <w:r w:rsidR="002E1870">
              <w:rPr>
                <w:rFonts w:ascii="CordiaUPC" w:hAnsi="CordiaUPC" w:cs="CordiaUPC" w:hint="cs"/>
                <w:sz w:val="26"/>
                <w:szCs w:val="26"/>
                <w:cs/>
                <w:lang w:bidi="th-TH"/>
              </w:rPr>
              <w:t>0</w:t>
            </w:r>
          </w:p>
        </w:tc>
        <w:tc>
          <w:tcPr>
            <w:tcW w:w="1350" w:type="dxa"/>
            <w:vAlign w:val="bottom"/>
          </w:tcPr>
          <w:p w14:paraId="4D34D119" w14:textId="51C1C9B8" w:rsidR="00210043" w:rsidRPr="009E2363" w:rsidRDefault="00210043" w:rsidP="00210043">
            <w:pPr>
              <w:tabs>
                <w:tab w:val="decimal" w:pos="620"/>
              </w:tabs>
              <w:spacing w:line="240" w:lineRule="exact"/>
              <w:ind w:right="153"/>
              <w:rPr>
                <w:rFonts w:ascii="CordiaUPC" w:hAnsi="CordiaUPC" w:cs="CordiaUPC"/>
                <w:strike/>
                <w:sz w:val="26"/>
                <w:szCs w:val="26"/>
                <w:lang w:val="en-US" w:bidi="th-TH"/>
              </w:rPr>
            </w:pPr>
            <w:r w:rsidRPr="00D67210">
              <w:rPr>
                <w:rFonts w:ascii="CordiaUPC" w:hAnsi="CordiaUPC" w:cs="CordiaUPC"/>
                <w:sz w:val="26"/>
                <w:szCs w:val="26"/>
                <w:cs/>
                <w:lang w:bidi="th-TH"/>
              </w:rPr>
              <w:t>16.74</w:t>
            </w:r>
          </w:p>
        </w:tc>
        <w:tc>
          <w:tcPr>
            <w:tcW w:w="1625" w:type="dxa"/>
            <w:vAlign w:val="bottom"/>
          </w:tcPr>
          <w:p w14:paraId="7E467954" w14:textId="69F3D0B8" w:rsidR="00210043" w:rsidRPr="009E2363" w:rsidRDefault="00210043" w:rsidP="00210043">
            <w:pPr>
              <w:tabs>
                <w:tab w:val="decimal" w:pos="700"/>
              </w:tabs>
              <w:spacing w:line="240" w:lineRule="exact"/>
              <w:ind w:right="53"/>
              <w:rPr>
                <w:rFonts w:ascii="CordiaUPC" w:hAnsi="CordiaUPC" w:cs="CordiaUPC"/>
                <w:sz w:val="26"/>
                <w:szCs w:val="26"/>
                <w:lang w:val="en-US"/>
              </w:rPr>
            </w:pPr>
            <w:r w:rsidRPr="009E2363">
              <w:rPr>
                <w:rFonts w:ascii="CordiaUPC" w:hAnsi="CordiaUPC" w:cs="CordiaUPC" w:hint="cs"/>
                <w:sz w:val="26"/>
                <w:szCs w:val="26"/>
                <w:cs/>
              </w:rPr>
              <w:t>16.73</w:t>
            </w:r>
          </w:p>
        </w:tc>
      </w:tr>
    </w:tbl>
    <w:p w14:paraId="34F171B1" w14:textId="2A8177C9" w:rsidR="000552B4" w:rsidRPr="009E2363" w:rsidRDefault="000552B4" w:rsidP="00FA0DAE">
      <w:pPr>
        <w:spacing w:before="120" w:line="240" w:lineRule="exact"/>
        <w:ind w:left="720" w:right="58" w:hanging="187"/>
        <w:jc w:val="thaiDistribute"/>
        <w:rPr>
          <w:rFonts w:ascii="CordiaUPC" w:hAnsi="CordiaUPC" w:cs="CordiaUPC"/>
          <w:color w:val="000000"/>
          <w:szCs w:val="22"/>
          <w:lang w:val="en-US" w:eastAsia="en-GB" w:bidi="th-TH"/>
        </w:rPr>
      </w:pPr>
      <w:r w:rsidRPr="009E2363">
        <w:rPr>
          <w:rFonts w:ascii="CordiaUPC" w:hAnsi="CordiaUPC" w:cs="CordiaUPC" w:hint="cs"/>
          <w:color w:val="000000"/>
          <w:szCs w:val="22"/>
          <w:lang w:val="en-US" w:eastAsia="en-GB" w:bidi="th-TH"/>
        </w:rPr>
        <w:t xml:space="preserve">* </w:t>
      </w:r>
      <w:r w:rsidRPr="009E2363">
        <w:rPr>
          <w:rFonts w:ascii="CordiaUPC" w:hAnsi="CordiaUPC" w:cs="CordiaUPC" w:hint="cs"/>
          <w:color w:val="000000"/>
          <w:szCs w:val="22"/>
          <w:cs/>
          <w:lang w:val="en-US" w:eastAsia="en-GB" w:bidi="th-TH"/>
        </w:rPr>
        <w:t xml:space="preserve"> </w:t>
      </w:r>
      <w:r w:rsidRPr="009E2363">
        <w:rPr>
          <w:rFonts w:ascii="CordiaUPC" w:hAnsi="CordiaUPC" w:cs="CordiaUPC"/>
          <w:color w:val="000000"/>
          <w:szCs w:val="22"/>
          <w:lang w:val="en-US" w:eastAsia="en-GB" w:bidi="th-TH"/>
        </w:rPr>
        <w:t xml:space="preserve">The </w:t>
      </w:r>
      <w:proofErr w:type="spellStart"/>
      <w:r w:rsidRPr="009E2363">
        <w:rPr>
          <w:rFonts w:ascii="CordiaUPC" w:hAnsi="CordiaUPC" w:cs="CordiaUPC"/>
          <w:color w:val="000000"/>
          <w:szCs w:val="22"/>
          <w:lang w:val="en-US" w:eastAsia="en-GB" w:bidi="th-TH"/>
        </w:rPr>
        <w:t>BoT</w:t>
      </w:r>
      <w:proofErr w:type="spellEnd"/>
      <w:r w:rsidRPr="009E2363">
        <w:rPr>
          <w:rFonts w:ascii="CordiaUPC" w:hAnsi="CordiaUPC" w:cs="CordiaUPC"/>
          <w:color w:val="000000"/>
          <w:szCs w:val="22"/>
          <w:lang w:val="en-US" w:eastAsia="en-GB" w:bidi="th-TH"/>
        </w:rPr>
        <w:t xml:space="preserve"> requires commercial banks to maintain an additional buffer on top of minimum regulatory required Common Equity Tier </w:t>
      </w:r>
      <w:r w:rsidR="00794A71" w:rsidRPr="009E2363">
        <w:rPr>
          <w:rFonts w:ascii="CordiaUPC" w:hAnsi="CordiaUPC" w:cs="CordiaUPC"/>
          <w:color w:val="000000"/>
          <w:szCs w:val="22"/>
          <w:lang w:val="en-US" w:eastAsia="en-GB" w:bidi="th-TH"/>
        </w:rPr>
        <w:t>1</w:t>
      </w:r>
      <w:r w:rsidRPr="009E2363">
        <w:rPr>
          <w:rFonts w:ascii="CordiaUPC" w:hAnsi="CordiaUPC" w:cs="CordiaUPC"/>
          <w:color w:val="000000"/>
          <w:szCs w:val="22"/>
          <w:lang w:val="en-US" w:eastAsia="en-GB" w:bidi="th-TH"/>
        </w:rPr>
        <w:t xml:space="preserve"> consists of conservation buffer of 2.50% and D-SIB buffer of 1.0</w:t>
      </w:r>
      <w:r w:rsidR="002E1870">
        <w:rPr>
          <w:rFonts w:ascii="CordiaUPC" w:hAnsi="CordiaUPC" w:cs="CordiaUPC"/>
          <w:color w:val="000000"/>
          <w:szCs w:val="22"/>
          <w:lang w:val="en-US" w:eastAsia="en-GB" w:bidi="th-TH"/>
        </w:rPr>
        <w:t>0</w:t>
      </w:r>
      <w:r w:rsidRPr="009E2363">
        <w:rPr>
          <w:rFonts w:ascii="CordiaUPC" w:hAnsi="CordiaUPC" w:cs="CordiaUPC"/>
          <w:color w:val="000000"/>
          <w:szCs w:val="22"/>
          <w:lang w:val="en-US" w:eastAsia="en-GB" w:bidi="th-TH"/>
        </w:rPr>
        <w:t>%</w:t>
      </w:r>
    </w:p>
    <w:p w14:paraId="2DA356F6" w14:textId="77777777" w:rsidR="000552B4" w:rsidRDefault="000552B4" w:rsidP="00EC1659">
      <w:pPr>
        <w:spacing w:line="240" w:lineRule="auto"/>
        <w:ind w:left="709"/>
        <w:rPr>
          <w:sz w:val="20"/>
          <w:szCs w:val="18"/>
          <w:lang w:bidi="th-TH"/>
        </w:rPr>
      </w:pPr>
    </w:p>
    <w:p w14:paraId="0A073C0E" w14:textId="77777777" w:rsidR="00E52856" w:rsidRDefault="00E52856" w:rsidP="00EC1659">
      <w:pPr>
        <w:spacing w:line="240" w:lineRule="auto"/>
        <w:ind w:left="709"/>
        <w:rPr>
          <w:sz w:val="20"/>
          <w:szCs w:val="18"/>
          <w:lang w:bidi="th-TH"/>
        </w:rPr>
      </w:pPr>
    </w:p>
    <w:p w14:paraId="1D6CC66C" w14:textId="77777777" w:rsidR="00E52856" w:rsidRDefault="00E52856" w:rsidP="00EC1659">
      <w:pPr>
        <w:spacing w:line="240" w:lineRule="auto"/>
        <w:ind w:left="709"/>
        <w:rPr>
          <w:sz w:val="20"/>
          <w:szCs w:val="18"/>
          <w:cs/>
          <w:lang w:bidi="th-TH"/>
        </w:rPr>
      </w:pPr>
    </w:p>
    <w:p w14:paraId="61F57A35" w14:textId="77777777" w:rsidR="00E52856" w:rsidRDefault="00E52856" w:rsidP="00EC1659">
      <w:pPr>
        <w:spacing w:line="240" w:lineRule="auto"/>
        <w:ind w:left="709"/>
        <w:rPr>
          <w:sz w:val="20"/>
          <w:szCs w:val="18"/>
          <w:lang w:bidi="th-TH"/>
        </w:rPr>
      </w:pPr>
    </w:p>
    <w:p w14:paraId="36A54451" w14:textId="77777777" w:rsidR="00E52856" w:rsidRDefault="00E52856" w:rsidP="00EC1659">
      <w:pPr>
        <w:spacing w:line="240" w:lineRule="auto"/>
        <w:ind w:left="709"/>
        <w:rPr>
          <w:sz w:val="20"/>
          <w:szCs w:val="18"/>
          <w:lang w:bidi="th-TH"/>
        </w:rPr>
      </w:pPr>
    </w:p>
    <w:p w14:paraId="4F0896E0" w14:textId="77777777" w:rsidR="00E52856" w:rsidRDefault="00E52856" w:rsidP="00EC1659">
      <w:pPr>
        <w:spacing w:line="240" w:lineRule="auto"/>
        <w:ind w:left="709"/>
        <w:rPr>
          <w:sz w:val="20"/>
          <w:szCs w:val="18"/>
          <w:lang w:bidi="th-TH"/>
        </w:rPr>
      </w:pPr>
    </w:p>
    <w:p w14:paraId="2E91A62B" w14:textId="77777777" w:rsidR="00E52856" w:rsidRDefault="00E52856" w:rsidP="00EC1659">
      <w:pPr>
        <w:spacing w:line="240" w:lineRule="auto"/>
        <w:ind w:left="709"/>
        <w:rPr>
          <w:sz w:val="20"/>
          <w:szCs w:val="18"/>
          <w:cs/>
          <w:lang w:bidi="th-TH"/>
        </w:rPr>
      </w:pPr>
    </w:p>
    <w:p w14:paraId="3FECD862" w14:textId="77777777" w:rsidR="00E52856" w:rsidRDefault="00E52856" w:rsidP="00EC1659">
      <w:pPr>
        <w:spacing w:line="240" w:lineRule="auto"/>
        <w:ind w:left="709"/>
        <w:rPr>
          <w:sz w:val="20"/>
          <w:szCs w:val="18"/>
          <w:lang w:bidi="th-TH"/>
        </w:rPr>
      </w:pPr>
    </w:p>
    <w:p w14:paraId="422CAF0C" w14:textId="77777777" w:rsidR="00E52856" w:rsidRPr="009E2363" w:rsidRDefault="00E52856" w:rsidP="00090442">
      <w:pPr>
        <w:spacing w:line="240" w:lineRule="auto"/>
        <w:rPr>
          <w:sz w:val="20"/>
          <w:szCs w:val="18"/>
          <w:cs/>
          <w:lang w:bidi="th-TH"/>
        </w:rPr>
      </w:pPr>
    </w:p>
    <w:tbl>
      <w:tblPr>
        <w:tblW w:w="9180" w:type="dxa"/>
        <w:tblInd w:w="565" w:type="dxa"/>
        <w:tblLayout w:type="fixed"/>
        <w:tblCellMar>
          <w:left w:w="115" w:type="dxa"/>
          <w:right w:w="115" w:type="dxa"/>
        </w:tblCellMar>
        <w:tblLook w:val="0000" w:firstRow="0" w:lastRow="0" w:firstColumn="0" w:lastColumn="0" w:noHBand="0" w:noVBand="0"/>
      </w:tblPr>
      <w:tblGrid>
        <w:gridCol w:w="5670"/>
        <w:gridCol w:w="1620"/>
        <w:gridCol w:w="275"/>
        <w:gridCol w:w="9"/>
        <w:gridCol w:w="1606"/>
      </w:tblGrid>
      <w:tr w:rsidR="000552B4" w:rsidRPr="009E2363" w14:paraId="3C11C15C" w14:textId="77777777" w:rsidTr="003A65D8">
        <w:trPr>
          <w:trHeight w:val="20"/>
        </w:trPr>
        <w:tc>
          <w:tcPr>
            <w:tcW w:w="5670" w:type="dxa"/>
          </w:tcPr>
          <w:p w14:paraId="6E4BF607" w14:textId="77777777" w:rsidR="000552B4" w:rsidRPr="009E2363" w:rsidRDefault="000552B4" w:rsidP="00A47089">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tcPr>
          <w:p w14:paraId="732A6280" w14:textId="77777777" w:rsidR="000552B4" w:rsidRPr="009E2363" w:rsidRDefault="000552B4" w:rsidP="00A4708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9E2363">
              <w:rPr>
                <w:rFonts w:ascii="CordiaUPC" w:hAnsi="CordiaUPC" w:cs="CordiaUPC" w:hint="cs"/>
                <w:b/>
                <w:bCs/>
                <w:sz w:val="26"/>
                <w:szCs w:val="26"/>
              </w:rPr>
              <w:t>Bank only</w:t>
            </w:r>
          </w:p>
        </w:tc>
      </w:tr>
      <w:tr w:rsidR="00980E82" w:rsidRPr="009E2363" w14:paraId="770A2E54" w14:textId="77777777" w:rsidTr="003A65D8">
        <w:trPr>
          <w:trHeight w:val="288"/>
        </w:trPr>
        <w:tc>
          <w:tcPr>
            <w:tcW w:w="5670" w:type="dxa"/>
            <w:vAlign w:val="center"/>
          </w:tcPr>
          <w:p w14:paraId="1033BFD1" w14:textId="77777777" w:rsidR="00980E82" w:rsidRPr="009E2363" w:rsidRDefault="00980E82" w:rsidP="00980E82">
            <w:pPr>
              <w:spacing w:line="240" w:lineRule="exact"/>
              <w:jc w:val="center"/>
              <w:rPr>
                <w:rFonts w:ascii="CordiaUPC" w:hAnsi="CordiaUPC" w:cs="CordiaUPC"/>
                <w:sz w:val="26"/>
                <w:szCs w:val="26"/>
                <w:lang w:val="en-US"/>
              </w:rPr>
            </w:pPr>
          </w:p>
        </w:tc>
        <w:tc>
          <w:tcPr>
            <w:tcW w:w="1620" w:type="dxa"/>
          </w:tcPr>
          <w:p w14:paraId="2C525CCA" w14:textId="39E97872" w:rsidR="00980E82" w:rsidRPr="009E2363" w:rsidRDefault="00980E82" w:rsidP="00980E82">
            <w:pPr>
              <w:pStyle w:val="acctfourfigures"/>
              <w:tabs>
                <w:tab w:val="clear" w:pos="765"/>
              </w:tabs>
              <w:spacing w:line="240" w:lineRule="exact"/>
              <w:ind w:left="-169" w:right="-169"/>
              <w:jc w:val="center"/>
              <w:rPr>
                <w:rFonts w:ascii="CordiaUPC" w:hAnsi="CordiaUPC" w:cs="CordiaUPC"/>
                <w:sz w:val="26"/>
                <w:szCs w:val="26"/>
              </w:rPr>
            </w:pPr>
            <w:r>
              <w:rPr>
                <w:rFonts w:ascii="CordiaUPC" w:hAnsi="CordiaUPC" w:cs="CordiaUPC"/>
                <w:color w:val="000000"/>
                <w:sz w:val="26"/>
                <w:szCs w:val="26"/>
                <w:lang w:val="en-US" w:bidi="th-TH"/>
              </w:rPr>
              <w:t>31 March 2024</w:t>
            </w:r>
          </w:p>
        </w:tc>
        <w:tc>
          <w:tcPr>
            <w:tcW w:w="275" w:type="dxa"/>
          </w:tcPr>
          <w:p w14:paraId="6EBE7D22" w14:textId="77777777" w:rsidR="00980E82" w:rsidRPr="009E2363" w:rsidRDefault="00980E82" w:rsidP="00980E82">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tcPr>
          <w:p w14:paraId="1CD373B2" w14:textId="45462F8D" w:rsidR="00980E82" w:rsidRPr="009E2363" w:rsidRDefault="00980E82" w:rsidP="00980E82">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31 December 2023</w:t>
            </w:r>
          </w:p>
        </w:tc>
      </w:tr>
      <w:tr w:rsidR="000552B4" w:rsidRPr="009E2363" w14:paraId="4743F283" w14:textId="77777777" w:rsidTr="003A65D8">
        <w:trPr>
          <w:trHeight w:val="20"/>
        </w:trPr>
        <w:tc>
          <w:tcPr>
            <w:tcW w:w="5670" w:type="dxa"/>
          </w:tcPr>
          <w:p w14:paraId="5CA05555" w14:textId="77777777" w:rsidR="000552B4" w:rsidRPr="009E2363" w:rsidRDefault="000552B4" w:rsidP="00A47089">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vAlign w:val="bottom"/>
          </w:tcPr>
          <w:p w14:paraId="0DF691CC" w14:textId="77777777" w:rsidR="000552B4" w:rsidRPr="009E2363" w:rsidRDefault="000552B4" w:rsidP="00A47089">
            <w:pPr>
              <w:spacing w:line="240" w:lineRule="exact"/>
              <w:ind w:left="184" w:right="54"/>
              <w:jc w:val="center"/>
              <w:rPr>
                <w:rFonts w:ascii="CordiaUPC" w:hAnsi="CordiaUPC" w:cs="CordiaUPC"/>
                <w:color w:val="000000"/>
                <w:sz w:val="26"/>
                <w:szCs w:val="26"/>
              </w:rPr>
            </w:pPr>
            <w:r w:rsidRPr="009E2363">
              <w:rPr>
                <w:rFonts w:ascii="CordiaUPC" w:hAnsi="CordiaUPC" w:cs="CordiaUPC" w:hint="cs"/>
                <w:i/>
                <w:iCs/>
                <w:sz w:val="26"/>
                <w:szCs w:val="26"/>
                <w:lang w:val="en-US"/>
              </w:rPr>
              <w:t>(in million Baht)</w:t>
            </w:r>
          </w:p>
        </w:tc>
      </w:tr>
      <w:tr w:rsidR="000552B4" w:rsidRPr="009E2363" w14:paraId="6CFA4ED5" w14:textId="77777777" w:rsidTr="003A65D8">
        <w:trPr>
          <w:trHeight w:val="20"/>
        </w:trPr>
        <w:tc>
          <w:tcPr>
            <w:tcW w:w="5670" w:type="dxa"/>
          </w:tcPr>
          <w:p w14:paraId="14BB564C" w14:textId="77777777" w:rsidR="000552B4" w:rsidRPr="009E2363" w:rsidRDefault="000552B4" w:rsidP="00A47089">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9E2363">
              <w:rPr>
                <w:rFonts w:ascii="CordiaUPC" w:hAnsi="CordiaUPC" w:cs="CordiaUPC" w:hint="cs"/>
                <w:b/>
                <w:bCs/>
                <w:i/>
                <w:iCs/>
                <w:sz w:val="26"/>
                <w:szCs w:val="26"/>
                <w:lang w:val="en-US" w:eastAsia="en-US"/>
              </w:rPr>
              <w:t xml:space="preserve">Tier 1 </w:t>
            </w:r>
            <w:r w:rsidRPr="009E2363">
              <w:rPr>
                <w:rFonts w:ascii="CordiaUPC" w:hAnsi="CordiaUPC" w:cs="CordiaUPC"/>
                <w:b/>
                <w:bCs/>
                <w:i/>
                <w:iCs/>
                <w:sz w:val="26"/>
                <w:szCs w:val="26"/>
                <w:lang w:val="en-US" w:eastAsia="en-US" w:bidi="th-TH"/>
              </w:rPr>
              <w:t>C</w:t>
            </w:r>
            <w:r w:rsidRPr="009E2363">
              <w:rPr>
                <w:rFonts w:ascii="CordiaUPC" w:hAnsi="CordiaUPC" w:cs="CordiaUPC" w:hint="cs"/>
                <w:b/>
                <w:bCs/>
                <w:i/>
                <w:iCs/>
                <w:sz w:val="26"/>
                <w:szCs w:val="26"/>
                <w:lang w:val="en-US" w:eastAsia="en-US"/>
              </w:rPr>
              <w:t>apital</w:t>
            </w:r>
          </w:p>
        </w:tc>
        <w:tc>
          <w:tcPr>
            <w:tcW w:w="1620" w:type="dxa"/>
          </w:tcPr>
          <w:p w14:paraId="71EA58C1" w14:textId="77777777" w:rsidR="000552B4" w:rsidRPr="009E2363" w:rsidRDefault="000552B4" w:rsidP="00A4708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465BD854" w14:textId="77777777" w:rsidR="000552B4" w:rsidRPr="009E2363" w:rsidRDefault="000552B4" w:rsidP="00A47089">
            <w:pPr>
              <w:tabs>
                <w:tab w:val="decimal" w:pos="882"/>
              </w:tabs>
              <w:spacing w:line="240" w:lineRule="exact"/>
              <w:ind w:left="184" w:right="54"/>
              <w:jc w:val="both"/>
              <w:rPr>
                <w:rFonts w:ascii="CordiaUPC" w:hAnsi="CordiaUPC" w:cs="CordiaUPC"/>
                <w:color w:val="000000"/>
                <w:sz w:val="26"/>
                <w:szCs w:val="26"/>
              </w:rPr>
            </w:pPr>
          </w:p>
        </w:tc>
        <w:tc>
          <w:tcPr>
            <w:tcW w:w="1606" w:type="dxa"/>
          </w:tcPr>
          <w:p w14:paraId="4C86DDDD" w14:textId="77777777" w:rsidR="000552B4" w:rsidRPr="009E2363" w:rsidRDefault="000552B4" w:rsidP="00A47089">
            <w:pPr>
              <w:tabs>
                <w:tab w:val="decimal" w:pos="882"/>
              </w:tabs>
              <w:spacing w:line="240" w:lineRule="exact"/>
              <w:ind w:left="184" w:right="54"/>
              <w:jc w:val="both"/>
              <w:rPr>
                <w:rFonts w:ascii="CordiaUPC" w:hAnsi="CordiaUPC" w:cs="CordiaUPC"/>
                <w:color w:val="000000"/>
                <w:sz w:val="26"/>
                <w:szCs w:val="26"/>
              </w:rPr>
            </w:pPr>
          </w:p>
        </w:tc>
      </w:tr>
      <w:tr w:rsidR="000552B4" w:rsidRPr="009E2363" w14:paraId="3103E3B7" w14:textId="77777777" w:rsidTr="003A65D8">
        <w:trPr>
          <w:trHeight w:val="20"/>
        </w:trPr>
        <w:tc>
          <w:tcPr>
            <w:tcW w:w="5670" w:type="dxa"/>
          </w:tcPr>
          <w:p w14:paraId="59AF42A1" w14:textId="77777777" w:rsidR="000552B4" w:rsidRPr="009E2363" w:rsidRDefault="000552B4" w:rsidP="00A47089">
            <w:pPr>
              <w:pStyle w:val="Heading8"/>
              <w:tabs>
                <w:tab w:val="left" w:pos="212"/>
                <w:tab w:val="left" w:pos="494"/>
              </w:tabs>
              <w:spacing w:line="240" w:lineRule="exact"/>
              <w:ind w:right="-29"/>
              <w:rPr>
                <w:rFonts w:ascii="CordiaUPC" w:hAnsi="CordiaUPC" w:cs="CordiaUPC"/>
                <w:b/>
                <w:bCs/>
                <w:sz w:val="26"/>
                <w:szCs w:val="26"/>
                <w:lang w:val="en-US" w:eastAsia="en-US"/>
              </w:rPr>
            </w:pPr>
            <w:r w:rsidRPr="009E2363">
              <w:rPr>
                <w:rFonts w:ascii="CordiaUPC" w:hAnsi="CordiaUPC" w:cs="CordiaUPC" w:hint="cs"/>
                <w:b/>
                <w:bCs/>
                <w:sz w:val="26"/>
                <w:szCs w:val="26"/>
                <w:lang w:val="en-US" w:eastAsia="en-US"/>
              </w:rPr>
              <w:t xml:space="preserve">Common Equity Tier 1 </w:t>
            </w:r>
            <w:r w:rsidRPr="009E2363">
              <w:rPr>
                <w:rFonts w:ascii="CordiaUPC" w:hAnsi="CordiaUPC" w:cs="CordiaUPC"/>
                <w:b/>
                <w:bCs/>
                <w:sz w:val="26"/>
                <w:szCs w:val="26"/>
                <w:lang w:val="en-US" w:eastAsia="en-US"/>
              </w:rPr>
              <w:t>C</w:t>
            </w:r>
            <w:r w:rsidRPr="009E2363">
              <w:rPr>
                <w:rFonts w:ascii="CordiaUPC" w:hAnsi="CordiaUPC" w:cs="CordiaUPC" w:hint="cs"/>
                <w:b/>
                <w:bCs/>
                <w:sz w:val="26"/>
                <w:szCs w:val="26"/>
                <w:lang w:val="en-US" w:eastAsia="en-US"/>
              </w:rPr>
              <w:t>apital (CET1)</w:t>
            </w:r>
          </w:p>
        </w:tc>
        <w:tc>
          <w:tcPr>
            <w:tcW w:w="1620" w:type="dxa"/>
          </w:tcPr>
          <w:p w14:paraId="339C0111" w14:textId="77777777" w:rsidR="000552B4" w:rsidRPr="009E2363" w:rsidRDefault="000552B4" w:rsidP="00A4708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02E1B635" w14:textId="77777777" w:rsidR="000552B4" w:rsidRPr="009E2363" w:rsidRDefault="000552B4" w:rsidP="00A47089">
            <w:pPr>
              <w:tabs>
                <w:tab w:val="decimal" w:pos="882"/>
              </w:tabs>
              <w:spacing w:line="240" w:lineRule="exact"/>
              <w:ind w:left="184" w:right="54"/>
              <w:jc w:val="both"/>
              <w:rPr>
                <w:rFonts w:ascii="CordiaUPC" w:hAnsi="CordiaUPC" w:cs="CordiaUPC"/>
                <w:color w:val="000000"/>
                <w:sz w:val="26"/>
                <w:szCs w:val="26"/>
              </w:rPr>
            </w:pPr>
          </w:p>
        </w:tc>
        <w:tc>
          <w:tcPr>
            <w:tcW w:w="1606" w:type="dxa"/>
          </w:tcPr>
          <w:p w14:paraId="2817B83E" w14:textId="77777777" w:rsidR="000552B4" w:rsidRPr="009E2363" w:rsidRDefault="000552B4" w:rsidP="00A47089">
            <w:pPr>
              <w:tabs>
                <w:tab w:val="decimal" w:pos="882"/>
              </w:tabs>
              <w:spacing w:line="240" w:lineRule="exact"/>
              <w:ind w:left="184" w:right="54"/>
              <w:jc w:val="both"/>
              <w:rPr>
                <w:rFonts w:ascii="CordiaUPC" w:hAnsi="CordiaUPC" w:cs="CordiaUPC"/>
                <w:color w:val="000000"/>
                <w:sz w:val="26"/>
                <w:szCs w:val="26"/>
              </w:rPr>
            </w:pPr>
          </w:p>
        </w:tc>
      </w:tr>
      <w:tr w:rsidR="00210043" w:rsidRPr="009E2363" w14:paraId="2553970F" w14:textId="77777777" w:rsidTr="005F13E1">
        <w:trPr>
          <w:trHeight w:val="20"/>
        </w:trPr>
        <w:tc>
          <w:tcPr>
            <w:tcW w:w="5670" w:type="dxa"/>
          </w:tcPr>
          <w:p w14:paraId="7D43AF01" w14:textId="77777777" w:rsidR="00210043" w:rsidRPr="009E2363" w:rsidRDefault="00210043" w:rsidP="00210043">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9E2363">
              <w:rPr>
                <w:rFonts w:ascii="CordiaUPC" w:hAnsi="CordiaUPC" w:cs="CordiaUPC" w:hint="cs"/>
                <w:color w:val="000000"/>
                <w:sz w:val="26"/>
                <w:szCs w:val="26"/>
                <w:lang w:val="en-US" w:eastAsia="en-US"/>
              </w:rPr>
              <w:t>Paid-up share capital</w:t>
            </w:r>
          </w:p>
        </w:tc>
        <w:tc>
          <w:tcPr>
            <w:tcW w:w="1620" w:type="dxa"/>
            <w:vAlign w:val="bottom"/>
          </w:tcPr>
          <w:p w14:paraId="289DBD2A" w14:textId="50EBEDE6"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bidi="th-TH"/>
              </w:rPr>
            </w:pPr>
            <w:r w:rsidRPr="00D67210">
              <w:rPr>
                <w:rFonts w:ascii="CordiaUPC" w:eastAsia="MS Mincho" w:hAnsi="CordiaUPC" w:cs="CordiaUPC"/>
                <w:sz w:val="26"/>
                <w:szCs w:val="26"/>
                <w:lang w:eastAsia="th-TH"/>
              </w:rPr>
              <w:t xml:space="preserve">          92,248 </w:t>
            </w:r>
          </w:p>
        </w:tc>
        <w:tc>
          <w:tcPr>
            <w:tcW w:w="284" w:type="dxa"/>
            <w:gridSpan w:val="2"/>
          </w:tcPr>
          <w:p w14:paraId="466EBB37" w14:textId="77777777" w:rsidR="00210043" w:rsidRPr="009E2363" w:rsidRDefault="00210043" w:rsidP="00210043">
            <w:pPr>
              <w:tabs>
                <w:tab w:val="decimal" w:pos="882"/>
              </w:tabs>
              <w:spacing w:line="240" w:lineRule="exact"/>
              <w:ind w:left="184" w:right="54"/>
              <w:jc w:val="both"/>
              <w:rPr>
                <w:rFonts w:ascii="CordiaUPC" w:hAnsi="CordiaUPC" w:cs="CordiaUPC"/>
                <w:color w:val="000000"/>
                <w:sz w:val="26"/>
                <w:szCs w:val="26"/>
              </w:rPr>
            </w:pPr>
          </w:p>
        </w:tc>
        <w:tc>
          <w:tcPr>
            <w:tcW w:w="1606" w:type="dxa"/>
          </w:tcPr>
          <w:p w14:paraId="21110759" w14:textId="4E646034" w:rsidR="00210043" w:rsidRPr="009E2363" w:rsidRDefault="00210043" w:rsidP="00210043">
            <w:pPr>
              <w:tabs>
                <w:tab w:val="decimal" w:pos="1325"/>
              </w:tabs>
              <w:spacing w:line="240" w:lineRule="exact"/>
              <w:ind w:left="-25" w:right="-106"/>
              <w:rPr>
                <w:rFonts w:ascii="CordiaUPC" w:hAnsi="CordiaUPC" w:cs="CordiaUPC"/>
                <w:color w:val="000000"/>
                <w:sz w:val="26"/>
                <w:szCs w:val="26"/>
                <w:lang w:val="en-US" w:bidi="th-TH"/>
              </w:rPr>
            </w:pPr>
            <w:r w:rsidRPr="009E2363">
              <w:rPr>
                <w:rFonts w:ascii="CordiaUPC" w:eastAsia="MS Mincho" w:hAnsi="CordiaUPC" w:cs="CordiaUPC"/>
                <w:sz w:val="26"/>
                <w:szCs w:val="26"/>
                <w:lang w:eastAsia="th-TH"/>
              </w:rPr>
              <w:t>92,246</w:t>
            </w:r>
          </w:p>
        </w:tc>
      </w:tr>
      <w:tr w:rsidR="00210043" w:rsidRPr="009E2363" w14:paraId="7CB293D5" w14:textId="77777777" w:rsidTr="005F13E1">
        <w:trPr>
          <w:trHeight w:val="20"/>
        </w:trPr>
        <w:tc>
          <w:tcPr>
            <w:tcW w:w="5670" w:type="dxa"/>
          </w:tcPr>
          <w:p w14:paraId="12D6D6FF"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Share premium</w:t>
            </w:r>
          </w:p>
        </w:tc>
        <w:tc>
          <w:tcPr>
            <w:tcW w:w="1620" w:type="dxa"/>
            <w:vAlign w:val="bottom"/>
          </w:tcPr>
          <w:p w14:paraId="57029F1F" w14:textId="06128406" w:rsidR="00210043" w:rsidRPr="009E2363" w:rsidRDefault="00210043" w:rsidP="00210043">
            <w:pPr>
              <w:tabs>
                <w:tab w:val="decimal" w:pos="1325"/>
              </w:tabs>
              <w:spacing w:line="240" w:lineRule="exact"/>
              <w:ind w:left="-25" w:right="-115"/>
              <w:rPr>
                <w:rFonts w:ascii="CordiaUPC" w:eastAsia="MS Mincho" w:hAnsi="CordiaUPC" w:cs="CordiaUPC"/>
                <w:sz w:val="26"/>
                <w:szCs w:val="26"/>
                <w:cs/>
                <w:lang w:eastAsia="th-TH"/>
              </w:rPr>
            </w:pPr>
            <w:r w:rsidRPr="00D67210">
              <w:rPr>
                <w:rFonts w:ascii="CordiaUPC" w:eastAsia="MS Mincho" w:hAnsi="CordiaUPC" w:cs="CordiaUPC"/>
                <w:sz w:val="26"/>
                <w:szCs w:val="26"/>
                <w:lang w:eastAsia="th-TH"/>
              </w:rPr>
              <w:t xml:space="preserve">          43,373 </w:t>
            </w:r>
          </w:p>
        </w:tc>
        <w:tc>
          <w:tcPr>
            <w:tcW w:w="284" w:type="dxa"/>
            <w:gridSpan w:val="2"/>
          </w:tcPr>
          <w:p w14:paraId="1A9F41BB" w14:textId="77777777" w:rsidR="00210043" w:rsidRPr="009E2363" w:rsidRDefault="00210043" w:rsidP="00210043">
            <w:pPr>
              <w:tabs>
                <w:tab w:val="decimal" w:pos="882"/>
              </w:tabs>
              <w:spacing w:line="240" w:lineRule="exact"/>
              <w:ind w:left="184" w:right="54"/>
              <w:jc w:val="both"/>
              <w:rPr>
                <w:rFonts w:ascii="CordiaUPC" w:hAnsi="CordiaUPC" w:cs="CordiaUPC"/>
                <w:color w:val="000000"/>
                <w:sz w:val="26"/>
                <w:szCs w:val="26"/>
              </w:rPr>
            </w:pPr>
          </w:p>
        </w:tc>
        <w:tc>
          <w:tcPr>
            <w:tcW w:w="1606" w:type="dxa"/>
          </w:tcPr>
          <w:p w14:paraId="6AA951C3" w14:textId="486AFA38" w:rsidR="00210043" w:rsidRPr="009E2363" w:rsidRDefault="00210043" w:rsidP="00210043">
            <w:pPr>
              <w:tabs>
                <w:tab w:val="decimal" w:pos="1325"/>
              </w:tabs>
              <w:spacing w:line="240" w:lineRule="exact"/>
              <w:ind w:left="-25" w:right="-106"/>
              <w:rPr>
                <w:rFonts w:ascii="CordiaUPC" w:hAnsi="CordiaUPC" w:cs="CordiaUPC"/>
                <w:color w:val="000000"/>
                <w:sz w:val="26"/>
                <w:szCs w:val="26"/>
                <w:cs/>
                <w:lang w:val="en-US"/>
              </w:rPr>
            </w:pPr>
            <w:r w:rsidRPr="009E2363">
              <w:rPr>
                <w:rFonts w:ascii="CordiaUPC" w:eastAsia="MS Mincho" w:hAnsi="CordiaUPC" w:cs="CordiaUPC"/>
                <w:sz w:val="26"/>
                <w:szCs w:val="26"/>
                <w:lang w:eastAsia="th-TH"/>
              </w:rPr>
              <w:t>43,374</w:t>
            </w:r>
          </w:p>
        </w:tc>
      </w:tr>
      <w:tr w:rsidR="00210043" w:rsidRPr="009E2363" w14:paraId="71648F20" w14:textId="77777777" w:rsidTr="003A65D8">
        <w:trPr>
          <w:trHeight w:val="20"/>
        </w:trPr>
        <w:tc>
          <w:tcPr>
            <w:tcW w:w="5670" w:type="dxa"/>
          </w:tcPr>
          <w:p w14:paraId="69DE4518" w14:textId="77777777" w:rsidR="00210043" w:rsidRPr="009E2363" w:rsidRDefault="00210043" w:rsidP="00210043">
            <w:pPr>
              <w:tabs>
                <w:tab w:val="left" w:pos="212"/>
                <w:tab w:val="left" w:pos="494"/>
              </w:tabs>
              <w:spacing w:line="240" w:lineRule="exact"/>
              <w:ind w:right="-29"/>
              <w:rPr>
                <w:rFonts w:ascii="CordiaUPC" w:eastAsia="Angsana New" w:hAnsi="CordiaUPC" w:cs="CordiaUPC"/>
                <w:sz w:val="26"/>
                <w:szCs w:val="26"/>
                <w:lang w:val="en-US"/>
              </w:rPr>
            </w:pPr>
            <w:r w:rsidRPr="009E2363">
              <w:rPr>
                <w:rFonts w:ascii="CordiaUPC" w:eastAsia="Angsana New" w:hAnsi="CordiaUPC" w:cs="CordiaUPC" w:hint="cs"/>
                <w:sz w:val="26"/>
                <w:szCs w:val="26"/>
                <w:lang w:val="en-US"/>
              </w:rPr>
              <w:t>Legal reserve</w:t>
            </w:r>
          </w:p>
        </w:tc>
        <w:tc>
          <w:tcPr>
            <w:tcW w:w="1620" w:type="dxa"/>
            <w:vAlign w:val="bottom"/>
          </w:tcPr>
          <w:p w14:paraId="0F0D8728" w14:textId="0F5F8A23"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bidi="th-TH"/>
              </w:rPr>
            </w:pPr>
            <w:r w:rsidRPr="00D67210">
              <w:rPr>
                <w:rFonts w:ascii="CordiaUPC" w:eastAsia="MS Mincho" w:hAnsi="CordiaUPC" w:cs="CordiaUPC"/>
                <w:sz w:val="26"/>
                <w:szCs w:val="26"/>
                <w:lang w:eastAsia="th-TH"/>
              </w:rPr>
              <w:t xml:space="preserve">          10,091 </w:t>
            </w:r>
          </w:p>
        </w:tc>
        <w:tc>
          <w:tcPr>
            <w:tcW w:w="284" w:type="dxa"/>
            <w:gridSpan w:val="2"/>
          </w:tcPr>
          <w:p w14:paraId="1506D06B" w14:textId="77777777" w:rsidR="00210043" w:rsidRPr="009E2363" w:rsidRDefault="00210043" w:rsidP="00210043">
            <w:pPr>
              <w:tabs>
                <w:tab w:val="decimal" w:pos="1480"/>
              </w:tabs>
              <w:spacing w:line="240" w:lineRule="exact"/>
              <w:ind w:right="-302"/>
              <w:rPr>
                <w:rFonts w:ascii="CordiaUPC" w:hAnsi="CordiaUPC" w:cs="CordiaUPC"/>
                <w:color w:val="000000"/>
                <w:sz w:val="26"/>
                <w:szCs w:val="26"/>
                <w:lang w:eastAsia="en-GB" w:bidi="th-TH"/>
              </w:rPr>
            </w:pPr>
          </w:p>
        </w:tc>
        <w:tc>
          <w:tcPr>
            <w:tcW w:w="1606" w:type="dxa"/>
            <w:vAlign w:val="bottom"/>
          </w:tcPr>
          <w:p w14:paraId="417645E7" w14:textId="764D6435" w:rsidR="00210043" w:rsidRPr="009E2363" w:rsidRDefault="00210043" w:rsidP="00210043">
            <w:pPr>
              <w:tabs>
                <w:tab w:val="decimal" w:pos="1325"/>
              </w:tabs>
              <w:spacing w:line="240" w:lineRule="exact"/>
              <w:ind w:left="-25" w:right="-106"/>
              <w:rPr>
                <w:rFonts w:ascii="CordiaUPC" w:hAnsi="CordiaUPC" w:cs="CordiaUPC"/>
                <w:color w:val="000000"/>
                <w:sz w:val="26"/>
                <w:szCs w:val="26"/>
                <w:lang w:val="en-US" w:bidi="th-TH"/>
              </w:rPr>
            </w:pPr>
            <w:r w:rsidRPr="009E2363">
              <w:rPr>
                <w:rFonts w:ascii="CordiaUPC" w:eastAsia="MS Mincho" w:hAnsi="CordiaUPC" w:cs="CordiaUPC"/>
                <w:sz w:val="26"/>
                <w:szCs w:val="26"/>
                <w:lang w:eastAsia="th-TH"/>
              </w:rPr>
              <w:t>10,091</w:t>
            </w:r>
          </w:p>
        </w:tc>
      </w:tr>
      <w:tr w:rsidR="00210043" w:rsidRPr="009E2363" w14:paraId="6EF98FDB" w14:textId="77777777" w:rsidTr="003A65D8">
        <w:trPr>
          <w:trHeight w:val="20"/>
        </w:trPr>
        <w:tc>
          <w:tcPr>
            <w:tcW w:w="5670" w:type="dxa"/>
          </w:tcPr>
          <w:p w14:paraId="39D3A128"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Net profit after appropriation</w:t>
            </w:r>
          </w:p>
        </w:tc>
        <w:tc>
          <w:tcPr>
            <w:tcW w:w="1620" w:type="dxa"/>
            <w:vAlign w:val="bottom"/>
          </w:tcPr>
          <w:p w14:paraId="06DA4FFB" w14:textId="5F431DC8"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bidi="th-TH"/>
              </w:rPr>
            </w:pPr>
            <w:r w:rsidRPr="00D67210">
              <w:rPr>
                <w:rFonts w:ascii="CordiaUPC" w:eastAsia="MS Mincho" w:hAnsi="CordiaUPC" w:cs="CordiaUPC"/>
                <w:sz w:val="26"/>
                <w:szCs w:val="26"/>
                <w:cs/>
                <w:lang w:eastAsia="th-TH" w:bidi="th-TH"/>
              </w:rPr>
              <w:t>62</w:t>
            </w:r>
            <w:r>
              <w:rPr>
                <w:rFonts w:ascii="CordiaUPC" w:eastAsia="MS Mincho" w:hAnsi="CordiaUPC" w:cs="CordiaUPC"/>
                <w:sz w:val="26"/>
                <w:szCs w:val="26"/>
                <w:lang w:eastAsia="th-TH"/>
              </w:rPr>
              <w:t>,</w:t>
            </w:r>
            <w:r w:rsidRPr="00D67210">
              <w:rPr>
                <w:rFonts w:ascii="CordiaUPC" w:eastAsia="MS Mincho" w:hAnsi="CordiaUPC" w:cs="CordiaUPC"/>
                <w:sz w:val="26"/>
                <w:szCs w:val="26"/>
                <w:cs/>
                <w:lang w:eastAsia="th-TH" w:bidi="th-TH"/>
              </w:rPr>
              <w:t>568</w:t>
            </w:r>
          </w:p>
        </w:tc>
        <w:tc>
          <w:tcPr>
            <w:tcW w:w="284" w:type="dxa"/>
            <w:gridSpan w:val="2"/>
          </w:tcPr>
          <w:p w14:paraId="003AF880" w14:textId="77777777" w:rsidR="00210043" w:rsidRPr="009E2363" w:rsidRDefault="00210043" w:rsidP="00210043">
            <w:pPr>
              <w:tabs>
                <w:tab w:val="decimal" w:pos="1480"/>
              </w:tabs>
              <w:spacing w:line="240" w:lineRule="exact"/>
              <w:ind w:right="-302"/>
              <w:rPr>
                <w:rFonts w:ascii="CordiaUPC" w:hAnsi="CordiaUPC" w:cs="CordiaUPC"/>
                <w:color w:val="000000"/>
                <w:sz w:val="26"/>
                <w:szCs w:val="26"/>
                <w:lang w:eastAsia="en-GB" w:bidi="th-TH"/>
              </w:rPr>
            </w:pPr>
          </w:p>
        </w:tc>
        <w:tc>
          <w:tcPr>
            <w:tcW w:w="1606" w:type="dxa"/>
            <w:vAlign w:val="bottom"/>
          </w:tcPr>
          <w:p w14:paraId="715BEF55" w14:textId="2E81F1FA" w:rsidR="00210043" w:rsidRPr="009E2363" w:rsidRDefault="00210043" w:rsidP="00210043">
            <w:pPr>
              <w:tabs>
                <w:tab w:val="decimal" w:pos="1325"/>
              </w:tabs>
              <w:spacing w:line="240" w:lineRule="exact"/>
              <w:ind w:left="-25" w:right="-106"/>
              <w:rPr>
                <w:rFonts w:ascii="CordiaUPC" w:hAnsi="CordiaUPC" w:cs="CordiaUPC"/>
                <w:color w:val="000000"/>
                <w:sz w:val="26"/>
                <w:szCs w:val="26"/>
                <w:lang w:val="en-US" w:bidi="th-TH"/>
              </w:rPr>
            </w:pPr>
            <w:r w:rsidRPr="009E2363">
              <w:rPr>
                <w:rFonts w:ascii="CordiaUPC" w:eastAsia="MS Mincho" w:hAnsi="CordiaUPC" w:cs="CordiaUPC"/>
                <w:sz w:val="26"/>
                <w:szCs w:val="26"/>
                <w:lang w:eastAsia="th-TH"/>
              </w:rPr>
              <w:t>62,568</w:t>
            </w:r>
          </w:p>
        </w:tc>
      </w:tr>
      <w:tr w:rsidR="00210043" w:rsidRPr="009E2363" w14:paraId="347D3CAB" w14:textId="77777777" w:rsidTr="003A65D8">
        <w:trPr>
          <w:trHeight w:val="20"/>
        </w:trPr>
        <w:tc>
          <w:tcPr>
            <w:tcW w:w="5670" w:type="dxa"/>
          </w:tcPr>
          <w:p w14:paraId="7710B612"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9E2363">
              <w:rPr>
                <w:rFonts w:ascii="CordiaUPC" w:hAnsi="CordiaUPC" w:cs="CordiaUPC" w:hint="cs"/>
                <w:color w:val="000000"/>
                <w:sz w:val="26"/>
                <w:szCs w:val="26"/>
                <w:lang w:val="en-US" w:eastAsia="en-US"/>
              </w:rPr>
              <w:t>Other comprehensive income</w:t>
            </w:r>
          </w:p>
        </w:tc>
        <w:tc>
          <w:tcPr>
            <w:tcW w:w="1620" w:type="dxa"/>
          </w:tcPr>
          <w:p w14:paraId="5725D7EF" w14:textId="2CDA5CEC" w:rsidR="00210043" w:rsidRPr="009E2363" w:rsidRDefault="00210043" w:rsidP="00210043">
            <w:pPr>
              <w:tabs>
                <w:tab w:val="decimal" w:pos="1325"/>
              </w:tabs>
              <w:spacing w:line="240" w:lineRule="exact"/>
              <w:ind w:left="-25" w:right="-115"/>
              <w:rPr>
                <w:rFonts w:ascii="CordiaUPC" w:eastAsia="MS Mincho" w:hAnsi="CordiaUPC" w:cs="CordiaUPC"/>
                <w:sz w:val="26"/>
                <w:szCs w:val="26"/>
                <w:lang w:val="en-US" w:eastAsia="th-TH" w:bidi="th-TH"/>
              </w:rPr>
            </w:pPr>
            <w:r w:rsidRPr="00D67210">
              <w:rPr>
                <w:rFonts w:ascii="CordiaUPC" w:eastAsia="MS Mincho" w:hAnsi="CordiaUPC" w:cs="CordiaUPC"/>
                <w:sz w:val="26"/>
                <w:szCs w:val="26"/>
                <w:cs/>
                <w:lang w:eastAsia="th-TH" w:bidi="th-TH"/>
              </w:rPr>
              <w:t>5</w:t>
            </w:r>
            <w:r>
              <w:rPr>
                <w:rFonts w:ascii="CordiaUPC" w:eastAsia="MS Mincho" w:hAnsi="CordiaUPC" w:cs="CordiaUPC"/>
                <w:sz w:val="26"/>
                <w:szCs w:val="26"/>
                <w:lang w:eastAsia="th-TH"/>
              </w:rPr>
              <w:t>,</w:t>
            </w:r>
            <w:r w:rsidRPr="00D67210">
              <w:rPr>
                <w:rFonts w:ascii="CordiaUPC" w:eastAsia="MS Mincho" w:hAnsi="CordiaUPC" w:cs="CordiaUPC"/>
                <w:sz w:val="26"/>
                <w:szCs w:val="26"/>
                <w:cs/>
                <w:lang w:eastAsia="th-TH" w:bidi="th-TH"/>
              </w:rPr>
              <w:t>579</w:t>
            </w:r>
          </w:p>
        </w:tc>
        <w:tc>
          <w:tcPr>
            <w:tcW w:w="284" w:type="dxa"/>
            <w:gridSpan w:val="2"/>
          </w:tcPr>
          <w:p w14:paraId="61D9CE5A" w14:textId="77777777" w:rsidR="00210043" w:rsidRPr="009E2363" w:rsidRDefault="00210043" w:rsidP="00210043">
            <w:pPr>
              <w:tabs>
                <w:tab w:val="decimal" w:pos="1480"/>
              </w:tabs>
              <w:spacing w:line="240" w:lineRule="exact"/>
              <w:ind w:right="-302"/>
              <w:rPr>
                <w:rFonts w:ascii="CordiaUPC" w:hAnsi="CordiaUPC" w:cs="CordiaUPC"/>
                <w:sz w:val="26"/>
                <w:szCs w:val="26"/>
              </w:rPr>
            </w:pPr>
          </w:p>
        </w:tc>
        <w:tc>
          <w:tcPr>
            <w:tcW w:w="1606" w:type="dxa"/>
          </w:tcPr>
          <w:p w14:paraId="7BCE4D6D" w14:textId="34D91E3C" w:rsidR="00210043" w:rsidRPr="009E2363" w:rsidRDefault="00210043" w:rsidP="00210043">
            <w:pPr>
              <w:tabs>
                <w:tab w:val="decimal" w:pos="1325"/>
              </w:tabs>
              <w:spacing w:line="240" w:lineRule="exact"/>
              <w:ind w:left="-25" w:right="-106"/>
              <w:rPr>
                <w:rFonts w:ascii="CordiaUPC" w:hAnsi="CordiaUPC" w:cs="CordiaUPC"/>
                <w:color w:val="000000"/>
                <w:sz w:val="26"/>
                <w:szCs w:val="26"/>
                <w:lang w:val="en-US" w:bidi="th-TH"/>
              </w:rPr>
            </w:pPr>
            <w:r w:rsidRPr="009E2363">
              <w:rPr>
                <w:rFonts w:ascii="CordiaUPC" w:eastAsia="MS Mincho" w:hAnsi="CordiaUPC" w:cs="CordiaUPC"/>
                <w:sz w:val="26"/>
                <w:szCs w:val="26"/>
                <w:lang w:eastAsia="th-TH"/>
              </w:rPr>
              <w:t>5,176</w:t>
            </w:r>
          </w:p>
        </w:tc>
      </w:tr>
      <w:tr w:rsidR="00210043" w:rsidRPr="009E2363" w14:paraId="2D880CCD" w14:textId="77777777" w:rsidTr="003A65D8">
        <w:trPr>
          <w:trHeight w:val="20"/>
        </w:trPr>
        <w:tc>
          <w:tcPr>
            <w:tcW w:w="5670" w:type="dxa"/>
          </w:tcPr>
          <w:p w14:paraId="438D3F84"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9E2363">
              <w:rPr>
                <w:rFonts w:ascii="CordiaUPC" w:hAnsi="CordiaUPC" w:cs="CordiaUPC"/>
                <w:color w:val="000000"/>
                <w:sz w:val="26"/>
                <w:szCs w:val="26"/>
                <w:lang w:val="en-US" w:eastAsia="en-US" w:bidi="th-TH"/>
              </w:rPr>
              <w:t>Other transaction from changes in equity</w:t>
            </w:r>
          </w:p>
        </w:tc>
        <w:tc>
          <w:tcPr>
            <w:tcW w:w="1620" w:type="dxa"/>
          </w:tcPr>
          <w:p w14:paraId="1CCA8B2A" w14:textId="502B865A" w:rsidR="00210043" w:rsidRPr="009E2363" w:rsidRDefault="00210043" w:rsidP="00210043">
            <w:pPr>
              <w:tabs>
                <w:tab w:val="decimal" w:pos="1325"/>
              </w:tabs>
              <w:spacing w:line="240" w:lineRule="exact"/>
              <w:ind w:left="-25" w:right="-115"/>
              <w:rPr>
                <w:rFonts w:ascii="CordiaUPC" w:eastAsia="MS Mincho" w:hAnsi="CordiaUPC" w:cs="CordiaUPC"/>
                <w:sz w:val="26"/>
                <w:szCs w:val="26"/>
                <w:lang w:eastAsia="th-TH" w:bidi="th-TH"/>
              </w:rPr>
            </w:pPr>
            <w:r>
              <w:rPr>
                <w:rFonts w:ascii="CordiaUPC" w:eastAsia="MS Mincho" w:hAnsi="CordiaUPC" w:cs="CordiaUPC" w:hint="cs"/>
                <w:sz w:val="26"/>
                <w:szCs w:val="26"/>
                <w:cs/>
                <w:lang w:eastAsia="th-TH"/>
              </w:rPr>
              <w:t>885</w:t>
            </w:r>
          </w:p>
        </w:tc>
        <w:tc>
          <w:tcPr>
            <w:tcW w:w="284" w:type="dxa"/>
            <w:gridSpan w:val="2"/>
          </w:tcPr>
          <w:p w14:paraId="2149866D" w14:textId="77777777" w:rsidR="00210043" w:rsidRPr="009E2363" w:rsidRDefault="00210043" w:rsidP="00210043">
            <w:pPr>
              <w:tabs>
                <w:tab w:val="decimal" w:pos="1480"/>
              </w:tabs>
              <w:spacing w:line="240" w:lineRule="exact"/>
              <w:ind w:right="-302"/>
              <w:jc w:val="both"/>
              <w:rPr>
                <w:rFonts w:ascii="CordiaUPC" w:eastAsia="Angsana New" w:hAnsi="CordiaUPC" w:cs="CordiaUPC"/>
                <w:color w:val="000000"/>
                <w:sz w:val="26"/>
                <w:szCs w:val="26"/>
              </w:rPr>
            </w:pPr>
          </w:p>
        </w:tc>
        <w:tc>
          <w:tcPr>
            <w:tcW w:w="1606" w:type="dxa"/>
          </w:tcPr>
          <w:p w14:paraId="1CB6D7F8" w14:textId="58416E8E"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9E2363">
              <w:rPr>
                <w:rFonts w:ascii="CordiaUPC" w:eastAsia="MS Mincho" w:hAnsi="CordiaUPC" w:cs="CordiaUPC"/>
                <w:sz w:val="26"/>
                <w:szCs w:val="26"/>
                <w:lang w:eastAsia="th-TH"/>
              </w:rPr>
              <w:t>885</w:t>
            </w:r>
          </w:p>
        </w:tc>
      </w:tr>
      <w:tr w:rsidR="00210043" w:rsidRPr="009E2363" w14:paraId="3FDEDCE8" w14:textId="77777777" w:rsidTr="003A65D8">
        <w:trPr>
          <w:trHeight w:val="20"/>
        </w:trPr>
        <w:tc>
          <w:tcPr>
            <w:tcW w:w="5670" w:type="dxa"/>
            <w:vAlign w:val="bottom"/>
          </w:tcPr>
          <w:p w14:paraId="575FE7CB"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9E2363">
              <w:rPr>
                <w:rFonts w:ascii="CordiaUPC" w:eastAsia="Angsana New" w:hAnsi="CordiaUPC" w:cs="CordiaUPC" w:hint="cs"/>
                <w:color w:val="000000"/>
                <w:sz w:val="26"/>
                <w:szCs w:val="26"/>
                <w:lang w:eastAsia="en-US"/>
              </w:rPr>
              <w:t xml:space="preserve">Capital </w:t>
            </w:r>
            <w:r w:rsidRPr="009E2363">
              <w:rPr>
                <w:rFonts w:ascii="CordiaUPC" w:eastAsia="Angsana New" w:hAnsi="CordiaUPC" w:cs="CordiaUPC" w:hint="cs"/>
                <w:color w:val="000000"/>
                <w:sz w:val="26"/>
                <w:szCs w:val="26"/>
                <w:lang w:val="en-US" w:eastAsia="en-US" w:bidi="th-TH"/>
              </w:rPr>
              <w:t>adjustment</w:t>
            </w:r>
            <w:r w:rsidRPr="009E2363">
              <w:rPr>
                <w:rFonts w:ascii="CordiaUPC" w:eastAsia="Angsana New" w:hAnsi="CordiaUPC" w:cs="CordiaUPC" w:hint="cs"/>
                <w:color w:val="000000"/>
                <w:sz w:val="26"/>
                <w:szCs w:val="26"/>
                <w:lang w:eastAsia="en-US"/>
              </w:rPr>
              <w:t xml:space="preserve"> items on CET1</w:t>
            </w:r>
          </w:p>
        </w:tc>
        <w:tc>
          <w:tcPr>
            <w:tcW w:w="1620" w:type="dxa"/>
          </w:tcPr>
          <w:p w14:paraId="154C2FFD" w14:textId="30CE0283"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(21)</w:t>
            </w:r>
          </w:p>
        </w:tc>
        <w:tc>
          <w:tcPr>
            <w:tcW w:w="284" w:type="dxa"/>
            <w:gridSpan w:val="2"/>
          </w:tcPr>
          <w:p w14:paraId="26D9BD33" w14:textId="77777777" w:rsidR="00210043" w:rsidRPr="009E2363" w:rsidRDefault="00210043" w:rsidP="00210043">
            <w:pPr>
              <w:tabs>
                <w:tab w:val="decimal" w:pos="1480"/>
              </w:tabs>
              <w:spacing w:line="240" w:lineRule="exact"/>
              <w:ind w:right="-302"/>
              <w:jc w:val="both"/>
              <w:rPr>
                <w:rFonts w:ascii="CordiaUPC" w:eastAsia="Angsana New" w:hAnsi="CordiaUPC" w:cs="CordiaUPC"/>
                <w:color w:val="000000"/>
                <w:sz w:val="26"/>
                <w:szCs w:val="26"/>
              </w:rPr>
            </w:pPr>
          </w:p>
        </w:tc>
        <w:tc>
          <w:tcPr>
            <w:tcW w:w="1606" w:type="dxa"/>
          </w:tcPr>
          <w:p w14:paraId="0A3C2187" w14:textId="339C9B28" w:rsidR="00210043" w:rsidRPr="009E2363" w:rsidRDefault="00210043" w:rsidP="00210043">
            <w:pPr>
              <w:tabs>
                <w:tab w:val="decimal" w:pos="1325"/>
              </w:tabs>
              <w:spacing w:line="240" w:lineRule="exact"/>
              <w:ind w:left="-25" w:right="-106"/>
              <w:rPr>
                <w:rFonts w:ascii="CordiaUPC" w:hAnsi="CordiaUPC" w:cs="CordiaUPC"/>
                <w:color w:val="000000"/>
                <w:sz w:val="26"/>
                <w:szCs w:val="26"/>
                <w:lang w:val="en-US" w:bidi="th-TH"/>
              </w:rPr>
            </w:pPr>
            <w:r w:rsidRPr="009E2363">
              <w:rPr>
                <w:rFonts w:ascii="CordiaUPC" w:eastAsia="MS Mincho" w:hAnsi="CordiaUPC" w:cs="CordiaUPC"/>
                <w:sz w:val="26"/>
                <w:szCs w:val="26"/>
                <w:lang w:eastAsia="th-TH"/>
              </w:rPr>
              <w:t>(17)</w:t>
            </w:r>
          </w:p>
        </w:tc>
      </w:tr>
      <w:tr w:rsidR="00210043" w:rsidRPr="009E2363" w14:paraId="6732B460" w14:textId="77777777" w:rsidTr="003A65D8">
        <w:trPr>
          <w:trHeight w:val="20"/>
        </w:trPr>
        <w:tc>
          <w:tcPr>
            <w:tcW w:w="5670" w:type="dxa"/>
          </w:tcPr>
          <w:p w14:paraId="63CD9834"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9E2363">
              <w:rPr>
                <w:rFonts w:ascii="CordiaUPC" w:eastAsia="Angsana New" w:hAnsi="CordiaUPC" w:cs="CordiaUPC" w:hint="cs"/>
                <w:color w:val="000000"/>
                <w:sz w:val="26"/>
                <w:szCs w:val="26"/>
                <w:lang w:eastAsia="en-US"/>
              </w:rPr>
              <w:t>Capital deduction items on CET1</w:t>
            </w:r>
          </w:p>
        </w:tc>
        <w:tc>
          <w:tcPr>
            <w:tcW w:w="1620" w:type="dxa"/>
            <w:tcBorders>
              <w:bottom w:val="single" w:sz="4" w:space="0" w:color="auto"/>
            </w:tcBorders>
          </w:tcPr>
          <w:p w14:paraId="6155009E" w14:textId="6A4330EE"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31505E">
              <w:rPr>
                <w:rFonts w:ascii="CordiaUPC" w:eastAsia="MS Mincho" w:hAnsi="CordiaUPC" w:cs="CordiaUPC"/>
                <w:sz w:val="26"/>
                <w:szCs w:val="26"/>
                <w:lang w:eastAsia="th-TH"/>
              </w:rPr>
              <w:t>(27,294)</w:t>
            </w:r>
          </w:p>
        </w:tc>
        <w:tc>
          <w:tcPr>
            <w:tcW w:w="284" w:type="dxa"/>
            <w:gridSpan w:val="2"/>
          </w:tcPr>
          <w:p w14:paraId="1505A5A9" w14:textId="77777777" w:rsidR="00210043" w:rsidRPr="009E2363" w:rsidRDefault="00210043" w:rsidP="00210043">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tcPr>
          <w:p w14:paraId="14B10C54" w14:textId="06DE13E3"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9E2363">
              <w:rPr>
                <w:rFonts w:ascii="CordiaUPC" w:eastAsia="MS Mincho" w:hAnsi="CordiaUPC" w:cs="CordiaUPC"/>
                <w:sz w:val="26"/>
                <w:szCs w:val="26"/>
                <w:lang w:eastAsia="th-TH"/>
              </w:rPr>
              <w:t>(26,880)</w:t>
            </w:r>
          </w:p>
        </w:tc>
      </w:tr>
      <w:tr w:rsidR="00210043" w:rsidRPr="009E2363" w14:paraId="367C5731" w14:textId="77777777" w:rsidTr="003A65D8">
        <w:trPr>
          <w:trHeight w:val="20"/>
        </w:trPr>
        <w:tc>
          <w:tcPr>
            <w:tcW w:w="5670" w:type="dxa"/>
            <w:vAlign w:val="bottom"/>
          </w:tcPr>
          <w:p w14:paraId="1F3EBA1E" w14:textId="77777777" w:rsidR="00210043" w:rsidRPr="009E2363" w:rsidRDefault="00210043" w:rsidP="00210043">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9E2363">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tcPr>
          <w:p w14:paraId="4476D250" w14:textId="2EB91665"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DE110D">
              <w:rPr>
                <w:rFonts w:ascii="CordiaUPC" w:eastAsia="MS Mincho" w:hAnsi="CordiaUPC" w:cs="CordiaUPC"/>
                <w:b/>
                <w:bCs/>
                <w:sz w:val="26"/>
                <w:szCs w:val="26"/>
                <w:lang w:eastAsia="th-TH"/>
              </w:rPr>
              <w:t>187</w:t>
            </w:r>
            <w:r>
              <w:rPr>
                <w:rFonts w:ascii="CordiaUPC" w:eastAsia="MS Mincho" w:hAnsi="CordiaUPC" w:cs="CordiaUPC"/>
                <w:b/>
                <w:bCs/>
                <w:sz w:val="26"/>
                <w:szCs w:val="26"/>
                <w:lang w:eastAsia="th-TH"/>
              </w:rPr>
              <w:t>,</w:t>
            </w:r>
            <w:r w:rsidRPr="00DE110D">
              <w:rPr>
                <w:rFonts w:ascii="CordiaUPC" w:eastAsia="MS Mincho" w:hAnsi="CordiaUPC" w:cs="CordiaUPC"/>
                <w:b/>
                <w:bCs/>
                <w:sz w:val="26"/>
                <w:szCs w:val="26"/>
                <w:lang w:eastAsia="th-TH"/>
              </w:rPr>
              <w:t>429</w:t>
            </w:r>
          </w:p>
        </w:tc>
        <w:tc>
          <w:tcPr>
            <w:tcW w:w="284" w:type="dxa"/>
            <w:gridSpan w:val="2"/>
          </w:tcPr>
          <w:p w14:paraId="1D6F107F" w14:textId="77777777" w:rsidR="00210043" w:rsidRPr="009E2363" w:rsidRDefault="00210043" w:rsidP="00210043">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48D88BE9" w14:textId="6D5310C4"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187,443</w:t>
            </w:r>
          </w:p>
        </w:tc>
      </w:tr>
      <w:tr w:rsidR="00210043" w:rsidRPr="009E2363" w14:paraId="4B4F1B11" w14:textId="77777777" w:rsidTr="003A65D8">
        <w:tc>
          <w:tcPr>
            <w:tcW w:w="5670" w:type="dxa"/>
            <w:vAlign w:val="bottom"/>
          </w:tcPr>
          <w:p w14:paraId="5B29BBB4" w14:textId="77777777" w:rsidR="00210043" w:rsidRPr="009E2363" w:rsidRDefault="00210043" w:rsidP="00210043">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620" w:type="dxa"/>
            <w:vAlign w:val="bottom"/>
          </w:tcPr>
          <w:p w14:paraId="6B12DE7A" w14:textId="7777777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4DEDD259" w14:textId="77777777" w:rsidR="00210043" w:rsidRPr="009E2363" w:rsidRDefault="00210043" w:rsidP="00210043">
            <w:pPr>
              <w:tabs>
                <w:tab w:val="right" w:pos="1015"/>
              </w:tabs>
              <w:spacing w:line="240" w:lineRule="exact"/>
              <w:ind w:left="187"/>
              <w:rPr>
                <w:rFonts w:ascii="CordiaUPC" w:eastAsia="MS Mincho" w:hAnsi="CordiaUPC" w:cs="CordiaUPC"/>
                <w:sz w:val="26"/>
                <w:szCs w:val="26"/>
                <w:lang w:eastAsia="th-TH"/>
              </w:rPr>
            </w:pPr>
          </w:p>
        </w:tc>
        <w:tc>
          <w:tcPr>
            <w:tcW w:w="1606" w:type="dxa"/>
            <w:vAlign w:val="bottom"/>
          </w:tcPr>
          <w:p w14:paraId="37AB8D0E" w14:textId="7777777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p>
        </w:tc>
      </w:tr>
      <w:tr w:rsidR="00210043" w:rsidRPr="009E2363" w14:paraId="201EDD78" w14:textId="77777777" w:rsidTr="003A65D8">
        <w:tc>
          <w:tcPr>
            <w:tcW w:w="5670" w:type="dxa"/>
            <w:vAlign w:val="bottom"/>
          </w:tcPr>
          <w:p w14:paraId="34CE31DE" w14:textId="77777777" w:rsidR="00210043" w:rsidRPr="009E2363" w:rsidRDefault="00210043" w:rsidP="00210043">
            <w:pPr>
              <w:pStyle w:val="Heading8"/>
              <w:tabs>
                <w:tab w:val="left" w:pos="212"/>
                <w:tab w:val="left" w:pos="494"/>
              </w:tabs>
              <w:spacing w:line="240" w:lineRule="exact"/>
              <w:ind w:right="-29"/>
              <w:rPr>
                <w:rFonts w:ascii="CordiaUPC" w:hAnsi="CordiaUPC" w:cs="CordiaUPC"/>
                <w:b/>
                <w:bCs/>
                <w:sz w:val="26"/>
                <w:szCs w:val="26"/>
                <w:lang w:val="en-US" w:eastAsia="en-US"/>
              </w:rPr>
            </w:pPr>
            <w:r w:rsidRPr="009E2363">
              <w:rPr>
                <w:rFonts w:ascii="CordiaUPC" w:hAnsi="CordiaUPC" w:cs="CordiaUPC" w:hint="cs"/>
                <w:b/>
                <w:bCs/>
                <w:sz w:val="26"/>
                <w:szCs w:val="26"/>
                <w:lang w:val="en-US" w:eastAsia="en-US"/>
              </w:rPr>
              <w:t>Addition Tier 1 Capital</w:t>
            </w:r>
            <w:r w:rsidRPr="009E2363">
              <w:rPr>
                <w:rFonts w:ascii="CordiaUPC" w:hAnsi="CordiaUPC" w:cs="CordiaUPC"/>
                <w:b/>
                <w:bCs/>
                <w:sz w:val="26"/>
                <w:szCs w:val="26"/>
                <w:lang w:val="en-US" w:eastAsia="en-US"/>
              </w:rPr>
              <w:t xml:space="preserve"> </w:t>
            </w:r>
          </w:p>
        </w:tc>
        <w:tc>
          <w:tcPr>
            <w:tcW w:w="1620" w:type="dxa"/>
          </w:tcPr>
          <w:p w14:paraId="655BF18E" w14:textId="7777777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134EC19C" w14:textId="77777777" w:rsidR="00210043" w:rsidRPr="009E2363" w:rsidRDefault="00210043" w:rsidP="00210043">
            <w:pPr>
              <w:tabs>
                <w:tab w:val="right" w:pos="1015"/>
              </w:tabs>
              <w:spacing w:line="240" w:lineRule="exact"/>
              <w:ind w:left="187"/>
              <w:rPr>
                <w:rFonts w:ascii="CordiaUPC" w:eastAsia="MS Mincho" w:hAnsi="CordiaUPC" w:cs="CordiaUPC"/>
                <w:sz w:val="26"/>
                <w:szCs w:val="26"/>
                <w:lang w:eastAsia="th-TH"/>
              </w:rPr>
            </w:pPr>
          </w:p>
        </w:tc>
        <w:tc>
          <w:tcPr>
            <w:tcW w:w="1606" w:type="dxa"/>
          </w:tcPr>
          <w:p w14:paraId="4F663C29" w14:textId="7777777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p>
        </w:tc>
      </w:tr>
      <w:tr w:rsidR="00210043" w:rsidRPr="009E2363" w14:paraId="72650BA9" w14:textId="77777777" w:rsidTr="003A65D8">
        <w:tc>
          <w:tcPr>
            <w:tcW w:w="5670" w:type="dxa"/>
            <w:vAlign w:val="bottom"/>
          </w:tcPr>
          <w:p w14:paraId="5B22FFA3" w14:textId="77777777" w:rsidR="00210043" w:rsidRPr="009E2363" w:rsidRDefault="00210043" w:rsidP="00210043">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9E2363">
              <w:rPr>
                <w:rFonts w:ascii="CordiaUPC" w:eastAsia="Angsana New" w:hAnsi="CordiaUPC" w:cs="CordiaUPC" w:hint="cs"/>
                <w:color w:val="000000"/>
                <w:sz w:val="26"/>
                <w:szCs w:val="26"/>
                <w:lang w:val="en-US" w:eastAsia="en-US"/>
              </w:rPr>
              <w:t>Subordinated debentures</w:t>
            </w:r>
            <w:r w:rsidRPr="009E2363">
              <w:rPr>
                <w:rFonts w:ascii="CordiaUPC" w:hAnsi="CordiaUPC" w:cs="CordiaUPC" w:hint="cs"/>
                <w:sz w:val="26"/>
                <w:szCs w:val="26"/>
                <w:lang w:val="en-US" w:eastAsia="en-US"/>
              </w:rPr>
              <w:t xml:space="preserve"> classified as additional</w:t>
            </w:r>
            <w:r w:rsidRPr="009E2363">
              <w:rPr>
                <w:rFonts w:ascii="CordiaUPC" w:eastAsia="Angsana New" w:hAnsi="CordiaUPC" w:cs="CordiaUPC" w:hint="cs"/>
                <w:color w:val="000000"/>
                <w:sz w:val="26"/>
                <w:szCs w:val="26"/>
                <w:lang w:val="en-US" w:eastAsia="en-US"/>
              </w:rPr>
              <w:t xml:space="preserve"> </w:t>
            </w:r>
            <w:r w:rsidRPr="009E2363">
              <w:rPr>
                <w:rFonts w:ascii="CordiaUPC" w:hAnsi="CordiaUPC" w:cs="CordiaUPC" w:hint="cs"/>
                <w:sz w:val="26"/>
                <w:szCs w:val="26"/>
                <w:lang w:val="en-US" w:eastAsia="en-US"/>
              </w:rPr>
              <w:t>Tier 1 Capital</w:t>
            </w:r>
          </w:p>
        </w:tc>
        <w:tc>
          <w:tcPr>
            <w:tcW w:w="1620" w:type="dxa"/>
            <w:tcBorders>
              <w:bottom w:val="single" w:sz="4" w:space="0" w:color="auto"/>
            </w:tcBorders>
          </w:tcPr>
          <w:p w14:paraId="68B5EF26" w14:textId="0D9CE4CE"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D67210">
              <w:rPr>
                <w:rFonts w:ascii="CordiaUPC" w:eastAsia="MS Mincho" w:hAnsi="CordiaUPC" w:cs="CordiaUPC"/>
                <w:sz w:val="26"/>
                <w:szCs w:val="26"/>
                <w:lang w:eastAsia="th-TH"/>
              </w:rPr>
              <w:t>3</w:t>
            </w:r>
            <w:r>
              <w:rPr>
                <w:rFonts w:ascii="CordiaUPC" w:eastAsia="MS Mincho" w:hAnsi="CordiaUPC" w:cs="CordiaUPC"/>
                <w:sz w:val="26"/>
                <w:szCs w:val="26"/>
                <w:lang w:eastAsia="th-TH"/>
              </w:rPr>
              <w:t>,</w:t>
            </w:r>
            <w:r w:rsidRPr="00D67210">
              <w:rPr>
                <w:rFonts w:ascii="CordiaUPC" w:eastAsia="MS Mincho" w:hAnsi="CordiaUPC" w:cs="CordiaUPC"/>
                <w:sz w:val="26"/>
                <w:szCs w:val="26"/>
                <w:lang w:eastAsia="th-TH"/>
              </w:rPr>
              <w:t>146</w:t>
            </w:r>
          </w:p>
        </w:tc>
        <w:tc>
          <w:tcPr>
            <w:tcW w:w="284" w:type="dxa"/>
            <w:gridSpan w:val="2"/>
          </w:tcPr>
          <w:p w14:paraId="26A463F7" w14:textId="77777777" w:rsidR="00210043" w:rsidRPr="009E2363" w:rsidRDefault="00210043" w:rsidP="00210043">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tcPr>
          <w:p w14:paraId="0B9BC86F" w14:textId="5BE1E31E"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9E2363">
              <w:rPr>
                <w:rFonts w:ascii="CordiaUPC" w:eastAsia="MS Mincho" w:hAnsi="CordiaUPC" w:cs="CordiaUPC"/>
                <w:sz w:val="26"/>
                <w:szCs w:val="26"/>
                <w:lang w:eastAsia="th-TH"/>
              </w:rPr>
              <w:t>2,445</w:t>
            </w:r>
          </w:p>
        </w:tc>
      </w:tr>
      <w:tr w:rsidR="00210043" w:rsidRPr="009E2363" w14:paraId="52C621AF" w14:textId="77777777" w:rsidTr="003A65D8">
        <w:tc>
          <w:tcPr>
            <w:tcW w:w="5670" w:type="dxa"/>
            <w:vAlign w:val="bottom"/>
          </w:tcPr>
          <w:p w14:paraId="297D3B39" w14:textId="77777777" w:rsidR="00210043" w:rsidRPr="009E2363" w:rsidRDefault="00210043" w:rsidP="00210043">
            <w:pPr>
              <w:pStyle w:val="Heading8"/>
              <w:tabs>
                <w:tab w:val="left" w:pos="212"/>
                <w:tab w:val="left" w:pos="494"/>
              </w:tabs>
              <w:spacing w:line="240" w:lineRule="exact"/>
              <w:ind w:right="-29"/>
              <w:rPr>
                <w:rFonts w:ascii="CordiaUPC" w:hAnsi="CordiaUPC" w:cs="CordiaUPC"/>
                <w:b/>
                <w:bCs/>
                <w:sz w:val="26"/>
                <w:szCs w:val="26"/>
                <w:lang w:val="en-US" w:eastAsia="en-US"/>
              </w:rPr>
            </w:pPr>
            <w:r w:rsidRPr="009E2363">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tcPr>
          <w:p w14:paraId="4455B1AE" w14:textId="57026A95"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DE110D">
              <w:rPr>
                <w:rFonts w:ascii="CordiaUPC" w:eastAsia="MS Mincho" w:hAnsi="CordiaUPC" w:cs="CordiaUPC"/>
                <w:b/>
                <w:bCs/>
                <w:sz w:val="26"/>
                <w:szCs w:val="26"/>
                <w:lang w:eastAsia="th-TH"/>
              </w:rPr>
              <w:t>190</w:t>
            </w:r>
            <w:r>
              <w:rPr>
                <w:rFonts w:ascii="CordiaUPC" w:eastAsia="MS Mincho" w:hAnsi="CordiaUPC" w:cs="CordiaUPC"/>
                <w:b/>
                <w:bCs/>
                <w:sz w:val="26"/>
                <w:szCs w:val="26"/>
                <w:lang w:eastAsia="th-TH"/>
              </w:rPr>
              <w:t>,</w:t>
            </w:r>
            <w:r w:rsidRPr="00DE110D">
              <w:rPr>
                <w:rFonts w:ascii="CordiaUPC" w:eastAsia="MS Mincho" w:hAnsi="CordiaUPC" w:cs="CordiaUPC"/>
                <w:b/>
                <w:bCs/>
                <w:sz w:val="26"/>
                <w:szCs w:val="26"/>
                <w:lang w:eastAsia="th-TH"/>
              </w:rPr>
              <w:t>575</w:t>
            </w:r>
          </w:p>
        </w:tc>
        <w:tc>
          <w:tcPr>
            <w:tcW w:w="284" w:type="dxa"/>
            <w:gridSpan w:val="2"/>
          </w:tcPr>
          <w:p w14:paraId="268E2DFD" w14:textId="77777777" w:rsidR="00210043" w:rsidRPr="009E2363" w:rsidRDefault="00210043" w:rsidP="00210043">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37870B38" w14:textId="4A896B0C"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189,888</w:t>
            </w:r>
          </w:p>
        </w:tc>
      </w:tr>
      <w:tr w:rsidR="00210043" w:rsidRPr="009E2363" w14:paraId="28C57BE8" w14:textId="77777777" w:rsidTr="00210043">
        <w:tc>
          <w:tcPr>
            <w:tcW w:w="9180" w:type="dxa"/>
            <w:gridSpan w:val="5"/>
            <w:vAlign w:val="bottom"/>
          </w:tcPr>
          <w:p w14:paraId="16071536" w14:textId="77777777" w:rsidR="00210043" w:rsidRPr="009E2363" w:rsidRDefault="00210043" w:rsidP="00210043">
            <w:pPr>
              <w:spacing w:line="240" w:lineRule="exact"/>
              <w:ind w:left="240" w:right="-106" w:hanging="180"/>
              <w:rPr>
                <w:rFonts w:ascii="CordiaUPC" w:eastAsia="MS Mincho" w:hAnsi="CordiaUPC" w:cs="CordiaUPC"/>
                <w:sz w:val="26"/>
                <w:szCs w:val="26"/>
                <w:lang w:eastAsia="th-TH"/>
              </w:rPr>
            </w:pPr>
          </w:p>
        </w:tc>
      </w:tr>
      <w:tr w:rsidR="00210043" w:rsidRPr="009E2363" w14:paraId="541BCC7B" w14:textId="77777777" w:rsidTr="003A65D8">
        <w:tc>
          <w:tcPr>
            <w:tcW w:w="5670" w:type="dxa"/>
            <w:vAlign w:val="bottom"/>
          </w:tcPr>
          <w:p w14:paraId="3B2F2B1A" w14:textId="77777777" w:rsidR="00210043" w:rsidRPr="009E2363" w:rsidRDefault="00210043" w:rsidP="00210043">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cs/>
                <w:lang w:val="en-US" w:eastAsia="en-US" w:bidi="th-TH"/>
              </w:rPr>
            </w:pPr>
            <w:r w:rsidRPr="009E2363">
              <w:rPr>
                <w:rFonts w:ascii="CordiaUPC" w:eastAsia="Angsana New" w:hAnsi="CordiaUPC" w:cs="CordiaUPC" w:hint="cs"/>
                <w:b/>
                <w:bCs/>
                <w:i/>
                <w:iCs/>
                <w:color w:val="000000"/>
                <w:sz w:val="26"/>
                <w:szCs w:val="26"/>
                <w:lang w:eastAsia="en-US"/>
              </w:rPr>
              <w:t xml:space="preserve">Tier </w:t>
            </w:r>
            <w:r w:rsidRPr="009E2363">
              <w:rPr>
                <w:rFonts w:ascii="CordiaUPC" w:eastAsia="Angsana New" w:hAnsi="CordiaUPC" w:cs="CordiaUPC" w:hint="cs"/>
                <w:b/>
                <w:bCs/>
                <w:i/>
                <w:iCs/>
                <w:color w:val="000000"/>
                <w:sz w:val="26"/>
                <w:szCs w:val="26"/>
                <w:lang w:val="en-US" w:eastAsia="en-US"/>
              </w:rPr>
              <w:t>2</w:t>
            </w:r>
            <w:r w:rsidRPr="009E2363">
              <w:rPr>
                <w:rFonts w:ascii="CordiaUPC" w:eastAsia="Angsana New" w:hAnsi="CordiaUPC" w:cs="CordiaUPC" w:hint="cs"/>
                <w:b/>
                <w:bCs/>
                <w:i/>
                <w:iCs/>
                <w:color w:val="000000"/>
                <w:sz w:val="26"/>
                <w:szCs w:val="26"/>
                <w:lang w:eastAsia="en-US"/>
              </w:rPr>
              <w:t xml:space="preserve"> </w:t>
            </w:r>
            <w:r w:rsidRPr="009E2363">
              <w:rPr>
                <w:rFonts w:ascii="CordiaUPC" w:eastAsia="Angsana New" w:hAnsi="CordiaUPC" w:cs="CordiaUPC"/>
                <w:b/>
                <w:bCs/>
                <w:i/>
                <w:iCs/>
                <w:color w:val="000000"/>
                <w:sz w:val="26"/>
                <w:szCs w:val="26"/>
                <w:lang w:eastAsia="en-US"/>
              </w:rPr>
              <w:t>C</w:t>
            </w:r>
            <w:r w:rsidRPr="009E2363">
              <w:rPr>
                <w:rFonts w:ascii="CordiaUPC" w:eastAsia="Angsana New" w:hAnsi="CordiaUPC" w:cs="CordiaUPC" w:hint="cs"/>
                <w:b/>
                <w:bCs/>
                <w:i/>
                <w:iCs/>
                <w:color w:val="000000"/>
                <w:sz w:val="26"/>
                <w:szCs w:val="26"/>
                <w:lang w:eastAsia="en-US"/>
              </w:rPr>
              <w:t>apital</w:t>
            </w:r>
          </w:p>
        </w:tc>
        <w:tc>
          <w:tcPr>
            <w:tcW w:w="1620" w:type="dxa"/>
          </w:tcPr>
          <w:p w14:paraId="1B956AA6" w14:textId="7777777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4E2932DA" w14:textId="77777777" w:rsidR="00210043" w:rsidRPr="009E2363" w:rsidRDefault="00210043" w:rsidP="00210043">
            <w:pPr>
              <w:tabs>
                <w:tab w:val="right" w:pos="1015"/>
              </w:tabs>
              <w:spacing w:line="240" w:lineRule="exact"/>
              <w:ind w:left="187"/>
              <w:rPr>
                <w:rFonts w:ascii="CordiaUPC" w:eastAsia="MS Mincho" w:hAnsi="CordiaUPC" w:cs="CordiaUPC"/>
                <w:sz w:val="26"/>
                <w:szCs w:val="26"/>
                <w:lang w:eastAsia="th-TH"/>
              </w:rPr>
            </w:pPr>
          </w:p>
        </w:tc>
        <w:tc>
          <w:tcPr>
            <w:tcW w:w="1606" w:type="dxa"/>
          </w:tcPr>
          <w:p w14:paraId="1D90B927" w14:textId="7777777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p>
        </w:tc>
      </w:tr>
      <w:tr w:rsidR="00210043" w:rsidRPr="009E2363" w14:paraId="20C9C4FA" w14:textId="77777777" w:rsidTr="003A65D8">
        <w:tc>
          <w:tcPr>
            <w:tcW w:w="5670" w:type="dxa"/>
          </w:tcPr>
          <w:p w14:paraId="4980772E"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General provision</w:t>
            </w:r>
          </w:p>
        </w:tc>
        <w:tc>
          <w:tcPr>
            <w:tcW w:w="1620" w:type="dxa"/>
            <w:vAlign w:val="bottom"/>
          </w:tcPr>
          <w:p w14:paraId="6068FA26" w14:textId="0394D791"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DE110D">
              <w:rPr>
                <w:rFonts w:ascii="CordiaUPC" w:eastAsia="MS Mincho" w:hAnsi="CordiaUPC" w:cs="CordiaUPC"/>
                <w:sz w:val="26"/>
                <w:szCs w:val="26"/>
                <w:lang w:eastAsia="th-TH"/>
              </w:rPr>
              <w:t>12</w:t>
            </w:r>
            <w:r>
              <w:rPr>
                <w:rFonts w:ascii="CordiaUPC" w:eastAsia="MS Mincho" w:hAnsi="CordiaUPC" w:cs="CordiaUPC"/>
                <w:sz w:val="26"/>
                <w:szCs w:val="26"/>
                <w:lang w:eastAsia="th-TH"/>
              </w:rPr>
              <w:t>,</w:t>
            </w:r>
            <w:r w:rsidRPr="00DE110D">
              <w:rPr>
                <w:rFonts w:ascii="CordiaUPC" w:eastAsia="MS Mincho" w:hAnsi="CordiaUPC" w:cs="CordiaUPC"/>
                <w:sz w:val="26"/>
                <w:szCs w:val="26"/>
                <w:lang w:eastAsia="th-TH"/>
              </w:rPr>
              <w:t>578</w:t>
            </w:r>
          </w:p>
        </w:tc>
        <w:tc>
          <w:tcPr>
            <w:tcW w:w="284" w:type="dxa"/>
            <w:gridSpan w:val="2"/>
          </w:tcPr>
          <w:p w14:paraId="365166DC"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06" w:type="dxa"/>
            <w:vAlign w:val="bottom"/>
          </w:tcPr>
          <w:p w14:paraId="6BE3E4B4" w14:textId="5E53F3C6"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9E2363">
              <w:rPr>
                <w:rFonts w:ascii="CordiaUPC" w:eastAsia="MS Mincho" w:hAnsi="CordiaUPC" w:cs="CordiaUPC"/>
                <w:sz w:val="26"/>
                <w:szCs w:val="26"/>
                <w:lang w:eastAsia="th-TH"/>
              </w:rPr>
              <w:t>12,622</w:t>
            </w:r>
          </w:p>
        </w:tc>
      </w:tr>
      <w:tr w:rsidR="00210043" w:rsidRPr="009E2363" w14:paraId="1717B044" w14:textId="77777777" w:rsidTr="003A65D8">
        <w:tc>
          <w:tcPr>
            <w:tcW w:w="5670" w:type="dxa"/>
            <w:vAlign w:val="bottom"/>
          </w:tcPr>
          <w:p w14:paraId="779680C3"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9E2363">
              <w:rPr>
                <w:rFonts w:ascii="CordiaUPC" w:eastAsia="Angsana New" w:hAnsi="CordiaUPC" w:cs="CordiaUPC" w:hint="cs"/>
                <w:color w:val="000000"/>
                <w:sz w:val="26"/>
                <w:szCs w:val="26"/>
                <w:lang w:val="en-US" w:eastAsia="en-US"/>
              </w:rPr>
              <w:t>Subordinated debentures</w:t>
            </w:r>
            <w:r w:rsidRPr="009E2363">
              <w:rPr>
                <w:rFonts w:ascii="CordiaUPC" w:hAnsi="CordiaUPC" w:cs="CordiaUPC" w:hint="cs"/>
                <w:sz w:val="26"/>
                <w:szCs w:val="26"/>
                <w:lang w:val="en-US" w:eastAsia="en-US"/>
              </w:rPr>
              <w:t xml:space="preserve"> classified as additional</w:t>
            </w:r>
            <w:r w:rsidRPr="009E2363">
              <w:rPr>
                <w:rFonts w:ascii="CordiaUPC" w:eastAsia="Angsana New" w:hAnsi="CordiaUPC" w:cs="CordiaUPC" w:hint="cs"/>
                <w:color w:val="000000"/>
                <w:sz w:val="26"/>
                <w:szCs w:val="26"/>
                <w:lang w:val="en-US" w:eastAsia="en-US"/>
              </w:rPr>
              <w:t xml:space="preserve"> </w:t>
            </w:r>
            <w:r w:rsidRPr="009E2363">
              <w:rPr>
                <w:rFonts w:ascii="CordiaUPC" w:hAnsi="CordiaUPC" w:cs="CordiaUPC" w:hint="cs"/>
                <w:sz w:val="26"/>
                <w:szCs w:val="26"/>
                <w:lang w:val="en-US" w:eastAsia="en-US"/>
              </w:rPr>
              <w:t>Tier 2 Capital</w:t>
            </w:r>
          </w:p>
        </w:tc>
        <w:tc>
          <w:tcPr>
            <w:tcW w:w="1620" w:type="dxa"/>
            <w:vAlign w:val="bottom"/>
          </w:tcPr>
          <w:p w14:paraId="63D69FCA" w14:textId="001E80B0"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064867">
              <w:rPr>
                <w:rFonts w:ascii="CordiaUPC" w:eastAsia="MS Mincho" w:hAnsi="CordiaUPC" w:cs="CordiaUPC"/>
                <w:sz w:val="26"/>
                <w:szCs w:val="26"/>
                <w:lang w:eastAsia="th-TH"/>
              </w:rPr>
              <w:t>30,000</w:t>
            </w:r>
          </w:p>
        </w:tc>
        <w:tc>
          <w:tcPr>
            <w:tcW w:w="284" w:type="dxa"/>
            <w:gridSpan w:val="2"/>
          </w:tcPr>
          <w:p w14:paraId="3BBCF867"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06" w:type="dxa"/>
            <w:vAlign w:val="bottom"/>
          </w:tcPr>
          <w:p w14:paraId="5B925019" w14:textId="21636AF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9E2363">
              <w:rPr>
                <w:rFonts w:ascii="CordiaUPC" w:eastAsia="MS Mincho" w:hAnsi="CordiaUPC" w:cs="CordiaUPC"/>
                <w:sz w:val="26"/>
                <w:szCs w:val="26"/>
                <w:lang w:eastAsia="th-TH"/>
              </w:rPr>
              <w:t>30,000</w:t>
            </w:r>
          </w:p>
        </w:tc>
      </w:tr>
      <w:tr w:rsidR="00210043" w:rsidRPr="009E2363" w14:paraId="1550BC9F" w14:textId="77777777" w:rsidTr="003A65D8">
        <w:tc>
          <w:tcPr>
            <w:tcW w:w="5670" w:type="dxa"/>
            <w:vAlign w:val="bottom"/>
          </w:tcPr>
          <w:p w14:paraId="02D1EABD" w14:textId="77777777" w:rsidR="00210043" w:rsidRPr="009E2363" w:rsidRDefault="00210043" w:rsidP="00210043">
            <w:pPr>
              <w:pStyle w:val="Heading8"/>
              <w:tabs>
                <w:tab w:val="left" w:pos="212"/>
                <w:tab w:val="left" w:pos="494"/>
              </w:tabs>
              <w:spacing w:line="240" w:lineRule="exact"/>
              <w:ind w:right="-29"/>
              <w:rPr>
                <w:rFonts w:ascii="CordiaUPC" w:hAnsi="CordiaUPC" w:cs="CordiaUPC"/>
                <w:b/>
                <w:bCs/>
                <w:sz w:val="26"/>
                <w:szCs w:val="26"/>
                <w:lang w:val="en-US" w:eastAsia="en-US"/>
              </w:rPr>
            </w:pPr>
            <w:r w:rsidRPr="009E2363">
              <w:rPr>
                <w:rFonts w:ascii="CordiaUPC" w:eastAsia="Angsana New" w:hAnsi="CordiaUPC" w:cs="CordiaUPC" w:hint="cs"/>
                <w:color w:val="000000"/>
                <w:sz w:val="26"/>
                <w:szCs w:val="26"/>
                <w:lang w:val="en-US" w:eastAsia="en-US"/>
              </w:rPr>
              <w:t>Capital deduction items on CET</w:t>
            </w:r>
            <w:r w:rsidRPr="009E2363">
              <w:rPr>
                <w:rFonts w:ascii="CordiaUPC" w:eastAsia="Angsana New" w:hAnsi="CordiaUPC" w:cs="CordiaUPC"/>
                <w:color w:val="000000"/>
                <w:sz w:val="26"/>
                <w:szCs w:val="26"/>
                <w:lang w:val="en-US" w:eastAsia="en-US"/>
              </w:rPr>
              <w:t>2</w:t>
            </w:r>
          </w:p>
        </w:tc>
        <w:tc>
          <w:tcPr>
            <w:tcW w:w="1620" w:type="dxa"/>
            <w:tcBorders>
              <w:bottom w:val="single" w:sz="4" w:space="0" w:color="auto"/>
            </w:tcBorders>
            <w:vAlign w:val="bottom"/>
          </w:tcPr>
          <w:p w14:paraId="4A26F375" w14:textId="2D3B9D75"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064867">
              <w:rPr>
                <w:rFonts w:ascii="CordiaUPC" w:eastAsia="MS Mincho" w:hAnsi="CordiaUPC" w:cs="CordiaUPC"/>
                <w:sz w:val="26"/>
                <w:szCs w:val="26"/>
                <w:lang w:eastAsia="th-TH"/>
              </w:rPr>
              <w:t>(</w:t>
            </w:r>
            <w:r>
              <w:rPr>
                <w:rFonts w:ascii="CordiaUPC" w:eastAsia="MS Mincho" w:hAnsi="CordiaUPC" w:cs="CordiaUPC"/>
                <w:sz w:val="26"/>
                <w:szCs w:val="26"/>
                <w:lang w:eastAsia="th-TH"/>
              </w:rPr>
              <w:t>110</w:t>
            </w:r>
            <w:r w:rsidRPr="00064867">
              <w:rPr>
                <w:rFonts w:ascii="CordiaUPC" w:eastAsia="MS Mincho" w:hAnsi="CordiaUPC" w:cs="CordiaUPC"/>
                <w:sz w:val="26"/>
                <w:szCs w:val="26"/>
                <w:lang w:eastAsia="th-TH"/>
              </w:rPr>
              <w:t>)</w:t>
            </w:r>
          </w:p>
        </w:tc>
        <w:tc>
          <w:tcPr>
            <w:tcW w:w="284" w:type="dxa"/>
            <w:gridSpan w:val="2"/>
          </w:tcPr>
          <w:p w14:paraId="53569C15"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vAlign w:val="bottom"/>
          </w:tcPr>
          <w:p w14:paraId="3CAEB489" w14:textId="1045306E"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9E2363">
              <w:rPr>
                <w:rFonts w:ascii="CordiaUPC" w:eastAsia="MS Mincho" w:hAnsi="CordiaUPC" w:cs="CordiaUPC"/>
                <w:sz w:val="26"/>
                <w:szCs w:val="26"/>
                <w:lang w:eastAsia="th-TH"/>
              </w:rPr>
              <w:t>(308)</w:t>
            </w:r>
          </w:p>
        </w:tc>
      </w:tr>
      <w:tr w:rsidR="00210043" w:rsidRPr="009E2363" w14:paraId="665A19BA" w14:textId="77777777" w:rsidTr="003A65D8">
        <w:tc>
          <w:tcPr>
            <w:tcW w:w="5670" w:type="dxa"/>
          </w:tcPr>
          <w:p w14:paraId="5560D2DD"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9E2363">
              <w:rPr>
                <w:rFonts w:ascii="CordiaUPC" w:eastAsia="Angsana New" w:hAnsi="CordiaUPC" w:cs="CordiaUPC" w:hint="cs"/>
                <w:b/>
                <w:bCs/>
                <w:color w:val="000000"/>
                <w:sz w:val="26"/>
                <w:szCs w:val="26"/>
                <w:lang w:val="en-US" w:eastAsia="en-US"/>
              </w:rPr>
              <w:t>Total Tier 2 Capital</w:t>
            </w:r>
          </w:p>
        </w:tc>
        <w:tc>
          <w:tcPr>
            <w:tcW w:w="1620" w:type="dxa"/>
            <w:tcBorders>
              <w:top w:val="single" w:sz="4" w:space="0" w:color="auto"/>
              <w:bottom w:val="single" w:sz="4" w:space="0" w:color="auto"/>
            </w:tcBorders>
          </w:tcPr>
          <w:p w14:paraId="7E863D7A" w14:textId="631449DA"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DE110D">
              <w:rPr>
                <w:rFonts w:ascii="CordiaUPC" w:eastAsia="MS Mincho" w:hAnsi="CordiaUPC" w:cs="CordiaUPC"/>
                <w:b/>
                <w:bCs/>
                <w:sz w:val="26"/>
                <w:szCs w:val="26"/>
                <w:lang w:eastAsia="th-TH"/>
              </w:rPr>
              <w:t>4</w:t>
            </w:r>
            <w:r>
              <w:rPr>
                <w:rFonts w:ascii="CordiaUPC" w:eastAsia="MS Mincho" w:hAnsi="CordiaUPC" w:cs="CordiaUPC"/>
                <w:b/>
                <w:bCs/>
                <w:sz w:val="26"/>
                <w:szCs w:val="26"/>
                <w:lang w:eastAsia="th-TH"/>
              </w:rPr>
              <w:t>2,468</w:t>
            </w:r>
          </w:p>
        </w:tc>
        <w:tc>
          <w:tcPr>
            <w:tcW w:w="284" w:type="dxa"/>
            <w:gridSpan w:val="2"/>
          </w:tcPr>
          <w:p w14:paraId="7EF15F50"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0CE272C8" w14:textId="730FED65"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42,314</w:t>
            </w:r>
          </w:p>
        </w:tc>
      </w:tr>
      <w:tr w:rsidR="00210043" w:rsidRPr="009E2363" w14:paraId="074BF5FE" w14:textId="77777777" w:rsidTr="003A65D8">
        <w:tc>
          <w:tcPr>
            <w:tcW w:w="5670" w:type="dxa"/>
          </w:tcPr>
          <w:p w14:paraId="2999E1D1"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Borders>
              <w:top w:val="single" w:sz="4" w:space="0" w:color="auto"/>
            </w:tcBorders>
          </w:tcPr>
          <w:p w14:paraId="0F78E253" w14:textId="7777777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2B8F4400"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tcPr>
          <w:p w14:paraId="3230702B" w14:textId="77777777" w:rsidR="00210043" w:rsidRPr="009E2363" w:rsidRDefault="00210043" w:rsidP="00210043">
            <w:pPr>
              <w:tabs>
                <w:tab w:val="decimal" w:pos="1325"/>
              </w:tabs>
              <w:spacing w:line="240" w:lineRule="exact"/>
              <w:ind w:left="-25" w:right="-106"/>
              <w:rPr>
                <w:rFonts w:ascii="CordiaUPC" w:eastAsia="MS Mincho" w:hAnsi="CordiaUPC" w:cs="CordiaUPC"/>
                <w:b/>
                <w:bCs/>
                <w:sz w:val="26"/>
                <w:szCs w:val="26"/>
                <w:cs/>
                <w:lang w:eastAsia="th-TH" w:bidi="th-TH"/>
              </w:rPr>
            </w:pPr>
          </w:p>
        </w:tc>
      </w:tr>
      <w:tr w:rsidR="00210043" w:rsidRPr="009E2363" w14:paraId="26695514" w14:textId="77777777" w:rsidTr="003A65D8">
        <w:tc>
          <w:tcPr>
            <w:tcW w:w="5670" w:type="dxa"/>
          </w:tcPr>
          <w:p w14:paraId="0828D8FC"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9E2363">
              <w:rPr>
                <w:rFonts w:ascii="CordiaUPC" w:eastAsia="Angsana New" w:hAnsi="CordiaUPC" w:cs="CordiaUPC" w:hint="cs"/>
                <w:b/>
                <w:bCs/>
                <w:color w:val="000000"/>
                <w:sz w:val="26"/>
                <w:szCs w:val="26"/>
                <w:lang w:val="en-US" w:eastAsia="en-US"/>
              </w:rPr>
              <w:t xml:space="preserve">Total Capital </w:t>
            </w:r>
            <w:r w:rsidRPr="009E2363">
              <w:rPr>
                <w:rFonts w:ascii="CordiaUPC" w:hAnsi="CordiaUPC" w:cs="CordiaUPC" w:hint="cs"/>
                <w:b/>
                <w:bCs/>
                <w:sz w:val="26"/>
                <w:szCs w:val="26"/>
                <w:lang w:val="en-US" w:eastAsia="en-US"/>
              </w:rPr>
              <w:t>Fund</w:t>
            </w:r>
            <w:r w:rsidRPr="009E2363">
              <w:rPr>
                <w:rFonts w:ascii="CordiaUPC" w:hAnsi="CordiaUPC" w:cs="CordiaUPC"/>
                <w:b/>
                <w:bCs/>
                <w:sz w:val="26"/>
                <w:szCs w:val="26"/>
                <w:lang w:val="en-US" w:eastAsia="en-US"/>
              </w:rPr>
              <w:t>s</w:t>
            </w:r>
          </w:p>
        </w:tc>
        <w:tc>
          <w:tcPr>
            <w:tcW w:w="1620" w:type="dxa"/>
            <w:tcBorders>
              <w:bottom w:val="double" w:sz="4" w:space="0" w:color="auto"/>
            </w:tcBorders>
          </w:tcPr>
          <w:p w14:paraId="2218E882" w14:textId="1C6208D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DE110D">
              <w:rPr>
                <w:rFonts w:ascii="CordiaUPC" w:eastAsia="MS Mincho" w:hAnsi="CordiaUPC" w:cs="CordiaUPC"/>
                <w:b/>
                <w:bCs/>
                <w:sz w:val="26"/>
                <w:szCs w:val="26"/>
                <w:lang w:eastAsia="th-TH"/>
              </w:rPr>
              <w:t>233</w:t>
            </w:r>
            <w:r>
              <w:rPr>
                <w:rFonts w:ascii="CordiaUPC" w:eastAsia="MS Mincho" w:hAnsi="CordiaUPC" w:cs="CordiaUPC"/>
                <w:b/>
                <w:bCs/>
                <w:sz w:val="26"/>
                <w:szCs w:val="26"/>
                <w:lang w:eastAsia="th-TH"/>
              </w:rPr>
              <w:t>,</w:t>
            </w:r>
            <w:r w:rsidRPr="00DE110D">
              <w:rPr>
                <w:rFonts w:ascii="CordiaUPC" w:eastAsia="MS Mincho" w:hAnsi="CordiaUPC" w:cs="CordiaUPC"/>
                <w:b/>
                <w:bCs/>
                <w:sz w:val="26"/>
                <w:szCs w:val="26"/>
                <w:lang w:eastAsia="th-TH"/>
              </w:rPr>
              <w:t>043</w:t>
            </w:r>
          </w:p>
        </w:tc>
        <w:tc>
          <w:tcPr>
            <w:tcW w:w="284" w:type="dxa"/>
            <w:gridSpan w:val="2"/>
          </w:tcPr>
          <w:p w14:paraId="309C761B"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tcPr>
          <w:p w14:paraId="7D6BAA18" w14:textId="09F3FFB9"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232,202</w:t>
            </w:r>
          </w:p>
        </w:tc>
      </w:tr>
      <w:tr w:rsidR="00210043" w:rsidRPr="009E2363" w14:paraId="7B8AE627" w14:textId="77777777" w:rsidTr="003A65D8">
        <w:tc>
          <w:tcPr>
            <w:tcW w:w="5670" w:type="dxa"/>
          </w:tcPr>
          <w:p w14:paraId="31F1AB92" w14:textId="77777777" w:rsidR="00210043" w:rsidRPr="009E2363" w:rsidRDefault="00210043" w:rsidP="00210043">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Pr>
          <w:p w14:paraId="1F4FC892" w14:textId="77777777"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52CE5C49" w14:textId="77777777" w:rsidR="00210043" w:rsidRPr="009E2363" w:rsidRDefault="00210043" w:rsidP="00210043">
            <w:pPr>
              <w:tabs>
                <w:tab w:val="decimal" w:pos="1480"/>
              </w:tabs>
              <w:spacing w:line="240" w:lineRule="exact"/>
              <w:ind w:right="-302"/>
              <w:rPr>
                <w:rFonts w:ascii="CordiaUPC" w:eastAsia="MS Mincho" w:hAnsi="CordiaUPC" w:cs="CordiaUPC"/>
                <w:sz w:val="26"/>
                <w:szCs w:val="26"/>
                <w:lang w:eastAsia="th-TH"/>
              </w:rPr>
            </w:pPr>
          </w:p>
        </w:tc>
        <w:tc>
          <w:tcPr>
            <w:tcW w:w="1606" w:type="dxa"/>
          </w:tcPr>
          <w:p w14:paraId="51B72ECA" w14:textId="77777777"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p>
        </w:tc>
      </w:tr>
      <w:tr w:rsidR="00210043" w:rsidRPr="009E2363" w14:paraId="017E47A2" w14:textId="77777777" w:rsidTr="003A65D8">
        <w:tc>
          <w:tcPr>
            <w:tcW w:w="5670" w:type="dxa"/>
          </w:tcPr>
          <w:p w14:paraId="1AAC6027" w14:textId="77777777" w:rsidR="00210043" w:rsidRPr="009E2363" w:rsidRDefault="00210043" w:rsidP="00210043">
            <w:pPr>
              <w:tabs>
                <w:tab w:val="left" w:pos="212"/>
                <w:tab w:val="left" w:pos="494"/>
              </w:tabs>
              <w:spacing w:line="240" w:lineRule="exact"/>
              <w:ind w:right="-29"/>
              <w:rPr>
                <w:rFonts w:ascii="CordiaUPC" w:eastAsia="Angsana New" w:hAnsi="CordiaUPC" w:cs="CordiaUPC"/>
                <w:b/>
                <w:bCs/>
                <w:color w:val="000000"/>
                <w:sz w:val="26"/>
                <w:szCs w:val="26"/>
              </w:rPr>
            </w:pPr>
            <w:r w:rsidRPr="009E2363">
              <w:rPr>
                <w:rFonts w:ascii="CordiaUPC" w:eastAsia="Angsana New" w:hAnsi="CordiaUPC" w:cs="CordiaUPC" w:hint="cs"/>
                <w:b/>
                <w:bCs/>
                <w:color w:val="000000"/>
                <w:sz w:val="26"/>
                <w:szCs w:val="26"/>
              </w:rPr>
              <w:t>Total Risk-Weighted Assets</w:t>
            </w:r>
          </w:p>
        </w:tc>
        <w:tc>
          <w:tcPr>
            <w:tcW w:w="1620" w:type="dxa"/>
            <w:tcBorders>
              <w:bottom w:val="double" w:sz="4" w:space="0" w:color="auto"/>
            </w:tcBorders>
          </w:tcPr>
          <w:p w14:paraId="61F186EA" w14:textId="77F9CF02" w:rsidR="00210043" w:rsidRPr="009E2363" w:rsidRDefault="00210043" w:rsidP="00210043">
            <w:pPr>
              <w:tabs>
                <w:tab w:val="decimal" w:pos="1325"/>
              </w:tabs>
              <w:spacing w:line="240" w:lineRule="exact"/>
              <w:ind w:left="-25" w:right="-106"/>
              <w:rPr>
                <w:rFonts w:ascii="CordiaUPC" w:eastAsia="MS Mincho" w:hAnsi="CordiaUPC" w:cs="CordiaUPC"/>
                <w:sz w:val="26"/>
                <w:szCs w:val="26"/>
                <w:lang w:eastAsia="th-TH"/>
              </w:rPr>
            </w:pPr>
            <w:r w:rsidRPr="00DE110D">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w:t>
            </w:r>
            <w:r w:rsidRPr="00DE110D">
              <w:rPr>
                <w:rFonts w:ascii="CordiaUPC" w:eastAsia="MS Mincho" w:hAnsi="CordiaUPC" w:cs="CordiaUPC"/>
                <w:b/>
                <w:bCs/>
                <w:sz w:val="26"/>
                <w:szCs w:val="26"/>
                <w:lang w:eastAsia="th-TH"/>
              </w:rPr>
              <w:t>130</w:t>
            </w:r>
            <w:r>
              <w:rPr>
                <w:rFonts w:ascii="CordiaUPC" w:eastAsia="MS Mincho" w:hAnsi="CordiaUPC" w:cs="CordiaUPC"/>
                <w:b/>
                <w:bCs/>
                <w:sz w:val="26"/>
                <w:szCs w:val="26"/>
                <w:lang w:eastAsia="th-TH"/>
              </w:rPr>
              <w:t>,</w:t>
            </w:r>
            <w:r w:rsidRPr="00DE110D">
              <w:rPr>
                <w:rFonts w:ascii="CordiaUPC" w:eastAsia="MS Mincho" w:hAnsi="CordiaUPC" w:cs="CordiaUPC"/>
                <w:b/>
                <w:bCs/>
                <w:sz w:val="26"/>
                <w:szCs w:val="26"/>
                <w:lang w:eastAsia="th-TH"/>
              </w:rPr>
              <w:t>639</w:t>
            </w:r>
          </w:p>
        </w:tc>
        <w:tc>
          <w:tcPr>
            <w:tcW w:w="284" w:type="dxa"/>
            <w:gridSpan w:val="2"/>
          </w:tcPr>
          <w:p w14:paraId="09D1BB8B" w14:textId="77777777" w:rsidR="00210043" w:rsidRPr="009E2363" w:rsidRDefault="00210043" w:rsidP="00210043">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tcPr>
          <w:p w14:paraId="4E1472A0" w14:textId="2ED6D12F" w:rsidR="00210043" w:rsidRPr="009E2363" w:rsidRDefault="00210043" w:rsidP="00210043">
            <w:pPr>
              <w:tabs>
                <w:tab w:val="decimal" w:pos="1325"/>
              </w:tabs>
              <w:spacing w:line="240" w:lineRule="exact"/>
              <w:ind w:left="-25" w:right="-106"/>
              <w:rPr>
                <w:rFonts w:ascii="CordiaUPC" w:eastAsia="MS Mincho" w:hAnsi="CordiaUPC" w:cs="CordiaUPC"/>
                <w:b/>
                <w:bCs/>
                <w:sz w:val="26"/>
                <w:szCs w:val="26"/>
                <w:lang w:eastAsia="th-TH"/>
              </w:rPr>
            </w:pPr>
            <w:r w:rsidRPr="009E2363">
              <w:rPr>
                <w:rFonts w:ascii="CordiaUPC" w:eastAsia="MS Mincho" w:hAnsi="CordiaUPC" w:cs="CordiaUPC"/>
                <w:b/>
                <w:bCs/>
                <w:sz w:val="26"/>
                <w:szCs w:val="26"/>
                <w:lang w:eastAsia="th-TH"/>
              </w:rPr>
              <w:t>1,131,796</w:t>
            </w:r>
          </w:p>
        </w:tc>
      </w:tr>
      <w:tr w:rsidR="00210043" w:rsidRPr="009E2363" w14:paraId="2D3BB6E0" w14:textId="77777777" w:rsidTr="003A65D8">
        <w:tc>
          <w:tcPr>
            <w:tcW w:w="5670" w:type="dxa"/>
          </w:tcPr>
          <w:p w14:paraId="648ECDB8" w14:textId="77777777" w:rsidR="00210043" w:rsidRPr="009E2363" w:rsidRDefault="00210043" w:rsidP="00210043">
            <w:pPr>
              <w:tabs>
                <w:tab w:val="left" w:pos="212"/>
                <w:tab w:val="left" w:pos="494"/>
              </w:tabs>
              <w:spacing w:line="240" w:lineRule="exact"/>
              <w:ind w:right="-29"/>
              <w:rPr>
                <w:rFonts w:ascii="CordiaUPC" w:eastAsia="Angsana New" w:hAnsi="CordiaUPC" w:cs="CordiaUPC"/>
                <w:b/>
                <w:bCs/>
                <w:color w:val="000000"/>
                <w:sz w:val="26"/>
                <w:szCs w:val="26"/>
              </w:rPr>
            </w:pPr>
          </w:p>
        </w:tc>
        <w:tc>
          <w:tcPr>
            <w:tcW w:w="1620" w:type="dxa"/>
          </w:tcPr>
          <w:p w14:paraId="5576EAB4" w14:textId="77777777" w:rsidR="00210043" w:rsidRPr="009E2363" w:rsidRDefault="00210043" w:rsidP="00210043">
            <w:pPr>
              <w:tabs>
                <w:tab w:val="decimal" w:pos="1325"/>
              </w:tabs>
              <w:spacing w:line="240" w:lineRule="exact"/>
              <w:ind w:left="-25" w:right="-106"/>
              <w:rPr>
                <w:rFonts w:ascii="CordiaUPC" w:eastAsia="MS Mincho" w:hAnsi="CordiaUPC" w:cs="CordiaUPC"/>
                <w:b/>
                <w:bCs/>
                <w:sz w:val="26"/>
                <w:szCs w:val="26"/>
                <w:cs/>
                <w:lang w:eastAsia="th-TH" w:bidi="th-TH"/>
              </w:rPr>
            </w:pPr>
          </w:p>
        </w:tc>
        <w:tc>
          <w:tcPr>
            <w:tcW w:w="284" w:type="dxa"/>
            <w:gridSpan w:val="2"/>
          </w:tcPr>
          <w:p w14:paraId="4E16DF0B" w14:textId="77777777" w:rsidR="00210043" w:rsidRPr="009E2363" w:rsidRDefault="00210043" w:rsidP="00210043">
            <w:pPr>
              <w:tabs>
                <w:tab w:val="decimal" w:pos="1480"/>
              </w:tabs>
              <w:spacing w:line="240" w:lineRule="exact"/>
              <w:ind w:left="184" w:right="-302"/>
              <w:rPr>
                <w:rFonts w:ascii="CordiaUPC" w:eastAsia="MS Mincho" w:hAnsi="CordiaUPC" w:cs="CordiaUPC"/>
                <w:sz w:val="26"/>
                <w:szCs w:val="26"/>
                <w:lang w:eastAsia="th-TH"/>
              </w:rPr>
            </w:pPr>
          </w:p>
        </w:tc>
        <w:tc>
          <w:tcPr>
            <w:tcW w:w="1606" w:type="dxa"/>
          </w:tcPr>
          <w:p w14:paraId="5E77992A" w14:textId="77777777" w:rsidR="00210043" w:rsidRPr="009E2363" w:rsidRDefault="00210043" w:rsidP="00210043">
            <w:pPr>
              <w:tabs>
                <w:tab w:val="decimal" w:pos="1325"/>
              </w:tabs>
              <w:spacing w:line="240" w:lineRule="exact"/>
              <w:ind w:left="-25" w:right="-106"/>
              <w:rPr>
                <w:rFonts w:ascii="CordiaUPC" w:eastAsia="MS Mincho" w:hAnsi="CordiaUPC" w:cs="CordiaUPC"/>
                <w:b/>
                <w:bCs/>
                <w:sz w:val="26"/>
                <w:szCs w:val="26"/>
                <w:cs/>
                <w:lang w:eastAsia="th-TH"/>
              </w:rPr>
            </w:pPr>
          </w:p>
        </w:tc>
      </w:tr>
    </w:tbl>
    <w:p w14:paraId="66E38850" w14:textId="77777777" w:rsidR="000552B4" w:rsidRPr="009E2363" w:rsidRDefault="000552B4" w:rsidP="000552B4">
      <w:pPr>
        <w:spacing w:line="240" w:lineRule="exact"/>
        <w:ind w:left="720" w:right="63" w:hanging="180"/>
        <w:jc w:val="thaiDistribute"/>
        <w:rPr>
          <w:rFonts w:ascii="CordiaUPC" w:hAnsi="CordiaUPC" w:cs="CordiaUPC"/>
          <w:color w:val="000000"/>
          <w:szCs w:val="22"/>
          <w:lang w:val="en-US" w:eastAsia="en-GB" w:bidi="th-TH"/>
        </w:rPr>
      </w:pPr>
    </w:p>
    <w:tbl>
      <w:tblPr>
        <w:tblW w:w="9180" w:type="dxa"/>
        <w:tblInd w:w="565" w:type="dxa"/>
        <w:tblLayout w:type="fixed"/>
        <w:tblCellMar>
          <w:left w:w="115" w:type="dxa"/>
          <w:right w:w="115" w:type="dxa"/>
        </w:tblCellMar>
        <w:tblLook w:val="0000" w:firstRow="0" w:lastRow="0" w:firstColumn="0" w:lastColumn="0" w:noHBand="0" w:noVBand="0"/>
      </w:tblPr>
      <w:tblGrid>
        <w:gridCol w:w="5040"/>
        <w:gridCol w:w="1260"/>
        <w:gridCol w:w="1350"/>
        <w:gridCol w:w="1530"/>
      </w:tblGrid>
      <w:tr w:rsidR="00980E82" w:rsidRPr="009E2363" w14:paraId="67B64CD7" w14:textId="77777777" w:rsidTr="00085F44">
        <w:tc>
          <w:tcPr>
            <w:tcW w:w="5040" w:type="dxa"/>
            <w:vAlign w:val="bottom"/>
          </w:tcPr>
          <w:p w14:paraId="41F15634" w14:textId="77777777" w:rsidR="00980E82" w:rsidRPr="009E2363" w:rsidRDefault="00980E82" w:rsidP="00980E82">
            <w:pPr>
              <w:spacing w:line="240" w:lineRule="exact"/>
              <w:jc w:val="both"/>
              <w:outlineLvl w:val="7"/>
              <w:rPr>
                <w:rFonts w:ascii="CordiaUPC" w:hAnsi="CordiaUPC" w:cs="CordiaUPC"/>
                <w:color w:val="000000"/>
                <w:sz w:val="26"/>
                <w:szCs w:val="26"/>
                <w:cs/>
                <w:lang w:val="en-US" w:bidi="th-TH"/>
              </w:rPr>
            </w:pPr>
            <w:r w:rsidRPr="009E2363">
              <w:rPr>
                <w:rFonts w:ascii="CordiaUPC" w:hAnsi="CordiaUPC" w:cs="CordiaUPC"/>
                <w:sz w:val="26"/>
                <w:szCs w:val="26"/>
              </w:rPr>
              <w:tab/>
            </w:r>
          </w:p>
        </w:tc>
        <w:tc>
          <w:tcPr>
            <w:tcW w:w="1260" w:type="dxa"/>
          </w:tcPr>
          <w:p w14:paraId="6284ED5E" w14:textId="77777777" w:rsidR="00980E82" w:rsidRPr="009E2363" w:rsidRDefault="00980E82" w:rsidP="00980E82">
            <w:pPr>
              <w:spacing w:line="240" w:lineRule="exact"/>
              <w:ind w:right="-64"/>
              <w:jc w:val="center"/>
              <w:rPr>
                <w:rFonts w:ascii="CordiaUPC" w:eastAsia="Angsana New" w:hAnsi="CordiaUPC" w:cs="CordiaUPC"/>
                <w:color w:val="000000"/>
                <w:sz w:val="26"/>
                <w:szCs w:val="26"/>
                <w:lang w:val="en-US"/>
              </w:rPr>
            </w:pPr>
            <w:r w:rsidRPr="009E2363">
              <w:rPr>
                <w:rFonts w:ascii="CordiaUPC" w:eastAsia="Angsana New" w:hAnsi="CordiaUPC" w:cs="CordiaUPC" w:hint="cs"/>
                <w:color w:val="000000"/>
                <w:sz w:val="26"/>
                <w:szCs w:val="26"/>
                <w:lang w:val="en-US"/>
              </w:rPr>
              <w:t xml:space="preserve">The </w:t>
            </w:r>
            <w:proofErr w:type="spellStart"/>
            <w:r w:rsidRPr="009E2363">
              <w:rPr>
                <w:rFonts w:ascii="CordiaUPC" w:eastAsia="Angsana New" w:hAnsi="CordiaUPC" w:cs="CordiaUPC" w:hint="cs"/>
                <w:color w:val="000000"/>
                <w:sz w:val="26"/>
                <w:szCs w:val="26"/>
                <w:lang w:val="en-US"/>
              </w:rPr>
              <w:t>BoT’s</w:t>
            </w:r>
            <w:proofErr w:type="spellEnd"/>
            <w:r w:rsidRPr="009E2363">
              <w:rPr>
                <w:rFonts w:ascii="CordiaUPC" w:eastAsia="Angsana New" w:hAnsi="CordiaUPC" w:cs="CordiaUPC" w:hint="cs"/>
                <w:color w:val="000000"/>
                <w:sz w:val="26"/>
                <w:szCs w:val="26"/>
                <w:lang w:val="en-US"/>
              </w:rPr>
              <w:t xml:space="preserve"> regulatory</w:t>
            </w:r>
          </w:p>
          <w:p w14:paraId="20931F3E" w14:textId="77777777" w:rsidR="00980E82" w:rsidRPr="009E2363" w:rsidRDefault="00980E82" w:rsidP="00980E82">
            <w:pPr>
              <w:spacing w:line="240" w:lineRule="exact"/>
              <w:ind w:right="-64"/>
              <w:jc w:val="center"/>
              <w:rPr>
                <w:rFonts w:ascii="CordiaUPC" w:hAnsi="CordiaUPC" w:cs="CordiaUPC"/>
                <w:sz w:val="26"/>
                <w:szCs w:val="26"/>
                <w:cs/>
                <w:lang w:val="en-US"/>
              </w:rPr>
            </w:pPr>
            <w:r w:rsidRPr="009E2363">
              <w:rPr>
                <w:rFonts w:ascii="CordiaUPC" w:eastAsia="Angsana New" w:hAnsi="CordiaUPC" w:cs="CordiaUPC" w:hint="cs"/>
                <w:color w:val="000000"/>
                <w:sz w:val="26"/>
                <w:szCs w:val="26"/>
                <w:lang w:val="en-US"/>
              </w:rPr>
              <w:t>minimum requirement</w:t>
            </w:r>
            <w:r w:rsidRPr="009E2363">
              <w:rPr>
                <w:rFonts w:ascii="CordiaUPC" w:hAnsi="CordiaUPC" w:cs="CordiaUPC" w:hint="cs"/>
                <w:color w:val="000000"/>
                <w:sz w:val="24"/>
                <w:szCs w:val="24"/>
                <w:lang w:val="en-US" w:eastAsia="en-GB" w:bidi="th-TH"/>
              </w:rPr>
              <w:t>*</w:t>
            </w:r>
          </w:p>
        </w:tc>
        <w:tc>
          <w:tcPr>
            <w:tcW w:w="1350" w:type="dxa"/>
            <w:vAlign w:val="bottom"/>
          </w:tcPr>
          <w:p w14:paraId="47225D2C" w14:textId="2A8A7405" w:rsidR="00980E82" w:rsidRPr="00CE633A" w:rsidRDefault="00980E82" w:rsidP="00CE633A">
            <w:pPr>
              <w:tabs>
                <w:tab w:val="right" w:pos="1130"/>
              </w:tabs>
              <w:spacing w:line="240" w:lineRule="exact"/>
              <w:ind w:left="-115" w:right="-151"/>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31 March</w:t>
            </w:r>
            <w:r w:rsidR="00CE633A">
              <w:rPr>
                <w:rFonts w:ascii="CordiaUPC" w:hAnsi="CordiaUPC" w:cs="CordiaUPC"/>
                <w:color w:val="000000"/>
                <w:sz w:val="26"/>
                <w:szCs w:val="26"/>
                <w:lang w:val="en-US" w:bidi="th-TH"/>
              </w:rPr>
              <w:t xml:space="preserve"> </w:t>
            </w:r>
            <w:r>
              <w:rPr>
                <w:rFonts w:ascii="CordiaUPC" w:eastAsia="Angsana New" w:hAnsi="CordiaUPC" w:cs="CordiaUPC"/>
                <w:color w:val="000000"/>
                <w:sz w:val="26"/>
                <w:szCs w:val="26"/>
              </w:rPr>
              <w:t>2024</w:t>
            </w:r>
          </w:p>
        </w:tc>
        <w:tc>
          <w:tcPr>
            <w:tcW w:w="1530" w:type="dxa"/>
            <w:vAlign w:val="bottom"/>
          </w:tcPr>
          <w:p w14:paraId="70221CC3" w14:textId="434C850A" w:rsidR="00980E82" w:rsidRPr="00CE633A" w:rsidRDefault="00980E82" w:rsidP="00CE633A">
            <w:pPr>
              <w:tabs>
                <w:tab w:val="right" w:pos="1130"/>
              </w:tabs>
              <w:spacing w:line="240" w:lineRule="exact"/>
              <w:ind w:left="-108" w:right="-115"/>
              <w:jc w:val="center"/>
              <w:rPr>
                <w:rFonts w:ascii="CordiaUPC" w:hAnsi="CordiaUPC" w:cs="CordiaUPC"/>
                <w:snapToGrid w:val="0"/>
                <w:sz w:val="26"/>
                <w:szCs w:val="26"/>
                <w:lang w:val="en-US" w:bidi="th-TH"/>
              </w:rPr>
            </w:pPr>
            <w:r>
              <w:rPr>
                <w:rFonts w:ascii="CordiaUPC" w:hAnsi="CordiaUPC" w:cs="CordiaUPC"/>
                <w:snapToGrid w:val="0"/>
                <w:sz w:val="26"/>
                <w:szCs w:val="26"/>
                <w:lang w:val="en-US"/>
              </w:rPr>
              <w:t>31</w:t>
            </w:r>
            <w:r>
              <w:rPr>
                <w:rFonts w:ascii="CordiaUPC" w:hAnsi="CordiaUPC" w:cs="CordiaUPC"/>
                <w:snapToGrid w:val="0"/>
                <w:sz w:val="26"/>
                <w:szCs w:val="26"/>
                <w:cs/>
                <w:lang w:val="en-US" w:bidi="th-TH"/>
              </w:rPr>
              <w:t xml:space="preserve"> </w:t>
            </w:r>
            <w:r>
              <w:rPr>
                <w:rFonts w:ascii="CordiaUPC" w:hAnsi="CordiaUPC" w:cs="CordiaUPC"/>
                <w:snapToGrid w:val="0"/>
                <w:sz w:val="26"/>
                <w:szCs w:val="26"/>
                <w:lang w:val="en-US"/>
              </w:rPr>
              <w:t>December</w:t>
            </w:r>
            <w:r w:rsidR="00CE633A">
              <w:rPr>
                <w:rFonts w:ascii="CordiaUPC" w:hAnsi="CordiaUPC" w:cs="CordiaUPC"/>
                <w:snapToGrid w:val="0"/>
                <w:sz w:val="26"/>
                <w:szCs w:val="26"/>
                <w:lang w:val="en-US" w:bidi="th-TH"/>
              </w:rPr>
              <w:t xml:space="preserve"> </w:t>
            </w:r>
            <w:r>
              <w:rPr>
                <w:rFonts w:ascii="CordiaUPC" w:hAnsi="CordiaUPC" w:cs="CordiaUPC"/>
                <w:color w:val="000000"/>
                <w:sz w:val="26"/>
                <w:szCs w:val="26"/>
                <w:lang w:val="en-US" w:bidi="th-TH"/>
              </w:rPr>
              <w:t>2023</w:t>
            </w:r>
          </w:p>
        </w:tc>
      </w:tr>
      <w:tr w:rsidR="000552B4" w:rsidRPr="009E2363" w14:paraId="7E759B51" w14:textId="77777777" w:rsidTr="003A65D8">
        <w:tc>
          <w:tcPr>
            <w:tcW w:w="5040" w:type="dxa"/>
            <w:vAlign w:val="bottom"/>
          </w:tcPr>
          <w:p w14:paraId="57AEB270" w14:textId="77777777" w:rsidR="000552B4" w:rsidRPr="009E2363" w:rsidRDefault="000552B4" w:rsidP="00A47089">
            <w:pPr>
              <w:spacing w:line="240" w:lineRule="exact"/>
              <w:jc w:val="both"/>
              <w:outlineLvl w:val="7"/>
              <w:rPr>
                <w:rFonts w:ascii="CordiaUPC" w:hAnsi="CordiaUPC" w:cs="CordiaUPC"/>
                <w:color w:val="000000"/>
                <w:sz w:val="26"/>
                <w:szCs w:val="26"/>
                <w:lang w:val="en-US"/>
              </w:rPr>
            </w:pPr>
          </w:p>
        </w:tc>
        <w:tc>
          <w:tcPr>
            <w:tcW w:w="4140" w:type="dxa"/>
            <w:gridSpan w:val="3"/>
          </w:tcPr>
          <w:p w14:paraId="640066D3" w14:textId="77777777" w:rsidR="000552B4" w:rsidRPr="009E2363" w:rsidRDefault="000552B4" w:rsidP="00A47089">
            <w:pPr>
              <w:spacing w:line="240" w:lineRule="exact"/>
              <w:ind w:right="-40"/>
              <w:jc w:val="center"/>
              <w:rPr>
                <w:rFonts w:ascii="CordiaUPC" w:hAnsi="CordiaUPC" w:cs="CordiaUPC"/>
                <w:sz w:val="26"/>
                <w:szCs w:val="26"/>
              </w:rPr>
            </w:pPr>
            <w:r w:rsidRPr="009E2363">
              <w:rPr>
                <w:rFonts w:ascii="CordiaUPC" w:hAnsi="CordiaUPC" w:cs="CordiaUPC" w:hint="cs"/>
                <w:i/>
                <w:iCs/>
                <w:sz w:val="26"/>
                <w:szCs w:val="26"/>
              </w:rPr>
              <w:t>(%)</w:t>
            </w:r>
          </w:p>
        </w:tc>
      </w:tr>
      <w:tr w:rsidR="00210043" w:rsidRPr="009E2363" w14:paraId="475953CD" w14:textId="77777777" w:rsidTr="00085F44">
        <w:tc>
          <w:tcPr>
            <w:tcW w:w="5040" w:type="dxa"/>
            <w:vAlign w:val="bottom"/>
          </w:tcPr>
          <w:p w14:paraId="00D47D7F" w14:textId="77777777" w:rsidR="00210043" w:rsidRPr="009E2363" w:rsidRDefault="00210043" w:rsidP="00210043">
            <w:pPr>
              <w:spacing w:line="240" w:lineRule="exact"/>
              <w:jc w:val="both"/>
              <w:outlineLvl w:val="7"/>
              <w:rPr>
                <w:rFonts w:ascii="CordiaUPC" w:hAnsi="CordiaUPC" w:cs="CordiaUPC"/>
                <w:color w:val="000000"/>
                <w:sz w:val="26"/>
                <w:szCs w:val="26"/>
                <w:lang w:val="en-US"/>
              </w:rPr>
            </w:pPr>
            <w:r w:rsidRPr="009E2363">
              <w:rPr>
                <w:rFonts w:ascii="CordiaUPC" w:hAnsi="CordiaUPC" w:cs="CordiaUPC" w:hint="cs"/>
                <w:color w:val="000000"/>
                <w:sz w:val="26"/>
                <w:szCs w:val="26"/>
                <w:lang w:val="en-US"/>
              </w:rPr>
              <w:t>Capital Adequacy Ratio/Total Risk-Weighted Asset</w:t>
            </w:r>
          </w:p>
        </w:tc>
        <w:tc>
          <w:tcPr>
            <w:tcW w:w="1260" w:type="dxa"/>
            <w:vAlign w:val="bottom"/>
          </w:tcPr>
          <w:p w14:paraId="72DF2968" w14:textId="6E84C725" w:rsidR="00210043" w:rsidRPr="009E2363" w:rsidRDefault="00210043" w:rsidP="00210043">
            <w:pPr>
              <w:spacing w:line="240" w:lineRule="exact"/>
              <w:ind w:right="-113"/>
              <w:jc w:val="center"/>
              <w:rPr>
                <w:rFonts w:ascii="CordiaUPC" w:hAnsi="CordiaUPC" w:cs="CordiaUPC"/>
                <w:sz w:val="26"/>
                <w:szCs w:val="26"/>
                <w:lang w:bidi="th-TH"/>
              </w:rPr>
            </w:pPr>
            <w:r w:rsidRPr="009E2363">
              <w:rPr>
                <w:rFonts w:ascii="CordiaUPC" w:hAnsi="CordiaUPC" w:cs="CordiaUPC" w:hint="cs"/>
                <w:sz w:val="26"/>
                <w:szCs w:val="26"/>
              </w:rPr>
              <w:t>1</w:t>
            </w:r>
            <w:r w:rsidRPr="009E2363">
              <w:rPr>
                <w:rFonts w:ascii="CordiaUPC" w:hAnsi="CordiaUPC" w:cs="CordiaUPC"/>
                <w:sz w:val="26"/>
                <w:szCs w:val="26"/>
              </w:rPr>
              <w:t>2</w:t>
            </w:r>
            <w:r w:rsidRPr="009E2363">
              <w:rPr>
                <w:rFonts w:ascii="CordiaUPC" w:hAnsi="CordiaUPC" w:cs="CordiaUPC" w:hint="cs"/>
                <w:sz w:val="26"/>
                <w:szCs w:val="26"/>
              </w:rPr>
              <w:t>.0</w:t>
            </w:r>
            <w:r w:rsidR="002E1870">
              <w:rPr>
                <w:rFonts w:ascii="CordiaUPC" w:hAnsi="CordiaUPC" w:cs="CordiaUPC" w:hint="cs"/>
                <w:sz w:val="26"/>
                <w:szCs w:val="26"/>
                <w:cs/>
                <w:lang w:bidi="th-TH"/>
              </w:rPr>
              <w:t>0</w:t>
            </w:r>
          </w:p>
        </w:tc>
        <w:tc>
          <w:tcPr>
            <w:tcW w:w="1350" w:type="dxa"/>
            <w:vAlign w:val="bottom"/>
          </w:tcPr>
          <w:p w14:paraId="7644646E" w14:textId="5C58D486" w:rsidR="00210043" w:rsidRPr="009E2363" w:rsidRDefault="00210043" w:rsidP="00210043">
            <w:pPr>
              <w:tabs>
                <w:tab w:val="decimal" w:pos="620"/>
              </w:tabs>
              <w:spacing w:line="240" w:lineRule="exact"/>
              <w:ind w:right="153"/>
              <w:rPr>
                <w:rFonts w:ascii="CordiaUPC" w:hAnsi="CordiaUPC" w:cs="CordiaUPC"/>
                <w:strike/>
                <w:sz w:val="26"/>
                <w:szCs w:val="26"/>
                <w:lang w:bidi="th-TH"/>
              </w:rPr>
            </w:pPr>
            <w:r w:rsidRPr="00DE110D">
              <w:rPr>
                <w:rFonts w:ascii="CordiaUPC" w:hAnsi="CordiaUPC" w:cs="CordiaUPC"/>
                <w:sz w:val="26"/>
                <w:szCs w:val="26"/>
              </w:rPr>
              <w:t>20.61</w:t>
            </w:r>
          </w:p>
        </w:tc>
        <w:tc>
          <w:tcPr>
            <w:tcW w:w="1530" w:type="dxa"/>
            <w:vAlign w:val="bottom"/>
          </w:tcPr>
          <w:p w14:paraId="38CDB9AF" w14:textId="2E24EEAA" w:rsidR="00210043" w:rsidRPr="009E2363" w:rsidRDefault="00210043" w:rsidP="00210043">
            <w:pPr>
              <w:tabs>
                <w:tab w:val="decimal" w:pos="700"/>
              </w:tabs>
              <w:spacing w:line="240" w:lineRule="exact"/>
              <w:ind w:right="53"/>
              <w:rPr>
                <w:rFonts w:ascii="CordiaUPC" w:hAnsi="CordiaUPC" w:cs="CordiaUPC"/>
                <w:sz w:val="26"/>
                <w:szCs w:val="26"/>
              </w:rPr>
            </w:pPr>
            <w:r w:rsidRPr="009E2363">
              <w:rPr>
                <w:rFonts w:ascii="CordiaUPC" w:hAnsi="CordiaUPC" w:cs="CordiaUPC"/>
                <w:sz w:val="26"/>
                <w:szCs w:val="26"/>
              </w:rPr>
              <w:t>20.52</w:t>
            </w:r>
          </w:p>
        </w:tc>
      </w:tr>
      <w:tr w:rsidR="00210043" w:rsidRPr="009E2363" w14:paraId="1AF590EB" w14:textId="77777777" w:rsidTr="00085F44">
        <w:tc>
          <w:tcPr>
            <w:tcW w:w="5040" w:type="dxa"/>
          </w:tcPr>
          <w:p w14:paraId="48F0C886" w14:textId="77777777" w:rsidR="00210043" w:rsidRPr="009E2363" w:rsidRDefault="00210043" w:rsidP="00210043">
            <w:pPr>
              <w:spacing w:line="240" w:lineRule="exact"/>
              <w:jc w:val="both"/>
              <w:outlineLvl w:val="7"/>
              <w:rPr>
                <w:rFonts w:ascii="CordiaUPC" w:hAnsi="CordiaUPC" w:cs="CordiaUPC"/>
                <w:color w:val="000000"/>
                <w:sz w:val="26"/>
                <w:szCs w:val="26"/>
                <w:lang w:val="en-US"/>
              </w:rPr>
            </w:pPr>
            <w:r w:rsidRPr="009E2363">
              <w:rPr>
                <w:rFonts w:ascii="CordiaUPC" w:hAnsi="CordiaUPC" w:cs="CordiaUPC" w:hint="cs"/>
                <w:color w:val="000000"/>
                <w:sz w:val="26"/>
                <w:szCs w:val="26"/>
                <w:lang w:val="en-US"/>
              </w:rPr>
              <w:t>Tier 1 Capital Ratio/Total Risk-Weighted Asset</w:t>
            </w:r>
          </w:p>
        </w:tc>
        <w:tc>
          <w:tcPr>
            <w:tcW w:w="1260" w:type="dxa"/>
          </w:tcPr>
          <w:p w14:paraId="5849897B" w14:textId="29F1A1C0" w:rsidR="00210043" w:rsidRPr="009E2363" w:rsidRDefault="00210043" w:rsidP="00210043">
            <w:pPr>
              <w:spacing w:line="240" w:lineRule="exact"/>
              <w:ind w:right="-203"/>
              <w:jc w:val="center"/>
              <w:rPr>
                <w:rFonts w:ascii="CordiaUPC" w:hAnsi="CordiaUPC" w:cs="CordiaUPC"/>
                <w:sz w:val="26"/>
                <w:szCs w:val="26"/>
                <w:lang w:bidi="th-TH"/>
              </w:rPr>
            </w:pPr>
            <w:r w:rsidRPr="009E2363">
              <w:rPr>
                <w:rFonts w:ascii="CordiaUPC" w:hAnsi="CordiaUPC" w:cs="CordiaUPC" w:hint="cs"/>
                <w:sz w:val="26"/>
                <w:szCs w:val="26"/>
                <w:cs/>
                <w:lang w:bidi="th-TH"/>
              </w:rPr>
              <w:t>9</w:t>
            </w:r>
            <w:r w:rsidRPr="009E2363">
              <w:rPr>
                <w:rFonts w:ascii="CordiaUPC" w:hAnsi="CordiaUPC" w:cs="CordiaUPC" w:hint="cs"/>
                <w:sz w:val="26"/>
                <w:szCs w:val="26"/>
              </w:rPr>
              <w:t>.5</w:t>
            </w:r>
            <w:r w:rsidR="002E1870">
              <w:rPr>
                <w:rFonts w:ascii="CordiaUPC" w:hAnsi="CordiaUPC" w:cs="CordiaUPC" w:hint="cs"/>
                <w:sz w:val="26"/>
                <w:szCs w:val="26"/>
                <w:cs/>
                <w:lang w:bidi="th-TH"/>
              </w:rPr>
              <w:t>0</w:t>
            </w:r>
          </w:p>
        </w:tc>
        <w:tc>
          <w:tcPr>
            <w:tcW w:w="1350" w:type="dxa"/>
          </w:tcPr>
          <w:p w14:paraId="182C147E" w14:textId="56DE0A92" w:rsidR="00210043" w:rsidRPr="009E2363" w:rsidRDefault="00210043" w:rsidP="00210043">
            <w:pPr>
              <w:tabs>
                <w:tab w:val="decimal" w:pos="620"/>
              </w:tabs>
              <w:spacing w:line="240" w:lineRule="exact"/>
              <w:ind w:right="153"/>
              <w:rPr>
                <w:rFonts w:ascii="CordiaUPC" w:hAnsi="CordiaUPC" w:cs="CordiaUPC"/>
                <w:strike/>
                <w:sz w:val="26"/>
                <w:szCs w:val="26"/>
                <w:lang w:bidi="th-TH"/>
              </w:rPr>
            </w:pPr>
            <w:r w:rsidRPr="00DE110D">
              <w:rPr>
                <w:rFonts w:ascii="CordiaUPC" w:hAnsi="CordiaUPC" w:cs="CordiaUPC"/>
                <w:sz w:val="26"/>
                <w:szCs w:val="26"/>
              </w:rPr>
              <w:t>16.86</w:t>
            </w:r>
          </w:p>
        </w:tc>
        <w:tc>
          <w:tcPr>
            <w:tcW w:w="1530" w:type="dxa"/>
          </w:tcPr>
          <w:p w14:paraId="6E1AF352" w14:textId="371FBAE3" w:rsidR="00210043" w:rsidRPr="009E2363" w:rsidRDefault="00210043" w:rsidP="00210043">
            <w:pPr>
              <w:tabs>
                <w:tab w:val="decimal" w:pos="700"/>
              </w:tabs>
              <w:spacing w:line="240" w:lineRule="exact"/>
              <w:ind w:right="53"/>
              <w:rPr>
                <w:rFonts w:ascii="CordiaUPC" w:hAnsi="CordiaUPC" w:cs="CordiaUPC"/>
                <w:sz w:val="26"/>
                <w:szCs w:val="26"/>
              </w:rPr>
            </w:pPr>
            <w:r w:rsidRPr="009E2363">
              <w:rPr>
                <w:rFonts w:ascii="CordiaUPC" w:hAnsi="CordiaUPC" w:cs="CordiaUPC"/>
                <w:sz w:val="26"/>
                <w:szCs w:val="26"/>
              </w:rPr>
              <w:t>16.78</w:t>
            </w:r>
          </w:p>
        </w:tc>
      </w:tr>
      <w:tr w:rsidR="00210043" w:rsidRPr="009E2363" w14:paraId="78AD3B0F" w14:textId="77777777" w:rsidTr="00085F44">
        <w:tc>
          <w:tcPr>
            <w:tcW w:w="5040" w:type="dxa"/>
          </w:tcPr>
          <w:p w14:paraId="59C55239" w14:textId="77777777" w:rsidR="00210043" w:rsidRPr="009E2363" w:rsidRDefault="00210043" w:rsidP="00210043">
            <w:pPr>
              <w:tabs>
                <w:tab w:val="left" w:pos="252"/>
              </w:tabs>
              <w:spacing w:line="240" w:lineRule="exact"/>
              <w:ind w:right="-380"/>
              <w:outlineLvl w:val="7"/>
              <w:rPr>
                <w:rFonts w:ascii="CordiaUPC" w:hAnsi="CordiaUPC" w:cs="CordiaUPC"/>
                <w:color w:val="000000"/>
                <w:sz w:val="26"/>
                <w:szCs w:val="26"/>
                <w:lang w:val="en-US"/>
              </w:rPr>
            </w:pPr>
            <w:r w:rsidRPr="009E2363">
              <w:rPr>
                <w:rFonts w:ascii="CordiaUPC" w:hAnsi="CordiaUPC" w:cs="CordiaUPC" w:hint="cs"/>
                <w:color w:val="000000"/>
                <w:sz w:val="26"/>
                <w:szCs w:val="26"/>
                <w:lang w:val="en-US"/>
              </w:rPr>
              <w:t>Common Equity Tier 1 Capital Ratio/Total Risk-Weighted Asset</w:t>
            </w:r>
          </w:p>
        </w:tc>
        <w:tc>
          <w:tcPr>
            <w:tcW w:w="1260" w:type="dxa"/>
            <w:vAlign w:val="bottom"/>
          </w:tcPr>
          <w:p w14:paraId="01F04029" w14:textId="35D7146D" w:rsidR="00210043" w:rsidRPr="009E2363" w:rsidRDefault="00210043" w:rsidP="00210043">
            <w:pPr>
              <w:spacing w:line="240" w:lineRule="exact"/>
              <w:ind w:right="-203"/>
              <w:jc w:val="center"/>
              <w:rPr>
                <w:rFonts w:ascii="CordiaUPC" w:hAnsi="CordiaUPC" w:cs="CordiaUPC"/>
                <w:sz w:val="26"/>
                <w:szCs w:val="26"/>
                <w:lang w:bidi="th-TH"/>
              </w:rPr>
            </w:pPr>
            <w:r w:rsidRPr="009E2363">
              <w:rPr>
                <w:rFonts w:ascii="CordiaUPC" w:hAnsi="CordiaUPC" w:cs="CordiaUPC" w:hint="cs"/>
                <w:sz w:val="26"/>
                <w:szCs w:val="26"/>
                <w:cs/>
                <w:lang w:bidi="th-TH"/>
              </w:rPr>
              <w:t>8</w:t>
            </w:r>
            <w:r w:rsidRPr="009E2363">
              <w:rPr>
                <w:rFonts w:ascii="CordiaUPC" w:hAnsi="CordiaUPC" w:cs="CordiaUPC" w:hint="cs"/>
                <w:sz w:val="26"/>
                <w:szCs w:val="26"/>
              </w:rPr>
              <w:t>.0</w:t>
            </w:r>
            <w:r w:rsidR="002E1870">
              <w:rPr>
                <w:rFonts w:ascii="CordiaUPC" w:hAnsi="CordiaUPC" w:cs="CordiaUPC" w:hint="cs"/>
                <w:sz w:val="26"/>
                <w:szCs w:val="26"/>
                <w:cs/>
                <w:lang w:bidi="th-TH"/>
              </w:rPr>
              <w:t>0</w:t>
            </w:r>
          </w:p>
        </w:tc>
        <w:tc>
          <w:tcPr>
            <w:tcW w:w="1350" w:type="dxa"/>
            <w:vAlign w:val="bottom"/>
          </w:tcPr>
          <w:p w14:paraId="78DA0423" w14:textId="1F48607A" w:rsidR="00210043" w:rsidRPr="009E2363" w:rsidRDefault="00210043" w:rsidP="00210043">
            <w:pPr>
              <w:tabs>
                <w:tab w:val="decimal" w:pos="620"/>
              </w:tabs>
              <w:spacing w:line="240" w:lineRule="exact"/>
              <w:ind w:right="153"/>
              <w:rPr>
                <w:rFonts w:ascii="CordiaUPC" w:hAnsi="CordiaUPC" w:cs="CordiaUPC"/>
                <w:strike/>
                <w:sz w:val="26"/>
                <w:szCs w:val="26"/>
                <w:lang w:val="en-US" w:bidi="th-TH"/>
              </w:rPr>
            </w:pPr>
            <w:r w:rsidRPr="00DE110D">
              <w:rPr>
                <w:rFonts w:ascii="CordiaUPC" w:hAnsi="CordiaUPC" w:cs="CordiaUPC"/>
                <w:sz w:val="26"/>
                <w:szCs w:val="26"/>
              </w:rPr>
              <w:t>16.58</w:t>
            </w:r>
          </w:p>
        </w:tc>
        <w:tc>
          <w:tcPr>
            <w:tcW w:w="1530" w:type="dxa"/>
            <w:vAlign w:val="bottom"/>
          </w:tcPr>
          <w:p w14:paraId="5EDDA91A" w14:textId="6914E01A" w:rsidR="00210043" w:rsidRPr="009E2363" w:rsidRDefault="00210043" w:rsidP="00210043">
            <w:pPr>
              <w:tabs>
                <w:tab w:val="decimal" w:pos="700"/>
              </w:tabs>
              <w:spacing w:line="240" w:lineRule="exact"/>
              <w:ind w:right="53"/>
              <w:rPr>
                <w:rFonts w:ascii="CordiaUPC" w:hAnsi="CordiaUPC" w:cs="CordiaUPC"/>
                <w:sz w:val="26"/>
                <w:szCs w:val="26"/>
                <w:lang w:val="en-US"/>
              </w:rPr>
            </w:pPr>
            <w:r w:rsidRPr="009E2363">
              <w:rPr>
                <w:rFonts w:ascii="CordiaUPC" w:hAnsi="CordiaUPC" w:cs="CordiaUPC"/>
                <w:sz w:val="26"/>
                <w:szCs w:val="26"/>
              </w:rPr>
              <w:t>16.56</w:t>
            </w:r>
          </w:p>
        </w:tc>
      </w:tr>
    </w:tbl>
    <w:p w14:paraId="28BFAEE1" w14:textId="17375B03" w:rsidR="000552B4" w:rsidRPr="009E2363" w:rsidRDefault="000552B4" w:rsidP="00FA0DAE">
      <w:pPr>
        <w:spacing w:before="120" w:line="240" w:lineRule="exact"/>
        <w:ind w:left="720" w:right="58" w:hanging="187"/>
        <w:jc w:val="thaiDistribute"/>
        <w:rPr>
          <w:rFonts w:ascii="CordiaUPC" w:hAnsi="CordiaUPC" w:cs="CordiaUPC"/>
          <w:color w:val="000000"/>
          <w:szCs w:val="22"/>
          <w:lang w:val="en-US" w:eastAsia="en-GB" w:bidi="th-TH"/>
        </w:rPr>
      </w:pPr>
      <w:r w:rsidRPr="009E2363">
        <w:rPr>
          <w:rFonts w:ascii="CordiaUPC" w:hAnsi="CordiaUPC" w:cs="CordiaUPC" w:hint="cs"/>
          <w:color w:val="000000"/>
          <w:szCs w:val="22"/>
          <w:lang w:val="en-US" w:eastAsia="en-GB" w:bidi="th-TH"/>
        </w:rPr>
        <w:t xml:space="preserve">* </w:t>
      </w:r>
      <w:r w:rsidRPr="009E2363">
        <w:rPr>
          <w:rFonts w:ascii="CordiaUPC" w:hAnsi="CordiaUPC" w:cs="CordiaUPC" w:hint="cs"/>
          <w:color w:val="000000"/>
          <w:szCs w:val="22"/>
          <w:cs/>
          <w:lang w:val="en-US" w:eastAsia="en-GB" w:bidi="th-TH"/>
        </w:rPr>
        <w:t xml:space="preserve"> </w:t>
      </w:r>
      <w:r w:rsidRPr="009E2363">
        <w:rPr>
          <w:rFonts w:ascii="CordiaUPC" w:hAnsi="CordiaUPC" w:cs="CordiaUPC"/>
          <w:color w:val="000000"/>
          <w:szCs w:val="22"/>
          <w:lang w:val="en-US" w:eastAsia="en-GB" w:bidi="th-TH"/>
        </w:rPr>
        <w:t xml:space="preserve">The </w:t>
      </w:r>
      <w:proofErr w:type="spellStart"/>
      <w:r w:rsidRPr="009E2363">
        <w:rPr>
          <w:rFonts w:ascii="CordiaUPC" w:hAnsi="CordiaUPC" w:cs="CordiaUPC"/>
          <w:color w:val="000000"/>
          <w:szCs w:val="22"/>
          <w:lang w:val="en-US" w:eastAsia="en-GB" w:bidi="th-TH"/>
        </w:rPr>
        <w:t>BoT</w:t>
      </w:r>
      <w:proofErr w:type="spellEnd"/>
      <w:r w:rsidRPr="009E2363">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w:t>
      </w:r>
      <w:r w:rsidR="002E1870">
        <w:rPr>
          <w:rFonts w:ascii="CordiaUPC" w:hAnsi="CordiaUPC" w:cs="CordiaUPC"/>
          <w:color w:val="000000"/>
          <w:szCs w:val="22"/>
          <w:lang w:val="en-US" w:eastAsia="en-GB" w:bidi="th-TH"/>
        </w:rPr>
        <w:t>0</w:t>
      </w:r>
      <w:r w:rsidRPr="009E2363">
        <w:rPr>
          <w:rFonts w:ascii="CordiaUPC" w:hAnsi="CordiaUPC" w:cs="CordiaUPC"/>
          <w:color w:val="000000"/>
          <w:szCs w:val="22"/>
          <w:lang w:val="en-US" w:eastAsia="en-GB" w:bidi="th-TH"/>
        </w:rPr>
        <w:t>%</w:t>
      </w:r>
    </w:p>
    <w:p w14:paraId="5CA4AE1A" w14:textId="77777777" w:rsidR="000552B4" w:rsidRPr="009E2363" w:rsidRDefault="000552B4" w:rsidP="000552B4">
      <w:pPr>
        <w:spacing w:line="240" w:lineRule="exact"/>
        <w:rPr>
          <w:rFonts w:cstheme="minorBidi"/>
          <w:sz w:val="20"/>
          <w:szCs w:val="25"/>
          <w:cs/>
          <w:lang w:val="en-US" w:bidi="th-TH"/>
        </w:rPr>
      </w:pPr>
    </w:p>
    <w:p w14:paraId="34B7F669" w14:textId="0F49BF74" w:rsidR="000552B4" w:rsidRPr="009E2363" w:rsidRDefault="000552B4" w:rsidP="001A1270">
      <w:pPr>
        <w:spacing w:line="240" w:lineRule="exact"/>
        <w:ind w:left="540" w:right="-28"/>
        <w:rPr>
          <w:rFonts w:ascii="CordiaUPC" w:hAnsi="CordiaUPC" w:cs="CordiaUPC"/>
          <w:sz w:val="26"/>
          <w:szCs w:val="26"/>
        </w:rPr>
      </w:pPr>
      <w:r w:rsidRPr="009E2363">
        <w:rPr>
          <w:rFonts w:ascii="CordiaUPC" w:hAnsi="CordiaUPC" w:cs="CordiaUPC" w:hint="cs"/>
          <w:sz w:val="26"/>
          <w:szCs w:val="26"/>
        </w:rPr>
        <w:t xml:space="preserve">As at </w:t>
      </w:r>
      <w:r w:rsidR="001A1270" w:rsidRPr="009E2363">
        <w:rPr>
          <w:rFonts w:ascii="CordiaUPC" w:hAnsi="CordiaUPC" w:cs="CordiaUPC" w:hint="cs"/>
          <w:color w:val="000000"/>
          <w:sz w:val="26"/>
          <w:szCs w:val="26"/>
          <w:lang w:val="en-US" w:eastAsia="en-GB" w:bidi="th-TH"/>
        </w:rPr>
        <w:t xml:space="preserve">31 </w:t>
      </w:r>
      <w:r w:rsidR="001A1270">
        <w:rPr>
          <w:rFonts w:ascii="CordiaUPC" w:hAnsi="CordiaUPC" w:cs="CordiaUPC"/>
          <w:color w:val="000000"/>
          <w:sz w:val="26"/>
          <w:szCs w:val="26"/>
          <w:lang w:val="en-US" w:eastAsia="en-GB" w:bidi="th-TH"/>
        </w:rPr>
        <w:t>March</w:t>
      </w:r>
      <w:r w:rsidR="001A1270" w:rsidRPr="009E2363">
        <w:rPr>
          <w:rFonts w:ascii="CordiaUPC" w:hAnsi="CordiaUPC" w:cs="CordiaUPC" w:hint="cs"/>
          <w:color w:val="000000"/>
          <w:sz w:val="26"/>
          <w:szCs w:val="26"/>
          <w:lang w:val="en-US" w:eastAsia="en-GB" w:bidi="th-TH"/>
        </w:rPr>
        <w:t xml:space="preserve"> </w:t>
      </w:r>
      <w:r w:rsidR="001A1270" w:rsidRPr="009E2363">
        <w:rPr>
          <w:rFonts w:ascii="CordiaUPC" w:hAnsi="CordiaUPC" w:cs="CordiaUPC" w:hint="cs"/>
          <w:sz w:val="26"/>
          <w:szCs w:val="26"/>
          <w:lang w:bidi="th-TH"/>
        </w:rPr>
        <w:t>202</w:t>
      </w:r>
      <w:r w:rsidR="001A1270">
        <w:rPr>
          <w:rFonts w:ascii="CordiaUPC" w:hAnsi="CordiaUPC" w:cs="CordiaUPC"/>
          <w:sz w:val="26"/>
          <w:szCs w:val="26"/>
          <w:lang w:bidi="th-TH"/>
        </w:rPr>
        <w:t>4</w:t>
      </w:r>
      <w:r w:rsidR="001A1270" w:rsidRPr="009E2363">
        <w:rPr>
          <w:rFonts w:ascii="CordiaUPC" w:hAnsi="CordiaUPC" w:cs="CordiaUPC" w:hint="cs"/>
          <w:sz w:val="26"/>
          <w:szCs w:val="26"/>
          <w:lang w:bidi="th-TH"/>
        </w:rPr>
        <w:t xml:space="preserve"> </w:t>
      </w:r>
      <w:r w:rsidR="001A1270" w:rsidRPr="009E2363">
        <w:rPr>
          <w:rFonts w:ascii="CordiaUPC" w:hAnsi="CordiaUPC" w:cs="CordiaUPC" w:hint="cs"/>
          <w:color w:val="000000"/>
          <w:sz w:val="26"/>
          <w:szCs w:val="26"/>
          <w:lang w:val="en-US" w:eastAsia="en-GB" w:bidi="th-TH"/>
        </w:rPr>
        <w:t xml:space="preserve">and 31 December </w:t>
      </w:r>
      <w:r w:rsidR="001A1270" w:rsidRPr="009E2363">
        <w:rPr>
          <w:rFonts w:ascii="CordiaUPC" w:hAnsi="CordiaUPC" w:cs="CordiaUPC" w:hint="cs"/>
          <w:sz w:val="26"/>
          <w:szCs w:val="26"/>
          <w:lang w:bidi="th-TH"/>
        </w:rPr>
        <w:t>202</w:t>
      </w:r>
      <w:r w:rsidR="001A1270" w:rsidRPr="009E2363">
        <w:rPr>
          <w:rFonts w:ascii="CordiaUPC" w:hAnsi="CordiaUPC" w:cs="CordiaUPC"/>
          <w:sz w:val="26"/>
          <w:szCs w:val="26"/>
          <w:lang w:bidi="th-TH"/>
        </w:rPr>
        <w:t>3</w:t>
      </w:r>
      <w:r w:rsidRPr="009E2363">
        <w:rPr>
          <w:rFonts w:ascii="CordiaUPC" w:hAnsi="CordiaUPC" w:cs="CordiaUPC" w:hint="cs"/>
          <w:sz w:val="26"/>
          <w:szCs w:val="26"/>
        </w:rPr>
        <w:t xml:space="preserve">, the </w:t>
      </w:r>
      <w:r w:rsidRPr="009E2363">
        <w:rPr>
          <w:rFonts w:ascii="CordiaUPC" w:hAnsi="CordiaUPC" w:cs="CordiaUPC" w:hint="cs"/>
          <w:color w:val="000000"/>
          <w:sz w:val="26"/>
          <w:szCs w:val="26"/>
          <w:lang w:val="en-US" w:eastAsia="en-GB" w:bidi="th-TH"/>
        </w:rPr>
        <w:t>Bank and its subsidiaries</w:t>
      </w:r>
      <w:r w:rsidRPr="009E2363">
        <w:rPr>
          <w:rFonts w:ascii="CordiaUPC" w:hAnsi="CordiaUPC" w:cs="CordiaUPC" w:hint="cs"/>
          <w:sz w:val="26"/>
          <w:szCs w:val="26"/>
        </w:rPr>
        <w:t xml:space="preserve"> have no add-on arising from Single Lending Limit.</w:t>
      </w:r>
    </w:p>
    <w:p w14:paraId="1074E141" w14:textId="20689899" w:rsidR="000552B4" w:rsidRPr="009E2363" w:rsidRDefault="000552B4">
      <w:pPr>
        <w:spacing w:line="240" w:lineRule="auto"/>
        <w:rPr>
          <w:sz w:val="26"/>
          <w:szCs w:val="26"/>
          <w:lang w:bidi="th-TH"/>
        </w:rPr>
      </w:pPr>
    </w:p>
    <w:p w14:paraId="6EF23C8C" w14:textId="77777777" w:rsidR="000552B4" w:rsidRPr="009E2363" w:rsidRDefault="000552B4" w:rsidP="000552B4">
      <w:pPr>
        <w:spacing w:line="240" w:lineRule="exact"/>
        <w:ind w:left="540" w:right="-28"/>
        <w:jc w:val="thaiDistribute"/>
        <w:rPr>
          <w:rFonts w:ascii="CordiaUPC" w:eastAsia="Angsana New" w:hAnsi="CordiaUPC" w:cs="CordiaUPC"/>
          <w:color w:val="000000"/>
          <w:sz w:val="26"/>
          <w:szCs w:val="26"/>
          <w:lang w:val="en-US"/>
        </w:rPr>
      </w:pPr>
      <w:r w:rsidRPr="009E2363">
        <w:rPr>
          <w:rFonts w:ascii="CordiaUPC" w:eastAsia="Angsana New" w:hAnsi="CordiaUPC" w:cs="CordiaUPC" w:hint="cs"/>
          <w:color w:val="000000"/>
          <w:sz w:val="26"/>
          <w:szCs w:val="26"/>
          <w:lang w:val="en-US"/>
        </w:rPr>
        <w:t>Disclosures of capital maintenance information under</w:t>
      </w:r>
      <w:r w:rsidRPr="009E2363">
        <w:rPr>
          <w:rFonts w:ascii="CordiaUPC" w:eastAsia="Angsana New" w:hAnsi="CordiaUPC" w:cs="CordiaUPC"/>
          <w:color w:val="000000"/>
          <w:sz w:val="26"/>
          <w:szCs w:val="26"/>
          <w:lang w:val="en-US"/>
        </w:rPr>
        <w:t xml:space="preserve"> the</w:t>
      </w:r>
      <w:r w:rsidRPr="009E2363">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5E09C111" w14:textId="77777777" w:rsidR="000552B4" w:rsidRPr="009E2363" w:rsidRDefault="000552B4" w:rsidP="000552B4">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552B4" w:rsidRPr="009E2363" w14:paraId="30704572" w14:textId="77777777" w:rsidTr="00A47089">
        <w:trPr>
          <w:trHeight w:val="281"/>
        </w:trPr>
        <w:tc>
          <w:tcPr>
            <w:tcW w:w="2970" w:type="dxa"/>
            <w:shd w:val="clear" w:color="auto" w:fill="auto"/>
          </w:tcPr>
          <w:p w14:paraId="37408CE8" w14:textId="77777777" w:rsidR="000552B4" w:rsidRPr="009E2363" w:rsidRDefault="000552B4" w:rsidP="00A47089">
            <w:pPr>
              <w:spacing w:line="240" w:lineRule="exact"/>
              <w:ind w:left="91"/>
              <w:rPr>
                <w:rFonts w:ascii="CordiaUPC" w:hAnsi="CordiaUPC" w:cs="CordiaUPC"/>
                <w:sz w:val="26"/>
                <w:szCs w:val="26"/>
              </w:rPr>
            </w:pPr>
            <w:r w:rsidRPr="009E2363">
              <w:rPr>
                <w:rFonts w:ascii="CordiaUPC" w:hAnsi="CordiaUPC" w:cs="CordiaUPC" w:hint="cs"/>
                <w:sz w:val="26"/>
                <w:szCs w:val="26"/>
              </w:rPr>
              <w:t>Location of disclosure</w:t>
            </w:r>
          </w:p>
        </w:tc>
        <w:tc>
          <w:tcPr>
            <w:tcW w:w="6300" w:type="dxa"/>
            <w:shd w:val="clear" w:color="auto" w:fill="auto"/>
          </w:tcPr>
          <w:p w14:paraId="426A710E" w14:textId="77777777" w:rsidR="000552B4" w:rsidRPr="009E2363" w:rsidRDefault="000552B4" w:rsidP="00A47089">
            <w:pPr>
              <w:spacing w:line="240" w:lineRule="exact"/>
              <w:ind w:right="72"/>
              <w:rPr>
                <w:rFonts w:ascii="CordiaUPC" w:hAnsi="CordiaUPC" w:cs="CordiaUPC"/>
                <w:i/>
                <w:iCs/>
                <w:color w:val="0000FF"/>
                <w:sz w:val="26"/>
                <w:szCs w:val="26"/>
              </w:rPr>
            </w:pPr>
            <w:r w:rsidRPr="009E2363">
              <w:rPr>
                <w:rFonts w:ascii="CordiaUPC" w:hAnsi="CordiaUPC" w:cs="CordiaUPC"/>
                <w:sz w:val="26"/>
                <w:szCs w:val="26"/>
              </w:rPr>
              <w:t xml:space="preserve">   </w:t>
            </w:r>
            <w:r w:rsidRPr="009E2363">
              <w:rPr>
                <w:rFonts w:ascii="CordiaUPC" w:hAnsi="CordiaUPC" w:cs="CordiaUPC" w:hint="cs"/>
                <w:sz w:val="26"/>
                <w:szCs w:val="26"/>
              </w:rPr>
              <w:t xml:space="preserve">The Bank’s website under Investor Relations section at </w:t>
            </w:r>
          </w:p>
          <w:p w14:paraId="087FF896" w14:textId="77777777" w:rsidR="000552B4" w:rsidRPr="009E2363" w:rsidRDefault="000552B4" w:rsidP="00A47089">
            <w:pPr>
              <w:spacing w:line="240" w:lineRule="exact"/>
              <w:ind w:left="150"/>
              <w:rPr>
                <w:rFonts w:ascii="CordiaUPC" w:hAnsi="CordiaUPC" w:cs="CordiaUPC"/>
                <w:i/>
                <w:iCs/>
                <w:color w:val="0000FF"/>
                <w:sz w:val="26"/>
                <w:szCs w:val="26"/>
                <w:u w:val="single"/>
              </w:rPr>
            </w:pPr>
            <w:r w:rsidRPr="009E2363">
              <w:rPr>
                <w:rFonts w:ascii="CordiaUPC" w:eastAsia="Times New Roman" w:hAnsi="CordiaUPC" w:cs="CordiaUPC"/>
                <w:sz w:val="26"/>
                <w:szCs w:val="26"/>
              </w:rPr>
              <w:t>www.ttbbank.com/en/ir/financial-information/pillar3</w:t>
            </w:r>
          </w:p>
        </w:tc>
      </w:tr>
      <w:tr w:rsidR="000552B4" w:rsidRPr="009E2363" w14:paraId="335A2807" w14:textId="77777777" w:rsidTr="00A47089">
        <w:trPr>
          <w:trHeight w:val="258"/>
        </w:trPr>
        <w:tc>
          <w:tcPr>
            <w:tcW w:w="2970" w:type="dxa"/>
            <w:shd w:val="clear" w:color="auto" w:fill="auto"/>
          </w:tcPr>
          <w:p w14:paraId="5E24EDAB" w14:textId="77777777" w:rsidR="000552B4" w:rsidRPr="009E2363" w:rsidRDefault="000552B4" w:rsidP="00A47089">
            <w:pPr>
              <w:spacing w:line="240" w:lineRule="exact"/>
              <w:ind w:left="117"/>
              <w:rPr>
                <w:rFonts w:ascii="CordiaUPC" w:hAnsi="CordiaUPC" w:cs="CordiaUPC"/>
                <w:sz w:val="26"/>
                <w:szCs w:val="26"/>
              </w:rPr>
            </w:pPr>
            <w:r w:rsidRPr="009E2363">
              <w:rPr>
                <w:rFonts w:ascii="CordiaUPC" w:hAnsi="CordiaUPC" w:cs="CordiaUPC" w:hint="cs"/>
                <w:sz w:val="26"/>
                <w:szCs w:val="26"/>
                <w:lang w:val="en-US" w:bidi="th-TH"/>
              </w:rPr>
              <w:t>D</w:t>
            </w:r>
            <w:proofErr w:type="spellStart"/>
            <w:r w:rsidRPr="009E2363">
              <w:rPr>
                <w:rFonts w:ascii="CordiaUPC" w:hAnsi="CordiaUPC" w:cs="CordiaUPC" w:hint="cs"/>
                <w:sz w:val="26"/>
                <w:szCs w:val="26"/>
              </w:rPr>
              <w:t>isclosure</w:t>
            </w:r>
            <w:proofErr w:type="spellEnd"/>
            <w:r w:rsidRPr="009E2363">
              <w:rPr>
                <w:rFonts w:ascii="CordiaUPC" w:hAnsi="CordiaUPC" w:cs="CordiaUPC" w:hint="cs"/>
                <w:sz w:val="26"/>
                <w:szCs w:val="26"/>
              </w:rPr>
              <w:t xml:space="preserve"> period requirement</w:t>
            </w:r>
          </w:p>
        </w:tc>
        <w:tc>
          <w:tcPr>
            <w:tcW w:w="6300" w:type="dxa"/>
            <w:shd w:val="clear" w:color="auto" w:fill="auto"/>
          </w:tcPr>
          <w:p w14:paraId="49BEAF5C" w14:textId="1A15EE4F" w:rsidR="000552B4" w:rsidRPr="009E2363" w:rsidRDefault="000552B4" w:rsidP="00A47089">
            <w:pPr>
              <w:spacing w:line="240" w:lineRule="exact"/>
              <w:ind w:left="56"/>
              <w:rPr>
                <w:rFonts w:ascii="CordiaUPC" w:hAnsi="CordiaUPC" w:cs="CordiaUPC"/>
                <w:sz w:val="26"/>
                <w:szCs w:val="26"/>
              </w:rPr>
            </w:pPr>
            <w:r w:rsidRPr="009E2363">
              <w:rPr>
                <w:rFonts w:ascii="CordiaUPC" w:hAnsi="CordiaUPC" w:cs="CordiaUPC" w:hint="cs"/>
                <w:sz w:val="26"/>
                <w:szCs w:val="26"/>
              </w:rPr>
              <w:t xml:space="preserve">  Within 4 months after the </w:t>
            </w:r>
            <w:r w:rsidR="00525DEB" w:rsidRPr="009E2363">
              <w:rPr>
                <w:rFonts w:ascii="CordiaUPC" w:hAnsi="CordiaUPC" w:cs="CordiaUPC" w:hint="cs"/>
                <w:sz w:val="26"/>
                <w:szCs w:val="26"/>
              </w:rPr>
              <w:t>year</w:t>
            </w:r>
            <w:r w:rsidR="00A61254" w:rsidRPr="009E2363">
              <w:rPr>
                <w:rFonts w:ascii="CordiaUPC" w:hAnsi="CordiaUPC" w:cs="CordiaUPC" w:hint="cs"/>
                <w:sz w:val="26"/>
                <w:szCs w:val="26"/>
                <w:cs/>
                <w:lang w:bidi="th-TH"/>
              </w:rPr>
              <w:t>-</w:t>
            </w:r>
            <w:r w:rsidRPr="009E2363">
              <w:rPr>
                <w:rFonts w:ascii="CordiaUPC" w:hAnsi="CordiaUPC" w:cs="CordiaUPC" w:hint="cs"/>
                <w:sz w:val="26"/>
                <w:szCs w:val="26"/>
              </w:rPr>
              <w:t>end date as indicated in the B</w:t>
            </w:r>
            <w:r w:rsidRPr="009E2363">
              <w:rPr>
                <w:rFonts w:ascii="CordiaUPC" w:hAnsi="CordiaUPC" w:cs="CordiaUPC"/>
                <w:sz w:val="26"/>
                <w:szCs w:val="26"/>
                <w:lang w:val="en-US" w:bidi="th-TH"/>
              </w:rPr>
              <w:t>o</w:t>
            </w:r>
            <w:r w:rsidRPr="009E2363">
              <w:rPr>
                <w:rFonts w:ascii="CordiaUPC" w:hAnsi="CordiaUPC" w:cs="CordiaUPC" w:hint="cs"/>
                <w:sz w:val="26"/>
                <w:szCs w:val="26"/>
              </w:rPr>
              <w:t>T notification</w:t>
            </w:r>
          </w:p>
        </w:tc>
      </w:tr>
      <w:tr w:rsidR="000552B4" w:rsidRPr="009E2363" w14:paraId="3BEA1C62" w14:textId="77777777" w:rsidTr="00A47089">
        <w:trPr>
          <w:trHeight w:val="245"/>
        </w:trPr>
        <w:tc>
          <w:tcPr>
            <w:tcW w:w="2970" w:type="dxa"/>
            <w:shd w:val="clear" w:color="auto" w:fill="auto"/>
          </w:tcPr>
          <w:p w14:paraId="24BE5296" w14:textId="77777777" w:rsidR="000552B4" w:rsidRPr="009E2363" w:rsidRDefault="000552B4" w:rsidP="00A47089">
            <w:pPr>
              <w:spacing w:line="240" w:lineRule="exact"/>
              <w:ind w:left="117"/>
              <w:rPr>
                <w:rFonts w:ascii="CordiaUPC" w:hAnsi="CordiaUPC" w:cs="CordiaUPC"/>
                <w:sz w:val="26"/>
                <w:szCs w:val="26"/>
              </w:rPr>
            </w:pPr>
            <w:r w:rsidRPr="009E2363">
              <w:rPr>
                <w:rFonts w:ascii="CordiaUPC" w:hAnsi="CordiaUPC" w:cs="CordiaUPC" w:hint="cs"/>
                <w:sz w:val="26"/>
                <w:szCs w:val="26"/>
              </w:rPr>
              <w:t xml:space="preserve">Lasted information as of </w:t>
            </w:r>
          </w:p>
        </w:tc>
        <w:tc>
          <w:tcPr>
            <w:tcW w:w="6300" w:type="dxa"/>
            <w:shd w:val="clear" w:color="auto" w:fill="auto"/>
          </w:tcPr>
          <w:p w14:paraId="34730741" w14:textId="6946F0D7" w:rsidR="000552B4" w:rsidRPr="009E2363" w:rsidRDefault="001A1270" w:rsidP="00A47089">
            <w:pPr>
              <w:spacing w:line="240" w:lineRule="exact"/>
              <w:ind w:left="150"/>
              <w:rPr>
                <w:rFonts w:ascii="CordiaUPC" w:hAnsi="CordiaUPC" w:cs="CordiaUPC"/>
                <w:sz w:val="26"/>
                <w:szCs w:val="26"/>
              </w:rPr>
            </w:pPr>
            <w:r>
              <w:rPr>
                <w:rFonts w:ascii="CordiaUPC" w:hAnsi="CordiaUPC" w:cs="CordiaUPC"/>
                <w:color w:val="000000"/>
                <w:sz w:val="26"/>
                <w:szCs w:val="26"/>
                <w:cs/>
                <w:lang w:val="en-US" w:bidi="th-TH"/>
              </w:rPr>
              <w:t>3</w:t>
            </w:r>
            <w:r>
              <w:rPr>
                <w:rFonts w:ascii="CordiaUPC" w:hAnsi="CordiaUPC" w:cs="CordiaUPC"/>
                <w:color w:val="000000"/>
                <w:sz w:val="26"/>
                <w:szCs w:val="26"/>
                <w:lang w:val="en-US" w:bidi="th-TH"/>
              </w:rPr>
              <w:t>1</w:t>
            </w:r>
            <w:r>
              <w:rPr>
                <w:rFonts w:ascii="CordiaUPC" w:hAnsi="CordiaUPC" w:cs="CordiaUPC" w:hint="cs"/>
                <w:color w:val="000000"/>
                <w:sz w:val="26"/>
                <w:szCs w:val="26"/>
                <w:cs/>
                <w:lang w:val="en-US" w:bidi="th-TH"/>
              </w:rPr>
              <w:t xml:space="preserve"> </w:t>
            </w:r>
            <w:r>
              <w:rPr>
                <w:rFonts w:ascii="CordiaUPC" w:hAnsi="CordiaUPC" w:cs="CordiaUPC"/>
                <w:color w:val="000000"/>
                <w:sz w:val="26"/>
                <w:szCs w:val="26"/>
                <w:lang w:val="en-US" w:bidi="th-TH"/>
              </w:rPr>
              <w:t xml:space="preserve">December </w:t>
            </w:r>
            <w:r w:rsidR="000552B4" w:rsidRPr="009E2363">
              <w:rPr>
                <w:rFonts w:ascii="CordiaUPC" w:hAnsi="CordiaUPC" w:cs="CordiaUPC"/>
                <w:color w:val="000000"/>
                <w:sz w:val="26"/>
                <w:szCs w:val="26"/>
                <w:lang w:val="en-US" w:bidi="th-TH"/>
              </w:rPr>
              <w:t>2023</w:t>
            </w:r>
          </w:p>
        </w:tc>
      </w:tr>
    </w:tbl>
    <w:p w14:paraId="0411F41E" w14:textId="77777777" w:rsidR="00794A71" w:rsidRPr="009E2363" w:rsidRDefault="00794A71" w:rsidP="000552B4">
      <w:pPr>
        <w:spacing w:line="240" w:lineRule="exact"/>
        <w:ind w:left="540"/>
        <w:jc w:val="both"/>
        <w:rPr>
          <w:rFonts w:ascii="CordiaUPC" w:hAnsi="CordiaUPC" w:cs="CordiaUPC"/>
          <w:b/>
          <w:bCs/>
          <w:i/>
          <w:iCs/>
          <w:sz w:val="26"/>
          <w:szCs w:val="26"/>
          <w:cs/>
          <w:lang w:bidi="th-TH"/>
        </w:rPr>
      </w:pPr>
    </w:p>
    <w:p w14:paraId="7DE60854" w14:textId="77777777" w:rsidR="00794A71" w:rsidRDefault="00794A71" w:rsidP="000552B4">
      <w:pPr>
        <w:spacing w:line="240" w:lineRule="exact"/>
        <w:ind w:left="540"/>
        <w:jc w:val="both"/>
        <w:rPr>
          <w:rFonts w:ascii="CordiaUPC" w:hAnsi="CordiaUPC" w:cs="CordiaUPC"/>
          <w:b/>
          <w:bCs/>
          <w:i/>
          <w:iCs/>
          <w:sz w:val="26"/>
          <w:szCs w:val="26"/>
          <w:lang w:val="en-US"/>
        </w:rPr>
      </w:pPr>
    </w:p>
    <w:p w14:paraId="4063511B" w14:textId="77777777" w:rsidR="00E52856" w:rsidRDefault="00E52856" w:rsidP="000552B4">
      <w:pPr>
        <w:spacing w:line="240" w:lineRule="exact"/>
        <w:ind w:left="540"/>
        <w:jc w:val="both"/>
        <w:rPr>
          <w:rFonts w:ascii="CordiaUPC" w:hAnsi="CordiaUPC" w:cs="CordiaUPC"/>
          <w:b/>
          <w:bCs/>
          <w:i/>
          <w:iCs/>
          <w:sz w:val="26"/>
          <w:szCs w:val="26"/>
          <w:lang w:val="en-US"/>
        </w:rPr>
      </w:pPr>
    </w:p>
    <w:p w14:paraId="505DBCCF" w14:textId="3FCEDC4B" w:rsidR="000552B4" w:rsidRPr="009E2363" w:rsidRDefault="000552B4" w:rsidP="000552B4">
      <w:pPr>
        <w:spacing w:line="240" w:lineRule="exact"/>
        <w:ind w:left="540"/>
        <w:jc w:val="both"/>
        <w:rPr>
          <w:rFonts w:ascii="CordiaUPC" w:hAnsi="CordiaUPC" w:cs="CordiaUPC"/>
          <w:b/>
          <w:bCs/>
          <w:i/>
          <w:iCs/>
          <w:sz w:val="26"/>
          <w:szCs w:val="26"/>
        </w:rPr>
      </w:pPr>
      <w:r w:rsidRPr="009E2363">
        <w:rPr>
          <w:rFonts w:ascii="CordiaUPC" w:hAnsi="CordiaUPC" w:cs="CordiaUPC" w:hint="cs"/>
          <w:b/>
          <w:bCs/>
          <w:i/>
          <w:iCs/>
          <w:sz w:val="26"/>
          <w:szCs w:val="26"/>
        </w:rPr>
        <w:lastRenderedPageBreak/>
        <w:t>Capital management</w:t>
      </w:r>
    </w:p>
    <w:p w14:paraId="37212771" w14:textId="77777777" w:rsidR="000552B4" w:rsidRPr="009E2363" w:rsidRDefault="000552B4" w:rsidP="000552B4">
      <w:pPr>
        <w:pStyle w:val="block"/>
        <w:spacing w:after="0" w:line="240" w:lineRule="exact"/>
        <w:ind w:left="547" w:firstLine="14"/>
        <w:jc w:val="both"/>
        <w:rPr>
          <w:rFonts w:ascii="CordiaUPC" w:hAnsi="CordiaUPC" w:cs="CordiaUPC"/>
          <w:szCs w:val="22"/>
          <w:lang w:val="en-US"/>
        </w:rPr>
      </w:pPr>
    </w:p>
    <w:p w14:paraId="0DF2F684" w14:textId="77777777" w:rsidR="000552B4" w:rsidRPr="009E2363" w:rsidRDefault="000552B4" w:rsidP="000552B4">
      <w:pPr>
        <w:spacing w:line="240" w:lineRule="exact"/>
        <w:ind w:left="540"/>
        <w:jc w:val="thaiDistribute"/>
        <w:rPr>
          <w:rFonts w:ascii="CordiaUPC" w:eastAsia="Angsana New" w:hAnsi="CordiaUPC" w:cs="CordiaUPC"/>
          <w:color w:val="000000"/>
          <w:sz w:val="26"/>
          <w:szCs w:val="26"/>
          <w:lang w:val="en-US"/>
        </w:rPr>
      </w:pPr>
      <w:r w:rsidRPr="009E2363">
        <w:rPr>
          <w:rFonts w:ascii="CordiaUPC" w:eastAsia="Angsana New" w:hAnsi="CordiaUPC" w:cs="CordiaUPC" w:hint="cs"/>
          <w:color w:val="000000"/>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3CE7DEF9" w14:textId="77777777" w:rsidR="000552B4" w:rsidRPr="009E2363" w:rsidRDefault="000552B4" w:rsidP="000552B4">
      <w:pPr>
        <w:pStyle w:val="block"/>
        <w:spacing w:after="0" w:line="240" w:lineRule="exact"/>
        <w:ind w:left="540"/>
        <w:jc w:val="thaiDistribute"/>
        <w:rPr>
          <w:rFonts w:ascii="CordiaUPC" w:hAnsi="CordiaUPC" w:cs="CordiaUPC"/>
          <w:szCs w:val="22"/>
          <w:lang w:val="en-US"/>
        </w:rPr>
      </w:pPr>
    </w:p>
    <w:p w14:paraId="33B6FC07" w14:textId="48145E3A" w:rsidR="00986600" w:rsidRPr="009E2363" w:rsidRDefault="00751339" w:rsidP="001C09F9">
      <w:pPr>
        <w:pStyle w:val="Heading1"/>
        <w:numPr>
          <w:ilvl w:val="0"/>
          <w:numId w:val="0"/>
        </w:numPr>
        <w:spacing w:before="0" w:after="0" w:line="240" w:lineRule="exact"/>
        <w:ind w:left="540" w:hanging="540"/>
        <w:rPr>
          <w:rFonts w:ascii="CordiaUPC" w:hAnsi="CordiaUPC" w:cs="CordiaUPC"/>
          <w:i w:val="0"/>
          <w:iCs/>
          <w:sz w:val="28"/>
          <w:szCs w:val="28"/>
        </w:rPr>
      </w:pPr>
      <w:bookmarkStart w:id="2" w:name="_Hlk45891494"/>
      <w:r w:rsidRPr="009E2363">
        <w:rPr>
          <w:rFonts w:ascii="CordiaUPC" w:hAnsi="CordiaUPC" w:cs="CordiaUPC"/>
          <w:i w:val="0"/>
          <w:iCs/>
          <w:sz w:val="28"/>
          <w:szCs w:val="28"/>
        </w:rPr>
        <w:t>5</w:t>
      </w:r>
      <w:r w:rsidR="005A07E7" w:rsidRPr="009E2363">
        <w:rPr>
          <w:rFonts w:ascii="CordiaUPC" w:hAnsi="CordiaUPC" w:cs="CordiaUPC" w:hint="cs"/>
          <w:sz w:val="28"/>
          <w:szCs w:val="28"/>
        </w:rPr>
        <w:tab/>
      </w:r>
      <w:r w:rsidR="00986600" w:rsidRPr="009E2363">
        <w:rPr>
          <w:rFonts w:ascii="CordiaUPC" w:hAnsi="CordiaUPC" w:cs="CordiaUPC" w:hint="cs"/>
          <w:i w:val="0"/>
          <w:iCs/>
          <w:sz w:val="28"/>
          <w:szCs w:val="28"/>
        </w:rPr>
        <w:t>Investments, net</w:t>
      </w:r>
    </w:p>
    <w:p w14:paraId="74BEC5C3" w14:textId="77777777" w:rsidR="00AF1AC5" w:rsidRPr="009E2363" w:rsidRDefault="00AF1AC5" w:rsidP="00AF1AC5">
      <w:pPr>
        <w:pStyle w:val="block"/>
        <w:spacing w:after="0" w:line="240" w:lineRule="exact"/>
        <w:ind w:left="540"/>
        <w:jc w:val="thaiDistribute"/>
        <w:rPr>
          <w:rFonts w:ascii="CordiaUPC" w:hAnsi="CordiaUPC" w:cs="CordiaUPC"/>
          <w:szCs w:val="22"/>
          <w:lang w:val="en-US"/>
        </w:rPr>
      </w:pPr>
    </w:p>
    <w:p w14:paraId="55B5B9EE" w14:textId="3D0606C9" w:rsidR="00AF1AC5" w:rsidRPr="009E2363" w:rsidRDefault="00751339" w:rsidP="00AF1AC5">
      <w:pPr>
        <w:pStyle w:val="index"/>
        <w:spacing w:after="0" w:line="240" w:lineRule="exact"/>
        <w:ind w:left="547" w:hanging="547"/>
        <w:rPr>
          <w:rFonts w:ascii="CordiaUPC" w:hAnsi="CordiaUPC" w:cs="CordiaUPC"/>
          <w:b/>
          <w:bCs/>
          <w:sz w:val="26"/>
          <w:szCs w:val="26"/>
        </w:rPr>
      </w:pPr>
      <w:r w:rsidRPr="009E2363">
        <w:rPr>
          <w:rFonts w:ascii="CordiaUPC" w:hAnsi="CordiaUPC" w:cs="CordiaUPC"/>
          <w:b/>
          <w:bCs/>
          <w:sz w:val="26"/>
          <w:szCs w:val="26"/>
          <w:lang w:bidi="th-TH"/>
        </w:rPr>
        <w:t>5</w:t>
      </w:r>
      <w:r w:rsidR="00AF1AC5" w:rsidRPr="009E2363">
        <w:rPr>
          <w:rFonts w:ascii="CordiaUPC" w:hAnsi="CordiaUPC" w:cs="CordiaUPC" w:hint="cs"/>
          <w:b/>
          <w:bCs/>
          <w:sz w:val="26"/>
          <w:szCs w:val="26"/>
          <w:lang w:bidi="th-TH"/>
        </w:rPr>
        <w:t>.1</w:t>
      </w:r>
      <w:r w:rsidR="00AF1AC5" w:rsidRPr="009E2363">
        <w:rPr>
          <w:rFonts w:ascii="CordiaUPC" w:hAnsi="CordiaUPC" w:cs="CordiaUPC" w:hint="cs"/>
          <w:b/>
          <w:bCs/>
          <w:sz w:val="26"/>
          <w:szCs w:val="26"/>
          <w:lang w:bidi="th-TH"/>
        </w:rPr>
        <w:tab/>
      </w:r>
      <w:r w:rsidR="00AF1AC5" w:rsidRPr="009E2363">
        <w:rPr>
          <w:rFonts w:ascii="CordiaUPC" w:hAnsi="CordiaUPC" w:cs="CordiaUPC" w:hint="cs"/>
          <w:b/>
          <w:bCs/>
          <w:sz w:val="26"/>
          <w:szCs w:val="26"/>
        </w:rPr>
        <w:t>Classified by type of investments</w:t>
      </w:r>
    </w:p>
    <w:p w14:paraId="37AAD579" w14:textId="77777777" w:rsidR="00AF1AC5" w:rsidRPr="009E2363" w:rsidRDefault="00AF1AC5" w:rsidP="00AF1AC5">
      <w:pPr>
        <w:pStyle w:val="index"/>
        <w:spacing w:after="0" w:line="240" w:lineRule="exact"/>
        <w:ind w:left="547" w:hanging="547"/>
        <w:rPr>
          <w:rFonts w:ascii="CordiaUPC" w:hAnsi="CordiaUPC" w:cs="CordiaUPC"/>
          <w:b/>
          <w:bCs/>
          <w:sz w:val="26"/>
          <w:szCs w:val="26"/>
        </w:rPr>
      </w:pPr>
    </w:p>
    <w:tbl>
      <w:tblPr>
        <w:tblW w:w="9210" w:type="dxa"/>
        <w:tblInd w:w="529" w:type="dxa"/>
        <w:tblLayout w:type="fixed"/>
        <w:tblCellMar>
          <w:left w:w="79" w:type="dxa"/>
          <w:right w:w="79" w:type="dxa"/>
        </w:tblCellMar>
        <w:tblLook w:val="04A0" w:firstRow="1" w:lastRow="0" w:firstColumn="1" w:lastColumn="0" w:noHBand="0" w:noVBand="1"/>
      </w:tblPr>
      <w:tblGrid>
        <w:gridCol w:w="3701"/>
        <w:gridCol w:w="1236"/>
        <w:gridCol w:w="178"/>
        <w:gridCol w:w="1215"/>
        <w:gridCol w:w="180"/>
        <w:gridCol w:w="1260"/>
        <w:gridCol w:w="180"/>
        <w:gridCol w:w="1247"/>
        <w:gridCol w:w="13"/>
      </w:tblGrid>
      <w:tr w:rsidR="00AF1AC5" w:rsidRPr="009E2363" w14:paraId="7BD3CE57" w14:textId="77777777" w:rsidTr="00511D40">
        <w:trPr>
          <w:gridAfter w:val="1"/>
          <w:wAfter w:w="13" w:type="dxa"/>
          <w:cantSplit/>
          <w:trHeight w:val="20"/>
          <w:tblHeader/>
        </w:trPr>
        <w:tc>
          <w:tcPr>
            <w:tcW w:w="3701" w:type="dxa"/>
            <w:vAlign w:val="bottom"/>
          </w:tcPr>
          <w:p w14:paraId="2FCC6005" w14:textId="77777777" w:rsidR="00AF1AC5" w:rsidRPr="009E2363" w:rsidRDefault="00AF1AC5" w:rsidP="00A47089">
            <w:pPr>
              <w:pStyle w:val="NoSpacing"/>
              <w:spacing w:line="240" w:lineRule="exact"/>
              <w:rPr>
                <w:rFonts w:ascii="CordiaUPC" w:hAnsi="CordiaUPC" w:cs="CordiaUPC"/>
                <w:sz w:val="26"/>
                <w:szCs w:val="26"/>
              </w:rPr>
            </w:pPr>
          </w:p>
        </w:tc>
        <w:tc>
          <w:tcPr>
            <w:tcW w:w="5496" w:type="dxa"/>
            <w:gridSpan w:val="7"/>
            <w:vAlign w:val="bottom"/>
            <w:hideMark/>
          </w:tcPr>
          <w:p w14:paraId="4E8C6A38" w14:textId="77777777" w:rsidR="00AF1AC5" w:rsidRPr="009E2363" w:rsidRDefault="00AF1AC5" w:rsidP="00A47089">
            <w:pPr>
              <w:pStyle w:val="NoSpacing"/>
              <w:spacing w:line="240" w:lineRule="exact"/>
              <w:jc w:val="center"/>
              <w:rPr>
                <w:rFonts w:ascii="CordiaUPC" w:hAnsi="CordiaUPC" w:cs="CordiaUPC"/>
                <w:b/>
                <w:sz w:val="26"/>
                <w:szCs w:val="26"/>
              </w:rPr>
            </w:pPr>
            <w:r w:rsidRPr="009E2363">
              <w:rPr>
                <w:rFonts w:ascii="CordiaUPC" w:hAnsi="CordiaUPC" w:cs="CordiaUPC" w:hint="cs"/>
                <w:b/>
                <w:sz w:val="26"/>
                <w:szCs w:val="26"/>
              </w:rPr>
              <w:t>Consolidated</w:t>
            </w:r>
            <w:r w:rsidRPr="009E2363">
              <w:rPr>
                <w:rFonts w:ascii="CordiaUPC" w:hAnsi="CordiaUPC" w:cs="CordiaUPC" w:hint="cs"/>
                <w:b/>
                <w:sz w:val="26"/>
                <w:szCs w:val="26"/>
                <w:cs/>
              </w:rPr>
              <w:t xml:space="preserve"> </w:t>
            </w:r>
            <w:r w:rsidRPr="009E2363">
              <w:rPr>
                <w:rFonts w:ascii="CordiaUPC" w:hAnsi="CordiaUPC" w:cs="CordiaUPC"/>
                <w:b/>
                <w:sz w:val="26"/>
                <w:szCs w:val="26"/>
              </w:rPr>
              <w:t>and Bank only</w:t>
            </w:r>
          </w:p>
        </w:tc>
      </w:tr>
      <w:tr w:rsidR="00AF1AC5" w:rsidRPr="009E2363" w14:paraId="07451A0A" w14:textId="77777777" w:rsidTr="00511D40">
        <w:trPr>
          <w:cantSplit/>
          <w:trHeight w:val="20"/>
          <w:tblHeader/>
        </w:trPr>
        <w:tc>
          <w:tcPr>
            <w:tcW w:w="3701" w:type="dxa"/>
            <w:vAlign w:val="bottom"/>
          </w:tcPr>
          <w:p w14:paraId="079FE44F" w14:textId="77777777" w:rsidR="00AF1AC5" w:rsidRPr="009E2363" w:rsidRDefault="00AF1AC5" w:rsidP="00A47089">
            <w:pPr>
              <w:pStyle w:val="NoSpacing"/>
              <w:spacing w:line="240" w:lineRule="exact"/>
              <w:rPr>
                <w:rFonts w:ascii="CordiaUPC" w:hAnsi="CordiaUPC" w:cs="CordiaUPC"/>
                <w:sz w:val="26"/>
                <w:szCs w:val="26"/>
              </w:rPr>
            </w:pPr>
          </w:p>
        </w:tc>
        <w:tc>
          <w:tcPr>
            <w:tcW w:w="2625" w:type="dxa"/>
            <w:gridSpan w:val="3"/>
            <w:vAlign w:val="bottom"/>
          </w:tcPr>
          <w:p w14:paraId="1C065230" w14:textId="77777777" w:rsidR="00AF1AC5" w:rsidRPr="009E2363" w:rsidRDefault="00AF1AC5" w:rsidP="00A47089">
            <w:pPr>
              <w:pStyle w:val="NoSpacing"/>
              <w:spacing w:line="240" w:lineRule="exact"/>
              <w:jc w:val="center"/>
              <w:rPr>
                <w:rFonts w:ascii="CordiaUPC" w:hAnsi="CordiaUPC" w:cs="CordiaUPC"/>
                <w:b/>
                <w:sz w:val="26"/>
                <w:szCs w:val="26"/>
              </w:rPr>
            </w:pPr>
            <w:proofErr w:type="spellStart"/>
            <w:r w:rsidRPr="009E2363">
              <w:rPr>
                <w:rFonts w:ascii="CordiaUPC" w:hAnsi="CordiaUPC" w:cs="CordiaUPC"/>
                <w:b/>
                <w:sz w:val="26"/>
                <w:szCs w:val="26"/>
              </w:rPr>
              <w:t>Amortised</w:t>
            </w:r>
            <w:proofErr w:type="spellEnd"/>
            <w:r w:rsidRPr="009E2363">
              <w:rPr>
                <w:rFonts w:ascii="CordiaUPC" w:hAnsi="CordiaUPC" w:cs="CordiaUPC"/>
                <w:b/>
                <w:sz w:val="26"/>
                <w:szCs w:val="26"/>
              </w:rPr>
              <w:t xml:space="preserve"> cost/ fair value</w:t>
            </w:r>
          </w:p>
        </w:tc>
        <w:tc>
          <w:tcPr>
            <w:tcW w:w="180" w:type="dxa"/>
          </w:tcPr>
          <w:p w14:paraId="398BCAB6" w14:textId="77777777" w:rsidR="00AF1AC5" w:rsidRPr="009E2363" w:rsidRDefault="00AF1AC5" w:rsidP="00A47089">
            <w:pPr>
              <w:pStyle w:val="NoSpacing"/>
              <w:spacing w:line="240" w:lineRule="exact"/>
              <w:jc w:val="center"/>
              <w:rPr>
                <w:rFonts w:ascii="CordiaUPC" w:hAnsi="CordiaUPC" w:cs="CordiaUPC"/>
                <w:b/>
                <w:sz w:val="26"/>
                <w:szCs w:val="26"/>
              </w:rPr>
            </w:pPr>
          </w:p>
        </w:tc>
        <w:tc>
          <w:tcPr>
            <w:tcW w:w="2700" w:type="dxa"/>
            <w:gridSpan w:val="4"/>
          </w:tcPr>
          <w:p w14:paraId="42EC88B3" w14:textId="77777777" w:rsidR="00AF1AC5" w:rsidRPr="009E2363" w:rsidRDefault="00AF1AC5" w:rsidP="00A47089">
            <w:pPr>
              <w:pStyle w:val="NoSpacing"/>
              <w:spacing w:line="240" w:lineRule="exact"/>
              <w:jc w:val="center"/>
              <w:rPr>
                <w:rFonts w:ascii="CordiaUPC" w:hAnsi="CordiaUPC" w:cs="CordiaUPC"/>
                <w:b/>
                <w:sz w:val="26"/>
                <w:szCs w:val="26"/>
              </w:rPr>
            </w:pPr>
            <w:r w:rsidRPr="009E2363">
              <w:rPr>
                <w:rFonts w:ascii="CordiaUPC" w:hAnsi="CordiaUPC" w:cs="CordiaUPC"/>
                <w:b/>
                <w:sz w:val="26"/>
                <w:szCs w:val="26"/>
              </w:rPr>
              <w:t>Dividend income</w:t>
            </w:r>
          </w:p>
        </w:tc>
      </w:tr>
      <w:tr w:rsidR="008D4B62" w:rsidRPr="009E2363" w14:paraId="1436450D" w14:textId="77777777" w:rsidTr="00511D40">
        <w:trPr>
          <w:cantSplit/>
          <w:trHeight w:val="20"/>
          <w:tblHeader/>
        </w:trPr>
        <w:tc>
          <w:tcPr>
            <w:tcW w:w="3701" w:type="dxa"/>
            <w:vAlign w:val="bottom"/>
          </w:tcPr>
          <w:p w14:paraId="27ADD93A" w14:textId="77777777" w:rsidR="008D4B62" w:rsidRPr="009E2363" w:rsidRDefault="008D4B62" w:rsidP="00F35AA8">
            <w:pPr>
              <w:pStyle w:val="NoSpacing"/>
              <w:spacing w:line="240" w:lineRule="exact"/>
              <w:rPr>
                <w:rFonts w:ascii="CordiaUPC" w:hAnsi="CordiaUPC" w:cs="CordiaUPC"/>
                <w:sz w:val="26"/>
                <w:szCs w:val="26"/>
              </w:rPr>
            </w:pPr>
          </w:p>
        </w:tc>
        <w:tc>
          <w:tcPr>
            <w:tcW w:w="1236" w:type="dxa"/>
            <w:vAlign w:val="bottom"/>
          </w:tcPr>
          <w:p w14:paraId="53734BFA" w14:textId="27BCEF9C" w:rsidR="008D4B62" w:rsidRPr="009E2363" w:rsidRDefault="008D4B62" w:rsidP="00F35AA8">
            <w:pPr>
              <w:pStyle w:val="NoSpacing"/>
              <w:spacing w:line="240" w:lineRule="exact"/>
              <w:jc w:val="center"/>
              <w:rPr>
                <w:rFonts w:ascii="CordiaUPC" w:hAnsi="CordiaUPC" w:cs="CordiaUPC"/>
                <w:bCs/>
                <w:sz w:val="26"/>
                <w:szCs w:val="26"/>
              </w:rPr>
            </w:pPr>
          </w:p>
        </w:tc>
        <w:tc>
          <w:tcPr>
            <w:tcW w:w="178" w:type="dxa"/>
            <w:vAlign w:val="bottom"/>
          </w:tcPr>
          <w:p w14:paraId="0936A1B9" w14:textId="77777777" w:rsidR="008D4B62" w:rsidRPr="009E2363" w:rsidRDefault="008D4B62" w:rsidP="00F35AA8">
            <w:pPr>
              <w:pStyle w:val="NoSpacing"/>
              <w:spacing w:line="240" w:lineRule="exact"/>
              <w:jc w:val="center"/>
              <w:rPr>
                <w:rFonts w:ascii="CordiaUPC" w:hAnsi="CordiaUPC" w:cs="CordiaUPC"/>
                <w:bCs/>
                <w:sz w:val="26"/>
                <w:szCs w:val="26"/>
              </w:rPr>
            </w:pPr>
          </w:p>
        </w:tc>
        <w:tc>
          <w:tcPr>
            <w:tcW w:w="1215" w:type="dxa"/>
            <w:vAlign w:val="bottom"/>
          </w:tcPr>
          <w:p w14:paraId="0FE6D8E7" w14:textId="624FBAC5" w:rsidR="008D4B62" w:rsidRPr="009E2363" w:rsidRDefault="008D4B62" w:rsidP="00F35AA8">
            <w:pPr>
              <w:pStyle w:val="NoSpacing"/>
              <w:spacing w:line="240" w:lineRule="exact"/>
              <w:jc w:val="center"/>
              <w:rPr>
                <w:rFonts w:ascii="CordiaUPC" w:hAnsi="CordiaUPC" w:cs="CordiaUPC"/>
                <w:bCs/>
                <w:sz w:val="26"/>
                <w:szCs w:val="26"/>
              </w:rPr>
            </w:pPr>
          </w:p>
        </w:tc>
        <w:tc>
          <w:tcPr>
            <w:tcW w:w="180" w:type="dxa"/>
          </w:tcPr>
          <w:p w14:paraId="261BCD38" w14:textId="77777777" w:rsidR="008D4B62" w:rsidRPr="009E2363" w:rsidRDefault="008D4B62" w:rsidP="00F35AA8">
            <w:pPr>
              <w:pStyle w:val="NoSpacing"/>
              <w:spacing w:line="240" w:lineRule="exact"/>
              <w:jc w:val="center"/>
              <w:rPr>
                <w:rFonts w:ascii="CordiaUPC" w:hAnsi="CordiaUPC" w:cs="CordiaUPC"/>
                <w:bCs/>
                <w:sz w:val="26"/>
                <w:szCs w:val="26"/>
              </w:rPr>
            </w:pPr>
          </w:p>
        </w:tc>
        <w:tc>
          <w:tcPr>
            <w:tcW w:w="2700" w:type="dxa"/>
            <w:gridSpan w:val="4"/>
          </w:tcPr>
          <w:p w14:paraId="2C820CEA" w14:textId="3D2EBB7B" w:rsidR="008D4B62" w:rsidRPr="009E2363" w:rsidRDefault="008D4B62" w:rsidP="00F35AA8">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For the three-month period ended</w:t>
            </w:r>
          </w:p>
        </w:tc>
      </w:tr>
      <w:tr w:rsidR="008D4B62" w:rsidRPr="009E2363" w14:paraId="0226D526" w14:textId="77777777" w:rsidTr="00511D40">
        <w:trPr>
          <w:cantSplit/>
          <w:trHeight w:val="20"/>
          <w:tblHeader/>
        </w:trPr>
        <w:tc>
          <w:tcPr>
            <w:tcW w:w="3701" w:type="dxa"/>
            <w:vAlign w:val="bottom"/>
          </w:tcPr>
          <w:p w14:paraId="4426B55D" w14:textId="77777777" w:rsidR="008D4B62" w:rsidRPr="009E2363" w:rsidRDefault="008D4B62" w:rsidP="008D4B62">
            <w:pPr>
              <w:pStyle w:val="NoSpacing"/>
              <w:spacing w:line="240" w:lineRule="exact"/>
              <w:rPr>
                <w:rFonts w:ascii="CordiaUPC" w:hAnsi="CordiaUPC" w:cs="CordiaUPC"/>
                <w:sz w:val="26"/>
                <w:szCs w:val="26"/>
              </w:rPr>
            </w:pPr>
          </w:p>
        </w:tc>
        <w:tc>
          <w:tcPr>
            <w:tcW w:w="1236" w:type="dxa"/>
            <w:vAlign w:val="bottom"/>
          </w:tcPr>
          <w:p w14:paraId="1C08842F" w14:textId="0A284FD9" w:rsidR="008D4B62" w:rsidRPr="009E2363" w:rsidRDefault="008D4B62" w:rsidP="008D4B62">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w:t>
            </w:r>
            <w:r>
              <w:rPr>
                <w:rFonts w:ascii="CordiaUPC" w:hAnsi="CordiaUPC" w:cs="CordiaUPC"/>
                <w:bCs/>
                <w:sz w:val="26"/>
                <w:szCs w:val="26"/>
              </w:rPr>
              <w:t>4</w:t>
            </w:r>
          </w:p>
        </w:tc>
        <w:tc>
          <w:tcPr>
            <w:tcW w:w="178" w:type="dxa"/>
            <w:vAlign w:val="bottom"/>
          </w:tcPr>
          <w:p w14:paraId="0DC3B8EC" w14:textId="77777777" w:rsidR="008D4B62" w:rsidRPr="009E2363" w:rsidRDefault="008D4B62" w:rsidP="008D4B62">
            <w:pPr>
              <w:pStyle w:val="NoSpacing"/>
              <w:spacing w:line="240" w:lineRule="exact"/>
              <w:jc w:val="center"/>
              <w:rPr>
                <w:rFonts w:ascii="CordiaUPC" w:hAnsi="CordiaUPC" w:cs="CordiaUPC"/>
                <w:bCs/>
                <w:sz w:val="26"/>
                <w:szCs w:val="26"/>
              </w:rPr>
            </w:pPr>
          </w:p>
        </w:tc>
        <w:tc>
          <w:tcPr>
            <w:tcW w:w="1215" w:type="dxa"/>
            <w:vAlign w:val="bottom"/>
          </w:tcPr>
          <w:p w14:paraId="2899F1E7" w14:textId="478BDE33" w:rsidR="008D4B62" w:rsidRPr="009E2363" w:rsidRDefault="008D4B62" w:rsidP="008D4B62">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w:t>
            </w:r>
            <w:r w:rsidRPr="0074063A">
              <w:rPr>
                <w:rFonts w:ascii="CordiaUPC" w:hAnsi="CordiaUPC" w:cs="CordiaUPC" w:hint="cs"/>
                <w:bCs/>
                <w:sz w:val="26"/>
                <w:szCs w:val="26"/>
                <w:cs/>
              </w:rPr>
              <w:t xml:space="preserve"> </w:t>
            </w:r>
            <w:r w:rsidRPr="0074063A">
              <w:rPr>
                <w:rFonts w:ascii="CordiaUPC" w:hAnsi="CordiaUPC" w:cs="CordiaUPC"/>
                <w:bCs/>
                <w:sz w:val="26"/>
                <w:szCs w:val="26"/>
              </w:rPr>
              <w:t>December 202</w:t>
            </w:r>
            <w:r>
              <w:rPr>
                <w:rFonts w:ascii="CordiaUPC" w:hAnsi="CordiaUPC" w:cs="CordiaUPC"/>
                <w:bCs/>
                <w:sz w:val="26"/>
                <w:szCs w:val="26"/>
              </w:rPr>
              <w:t>3</w:t>
            </w:r>
          </w:p>
        </w:tc>
        <w:tc>
          <w:tcPr>
            <w:tcW w:w="180" w:type="dxa"/>
          </w:tcPr>
          <w:p w14:paraId="34E1FF4A" w14:textId="77777777" w:rsidR="008D4B62" w:rsidRPr="009E2363" w:rsidRDefault="008D4B62" w:rsidP="008D4B62">
            <w:pPr>
              <w:pStyle w:val="NoSpacing"/>
              <w:spacing w:line="240" w:lineRule="exact"/>
              <w:jc w:val="center"/>
              <w:rPr>
                <w:rFonts w:ascii="CordiaUPC" w:hAnsi="CordiaUPC" w:cs="CordiaUPC"/>
                <w:bCs/>
                <w:sz w:val="26"/>
                <w:szCs w:val="26"/>
              </w:rPr>
            </w:pPr>
          </w:p>
        </w:tc>
        <w:tc>
          <w:tcPr>
            <w:tcW w:w="1260" w:type="dxa"/>
          </w:tcPr>
          <w:p w14:paraId="5D0B8196" w14:textId="686EAFA4" w:rsidR="008D4B62" w:rsidRPr="009E2363" w:rsidRDefault="008D4B62" w:rsidP="008D4B62">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w:t>
            </w:r>
            <w:r>
              <w:rPr>
                <w:rFonts w:ascii="CordiaUPC" w:hAnsi="CordiaUPC" w:cs="CordiaUPC"/>
                <w:bCs/>
                <w:sz w:val="26"/>
                <w:szCs w:val="26"/>
              </w:rPr>
              <w:t>4</w:t>
            </w:r>
          </w:p>
        </w:tc>
        <w:tc>
          <w:tcPr>
            <w:tcW w:w="180" w:type="dxa"/>
          </w:tcPr>
          <w:p w14:paraId="1D77512E" w14:textId="77777777" w:rsidR="008D4B62" w:rsidRPr="009E2363" w:rsidRDefault="008D4B62" w:rsidP="008D4B62">
            <w:pPr>
              <w:pStyle w:val="NoSpacing"/>
              <w:spacing w:line="240" w:lineRule="exact"/>
              <w:jc w:val="center"/>
              <w:rPr>
                <w:rFonts w:ascii="CordiaUPC" w:hAnsi="CordiaUPC" w:cs="CordiaUPC"/>
                <w:bCs/>
                <w:sz w:val="26"/>
                <w:szCs w:val="26"/>
              </w:rPr>
            </w:pPr>
          </w:p>
        </w:tc>
        <w:tc>
          <w:tcPr>
            <w:tcW w:w="1260" w:type="dxa"/>
            <w:gridSpan w:val="2"/>
          </w:tcPr>
          <w:p w14:paraId="05720497" w14:textId="79552069" w:rsidR="008D4B62" w:rsidRPr="009E2363" w:rsidRDefault="008D4B62" w:rsidP="008D4B62">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w:t>
            </w:r>
            <w:r>
              <w:rPr>
                <w:rFonts w:ascii="CordiaUPC" w:hAnsi="CordiaUPC" w:cs="CordiaUPC"/>
                <w:bCs/>
                <w:sz w:val="26"/>
                <w:szCs w:val="26"/>
              </w:rPr>
              <w:t>3</w:t>
            </w:r>
          </w:p>
        </w:tc>
      </w:tr>
      <w:tr w:rsidR="008D4B62" w:rsidRPr="009E2363" w14:paraId="6843DE54" w14:textId="77777777" w:rsidTr="00511D40">
        <w:trPr>
          <w:cantSplit/>
          <w:trHeight w:val="20"/>
          <w:tblHeader/>
        </w:trPr>
        <w:tc>
          <w:tcPr>
            <w:tcW w:w="3701" w:type="dxa"/>
            <w:vAlign w:val="bottom"/>
          </w:tcPr>
          <w:p w14:paraId="0103C79D" w14:textId="77777777" w:rsidR="008D4B62" w:rsidRPr="009E2363" w:rsidRDefault="008D4B62" w:rsidP="008D4B62">
            <w:pPr>
              <w:pStyle w:val="NoSpacing"/>
              <w:spacing w:line="240" w:lineRule="exact"/>
              <w:rPr>
                <w:rFonts w:ascii="CordiaUPC" w:hAnsi="CordiaUPC" w:cs="CordiaUPC"/>
                <w:b/>
                <w:i/>
                <w:iCs/>
                <w:sz w:val="26"/>
                <w:szCs w:val="26"/>
              </w:rPr>
            </w:pPr>
          </w:p>
        </w:tc>
        <w:tc>
          <w:tcPr>
            <w:tcW w:w="2625" w:type="dxa"/>
            <w:gridSpan w:val="3"/>
            <w:vAlign w:val="bottom"/>
            <w:hideMark/>
          </w:tcPr>
          <w:p w14:paraId="090D74E1" w14:textId="77777777" w:rsidR="008D4B62" w:rsidRPr="009E2363" w:rsidRDefault="008D4B62" w:rsidP="008D4B62">
            <w:pPr>
              <w:pStyle w:val="NoSpacing"/>
              <w:spacing w:line="240" w:lineRule="exact"/>
              <w:jc w:val="center"/>
              <w:rPr>
                <w:rFonts w:ascii="CordiaUPC" w:hAnsi="CordiaUPC" w:cs="CordiaUPC"/>
                <w:bCs/>
                <w:sz w:val="26"/>
                <w:szCs w:val="26"/>
              </w:rPr>
            </w:pPr>
            <w:r w:rsidRPr="009E2363">
              <w:rPr>
                <w:rFonts w:ascii="CordiaUPC" w:hAnsi="CordiaUPC" w:cs="CordiaUPC" w:hint="cs"/>
                <w:bCs/>
                <w:i/>
                <w:iCs/>
                <w:sz w:val="26"/>
                <w:szCs w:val="26"/>
              </w:rPr>
              <w:t>(in million Baht)</w:t>
            </w:r>
          </w:p>
        </w:tc>
        <w:tc>
          <w:tcPr>
            <w:tcW w:w="180" w:type="dxa"/>
          </w:tcPr>
          <w:p w14:paraId="6449A0F9" w14:textId="77777777" w:rsidR="008D4B62" w:rsidRPr="009E2363" w:rsidRDefault="008D4B62" w:rsidP="008D4B62">
            <w:pPr>
              <w:pStyle w:val="NoSpacing"/>
              <w:spacing w:line="240" w:lineRule="exact"/>
              <w:jc w:val="center"/>
              <w:rPr>
                <w:rFonts w:ascii="CordiaUPC" w:hAnsi="CordiaUPC" w:cs="CordiaUPC"/>
                <w:bCs/>
                <w:i/>
                <w:iCs/>
                <w:sz w:val="26"/>
                <w:szCs w:val="26"/>
              </w:rPr>
            </w:pPr>
          </w:p>
        </w:tc>
        <w:tc>
          <w:tcPr>
            <w:tcW w:w="2700" w:type="dxa"/>
            <w:gridSpan w:val="4"/>
          </w:tcPr>
          <w:p w14:paraId="77B14F80" w14:textId="77777777" w:rsidR="008D4B62" w:rsidRPr="009E2363" w:rsidRDefault="008D4B62" w:rsidP="008D4B62">
            <w:pPr>
              <w:pStyle w:val="NoSpacing"/>
              <w:spacing w:line="240" w:lineRule="exact"/>
              <w:jc w:val="center"/>
              <w:rPr>
                <w:rFonts w:ascii="CordiaUPC" w:hAnsi="CordiaUPC" w:cs="CordiaUPC"/>
                <w:bCs/>
                <w:i/>
                <w:iCs/>
                <w:sz w:val="26"/>
                <w:szCs w:val="26"/>
              </w:rPr>
            </w:pPr>
            <w:r w:rsidRPr="009E2363">
              <w:rPr>
                <w:rFonts w:ascii="CordiaUPC" w:hAnsi="CordiaUPC" w:cs="CordiaUPC" w:hint="cs"/>
                <w:bCs/>
                <w:i/>
                <w:iCs/>
                <w:sz w:val="26"/>
                <w:szCs w:val="26"/>
              </w:rPr>
              <w:t>(in million Baht)</w:t>
            </w:r>
          </w:p>
        </w:tc>
      </w:tr>
      <w:tr w:rsidR="008D4B62" w:rsidRPr="009E2363" w14:paraId="2249AD57" w14:textId="77777777" w:rsidTr="00511D40">
        <w:trPr>
          <w:cantSplit/>
          <w:trHeight w:val="20"/>
        </w:trPr>
        <w:tc>
          <w:tcPr>
            <w:tcW w:w="3701" w:type="dxa"/>
            <w:vAlign w:val="bottom"/>
            <w:hideMark/>
          </w:tcPr>
          <w:p w14:paraId="0EB52E09" w14:textId="77777777" w:rsidR="008D4B62" w:rsidRPr="009E2363" w:rsidRDefault="008D4B62" w:rsidP="008D4B62">
            <w:pPr>
              <w:pStyle w:val="NoSpacing"/>
              <w:spacing w:line="240" w:lineRule="exact"/>
              <w:rPr>
                <w:rFonts w:ascii="CordiaUPC" w:hAnsi="CordiaUPC" w:cs="CordiaUPC"/>
                <w:b/>
                <w:i/>
                <w:iCs/>
                <w:sz w:val="26"/>
                <w:szCs w:val="26"/>
              </w:rPr>
            </w:pPr>
            <w:r w:rsidRPr="009E2363">
              <w:rPr>
                <w:rFonts w:ascii="CordiaUPC" w:hAnsi="CordiaUPC" w:cs="CordiaUPC" w:hint="cs"/>
                <w:b/>
                <w:i/>
                <w:iCs/>
                <w:sz w:val="26"/>
                <w:szCs w:val="26"/>
              </w:rPr>
              <w:t xml:space="preserve">Investments in debt securities measured at </w:t>
            </w:r>
          </w:p>
          <w:p w14:paraId="57B3C9DD" w14:textId="77777777" w:rsidR="008D4B62" w:rsidRPr="009E2363" w:rsidRDefault="008D4B62" w:rsidP="008D4B62">
            <w:pPr>
              <w:pStyle w:val="NoSpacing"/>
              <w:spacing w:line="240" w:lineRule="exact"/>
              <w:rPr>
                <w:rFonts w:ascii="CordiaUPC" w:hAnsi="CordiaUPC" w:cs="CordiaUPC"/>
                <w:b/>
                <w:i/>
                <w:iCs/>
                <w:sz w:val="26"/>
                <w:szCs w:val="26"/>
              </w:rPr>
            </w:pPr>
            <w:r w:rsidRPr="009E2363">
              <w:rPr>
                <w:rFonts w:ascii="CordiaUPC" w:hAnsi="CordiaUPC" w:cs="CordiaUPC"/>
                <w:b/>
                <w:i/>
                <w:iCs/>
                <w:sz w:val="26"/>
                <w:szCs w:val="26"/>
              </w:rPr>
              <w:t xml:space="preserve">    </w:t>
            </w:r>
            <w:proofErr w:type="spellStart"/>
            <w:r w:rsidRPr="009E2363">
              <w:rPr>
                <w:rFonts w:ascii="CordiaUPC" w:hAnsi="CordiaUPC" w:cs="CordiaUPC" w:hint="cs"/>
                <w:b/>
                <w:i/>
                <w:iCs/>
                <w:sz w:val="26"/>
                <w:szCs w:val="26"/>
              </w:rPr>
              <w:t>amortised</w:t>
            </w:r>
            <w:proofErr w:type="spellEnd"/>
            <w:r w:rsidRPr="009E2363">
              <w:rPr>
                <w:rFonts w:ascii="CordiaUPC" w:hAnsi="CordiaUPC" w:cs="CordiaUPC"/>
                <w:b/>
                <w:i/>
                <w:iCs/>
                <w:sz w:val="26"/>
                <w:szCs w:val="26"/>
              </w:rPr>
              <w:t xml:space="preserve"> </w:t>
            </w:r>
            <w:r w:rsidRPr="009E2363">
              <w:rPr>
                <w:rFonts w:ascii="CordiaUPC" w:hAnsi="CordiaUPC" w:cs="CordiaUPC" w:hint="cs"/>
                <w:b/>
                <w:i/>
                <w:iCs/>
                <w:sz w:val="26"/>
                <w:szCs w:val="26"/>
              </w:rPr>
              <w:t xml:space="preserve">costs </w:t>
            </w:r>
          </w:p>
        </w:tc>
        <w:tc>
          <w:tcPr>
            <w:tcW w:w="1236" w:type="dxa"/>
            <w:vAlign w:val="bottom"/>
          </w:tcPr>
          <w:p w14:paraId="2753FEC6" w14:textId="77777777" w:rsidR="008D4B62" w:rsidRPr="009E2363" w:rsidRDefault="008D4B62" w:rsidP="008D4B62">
            <w:pPr>
              <w:pStyle w:val="NoSpacing"/>
              <w:spacing w:line="240" w:lineRule="exact"/>
              <w:rPr>
                <w:rFonts w:ascii="CordiaUPC" w:hAnsi="CordiaUPC" w:cs="CordiaUPC"/>
                <w:sz w:val="26"/>
                <w:szCs w:val="26"/>
              </w:rPr>
            </w:pPr>
          </w:p>
        </w:tc>
        <w:tc>
          <w:tcPr>
            <w:tcW w:w="178" w:type="dxa"/>
            <w:vAlign w:val="bottom"/>
          </w:tcPr>
          <w:p w14:paraId="5C61C373" w14:textId="77777777" w:rsidR="008D4B62" w:rsidRPr="009E2363" w:rsidRDefault="008D4B62" w:rsidP="008D4B62">
            <w:pPr>
              <w:pStyle w:val="NoSpacing"/>
              <w:spacing w:line="240" w:lineRule="exact"/>
              <w:rPr>
                <w:rFonts w:ascii="CordiaUPC" w:hAnsi="CordiaUPC" w:cs="CordiaUPC"/>
                <w:sz w:val="26"/>
                <w:szCs w:val="26"/>
                <w:lang w:bidi="ar-SA"/>
              </w:rPr>
            </w:pPr>
          </w:p>
        </w:tc>
        <w:tc>
          <w:tcPr>
            <w:tcW w:w="1215" w:type="dxa"/>
            <w:vAlign w:val="bottom"/>
          </w:tcPr>
          <w:p w14:paraId="2D940498" w14:textId="0FC6A587" w:rsidR="008D4B62" w:rsidRPr="009E2363" w:rsidRDefault="008D4B62" w:rsidP="008D4B62">
            <w:pPr>
              <w:pStyle w:val="NoSpacing"/>
              <w:spacing w:line="240" w:lineRule="exact"/>
              <w:rPr>
                <w:rFonts w:ascii="CordiaUPC" w:hAnsi="CordiaUPC" w:cs="CordiaUPC"/>
                <w:sz w:val="26"/>
                <w:szCs w:val="26"/>
              </w:rPr>
            </w:pPr>
          </w:p>
        </w:tc>
        <w:tc>
          <w:tcPr>
            <w:tcW w:w="180" w:type="dxa"/>
          </w:tcPr>
          <w:p w14:paraId="228111B0" w14:textId="77777777" w:rsidR="008D4B62" w:rsidRPr="009E2363" w:rsidRDefault="008D4B62" w:rsidP="008D4B62">
            <w:pPr>
              <w:pStyle w:val="NoSpacing"/>
              <w:spacing w:line="240" w:lineRule="exact"/>
              <w:rPr>
                <w:rFonts w:ascii="CordiaUPC" w:hAnsi="CordiaUPC" w:cs="CordiaUPC"/>
                <w:sz w:val="26"/>
                <w:szCs w:val="26"/>
              </w:rPr>
            </w:pPr>
          </w:p>
        </w:tc>
        <w:tc>
          <w:tcPr>
            <w:tcW w:w="1260" w:type="dxa"/>
          </w:tcPr>
          <w:p w14:paraId="4C9057F1" w14:textId="77777777" w:rsidR="008D4B62" w:rsidRPr="009E2363" w:rsidRDefault="008D4B62" w:rsidP="008D4B62">
            <w:pPr>
              <w:pStyle w:val="NoSpacing"/>
              <w:spacing w:line="240" w:lineRule="exact"/>
              <w:rPr>
                <w:rFonts w:ascii="CordiaUPC" w:hAnsi="CordiaUPC" w:cs="CordiaUPC"/>
                <w:sz w:val="26"/>
                <w:szCs w:val="26"/>
              </w:rPr>
            </w:pPr>
          </w:p>
        </w:tc>
        <w:tc>
          <w:tcPr>
            <w:tcW w:w="180" w:type="dxa"/>
          </w:tcPr>
          <w:p w14:paraId="588A8B92" w14:textId="77777777" w:rsidR="008D4B62" w:rsidRPr="009E2363" w:rsidRDefault="008D4B62" w:rsidP="008D4B62">
            <w:pPr>
              <w:pStyle w:val="NoSpacing"/>
              <w:spacing w:line="240" w:lineRule="exact"/>
              <w:rPr>
                <w:rFonts w:ascii="CordiaUPC" w:hAnsi="CordiaUPC" w:cs="CordiaUPC"/>
                <w:sz w:val="26"/>
                <w:szCs w:val="26"/>
              </w:rPr>
            </w:pPr>
          </w:p>
        </w:tc>
        <w:tc>
          <w:tcPr>
            <w:tcW w:w="1260" w:type="dxa"/>
            <w:gridSpan w:val="2"/>
          </w:tcPr>
          <w:p w14:paraId="561943C5" w14:textId="77777777" w:rsidR="008D4B62" w:rsidRPr="009E2363" w:rsidRDefault="008D4B62" w:rsidP="008D4B62">
            <w:pPr>
              <w:pStyle w:val="NoSpacing"/>
              <w:spacing w:line="240" w:lineRule="exact"/>
              <w:rPr>
                <w:rFonts w:ascii="CordiaUPC" w:hAnsi="CordiaUPC" w:cs="CordiaUPC"/>
                <w:sz w:val="26"/>
                <w:szCs w:val="26"/>
              </w:rPr>
            </w:pPr>
          </w:p>
        </w:tc>
      </w:tr>
      <w:tr w:rsidR="00376EC0" w:rsidRPr="009E2363" w14:paraId="09FE7FF0" w14:textId="77777777" w:rsidTr="00511D40">
        <w:trPr>
          <w:cantSplit/>
          <w:trHeight w:val="20"/>
        </w:trPr>
        <w:tc>
          <w:tcPr>
            <w:tcW w:w="3701" w:type="dxa"/>
            <w:vAlign w:val="bottom"/>
            <w:hideMark/>
          </w:tcPr>
          <w:p w14:paraId="7F8BB519" w14:textId="77777777" w:rsidR="00376EC0" w:rsidRPr="009E2363" w:rsidRDefault="00376EC0" w:rsidP="00376EC0">
            <w:pPr>
              <w:pStyle w:val="NoSpacing"/>
              <w:spacing w:line="240" w:lineRule="exact"/>
              <w:rPr>
                <w:rFonts w:ascii="CordiaUPC" w:hAnsi="CordiaUPC" w:cs="CordiaUPC"/>
                <w:sz w:val="26"/>
                <w:szCs w:val="26"/>
              </w:rPr>
            </w:pPr>
            <w:r w:rsidRPr="009E2363">
              <w:rPr>
                <w:rFonts w:ascii="CordiaUPC" w:hAnsi="CordiaUPC" w:cs="CordiaUPC"/>
                <w:sz w:val="26"/>
                <w:szCs w:val="26"/>
              </w:rPr>
              <w:t>Government and state enterprise securities</w:t>
            </w:r>
          </w:p>
        </w:tc>
        <w:tc>
          <w:tcPr>
            <w:tcW w:w="1236" w:type="dxa"/>
            <w:shd w:val="clear" w:color="auto" w:fill="auto"/>
            <w:vAlign w:val="bottom"/>
          </w:tcPr>
          <w:p w14:paraId="2DAF7FC3" w14:textId="60D0A160"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Pr>
                <w:rFonts w:ascii="CordiaUPC" w:hAnsi="CordiaUPC" w:cs="CordiaUPC"/>
                <w:sz w:val="26"/>
                <w:szCs w:val="26"/>
              </w:rPr>
              <w:t>55,904</w:t>
            </w:r>
          </w:p>
        </w:tc>
        <w:tc>
          <w:tcPr>
            <w:tcW w:w="178" w:type="dxa"/>
          </w:tcPr>
          <w:p w14:paraId="40C52319"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65E045F4" w14:textId="5782F90F"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E2363">
              <w:rPr>
                <w:rFonts w:ascii="CordiaUPC" w:hAnsi="CordiaUPC" w:cs="CordiaUPC"/>
                <w:sz w:val="26"/>
                <w:szCs w:val="26"/>
              </w:rPr>
              <w:t>55,914</w:t>
            </w:r>
          </w:p>
        </w:tc>
        <w:tc>
          <w:tcPr>
            <w:tcW w:w="180" w:type="dxa"/>
            <w:tcBorders>
              <w:top w:val="nil"/>
              <w:left w:val="nil"/>
              <w:right w:val="nil"/>
            </w:tcBorders>
          </w:tcPr>
          <w:p w14:paraId="67E8939B"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607385B6"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top w:val="nil"/>
              <w:left w:val="nil"/>
              <w:right w:val="nil"/>
            </w:tcBorders>
          </w:tcPr>
          <w:p w14:paraId="4ADD803E"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gridSpan w:val="2"/>
            <w:tcBorders>
              <w:top w:val="nil"/>
              <w:left w:val="nil"/>
              <w:right w:val="nil"/>
            </w:tcBorders>
          </w:tcPr>
          <w:p w14:paraId="2E8D9E4B"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376EC0" w:rsidRPr="009E2363" w14:paraId="1959A9DB" w14:textId="77777777" w:rsidTr="00511D40">
        <w:trPr>
          <w:cantSplit/>
          <w:trHeight w:val="20"/>
        </w:trPr>
        <w:tc>
          <w:tcPr>
            <w:tcW w:w="3701" w:type="dxa"/>
            <w:vAlign w:val="bottom"/>
          </w:tcPr>
          <w:p w14:paraId="037EC1C1" w14:textId="77777777" w:rsidR="00376EC0" w:rsidRPr="009E2363" w:rsidRDefault="00376EC0" w:rsidP="00376EC0">
            <w:pPr>
              <w:pStyle w:val="NoSpacing"/>
              <w:spacing w:line="240" w:lineRule="exact"/>
              <w:rPr>
                <w:rFonts w:ascii="CordiaUPC" w:hAnsi="CordiaUPC" w:cs="CordiaUPC"/>
                <w:sz w:val="26"/>
                <w:szCs w:val="26"/>
              </w:rPr>
            </w:pPr>
            <w:r w:rsidRPr="009E2363">
              <w:rPr>
                <w:rFonts w:ascii="CordiaUPC" w:hAnsi="CordiaUPC" w:cs="CordiaUPC" w:hint="cs"/>
                <w:b/>
                <w:bCs/>
                <w:color w:val="000000"/>
                <w:sz w:val="26"/>
                <w:szCs w:val="26"/>
              </w:rPr>
              <w:t>Total</w:t>
            </w:r>
          </w:p>
        </w:tc>
        <w:tc>
          <w:tcPr>
            <w:tcW w:w="1236" w:type="dxa"/>
            <w:tcBorders>
              <w:top w:val="single" w:sz="4" w:space="0" w:color="auto"/>
            </w:tcBorders>
            <w:shd w:val="clear" w:color="auto" w:fill="auto"/>
            <w:vAlign w:val="bottom"/>
          </w:tcPr>
          <w:p w14:paraId="30DBB8FE" w14:textId="3ECBCFAB" w:rsidR="00376EC0" w:rsidRPr="0004201C"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sidRPr="0004201C">
              <w:rPr>
                <w:rFonts w:ascii="CordiaUPC" w:hAnsi="CordiaUPC" w:cs="CordiaUPC"/>
                <w:b/>
                <w:bCs/>
                <w:sz w:val="26"/>
                <w:szCs w:val="26"/>
              </w:rPr>
              <w:t>55,904</w:t>
            </w:r>
          </w:p>
        </w:tc>
        <w:tc>
          <w:tcPr>
            <w:tcW w:w="178" w:type="dxa"/>
          </w:tcPr>
          <w:p w14:paraId="7854C4BB"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vAlign w:val="bottom"/>
          </w:tcPr>
          <w:p w14:paraId="670C3FAE" w14:textId="5AB84CC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E2363">
              <w:rPr>
                <w:rFonts w:ascii="CordiaUPC" w:hAnsi="CordiaUPC" w:cs="CordiaUPC"/>
                <w:b/>
                <w:bCs/>
                <w:sz w:val="26"/>
                <w:szCs w:val="26"/>
              </w:rPr>
              <w:t>55,914</w:t>
            </w:r>
          </w:p>
        </w:tc>
        <w:tc>
          <w:tcPr>
            <w:tcW w:w="180" w:type="dxa"/>
            <w:tcBorders>
              <w:left w:val="nil"/>
              <w:right w:val="nil"/>
            </w:tcBorders>
          </w:tcPr>
          <w:p w14:paraId="5BF3D8E4"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34D48523"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Borders>
              <w:left w:val="nil"/>
              <w:right w:val="nil"/>
            </w:tcBorders>
          </w:tcPr>
          <w:p w14:paraId="58044F2E"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Borders>
              <w:left w:val="nil"/>
              <w:right w:val="nil"/>
            </w:tcBorders>
          </w:tcPr>
          <w:p w14:paraId="385E6BC8"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376EC0" w:rsidRPr="009E2363" w14:paraId="1E3B7503" w14:textId="77777777" w:rsidTr="00511D40">
        <w:trPr>
          <w:cantSplit/>
          <w:trHeight w:val="20"/>
        </w:trPr>
        <w:tc>
          <w:tcPr>
            <w:tcW w:w="3701" w:type="dxa"/>
            <w:vAlign w:val="bottom"/>
            <w:hideMark/>
          </w:tcPr>
          <w:p w14:paraId="1FD5F401" w14:textId="77777777" w:rsidR="00376EC0" w:rsidRPr="009E2363" w:rsidRDefault="00376EC0" w:rsidP="00376EC0">
            <w:pPr>
              <w:pStyle w:val="NoSpacing"/>
              <w:spacing w:line="240" w:lineRule="exact"/>
              <w:rPr>
                <w:rFonts w:ascii="CordiaUPC" w:hAnsi="CordiaUPC" w:cs="CordiaUPC"/>
                <w:sz w:val="26"/>
                <w:szCs w:val="26"/>
              </w:rPr>
            </w:pPr>
            <w:r w:rsidRPr="009E2363">
              <w:rPr>
                <w:rFonts w:ascii="CordiaUPC" w:hAnsi="CordiaUPC" w:cs="CordiaUPC" w:hint="cs"/>
                <w:i/>
                <w:iCs/>
                <w:sz w:val="26"/>
                <w:szCs w:val="26"/>
              </w:rPr>
              <w:t xml:space="preserve">Less </w:t>
            </w:r>
            <w:r w:rsidRPr="009E2363">
              <w:rPr>
                <w:rFonts w:ascii="CordiaUPC" w:hAnsi="CordiaUPC" w:cs="CordiaUPC" w:hint="cs"/>
                <w:sz w:val="26"/>
                <w:szCs w:val="26"/>
              </w:rPr>
              <w:t>allowance for</w:t>
            </w:r>
            <w:r w:rsidRPr="009E2363">
              <w:rPr>
                <w:rFonts w:ascii="CordiaUPC" w:hAnsi="CordiaUPC" w:cs="CordiaUPC" w:hint="cs"/>
                <w:i/>
                <w:iCs/>
                <w:sz w:val="26"/>
                <w:szCs w:val="26"/>
              </w:rPr>
              <w:t xml:space="preserve"> </w:t>
            </w:r>
            <w:r w:rsidRPr="009E2363">
              <w:rPr>
                <w:rFonts w:ascii="CordiaUPC" w:hAnsi="CordiaUPC" w:cs="CordiaUPC" w:hint="cs"/>
                <w:sz w:val="26"/>
                <w:szCs w:val="26"/>
              </w:rPr>
              <w:t>expected credit loss</w:t>
            </w:r>
          </w:p>
        </w:tc>
        <w:tc>
          <w:tcPr>
            <w:tcW w:w="1236" w:type="dxa"/>
            <w:tcBorders>
              <w:bottom w:val="single" w:sz="4" w:space="0" w:color="auto"/>
            </w:tcBorders>
            <w:shd w:val="clear" w:color="auto" w:fill="auto"/>
            <w:vAlign w:val="bottom"/>
          </w:tcPr>
          <w:p w14:paraId="6DFE7BBD" w14:textId="1F7049B2" w:rsidR="00376EC0" w:rsidRPr="009E2363" w:rsidRDefault="00511D40" w:rsidP="00511D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7"/>
              <w:jc w:val="center"/>
              <w:rPr>
                <w:rFonts w:ascii="CordiaUPC" w:hAnsi="CordiaUPC" w:cs="CordiaUPC"/>
                <w:sz w:val="26"/>
                <w:szCs w:val="26"/>
                <w:cs/>
              </w:rPr>
            </w:pPr>
            <w:r>
              <w:rPr>
                <w:rFonts w:ascii="CordiaUPC" w:hAnsi="CordiaUPC" w:cs="CordiaUPC"/>
                <w:sz w:val="26"/>
                <w:szCs w:val="26"/>
              </w:rPr>
              <w:t xml:space="preserve">                 </w:t>
            </w:r>
            <w:r w:rsidR="00376EC0" w:rsidRPr="00064867">
              <w:rPr>
                <w:rFonts w:ascii="CordiaUPC" w:hAnsi="CordiaUPC" w:cs="CordiaUPC"/>
                <w:sz w:val="26"/>
                <w:szCs w:val="26"/>
              </w:rPr>
              <w:t>(2</w:t>
            </w:r>
            <w:r w:rsidR="00376EC0">
              <w:rPr>
                <w:rFonts w:ascii="CordiaUPC" w:hAnsi="CordiaUPC" w:cs="CordiaUPC"/>
                <w:sz w:val="26"/>
                <w:szCs w:val="26"/>
              </w:rPr>
              <w:t>3</w:t>
            </w:r>
            <w:r w:rsidR="00376EC0" w:rsidRPr="00064867">
              <w:rPr>
                <w:rFonts w:ascii="CordiaUPC" w:hAnsi="CordiaUPC" w:cs="CordiaUPC"/>
                <w:sz w:val="26"/>
                <w:szCs w:val="26"/>
              </w:rPr>
              <w:t>)</w:t>
            </w:r>
          </w:p>
        </w:tc>
        <w:tc>
          <w:tcPr>
            <w:tcW w:w="178" w:type="dxa"/>
          </w:tcPr>
          <w:p w14:paraId="56DDF666"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vAlign w:val="bottom"/>
          </w:tcPr>
          <w:p w14:paraId="1C4280E5" w14:textId="217F0B0B" w:rsidR="00376EC0" w:rsidRPr="009E2363" w:rsidRDefault="00511D40" w:rsidP="00601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sz w:val="26"/>
                <w:szCs w:val="26"/>
                <w:cs/>
              </w:rPr>
            </w:pPr>
            <w:r>
              <w:rPr>
                <w:rFonts w:ascii="CordiaUPC" w:hAnsi="CordiaUPC" w:cs="CordiaUPC"/>
                <w:sz w:val="26"/>
                <w:szCs w:val="26"/>
              </w:rPr>
              <w:t xml:space="preserve">   </w:t>
            </w:r>
            <w:r w:rsidR="00376EC0" w:rsidRPr="009E2363">
              <w:rPr>
                <w:rFonts w:ascii="CordiaUPC" w:hAnsi="CordiaUPC" w:cs="CordiaUPC"/>
                <w:sz w:val="26"/>
                <w:szCs w:val="26"/>
              </w:rPr>
              <w:t>(23)</w:t>
            </w:r>
          </w:p>
        </w:tc>
        <w:tc>
          <w:tcPr>
            <w:tcW w:w="180" w:type="dxa"/>
            <w:tcBorders>
              <w:left w:val="nil"/>
              <w:right w:val="nil"/>
            </w:tcBorders>
          </w:tcPr>
          <w:p w14:paraId="3E57A2DD"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430FD1AD"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left w:val="nil"/>
              <w:right w:val="nil"/>
            </w:tcBorders>
          </w:tcPr>
          <w:p w14:paraId="50EBA812"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gridSpan w:val="2"/>
            <w:tcBorders>
              <w:left w:val="nil"/>
              <w:right w:val="nil"/>
            </w:tcBorders>
          </w:tcPr>
          <w:p w14:paraId="7B9BACA7"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376EC0" w:rsidRPr="009E2363" w14:paraId="7B99AB34" w14:textId="77777777" w:rsidTr="00511D40">
        <w:trPr>
          <w:cantSplit/>
          <w:trHeight w:val="20"/>
        </w:trPr>
        <w:tc>
          <w:tcPr>
            <w:tcW w:w="3701" w:type="dxa"/>
            <w:vAlign w:val="bottom"/>
            <w:hideMark/>
          </w:tcPr>
          <w:p w14:paraId="6A04AEC2" w14:textId="77777777" w:rsidR="00376EC0" w:rsidRPr="009E2363" w:rsidRDefault="00376EC0" w:rsidP="00376EC0">
            <w:pPr>
              <w:pStyle w:val="NoSpacing"/>
              <w:spacing w:line="240" w:lineRule="exact"/>
              <w:rPr>
                <w:rFonts w:ascii="CordiaUPC" w:hAnsi="CordiaUPC" w:cs="CordiaUPC"/>
                <w:b/>
                <w:sz w:val="26"/>
                <w:szCs w:val="26"/>
              </w:rPr>
            </w:pPr>
            <w:r w:rsidRPr="009E2363">
              <w:rPr>
                <w:rFonts w:ascii="CordiaUPC" w:hAnsi="CordiaUPC" w:cs="CordiaUPC" w:hint="cs"/>
                <w:b/>
                <w:sz w:val="26"/>
                <w:szCs w:val="26"/>
              </w:rPr>
              <w:t>Net</w:t>
            </w:r>
          </w:p>
        </w:tc>
        <w:tc>
          <w:tcPr>
            <w:tcW w:w="1236" w:type="dxa"/>
            <w:tcBorders>
              <w:top w:val="single" w:sz="4" w:space="0" w:color="auto"/>
              <w:bottom w:val="single" w:sz="4" w:space="0" w:color="auto"/>
            </w:tcBorders>
            <w:shd w:val="clear" w:color="auto" w:fill="auto"/>
            <w:vAlign w:val="bottom"/>
          </w:tcPr>
          <w:p w14:paraId="50B12AEF" w14:textId="6505AA85"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Pr>
                <w:rFonts w:ascii="CordiaUPC" w:hAnsi="CordiaUPC" w:cs="CordiaUPC"/>
                <w:b/>
                <w:bCs/>
                <w:sz w:val="26"/>
                <w:szCs w:val="26"/>
              </w:rPr>
              <w:t>55,881</w:t>
            </w:r>
          </w:p>
        </w:tc>
        <w:tc>
          <w:tcPr>
            <w:tcW w:w="178" w:type="dxa"/>
          </w:tcPr>
          <w:p w14:paraId="37C8E03A"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304EDCE6" w14:textId="3264078C"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E2363">
              <w:rPr>
                <w:rFonts w:ascii="CordiaUPC" w:hAnsi="CordiaUPC" w:cs="CordiaUPC"/>
                <w:b/>
                <w:bCs/>
                <w:sz w:val="26"/>
                <w:szCs w:val="26"/>
              </w:rPr>
              <w:t>55,891</w:t>
            </w:r>
          </w:p>
        </w:tc>
        <w:tc>
          <w:tcPr>
            <w:tcW w:w="180" w:type="dxa"/>
            <w:tcBorders>
              <w:left w:val="nil"/>
              <w:right w:val="nil"/>
            </w:tcBorders>
          </w:tcPr>
          <w:p w14:paraId="5C7D3680"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4AA0A943"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0" w:type="dxa"/>
            <w:tcBorders>
              <w:left w:val="nil"/>
              <w:right w:val="nil"/>
            </w:tcBorders>
          </w:tcPr>
          <w:p w14:paraId="108A443D"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gridSpan w:val="2"/>
            <w:tcBorders>
              <w:left w:val="nil"/>
              <w:right w:val="nil"/>
            </w:tcBorders>
          </w:tcPr>
          <w:p w14:paraId="236883EC"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8D4B62" w:rsidRPr="009E2363" w14:paraId="673BFB7A" w14:textId="77777777" w:rsidTr="00511D40">
        <w:trPr>
          <w:cantSplit/>
          <w:trHeight w:val="20"/>
        </w:trPr>
        <w:tc>
          <w:tcPr>
            <w:tcW w:w="3701" w:type="dxa"/>
            <w:vAlign w:val="bottom"/>
          </w:tcPr>
          <w:p w14:paraId="5149EC1E" w14:textId="77777777" w:rsidR="008D4B62" w:rsidRPr="009E2363" w:rsidRDefault="008D4B62" w:rsidP="008D4B62">
            <w:pPr>
              <w:pStyle w:val="NoSpacing"/>
              <w:spacing w:line="240" w:lineRule="exact"/>
              <w:rPr>
                <w:rFonts w:ascii="CordiaUPC" w:hAnsi="CordiaUPC" w:cs="CordiaUPC"/>
                <w:sz w:val="20"/>
                <w:szCs w:val="20"/>
              </w:rPr>
            </w:pPr>
          </w:p>
        </w:tc>
        <w:tc>
          <w:tcPr>
            <w:tcW w:w="1236" w:type="dxa"/>
            <w:tcBorders>
              <w:top w:val="single" w:sz="4" w:space="0" w:color="auto"/>
              <w:left w:val="nil"/>
              <w:bottom w:val="nil"/>
              <w:right w:val="nil"/>
            </w:tcBorders>
            <w:vAlign w:val="bottom"/>
          </w:tcPr>
          <w:p w14:paraId="1BF4090D"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7C0BFC81"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72E2D752"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036B6BBD"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4B10EA61"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bottom w:val="nil"/>
              <w:right w:val="nil"/>
            </w:tcBorders>
          </w:tcPr>
          <w:p w14:paraId="62FC7855"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gridSpan w:val="2"/>
            <w:tcBorders>
              <w:left w:val="nil"/>
              <w:bottom w:val="nil"/>
              <w:right w:val="nil"/>
            </w:tcBorders>
          </w:tcPr>
          <w:p w14:paraId="0AA140B4"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8D4B62" w:rsidRPr="009E2363" w14:paraId="652F7773" w14:textId="77777777" w:rsidTr="00511D40">
        <w:trPr>
          <w:cantSplit/>
          <w:trHeight w:val="20"/>
        </w:trPr>
        <w:tc>
          <w:tcPr>
            <w:tcW w:w="3701" w:type="dxa"/>
            <w:vAlign w:val="bottom"/>
            <w:hideMark/>
          </w:tcPr>
          <w:p w14:paraId="032B591B" w14:textId="77777777" w:rsidR="008D4B62" w:rsidRPr="009E2363" w:rsidRDefault="008D4B62" w:rsidP="008D4B62">
            <w:pPr>
              <w:pStyle w:val="NoSpacing"/>
              <w:spacing w:line="240" w:lineRule="exact"/>
              <w:rPr>
                <w:rFonts w:ascii="CordiaUPC" w:hAnsi="CordiaUPC" w:cs="CordiaUPC"/>
                <w:b/>
                <w:i/>
                <w:iCs/>
                <w:sz w:val="26"/>
                <w:szCs w:val="26"/>
              </w:rPr>
            </w:pPr>
            <w:r w:rsidRPr="009E2363">
              <w:rPr>
                <w:rFonts w:ascii="CordiaUPC" w:hAnsi="CordiaUPC" w:cs="CordiaUPC" w:hint="cs"/>
                <w:b/>
                <w:i/>
                <w:iCs/>
                <w:sz w:val="26"/>
                <w:szCs w:val="26"/>
              </w:rPr>
              <w:t xml:space="preserve">Investments in debt securities measured at </w:t>
            </w:r>
          </w:p>
          <w:p w14:paraId="310615DC" w14:textId="77777777" w:rsidR="008D4B62" w:rsidRPr="009E2363" w:rsidRDefault="008D4B62" w:rsidP="008D4B62">
            <w:pPr>
              <w:pStyle w:val="NoSpacing"/>
              <w:spacing w:line="240" w:lineRule="exact"/>
              <w:rPr>
                <w:rFonts w:ascii="CordiaUPC" w:hAnsi="CordiaUPC" w:cs="CordiaUPC"/>
                <w:b/>
                <w:sz w:val="26"/>
                <w:szCs w:val="26"/>
              </w:rPr>
            </w:pPr>
            <w:r w:rsidRPr="009E2363">
              <w:rPr>
                <w:rFonts w:ascii="CordiaUPC" w:hAnsi="CordiaUPC" w:cs="CordiaUPC"/>
                <w:b/>
                <w:i/>
                <w:iCs/>
                <w:sz w:val="26"/>
                <w:szCs w:val="26"/>
              </w:rPr>
              <w:t xml:space="preserve">    </w:t>
            </w:r>
            <w:r w:rsidRPr="009E2363">
              <w:rPr>
                <w:rFonts w:ascii="CordiaUPC" w:hAnsi="CordiaUPC" w:cs="CordiaUPC" w:hint="cs"/>
                <w:b/>
                <w:i/>
                <w:iCs/>
                <w:sz w:val="26"/>
                <w:szCs w:val="26"/>
              </w:rPr>
              <w:t>FVOCI</w:t>
            </w:r>
            <w:r w:rsidRPr="009E2363">
              <w:rPr>
                <w:rFonts w:ascii="CordiaUPC" w:hAnsi="CordiaUPC" w:cs="CordiaUPC" w:hint="cs"/>
                <w:b/>
                <w:sz w:val="26"/>
                <w:szCs w:val="26"/>
              </w:rPr>
              <w:t xml:space="preserve"> </w:t>
            </w:r>
          </w:p>
        </w:tc>
        <w:tc>
          <w:tcPr>
            <w:tcW w:w="1236" w:type="dxa"/>
            <w:vAlign w:val="bottom"/>
          </w:tcPr>
          <w:p w14:paraId="5181637A"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6BD225E5"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7804B594"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7B6E47A"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E6803F2"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276C3CC6"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7E643418"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376EC0" w:rsidRPr="009E2363" w14:paraId="5AAAF0CD" w14:textId="77777777" w:rsidTr="00511D40">
        <w:trPr>
          <w:cantSplit/>
          <w:trHeight w:val="20"/>
        </w:trPr>
        <w:tc>
          <w:tcPr>
            <w:tcW w:w="3701" w:type="dxa"/>
            <w:vAlign w:val="bottom"/>
            <w:hideMark/>
          </w:tcPr>
          <w:p w14:paraId="690664FF" w14:textId="77777777" w:rsidR="00376EC0" w:rsidRPr="009E2363" w:rsidRDefault="00376EC0" w:rsidP="00376EC0">
            <w:pPr>
              <w:pStyle w:val="NoSpacing"/>
              <w:spacing w:line="240" w:lineRule="exact"/>
              <w:rPr>
                <w:rFonts w:ascii="CordiaUPC" w:hAnsi="CordiaUPC" w:cs="CordiaUPC"/>
                <w:sz w:val="26"/>
                <w:szCs w:val="26"/>
              </w:rPr>
            </w:pPr>
            <w:r w:rsidRPr="009E2363">
              <w:rPr>
                <w:rFonts w:ascii="CordiaUPC" w:hAnsi="CordiaUPC" w:cs="CordiaUPC" w:hint="cs"/>
                <w:sz w:val="26"/>
                <w:szCs w:val="26"/>
              </w:rPr>
              <w:t>Government and state enterprise securities</w:t>
            </w:r>
          </w:p>
        </w:tc>
        <w:tc>
          <w:tcPr>
            <w:tcW w:w="1236" w:type="dxa"/>
            <w:shd w:val="clear" w:color="auto" w:fill="auto"/>
            <w:vAlign w:val="bottom"/>
          </w:tcPr>
          <w:p w14:paraId="355D6BE5" w14:textId="35CB7212"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90,025</w:t>
            </w:r>
          </w:p>
        </w:tc>
        <w:tc>
          <w:tcPr>
            <w:tcW w:w="178" w:type="dxa"/>
            <w:shd w:val="clear" w:color="auto" w:fill="auto"/>
            <w:vAlign w:val="bottom"/>
          </w:tcPr>
          <w:p w14:paraId="5C010130"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D9775D7" w14:textId="1C4E0258"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E2363">
              <w:rPr>
                <w:rFonts w:ascii="CordiaUPC" w:hAnsi="CordiaUPC" w:cs="CordiaUPC"/>
                <w:sz w:val="26"/>
                <w:szCs w:val="26"/>
              </w:rPr>
              <w:t>97,611</w:t>
            </w:r>
          </w:p>
        </w:tc>
        <w:tc>
          <w:tcPr>
            <w:tcW w:w="180" w:type="dxa"/>
          </w:tcPr>
          <w:p w14:paraId="2690860F"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173B5D5"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1F1371B1"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47FD4773"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376EC0" w:rsidRPr="009E2363" w14:paraId="70BF18AA" w14:textId="77777777" w:rsidTr="00511D40">
        <w:trPr>
          <w:cantSplit/>
          <w:trHeight w:val="20"/>
        </w:trPr>
        <w:tc>
          <w:tcPr>
            <w:tcW w:w="3701" w:type="dxa"/>
            <w:vAlign w:val="bottom"/>
            <w:hideMark/>
          </w:tcPr>
          <w:p w14:paraId="6AE4C322" w14:textId="77777777" w:rsidR="00376EC0" w:rsidRPr="009E2363" w:rsidRDefault="00376EC0" w:rsidP="00376EC0">
            <w:pPr>
              <w:pStyle w:val="NoSpacing"/>
              <w:spacing w:line="240" w:lineRule="exact"/>
              <w:rPr>
                <w:rFonts w:ascii="CordiaUPC" w:hAnsi="CordiaUPC" w:cs="CordiaUPC"/>
                <w:sz w:val="26"/>
                <w:szCs w:val="26"/>
                <w:cs/>
              </w:rPr>
            </w:pPr>
            <w:r w:rsidRPr="009E2363">
              <w:rPr>
                <w:rFonts w:ascii="CordiaUPC" w:hAnsi="CordiaUPC" w:cs="CordiaUPC" w:hint="cs"/>
                <w:sz w:val="26"/>
                <w:szCs w:val="26"/>
              </w:rPr>
              <w:t>Private debt securities</w:t>
            </w:r>
          </w:p>
        </w:tc>
        <w:tc>
          <w:tcPr>
            <w:tcW w:w="1236" w:type="dxa"/>
            <w:shd w:val="clear" w:color="auto" w:fill="auto"/>
            <w:vAlign w:val="bottom"/>
          </w:tcPr>
          <w:p w14:paraId="651EE74F" w14:textId="58E3F57A"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6,775</w:t>
            </w:r>
          </w:p>
        </w:tc>
        <w:tc>
          <w:tcPr>
            <w:tcW w:w="178" w:type="dxa"/>
            <w:shd w:val="clear" w:color="auto" w:fill="auto"/>
            <w:vAlign w:val="bottom"/>
          </w:tcPr>
          <w:p w14:paraId="6D9CBA8E"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30ADD944" w14:textId="1A9D6854"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E2363">
              <w:rPr>
                <w:rFonts w:ascii="CordiaUPC" w:hAnsi="CordiaUPC" w:cs="CordiaUPC"/>
                <w:sz w:val="26"/>
                <w:szCs w:val="26"/>
              </w:rPr>
              <w:t>7,546</w:t>
            </w:r>
          </w:p>
        </w:tc>
        <w:tc>
          <w:tcPr>
            <w:tcW w:w="180" w:type="dxa"/>
          </w:tcPr>
          <w:p w14:paraId="1874CCF6"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3E7C93D"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7E201B1F"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30BD7F08"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376EC0" w:rsidRPr="009E2363" w14:paraId="10093B85" w14:textId="77777777" w:rsidTr="00511D40">
        <w:trPr>
          <w:cantSplit/>
          <w:trHeight w:val="20"/>
        </w:trPr>
        <w:tc>
          <w:tcPr>
            <w:tcW w:w="3701" w:type="dxa"/>
            <w:vAlign w:val="bottom"/>
            <w:hideMark/>
          </w:tcPr>
          <w:p w14:paraId="6E222BE3" w14:textId="77777777" w:rsidR="00376EC0" w:rsidRPr="009E2363" w:rsidRDefault="00376EC0" w:rsidP="00376EC0">
            <w:pPr>
              <w:pStyle w:val="NoSpacing"/>
              <w:spacing w:line="240" w:lineRule="exact"/>
              <w:rPr>
                <w:rFonts w:ascii="CordiaUPC" w:hAnsi="CordiaUPC" w:cs="CordiaUPC"/>
                <w:sz w:val="26"/>
                <w:szCs w:val="26"/>
              </w:rPr>
            </w:pPr>
            <w:r w:rsidRPr="009E2363">
              <w:rPr>
                <w:rFonts w:ascii="CordiaUPC" w:hAnsi="CordiaUPC" w:cs="CordiaUPC" w:hint="cs"/>
                <w:sz w:val="26"/>
                <w:szCs w:val="26"/>
              </w:rPr>
              <w:t>Foreign debt securities</w:t>
            </w:r>
          </w:p>
        </w:tc>
        <w:tc>
          <w:tcPr>
            <w:tcW w:w="1236" w:type="dxa"/>
            <w:tcBorders>
              <w:bottom w:val="single" w:sz="4" w:space="0" w:color="auto"/>
            </w:tcBorders>
            <w:shd w:val="clear" w:color="auto" w:fill="auto"/>
            <w:vAlign w:val="bottom"/>
          </w:tcPr>
          <w:p w14:paraId="2FFAA6AA" w14:textId="3C4D3A76"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15,217</w:t>
            </w:r>
          </w:p>
        </w:tc>
        <w:tc>
          <w:tcPr>
            <w:tcW w:w="178" w:type="dxa"/>
            <w:shd w:val="clear" w:color="auto" w:fill="auto"/>
            <w:vAlign w:val="bottom"/>
          </w:tcPr>
          <w:p w14:paraId="3DD8A3B2"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3B0CB8A2" w14:textId="6ABBEABB"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E2363">
              <w:rPr>
                <w:rFonts w:ascii="CordiaUPC" w:hAnsi="CordiaUPC" w:cs="CordiaUPC"/>
                <w:sz w:val="26"/>
                <w:szCs w:val="26"/>
              </w:rPr>
              <w:t>15,816</w:t>
            </w:r>
          </w:p>
        </w:tc>
        <w:tc>
          <w:tcPr>
            <w:tcW w:w="180" w:type="dxa"/>
          </w:tcPr>
          <w:p w14:paraId="7213F7F0"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31BB145"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586C59F0"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4FC33D08"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376EC0" w:rsidRPr="009E2363" w14:paraId="69187B8B" w14:textId="77777777" w:rsidTr="00511D40">
        <w:trPr>
          <w:cantSplit/>
          <w:trHeight w:val="20"/>
        </w:trPr>
        <w:tc>
          <w:tcPr>
            <w:tcW w:w="3701" w:type="dxa"/>
            <w:vAlign w:val="bottom"/>
          </w:tcPr>
          <w:p w14:paraId="4D3D081A" w14:textId="77777777" w:rsidR="00376EC0" w:rsidRPr="009E2363" w:rsidRDefault="00376EC0" w:rsidP="00376EC0">
            <w:pPr>
              <w:pStyle w:val="NoSpacing"/>
              <w:spacing w:line="240" w:lineRule="exact"/>
              <w:rPr>
                <w:rFonts w:ascii="CordiaUPC" w:hAnsi="CordiaUPC" w:cs="CordiaUPC"/>
                <w:b/>
                <w:bCs/>
                <w:sz w:val="26"/>
                <w:szCs w:val="26"/>
              </w:rPr>
            </w:pPr>
            <w:r w:rsidRPr="009E2363">
              <w:rPr>
                <w:rFonts w:ascii="CordiaUPC" w:hAnsi="CordiaUPC" w:cs="CordiaUPC" w:hint="cs"/>
                <w:b/>
                <w:bCs/>
                <w:sz w:val="26"/>
                <w:szCs w:val="26"/>
              </w:rPr>
              <w:t>Total</w:t>
            </w:r>
          </w:p>
        </w:tc>
        <w:tc>
          <w:tcPr>
            <w:tcW w:w="1236" w:type="dxa"/>
            <w:tcBorders>
              <w:top w:val="single" w:sz="4" w:space="0" w:color="auto"/>
              <w:bottom w:val="single" w:sz="4" w:space="0" w:color="auto"/>
            </w:tcBorders>
            <w:shd w:val="clear" w:color="auto" w:fill="auto"/>
            <w:vAlign w:val="bottom"/>
          </w:tcPr>
          <w:p w14:paraId="396C9C6C" w14:textId="79C8A558"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Pr>
                <w:rFonts w:ascii="CordiaUPC" w:hAnsi="CordiaUPC" w:cs="CordiaUPC"/>
                <w:b/>
                <w:bCs/>
                <w:sz w:val="26"/>
                <w:szCs w:val="26"/>
              </w:rPr>
              <w:t>112,017</w:t>
            </w:r>
          </w:p>
        </w:tc>
        <w:tc>
          <w:tcPr>
            <w:tcW w:w="178" w:type="dxa"/>
            <w:shd w:val="clear" w:color="auto" w:fill="auto"/>
            <w:vAlign w:val="bottom"/>
          </w:tcPr>
          <w:p w14:paraId="16B99FF2"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vAlign w:val="bottom"/>
          </w:tcPr>
          <w:p w14:paraId="6A39D00B" w14:textId="2EA5BE56"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E2363">
              <w:rPr>
                <w:rFonts w:ascii="CordiaUPC" w:hAnsi="CordiaUPC" w:cs="CordiaUPC"/>
                <w:b/>
                <w:bCs/>
                <w:sz w:val="26"/>
                <w:szCs w:val="26"/>
              </w:rPr>
              <w:t>120,973</w:t>
            </w:r>
          </w:p>
        </w:tc>
        <w:tc>
          <w:tcPr>
            <w:tcW w:w="180" w:type="dxa"/>
          </w:tcPr>
          <w:p w14:paraId="46EF1AA0"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5DDD43CA"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0C7E8A28"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Pr>
          <w:p w14:paraId="6D86D7FA"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8D4B62" w:rsidRPr="009E2363" w14:paraId="3F85F917" w14:textId="77777777" w:rsidTr="00511D40">
        <w:trPr>
          <w:cantSplit/>
          <w:trHeight w:val="20"/>
        </w:trPr>
        <w:tc>
          <w:tcPr>
            <w:tcW w:w="3701" w:type="dxa"/>
            <w:vAlign w:val="bottom"/>
          </w:tcPr>
          <w:p w14:paraId="6B4868B9" w14:textId="77777777" w:rsidR="008D4B62" w:rsidRPr="009E2363" w:rsidRDefault="008D4B62" w:rsidP="008D4B62">
            <w:pPr>
              <w:pStyle w:val="NoSpacing"/>
              <w:spacing w:line="240" w:lineRule="exact"/>
              <w:rPr>
                <w:rFonts w:ascii="CordiaUPC" w:hAnsi="CordiaUPC" w:cs="CordiaUPC"/>
                <w:b/>
                <w:bCs/>
                <w:sz w:val="26"/>
                <w:szCs w:val="26"/>
              </w:rPr>
            </w:pPr>
          </w:p>
        </w:tc>
        <w:tc>
          <w:tcPr>
            <w:tcW w:w="1236" w:type="dxa"/>
            <w:shd w:val="clear" w:color="auto" w:fill="auto"/>
            <w:vAlign w:val="bottom"/>
          </w:tcPr>
          <w:p w14:paraId="53E66A41" w14:textId="77777777" w:rsidR="008D4B62" w:rsidRPr="009E2363" w:rsidRDefault="008D4B62" w:rsidP="008D4B62">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498732ED"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62B99CD7"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80" w:type="dxa"/>
          </w:tcPr>
          <w:p w14:paraId="05C2CFC8"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1DA9DFCF"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18FBCBDD"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Pr>
          <w:p w14:paraId="0EC89197"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8D4B62" w:rsidRPr="009E2363" w14:paraId="5CED6E41" w14:textId="77777777" w:rsidTr="00511D40">
        <w:trPr>
          <w:cantSplit/>
          <w:trHeight w:val="20"/>
        </w:trPr>
        <w:tc>
          <w:tcPr>
            <w:tcW w:w="3701" w:type="dxa"/>
            <w:vAlign w:val="bottom"/>
            <w:hideMark/>
          </w:tcPr>
          <w:p w14:paraId="11B1B9C8" w14:textId="77777777" w:rsidR="008D4B62" w:rsidRPr="009E2363" w:rsidRDefault="008D4B62" w:rsidP="008D4B62">
            <w:pPr>
              <w:pStyle w:val="NoSpacing"/>
              <w:spacing w:line="240" w:lineRule="exact"/>
              <w:rPr>
                <w:rFonts w:ascii="CordiaUPC" w:hAnsi="CordiaUPC" w:cs="CordiaUPC"/>
                <w:b/>
                <w:bCs/>
                <w:sz w:val="26"/>
                <w:szCs w:val="26"/>
              </w:rPr>
            </w:pPr>
            <w:r w:rsidRPr="009E2363">
              <w:rPr>
                <w:rFonts w:ascii="CordiaUPC" w:hAnsi="CordiaUPC" w:cs="CordiaUPC" w:hint="cs"/>
                <w:b/>
                <w:bCs/>
                <w:sz w:val="26"/>
                <w:szCs w:val="26"/>
              </w:rPr>
              <w:t>Allowance for expected credit loss</w:t>
            </w:r>
          </w:p>
        </w:tc>
        <w:tc>
          <w:tcPr>
            <w:tcW w:w="1236" w:type="dxa"/>
            <w:shd w:val="clear" w:color="auto" w:fill="auto"/>
            <w:vAlign w:val="bottom"/>
          </w:tcPr>
          <w:p w14:paraId="6A30D9A3" w14:textId="34637963" w:rsidR="008D4B62" w:rsidRPr="009E2363" w:rsidRDefault="00376EC0" w:rsidP="00601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064867">
              <w:rPr>
                <w:rFonts w:ascii="CordiaUPC" w:hAnsi="CordiaUPC" w:cs="CordiaUPC"/>
                <w:b/>
                <w:bCs/>
                <w:sz w:val="26"/>
                <w:szCs w:val="26"/>
              </w:rPr>
              <w:t>(2,</w:t>
            </w:r>
            <w:r w:rsidRPr="00064867">
              <w:rPr>
                <w:rFonts w:ascii="CordiaUPC" w:hAnsi="CordiaUPC" w:cs="CordiaUPC" w:hint="cs"/>
                <w:b/>
                <w:bCs/>
                <w:sz w:val="26"/>
                <w:szCs w:val="26"/>
                <w:cs/>
              </w:rPr>
              <w:t>9</w:t>
            </w:r>
            <w:r>
              <w:rPr>
                <w:rFonts w:ascii="CordiaUPC" w:hAnsi="CordiaUPC" w:cs="CordiaUPC" w:hint="cs"/>
                <w:b/>
                <w:bCs/>
                <w:sz w:val="26"/>
                <w:szCs w:val="26"/>
                <w:cs/>
              </w:rPr>
              <w:t>4</w:t>
            </w:r>
            <w:r w:rsidR="008020B3">
              <w:rPr>
                <w:rFonts w:ascii="CordiaUPC" w:hAnsi="CordiaUPC" w:cs="CordiaUPC" w:hint="cs"/>
                <w:b/>
                <w:bCs/>
                <w:sz w:val="26"/>
                <w:szCs w:val="26"/>
                <w:cs/>
              </w:rPr>
              <w:t>8</w:t>
            </w:r>
            <w:r w:rsidRPr="00064867">
              <w:rPr>
                <w:rFonts w:ascii="CordiaUPC" w:hAnsi="CordiaUPC" w:cs="CordiaUPC"/>
                <w:b/>
                <w:bCs/>
                <w:sz w:val="26"/>
                <w:szCs w:val="26"/>
              </w:rPr>
              <w:t>)</w:t>
            </w:r>
          </w:p>
        </w:tc>
        <w:tc>
          <w:tcPr>
            <w:tcW w:w="178" w:type="dxa"/>
            <w:shd w:val="clear" w:color="auto" w:fill="auto"/>
            <w:vAlign w:val="bottom"/>
          </w:tcPr>
          <w:p w14:paraId="6F1A33F4"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5B480D80" w14:textId="047852F6" w:rsidR="008D4B62" w:rsidRPr="009E2363" w:rsidRDefault="008D4B62" w:rsidP="00601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b/>
                <w:bCs/>
                <w:sz w:val="26"/>
                <w:szCs w:val="26"/>
                <w:cs/>
              </w:rPr>
            </w:pPr>
            <w:r w:rsidRPr="009E2363">
              <w:rPr>
                <w:rFonts w:ascii="CordiaUPC" w:hAnsi="CordiaUPC" w:cs="CordiaUPC"/>
                <w:b/>
                <w:bCs/>
                <w:sz w:val="26"/>
                <w:szCs w:val="26"/>
              </w:rPr>
              <w:t>(2,</w:t>
            </w:r>
            <w:r w:rsidRPr="009E2363">
              <w:rPr>
                <w:rFonts w:ascii="CordiaUPC" w:hAnsi="CordiaUPC" w:cs="CordiaUPC" w:hint="cs"/>
                <w:b/>
                <w:bCs/>
                <w:sz w:val="26"/>
                <w:szCs w:val="26"/>
                <w:cs/>
              </w:rPr>
              <w:t>952</w:t>
            </w:r>
            <w:r w:rsidRPr="009E2363">
              <w:rPr>
                <w:rFonts w:ascii="CordiaUPC" w:hAnsi="CordiaUPC" w:cs="CordiaUPC"/>
                <w:b/>
                <w:bCs/>
                <w:sz w:val="26"/>
                <w:szCs w:val="26"/>
              </w:rPr>
              <w:t>)</w:t>
            </w:r>
          </w:p>
        </w:tc>
        <w:tc>
          <w:tcPr>
            <w:tcW w:w="180" w:type="dxa"/>
          </w:tcPr>
          <w:p w14:paraId="763ADD0F"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4B3F886D"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5F61A0BA"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Pr>
          <w:p w14:paraId="3F5FE553"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8D4B62" w:rsidRPr="009E2363" w14:paraId="548E69E1" w14:textId="77777777" w:rsidTr="00511D40">
        <w:trPr>
          <w:cantSplit/>
          <w:trHeight w:val="20"/>
        </w:trPr>
        <w:tc>
          <w:tcPr>
            <w:tcW w:w="3701" w:type="dxa"/>
            <w:vAlign w:val="bottom"/>
            <w:hideMark/>
          </w:tcPr>
          <w:p w14:paraId="1BAB89EF" w14:textId="77777777" w:rsidR="008D4B62" w:rsidRPr="009E2363" w:rsidRDefault="008D4B62" w:rsidP="008D4B62">
            <w:pPr>
              <w:pStyle w:val="NoSpacing"/>
              <w:spacing w:line="240" w:lineRule="exact"/>
              <w:rPr>
                <w:rFonts w:ascii="CordiaUPC" w:hAnsi="CordiaUPC" w:cs="CordiaUPC"/>
                <w:bCs/>
                <w:sz w:val="20"/>
                <w:szCs w:val="20"/>
              </w:rPr>
            </w:pPr>
          </w:p>
        </w:tc>
        <w:tc>
          <w:tcPr>
            <w:tcW w:w="1236" w:type="dxa"/>
            <w:tcBorders>
              <w:left w:val="nil"/>
              <w:right w:val="nil"/>
            </w:tcBorders>
          </w:tcPr>
          <w:p w14:paraId="1ED752E5"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593D017"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52A2E556"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4E44EC0F"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4520D0CB"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right w:val="nil"/>
            </w:tcBorders>
          </w:tcPr>
          <w:p w14:paraId="16F6D151"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gridSpan w:val="2"/>
            <w:tcBorders>
              <w:left w:val="nil"/>
              <w:right w:val="nil"/>
            </w:tcBorders>
          </w:tcPr>
          <w:p w14:paraId="15C8D48A"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8D4B62" w:rsidRPr="009E2363" w14:paraId="5EAC3717" w14:textId="77777777" w:rsidTr="00511D40">
        <w:trPr>
          <w:cantSplit/>
          <w:trHeight w:val="53"/>
        </w:trPr>
        <w:tc>
          <w:tcPr>
            <w:tcW w:w="3701" w:type="dxa"/>
            <w:vAlign w:val="bottom"/>
            <w:hideMark/>
          </w:tcPr>
          <w:p w14:paraId="7680BBF8" w14:textId="77777777" w:rsidR="008D4B62" w:rsidRPr="009E2363" w:rsidRDefault="008D4B62" w:rsidP="008D4B62">
            <w:pPr>
              <w:pStyle w:val="NoSpacing"/>
              <w:spacing w:line="240" w:lineRule="exact"/>
              <w:rPr>
                <w:rFonts w:ascii="CordiaUPC" w:hAnsi="CordiaUPC" w:cs="CordiaUPC"/>
                <w:b/>
                <w:i/>
                <w:iCs/>
                <w:sz w:val="26"/>
                <w:szCs w:val="26"/>
              </w:rPr>
            </w:pPr>
            <w:r w:rsidRPr="009E2363">
              <w:rPr>
                <w:rFonts w:ascii="CordiaUPC" w:hAnsi="CordiaUPC" w:cs="CordiaUPC" w:hint="cs"/>
                <w:b/>
                <w:i/>
                <w:iCs/>
                <w:sz w:val="26"/>
                <w:szCs w:val="26"/>
              </w:rPr>
              <w:t xml:space="preserve">Investments in equity securities designated at </w:t>
            </w:r>
          </w:p>
          <w:p w14:paraId="43B81420" w14:textId="77777777" w:rsidR="008D4B62" w:rsidRPr="009E2363" w:rsidRDefault="008D4B62" w:rsidP="008D4B62">
            <w:pPr>
              <w:pStyle w:val="NoSpacing"/>
              <w:spacing w:line="240" w:lineRule="exact"/>
              <w:rPr>
                <w:rFonts w:ascii="CordiaUPC" w:hAnsi="CordiaUPC" w:cs="CordiaUPC"/>
                <w:bCs/>
                <w:i/>
                <w:iCs/>
                <w:sz w:val="26"/>
                <w:szCs w:val="26"/>
              </w:rPr>
            </w:pPr>
            <w:r w:rsidRPr="009E2363">
              <w:rPr>
                <w:rFonts w:ascii="CordiaUPC" w:hAnsi="CordiaUPC" w:cs="CordiaUPC"/>
                <w:b/>
                <w:i/>
                <w:iCs/>
                <w:sz w:val="26"/>
                <w:szCs w:val="26"/>
              </w:rPr>
              <w:t xml:space="preserve">    </w:t>
            </w:r>
            <w:r w:rsidRPr="009E2363">
              <w:rPr>
                <w:rFonts w:ascii="CordiaUPC" w:hAnsi="CordiaUPC" w:cs="CordiaUPC" w:hint="cs"/>
                <w:b/>
                <w:i/>
                <w:iCs/>
                <w:sz w:val="26"/>
                <w:szCs w:val="26"/>
              </w:rPr>
              <w:t>FVOCI</w:t>
            </w:r>
            <w:r w:rsidRPr="009E2363">
              <w:rPr>
                <w:rFonts w:ascii="CordiaUPC" w:hAnsi="CordiaUPC" w:cs="CordiaUPC"/>
                <w:b/>
                <w:i/>
                <w:iCs/>
                <w:sz w:val="26"/>
                <w:szCs w:val="26"/>
              </w:rPr>
              <w:t xml:space="preserve"> </w:t>
            </w:r>
          </w:p>
        </w:tc>
        <w:tc>
          <w:tcPr>
            <w:tcW w:w="1236" w:type="dxa"/>
          </w:tcPr>
          <w:p w14:paraId="07E8F35C"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0ECCBAD6"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5F284FE0"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288D1DB1"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60" w:type="dxa"/>
          </w:tcPr>
          <w:p w14:paraId="48B8D68F"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80" w:type="dxa"/>
          </w:tcPr>
          <w:p w14:paraId="760BFBD2"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60" w:type="dxa"/>
            <w:gridSpan w:val="2"/>
          </w:tcPr>
          <w:p w14:paraId="44C89941"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r>
      <w:tr w:rsidR="00376EC0" w:rsidRPr="009E2363" w14:paraId="1A7C54D4" w14:textId="77777777" w:rsidTr="00511D40">
        <w:trPr>
          <w:cantSplit/>
          <w:trHeight w:val="53"/>
        </w:trPr>
        <w:tc>
          <w:tcPr>
            <w:tcW w:w="3701" w:type="dxa"/>
            <w:vAlign w:val="bottom"/>
          </w:tcPr>
          <w:p w14:paraId="0FCA5D74" w14:textId="77777777" w:rsidR="00376EC0" w:rsidRPr="009E2363" w:rsidRDefault="00376EC0" w:rsidP="00376EC0">
            <w:pPr>
              <w:pStyle w:val="NoSpacing"/>
              <w:spacing w:line="240" w:lineRule="exact"/>
              <w:rPr>
                <w:rFonts w:ascii="CordiaUPC" w:hAnsi="CordiaUPC" w:cs="CordiaUPC"/>
                <w:b/>
                <w:i/>
                <w:iCs/>
                <w:sz w:val="26"/>
                <w:szCs w:val="26"/>
              </w:rPr>
            </w:pPr>
            <w:r w:rsidRPr="009E2363">
              <w:rPr>
                <w:rFonts w:ascii="CordiaUPC" w:hAnsi="CordiaUPC" w:cs="CordiaUPC"/>
                <w:sz w:val="26"/>
                <w:szCs w:val="26"/>
              </w:rPr>
              <w:t>M</w:t>
            </w:r>
            <w:r w:rsidRPr="009E2363">
              <w:rPr>
                <w:rFonts w:ascii="CordiaUPC" w:hAnsi="CordiaUPC" w:cs="CordiaUPC" w:hint="cs"/>
                <w:sz w:val="26"/>
                <w:szCs w:val="26"/>
              </w:rPr>
              <w:t>arketable equity securities - domestic</w:t>
            </w:r>
          </w:p>
        </w:tc>
        <w:tc>
          <w:tcPr>
            <w:tcW w:w="1236" w:type="dxa"/>
            <w:shd w:val="clear" w:color="auto" w:fill="auto"/>
            <w:vAlign w:val="bottom"/>
          </w:tcPr>
          <w:p w14:paraId="616FD46D" w14:textId="663B00D8"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hint="cs"/>
                <w:sz w:val="26"/>
                <w:szCs w:val="26"/>
                <w:cs/>
              </w:rPr>
              <w:t>164</w:t>
            </w:r>
          </w:p>
        </w:tc>
        <w:tc>
          <w:tcPr>
            <w:tcW w:w="178" w:type="dxa"/>
            <w:vAlign w:val="bottom"/>
          </w:tcPr>
          <w:p w14:paraId="1A3536A9"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067EBBCD" w14:textId="5BBC2BB6"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E2363">
              <w:rPr>
                <w:rFonts w:ascii="CordiaUPC" w:hAnsi="CordiaUPC" w:cs="CordiaUPC" w:hint="cs"/>
                <w:sz w:val="26"/>
                <w:szCs w:val="26"/>
                <w:cs/>
              </w:rPr>
              <w:t>152</w:t>
            </w:r>
          </w:p>
        </w:tc>
        <w:tc>
          <w:tcPr>
            <w:tcW w:w="180" w:type="dxa"/>
          </w:tcPr>
          <w:p w14:paraId="46F7691C"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C883582" w14:textId="34CB0EB9"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9E2363">
              <w:rPr>
                <w:rFonts w:ascii="CordiaUPC" w:hAnsi="CordiaUPC" w:cs="CordiaUPC" w:hint="cs"/>
                <w:sz w:val="26"/>
                <w:szCs w:val="26"/>
                <w:cs/>
              </w:rPr>
              <w:t>-</w:t>
            </w:r>
          </w:p>
        </w:tc>
        <w:tc>
          <w:tcPr>
            <w:tcW w:w="180" w:type="dxa"/>
          </w:tcPr>
          <w:p w14:paraId="30798A01"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41B010AB" w14:textId="586922BC"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9E2363">
              <w:rPr>
                <w:rFonts w:ascii="CordiaUPC" w:hAnsi="CordiaUPC" w:cs="CordiaUPC" w:hint="cs"/>
                <w:sz w:val="26"/>
                <w:szCs w:val="26"/>
                <w:cs/>
              </w:rPr>
              <w:t>-</w:t>
            </w:r>
          </w:p>
        </w:tc>
      </w:tr>
      <w:tr w:rsidR="00376EC0" w:rsidRPr="009E2363" w14:paraId="244952BB" w14:textId="77777777" w:rsidTr="00511D40">
        <w:trPr>
          <w:cantSplit/>
          <w:trHeight w:val="20"/>
        </w:trPr>
        <w:tc>
          <w:tcPr>
            <w:tcW w:w="3701" w:type="dxa"/>
            <w:vAlign w:val="bottom"/>
            <w:hideMark/>
          </w:tcPr>
          <w:p w14:paraId="2ECF014A" w14:textId="77777777" w:rsidR="00376EC0" w:rsidRPr="009E2363" w:rsidRDefault="00376EC0" w:rsidP="00376EC0">
            <w:pPr>
              <w:pStyle w:val="NoSpacing"/>
              <w:spacing w:line="240" w:lineRule="exact"/>
              <w:rPr>
                <w:rFonts w:ascii="CordiaUPC" w:hAnsi="CordiaUPC" w:cs="CordiaUPC"/>
                <w:sz w:val="26"/>
                <w:szCs w:val="26"/>
              </w:rPr>
            </w:pPr>
            <w:r w:rsidRPr="009E2363">
              <w:rPr>
                <w:rFonts w:ascii="CordiaUPC" w:hAnsi="CordiaUPC" w:cs="CordiaUPC" w:hint="cs"/>
                <w:sz w:val="26"/>
                <w:szCs w:val="26"/>
              </w:rPr>
              <w:t>Non-marketable equity securities - domestic</w:t>
            </w:r>
          </w:p>
        </w:tc>
        <w:tc>
          <w:tcPr>
            <w:tcW w:w="1236" w:type="dxa"/>
            <w:shd w:val="clear" w:color="auto" w:fill="auto"/>
            <w:vAlign w:val="bottom"/>
          </w:tcPr>
          <w:p w14:paraId="5671372B" w14:textId="009C3B89"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2,130</w:t>
            </w:r>
          </w:p>
        </w:tc>
        <w:tc>
          <w:tcPr>
            <w:tcW w:w="178" w:type="dxa"/>
            <w:shd w:val="clear" w:color="auto" w:fill="auto"/>
            <w:vAlign w:val="bottom"/>
          </w:tcPr>
          <w:p w14:paraId="505E4ACE"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4C68A70A" w14:textId="747F92D0"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E2363">
              <w:rPr>
                <w:rFonts w:ascii="CordiaUPC" w:hAnsi="CordiaUPC" w:cs="CordiaUPC"/>
                <w:sz w:val="26"/>
                <w:szCs w:val="26"/>
              </w:rPr>
              <w:t>2,065</w:t>
            </w:r>
          </w:p>
        </w:tc>
        <w:tc>
          <w:tcPr>
            <w:tcW w:w="180" w:type="dxa"/>
          </w:tcPr>
          <w:p w14:paraId="65DCFB2E"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99CF7AA" w14:textId="4C2B90FF"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Pr>
                <w:rFonts w:ascii="CordiaUPC" w:hAnsi="CordiaUPC" w:cs="CordiaUPC" w:hint="cs"/>
                <w:sz w:val="26"/>
                <w:szCs w:val="26"/>
                <w:cs/>
              </w:rPr>
              <w:t>-</w:t>
            </w:r>
          </w:p>
        </w:tc>
        <w:tc>
          <w:tcPr>
            <w:tcW w:w="180" w:type="dxa"/>
          </w:tcPr>
          <w:p w14:paraId="45D61A6F"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41C100D2" w14:textId="7671B129"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Pr>
                <w:rFonts w:ascii="CordiaUPC" w:hAnsi="CordiaUPC" w:cs="CordiaUPC" w:hint="cs"/>
                <w:sz w:val="26"/>
                <w:szCs w:val="26"/>
                <w:cs/>
              </w:rPr>
              <w:t>-</w:t>
            </w:r>
          </w:p>
        </w:tc>
      </w:tr>
      <w:tr w:rsidR="00376EC0" w:rsidRPr="009E2363" w14:paraId="06B86A99" w14:textId="77777777" w:rsidTr="00511D40">
        <w:trPr>
          <w:cantSplit/>
          <w:trHeight w:val="20"/>
        </w:trPr>
        <w:tc>
          <w:tcPr>
            <w:tcW w:w="3701" w:type="dxa"/>
            <w:vAlign w:val="bottom"/>
          </w:tcPr>
          <w:p w14:paraId="2BF78CA1" w14:textId="77777777" w:rsidR="00376EC0" w:rsidRPr="009E2363" w:rsidRDefault="00376EC0" w:rsidP="00376EC0">
            <w:pPr>
              <w:pStyle w:val="NoSpacing"/>
              <w:spacing w:line="240" w:lineRule="exact"/>
              <w:rPr>
                <w:rFonts w:ascii="CordiaUPC" w:hAnsi="CordiaUPC" w:cs="CordiaUPC"/>
                <w:sz w:val="26"/>
                <w:szCs w:val="26"/>
              </w:rPr>
            </w:pPr>
            <w:r w:rsidRPr="009E2363">
              <w:rPr>
                <w:rFonts w:ascii="CordiaUPC" w:hAnsi="CordiaUPC" w:cs="CordiaUPC" w:hint="cs"/>
                <w:sz w:val="26"/>
                <w:szCs w:val="26"/>
              </w:rPr>
              <w:t>Non-marketable equity securities - overseas</w:t>
            </w:r>
          </w:p>
        </w:tc>
        <w:tc>
          <w:tcPr>
            <w:tcW w:w="1236" w:type="dxa"/>
            <w:tcBorders>
              <w:bottom w:val="single" w:sz="4" w:space="0" w:color="auto"/>
            </w:tcBorders>
            <w:shd w:val="clear" w:color="auto" w:fill="auto"/>
            <w:vAlign w:val="bottom"/>
          </w:tcPr>
          <w:p w14:paraId="52DAB4E9" w14:textId="04A49AD0"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hint="cs"/>
                <w:sz w:val="26"/>
                <w:szCs w:val="26"/>
                <w:cs/>
              </w:rPr>
              <w:t>7</w:t>
            </w:r>
          </w:p>
        </w:tc>
        <w:tc>
          <w:tcPr>
            <w:tcW w:w="178" w:type="dxa"/>
            <w:shd w:val="clear" w:color="auto" w:fill="auto"/>
            <w:vAlign w:val="bottom"/>
          </w:tcPr>
          <w:p w14:paraId="2B5B1FDE"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61E25D97" w14:textId="1A3E57F9"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E2363">
              <w:rPr>
                <w:rFonts w:ascii="CordiaUPC" w:hAnsi="CordiaUPC" w:cs="CordiaUPC"/>
                <w:sz w:val="26"/>
                <w:szCs w:val="26"/>
              </w:rPr>
              <w:t>7</w:t>
            </w:r>
          </w:p>
        </w:tc>
        <w:tc>
          <w:tcPr>
            <w:tcW w:w="180" w:type="dxa"/>
          </w:tcPr>
          <w:p w14:paraId="442D50CF"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981DEB5" w14:textId="7BF9D2AC"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9E2363">
              <w:rPr>
                <w:rFonts w:ascii="CordiaUPC" w:hAnsi="CordiaUPC" w:cs="CordiaUPC" w:hint="cs"/>
                <w:sz w:val="26"/>
                <w:szCs w:val="26"/>
                <w:cs/>
              </w:rPr>
              <w:t>-</w:t>
            </w:r>
          </w:p>
        </w:tc>
        <w:tc>
          <w:tcPr>
            <w:tcW w:w="180" w:type="dxa"/>
          </w:tcPr>
          <w:p w14:paraId="26498080"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6CD3718F" w14:textId="44579324"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9E2363">
              <w:rPr>
                <w:rFonts w:ascii="CordiaUPC" w:hAnsi="CordiaUPC" w:cs="CordiaUPC" w:hint="cs"/>
                <w:sz w:val="26"/>
                <w:szCs w:val="26"/>
                <w:cs/>
              </w:rPr>
              <w:t>-</w:t>
            </w:r>
          </w:p>
        </w:tc>
      </w:tr>
      <w:tr w:rsidR="00376EC0" w:rsidRPr="009E2363" w14:paraId="15A4144C" w14:textId="77777777" w:rsidTr="00511D40">
        <w:trPr>
          <w:cantSplit/>
          <w:trHeight w:val="20"/>
        </w:trPr>
        <w:tc>
          <w:tcPr>
            <w:tcW w:w="3701" w:type="dxa"/>
            <w:vAlign w:val="bottom"/>
            <w:hideMark/>
          </w:tcPr>
          <w:p w14:paraId="6BDE1591" w14:textId="77777777" w:rsidR="00376EC0" w:rsidRPr="009E2363" w:rsidRDefault="00376EC0" w:rsidP="00376EC0">
            <w:pPr>
              <w:pStyle w:val="NoSpacing"/>
              <w:spacing w:line="240" w:lineRule="exact"/>
              <w:rPr>
                <w:rFonts w:ascii="CordiaUPC" w:hAnsi="CordiaUPC" w:cs="CordiaUPC"/>
                <w:b/>
                <w:sz w:val="26"/>
                <w:szCs w:val="26"/>
              </w:rPr>
            </w:pPr>
            <w:r w:rsidRPr="009E2363">
              <w:rPr>
                <w:rFonts w:ascii="CordiaUPC" w:hAnsi="CordiaUPC" w:cs="CordiaUPC" w:hint="cs"/>
                <w:b/>
                <w:sz w:val="26"/>
                <w:szCs w:val="26"/>
              </w:rPr>
              <w:t>Total</w:t>
            </w:r>
          </w:p>
        </w:tc>
        <w:tc>
          <w:tcPr>
            <w:tcW w:w="1236" w:type="dxa"/>
            <w:tcBorders>
              <w:top w:val="single" w:sz="4" w:space="0" w:color="auto"/>
              <w:bottom w:val="single" w:sz="4" w:space="0" w:color="auto"/>
            </w:tcBorders>
            <w:shd w:val="clear" w:color="auto" w:fill="auto"/>
            <w:vAlign w:val="bottom"/>
          </w:tcPr>
          <w:p w14:paraId="41EE5F66" w14:textId="39D3DF34"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Pr>
                <w:rFonts w:ascii="CordiaUPC" w:hAnsi="CordiaUPC" w:cs="CordiaUPC"/>
                <w:b/>
                <w:bCs/>
                <w:sz w:val="26"/>
                <w:szCs w:val="26"/>
              </w:rPr>
              <w:t>2,301</w:t>
            </w:r>
          </w:p>
        </w:tc>
        <w:tc>
          <w:tcPr>
            <w:tcW w:w="178" w:type="dxa"/>
            <w:shd w:val="clear" w:color="auto" w:fill="auto"/>
            <w:vAlign w:val="bottom"/>
          </w:tcPr>
          <w:p w14:paraId="70CEB27B"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44A1FE23" w14:textId="774DB6B4"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E2363">
              <w:rPr>
                <w:rFonts w:ascii="CordiaUPC" w:hAnsi="CordiaUPC" w:cs="CordiaUPC"/>
                <w:b/>
                <w:bCs/>
                <w:sz w:val="26"/>
                <w:szCs w:val="26"/>
              </w:rPr>
              <w:t>2,224</w:t>
            </w:r>
          </w:p>
        </w:tc>
        <w:tc>
          <w:tcPr>
            <w:tcW w:w="180" w:type="dxa"/>
          </w:tcPr>
          <w:p w14:paraId="159F5C75"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tcPr>
          <w:p w14:paraId="1DAAC2E2" w14:textId="30B9ABB3"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Pr>
                <w:rFonts w:ascii="CordiaUPC" w:hAnsi="CordiaUPC" w:cs="CordiaUPC" w:hint="cs"/>
                <w:b/>
                <w:bCs/>
                <w:sz w:val="26"/>
                <w:szCs w:val="26"/>
                <w:cs/>
              </w:rPr>
              <w:t>-</w:t>
            </w:r>
          </w:p>
        </w:tc>
        <w:tc>
          <w:tcPr>
            <w:tcW w:w="180" w:type="dxa"/>
          </w:tcPr>
          <w:p w14:paraId="3B030B6E" w14:textId="77777777"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Borders>
              <w:top w:val="single" w:sz="4" w:space="0" w:color="auto"/>
              <w:bottom w:val="single" w:sz="4" w:space="0" w:color="auto"/>
            </w:tcBorders>
          </w:tcPr>
          <w:p w14:paraId="7EDA3EB1" w14:textId="256798DD" w:rsidR="00376EC0" w:rsidRPr="009E2363" w:rsidRDefault="00376EC0" w:rsidP="00376E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Pr>
                <w:rFonts w:ascii="CordiaUPC" w:hAnsi="CordiaUPC" w:cs="CordiaUPC" w:hint="cs"/>
                <w:b/>
                <w:bCs/>
                <w:sz w:val="26"/>
                <w:szCs w:val="26"/>
                <w:cs/>
              </w:rPr>
              <w:t>-</w:t>
            </w:r>
          </w:p>
        </w:tc>
      </w:tr>
      <w:tr w:rsidR="008D4B62" w:rsidRPr="009E2363" w14:paraId="7397FEE7" w14:textId="77777777" w:rsidTr="00511D40">
        <w:trPr>
          <w:cantSplit/>
          <w:trHeight w:val="20"/>
        </w:trPr>
        <w:tc>
          <w:tcPr>
            <w:tcW w:w="3701" w:type="dxa"/>
            <w:vAlign w:val="bottom"/>
          </w:tcPr>
          <w:p w14:paraId="52AB7529" w14:textId="77777777" w:rsidR="008D4B62" w:rsidRPr="009E2363" w:rsidRDefault="008D4B62" w:rsidP="008D4B62">
            <w:pPr>
              <w:pStyle w:val="NoSpacing"/>
              <w:spacing w:line="240" w:lineRule="exact"/>
              <w:rPr>
                <w:rFonts w:ascii="CordiaUPC" w:hAnsi="CordiaUPC" w:cs="CordiaUPC"/>
                <w:strike/>
                <w:color w:val="FF0000"/>
                <w:sz w:val="26"/>
                <w:szCs w:val="26"/>
              </w:rPr>
            </w:pPr>
          </w:p>
        </w:tc>
        <w:tc>
          <w:tcPr>
            <w:tcW w:w="1236" w:type="dxa"/>
            <w:tcBorders>
              <w:top w:val="single" w:sz="4" w:space="0" w:color="auto"/>
            </w:tcBorders>
            <w:shd w:val="clear" w:color="auto" w:fill="auto"/>
            <w:vAlign w:val="bottom"/>
          </w:tcPr>
          <w:p w14:paraId="16BA7FA9"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0BC0411A"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lang w:bidi="ar-SA"/>
              </w:rPr>
            </w:pPr>
          </w:p>
        </w:tc>
        <w:tc>
          <w:tcPr>
            <w:tcW w:w="1215" w:type="dxa"/>
            <w:tcBorders>
              <w:top w:val="single" w:sz="4" w:space="0" w:color="auto"/>
            </w:tcBorders>
            <w:shd w:val="clear" w:color="auto" w:fill="auto"/>
            <w:vAlign w:val="bottom"/>
          </w:tcPr>
          <w:p w14:paraId="698E3997"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trike/>
                <w:color w:val="FF0000"/>
                <w:sz w:val="26"/>
                <w:szCs w:val="26"/>
              </w:rPr>
            </w:pPr>
          </w:p>
        </w:tc>
        <w:tc>
          <w:tcPr>
            <w:tcW w:w="180" w:type="dxa"/>
          </w:tcPr>
          <w:p w14:paraId="10444A13"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60" w:type="dxa"/>
            <w:tcBorders>
              <w:top w:val="single" w:sz="4" w:space="0" w:color="auto"/>
            </w:tcBorders>
          </w:tcPr>
          <w:p w14:paraId="26DA63D1"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0" w:type="dxa"/>
          </w:tcPr>
          <w:p w14:paraId="23340326"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60" w:type="dxa"/>
            <w:gridSpan w:val="2"/>
            <w:tcBorders>
              <w:top w:val="single" w:sz="4" w:space="0" w:color="auto"/>
            </w:tcBorders>
          </w:tcPr>
          <w:p w14:paraId="1D698174"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r>
      <w:tr w:rsidR="008D4B62" w:rsidRPr="009E2363" w14:paraId="7795F3B6" w14:textId="77777777" w:rsidTr="00511D40">
        <w:trPr>
          <w:cantSplit/>
          <w:trHeight w:val="20"/>
        </w:trPr>
        <w:tc>
          <w:tcPr>
            <w:tcW w:w="3701" w:type="dxa"/>
            <w:vAlign w:val="bottom"/>
            <w:hideMark/>
          </w:tcPr>
          <w:p w14:paraId="291AD3DD" w14:textId="69E2FD8F" w:rsidR="008D4B62" w:rsidRPr="009E2363" w:rsidRDefault="008D4B62" w:rsidP="008D4B62">
            <w:pPr>
              <w:pStyle w:val="NoSpacing"/>
              <w:spacing w:line="240" w:lineRule="exact"/>
              <w:rPr>
                <w:rFonts w:ascii="CordiaUPC" w:hAnsi="CordiaUPC" w:cs="CordiaUPC"/>
                <w:b/>
                <w:sz w:val="26"/>
                <w:szCs w:val="26"/>
              </w:rPr>
            </w:pPr>
            <w:r w:rsidRPr="009E2363">
              <w:rPr>
                <w:rFonts w:ascii="CordiaUPC" w:hAnsi="CordiaUPC" w:cs="CordiaUPC" w:hint="cs"/>
                <w:b/>
                <w:sz w:val="26"/>
                <w:szCs w:val="26"/>
              </w:rPr>
              <w:t>Total investments</w:t>
            </w:r>
            <w:r w:rsidRPr="009E2363">
              <w:rPr>
                <w:rFonts w:ascii="CordiaUPC" w:hAnsi="CordiaUPC" w:cs="CordiaUPC"/>
                <w:b/>
                <w:sz w:val="26"/>
                <w:szCs w:val="26"/>
              </w:rPr>
              <w:t>,</w:t>
            </w:r>
            <w:r w:rsidRPr="009E2363">
              <w:rPr>
                <w:rFonts w:ascii="CordiaUPC" w:hAnsi="CordiaUPC" w:cs="CordiaUPC" w:hint="cs"/>
                <w:b/>
                <w:sz w:val="26"/>
                <w:szCs w:val="26"/>
              </w:rPr>
              <w:t xml:space="preserve"> net</w:t>
            </w:r>
          </w:p>
        </w:tc>
        <w:tc>
          <w:tcPr>
            <w:tcW w:w="1236" w:type="dxa"/>
            <w:tcBorders>
              <w:bottom w:val="double" w:sz="4" w:space="0" w:color="auto"/>
            </w:tcBorders>
            <w:shd w:val="clear" w:color="auto" w:fill="auto"/>
            <w:vAlign w:val="bottom"/>
          </w:tcPr>
          <w:p w14:paraId="053E8727" w14:textId="32A34B3E" w:rsidR="008D4B62" w:rsidRPr="009E2363" w:rsidRDefault="00376EC0"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Pr>
                <w:rFonts w:ascii="CordiaUPC" w:hAnsi="CordiaUPC" w:cs="CordiaUPC" w:hint="cs"/>
                <w:b/>
                <w:bCs/>
                <w:sz w:val="26"/>
                <w:szCs w:val="26"/>
                <w:cs/>
              </w:rPr>
              <w:t>170</w:t>
            </w:r>
            <w:r>
              <w:rPr>
                <w:rFonts w:ascii="CordiaUPC" w:hAnsi="CordiaUPC" w:cs="CordiaUPC"/>
                <w:b/>
                <w:bCs/>
                <w:sz w:val="26"/>
                <w:szCs w:val="26"/>
              </w:rPr>
              <w:t>,</w:t>
            </w:r>
            <w:r>
              <w:rPr>
                <w:rFonts w:ascii="CordiaUPC" w:hAnsi="CordiaUPC" w:cs="CordiaUPC" w:hint="cs"/>
                <w:b/>
                <w:bCs/>
                <w:sz w:val="26"/>
                <w:szCs w:val="26"/>
                <w:cs/>
              </w:rPr>
              <w:t>199</w:t>
            </w:r>
          </w:p>
        </w:tc>
        <w:tc>
          <w:tcPr>
            <w:tcW w:w="178" w:type="dxa"/>
            <w:shd w:val="clear" w:color="auto" w:fill="auto"/>
            <w:vAlign w:val="bottom"/>
          </w:tcPr>
          <w:p w14:paraId="4AD389AE"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vAlign w:val="bottom"/>
          </w:tcPr>
          <w:p w14:paraId="3055BFFD" w14:textId="3AE1AC7C"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E2363">
              <w:rPr>
                <w:rFonts w:ascii="CordiaUPC" w:hAnsi="CordiaUPC" w:cs="CordiaUPC"/>
                <w:b/>
                <w:bCs/>
                <w:sz w:val="26"/>
                <w:szCs w:val="26"/>
              </w:rPr>
              <w:t>179,088</w:t>
            </w:r>
          </w:p>
        </w:tc>
        <w:tc>
          <w:tcPr>
            <w:tcW w:w="180" w:type="dxa"/>
          </w:tcPr>
          <w:p w14:paraId="64B31657"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color w:val="FF0000"/>
                <w:sz w:val="26"/>
                <w:szCs w:val="26"/>
                <w:lang w:val="en-GB"/>
              </w:rPr>
            </w:pPr>
          </w:p>
        </w:tc>
        <w:tc>
          <w:tcPr>
            <w:tcW w:w="1260" w:type="dxa"/>
          </w:tcPr>
          <w:p w14:paraId="456CE1BF"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80" w:type="dxa"/>
          </w:tcPr>
          <w:p w14:paraId="7D1D2391"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260" w:type="dxa"/>
            <w:gridSpan w:val="2"/>
          </w:tcPr>
          <w:p w14:paraId="61EA60F1" w14:textId="77777777" w:rsidR="008D4B62" w:rsidRPr="009E2363" w:rsidRDefault="008D4B62" w:rsidP="008D4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r>
    </w:tbl>
    <w:p w14:paraId="3BDAB186" w14:textId="366B3CB5" w:rsidR="00AF1AC5" w:rsidRPr="009E2363" w:rsidRDefault="00AF1AC5">
      <w:pPr>
        <w:spacing w:line="240" w:lineRule="auto"/>
        <w:rPr>
          <w:rFonts w:ascii="CordiaUPC" w:hAnsi="CordiaUPC" w:cs="CordiaUPC"/>
          <w:b/>
          <w:bCs/>
          <w:sz w:val="26"/>
          <w:szCs w:val="26"/>
          <w:cs/>
          <w:lang w:val="en-US" w:bidi="th-TH"/>
        </w:rPr>
      </w:pPr>
    </w:p>
    <w:p w14:paraId="07F2EA0C" w14:textId="2ADB2466" w:rsidR="00AF1AC5" w:rsidRDefault="00751339" w:rsidP="00AF1AC5">
      <w:pPr>
        <w:pStyle w:val="index"/>
        <w:spacing w:after="0" w:line="240" w:lineRule="exact"/>
        <w:rPr>
          <w:rFonts w:ascii="CordiaUPC" w:hAnsi="CordiaUPC" w:cs="CordiaUPC"/>
          <w:b/>
          <w:bCs/>
          <w:sz w:val="26"/>
          <w:szCs w:val="26"/>
          <w:lang w:val="en-US" w:bidi="th-TH"/>
        </w:rPr>
      </w:pPr>
      <w:r w:rsidRPr="009E2363">
        <w:rPr>
          <w:rFonts w:ascii="CordiaUPC" w:hAnsi="CordiaUPC" w:cs="CordiaUPC"/>
          <w:b/>
          <w:bCs/>
          <w:sz w:val="26"/>
          <w:szCs w:val="26"/>
          <w:lang w:bidi="th-TH"/>
        </w:rPr>
        <w:t>5</w:t>
      </w:r>
      <w:r w:rsidR="00AF1AC5" w:rsidRPr="009E2363">
        <w:rPr>
          <w:rFonts w:ascii="CordiaUPC" w:hAnsi="CordiaUPC" w:cs="CordiaUPC"/>
          <w:b/>
          <w:bCs/>
          <w:sz w:val="26"/>
          <w:szCs w:val="26"/>
          <w:lang w:bidi="th-TH"/>
        </w:rPr>
        <w:t xml:space="preserve">.2 </w:t>
      </w:r>
      <w:r w:rsidR="00AF1AC5" w:rsidRPr="009E2363">
        <w:rPr>
          <w:rFonts w:ascii="CordiaUPC" w:hAnsi="CordiaUPC" w:cs="CordiaUPC"/>
          <w:b/>
          <w:bCs/>
          <w:sz w:val="26"/>
          <w:szCs w:val="26"/>
          <w:lang w:bidi="th-TH"/>
        </w:rPr>
        <w:tab/>
        <w:t>Derecognised investments</w:t>
      </w:r>
    </w:p>
    <w:p w14:paraId="30FED198" w14:textId="77777777" w:rsidR="00976258" w:rsidRDefault="00976258" w:rsidP="00976258">
      <w:pPr>
        <w:pStyle w:val="index"/>
        <w:spacing w:after="0" w:line="240" w:lineRule="exact"/>
        <w:ind w:left="540"/>
        <w:jc w:val="both"/>
        <w:rPr>
          <w:rFonts w:ascii="CordiaUPC" w:hAnsi="CordiaUPC" w:cs="CordiaUPC"/>
          <w:sz w:val="26"/>
          <w:szCs w:val="26"/>
          <w:lang w:val="en-US" w:eastAsia="en-GB" w:bidi="th-TH"/>
        </w:rPr>
      </w:pPr>
    </w:p>
    <w:p w14:paraId="6169D8B2" w14:textId="4B23D981" w:rsidR="00976258" w:rsidRDefault="00976258" w:rsidP="00976258">
      <w:pPr>
        <w:pStyle w:val="index"/>
        <w:spacing w:after="0" w:line="240" w:lineRule="exact"/>
        <w:ind w:left="540"/>
        <w:jc w:val="both"/>
        <w:rPr>
          <w:rFonts w:ascii="CordiaUPC" w:hAnsi="CordiaUPC" w:cs="CordiaUPC"/>
          <w:sz w:val="26"/>
          <w:szCs w:val="26"/>
          <w:lang w:val="en-US" w:eastAsia="en-GB" w:bidi="th-TH"/>
        </w:rPr>
      </w:pPr>
      <w:r>
        <w:rPr>
          <w:rFonts w:ascii="CordiaUPC" w:hAnsi="CordiaUPC" w:cs="CordiaUPC"/>
          <w:sz w:val="26"/>
          <w:szCs w:val="26"/>
          <w:lang w:val="en-US" w:eastAsia="en-GB" w:bidi="th-TH"/>
        </w:rPr>
        <w:t xml:space="preserve">During the three-month period ended 31 March 2024 and 2023, the Bank and its subsidiaries had no </w:t>
      </w:r>
      <w:proofErr w:type="spellStart"/>
      <w:r>
        <w:rPr>
          <w:rFonts w:ascii="CordiaUPC" w:hAnsi="CordiaUPC" w:cs="CordiaUPC"/>
          <w:sz w:val="26"/>
          <w:szCs w:val="26"/>
          <w:lang w:val="en-US" w:eastAsia="en-GB" w:bidi="th-TH"/>
        </w:rPr>
        <w:t>derecognised</w:t>
      </w:r>
      <w:proofErr w:type="spellEnd"/>
      <w:r>
        <w:rPr>
          <w:rFonts w:ascii="CordiaUPC" w:hAnsi="CordiaUPC" w:cs="CordiaUPC"/>
          <w:sz w:val="26"/>
          <w:szCs w:val="26"/>
          <w:lang w:val="en-US" w:eastAsia="en-GB" w:bidi="th-TH"/>
        </w:rPr>
        <w:t xml:space="preserve"> investments in equity securities designated at fair value through other comprehensive income.</w:t>
      </w:r>
    </w:p>
    <w:p w14:paraId="36EF342B" w14:textId="77777777" w:rsidR="00976258" w:rsidRPr="00976258" w:rsidRDefault="00976258" w:rsidP="00AF1AC5">
      <w:pPr>
        <w:pStyle w:val="index"/>
        <w:spacing w:after="0" w:line="240" w:lineRule="exact"/>
        <w:rPr>
          <w:rFonts w:ascii="CordiaUPC" w:hAnsi="CordiaUPC" w:cs="CordiaUPC"/>
          <w:b/>
          <w:bCs/>
          <w:sz w:val="26"/>
          <w:szCs w:val="26"/>
          <w:cs/>
          <w:lang w:val="en-US" w:bidi="th-TH"/>
        </w:rPr>
      </w:pPr>
    </w:p>
    <w:p w14:paraId="0D098C07" w14:textId="77777777" w:rsidR="00AF1AC5" w:rsidRDefault="00AF1AC5" w:rsidP="00AF1AC5">
      <w:pPr>
        <w:pStyle w:val="index"/>
        <w:spacing w:after="0" w:line="240" w:lineRule="exact"/>
        <w:rPr>
          <w:rFonts w:ascii="CordiaUPC" w:hAnsi="CordiaUPC" w:cs="CordiaUPC"/>
          <w:b/>
          <w:bCs/>
          <w:strike/>
          <w:sz w:val="26"/>
          <w:szCs w:val="26"/>
          <w:lang w:bidi="th-TH"/>
        </w:rPr>
      </w:pPr>
    </w:p>
    <w:p w14:paraId="02767016" w14:textId="77777777" w:rsidR="0004201C" w:rsidRDefault="0004201C" w:rsidP="00AF1AC5">
      <w:pPr>
        <w:pStyle w:val="index"/>
        <w:spacing w:after="0" w:line="240" w:lineRule="exact"/>
        <w:rPr>
          <w:rFonts w:ascii="CordiaUPC" w:hAnsi="CordiaUPC" w:cs="CordiaUPC"/>
          <w:b/>
          <w:bCs/>
          <w:strike/>
          <w:sz w:val="26"/>
          <w:szCs w:val="26"/>
          <w:lang w:bidi="th-TH"/>
        </w:rPr>
      </w:pPr>
    </w:p>
    <w:p w14:paraId="3F3FC2BA" w14:textId="77777777" w:rsidR="0004201C" w:rsidRDefault="0004201C" w:rsidP="00AF1AC5">
      <w:pPr>
        <w:pStyle w:val="index"/>
        <w:spacing w:after="0" w:line="240" w:lineRule="exact"/>
        <w:rPr>
          <w:rFonts w:ascii="CordiaUPC" w:hAnsi="CordiaUPC" w:cs="CordiaUPC"/>
          <w:b/>
          <w:bCs/>
          <w:strike/>
          <w:sz w:val="26"/>
          <w:szCs w:val="26"/>
          <w:lang w:bidi="th-TH"/>
        </w:rPr>
      </w:pPr>
    </w:p>
    <w:p w14:paraId="7B84ED63" w14:textId="77777777" w:rsidR="0004201C" w:rsidRDefault="0004201C" w:rsidP="00AF1AC5">
      <w:pPr>
        <w:pStyle w:val="index"/>
        <w:spacing w:after="0" w:line="240" w:lineRule="exact"/>
        <w:rPr>
          <w:rFonts w:ascii="CordiaUPC" w:hAnsi="CordiaUPC" w:cs="CordiaUPC"/>
          <w:b/>
          <w:bCs/>
          <w:strike/>
          <w:sz w:val="26"/>
          <w:szCs w:val="26"/>
          <w:lang w:bidi="th-TH"/>
        </w:rPr>
      </w:pPr>
    </w:p>
    <w:p w14:paraId="03D5BE34" w14:textId="77777777" w:rsidR="0004201C" w:rsidRDefault="0004201C" w:rsidP="00AF1AC5">
      <w:pPr>
        <w:pStyle w:val="index"/>
        <w:spacing w:after="0" w:line="240" w:lineRule="exact"/>
        <w:rPr>
          <w:rFonts w:ascii="CordiaUPC" w:hAnsi="CordiaUPC" w:cs="CordiaUPC"/>
          <w:b/>
          <w:bCs/>
          <w:strike/>
          <w:sz w:val="26"/>
          <w:szCs w:val="26"/>
          <w:lang w:bidi="th-TH"/>
        </w:rPr>
      </w:pPr>
    </w:p>
    <w:p w14:paraId="0FD16AE2" w14:textId="77777777" w:rsidR="0004201C" w:rsidRDefault="0004201C" w:rsidP="00AF1AC5">
      <w:pPr>
        <w:pStyle w:val="index"/>
        <w:spacing w:after="0" w:line="240" w:lineRule="exact"/>
        <w:rPr>
          <w:rFonts w:ascii="CordiaUPC" w:hAnsi="CordiaUPC" w:cs="CordiaUPC"/>
          <w:b/>
          <w:bCs/>
          <w:strike/>
          <w:sz w:val="26"/>
          <w:szCs w:val="26"/>
          <w:lang w:bidi="th-TH"/>
        </w:rPr>
      </w:pPr>
    </w:p>
    <w:p w14:paraId="00C64C01" w14:textId="77777777" w:rsidR="0004201C" w:rsidRDefault="0004201C" w:rsidP="00AF1AC5">
      <w:pPr>
        <w:pStyle w:val="index"/>
        <w:spacing w:after="0" w:line="240" w:lineRule="exact"/>
        <w:rPr>
          <w:rFonts w:ascii="CordiaUPC" w:hAnsi="CordiaUPC" w:cs="CordiaUPC"/>
          <w:b/>
          <w:bCs/>
          <w:strike/>
          <w:sz w:val="26"/>
          <w:szCs w:val="26"/>
          <w:lang w:bidi="th-TH"/>
        </w:rPr>
      </w:pPr>
    </w:p>
    <w:p w14:paraId="0A9CA4A6" w14:textId="77777777" w:rsidR="0004201C" w:rsidRDefault="0004201C" w:rsidP="00AF1AC5">
      <w:pPr>
        <w:pStyle w:val="index"/>
        <w:spacing w:after="0" w:line="240" w:lineRule="exact"/>
        <w:rPr>
          <w:rFonts w:ascii="CordiaUPC" w:hAnsi="CordiaUPC" w:cs="CordiaUPC"/>
          <w:b/>
          <w:bCs/>
          <w:strike/>
          <w:sz w:val="26"/>
          <w:szCs w:val="26"/>
          <w:cs/>
          <w:lang w:bidi="th-TH"/>
        </w:rPr>
      </w:pPr>
    </w:p>
    <w:p w14:paraId="6063A475" w14:textId="77777777" w:rsidR="0004201C" w:rsidRPr="002D2808" w:rsidRDefault="0004201C" w:rsidP="00AF1AC5">
      <w:pPr>
        <w:pStyle w:val="index"/>
        <w:spacing w:after="0" w:line="240" w:lineRule="exact"/>
        <w:rPr>
          <w:rFonts w:ascii="CordiaUPC" w:hAnsi="CordiaUPC" w:cs="CordiaUPC"/>
          <w:b/>
          <w:bCs/>
          <w:strike/>
          <w:sz w:val="26"/>
          <w:szCs w:val="26"/>
          <w:cs/>
          <w:lang w:bidi="th-TH"/>
        </w:rPr>
      </w:pPr>
    </w:p>
    <w:p w14:paraId="608D4E7E" w14:textId="43067699" w:rsidR="00AF1AC5" w:rsidRPr="009E2363" w:rsidRDefault="00751339" w:rsidP="00AF1AC5">
      <w:pPr>
        <w:spacing w:line="240" w:lineRule="auto"/>
        <w:rPr>
          <w:rFonts w:ascii="CordiaUPC" w:hAnsi="CordiaUPC" w:cs="CordiaUPC"/>
          <w:b/>
          <w:bCs/>
          <w:sz w:val="26"/>
          <w:szCs w:val="26"/>
          <w:cs/>
          <w:lang w:val="en-AU" w:bidi="th-TH"/>
        </w:rPr>
      </w:pPr>
      <w:r w:rsidRPr="009E2363">
        <w:rPr>
          <w:rFonts w:ascii="CordiaUPC" w:hAnsi="CordiaUPC" w:cs="CordiaUPC"/>
          <w:b/>
          <w:bCs/>
          <w:sz w:val="26"/>
          <w:szCs w:val="26"/>
          <w:lang w:bidi="th-TH"/>
        </w:rPr>
        <w:lastRenderedPageBreak/>
        <w:t>5</w:t>
      </w:r>
      <w:r w:rsidR="00AF1AC5" w:rsidRPr="009E2363">
        <w:rPr>
          <w:rFonts w:ascii="CordiaUPC" w:hAnsi="CordiaUPC" w:cs="CordiaUPC" w:hint="cs"/>
          <w:b/>
          <w:bCs/>
          <w:sz w:val="26"/>
          <w:szCs w:val="26"/>
          <w:lang w:bidi="th-TH"/>
        </w:rPr>
        <w:t>.</w:t>
      </w:r>
      <w:r w:rsidR="00AF1AC5" w:rsidRPr="009E2363">
        <w:rPr>
          <w:rFonts w:ascii="CordiaUPC" w:hAnsi="CordiaUPC" w:cs="CordiaUPC"/>
          <w:b/>
          <w:bCs/>
          <w:sz w:val="26"/>
          <w:szCs w:val="26"/>
          <w:lang w:bidi="th-TH"/>
        </w:rPr>
        <w:t>3</w:t>
      </w:r>
      <w:r w:rsidR="00AF1AC5" w:rsidRPr="009E2363">
        <w:rPr>
          <w:rFonts w:ascii="CordiaUPC" w:hAnsi="CordiaUPC" w:cs="CordiaUPC" w:hint="cs"/>
          <w:b/>
          <w:bCs/>
          <w:sz w:val="26"/>
          <w:szCs w:val="26"/>
          <w:lang w:bidi="th-TH"/>
        </w:rPr>
        <w:tab/>
      </w:r>
      <w:r w:rsidR="00AF1AC5" w:rsidRPr="009E2363">
        <w:rPr>
          <w:rFonts w:ascii="CordiaUPC" w:hAnsi="CordiaUPC" w:cs="CordiaUPC" w:hint="cs"/>
          <w:b/>
          <w:bCs/>
          <w:sz w:val="26"/>
          <w:szCs w:val="26"/>
          <w:lang w:val="en-US" w:bidi="th-TH"/>
        </w:rPr>
        <w:t>Investments in entities in which the Bank and its subsidiaries hold 10% or more</w:t>
      </w:r>
    </w:p>
    <w:p w14:paraId="280923E6" w14:textId="77777777" w:rsidR="00AF1AC5" w:rsidRPr="009E2363" w:rsidRDefault="00AF1AC5" w:rsidP="00AF1AC5">
      <w:pPr>
        <w:pStyle w:val="index"/>
        <w:spacing w:after="0" w:line="240" w:lineRule="exact"/>
        <w:ind w:left="567" w:hanging="567"/>
        <w:rPr>
          <w:rFonts w:ascii="CordiaUPC" w:hAnsi="CordiaUPC" w:cs="CordiaUPC"/>
          <w:sz w:val="26"/>
          <w:szCs w:val="26"/>
          <w:lang w:val="en-US" w:bidi="th-TH"/>
        </w:rPr>
      </w:pPr>
    </w:p>
    <w:p w14:paraId="46322C93" w14:textId="3176B3B7" w:rsidR="00126C2F" w:rsidRPr="009E2363" w:rsidRDefault="00456B82" w:rsidP="00126C2F">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392524">
        <w:rPr>
          <w:rFonts w:ascii="CordiaUPC" w:hAnsi="CordiaUPC" w:cs="CordiaUPC" w:hint="cs"/>
          <w:sz w:val="26"/>
          <w:szCs w:val="26"/>
          <w:lang w:val="en-US" w:eastAsia="en-GB" w:bidi="th-TH"/>
        </w:rPr>
        <w:t xml:space="preserve">As at </w:t>
      </w:r>
      <w:r w:rsidRPr="005B2349">
        <w:rPr>
          <w:rFonts w:ascii="CordiaUPC" w:eastAsia="Times New Roman" w:hAnsi="CordiaUPC" w:cs="CordiaUPC"/>
          <w:sz w:val="26"/>
          <w:szCs w:val="26"/>
          <w:lang w:bidi="th-TH"/>
        </w:rPr>
        <w:t>3</w:t>
      </w:r>
      <w:r>
        <w:rPr>
          <w:rFonts w:ascii="CordiaUPC" w:eastAsia="Times New Roman" w:hAnsi="CordiaUPC" w:cs="CordiaUPC"/>
          <w:sz w:val="26"/>
          <w:szCs w:val="26"/>
          <w:lang w:bidi="th-TH"/>
        </w:rPr>
        <w:t>1</w:t>
      </w:r>
      <w:r w:rsidRPr="005B2349">
        <w:rPr>
          <w:rFonts w:ascii="CordiaUPC" w:eastAsia="Times New Roman" w:hAnsi="CordiaUPC" w:cs="CordiaUPC"/>
          <w:sz w:val="26"/>
          <w:szCs w:val="26"/>
          <w:lang w:bidi="th-TH"/>
        </w:rPr>
        <w:t xml:space="preserve"> </w:t>
      </w:r>
      <w:r>
        <w:rPr>
          <w:rFonts w:ascii="CordiaUPC" w:eastAsia="Times New Roman" w:hAnsi="CordiaUPC" w:cs="CordiaUPC"/>
          <w:sz w:val="26"/>
          <w:szCs w:val="26"/>
          <w:lang w:bidi="th-TH"/>
        </w:rPr>
        <w:t>March</w:t>
      </w:r>
      <w:r w:rsidRPr="00392524">
        <w:rPr>
          <w:rFonts w:ascii="CordiaUPC" w:eastAsia="Times New Roman" w:hAnsi="CordiaUPC" w:cs="CordiaUPC"/>
          <w:sz w:val="26"/>
          <w:szCs w:val="26"/>
          <w:lang w:bidi="th-TH"/>
        </w:rPr>
        <w:t xml:space="preserve"> 202</w:t>
      </w:r>
      <w:r>
        <w:rPr>
          <w:rFonts w:ascii="CordiaUPC" w:eastAsia="Times New Roman" w:hAnsi="CordiaUPC" w:cs="CordiaUPC"/>
          <w:sz w:val="26"/>
          <w:szCs w:val="26"/>
          <w:lang w:bidi="th-TH"/>
        </w:rPr>
        <w:t>4</w:t>
      </w:r>
      <w:r w:rsidRPr="00392524">
        <w:rPr>
          <w:rFonts w:ascii="CordiaUPC" w:hAnsi="CordiaUPC" w:cs="CordiaUPC" w:hint="cs"/>
          <w:sz w:val="26"/>
          <w:szCs w:val="26"/>
        </w:rPr>
        <w:t xml:space="preserve"> and 31 December 202</w:t>
      </w:r>
      <w:r>
        <w:rPr>
          <w:rFonts w:ascii="CordiaUPC" w:hAnsi="CordiaUPC" w:cs="CordiaUPC"/>
          <w:sz w:val="26"/>
          <w:szCs w:val="26"/>
        </w:rPr>
        <w:t>3</w:t>
      </w:r>
      <w:r w:rsidR="00126C2F" w:rsidRPr="009E2363">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00126C2F" w:rsidRPr="009E2363">
        <w:rPr>
          <w:rFonts w:ascii="CordiaUPC" w:hAnsi="CordiaUPC" w:cs="CordiaUPC"/>
          <w:sz w:val="26"/>
          <w:szCs w:val="26"/>
          <w:lang w:val="en-US" w:eastAsia="en-GB" w:bidi="th-TH"/>
        </w:rPr>
        <w:t xml:space="preserve">but such companies are not treated as its subsidiaries and associate </w:t>
      </w:r>
      <w:proofErr w:type="spellStart"/>
      <w:r w:rsidR="00126C2F" w:rsidRPr="009E2363">
        <w:rPr>
          <w:rFonts w:ascii="CordiaUPC" w:hAnsi="CordiaUPC" w:cs="CordiaUPC"/>
          <w:sz w:val="26"/>
          <w:szCs w:val="26"/>
          <w:lang w:val="en-US" w:eastAsia="en-GB" w:bidi="th-TH"/>
        </w:rPr>
        <w:t>summarised</w:t>
      </w:r>
      <w:proofErr w:type="spellEnd"/>
      <w:r w:rsidR="00126C2F" w:rsidRPr="009E2363">
        <w:rPr>
          <w:rFonts w:ascii="CordiaUPC" w:hAnsi="CordiaUPC" w:cs="CordiaUPC"/>
          <w:sz w:val="26"/>
          <w:szCs w:val="26"/>
          <w:lang w:val="en-US" w:eastAsia="en-GB" w:bidi="th-TH"/>
        </w:rPr>
        <w:t xml:space="preserve"> below.</w:t>
      </w:r>
    </w:p>
    <w:p w14:paraId="47343777" w14:textId="77777777" w:rsidR="00AF1AC5" w:rsidRPr="009E2363" w:rsidRDefault="00AF1AC5" w:rsidP="00AF1AC5">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270" w:type="dxa"/>
        <w:tblInd w:w="534" w:type="dxa"/>
        <w:tblLayout w:type="fixed"/>
        <w:tblLook w:val="01E0" w:firstRow="1" w:lastRow="1" w:firstColumn="1" w:lastColumn="1" w:noHBand="0" w:noVBand="0"/>
      </w:tblPr>
      <w:tblGrid>
        <w:gridCol w:w="5490"/>
        <w:gridCol w:w="270"/>
        <w:gridCol w:w="1620"/>
        <w:gridCol w:w="270"/>
        <w:gridCol w:w="1620"/>
      </w:tblGrid>
      <w:tr w:rsidR="00AF1AC5" w:rsidRPr="009E2363" w14:paraId="43CE72B3" w14:textId="77777777" w:rsidTr="00DF64C4">
        <w:trPr>
          <w:trHeight w:val="137"/>
        </w:trPr>
        <w:tc>
          <w:tcPr>
            <w:tcW w:w="5490" w:type="dxa"/>
          </w:tcPr>
          <w:p w14:paraId="3940AD25" w14:textId="77777777" w:rsidR="00AF1AC5" w:rsidRPr="009E2363" w:rsidRDefault="00AF1AC5" w:rsidP="00A47089">
            <w:pPr>
              <w:spacing w:line="240" w:lineRule="exact"/>
              <w:rPr>
                <w:rFonts w:ascii="CordiaUPC" w:hAnsi="CordiaUPC" w:cs="CordiaUPC"/>
                <w:b/>
                <w:bCs/>
                <w:color w:val="000000"/>
                <w:sz w:val="26"/>
                <w:szCs w:val="26"/>
                <w:lang w:val="en-US"/>
              </w:rPr>
            </w:pPr>
          </w:p>
        </w:tc>
        <w:tc>
          <w:tcPr>
            <w:tcW w:w="270" w:type="dxa"/>
          </w:tcPr>
          <w:p w14:paraId="013F37EA" w14:textId="77777777" w:rsidR="00AF1AC5" w:rsidRPr="009E2363" w:rsidRDefault="00AF1AC5" w:rsidP="00A47089">
            <w:pPr>
              <w:pStyle w:val="acctfourfigures"/>
              <w:tabs>
                <w:tab w:val="clear" w:pos="765"/>
              </w:tabs>
              <w:spacing w:line="240" w:lineRule="exact"/>
              <w:ind w:left="-108" w:right="-88"/>
              <w:jc w:val="center"/>
              <w:rPr>
                <w:rFonts w:ascii="CordiaUPC" w:hAnsi="CordiaUPC" w:cs="CordiaUPC"/>
                <w:b/>
                <w:bCs/>
                <w:sz w:val="26"/>
                <w:szCs w:val="26"/>
              </w:rPr>
            </w:pPr>
          </w:p>
        </w:tc>
        <w:tc>
          <w:tcPr>
            <w:tcW w:w="3510" w:type="dxa"/>
            <w:gridSpan w:val="3"/>
          </w:tcPr>
          <w:p w14:paraId="7150CCD1" w14:textId="77777777" w:rsidR="00AF1AC5" w:rsidRPr="009E2363" w:rsidRDefault="00AF1AC5" w:rsidP="00A47089">
            <w:pPr>
              <w:pStyle w:val="acctfourfigures"/>
              <w:tabs>
                <w:tab w:val="clear" w:pos="765"/>
              </w:tabs>
              <w:spacing w:line="240" w:lineRule="exact"/>
              <w:ind w:left="-108" w:right="-88"/>
              <w:jc w:val="center"/>
              <w:rPr>
                <w:rFonts w:ascii="CordiaUPC" w:hAnsi="CordiaUPC" w:cs="CordiaUPC"/>
                <w:b/>
                <w:bCs/>
                <w:sz w:val="26"/>
                <w:szCs w:val="26"/>
              </w:rPr>
            </w:pPr>
            <w:r w:rsidRPr="009E2363">
              <w:rPr>
                <w:rFonts w:ascii="CordiaUPC" w:hAnsi="CordiaUPC" w:cs="CordiaUPC"/>
                <w:b/>
                <w:bCs/>
                <w:sz w:val="26"/>
                <w:szCs w:val="26"/>
                <w:lang w:val="en-US" w:bidi="th-TH"/>
              </w:rPr>
              <w:t xml:space="preserve">Consolidated and </w:t>
            </w:r>
            <w:r w:rsidRPr="009E2363">
              <w:rPr>
                <w:rFonts w:ascii="CordiaUPC" w:hAnsi="CordiaUPC" w:cs="CordiaUPC" w:hint="cs"/>
                <w:b/>
                <w:bCs/>
                <w:sz w:val="26"/>
                <w:szCs w:val="26"/>
              </w:rPr>
              <w:t>Bank only</w:t>
            </w:r>
          </w:p>
        </w:tc>
      </w:tr>
      <w:tr w:rsidR="00456B82" w:rsidRPr="009E2363" w14:paraId="6911A27B" w14:textId="77777777" w:rsidTr="00DF64C4">
        <w:trPr>
          <w:trHeight w:val="137"/>
        </w:trPr>
        <w:tc>
          <w:tcPr>
            <w:tcW w:w="5490" w:type="dxa"/>
          </w:tcPr>
          <w:p w14:paraId="62131D4F" w14:textId="77777777" w:rsidR="00456B82" w:rsidRPr="009E2363" w:rsidRDefault="00456B82" w:rsidP="00456B82">
            <w:pPr>
              <w:spacing w:line="240" w:lineRule="exact"/>
              <w:ind w:firstLine="562"/>
              <w:rPr>
                <w:rFonts w:ascii="CordiaUPC" w:hAnsi="CordiaUPC" w:cs="CordiaUPC"/>
                <w:b/>
                <w:bCs/>
                <w:color w:val="000000"/>
                <w:sz w:val="26"/>
                <w:szCs w:val="26"/>
                <w:lang w:val="en-US"/>
              </w:rPr>
            </w:pPr>
          </w:p>
        </w:tc>
        <w:tc>
          <w:tcPr>
            <w:tcW w:w="270" w:type="dxa"/>
            <w:shd w:val="clear" w:color="auto" w:fill="auto"/>
          </w:tcPr>
          <w:p w14:paraId="12584934" w14:textId="77777777" w:rsidR="00456B82" w:rsidRPr="009E2363" w:rsidRDefault="00456B82" w:rsidP="00456B82">
            <w:pPr>
              <w:pStyle w:val="acctmergecolhdg"/>
              <w:spacing w:line="240" w:lineRule="exact"/>
              <w:rPr>
                <w:rFonts w:ascii="CordiaUPC" w:hAnsi="CordiaUPC" w:cs="CordiaUPC"/>
                <w:b w:val="0"/>
                <w:bCs/>
                <w:sz w:val="26"/>
                <w:szCs w:val="26"/>
              </w:rPr>
            </w:pPr>
          </w:p>
        </w:tc>
        <w:tc>
          <w:tcPr>
            <w:tcW w:w="1620" w:type="dxa"/>
            <w:shd w:val="clear" w:color="auto" w:fill="auto"/>
            <w:vAlign w:val="bottom"/>
          </w:tcPr>
          <w:p w14:paraId="5FFCF9C6" w14:textId="2A20E0B3" w:rsidR="00456B82" w:rsidRPr="009E2363" w:rsidRDefault="00456B82" w:rsidP="00456B82">
            <w:pPr>
              <w:pStyle w:val="acctmergecolhdg"/>
              <w:spacing w:line="240" w:lineRule="exact"/>
              <w:ind w:left="-79" w:right="-79"/>
              <w:rPr>
                <w:rFonts w:ascii="CordiaUPC" w:hAnsi="CordiaUPC" w:cs="CordiaUPC"/>
                <w:b w:val="0"/>
                <w:bCs/>
                <w:sz w:val="26"/>
                <w:szCs w:val="26"/>
                <w:lang w:val="en-US" w:bidi="th-TH"/>
              </w:rPr>
            </w:pPr>
            <w:r>
              <w:rPr>
                <w:rFonts w:ascii="CordiaUPC" w:hAnsi="CordiaUPC" w:cs="CordiaUPC"/>
                <w:b w:val="0"/>
                <w:bCs/>
                <w:sz w:val="26"/>
                <w:szCs w:val="26"/>
              </w:rPr>
              <w:t xml:space="preserve">31 March </w:t>
            </w:r>
            <w:r w:rsidRPr="000064CB">
              <w:rPr>
                <w:rFonts w:ascii="CordiaUPC" w:hAnsi="CordiaUPC" w:cs="CordiaUPC" w:hint="cs"/>
                <w:b w:val="0"/>
                <w:bCs/>
                <w:sz w:val="26"/>
                <w:szCs w:val="26"/>
              </w:rPr>
              <w:t>202</w:t>
            </w:r>
            <w:r>
              <w:rPr>
                <w:rFonts w:ascii="CordiaUPC" w:hAnsi="CordiaUPC" w:cs="CordiaUPC"/>
                <w:b w:val="0"/>
                <w:bCs/>
                <w:sz w:val="26"/>
                <w:szCs w:val="26"/>
              </w:rPr>
              <w:t>4</w:t>
            </w:r>
          </w:p>
        </w:tc>
        <w:tc>
          <w:tcPr>
            <w:tcW w:w="270" w:type="dxa"/>
            <w:shd w:val="clear" w:color="auto" w:fill="auto"/>
          </w:tcPr>
          <w:p w14:paraId="07070F61" w14:textId="77777777" w:rsidR="00456B82" w:rsidRPr="009E2363" w:rsidRDefault="00456B82" w:rsidP="00456B82">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34E5A5AD" w14:textId="5244755E" w:rsidR="00456B82" w:rsidRPr="009E2363" w:rsidRDefault="00456B82" w:rsidP="00456B82">
            <w:pPr>
              <w:pStyle w:val="acctmergecolhdg"/>
              <w:tabs>
                <w:tab w:val="left" w:pos="656"/>
              </w:tabs>
              <w:spacing w:line="240" w:lineRule="exact"/>
              <w:ind w:left="-79" w:right="-68"/>
              <w:rPr>
                <w:rFonts w:ascii="CordiaUPC" w:hAnsi="CordiaUPC" w:cs="CordiaUPC"/>
                <w:b w:val="0"/>
                <w:bCs/>
                <w:spacing w:val="-6"/>
                <w:sz w:val="26"/>
                <w:szCs w:val="26"/>
              </w:rPr>
            </w:pPr>
            <w:r>
              <w:rPr>
                <w:rFonts w:ascii="CordiaUPC" w:hAnsi="CordiaUPC" w:cs="CordiaUPC"/>
                <w:b w:val="0"/>
                <w:bCs/>
                <w:spacing w:val="-6"/>
                <w:sz w:val="26"/>
                <w:szCs w:val="26"/>
              </w:rPr>
              <w:t xml:space="preserve">31 December </w:t>
            </w:r>
            <w:r w:rsidRPr="000064CB">
              <w:rPr>
                <w:rFonts w:ascii="CordiaUPC" w:hAnsi="CordiaUPC" w:cs="CordiaUPC" w:hint="cs"/>
                <w:b w:val="0"/>
                <w:bCs/>
                <w:spacing w:val="-6"/>
                <w:sz w:val="26"/>
                <w:szCs w:val="26"/>
              </w:rPr>
              <w:t>20</w:t>
            </w:r>
            <w:r>
              <w:rPr>
                <w:rFonts w:ascii="CordiaUPC" w:hAnsi="CordiaUPC" w:cs="CordiaUPC"/>
                <w:b w:val="0"/>
                <w:bCs/>
                <w:spacing w:val="-6"/>
                <w:sz w:val="26"/>
                <w:szCs w:val="26"/>
              </w:rPr>
              <w:t>23</w:t>
            </w:r>
          </w:p>
        </w:tc>
      </w:tr>
      <w:tr w:rsidR="00456B82" w:rsidRPr="009E2363" w14:paraId="02E5000A" w14:textId="77777777" w:rsidTr="00DF64C4">
        <w:trPr>
          <w:trHeight w:val="187"/>
        </w:trPr>
        <w:tc>
          <w:tcPr>
            <w:tcW w:w="5490" w:type="dxa"/>
          </w:tcPr>
          <w:p w14:paraId="64933135" w14:textId="77777777" w:rsidR="00456B82" w:rsidRPr="009E2363" w:rsidRDefault="00456B82" w:rsidP="00456B82">
            <w:pPr>
              <w:spacing w:line="240" w:lineRule="exact"/>
              <w:rPr>
                <w:rFonts w:ascii="CordiaUPC" w:hAnsi="CordiaUPC" w:cs="CordiaUPC"/>
                <w:b/>
                <w:bCs/>
                <w:color w:val="000000"/>
                <w:sz w:val="26"/>
                <w:szCs w:val="26"/>
                <w:lang w:val="en-US"/>
              </w:rPr>
            </w:pPr>
          </w:p>
        </w:tc>
        <w:tc>
          <w:tcPr>
            <w:tcW w:w="270" w:type="dxa"/>
          </w:tcPr>
          <w:p w14:paraId="7DD3A700" w14:textId="77777777" w:rsidR="00456B82" w:rsidRPr="009E2363" w:rsidRDefault="00456B82" w:rsidP="00456B82">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10" w:type="dxa"/>
            <w:gridSpan w:val="3"/>
          </w:tcPr>
          <w:p w14:paraId="3BBAA8A8" w14:textId="612904FC" w:rsidR="00456B82" w:rsidRPr="009E2363" w:rsidRDefault="00456B82" w:rsidP="00456B82">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9E2363">
              <w:rPr>
                <w:rFonts w:ascii="CordiaUPC" w:hAnsi="CordiaUPC" w:cs="CordiaUPC" w:hint="cs"/>
                <w:bCs/>
                <w:i/>
                <w:iCs/>
                <w:sz w:val="26"/>
                <w:szCs w:val="26"/>
              </w:rPr>
              <w:t>(in million Baht)</w:t>
            </w:r>
          </w:p>
        </w:tc>
      </w:tr>
      <w:tr w:rsidR="00376EC0" w:rsidRPr="009E2363" w14:paraId="40994727" w14:textId="77777777" w:rsidTr="00DF64C4">
        <w:trPr>
          <w:trHeight w:val="187"/>
        </w:trPr>
        <w:tc>
          <w:tcPr>
            <w:tcW w:w="5490" w:type="dxa"/>
          </w:tcPr>
          <w:p w14:paraId="263F2C4B" w14:textId="77777777" w:rsidR="00376EC0" w:rsidRPr="009E2363" w:rsidRDefault="00376EC0" w:rsidP="00376EC0">
            <w:pPr>
              <w:spacing w:line="240" w:lineRule="exact"/>
              <w:ind w:left="118" w:hanging="118"/>
              <w:rPr>
                <w:rFonts w:ascii="CordiaUPC" w:hAnsi="CordiaUPC" w:cs="CordiaUPC"/>
                <w:color w:val="000000"/>
                <w:sz w:val="26"/>
                <w:szCs w:val="26"/>
                <w:lang w:val="en-US"/>
              </w:rPr>
            </w:pPr>
            <w:r w:rsidRPr="009E2363">
              <w:rPr>
                <w:rFonts w:ascii="CordiaUPC" w:hAnsi="CordiaUPC" w:cs="CordiaUPC" w:hint="cs"/>
                <w:color w:val="000000"/>
                <w:sz w:val="26"/>
                <w:szCs w:val="26"/>
                <w:lang w:val="en-US"/>
              </w:rPr>
              <w:t>Public utilities and services</w:t>
            </w:r>
          </w:p>
        </w:tc>
        <w:tc>
          <w:tcPr>
            <w:tcW w:w="270" w:type="dxa"/>
          </w:tcPr>
          <w:p w14:paraId="6092F69D" w14:textId="77777777" w:rsidR="00376EC0" w:rsidRPr="009E2363" w:rsidRDefault="00376EC0" w:rsidP="00376EC0">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010BCCD1" w14:textId="6B25C6E7" w:rsidR="00376EC0" w:rsidRPr="009E2363" w:rsidRDefault="00376EC0" w:rsidP="00376EC0">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134</w:t>
            </w:r>
          </w:p>
        </w:tc>
        <w:tc>
          <w:tcPr>
            <w:tcW w:w="270" w:type="dxa"/>
          </w:tcPr>
          <w:p w14:paraId="3CBD10FE" w14:textId="77777777" w:rsidR="00376EC0" w:rsidRPr="009E2363" w:rsidRDefault="00376EC0" w:rsidP="00376EC0">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3C41BA6A" w14:textId="15584025" w:rsidR="00376EC0" w:rsidRPr="009E2363" w:rsidRDefault="00376EC0" w:rsidP="00376EC0">
            <w:pPr>
              <w:pStyle w:val="acctfourfigures"/>
              <w:tabs>
                <w:tab w:val="clear" w:pos="765"/>
                <w:tab w:val="decimal" w:pos="1154"/>
              </w:tabs>
              <w:spacing w:line="240" w:lineRule="exact"/>
              <w:ind w:left="-79" w:right="-198"/>
              <w:rPr>
                <w:rFonts w:ascii="CordiaUPC" w:hAnsi="CordiaUPC" w:cs="CordiaUPC"/>
                <w:sz w:val="26"/>
                <w:szCs w:val="26"/>
              </w:rPr>
            </w:pPr>
            <w:r w:rsidRPr="009E2363">
              <w:rPr>
                <w:rFonts w:ascii="CordiaUPC" w:hAnsi="CordiaUPC" w:cs="CordiaUPC"/>
                <w:sz w:val="26"/>
                <w:szCs w:val="26"/>
                <w:lang w:val="en-US"/>
              </w:rPr>
              <w:t>134</w:t>
            </w:r>
          </w:p>
        </w:tc>
      </w:tr>
      <w:tr w:rsidR="00376EC0" w:rsidRPr="009E2363" w14:paraId="4F15F796" w14:textId="77777777" w:rsidTr="00A630AB">
        <w:trPr>
          <w:trHeight w:val="187"/>
        </w:trPr>
        <w:tc>
          <w:tcPr>
            <w:tcW w:w="5490" w:type="dxa"/>
          </w:tcPr>
          <w:p w14:paraId="3D50392A" w14:textId="1181AE3A" w:rsidR="00376EC0" w:rsidRPr="005F08B2" w:rsidRDefault="005F08B2" w:rsidP="00376EC0">
            <w:pPr>
              <w:spacing w:line="240" w:lineRule="exact"/>
              <w:ind w:left="118" w:hanging="118"/>
              <w:rPr>
                <w:rFonts w:ascii="CordiaUPC" w:hAnsi="CordiaUPC" w:cs="CordiaUPC"/>
                <w:color w:val="000000"/>
                <w:sz w:val="26"/>
                <w:szCs w:val="26"/>
                <w:lang w:val="en-US"/>
              </w:rPr>
            </w:pPr>
            <w:r w:rsidRPr="005F08B2">
              <w:rPr>
                <w:rFonts w:ascii="CordiaUPC" w:hAnsi="CordiaUPC" w:cs="CordiaUPC"/>
                <w:color w:val="000000"/>
                <w:sz w:val="26"/>
                <w:szCs w:val="26"/>
              </w:rPr>
              <w:t>Financial services</w:t>
            </w:r>
          </w:p>
        </w:tc>
        <w:tc>
          <w:tcPr>
            <w:tcW w:w="270" w:type="dxa"/>
          </w:tcPr>
          <w:p w14:paraId="49ADD5AE" w14:textId="77777777" w:rsidR="00376EC0" w:rsidRPr="009E2363" w:rsidRDefault="00376EC0" w:rsidP="00376EC0">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2CEB4163" w14:textId="482A2FB8" w:rsidR="00376EC0" w:rsidRPr="009E2363" w:rsidRDefault="00376EC0" w:rsidP="00376EC0">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bidi="th-TH"/>
              </w:rPr>
              <w:t>1,488</w:t>
            </w:r>
          </w:p>
        </w:tc>
        <w:tc>
          <w:tcPr>
            <w:tcW w:w="270" w:type="dxa"/>
          </w:tcPr>
          <w:p w14:paraId="58385040" w14:textId="77777777" w:rsidR="00376EC0" w:rsidRPr="009E2363" w:rsidRDefault="00376EC0" w:rsidP="00376EC0">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036B8690" w14:textId="3E949547" w:rsidR="00376EC0" w:rsidRPr="009E2363" w:rsidRDefault="00376EC0" w:rsidP="00376EC0">
            <w:pPr>
              <w:pStyle w:val="acctfourfigures"/>
              <w:tabs>
                <w:tab w:val="clear" w:pos="765"/>
                <w:tab w:val="decimal" w:pos="1154"/>
              </w:tabs>
              <w:spacing w:line="240" w:lineRule="exact"/>
              <w:ind w:left="-79" w:right="-198"/>
              <w:rPr>
                <w:rFonts w:ascii="CordiaUPC" w:hAnsi="CordiaUPC" w:cs="CordiaUPC"/>
                <w:sz w:val="26"/>
                <w:szCs w:val="26"/>
                <w:lang w:bidi="th-TH"/>
              </w:rPr>
            </w:pPr>
            <w:r w:rsidRPr="009E2363">
              <w:rPr>
                <w:rFonts w:ascii="CordiaUPC" w:hAnsi="CordiaUPC" w:cs="CordiaUPC"/>
                <w:sz w:val="26"/>
                <w:szCs w:val="26"/>
                <w:lang w:val="en-US" w:bidi="th-TH"/>
              </w:rPr>
              <w:t>1,423</w:t>
            </w:r>
          </w:p>
        </w:tc>
      </w:tr>
      <w:tr w:rsidR="00376EC0" w:rsidRPr="009E2363" w14:paraId="70902CAD" w14:textId="77777777" w:rsidTr="00A630AB">
        <w:trPr>
          <w:trHeight w:val="60"/>
        </w:trPr>
        <w:tc>
          <w:tcPr>
            <w:tcW w:w="5490" w:type="dxa"/>
            <w:vAlign w:val="bottom"/>
          </w:tcPr>
          <w:p w14:paraId="18C814F4" w14:textId="77777777" w:rsidR="00376EC0" w:rsidRPr="009E2363" w:rsidRDefault="00376EC0" w:rsidP="00376EC0">
            <w:pPr>
              <w:spacing w:line="240" w:lineRule="exact"/>
              <w:ind w:left="118" w:hanging="118"/>
              <w:rPr>
                <w:rFonts w:ascii="CordiaUPC" w:hAnsi="CordiaUPC" w:cs="CordiaUPC"/>
                <w:b/>
                <w:bCs/>
                <w:color w:val="000000"/>
                <w:sz w:val="26"/>
                <w:szCs w:val="26"/>
                <w:lang w:val="en-US"/>
              </w:rPr>
            </w:pPr>
            <w:r w:rsidRPr="009E2363">
              <w:rPr>
                <w:rFonts w:ascii="CordiaUPC" w:hAnsi="CordiaUPC" w:cs="CordiaUPC"/>
                <w:b/>
                <w:bCs/>
                <w:color w:val="000000"/>
                <w:sz w:val="26"/>
                <w:szCs w:val="26"/>
              </w:rPr>
              <w:t>Total</w:t>
            </w:r>
          </w:p>
        </w:tc>
        <w:tc>
          <w:tcPr>
            <w:tcW w:w="270" w:type="dxa"/>
          </w:tcPr>
          <w:p w14:paraId="4ED897DA" w14:textId="77777777" w:rsidR="00376EC0" w:rsidRPr="009E2363" w:rsidRDefault="00376EC0" w:rsidP="00376EC0">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6465D69" w14:textId="1575805C" w:rsidR="00376EC0" w:rsidRPr="009E2363" w:rsidRDefault="00376EC0" w:rsidP="00376EC0">
            <w:pPr>
              <w:pStyle w:val="acctfourfigures"/>
              <w:tabs>
                <w:tab w:val="clear" w:pos="765"/>
              </w:tabs>
              <w:spacing w:line="240" w:lineRule="exact"/>
              <w:ind w:left="-79" w:right="255"/>
              <w:jc w:val="right"/>
              <w:rPr>
                <w:rFonts w:ascii="CordiaUPC" w:hAnsi="CordiaUPC" w:cs="CordiaUPC"/>
                <w:b/>
                <w:bCs/>
                <w:sz w:val="26"/>
                <w:szCs w:val="26"/>
              </w:rPr>
            </w:pPr>
            <w:r>
              <w:rPr>
                <w:rFonts w:ascii="CordiaUPC" w:hAnsi="CordiaUPC" w:cs="CordiaUPC"/>
                <w:b/>
                <w:bCs/>
                <w:sz w:val="26"/>
                <w:szCs w:val="26"/>
                <w:lang w:val="en-US"/>
              </w:rPr>
              <w:t>1,622</w:t>
            </w:r>
          </w:p>
        </w:tc>
        <w:tc>
          <w:tcPr>
            <w:tcW w:w="270" w:type="dxa"/>
          </w:tcPr>
          <w:p w14:paraId="347A6F78" w14:textId="77777777" w:rsidR="00376EC0" w:rsidRPr="009E2363" w:rsidRDefault="00376EC0" w:rsidP="00376EC0">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58131EC4" w14:textId="12F23419" w:rsidR="00376EC0" w:rsidRPr="009E2363" w:rsidRDefault="00376EC0" w:rsidP="00376EC0">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9E2363">
              <w:rPr>
                <w:rFonts w:ascii="CordiaUPC" w:hAnsi="CordiaUPC" w:cs="CordiaUPC"/>
                <w:b/>
                <w:bCs/>
                <w:sz w:val="26"/>
                <w:szCs w:val="26"/>
                <w:lang w:val="en-US"/>
              </w:rPr>
              <w:t>1,557</w:t>
            </w:r>
          </w:p>
        </w:tc>
      </w:tr>
    </w:tbl>
    <w:p w14:paraId="660EE321" w14:textId="77777777" w:rsidR="00AF1AC5" w:rsidRPr="009E2363" w:rsidRDefault="00AF1AC5" w:rsidP="00AF1AC5">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642C539C" w14:textId="77777777" w:rsidR="00AF1AC5" w:rsidRPr="009E2363" w:rsidRDefault="00AF1AC5" w:rsidP="00AF1AC5">
      <w:pPr>
        <w:spacing w:line="240" w:lineRule="exact"/>
        <w:ind w:left="547"/>
        <w:rPr>
          <w:rFonts w:ascii="CordiaUPC" w:eastAsia="Calibri" w:hAnsi="CordiaUPC" w:cs="CordiaUPC"/>
          <w:i/>
          <w:iCs/>
          <w:sz w:val="26"/>
          <w:szCs w:val="26"/>
          <w:lang w:val="en-US" w:bidi="th-TH"/>
        </w:rPr>
      </w:pPr>
      <w:r w:rsidRPr="009E2363">
        <w:rPr>
          <w:rFonts w:ascii="CordiaUPC" w:eastAsia="Calibri" w:hAnsi="CordiaUPC" w:cs="CordiaUPC" w:hint="cs"/>
          <w:i/>
          <w:iCs/>
          <w:sz w:val="26"/>
          <w:szCs w:val="26"/>
          <w:lang w:val="en-US" w:bidi="th-TH"/>
        </w:rPr>
        <w:t>Interest in unconsolidated structured entity arising in the normal business</w:t>
      </w:r>
    </w:p>
    <w:p w14:paraId="139073B9" w14:textId="77777777" w:rsidR="00AF1AC5" w:rsidRPr="009E2363" w:rsidRDefault="00AF1AC5" w:rsidP="00AF1AC5">
      <w:pPr>
        <w:spacing w:line="240" w:lineRule="exact"/>
        <w:ind w:left="547"/>
        <w:jc w:val="thaiDistribute"/>
        <w:rPr>
          <w:rFonts w:ascii="CordiaUPC" w:eastAsia="Calibri" w:hAnsi="CordiaUPC" w:cs="CordiaUPC"/>
          <w:sz w:val="26"/>
          <w:szCs w:val="26"/>
          <w:lang w:val="en-US" w:bidi="th-TH"/>
        </w:rPr>
      </w:pPr>
    </w:p>
    <w:p w14:paraId="27B430D6" w14:textId="77777777" w:rsidR="00AF1AC5" w:rsidRPr="009E2363" w:rsidRDefault="00AF1AC5" w:rsidP="00AF1AC5">
      <w:pPr>
        <w:spacing w:line="240" w:lineRule="exact"/>
        <w:ind w:left="547"/>
        <w:jc w:val="thaiDistribute"/>
        <w:rPr>
          <w:rFonts w:ascii="CordiaUPC" w:eastAsia="Calibri" w:hAnsi="CordiaUPC" w:cs="CordiaUPC"/>
          <w:sz w:val="26"/>
          <w:szCs w:val="26"/>
          <w:lang w:val="en-US" w:bidi="th-TH"/>
        </w:rPr>
      </w:pPr>
      <w:r w:rsidRPr="009E2363">
        <w:rPr>
          <w:rFonts w:ascii="CordiaUPC" w:eastAsia="Calibri" w:hAnsi="CordiaUPC" w:cs="CordiaUPC" w:hint="cs"/>
          <w:sz w:val="26"/>
          <w:szCs w:val="26"/>
          <w:lang w:val="en-US" w:bidi="th-TH"/>
        </w:rPr>
        <w:t xml:space="preserve">The Bank and its subsidiaries may enter into transactions with structured entities in the forms of investment in unit trusts, lending and derivative transactions.  Investment in unit trusts is </w:t>
      </w:r>
      <w:proofErr w:type="spellStart"/>
      <w:r w:rsidRPr="009E2363">
        <w:rPr>
          <w:rFonts w:ascii="CordiaUPC" w:eastAsia="Calibri" w:hAnsi="CordiaUPC" w:cs="CordiaUPC" w:hint="cs"/>
          <w:sz w:val="26"/>
          <w:szCs w:val="26"/>
          <w:lang w:val="en-US" w:bidi="th-TH"/>
        </w:rPr>
        <w:t>summarised</w:t>
      </w:r>
      <w:proofErr w:type="spellEnd"/>
      <w:r w:rsidRPr="009E2363">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other counterparties. </w:t>
      </w:r>
    </w:p>
    <w:p w14:paraId="46C25729" w14:textId="77777777" w:rsidR="00AF1AC5" w:rsidRPr="009E2363" w:rsidRDefault="00AF1AC5" w:rsidP="00AF1AC5">
      <w:pPr>
        <w:spacing w:line="240" w:lineRule="exact"/>
        <w:ind w:left="547"/>
        <w:jc w:val="thaiDistribute"/>
        <w:rPr>
          <w:rFonts w:ascii="CordiaUPC" w:eastAsia="Calibri" w:hAnsi="CordiaUPC" w:cs="CordiaUPC"/>
          <w:sz w:val="26"/>
          <w:szCs w:val="26"/>
          <w:lang w:val="en-US" w:bidi="th-TH"/>
        </w:rPr>
      </w:pPr>
    </w:p>
    <w:p w14:paraId="3D27D2C8" w14:textId="49627350" w:rsidR="00126C2F" w:rsidRPr="009E2363" w:rsidRDefault="00456B82" w:rsidP="00126C2F">
      <w:pPr>
        <w:spacing w:line="240" w:lineRule="exact"/>
        <w:ind w:left="547"/>
        <w:jc w:val="thaiDistribute"/>
        <w:rPr>
          <w:rFonts w:ascii="CordiaUPC" w:eastAsia="Calibri" w:hAnsi="CordiaUPC" w:cs="CordiaUPC"/>
          <w:sz w:val="26"/>
          <w:szCs w:val="26"/>
          <w:cs/>
          <w:lang w:val="en-US" w:bidi="th-TH"/>
        </w:rPr>
      </w:pPr>
      <w:r w:rsidRPr="00392524">
        <w:rPr>
          <w:rFonts w:ascii="CordiaUPC" w:eastAsia="Calibri" w:hAnsi="CordiaUPC" w:cs="CordiaUPC" w:hint="cs"/>
          <w:sz w:val="26"/>
          <w:szCs w:val="26"/>
          <w:lang w:val="en-US" w:bidi="th-TH"/>
        </w:rPr>
        <w:t xml:space="preserve">As at </w:t>
      </w:r>
      <w:r w:rsidRPr="005B2349">
        <w:rPr>
          <w:rFonts w:ascii="CordiaUPC" w:eastAsia="Times New Roman" w:hAnsi="CordiaUPC" w:cs="CordiaUPC"/>
          <w:sz w:val="26"/>
          <w:szCs w:val="26"/>
          <w:lang w:bidi="th-TH"/>
        </w:rPr>
        <w:t>3</w:t>
      </w:r>
      <w:r>
        <w:rPr>
          <w:rFonts w:ascii="CordiaUPC" w:eastAsia="Times New Roman" w:hAnsi="CordiaUPC" w:cs="CordiaUPC"/>
          <w:sz w:val="26"/>
          <w:szCs w:val="26"/>
          <w:lang w:bidi="th-TH"/>
        </w:rPr>
        <w:t>1</w:t>
      </w:r>
      <w:r w:rsidRPr="005B2349">
        <w:rPr>
          <w:rFonts w:ascii="CordiaUPC" w:eastAsia="Times New Roman" w:hAnsi="CordiaUPC" w:cs="CordiaUPC"/>
          <w:sz w:val="26"/>
          <w:szCs w:val="26"/>
          <w:lang w:bidi="th-TH"/>
        </w:rPr>
        <w:t xml:space="preserve"> </w:t>
      </w:r>
      <w:r>
        <w:rPr>
          <w:rFonts w:ascii="CordiaUPC" w:eastAsia="Times New Roman" w:hAnsi="CordiaUPC" w:cs="CordiaUPC"/>
          <w:sz w:val="26"/>
          <w:szCs w:val="26"/>
          <w:lang w:bidi="th-TH"/>
        </w:rPr>
        <w:t>March</w:t>
      </w:r>
      <w:r w:rsidRPr="00392524">
        <w:rPr>
          <w:rFonts w:ascii="CordiaUPC" w:eastAsia="Times New Roman" w:hAnsi="CordiaUPC" w:cs="CordiaUPC"/>
          <w:sz w:val="26"/>
          <w:szCs w:val="26"/>
          <w:lang w:bidi="th-TH"/>
        </w:rPr>
        <w:t xml:space="preserve"> 202</w:t>
      </w:r>
      <w:r>
        <w:rPr>
          <w:rFonts w:ascii="CordiaUPC" w:eastAsia="Times New Roman" w:hAnsi="CordiaUPC" w:cs="CordiaUPC"/>
          <w:sz w:val="26"/>
          <w:szCs w:val="26"/>
          <w:lang w:bidi="th-TH"/>
        </w:rPr>
        <w:t>4</w:t>
      </w:r>
      <w:r w:rsidRPr="00392524">
        <w:rPr>
          <w:rFonts w:ascii="CordiaUPC" w:hAnsi="CordiaUPC" w:cs="CordiaUPC" w:hint="cs"/>
          <w:sz w:val="26"/>
          <w:szCs w:val="26"/>
        </w:rPr>
        <w:t xml:space="preserve"> and 31 December 202</w:t>
      </w:r>
      <w:r>
        <w:rPr>
          <w:rFonts w:ascii="CordiaUPC" w:hAnsi="CordiaUPC" w:cs="CordiaUPC"/>
          <w:sz w:val="26"/>
          <w:szCs w:val="26"/>
        </w:rPr>
        <w:t>3</w:t>
      </w:r>
      <w:r w:rsidR="00126C2F" w:rsidRPr="009E2363">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7D07D150" w14:textId="69A90BB2" w:rsidR="00AF1AC5" w:rsidRPr="009E2363" w:rsidRDefault="00AF1AC5" w:rsidP="00AF1AC5">
      <w:pPr>
        <w:spacing w:line="240" w:lineRule="auto"/>
        <w:rPr>
          <w:rFonts w:ascii="CordiaUPC" w:hAnsi="CordiaUPC" w:cs="CordiaUPC"/>
          <w:sz w:val="26"/>
          <w:szCs w:val="26"/>
          <w:lang w:val="en-US" w:eastAsia="en-GB" w:bidi="th-TH"/>
        </w:rPr>
      </w:pPr>
    </w:p>
    <w:p w14:paraId="2FF5DEE1" w14:textId="3F1FE851" w:rsidR="00AF1AC5" w:rsidRPr="009E2363" w:rsidRDefault="00751339" w:rsidP="00AF1AC5">
      <w:pPr>
        <w:pStyle w:val="index"/>
        <w:spacing w:after="0" w:line="240" w:lineRule="exact"/>
        <w:ind w:left="547" w:hanging="547"/>
        <w:rPr>
          <w:rFonts w:ascii="CordiaUPC" w:hAnsi="CordiaUPC" w:cs="CordiaUPC"/>
          <w:b/>
          <w:bCs/>
          <w:sz w:val="26"/>
          <w:szCs w:val="26"/>
          <w:cs/>
          <w:lang w:bidi="th-TH"/>
        </w:rPr>
      </w:pPr>
      <w:r w:rsidRPr="009E2363">
        <w:rPr>
          <w:rFonts w:ascii="CordiaUPC" w:hAnsi="CordiaUPC" w:cs="CordiaUPC"/>
          <w:b/>
          <w:bCs/>
          <w:sz w:val="26"/>
          <w:szCs w:val="26"/>
          <w:lang w:bidi="th-TH"/>
        </w:rPr>
        <w:t>5</w:t>
      </w:r>
      <w:r w:rsidR="00AF1AC5" w:rsidRPr="009E2363">
        <w:rPr>
          <w:rFonts w:ascii="CordiaUPC" w:hAnsi="CordiaUPC" w:cs="CordiaUPC" w:hint="cs"/>
          <w:b/>
          <w:bCs/>
          <w:sz w:val="26"/>
          <w:szCs w:val="26"/>
          <w:lang w:bidi="th-TH"/>
        </w:rPr>
        <w:t>.</w:t>
      </w:r>
      <w:r w:rsidR="00AF1AC5" w:rsidRPr="009E2363">
        <w:rPr>
          <w:rFonts w:ascii="CordiaUPC" w:hAnsi="CordiaUPC" w:cs="CordiaUPC"/>
          <w:b/>
          <w:bCs/>
          <w:sz w:val="26"/>
          <w:szCs w:val="26"/>
          <w:lang w:bidi="th-TH"/>
        </w:rPr>
        <w:t>4</w:t>
      </w:r>
      <w:r w:rsidR="00AF1AC5" w:rsidRPr="009E2363">
        <w:rPr>
          <w:rFonts w:ascii="CordiaUPC" w:hAnsi="CordiaUPC" w:cs="CordiaUPC" w:hint="cs"/>
          <w:b/>
          <w:bCs/>
          <w:sz w:val="26"/>
          <w:szCs w:val="26"/>
          <w:lang w:bidi="th-TH"/>
        </w:rPr>
        <w:tab/>
        <w:t>Investments in companies with problems in their financial position and operating results</w:t>
      </w:r>
    </w:p>
    <w:p w14:paraId="0674181C" w14:textId="77777777" w:rsidR="00AF1AC5" w:rsidRPr="009E2363" w:rsidRDefault="00AF1AC5" w:rsidP="00AF1AC5">
      <w:pPr>
        <w:pStyle w:val="index"/>
        <w:spacing w:after="0" w:line="240" w:lineRule="exact"/>
        <w:ind w:left="567" w:hanging="567"/>
        <w:rPr>
          <w:rFonts w:ascii="CordiaUPC" w:hAnsi="CordiaUPC" w:cs="CordiaUPC"/>
          <w:sz w:val="26"/>
          <w:szCs w:val="26"/>
          <w:lang w:bidi="th-TH"/>
        </w:rPr>
      </w:pPr>
    </w:p>
    <w:p w14:paraId="612A2E51" w14:textId="68787F5D" w:rsidR="00623780" w:rsidRPr="009E2363" w:rsidRDefault="00456B82" w:rsidP="00623780">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392524">
        <w:rPr>
          <w:rFonts w:ascii="CordiaUPC" w:hAnsi="CordiaUPC" w:cs="CordiaUPC" w:hint="cs"/>
          <w:sz w:val="26"/>
          <w:szCs w:val="26"/>
          <w:lang w:val="en-US" w:eastAsia="en-GB" w:bidi="th-TH"/>
        </w:rPr>
        <w:t xml:space="preserve">As at </w:t>
      </w:r>
      <w:r w:rsidRPr="005B2349">
        <w:rPr>
          <w:rFonts w:ascii="CordiaUPC" w:eastAsia="Times New Roman" w:hAnsi="CordiaUPC" w:cs="CordiaUPC"/>
          <w:sz w:val="26"/>
          <w:szCs w:val="26"/>
          <w:lang w:bidi="th-TH"/>
        </w:rPr>
        <w:t>3</w:t>
      </w:r>
      <w:r>
        <w:rPr>
          <w:rFonts w:ascii="CordiaUPC" w:eastAsia="Times New Roman" w:hAnsi="CordiaUPC" w:cs="CordiaUPC"/>
          <w:sz w:val="26"/>
          <w:szCs w:val="26"/>
          <w:lang w:bidi="th-TH"/>
        </w:rPr>
        <w:t>1</w:t>
      </w:r>
      <w:r w:rsidRPr="005B2349">
        <w:rPr>
          <w:rFonts w:ascii="CordiaUPC" w:eastAsia="Times New Roman" w:hAnsi="CordiaUPC" w:cs="CordiaUPC"/>
          <w:sz w:val="26"/>
          <w:szCs w:val="26"/>
          <w:lang w:bidi="th-TH"/>
        </w:rPr>
        <w:t xml:space="preserve"> </w:t>
      </w:r>
      <w:r>
        <w:rPr>
          <w:rFonts w:ascii="CordiaUPC" w:eastAsia="Times New Roman" w:hAnsi="CordiaUPC" w:cs="CordiaUPC"/>
          <w:sz w:val="26"/>
          <w:szCs w:val="26"/>
          <w:lang w:bidi="th-TH"/>
        </w:rPr>
        <w:t>March</w:t>
      </w:r>
      <w:r w:rsidRPr="00392524">
        <w:rPr>
          <w:rFonts w:ascii="CordiaUPC" w:eastAsia="Times New Roman" w:hAnsi="CordiaUPC" w:cs="CordiaUPC"/>
          <w:sz w:val="26"/>
          <w:szCs w:val="26"/>
          <w:lang w:bidi="th-TH"/>
        </w:rPr>
        <w:t xml:space="preserve"> 202</w:t>
      </w:r>
      <w:r>
        <w:rPr>
          <w:rFonts w:ascii="CordiaUPC" w:eastAsia="Times New Roman" w:hAnsi="CordiaUPC" w:cs="CordiaUPC"/>
          <w:sz w:val="26"/>
          <w:szCs w:val="26"/>
          <w:lang w:bidi="th-TH"/>
        </w:rPr>
        <w:t>4</w:t>
      </w:r>
      <w:r w:rsidRPr="00392524">
        <w:rPr>
          <w:rFonts w:ascii="CordiaUPC" w:hAnsi="CordiaUPC" w:cs="CordiaUPC"/>
          <w:sz w:val="26"/>
          <w:szCs w:val="26"/>
        </w:rPr>
        <w:t xml:space="preserve"> </w:t>
      </w:r>
      <w:r>
        <w:rPr>
          <w:rFonts w:ascii="CordiaUPC" w:eastAsia="Calibri" w:hAnsi="CordiaUPC" w:cs="CordiaUPC"/>
          <w:sz w:val="26"/>
          <w:szCs w:val="26"/>
          <w:lang w:val="en-US" w:bidi="th-TH"/>
        </w:rPr>
        <w:t xml:space="preserve">and </w:t>
      </w:r>
      <w:r w:rsidRPr="00887104">
        <w:rPr>
          <w:rFonts w:ascii="CordiaUPC" w:hAnsi="CordiaUPC" w:cs="CordiaUPC" w:hint="cs"/>
          <w:color w:val="000000"/>
          <w:sz w:val="26"/>
          <w:szCs w:val="26"/>
          <w:lang w:val="en-US" w:bidi="th-TH"/>
        </w:rPr>
        <w:t>31 December 202</w:t>
      </w:r>
      <w:r>
        <w:rPr>
          <w:rFonts w:ascii="CordiaUPC" w:hAnsi="CordiaUPC" w:cs="CordiaUPC"/>
          <w:color w:val="000000"/>
          <w:sz w:val="26"/>
          <w:szCs w:val="26"/>
          <w:lang w:val="en-US" w:bidi="th-TH"/>
        </w:rPr>
        <w:t>3</w:t>
      </w:r>
      <w:r w:rsidR="00623780" w:rsidRPr="009E2363">
        <w:rPr>
          <w:rFonts w:ascii="CordiaUPC" w:hAnsi="CordiaUPC" w:cs="CordiaUPC" w:hint="cs"/>
          <w:sz w:val="26"/>
          <w:szCs w:val="26"/>
          <w:lang w:val="en-US" w:eastAsia="en-GB" w:bidi="th-TH"/>
        </w:rPr>
        <w:t xml:space="preserve">,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w:t>
      </w:r>
      <w:r w:rsidR="00623780" w:rsidRPr="00CC199B">
        <w:rPr>
          <w:rFonts w:ascii="CordiaUPC" w:hAnsi="CordiaUPC" w:cs="CordiaUPC" w:hint="cs"/>
          <w:sz w:val="26"/>
          <w:szCs w:val="26"/>
          <w:lang w:val="en-US" w:eastAsia="en-GB" w:bidi="th-TH"/>
        </w:rPr>
        <w:t xml:space="preserve">financial position and operating results are similar to the listed companies which meet criteria for delisting from the SET. </w:t>
      </w:r>
      <w:r w:rsidR="00623780" w:rsidRPr="00CC199B">
        <w:rPr>
          <w:rFonts w:ascii="CordiaUPC" w:hAnsi="CordiaUPC" w:cs="CordiaUPC" w:hint="cs"/>
          <w:color w:val="000000"/>
          <w:sz w:val="26"/>
          <w:szCs w:val="26"/>
          <w:lang w:val="en-US" w:eastAsia="en-GB" w:bidi="th-TH"/>
        </w:rPr>
        <w:t>Those investments, which measured either at fair value through profit or loss, or through other comprehensive income, in</w:t>
      </w:r>
      <w:r w:rsidR="00623780" w:rsidRPr="009E2363">
        <w:rPr>
          <w:rFonts w:ascii="CordiaUPC" w:hAnsi="CordiaUPC" w:cs="CordiaUPC" w:hint="cs"/>
          <w:color w:val="000000"/>
          <w:sz w:val="26"/>
          <w:szCs w:val="26"/>
          <w:lang w:val="en-US" w:eastAsia="en-GB" w:bidi="th-TH"/>
        </w:rPr>
        <w:t xml:space="preserve"> the statement</w:t>
      </w:r>
      <w:r w:rsidR="00623780" w:rsidRPr="009E2363">
        <w:rPr>
          <w:rFonts w:ascii="CordiaUPC" w:hAnsi="CordiaUPC" w:cs="CordiaUPC"/>
          <w:color w:val="000000"/>
          <w:sz w:val="26"/>
          <w:szCs w:val="26"/>
          <w:lang w:val="en-US" w:eastAsia="en-GB" w:bidi="th-TH"/>
        </w:rPr>
        <w:t>s</w:t>
      </w:r>
      <w:r w:rsidR="00623780" w:rsidRPr="009E2363">
        <w:rPr>
          <w:rFonts w:ascii="CordiaUPC" w:hAnsi="CordiaUPC" w:cs="CordiaUPC" w:hint="cs"/>
          <w:color w:val="000000"/>
          <w:sz w:val="26"/>
          <w:szCs w:val="26"/>
          <w:lang w:val="en-US" w:eastAsia="en-GB" w:bidi="th-TH"/>
        </w:rPr>
        <w:t xml:space="preserve"> of financial position were </w:t>
      </w:r>
      <w:proofErr w:type="spellStart"/>
      <w:r w:rsidR="00623780" w:rsidRPr="009E2363">
        <w:rPr>
          <w:rFonts w:ascii="CordiaUPC" w:hAnsi="CordiaUPC" w:cs="CordiaUPC" w:hint="cs"/>
          <w:color w:val="000000"/>
          <w:sz w:val="26"/>
          <w:szCs w:val="26"/>
          <w:lang w:val="en-US" w:eastAsia="en-GB" w:bidi="th-TH"/>
        </w:rPr>
        <w:t>summarised</w:t>
      </w:r>
      <w:proofErr w:type="spellEnd"/>
      <w:r w:rsidR="00623780" w:rsidRPr="009E2363">
        <w:rPr>
          <w:rFonts w:ascii="CordiaUPC" w:hAnsi="CordiaUPC" w:cs="CordiaUPC" w:hint="cs"/>
          <w:color w:val="000000"/>
          <w:sz w:val="26"/>
          <w:szCs w:val="26"/>
          <w:lang w:val="en-US" w:eastAsia="en-GB" w:bidi="th-TH"/>
        </w:rPr>
        <w:t xml:space="preserve"> below.</w:t>
      </w:r>
    </w:p>
    <w:p w14:paraId="2402BA00" w14:textId="77777777" w:rsidR="00AF1AC5" w:rsidRPr="009E2363" w:rsidRDefault="00AF1AC5" w:rsidP="00AF1AC5">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82"/>
        <w:gridCol w:w="611"/>
        <w:gridCol w:w="197"/>
        <w:gridCol w:w="703"/>
        <w:gridCol w:w="197"/>
        <w:gridCol w:w="565"/>
        <w:gridCol w:w="192"/>
        <w:gridCol w:w="889"/>
      </w:tblGrid>
      <w:tr w:rsidR="00AF1AC5" w:rsidRPr="009E2363" w14:paraId="42965451" w14:textId="77777777" w:rsidTr="00A47089">
        <w:trPr>
          <w:trHeight w:val="137"/>
        </w:trPr>
        <w:tc>
          <w:tcPr>
            <w:tcW w:w="2285" w:type="dxa"/>
          </w:tcPr>
          <w:p w14:paraId="17A65C55" w14:textId="77777777" w:rsidR="00AF1AC5" w:rsidRPr="009E2363" w:rsidRDefault="00AF1AC5" w:rsidP="00A47089">
            <w:pPr>
              <w:spacing w:line="240" w:lineRule="exact"/>
              <w:rPr>
                <w:rFonts w:ascii="CordiaUPC" w:hAnsi="CordiaUPC" w:cs="CordiaUPC"/>
                <w:b/>
                <w:bCs/>
                <w:color w:val="000000"/>
                <w:sz w:val="24"/>
                <w:szCs w:val="24"/>
                <w:lang w:val="en-US"/>
              </w:rPr>
            </w:pPr>
          </w:p>
        </w:tc>
        <w:tc>
          <w:tcPr>
            <w:tcW w:w="6938" w:type="dxa"/>
            <w:gridSpan w:val="16"/>
          </w:tcPr>
          <w:p w14:paraId="6430E38C" w14:textId="77777777" w:rsidR="00AF1AC5" w:rsidRPr="009E2363" w:rsidRDefault="00AF1AC5" w:rsidP="00A47089">
            <w:pPr>
              <w:spacing w:line="240" w:lineRule="exact"/>
              <w:ind w:left="-98" w:right="-68"/>
              <w:jc w:val="center"/>
              <w:rPr>
                <w:rFonts w:ascii="CordiaUPC" w:hAnsi="CordiaUPC" w:cs="CordiaUPC"/>
                <w:sz w:val="24"/>
                <w:szCs w:val="24"/>
              </w:rPr>
            </w:pPr>
            <w:r w:rsidRPr="009E2363">
              <w:rPr>
                <w:rFonts w:ascii="CordiaUPC" w:hAnsi="CordiaUPC" w:cs="CordiaUPC"/>
                <w:b/>
                <w:bCs/>
                <w:sz w:val="24"/>
                <w:szCs w:val="24"/>
              </w:rPr>
              <w:t>Consolidated and Bank only</w:t>
            </w:r>
          </w:p>
        </w:tc>
      </w:tr>
      <w:tr w:rsidR="00456B82" w:rsidRPr="009E2363" w14:paraId="4EB18BF6" w14:textId="77777777" w:rsidTr="00376EC0">
        <w:trPr>
          <w:trHeight w:val="137"/>
        </w:trPr>
        <w:tc>
          <w:tcPr>
            <w:tcW w:w="2285" w:type="dxa"/>
          </w:tcPr>
          <w:p w14:paraId="1C2D74D4" w14:textId="77777777" w:rsidR="00456B82" w:rsidRPr="009E2363" w:rsidRDefault="00456B82" w:rsidP="00456B82">
            <w:pPr>
              <w:spacing w:line="240" w:lineRule="exact"/>
              <w:rPr>
                <w:rFonts w:ascii="CordiaUPC" w:hAnsi="CordiaUPC" w:cs="CordiaUPC"/>
                <w:b/>
                <w:bCs/>
                <w:color w:val="000000"/>
                <w:sz w:val="24"/>
                <w:szCs w:val="24"/>
                <w:lang w:val="en-US"/>
              </w:rPr>
            </w:pPr>
          </w:p>
        </w:tc>
        <w:tc>
          <w:tcPr>
            <w:tcW w:w="3385" w:type="dxa"/>
            <w:gridSpan w:val="7"/>
          </w:tcPr>
          <w:p w14:paraId="16E7B4D9" w14:textId="4D62D643" w:rsidR="00456B82" w:rsidRPr="009E2363" w:rsidRDefault="00456B82" w:rsidP="00456B82">
            <w:pPr>
              <w:spacing w:line="240" w:lineRule="exact"/>
              <w:jc w:val="center"/>
              <w:rPr>
                <w:rFonts w:ascii="CordiaUPC" w:hAnsi="CordiaUPC" w:cs="CordiaUPC"/>
                <w:sz w:val="24"/>
                <w:szCs w:val="24"/>
              </w:rPr>
            </w:pPr>
            <w:r>
              <w:rPr>
                <w:rFonts w:ascii="CordiaUPC" w:hAnsi="CordiaUPC" w:cs="CordiaUPC"/>
                <w:color w:val="000000"/>
                <w:sz w:val="24"/>
                <w:szCs w:val="24"/>
                <w:lang w:val="en-US" w:bidi="th-TH"/>
              </w:rPr>
              <w:t>31 March 202</w:t>
            </w:r>
            <w:r>
              <w:rPr>
                <w:rFonts w:ascii="CordiaUPC" w:hAnsi="CordiaUPC" w:cs="CordiaUPC"/>
                <w:sz w:val="24"/>
                <w:szCs w:val="24"/>
              </w:rPr>
              <w:t>4</w:t>
            </w:r>
          </w:p>
        </w:tc>
        <w:tc>
          <w:tcPr>
            <w:tcW w:w="199" w:type="dxa"/>
            <w:gridSpan w:val="2"/>
            <w:vAlign w:val="bottom"/>
          </w:tcPr>
          <w:p w14:paraId="5211956A" w14:textId="77777777" w:rsidR="00456B82" w:rsidRPr="009E2363" w:rsidRDefault="00456B82" w:rsidP="00456B82">
            <w:pPr>
              <w:spacing w:line="240" w:lineRule="exact"/>
              <w:jc w:val="center"/>
              <w:rPr>
                <w:rFonts w:ascii="CordiaUPC" w:hAnsi="CordiaUPC" w:cs="CordiaUPC"/>
                <w:sz w:val="24"/>
                <w:szCs w:val="24"/>
              </w:rPr>
            </w:pPr>
          </w:p>
        </w:tc>
        <w:tc>
          <w:tcPr>
            <w:tcW w:w="3354" w:type="dxa"/>
            <w:gridSpan w:val="7"/>
          </w:tcPr>
          <w:p w14:paraId="079DE046" w14:textId="3FA3300D" w:rsidR="00456B82" w:rsidRPr="009E2363" w:rsidRDefault="00456B82" w:rsidP="00456B82">
            <w:pPr>
              <w:spacing w:line="240" w:lineRule="exact"/>
              <w:ind w:left="-98" w:right="-68"/>
              <w:jc w:val="center"/>
              <w:rPr>
                <w:rFonts w:ascii="CordiaUPC" w:hAnsi="CordiaUPC" w:cs="CordiaUPC"/>
                <w:sz w:val="24"/>
                <w:szCs w:val="24"/>
              </w:rPr>
            </w:pPr>
            <w:r>
              <w:rPr>
                <w:rFonts w:ascii="CordiaUPC" w:hAnsi="CordiaUPC" w:cs="CordiaUPC"/>
                <w:color w:val="000000"/>
                <w:sz w:val="24"/>
                <w:szCs w:val="24"/>
                <w:lang w:val="en-US" w:eastAsia="en-GB" w:bidi="th-TH"/>
              </w:rPr>
              <w:t>31 December 2023</w:t>
            </w:r>
          </w:p>
        </w:tc>
      </w:tr>
      <w:tr w:rsidR="00AF1AC5" w:rsidRPr="009E2363" w14:paraId="718E91D5" w14:textId="77777777" w:rsidTr="00376EC0">
        <w:trPr>
          <w:trHeight w:val="137"/>
        </w:trPr>
        <w:tc>
          <w:tcPr>
            <w:tcW w:w="2285" w:type="dxa"/>
          </w:tcPr>
          <w:p w14:paraId="0C532E7E" w14:textId="77777777" w:rsidR="00AF1AC5" w:rsidRPr="009E2363" w:rsidRDefault="00AF1AC5" w:rsidP="00A47089">
            <w:pPr>
              <w:spacing w:line="240" w:lineRule="exact"/>
              <w:rPr>
                <w:rFonts w:ascii="CordiaUPC" w:hAnsi="CordiaUPC" w:cs="CordiaUPC"/>
                <w:b/>
                <w:bCs/>
                <w:color w:val="000000"/>
                <w:sz w:val="24"/>
                <w:szCs w:val="24"/>
                <w:lang w:val="en-US"/>
              </w:rPr>
            </w:pPr>
          </w:p>
        </w:tc>
        <w:tc>
          <w:tcPr>
            <w:tcW w:w="712" w:type="dxa"/>
          </w:tcPr>
          <w:p w14:paraId="6E2B4E3E" w14:textId="77777777" w:rsidR="00AF1AC5" w:rsidRPr="009E2363" w:rsidRDefault="00AF1AC5" w:rsidP="00A47089">
            <w:pPr>
              <w:spacing w:line="240" w:lineRule="exact"/>
              <w:jc w:val="center"/>
              <w:rPr>
                <w:rFonts w:ascii="CordiaUPC" w:hAnsi="CordiaUPC" w:cs="CordiaUPC"/>
                <w:sz w:val="24"/>
                <w:szCs w:val="24"/>
              </w:rPr>
            </w:pPr>
          </w:p>
          <w:p w14:paraId="0E65A2C1" w14:textId="77777777"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sz w:val="24"/>
                <w:szCs w:val="24"/>
              </w:rPr>
              <w:t>No.</w:t>
            </w:r>
          </w:p>
          <w:p w14:paraId="6C216DE6" w14:textId="77777777"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sz w:val="24"/>
                <w:szCs w:val="24"/>
              </w:rPr>
              <w:t>of</w:t>
            </w:r>
          </w:p>
          <w:p w14:paraId="5981FBB3" w14:textId="77777777"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sz w:val="24"/>
                <w:szCs w:val="24"/>
              </w:rPr>
              <w:t>Com-</w:t>
            </w:r>
            <w:proofErr w:type="spellStart"/>
            <w:r w:rsidRPr="009E2363">
              <w:rPr>
                <w:rFonts w:ascii="CordiaUPC" w:hAnsi="CordiaUPC" w:cs="CordiaUPC"/>
                <w:sz w:val="24"/>
                <w:szCs w:val="24"/>
              </w:rPr>
              <w:t>panies</w:t>
            </w:r>
            <w:proofErr w:type="spellEnd"/>
          </w:p>
        </w:tc>
        <w:tc>
          <w:tcPr>
            <w:tcW w:w="200" w:type="dxa"/>
          </w:tcPr>
          <w:p w14:paraId="6AA1F8A3" w14:textId="77777777" w:rsidR="00AF1AC5" w:rsidRPr="009E2363" w:rsidRDefault="00AF1AC5" w:rsidP="00A47089">
            <w:pPr>
              <w:spacing w:line="240" w:lineRule="exact"/>
              <w:jc w:val="center"/>
              <w:rPr>
                <w:rFonts w:ascii="CordiaUPC" w:hAnsi="CordiaUPC" w:cs="CordiaUPC"/>
                <w:sz w:val="24"/>
                <w:szCs w:val="24"/>
              </w:rPr>
            </w:pPr>
          </w:p>
        </w:tc>
        <w:tc>
          <w:tcPr>
            <w:tcW w:w="673" w:type="dxa"/>
            <w:vAlign w:val="bottom"/>
          </w:tcPr>
          <w:p w14:paraId="62CC73A8" w14:textId="77777777"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sz w:val="24"/>
                <w:szCs w:val="24"/>
              </w:rPr>
              <w:t>Cost value</w:t>
            </w:r>
          </w:p>
        </w:tc>
        <w:tc>
          <w:tcPr>
            <w:tcW w:w="192" w:type="dxa"/>
            <w:vAlign w:val="bottom"/>
          </w:tcPr>
          <w:p w14:paraId="587DEA31" w14:textId="77777777" w:rsidR="00AF1AC5" w:rsidRPr="009E2363" w:rsidRDefault="00AF1AC5" w:rsidP="00A47089">
            <w:pPr>
              <w:spacing w:line="240" w:lineRule="exact"/>
              <w:jc w:val="center"/>
              <w:rPr>
                <w:rFonts w:ascii="CordiaUPC" w:hAnsi="CordiaUPC" w:cs="CordiaUPC"/>
                <w:sz w:val="24"/>
                <w:szCs w:val="24"/>
              </w:rPr>
            </w:pPr>
          </w:p>
        </w:tc>
        <w:tc>
          <w:tcPr>
            <w:tcW w:w="618" w:type="dxa"/>
            <w:vAlign w:val="bottom"/>
          </w:tcPr>
          <w:p w14:paraId="718E44CC" w14:textId="77777777"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sz w:val="24"/>
                <w:szCs w:val="24"/>
              </w:rPr>
              <w:t>Fair value</w:t>
            </w:r>
          </w:p>
        </w:tc>
        <w:tc>
          <w:tcPr>
            <w:tcW w:w="192" w:type="dxa"/>
          </w:tcPr>
          <w:p w14:paraId="79F22EA2" w14:textId="77777777" w:rsidR="00AF1AC5" w:rsidRPr="009E2363" w:rsidRDefault="00AF1AC5" w:rsidP="00A47089">
            <w:pPr>
              <w:spacing w:line="240" w:lineRule="exact"/>
              <w:jc w:val="center"/>
              <w:rPr>
                <w:rFonts w:ascii="CordiaUPC" w:hAnsi="CordiaUPC" w:cs="CordiaUPC"/>
                <w:sz w:val="24"/>
                <w:szCs w:val="24"/>
              </w:rPr>
            </w:pPr>
          </w:p>
        </w:tc>
        <w:tc>
          <w:tcPr>
            <w:tcW w:w="798" w:type="dxa"/>
            <w:vAlign w:val="bottom"/>
          </w:tcPr>
          <w:p w14:paraId="5AF3E5AD" w14:textId="77777777" w:rsidR="00AF1AC5" w:rsidRPr="009E2363" w:rsidRDefault="00AF1AC5" w:rsidP="00A47089">
            <w:pPr>
              <w:spacing w:line="240" w:lineRule="exact"/>
              <w:ind w:left="-98" w:right="-68"/>
              <w:jc w:val="center"/>
              <w:rPr>
                <w:rFonts w:ascii="CordiaUPC" w:hAnsi="CordiaUPC" w:cs="CordiaUPC"/>
                <w:sz w:val="24"/>
                <w:szCs w:val="24"/>
              </w:rPr>
            </w:pPr>
            <w:r w:rsidRPr="009E2363">
              <w:rPr>
                <w:rFonts w:ascii="CordiaUPC" w:hAnsi="CordiaUPC" w:cs="CordiaUPC"/>
                <w:sz w:val="24"/>
                <w:szCs w:val="24"/>
              </w:rPr>
              <w:t xml:space="preserve">Allowance for </w:t>
            </w:r>
          </w:p>
          <w:p w14:paraId="59BEFC2E" w14:textId="77777777" w:rsidR="00AF1AC5" w:rsidRPr="009E2363" w:rsidRDefault="00AF1AC5" w:rsidP="00A47089">
            <w:pPr>
              <w:spacing w:line="240" w:lineRule="exact"/>
              <w:ind w:left="-98" w:right="-109"/>
              <w:jc w:val="center"/>
              <w:rPr>
                <w:rFonts w:ascii="CordiaUPC" w:hAnsi="CordiaUPC" w:cs="CordiaUPC"/>
                <w:sz w:val="24"/>
                <w:szCs w:val="24"/>
              </w:rPr>
            </w:pPr>
            <w:r w:rsidRPr="009E2363">
              <w:rPr>
                <w:rFonts w:ascii="CordiaUPC" w:hAnsi="CordiaUPC" w:cs="CordiaUPC"/>
                <w:sz w:val="24"/>
                <w:szCs w:val="24"/>
              </w:rPr>
              <w:t>expected</w:t>
            </w:r>
          </w:p>
          <w:p w14:paraId="0EDD64DA" w14:textId="77777777" w:rsidR="00AF1AC5" w:rsidRPr="009E2363" w:rsidRDefault="00AF1AC5" w:rsidP="00A47089">
            <w:pPr>
              <w:spacing w:line="240" w:lineRule="exact"/>
              <w:ind w:left="-98" w:right="-109"/>
              <w:jc w:val="center"/>
              <w:rPr>
                <w:rFonts w:ascii="CordiaUPC" w:hAnsi="CordiaUPC" w:cs="CordiaUPC"/>
                <w:sz w:val="24"/>
                <w:szCs w:val="24"/>
              </w:rPr>
            </w:pPr>
            <w:r w:rsidRPr="009E2363">
              <w:rPr>
                <w:rFonts w:ascii="CordiaUPC" w:hAnsi="CordiaUPC" w:cs="CordiaUPC"/>
                <w:sz w:val="24"/>
                <w:szCs w:val="24"/>
              </w:rPr>
              <w:t>credit</w:t>
            </w:r>
          </w:p>
          <w:p w14:paraId="5E72C780" w14:textId="77777777"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sz w:val="24"/>
                <w:szCs w:val="24"/>
                <w:cs/>
                <w:lang w:bidi="th-TH"/>
              </w:rPr>
              <w:t xml:space="preserve"> </w:t>
            </w:r>
            <w:r w:rsidRPr="009E2363">
              <w:rPr>
                <w:rFonts w:ascii="CordiaUPC" w:hAnsi="CordiaUPC" w:cs="CordiaUPC"/>
                <w:sz w:val="24"/>
                <w:szCs w:val="24"/>
                <w:lang w:bidi="th-TH"/>
              </w:rPr>
              <w:t>loss</w:t>
            </w:r>
          </w:p>
        </w:tc>
        <w:tc>
          <w:tcPr>
            <w:tcW w:w="199" w:type="dxa"/>
            <w:gridSpan w:val="2"/>
            <w:vAlign w:val="bottom"/>
          </w:tcPr>
          <w:p w14:paraId="745C5E33" w14:textId="77777777" w:rsidR="00AF1AC5" w:rsidRPr="009E2363" w:rsidRDefault="00AF1AC5" w:rsidP="00A47089">
            <w:pPr>
              <w:spacing w:line="240" w:lineRule="exact"/>
              <w:jc w:val="center"/>
              <w:rPr>
                <w:rFonts w:ascii="CordiaUPC" w:hAnsi="CordiaUPC" w:cs="CordiaUPC"/>
                <w:sz w:val="24"/>
                <w:szCs w:val="24"/>
              </w:rPr>
            </w:pPr>
          </w:p>
        </w:tc>
        <w:tc>
          <w:tcPr>
            <w:tcW w:w="611" w:type="dxa"/>
          </w:tcPr>
          <w:p w14:paraId="1696CF87" w14:textId="77777777" w:rsidR="00AF1AC5" w:rsidRPr="009E2363" w:rsidRDefault="00AF1AC5" w:rsidP="00A47089">
            <w:pPr>
              <w:spacing w:line="240" w:lineRule="exact"/>
              <w:jc w:val="center"/>
              <w:rPr>
                <w:rFonts w:ascii="CordiaUPC" w:hAnsi="CordiaUPC" w:cs="CordiaUPC"/>
                <w:sz w:val="24"/>
                <w:szCs w:val="24"/>
              </w:rPr>
            </w:pPr>
          </w:p>
          <w:p w14:paraId="32A43168" w14:textId="77777777" w:rsidR="00AF1AC5" w:rsidRPr="009E2363" w:rsidRDefault="00AF1AC5" w:rsidP="00A47089">
            <w:pPr>
              <w:spacing w:line="240" w:lineRule="exact"/>
              <w:ind w:left="-94" w:right="-85"/>
              <w:jc w:val="center"/>
              <w:rPr>
                <w:rFonts w:ascii="CordiaUPC" w:hAnsi="CordiaUPC" w:cs="CordiaUPC"/>
                <w:sz w:val="24"/>
                <w:szCs w:val="24"/>
              </w:rPr>
            </w:pPr>
            <w:r w:rsidRPr="009E2363">
              <w:rPr>
                <w:rFonts w:ascii="CordiaUPC" w:hAnsi="CordiaUPC" w:cs="CordiaUPC"/>
                <w:sz w:val="24"/>
                <w:szCs w:val="24"/>
              </w:rPr>
              <w:t>No.</w:t>
            </w:r>
          </w:p>
          <w:p w14:paraId="60082192" w14:textId="77777777" w:rsidR="00AF1AC5" w:rsidRPr="009E2363" w:rsidRDefault="00AF1AC5" w:rsidP="00A47089">
            <w:pPr>
              <w:spacing w:line="240" w:lineRule="exact"/>
              <w:ind w:left="-94" w:right="-85"/>
              <w:jc w:val="center"/>
              <w:rPr>
                <w:rFonts w:ascii="CordiaUPC" w:hAnsi="CordiaUPC" w:cs="CordiaUPC"/>
                <w:sz w:val="24"/>
                <w:szCs w:val="24"/>
              </w:rPr>
            </w:pPr>
            <w:r w:rsidRPr="009E2363">
              <w:rPr>
                <w:rFonts w:ascii="CordiaUPC" w:hAnsi="CordiaUPC" w:cs="CordiaUPC"/>
                <w:sz w:val="24"/>
                <w:szCs w:val="24"/>
              </w:rPr>
              <w:t>of</w:t>
            </w:r>
          </w:p>
          <w:p w14:paraId="32FCC01F" w14:textId="77777777" w:rsidR="00AF1AC5" w:rsidRPr="009E2363" w:rsidRDefault="00AF1AC5" w:rsidP="00A47089">
            <w:pPr>
              <w:spacing w:line="240" w:lineRule="exact"/>
              <w:ind w:left="-94" w:right="-85"/>
              <w:jc w:val="center"/>
              <w:rPr>
                <w:rFonts w:ascii="CordiaUPC" w:hAnsi="CordiaUPC" w:cs="CordiaUPC"/>
                <w:sz w:val="24"/>
                <w:szCs w:val="24"/>
              </w:rPr>
            </w:pPr>
            <w:r w:rsidRPr="009E2363">
              <w:rPr>
                <w:rFonts w:ascii="CordiaUPC" w:hAnsi="CordiaUPC" w:cs="CordiaUPC"/>
                <w:sz w:val="24"/>
                <w:szCs w:val="24"/>
              </w:rPr>
              <w:t>Com-</w:t>
            </w:r>
            <w:proofErr w:type="spellStart"/>
            <w:r w:rsidRPr="009E2363">
              <w:rPr>
                <w:rFonts w:ascii="CordiaUPC" w:hAnsi="CordiaUPC" w:cs="CordiaUPC"/>
                <w:sz w:val="24"/>
                <w:szCs w:val="24"/>
              </w:rPr>
              <w:t>panies</w:t>
            </w:r>
            <w:proofErr w:type="spellEnd"/>
          </w:p>
        </w:tc>
        <w:tc>
          <w:tcPr>
            <w:tcW w:w="197" w:type="dxa"/>
          </w:tcPr>
          <w:p w14:paraId="25633630" w14:textId="77777777" w:rsidR="00AF1AC5" w:rsidRPr="009E2363" w:rsidRDefault="00AF1AC5" w:rsidP="00A47089">
            <w:pPr>
              <w:spacing w:line="240" w:lineRule="exact"/>
              <w:jc w:val="center"/>
              <w:rPr>
                <w:rFonts w:ascii="CordiaUPC" w:hAnsi="CordiaUPC" w:cs="CordiaUPC"/>
                <w:sz w:val="24"/>
                <w:szCs w:val="24"/>
              </w:rPr>
            </w:pPr>
          </w:p>
        </w:tc>
        <w:tc>
          <w:tcPr>
            <w:tcW w:w="703" w:type="dxa"/>
            <w:vAlign w:val="bottom"/>
          </w:tcPr>
          <w:p w14:paraId="6A228981" w14:textId="77777777"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sz w:val="24"/>
                <w:szCs w:val="24"/>
              </w:rPr>
              <w:t>Cost value</w:t>
            </w:r>
          </w:p>
        </w:tc>
        <w:tc>
          <w:tcPr>
            <w:tcW w:w="197" w:type="dxa"/>
            <w:vAlign w:val="bottom"/>
          </w:tcPr>
          <w:p w14:paraId="4A02114C" w14:textId="77777777" w:rsidR="00AF1AC5" w:rsidRPr="009E2363" w:rsidRDefault="00AF1AC5" w:rsidP="00A47089">
            <w:pPr>
              <w:spacing w:line="240" w:lineRule="exact"/>
              <w:jc w:val="center"/>
              <w:rPr>
                <w:rFonts w:ascii="CordiaUPC" w:hAnsi="CordiaUPC" w:cs="CordiaUPC"/>
                <w:sz w:val="24"/>
                <w:szCs w:val="24"/>
              </w:rPr>
            </w:pPr>
          </w:p>
        </w:tc>
        <w:tc>
          <w:tcPr>
            <w:tcW w:w="565" w:type="dxa"/>
            <w:vAlign w:val="bottom"/>
          </w:tcPr>
          <w:p w14:paraId="4C5E7EFA" w14:textId="77777777"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sz w:val="24"/>
                <w:szCs w:val="24"/>
              </w:rPr>
              <w:t>Fair value</w:t>
            </w:r>
          </w:p>
        </w:tc>
        <w:tc>
          <w:tcPr>
            <w:tcW w:w="192" w:type="dxa"/>
            <w:vAlign w:val="bottom"/>
          </w:tcPr>
          <w:p w14:paraId="603A2C03" w14:textId="77777777" w:rsidR="00AF1AC5" w:rsidRPr="009E2363" w:rsidRDefault="00AF1AC5" w:rsidP="00A47089">
            <w:pPr>
              <w:spacing w:line="240" w:lineRule="exact"/>
              <w:jc w:val="center"/>
              <w:rPr>
                <w:rFonts w:ascii="CordiaUPC" w:hAnsi="CordiaUPC" w:cs="CordiaUPC"/>
                <w:sz w:val="24"/>
                <w:szCs w:val="24"/>
              </w:rPr>
            </w:pPr>
          </w:p>
        </w:tc>
        <w:tc>
          <w:tcPr>
            <w:tcW w:w="889" w:type="dxa"/>
            <w:vAlign w:val="bottom"/>
          </w:tcPr>
          <w:p w14:paraId="32B75E36" w14:textId="77777777" w:rsidR="00AF1AC5" w:rsidRPr="009E2363" w:rsidRDefault="00AF1AC5" w:rsidP="00A47089">
            <w:pPr>
              <w:spacing w:line="240" w:lineRule="exact"/>
              <w:ind w:left="-98" w:right="-68"/>
              <w:jc w:val="center"/>
              <w:rPr>
                <w:rFonts w:ascii="CordiaUPC" w:hAnsi="CordiaUPC" w:cs="CordiaUPC"/>
                <w:sz w:val="24"/>
                <w:szCs w:val="24"/>
              </w:rPr>
            </w:pPr>
            <w:r w:rsidRPr="009E2363">
              <w:rPr>
                <w:rFonts w:ascii="CordiaUPC" w:hAnsi="CordiaUPC" w:cs="CordiaUPC"/>
                <w:sz w:val="24"/>
                <w:szCs w:val="24"/>
              </w:rPr>
              <w:t xml:space="preserve">Allowance for </w:t>
            </w:r>
          </w:p>
          <w:p w14:paraId="3FA5FF68" w14:textId="3B12038C" w:rsidR="00AF1AC5" w:rsidRPr="009E2363" w:rsidRDefault="00AF1AC5" w:rsidP="00A47089">
            <w:pPr>
              <w:spacing w:line="240" w:lineRule="exact"/>
              <w:ind w:left="-98" w:right="-109"/>
              <w:jc w:val="center"/>
              <w:rPr>
                <w:rFonts w:ascii="CordiaUPC" w:hAnsi="CordiaUPC" w:cs="CordiaUPC"/>
                <w:sz w:val="24"/>
                <w:szCs w:val="24"/>
              </w:rPr>
            </w:pPr>
            <w:r w:rsidRPr="009E2363">
              <w:rPr>
                <w:rFonts w:ascii="CordiaUPC" w:hAnsi="CordiaUPC" w:cs="CordiaUPC"/>
                <w:sz w:val="24"/>
                <w:szCs w:val="24"/>
              </w:rPr>
              <w:t>expected credit</w:t>
            </w:r>
          </w:p>
          <w:p w14:paraId="5E43FEB0" w14:textId="77777777" w:rsidR="00AF1AC5" w:rsidRPr="009E2363" w:rsidRDefault="00AF1AC5" w:rsidP="00A47089">
            <w:pPr>
              <w:spacing w:line="240" w:lineRule="exact"/>
              <w:ind w:left="-98" w:right="-109"/>
              <w:jc w:val="center"/>
              <w:rPr>
                <w:rFonts w:ascii="CordiaUPC" w:hAnsi="CordiaUPC" w:cs="CordiaUPC"/>
                <w:sz w:val="24"/>
                <w:szCs w:val="24"/>
                <w:cs/>
                <w:lang w:bidi="th-TH"/>
              </w:rPr>
            </w:pPr>
            <w:r w:rsidRPr="009E2363">
              <w:rPr>
                <w:rFonts w:ascii="CordiaUPC" w:hAnsi="CordiaUPC" w:cs="CordiaUPC"/>
                <w:sz w:val="24"/>
                <w:szCs w:val="24"/>
              </w:rPr>
              <w:t>loss</w:t>
            </w:r>
          </w:p>
        </w:tc>
      </w:tr>
      <w:tr w:rsidR="00AF1AC5" w:rsidRPr="009E2363" w14:paraId="5B24DAFB" w14:textId="77777777" w:rsidTr="00A47089">
        <w:trPr>
          <w:trHeight w:val="137"/>
        </w:trPr>
        <w:tc>
          <w:tcPr>
            <w:tcW w:w="2285" w:type="dxa"/>
          </w:tcPr>
          <w:p w14:paraId="057D87CD" w14:textId="77777777" w:rsidR="00AF1AC5" w:rsidRPr="009E2363" w:rsidRDefault="00AF1AC5" w:rsidP="00A47089">
            <w:pPr>
              <w:spacing w:line="240" w:lineRule="exact"/>
              <w:rPr>
                <w:rFonts w:ascii="CordiaUPC" w:hAnsi="CordiaUPC" w:cs="CordiaUPC"/>
                <w:b/>
                <w:bCs/>
                <w:color w:val="000000"/>
                <w:sz w:val="24"/>
                <w:szCs w:val="24"/>
                <w:lang w:val="en-US"/>
              </w:rPr>
            </w:pPr>
          </w:p>
        </w:tc>
        <w:tc>
          <w:tcPr>
            <w:tcW w:w="3502" w:type="dxa"/>
            <w:gridSpan w:val="8"/>
          </w:tcPr>
          <w:p w14:paraId="3BCF7AD8" w14:textId="1B506876"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i/>
                <w:iCs/>
                <w:sz w:val="24"/>
                <w:szCs w:val="24"/>
              </w:rPr>
              <w:t xml:space="preserve">              (in million Baht)</w:t>
            </w:r>
          </w:p>
        </w:tc>
        <w:tc>
          <w:tcPr>
            <w:tcW w:w="3436" w:type="dxa"/>
            <w:gridSpan w:val="8"/>
          </w:tcPr>
          <w:p w14:paraId="21A8933A" w14:textId="3B60B76E" w:rsidR="00AF1AC5" w:rsidRPr="009E2363" w:rsidRDefault="00AF1AC5" w:rsidP="00A47089">
            <w:pPr>
              <w:spacing w:line="240" w:lineRule="exact"/>
              <w:jc w:val="center"/>
              <w:rPr>
                <w:rFonts w:ascii="CordiaUPC" w:hAnsi="CordiaUPC" w:cs="CordiaUPC"/>
                <w:sz w:val="24"/>
                <w:szCs w:val="24"/>
              </w:rPr>
            </w:pPr>
            <w:r w:rsidRPr="009E2363">
              <w:rPr>
                <w:rFonts w:ascii="CordiaUPC" w:hAnsi="CordiaUPC" w:cs="CordiaUPC"/>
                <w:i/>
                <w:iCs/>
                <w:sz w:val="24"/>
                <w:szCs w:val="24"/>
              </w:rPr>
              <w:t xml:space="preserve">            </w:t>
            </w:r>
            <w:r w:rsidR="00F33F38">
              <w:rPr>
                <w:rFonts w:ascii="CordiaUPC" w:hAnsi="CordiaUPC" w:cs="CordiaUPC"/>
                <w:i/>
                <w:iCs/>
                <w:sz w:val="24"/>
                <w:szCs w:val="24"/>
              </w:rPr>
              <w:t xml:space="preserve"> </w:t>
            </w:r>
            <w:r w:rsidRPr="009E2363">
              <w:rPr>
                <w:rFonts w:ascii="CordiaUPC" w:hAnsi="CordiaUPC" w:cs="CordiaUPC"/>
                <w:i/>
                <w:iCs/>
                <w:sz w:val="24"/>
                <w:szCs w:val="24"/>
              </w:rPr>
              <w:t xml:space="preserve">  (in million Baht)</w:t>
            </w:r>
          </w:p>
        </w:tc>
      </w:tr>
      <w:tr w:rsidR="00376EC0" w:rsidRPr="009E2363" w14:paraId="0F23A684" w14:textId="77777777" w:rsidTr="00376EC0">
        <w:trPr>
          <w:trHeight w:val="362"/>
        </w:trPr>
        <w:tc>
          <w:tcPr>
            <w:tcW w:w="2285" w:type="dxa"/>
          </w:tcPr>
          <w:p w14:paraId="2FF1B0E4" w14:textId="77777777" w:rsidR="00376EC0" w:rsidRPr="009E2363" w:rsidRDefault="00376EC0" w:rsidP="00376EC0">
            <w:pPr>
              <w:tabs>
                <w:tab w:val="left" w:pos="162"/>
              </w:tabs>
              <w:spacing w:line="240" w:lineRule="exact"/>
              <w:ind w:left="162" w:hanging="162"/>
              <w:rPr>
                <w:rFonts w:ascii="CordiaUPC" w:hAnsi="CordiaUPC" w:cs="CordiaUPC"/>
                <w:color w:val="000000"/>
                <w:sz w:val="24"/>
                <w:szCs w:val="24"/>
              </w:rPr>
            </w:pPr>
            <w:r w:rsidRPr="009E2363">
              <w:rPr>
                <w:rFonts w:ascii="CordiaUPC" w:hAnsi="CordiaUPC" w:cs="CordiaUPC"/>
                <w:sz w:val="24"/>
                <w:szCs w:val="24"/>
                <w:lang w:val="en-US" w:eastAsia="en-GB" w:bidi="th-TH"/>
              </w:rPr>
              <w:t>-</w:t>
            </w:r>
            <w:r w:rsidRPr="009E2363">
              <w:rPr>
                <w:rFonts w:ascii="CordiaUPC" w:hAnsi="CordiaUPC" w:cs="CordiaUPC"/>
                <w:sz w:val="24"/>
                <w:szCs w:val="24"/>
                <w:lang w:val="en-US" w:eastAsia="en-GB" w:bidi="th-TH"/>
              </w:rPr>
              <w:tab/>
              <w:t>Listed companies under delisting conditions / defaulted debt securities</w:t>
            </w:r>
          </w:p>
        </w:tc>
        <w:tc>
          <w:tcPr>
            <w:tcW w:w="712" w:type="dxa"/>
          </w:tcPr>
          <w:p w14:paraId="2BB5C716" w14:textId="7777777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p>
          <w:p w14:paraId="77A35255" w14:textId="7777777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p>
          <w:p w14:paraId="04311E03" w14:textId="4F9A81B0"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cs/>
                <w:lang w:bidi="th-TH"/>
              </w:rPr>
            </w:pPr>
            <w:r w:rsidRPr="009E2363">
              <w:rPr>
                <w:rFonts w:ascii="CordiaUPC" w:hAnsi="CordiaUPC" w:cs="CordiaUPC"/>
                <w:sz w:val="24"/>
                <w:szCs w:val="24"/>
              </w:rPr>
              <w:t>1</w:t>
            </w:r>
          </w:p>
        </w:tc>
        <w:tc>
          <w:tcPr>
            <w:tcW w:w="200" w:type="dxa"/>
          </w:tcPr>
          <w:p w14:paraId="6B590C57" w14:textId="77777777" w:rsidR="00376EC0" w:rsidRPr="009E2363" w:rsidRDefault="00376EC0" w:rsidP="00376EC0">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756E0BAF" w14:textId="7777777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p>
          <w:p w14:paraId="19C3351C" w14:textId="7777777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p>
          <w:p w14:paraId="1E5CB1B2" w14:textId="70D92273"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lang w:bidi="th-TH"/>
              </w:rPr>
            </w:pPr>
            <w:r w:rsidRPr="009E2363">
              <w:rPr>
                <w:rFonts w:ascii="CordiaUPC" w:hAnsi="CordiaUPC" w:cs="CordiaUPC"/>
                <w:sz w:val="24"/>
                <w:szCs w:val="24"/>
              </w:rPr>
              <w:t>12</w:t>
            </w:r>
          </w:p>
        </w:tc>
        <w:tc>
          <w:tcPr>
            <w:tcW w:w="192" w:type="dxa"/>
          </w:tcPr>
          <w:p w14:paraId="6519CBDC" w14:textId="77777777" w:rsidR="00376EC0" w:rsidRPr="009E2363" w:rsidRDefault="00376EC0" w:rsidP="00376EC0">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550B8738" w14:textId="77777777" w:rsidR="00376EC0" w:rsidRPr="009E2363" w:rsidRDefault="00376EC0" w:rsidP="00376EC0">
            <w:pPr>
              <w:pStyle w:val="acctfourfigures"/>
              <w:tabs>
                <w:tab w:val="clear" w:pos="765"/>
                <w:tab w:val="decimal" w:pos="418"/>
              </w:tabs>
              <w:spacing w:line="240" w:lineRule="exact"/>
              <w:ind w:right="-89"/>
              <w:rPr>
                <w:rFonts w:ascii="CordiaUPC" w:hAnsi="CordiaUPC" w:cs="CordiaUPC"/>
                <w:sz w:val="24"/>
                <w:szCs w:val="24"/>
              </w:rPr>
            </w:pPr>
          </w:p>
          <w:p w14:paraId="364F497C" w14:textId="77777777" w:rsidR="00376EC0" w:rsidRPr="009E2363" w:rsidRDefault="00376EC0" w:rsidP="00376EC0">
            <w:pPr>
              <w:pStyle w:val="acctfourfigures"/>
              <w:tabs>
                <w:tab w:val="clear" w:pos="765"/>
                <w:tab w:val="decimal" w:pos="418"/>
              </w:tabs>
              <w:spacing w:line="240" w:lineRule="exact"/>
              <w:ind w:right="-89"/>
              <w:rPr>
                <w:rFonts w:ascii="CordiaUPC" w:hAnsi="CordiaUPC" w:cs="CordiaUPC"/>
                <w:sz w:val="24"/>
                <w:szCs w:val="24"/>
              </w:rPr>
            </w:pPr>
          </w:p>
          <w:p w14:paraId="0BD63071" w14:textId="1AC2E13B" w:rsidR="00376EC0" w:rsidRPr="009E2363" w:rsidRDefault="00376EC0" w:rsidP="00376EC0">
            <w:pPr>
              <w:pStyle w:val="acctfourfigures"/>
              <w:tabs>
                <w:tab w:val="clear" w:pos="765"/>
                <w:tab w:val="decimal" w:pos="418"/>
              </w:tabs>
              <w:spacing w:line="240" w:lineRule="exact"/>
              <w:ind w:right="-89"/>
              <w:rPr>
                <w:rFonts w:ascii="CordiaUPC" w:hAnsi="CordiaUPC" w:cs="CordiaUPC"/>
                <w:sz w:val="24"/>
                <w:szCs w:val="24"/>
                <w:lang w:bidi="th-TH"/>
              </w:rPr>
            </w:pPr>
            <w:r w:rsidRPr="009E2363">
              <w:rPr>
                <w:rFonts w:ascii="CordiaUPC" w:hAnsi="CordiaUPC" w:cs="CordiaUPC"/>
                <w:sz w:val="24"/>
                <w:szCs w:val="24"/>
              </w:rPr>
              <w:t>-</w:t>
            </w:r>
          </w:p>
        </w:tc>
        <w:tc>
          <w:tcPr>
            <w:tcW w:w="192" w:type="dxa"/>
          </w:tcPr>
          <w:p w14:paraId="330D1261" w14:textId="77777777" w:rsidR="00376EC0" w:rsidRPr="009E2363" w:rsidRDefault="00376EC0" w:rsidP="00376EC0">
            <w:pPr>
              <w:tabs>
                <w:tab w:val="decimal" w:pos="702"/>
              </w:tabs>
              <w:spacing w:line="240" w:lineRule="exact"/>
              <w:ind w:right="-89"/>
              <w:rPr>
                <w:rFonts w:ascii="CordiaUPC" w:hAnsi="CordiaUPC" w:cs="CordiaUPC"/>
                <w:sz w:val="24"/>
                <w:szCs w:val="24"/>
              </w:rPr>
            </w:pPr>
          </w:p>
        </w:tc>
        <w:tc>
          <w:tcPr>
            <w:tcW w:w="798" w:type="dxa"/>
          </w:tcPr>
          <w:p w14:paraId="41475D57" w14:textId="77777777" w:rsidR="00376EC0" w:rsidRPr="009E2363" w:rsidRDefault="00376EC0" w:rsidP="00376EC0">
            <w:pPr>
              <w:tabs>
                <w:tab w:val="decimal" w:pos="530"/>
              </w:tabs>
              <w:spacing w:line="240" w:lineRule="exact"/>
              <w:ind w:right="-89"/>
              <w:rPr>
                <w:rFonts w:ascii="CordiaUPC" w:hAnsi="CordiaUPC" w:cs="CordiaUPC"/>
                <w:sz w:val="24"/>
                <w:szCs w:val="24"/>
              </w:rPr>
            </w:pPr>
          </w:p>
          <w:p w14:paraId="69D4A254" w14:textId="77777777" w:rsidR="00376EC0" w:rsidRPr="009E2363" w:rsidRDefault="00376EC0" w:rsidP="00376EC0">
            <w:pPr>
              <w:tabs>
                <w:tab w:val="decimal" w:pos="530"/>
              </w:tabs>
              <w:spacing w:line="240" w:lineRule="exact"/>
              <w:ind w:right="-89"/>
              <w:rPr>
                <w:rFonts w:ascii="CordiaUPC" w:hAnsi="CordiaUPC" w:cs="CordiaUPC"/>
                <w:sz w:val="24"/>
                <w:szCs w:val="24"/>
              </w:rPr>
            </w:pPr>
          </w:p>
          <w:p w14:paraId="1E946FD5" w14:textId="1D64548C" w:rsidR="00376EC0" w:rsidRPr="009E2363" w:rsidRDefault="00376EC0" w:rsidP="00376EC0">
            <w:pPr>
              <w:tabs>
                <w:tab w:val="decimal" w:pos="530"/>
              </w:tabs>
              <w:spacing w:line="240" w:lineRule="exact"/>
              <w:ind w:right="-89"/>
              <w:rPr>
                <w:rFonts w:ascii="CordiaUPC" w:hAnsi="CordiaUPC" w:cs="CordiaUPC"/>
                <w:sz w:val="24"/>
                <w:szCs w:val="24"/>
                <w:lang w:bidi="th-TH"/>
              </w:rPr>
            </w:pPr>
            <w:r w:rsidRPr="009E2363">
              <w:rPr>
                <w:rFonts w:ascii="CordiaUPC" w:hAnsi="CordiaUPC" w:cs="CordiaUPC"/>
                <w:sz w:val="24"/>
                <w:szCs w:val="24"/>
              </w:rPr>
              <w:t>-</w:t>
            </w:r>
          </w:p>
        </w:tc>
        <w:tc>
          <w:tcPr>
            <w:tcW w:w="199" w:type="dxa"/>
            <w:gridSpan w:val="2"/>
            <w:vAlign w:val="bottom"/>
          </w:tcPr>
          <w:p w14:paraId="3F93112D" w14:textId="77777777" w:rsidR="00376EC0" w:rsidRPr="009E2363" w:rsidRDefault="00376EC0" w:rsidP="00376EC0">
            <w:pPr>
              <w:tabs>
                <w:tab w:val="decimal" w:pos="702"/>
              </w:tabs>
              <w:spacing w:line="240" w:lineRule="exact"/>
              <w:ind w:right="-89"/>
              <w:rPr>
                <w:rFonts w:ascii="CordiaUPC" w:hAnsi="CordiaUPC" w:cs="CordiaUPC"/>
                <w:sz w:val="24"/>
                <w:szCs w:val="24"/>
              </w:rPr>
            </w:pPr>
          </w:p>
        </w:tc>
        <w:tc>
          <w:tcPr>
            <w:tcW w:w="611" w:type="dxa"/>
          </w:tcPr>
          <w:p w14:paraId="7C4B1EAC" w14:textId="7777777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p>
          <w:p w14:paraId="68E4A56B" w14:textId="7777777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p>
          <w:p w14:paraId="5F1B01A2" w14:textId="26AADA4E"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r w:rsidRPr="009E2363">
              <w:rPr>
                <w:rFonts w:ascii="CordiaUPC" w:hAnsi="CordiaUPC" w:cs="CordiaUPC"/>
                <w:sz w:val="24"/>
                <w:szCs w:val="24"/>
              </w:rPr>
              <w:t>1</w:t>
            </w:r>
          </w:p>
        </w:tc>
        <w:tc>
          <w:tcPr>
            <w:tcW w:w="197" w:type="dxa"/>
          </w:tcPr>
          <w:p w14:paraId="2A1A87BC" w14:textId="77777777" w:rsidR="00376EC0" w:rsidRPr="009E2363" w:rsidRDefault="00376EC0" w:rsidP="00376EC0">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3B408B27" w14:textId="7777777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p>
          <w:p w14:paraId="36272000" w14:textId="7777777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p>
          <w:p w14:paraId="79B8F33A" w14:textId="160368C2"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r w:rsidRPr="009E2363">
              <w:rPr>
                <w:rFonts w:ascii="CordiaUPC" w:hAnsi="CordiaUPC" w:cs="CordiaUPC"/>
                <w:sz w:val="24"/>
                <w:szCs w:val="24"/>
              </w:rPr>
              <w:t>12</w:t>
            </w:r>
          </w:p>
        </w:tc>
        <w:tc>
          <w:tcPr>
            <w:tcW w:w="197" w:type="dxa"/>
          </w:tcPr>
          <w:p w14:paraId="4757DEA6" w14:textId="77777777" w:rsidR="00376EC0" w:rsidRPr="009E2363" w:rsidRDefault="00376EC0" w:rsidP="00376EC0">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1335A29D" w14:textId="77777777" w:rsidR="00376EC0" w:rsidRPr="009E2363" w:rsidRDefault="00376EC0" w:rsidP="00376EC0">
            <w:pPr>
              <w:pStyle w:val="acctfourfigures"/>
              <w:tabs>
                <w:tab w:val="clear" w:pos="765"/>
                <w:tab w:val="decimal" w:pos="418"/>
              </w:tabs>
              <w:spacing w:line="240" w:lineRule="exact"/>
              <w:ind w:right="-89"/>
              <w:rPr>
                <w:rFonts w:ascii="CordiaUPC" w:hAnsi="CordiaUPC" w:cs="CordiaUPC"/>
                <w:sz w:val="24"/>
                <w:szCs w:val="24"/>
              </w:rPr>
            </w:pPr>
          </w:p>
          <w:p w14:paraId="0BAC2692" w14:textId="77777777" w:rsidR="00376EC0" w:rsidRPr="009E2363" w:rsidRDefault="00376EC0" w:rsidP="00376EC0">
            <w:pPr>
              <w:pStyle w:val="acctfourfigures"/>
              <w:tabs>
                <w:tab w:val="clear" w:pos="765"/>
                <w:tab w:val="decimal" w:pos="418"/>
              </w:tabs>
              <w:spacing w:line="240" w:lineRule="exact"/>
              <w:ind w:right="-89"/>
              <w:rPr>
                <w:rFonts w:ascii="CordiaUPC" w:hAnsi="CordiaUPC" w:cs="CordiaUPC"/>
                <w:sz w:val="24"/>
                <w:szCs w:val="24"/>
              </w:rPr>
            </w:pPr>
          </w:p>
          <w:p w14:paraId="64E10983" w14:textId="66507818" w:rsidR="00376EC0" w:rsidRPr="009E2363" w:rsidRDefault="00376EC0" w:rsidP="00376EC0">
            <w:pPr>
              <w:pStyle w:val="acctfourfigures"/>
              <w:tabs>
                <w:tab w:val="clear" w:pos="765"/>
                <w:tab w:val="decimal" w:pos="300"/>
              </w:tabs>
              <w:spacing w:line="240" w:lineRule="exact"/>
              <w:ind w:right="-89"/>
              <w:rPr>
                <w:rFonts w:ascii="CordiaUPC" w:hAnsi="CordiaUPC" w:cs="CordiaUPC"/>
                <w:sz w:val="24"/>
                <w:szCs w:val="24"/>
              </w:rPr>
            </w:pPr>
            <w:r w:rsidRPr="009E2363">
              <w:rPr>
                <w:rFonts w:ascii="CordiaUPC" w:hAnsi="CordiaUPC" w:cs="CordiaUPC"/>
                <w:sz w:val="24"/>
                <w:szCs w:val="24"/>
              </w:rPr>
              <w:t>-</w:t>
            </w:r>
          </w:p>
        </w:tc>
        <w:tc>
          <w:tcPr>
            <w:tcW w:w="192" w:type="dxa"/>
          </w:tcPr>
          <w:p w14:paraId="2836C1DB" w14:textId="77777777" w:rsidR="00376EC0" w:rsidRPr="009E2363" w:rsidRDefault="00376EC0" w:rsidP="00376EC0">
            <w:pPr>
              <w:tabs>
                <w:tab w:val="decimal" w:pos="702"/>
              </w:tabs>
              <w:spacing w:line="240" w:lineRule="exact"/>
              <w:ind w:right="-89"/>
              <w:rPr>
                <w:rFonts w:ascii="CordiaUPC" w:hAnsi="CordiaUPC" w:cs="CordiaUPC"/>
                <w:sz w:val="24"/>
                <w:szCs w:val="24"/>
              </w:rPr>
            </w:pPr>
          </w:p>
        </w:tc>
        <w:tc>
          <w:tcPr>
            <w:tcW w:w="889" w:type="dxa"/>
          </w:tcPr>
          <w:p w14:paraId="27607B07" w14:textId="77777777" w:rsidR="00376EC0" w:rsidRPr="009E2363" w:rsidRDefault="00376EC0" w:rsidP="00376EC0">
            <w:pPr>
              <w:tabs>
                <w:tab w:val="decimal" w:pos="530"/>
              </w:tabs>
              <w:spacing w:line="240" w:lineRule="exact"/>
              <w:ind w:right="-89"/>
              <w:rPr>
                <w:rFonts w:ascii="CordiaUPC" w:hAnsi="CordiaUPC" w:cs="CordiaUPC"/>
                <w:sz w:val="24"/>
                <w:szCs w:val="24"/>
              </w:rPr>
            </w:pPr>
          </w:p>
          <w:p w14:paraId="3B5C8293" w14:textId="77777777" w:rsidR="00376EC0" w:rsidRPr="009E2363" w:rsidRDefault="00376EC0" w:rsidP="00376EC0">
            <w:pPr>
              <w:tabs>
                <w:tab w:val="decimal" w:pos="530"/>
              </w:tabs>
              <w:spacing w:line="240" w:lineRule="exact"/>
              <w:ind w:right="-89"/>
              <w:rPr>
                <w:rFonts w:ascii="CordiaUPC" w:hAnsi="CordiaUPC" w:cs="CordiaUPC"/>
                <w:sz w:val="24"/>
                <w:szCs w:val="24"/>
              </w:rPr>
            </w:pPr>
          </w:p>
          <w:p w14:paraId="66E8E199" w14:textId="670A22BB" w:rsidR="00376EC0" w:rsidRPr="009E2363" w:rsidRDefault="00376EC0" w:rsidP="00376EC0">
            <w:pPr>
              <w:pStyle w:val="acctfourfigures"/>
              <w:tabs>
                <w:tab w:val="clear" w:pos="765"/>
                <w:tab w:val="decimal" w:pos="604"/>
              </w:tabs>
              <w:spacing w:line="240" w:lineRule="exact"/>
              <w:ind w:right="-89"/>
              <w:rPr>
                <w:rFonts w:ascii="CordiaUPC" w:hAnsi="CordiaUPC" w:cs="CordiaUPC"/>
                <w:sz w:val="24"/>
                <w:szCs w:val="24"/>
              </w:rPr>
            </w:pPr>
            <w:r w:rsidRPr="009E2363">
              <w:rPr>
                <w:rFonts w:ascii="CordiaUPC" w:hAnsi="CordiaUPC" w:cs="CordiaUPC"/>
                <w:sz w:val="24"/>
                <w:szCs w:val="24"/>
              </w:rPr>
              <w:t>-</w:t>
            </w:r>
          </w:p>
        </w:tc>
      </w:tr>
      <w:tr w:rsidR="00376EC0" w:rsidRPr="009E2363" w14:paraId="2AF3B4EE" w14:textId="77777777" w:rsidTr="00376EC0">
        <w:trPr>
          <w:trHeight w:val="1199"/>
        </w:trPr>
        <w:tc>
          <w:tcPr>
            <w:tcW w:w="2285" w:type="dxa"/>
            <w:vAlign w:val="bottom"/>
          </w:tcPr>
          <w:p w14:paraId="65B7DA10" w14:textId="77777777" w:rsidR="00376EC0" w:rsidRPr="009E2363" w:rsidRDefault="00376EC0" w:rsidP="00376EC0">
            <w:pPr>
              <w:tabs>
                <w:tab w:val="left" w:pos="162"/>
              </w:tabs>
              <w:spacing w:line="240" w:lineRule="exact"/>
              <w:ind w:left="162" w:hanging="162"/>
              <w:rPr>
                <w:rFonts w:ascii="CordiaUPC" w:hAnsi="CordiaUPC" w:cs="CordiaUPC"/>
                <w:color w:val="000000"/>
                <w:sz w:val="24"/>
                <w:szCs w:val="24"/>
              </w:rPr>
            </w:pPr>
            <w:r w:rsidRPr="009E2363">
              <w:rPr>
                <w:rFonts w:ascii="CordiaUPC" w:hAnsi="CordiaUPC" w:cs="CordiaUPC"/>
                <w:sz w:val="24"/>
                <w:szCs w:val="24"/>
                <w:lang w:val="en-US" w:eastAsia="en-GB" w:bidi="th-TH"/>
              </w:rPr>
              <w:t>-</w:t>
            </w:r>
            <w:r w:rsidRPr="009E2363">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vAlign w:val="bottom"/>
          </w:tcPr>
          <w:p w14:paraId="593575EC" w14:textId="2D0C4525"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lang w:bidi="th-TH"/>
              </w:rPr>
            </w:pPr>
            <w:r w:rsidRPr="009E2363">
              <w:rPr>
                <w:rFonts w:ascii="CordiaUPC" w:hAnsi="CordiaUPC" w:cs="CordiaUPC"/>
                <w:sz w:val="24"/>
                <w:szCs w:val="24"/>
              </w:rPr>
              <w:t>10</w:t>
            </w:r>
          </w:p>
        </w:tc>
        <w:tc>
          <w:tcPr>
            <w:tcW w:w="200" w:type="dxa"/>
            <w:vAlign w:val="bottom"/>
          </w:tcPr>
          <w:p w14:paraId="72F9BDF7" w14:textId="77777777" w:rsidR="00376EC0" w:rsidRPr="009E2363" w:rsidRDefault="00376EC0" w:rsidP="00376EC0">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2" w:space="0" w:color="auto"/>
            </w:tcBorders>
            <w:vAlign w:val="bottom"/>
          </w:tcPr>
          <w:p w14:paraId="71F9A7C3" w14:textId="4AC55E74"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r w:rsidRPr="009E2363">
              <w:rPr>
                <w:rFonts w:ascii="CordiaUPC" w:eastAsia="AngsanaNew" w:hAnsi="CordiaUPC" w:cs="CordiaUPC" w:hint="cs"/>
                <w:sz w:val="24"/>
                <w:szCs w:val="24"/>
                <w:cs/>
                <w:lang w:eastAsia="en-GB"/>
              </w:rPr>
              <w:t>3</w:t>
            </w:r>
            <w:r w:rsidRPr="009E2363">
              <w:rPr>
                <w:rFonts w:ascii="CordiaUPC" w:eastAsia="AngsanaNew" w:hAnsi="CordiaUPC" w:cs="CordiaUPC"/>
                <w:sz w:val="24"/>
                <w:szCs w:val="24"/>
                <w:lang w:eastAsia="en-GB"/>
              </w:rPr>
              <w:t>,</w:t>
            </w:r>
            <w:r w:rsidRPr="009E2363">
              <w:rPr>
                <w:rFonts w:ascii="CordiaUPC" w:eastAsia="AngsanaNew" w:hAnsi="CordiaUPC" w:cs="CordiaUPC" w:hint="cs"/>
                <w:sz w:val="24"/>
                <w:szCs w:val="24"/>
                <w:cs/>
                <w:lang w:eastAsia="en-GB"/>
              </w:rPr>
              <w:t>893</w:t>
            </w:r>
          </w:p>
        </w:tc>
        <w:tc>
          <w:tcPr>
            <w:tcW w:w="192" w:type="dxa"/>
            <w:vAlign w:val="bottom"/>
          </w:tcPr>
          <w:p w14:paraId="11A5C793" w14:textId="77777777" w:rsidR="00376EC0" w:rsidRPr="009E2363" w:rsidRDefault="00376EC0" w:rsidP="00376EC0">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2" w:space="0" w:color="auto"/>
            </w:tcBorders>
          </w:tcPr>
          <w:p w14:paraId="10C562F5"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F720A2C"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4FD2A87"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F55504B"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6F5F927"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56437F1"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0C2EC2B"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0EB22BC"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FC89F16" w14:textId="47A05C77" w:rsidR="00376EC0" w:rsidRPr="009E2363" w:rsidRDefault="00376EC0" w:rsidP="00376EC0">
            <w:pPr>
              <w:pStyle w:val="acctfourfigures"/>
              <w:tabs>
                <w:tab w:val="clear" w:pos="765"/>
                <w:tab w:val="decimal" w:pos="418"/>
              </w:tabs>
              <w:spacing w:line="240" w:lineRule="exact"/>
              <w:ind w:right="-89"/>
              <w:rPr>
                <w:rFonts w:ascii="CordiaUPC" w:hAnsi="CordiaUPC" w:cs="CordiaUPC"/>
                <w:sz w:val="24"/>
                <w:szCs w:val="24"/>
              </w:rPr>
            </w:pPr>
            <w:r w:rsidRPr="009E2363">
              <w:rPr>
                <w:rFonts w:ascii="CordiaUPC" w:eastAsia="AngsanaNew" w:hAnsi="CordiaUPC" w:cs="CordiaUPC" w:hint="cs"/>
                <w:sz w:val="24"/>
                <w:szCs w:val="24"/>
                <w:cs/>
                <w:lang w:eastAsia="en-GB"/>
              </w:rPr>
              <w:t>315</w:t>
            </w:r>
          </w:p>
        </w:tc>
        <w:tc>
          <w:tcPr>
            <w:tcW w:w="192" w:type="dxa"/>
          </w:tcPr>
          <w:p w14:paraId="3E8BECF4" w14:textId="77777777" w:rsidR="00376EC0" w:rsidRPr="009E2363" w:rsidRDefault="00376EC0" w:rsidP="00376EC0">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2" w:space="0" w:color="auto"/>
            </w:tcBorders>
          </w:tcPr>
          <w:p w14:paraId="6E0816B9"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75C9AB6"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6A81A59"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A07A731"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2A5DAFE"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FCF1418"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642C40C"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A67C658"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A0F1991" w14:textId="0A30EA79" w:rsidR="00376EC0" w:rsidRPr="009E2363" w:rsidRDefault="00376EC0" w:rsidP="00376EC0">
            <w:pPr>
              <w:pStyle w:val="acctfourfigures"/>
              <w:tabs>
                <w:tab w:val="clear" w:pos="765"/>
                <w:tab w:val="decimal" w:pos="530"/>
              </w:tabs>
              <w:spacing w:line="240" w:lineRule="exact"/>
              <w:ind w:right="-89"/>
              <w:rPr>
                <w:rFonts w:ascii="CordiaUPC" w:hAnsi="CordiaUPC" w:cs="CordiaUPC"/>
                <w:sz w:val="24"/>
                <w:szCs w:val="24"/>
                <w:lang w:val="en-US" w:bidi="th-TH"/>
              </w:rPr>
            </w:pPr>
            <w:r w:rsidRPr="009E2363">
              <w:rPr>
                <w:rFonts w:ascii="CordiaUPC" w:eastAsia="AngsanaNew" w:hAnsi="CordiaUPC" w:cs="CordiaUPC" w:hint="cs"/>
                <w:sz w:val="24"/>
                <w:szCs w:val="24"/>
                <w:cs/>
                <w:lang w:eastAsia="en-GB"/>
              </w:rPr>
              <w:t>2</w:t>
            </w:r>
            <w:r w:rsidRPr="009E2363">
              <w:rPr>
                <w:rFonts w:ascii="CordiaUPC" w:eastAsia="AngsanaNew" w:hAnsi="CordiaUPC" w:cs="CordiaUPC"/>
                <w:sz w:val="24"/>
                <w:szCs w:val="24"/>
                <w:lang w:eastAsia="en-GB"/>
              </w:rPr>
              <w:t>,</w:t>
            </w:r>
            <w:r w:rsidRPr="009E2363">
              <w:rPr>
                <w:rFonts w:ascii="CordiaUPC" w:eastAsia="AngsanaNew" w:hAnsi="CordiaUPC" w:cs="CordiaUPC" w:hint="cs"/>
                <w:sz w:val="24"/>
                <w:szCs w:val="24"/>
                <w:cs/>
                <w:lang w:eastAsia="en-GB"/>
              </w:rPr>
              <w:t>885</w:t>
            </w:r>
          </w:p>
        </w:tc>
        <w:tc>
          <w:tcPr>
            <w:tcW w:w="199" w:type="dxa"/>
            <w:gridSpan w:val="2"/>
            <w:vAlign w:val="bottom"/>
          </w:tcPr>
          <w:p w14:paraId="50549E5A" w14:textId="77777777" w:rsidR="00376EC0" w:rsidRPr="009E2363" w:rsidRDefault="00376EC0" w:rsidP="00376EC0">
            <w:pPr>
              <w:pStyle w:val="acctfourfigures"/>
              <w:tabs>
                <w:tab w:val="clear" w:pos="765"/>
                <w:tab w:val="decimal" w:pos="530"/>
              </w:tabs>
              <w:spacing w:line="240" w:lineRule="exact"/>
              <w:ind w:left="-79" w:right="-89"/>
              <w:rPr>
                <w:rFonts w:ascii="CordiaUPC" w:hAnsi="CordiaUPC" w:cs="CordiaUPC"/>
                <w:b/>
                <w:bCs/>
                <w:sz w:val="24"/>
                <w:szCs w:val="24"/>
              </w:rPr>
            </w:pPr>
          </w:p>
        </w:tc>
        <w:tc>
          <w:tcPr>
            <w:tcW w:w="611" w:type="dxa"/>
            <w:tcBorders>
              <w:bottom w:val="single" w:sz="4" w:space="0" w:color="auto"/>
            </w:tcBorders>
            <w:vAlign w:val="bottom"/>
          </w:tcPr>
          <w:p w14:paraId="594BB1E5" w14:textId="4FA4139F"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rPr>
            </w:pPr>
            <w:r w:rsidRPr="009E2363">
              <w:rPr>
                <w:rFonts w:ascii="CordiaUPC" w:hAnsi="CordiaUPC" w:cs="CordiaUPC"/>
                <w:sz w:val="24"/>
                <w:szCs w:val="24"/>
              </w:rPr>
              <w:t>10</w:t>
            </w:r>
          </w:p>
        </w:tc>
        <w:tc>
          <w:tcPr>
            <w:tcW w:w="197" w:type="dxa"/>
            <w:vAlign w:val="bottom"/>
          </w:tcPr>
          <w:p w14:paraId="47F477CE" w14:textId="77777777" w:rsidR="00376EC0" w:rsidRPr="009E2363" w:rsidRDefault="00376EC0" w:rsidP="00376EC0">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08A4FCF8" w14:textId="3E1E9F37" w:rsidR="00376EC0" w:rsidRPr="009E2363" w:rsidRDefault="00376EC0" w:rsidP="00376EC0">
            <w:pPr>
              <w:pStyle w:val="acctfourfigures"/>
              <w:tabs>
                <w:tab w:val="clear" w:pos="765"/>
                <w:tab w:val="decimal" w:pos="466"/>
              </w:tabs>
              <w:spacing w:line="240" w:lineRule="exact"/>
              <w:ind w:left="-101" w:right="-69"/>
              <w:rPr>
                <w:rFonts w:ascii="CordiaUPC" w:hAnsi="CordiaUPC" w:cs="CordiaUPC"/>
                <w:sz w:val="24"/>
                <w:szCs w:val="24"/>
                <w:lang w:val="en-US"/>
              </w:rPr>
            </w:pPr>
            <w:r w:rsidRPr="009E2363">
              <w:rPr>
                <w:rFonts w:ascii="CordiaUPC" w:eastAsia="AngsanaNew" w:hAnsi="CordiaUPC" w:cs="CordiaUPC" w:hint="cs"/>
                <w:sz w:val="24"/>
                <w:szCs w:val="24"/>
                <w:cs/>
                <w:lang w:eastAsia="en-GB"/>
              </w:rPr>
              <w:t>3</w:t>
            </w:r>
            <w:r w:rsidRPr="009E2363">
              <w:rPr>
                <w:rFonts w:ascii="CordiaUPC" w:eastAsia="AngsanaNew" w:hAnsi="CordiaUPC" w:cs="CordiaUPC"/>
                <w:sz w:val="24"/>
                <w:szCs w:val="24"/>
                <w:lang w:eastAsia="en-GB"/>
              </w:rPr>
              <w:t>,</w:t>
            </w:r>
            <w:r w:rsidRPr="009E2363">
              <w:rPr>
                <w:rFonts w:ascii="CordiaUPC" w:eastAsia="AngsanaNew" w:hAnsi="CordiaUPC" w:cs="CordiaUPC" w:hint="cs"/>
                <w:sz w:val="24"/>
                <w:szCs w:val="24"/>
                <w:cs/>
                <w:lang w:eastAsia="en-GB"/>
              </w:rPr>
              <w:t>893</w:t>
            </w:r>
          </w:p>
        </w:tc>
        <w:tc>
          <w:tcPr>
            <w:tcW w:w="197" w:type="dxa"/>
            <w:vAlign w:val="bottom"/>
          </w:tcPr>
          <w:p w14:paraId="3C89757C" w14:textId="77777777" w:rsidR="00376EC0" w:rsidRPr="009E2363" w:rsidRDefault="00376EC0" w:rsidP="00376EC0">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tcPr>
          <w:p w14:paraId="154320C0"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B4C17CD"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139FA33"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840517D"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68315E2"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DEB4109"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52AF07A"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B585C0E" w14:textId="77777777" w:rsidR="00376EC0" w:rsidRPr="009E2363" w:rsidRDefault="00376EC0" w:rsidP="00376EC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81A130F" w14:textId="57D02F92" w:rsidR="00376EC0" w:rsidRPr="009E2363" w:rsidRDefault="00376EC0" w:rsidP="00376EC0">
            <w:pPr>
              <w:pStyle w:val="acctfourfigures"/>
              <w:tabs>
                <w:tab w:val="clear" w:pos="765"/>
                <w:tab w:val="decimal" w:pos="384"/>
              </w:tabs>
              <w:spacing w:line="240" w:lineRule="exact"/>
              <w:ind w:left="-79" w:right="-89"/>
              <w:rPr>
                <w:rFonts w:ascii="CordiaUPC" w:hAnsi="CordiaUPC" w:cs="CordiaUPC"/>
                <w:sz w:val="24"/>
                <w:szCs w:val="24"/>
              </w:rPr>
            </w:pPr>
            <w:r w:rsidRPr="009E2363">
              <w:rPr>
                <w:rFonts w:ascii="CordiaUPC" w:eastAsia="AngsanaNew" w:hAnsi="CordiaUPC" w:cs="CordiaUPC" w:hint="cs"/>
                <w:sz w:val="24"/>
                <w:szCs w:val="24"/>
                <w:cs/>
                <w:lang w:eastAsia="en-GB"/>
              </w:rPr>
              <w:t>315</w:t>
            </w:r>
          </w:p>
        </w:tc>
        <w:tc>
          <w:tcPr>
            <w:tcW w:w="192" w:type="dxa"/>
          </w:tcPr>
          <w:p w14:paraId="0B59E4B8" w14:textId="77777777" w:rsidR="00376EC0" w:rsidRPr="009E2363" w:rsidRDefault="00376EC0" w:rsidP="00376EC0">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tcPr>
          <w:p w14:paraId="5481A30E"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C593E16"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6AF77FB"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49AB58C"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E337BC6"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78203271"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63C1F40"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B879A03" w14:textId="77777777" w:rsidR="00376EC0" w:rsidRPr="009E2363" w:rsidRDefault="00376EC0" w:rsidP="00376EC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1F479DB" w14:textId="2C2C5509" w:rsidR="00376EC0" w:rsidRPr="009E2363" w:rsidRDefault="00376EC0" w:rsidP="00376EC0">
            <w:pPr>
              <w:pStyle w:val="acctfourfigures"/>
              <w:tabs>
                <w:tab w:val="clear" w:pos="765"/>
                <w:tab w:val="decimal" w:pos="604"/>
              </w:tabs>
              <w:spacing w:line="240" w:lineRule="exact"/>
              <w:ind w:left="-79" w:right="-89"/>
              <w:rPr>
                <w:rFonts w:ascii="CordiaUPC" w:hAnsi="CordiaUPC" w:cs="CordiaUPC"/>
                <w:sz w:val="24"/>
                <w:szCs w:val="24"/>
              </w:rPr>
            </w:pPr>
            <w:r w:rsidRPr="009E2363">
              <w:rPr>
                <w:rFonts w:ascii="CordiaUPC" w:eastAsia="AngsanaNew" w:hAnsi="CordiaUPC" w:cs="CordiaUPC" w:hint="cs"/>
                <w:sz w:val="24"/>
                <w:szCs w:val="24"/>
                <w:cs/>
                <w:lang w:eastAsia="en-GB"/>
              </w:rPr>
              <w:t>2</w:t>
            </w:r>
            <w:r w:rsidRPr="009E2363">
              <w:rPr>
                <w:rFonts w:ascii="CordiaUPC" w:eastAsia="AngsanaNew" w:hAnsi="CordiaUPC" w:cs="CordiaUPC"/>
                <w:sz w:val="24"/>
                <w:szCs w:val="24"/>
                <w:lang w:eastAsia="en-GB"/>
              </w:rPr>
              <w:t>,</w:t>
            </w:r>
            <w:r w:rsidRPr="009E2363">
              <w:rPr>
                <w:rFonts w:ascii="CordiaUPC" w:eastAsia="AngsanaNew" w:hAnsi="CordiaUPC" w:cs="CordiaUPC" w:hint="cs"/>
                <w:sz w:val="24"/>
                <w:szCs w:val="24"/>
                <w:cs/>
                <w:lang w:eastAsia="en-GB"/>
              </w:rPr>
              <w:t>885</w:t>
            </w:r>
          </w:p>
        </w:tc>
      </w:tr>
      <w:tr w:rsidR="00376EC0" w:rsidRPr="009E2363" w14:paraId="0AD41BB3" w14:textId="77777777" w:rsidTr="00376EC0">
        <w:trPr>
          <w:trHeight w:val="50"/>
        </w:trPr>
        <w:tc>
          <w:tcPr>
            <w:tcW w:w="2285" w:type="dxa"/>
            <w:vAlign w:val="bottom"/>
          </w:tcPr>
          <w:p w14:paraId="6270D74A" w14:textId="77777777" w:rsidR="00376EC0" w:rsidRPr="009E2363" w:rsidRDefault="00376EC0" w:rsidP="00376EC0">
            <w:pPr>
              <w:spacing w:line="240" w:lineRule="exact"/>
              <w:rPr>
                <w:rFonts w:ascii="CordiaUPC" w:hAnsi="CordiaUPC" w:cs="CordiaUPC"/>
                <w:b/>
                <w:bCs/>
                <w:color w:val="000000"/>
                <w:sz w:val="24"/>
                <w:szCs w:val="24"/>
              </w:rPr>
            </w:pPr>
            <w:r w:rsidRPr="009E2363">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1E002101" w14:textId="119FE8E5" w:rsidR="00376EC0" w:rsidRPr="009E2363" w:rsidRDefault="00376EC0" w:rsidP="00376EC0">
            <w:pPr>
              <w:pStyle w:val="acctfourfigures"/>
              <w:tabs>
                <w:tab w:val="clear" w:pos="765"/>
                <w:tab w:val="decimal" w:pos="466"/>
              </w:tabs>
              <w:spacing w:line="240" w:lineRule="exact"/>
              <w:ind w:left="-101" w:right="-69"/>
              <w:rPr>
                <w:rFonts w:ascii="CordiaUPC" w:hAnsi="CordiaUPC" w:cs="CordiaUPC"/>
                <w:b/>
                <w:bCs/>
                <w:sz w:val="24"/>
                <w:szCs w:val="24"/>
                <w:lang w:bidi="th-TH"/>
              </w:rPr>
            </w:pPr>
            <w:r w:rsidRPr="009E2363">
              <w:rPr>
                <w:rFonts w:ascii="CordiaUPC" w:hAnsi="CordiaUPC" w:cs="CordiaUPC"/>
                <w:b/>
                <w:bCs/>
                <w:sz w:val="24"/>
                <w:szCs w:val="24"/>
              </w:rPr>
              <w:t>11</w:t>
            </w:r>
          </w:p>
        </w:tc>
        <w:tc>
          <w:tcPr>
            <w:tcW w:w="200" w:type="dxa"/>
            <w:vAlign w:val="bottom"/>
          </w:tcPr>
          <w:p w14:paraId="05FEE527" w14:textId="77777777" w:rsidR="00376EC0" w:rsidRPr="009E2363" w:rsidRDefault="00376EC0" w:rsidP="00376EC0">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2" w:space="0" w:color="auto"/>
              <w:bottom w:val="double" w:sz="4" w:space="0" w:color="auto"/>
            </w:tcBorders>
            <w:vAlign w:val="bottom"/>
          </w:tcPr>
          <w:p w14:paraId="1EA9CF14" w14:textId="3EB650DD" w:rsidR="00376EC0" w:rsidRPr="009E2363" w:rsidRDefault="00376EC0" w:rsidP="00376EC0">
            <w:pPr>
              <w:pStyle w:val="acctfourfigures"/>
              <w:tabs>
                <w:tab w:val="clear" w:pos="765"/>
                <w:tab w:val="decimal" w:pos="466"/>
              </w:tabs>
              <w:spacing w:line="240" w:lineRule="exact"/>
              <w:ind w:left="-101" w:right="-69"/>
              <w:rPr>
                <w:rFonts w:ascii="CordiaUPC" w:hAnsi="CordiaUPC" w:cs="CordiaUPC"/>
                <w:b/>
                <w:bCs/>
                <w:sz w:val="24"/>
                <w:szCs w:val="24"/>
              </w:rPr>
            </w:pPr>
            <w:r w:rsidRPr="009E2363">
              <w:rPr>
                <w:rFonts w:ascii="CordiaUPC" w:eastAsia="AngsanaNew" w:hAnsi="CordiaUPC" w:cs="CordiaUPC"/>
                <w:b/>
                <w:bCs/>
                <w:sz w:val="24"/>
                <w:szCs w:val="24"/>
                <w:lang w:eastAsia="en-GB"/>
              </w:rPr>
              <w:t>3,905</w:t>
            </w:r>
          </w:p>
        </w:tc>
        <w:tc>
          <w:tcPr>
            <w:tcW w:w="192" w:type="dxa"/>
            <w:vAlign w:val="bottom"/>
          </w:tcPr>
          <w:p w14:paraId="7379F7CC" w14:textId="77777777" w:rsidR="00376EC0" w:rsidRPr="009E2363" w:rsidRDefault="00376EC0" w:rsidP="00376EC0">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2" w:space="0" w:color="auto"/>
              <w:bottom w:val="double" w:sz="4" w:space="0" w:color="auto"/>
            </w:tcBorders>
            <w:vAlign w:val="bottom"/>
          </w:tcPr>
          <w:p w14:paraId="29243C88" w14:textId="7349068C" w:rsidR="00376EC0" w:rsidRPr="009E2363" w:rsidRDefault="00376EC0" w:rsidP="00376EC0">
            <w:pPr>
              <w:pStyle w:val="acctfourfigures"/>
              <w:tabs>
                <w:tab w:val="clear" w:pos="765"/>
                <w:tab w:val="decimal" w:pos="418"/>
              </w:tabs>
              <w:spacing w:line="240" w:lineRule="exact"/>
              <w:ind w:right="-89"/>
              <w:rPr>
                <w:rFonts w:ascii="CordiaUPC" w:hAnsi="CordiaUPC" w:cs="CordiaUPC"/>
                <w:b/>
                <w:bCs/>
                <w:sz w:val="24"/>
                <w:szCs w:val="24"/>
              </w:rPr>
            </w:pPr>
            <w:r w:rsidRPr="009E2363">
              <w:rPr>
                <w:rFonts w:ascii="CordiaUPC" w:eastAsia="AngsanaNew" w:hAnsi="CordiaUPC" w:cs="CordiaUPC"/>
                <w:b/>
                <w:bCs/>
                <w:sz w:val="24"/>
                <w:szCs w:val="24"/>
                <w:lang w:eastAsia="en-GB"/>
              </w:rPr>
              <w:t>315</w:t>
            </w:r>
          </w:p>
        </w:tc>
        <w:tc>
          <w:tcPr>
            <w:tcW w:w="192" w:type="dxa"/>
          </w:tcPr>
          <w:p w14:paraId="6E32E4C7" w14:textId="77777777" w:rsidR="00376EC0" w:rsidRPr="009E2363" w:rsidRDefault="00376EC0" w:rsidP="00376EC0">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2" w:space="0" w:color="auto"/>
              <w:bottom w:val="double" w:sz="4" w:space="0" w:color="auto"/>
            </w:tcBorders>
            <w:vAlign w:val="bottom"/>
          </w:tcPr>
          <w:p w14:paraId="317F890D" w14:textId="538D2803" w:rsidR="00376EC0" w:rsidRPr="009E2363" w:rsidRDefault="00376EC0" w:rsidP="00376EC0">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9E2363">
              <w:rPr>
                <w:rFonts w:ascii="CordiaUPC" w:eastAsia="AngsanaNew" w:hAnsi="CordiaUPC" w:cs="CordiaUPC"/>
                <w:b/>
                <w:bCs/>
                <w:sz w:val="24"/>
                <w:szCs w:val="24"/>
                <w:lang w:eastAsia="en-GB"/>
              </w:rPr>
              <w:t>2,885</w:t>
            </w:r>
          </w:p>
        </w:tc>
        <w:tc>
          <w:tcPr>
            <w:tcW w:w="199" w:type="dxa"/>
            <w:gridSpan w:val="2"/>
            <w:vAlign w:val="bottom"/>
          </w:tcPr>
          <w:p w14:paraId="04B97ACA" w14:textId="77777777" w:rsidR="00376EC0" w:rsidRPr="009E2363" w:rsidRDefault="00376EC0" w:rsidP="00376EC0">
            <w:pPr>
              <w:pStyle w:val="acctfourfigures"/>
              <w:tabs>
                <w:tab w:val="clear" w:pos="765"/>
                <w:tab w:val="decimal" w:pos="530"/>
              </w:tabs>
              <w:spacing w:line="240" w:lineRule="exact"/>
              <w:ind w:left="-79" w:right="-89"/>
              <w:rPr>
                <w:rFonts w:ascii="CordiaUPC" w:hAnsi="CordiaUPC" w:cs="CordiaUPC"/>
                <w:b/>
                <w:bCs/>
                <w:sz w:val="24"/>
                <w:szCs w:val="24"/>
              </w:rPr>
            </w:pPr>
          </w:p>
        </w:tc>
        <w:tc>
          <w:tcPr>
            <w:tcW w:w="611" w:type="dxa"/>
            <w:tcBorders>
              <w:top w:val="single" w:sz="4" w:space="0" w:color="auto"/>
              <w:bottom w:val="double" w:sz="4" w:space="0" w:color="auto"/>
            </w:tcBorders>
            <w:vAlign w:val="bottom"/>
          </w:tcPr>
          <w:p w14:paraId="5AA83A4C" w14:textId="5BBDB17C" w:rsidR="00376EC0" w:rsidRPr="009E2363" w:rsidRDefault="00376EC0" w:rsidP="00376EC0">
            <w:pPr>
              <w:pStyle w:val="acctfourfigures"/>
              <w:tabs>
                <w:tab w:val="clear" w:pos="765"/>
                <w:tab w:val="decimal" w:pos="466"/>
              </w:tabs>
              <w:spacing w:line="240" w:lineRule="exact"/>
              <w:ind w:left="-101" w:right="-69"/>
              <w:rPr>
                <w:rFonts w:ascii="CordiaUPC" w:hAnsi="CordiaUPC" w:cs="CordiaUPC"/>
                <w:b/>
                <w:bCs/>
                <w:sz w:val="24"/>
                <w:szCs w:val="24"/>
              </w:rPr>
            </w:pPr>
            <w:r w:rsidRPr="009E2363">
              <w:rPr>
                <w:rFonts w:ascii="CordiaUPC" w:hAnsi="CordiaUPC" w:cs="CordiaUPC"/>
                <w:b/>
                <w:bCs/>
                <w:sz w:val="24"/>
                <w:szCs w:val="24"/>
              </w:rPr>
              <w:t>11</w:t>
            </w:r>
          </w:p>
        </w:tc>
        <w:tc>
          <w:tcPr>
            <w:tcW w:w="197" w:type="dxa"/>
            <w:vAlign w:val="bottom"/>
          </w:tcPr>
          <w:p w14:paraId="02D1682E" w14:textId="77777777" w:rsidR="00376EC0" w:rsidRPr="009E2363" w:rsidRDefault="00376EC0" w:rsidP="00376EC0">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369655C6" w14:textId="45DD9EDB" w:rsidR="00376EC0" w:rsidRPr="009E2363" w:rsidRDefault="00376EC0" w:rsidP="00376EC0">
            <w:pPr>
              <w:pStyle w:val="acctfourfigures"/>
              <w:tabs>
                <w:tab w:val="clear" w:pos="765"/>
                <w:tab w:val="decimal" w:pos="466"/>
              </w:tabs>
              <w:spacing w:line="240" w:lineRule="exact"/>
              <w:ind w:left="-101" w:right="-69"/>
              <w:rPr>
                <w:rFonts w:ascii="CordiaUPC" w:hAnsi="CordiaUPC" w:cs="CordiaUPC"/>
                <w:b/>
                <w:bCs/>
                <w:sz w:val="24"/>
                <w:szCs w:val="24"/>
              </w:rPr>
            </w:pPr>
            <w:r w:rsidRPr="009E2363">
              <w:rPr>
                <w:rFonts w:ascii="CordiaUPC" w:eastAsia="AngsanaNew" w:hAnsi="CordiaUPC" w:cs="CordiaUPC"/>
                <w:b/>
                <w:bCs/>
                <w:sz w:val="24"/>
                <w:szCs w:val="24"/>
                <w:lang w:eastAsia="en-GB"/>
              </w:rPr>
              <w:t>3,905</w:t>
            </w:r>
          </w:p>
        </w:tc>
        <w:tc>
          <w:tcPr>
            <w:tcW w:w="197" w:type="dxa"/>
            <w:vAlign w:val="bottom"/>
          </w:tcPr>
          <w:p w14:paraId="40655517" w14:textId="77777777" w:rsidR="00376EC0" w:rsidRPr="009E2363" w:rsidRDefault="00376EC0" w:rsidP="00376EC0">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0A7E1AC4" w14:textId="1DD5FB0E" w:rsidR="00376EC0" w:rsidRPr="009E2363" w:rsidRDefault="00376EC0" w:rsidP="00376EC0">
            <w:pPr>
              <w:pStyle w:val="acctfourfigures"/>
              <w:tabs>
                <w:tab w:val="clear" w:pos="765"/>
                <w:tab w:val="decimal" w:pos="384"/>
              </w:tabs>
              <w:spacing w:line="240" w:lineRule="exact"/>
              <w:ind w:left="-79" w:right="-89"/>
              <w:rPr>
                <w:rFonts w:ascii="CordiaUPC" w:hAnsi="CordiaUPC" w:cs="CordiaUPC"/>
                <w:b/>
                <w:bCs/>
                <w:sz w:val="24"/>
                <w:szCs w:val="24"/>
              </w:rPr>
            </w:pPr>
            <w:r w:rsidRPr="009E2363">
              <w:rPr>
                <w:rFonts w:ascii="CordiaUPC" w:eastAsia="AngsanaNew" w:hAnsi="CordiaUPC" w:cs="CordiaUPC"/>
                <w:b/>
                <w:bCs/>
                <w:sz w:val="24"/>
                <w:szCs w:val="24"/>
                <w:lang w:eastAsia="en-GB"/>
              </w:rPr>
              <w:t>315</w:t>
            </w:r>
          </w:p>
        </w:tc>
        <w:tc>
          <w:tcPr>
            <w:tcW w:w="192" w:type="dxa"/>
          </w:tcPr>
          <w:p w14:paraId="22D588A7" w14:textId="77777777" w:rsidR="00376EC0" w:rsidRPr="009E2363" w:rsidRDefault="00376EC0" w:rsidP="00376EC0">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74E83207" w14:textId="50C1F676" w:rsidR="00376EC0" w:rsidRPr="009E2363" w:rsidRDefault="00376EC0" w:rsidP="00376EC0">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9E2363">
              <w:rPr>
                <w:rFonts w:ascii="CordiaUPC" w:eastAsia="AngsanaNew" w:hAnsi="CordiaUPC" w:cs="CordiaUPC"/>
                <w:b/>
                <w:bCs/>
                <w:sz w:val="24"/>
                <w:szCs w:val="24"/>
                <w:lang w:eastAsia="en-GB"/>
              </w:rPr>
              <w:t>2,885</w:t>
            </w:r>
          </w:p>
        </w:tc>
      </w:tr>
    </w:tbl>
    <w:p w14:paraId="06375DE6" w14:textId="77777777" w:rsidR="00AF1AC5" w:rsidRPr="009E2363" w:rsidRDefault="00AF1AC5" w:rsidP="00AF1AC5">
      <w:pPr>
        <w:autoSpaceDE w:val="0"/>
        <w:autoSpaceDN w:val="0"/>
        <w:adjustRightInd w:val="0"/>
        <w:spacing w:line="240" w:lineRule="exact"/>
        <w:ind w:left="562"/>
        <w:jc w:val="thaiDistribute"/>
        <w:rPr>
          <w:rFonts w:ascii="CordiaUPC" w:hAnsi="CordiaUPC" w:cs="CordiaUPC"/>
          <w:sz w:val="26"/>
          <w:szCs w:val="26"/>
          <w:lang w:val="en-US" w:eastAsia="en-GB" w:bidi="th-TH"/>
        </w:rPr>
        <w:sectPr w:rsidR="00AF1AC5" w:rsidRPr="009E2363" w:rsidSect="007A4725">
          <w:headerReference w:type="default" r:id="rId8"/>
          <w:footerReference w:type="default" r:id="rId9"/>
          <w:pgSz w:w="11907" w:h="16840" w:code="9"/>
          <w:pgMar w:top="594" w:right="1107" w:bottom="576" w:left="1152" w:header="720" w:footer="720" w:gutter="0"/>
          <w:pgNumType w:start="10"/>
          <w:cols w:space="720"/>
          <w:docGrid w:linePitch="299"/>
        </w:sectPr>
      </w:pPr>
    </w:p>
    <w:bookmarkEnd w:id="2"/>
    <w:p w14:paraId="6D51BA9E" w14:textId="45590FD8" w:rsidR="00084E34" w:rsidRPr="009E2363" w:rsidRDefault="00751339"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sidRPr="009E2363">
        <w:rPr>
          <w:rFonts w:ascii="CordiaUPC" w:hAnsi="CordiaUPC" w:cs="CordiaUPC"/>
          <w:i w:val="0"/>
          <w:iCs/>
          <w:sz w:val="28"/>
          <w:szCs w:val="28"/>
        </w:rPr>
        <w:lastRenderedPageBreak/>
        <w:t>6</w:t>
      </w:r>
      <w:r w:rsidR="00084E34" w:rsidRPr="009E2363">
        <w:rPr>
          <w:rFonts w:ascii="CordiaUPC" w:hAnsi="CordiaUPC" w:cs="CordiaUPC" w:hint="cs"/>
          <w:i w:val="0"/>
          <w:iCs/>
          <w:sz w:val="28"/>
          <w:szCs w:val="28"/>
        </w:rPr>
        <w:tab/>
        <w:t>Investments in subsidiaries</w:t>
      </w:r>
      <w:r w:rsidR="00B5493C" w:rsidRPr="009E2363">
        <w:rPr>
          <w:rFonts w:ascii="CordiaUPC" w:hAnsi="CordiaUPC" w:cs="CordiaUPC" w:hint="cs"/>
          <w:i w:val="0"/>
          <w:iCs/>
          <w:sz w:val="28"/>
          <w:szCs w:val="28"/>
        </w:rPr>
        <w:t xml:space="preserve"> and associate</w:t>
      </w:r>
      <w:r w:rsidR="00C13D2D" w:rsidRPr="009E2363">
        <w:rPr>
          <w:rFonts w:ascii="CordiaUPC" w:hAnsi="CordiaUPC" w:cs="CordiaUPC" w:hint="cs"/>
          <w:i w:val="0"/>
          <w:iCs/>
          <w:sz w:val="28"/>
          <w:szCs w:val="28"/>
        </w:rPr>
        <w:t>,</w:t>
      </w:r>
      <w:r w:rsidR="00084E34" w:rsidRPr="009E2363">
        <w:rPr>
          <w:rFonts w:ascii="CordiaUPC" w:hAnsi="CordiaUPC" w:cs="CordiaUPC" w:hint="cs"/>
          <w:i w:val="0"/>
          <w:iCs/>
          <w:sz w:val="28"/>
          <w:szCs w:val="28"/>
        </w:rPr>
        <w:t xml:space="preserve"> </w:t>
      </w:r>
      <w:r w:rsidR="000A5E3A" w:rsidRPr="009E2363">
        <w:rPr>
          <w:rFonts w:ascii="CordiaUPC" w:hAnsi="CordiaUPC" w:cs="CordiaUPC" w:hint="cs"/>
          <w:i w:val="0"/>
          <w:iCs/>
          <w:sz w:val="28"/>
          <w:szCs w:val="28"/>
        </w:rPr>
        <w:t>n</w:t>
      </w:r>
      <w:r w:rsidR="00084E34" w:rsidRPr="009E2363">
        <w:rPr>
          <w:rFonts w:ascii="CordiaUPC" w:hAnsi="CordiaUPC" w:cs="CordiaUPC" w:hint="cs"/>
          <w:i w:val="0"/>
          <w:iCs/>
          <w:sz w:val="28"/>
          <w:szCs w:val="28"/>
        </w:rPr>
        <w:t>et</w:t>
      </w:r>
    </w:p>
    <w:p w14:paraId="73712EAA" w14:textId="77777777" w:rsidR="00084E34" w:rsidRPr="00BA3BB4" w:rsidRDefault="00084E34" w:rsidP="001C09F9">
      <w:pPr>
        <w:pStyle w:val="index"/>
        <w:spacing w:after="0" w:line="240" w:lineRule="exact"/>
        <w:jc w:val="both"/>
        <w:rPr>
          <w:rFonts w:ascii="CordiaUPC" w:hAnsi="CordiaUPC" w:cs="CordiaUPC"/>
          <w:b/>
          <w:bCs/>
          <w:sz w:val="26"/>
          <w:szCs w:val="26"/>
          <w:lang w:val="en-GB"/>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2"/>
        <w:gridCol w:w="679"/>
        <w:gridCol w:w="648"/>
        <w:gridCol w:w="657"/>
        <w:gridCol w:w="684"/>
        <w:gridCol w:w="630"/>
        <w:gridCol w:w="630"/>
        <w:gridCol w:w="666"/>
        <w:gridCol w:w="671"/>
        <w:gridCol w:w="75"/>
        <w:gridCol w:w="553"/>
        <w:gridCol w:w="6"/>
        <w:gridCol w:w="720"/>
        <w:gridCol w:w="90"/>
        <w:gridCol w:w="563"/>
        <w:gridCol w:w="697"/>
        <w:gridCol w:w="714"/>
        <w:gridCol w:w="6"/>
        <w:gridCol w:w="716"/>
        <w:gridCol w:w="657"/>
      </w:tblGrid>
      <w:tr w:rsidR="00144F5A" w:rsidRPr="009E2363" w14:paraId="76699E4F" w14:textId="77777777" w:rsidTr="00A47089">
        <w:tc>
          <w:tcPr>
            <w:tcW w:w="1838" w:type="dxa"/>
            <w:shd w:val="clear" w:color="auto" w:fill="auto"/>
          </w:tcPr>
          <w:p w14:paraId="289FDF74" w14:textId="77777777" w:rsidR="00144F5A" w:rsidRPr="009E2363" w:rsidRDefault="00144F5A" w:rsidP="00A47089">
            <w:pPr>
              <w:pStyle w:val="index"/>
              <w:spacing w:after="0" w:line="240" w:lineRule="exact"/>
              <w:jc w:val="center"/>
              <w:rPr>
                <w:rFonts w:ascii="CordiaUPC" w:hAnsi="CordiaUPC" w:cs="CordiaUPC"/>
                <w:sz w:val="20"/>
                <w:lang w:val="en-GB"/>
              </w:rPr>
            </w:pPr>
          </w:p>
        </w:tc>
        <w:tc>
          <w:tcPr>
            <w:tcW w:w="1170" w:type="dxa"/>
            <w:shd w:val="clear" w:color="auto" w:fill="auto"/>
          </w:tcPr>
          <w:p w14:paraId="184C2176" w14:textId="77777777" w:rsidR="00144F5A" w:rsidRPr="009E2363" w:rsidRDefault="00144F5A" w:rsidP="00A47089">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3BAC67CF" w14:textId="77777777" w:rsidR="00144F5A" w:rsidRPr="009E2363" w:rsidRDefault="00144F5A" w:rsidP="00A47089">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60175606" w14:textId="77777777" w:rsidR="00144F5A" w:rsidRPr="009E2363" w:rsidRDefault="00144F5A" w:rsidP="00A47089">
            <w:pPr>
              <w:pStyle w:val="index"/>
              <w:spacing w:after="0" w:line="240" w:lineRule="exact"/>
              <w:jc w:val="center"/>
              <w:rPr>
                <w:rFonts w:ascii="CordiaUPC" w:hAnsi="CordiaUPC" w:cs="CordiaUPC"/>
                <w:sz w:val="20"/>
                <w:lang w:val="en-GB"/>
              </w:rPr>
            </w:pPr>
          </w:p>
        </w:tc>
        <w:tc>
          <w:tcPr>
            <w:tcW w:w="3915" w:type="dxa"/>
            <w:gridSpan w:val="6"/>
          </w:tcPr>
          <w:p w14:paraId="7A4C1E9C" w14:textId="77777777" w:rsidR="00144F5A" w:rsidRPr="009E2363" w:rsidRDefault="00144F5A" w:rsidP="00A47089">
            <w:pPr>
              <w:pStyle w:val="index"/>
              <w:spacing w:after="0" w:line="240" w:lineRule="exact"/>
              <w:jc w:val="center"/>
              <w:rPr>
                <w:rFonts w:ascii="CordiaUPC" w:hAnsi="CordiaUPC" w:cs="CordiaUPC"/>
                <w:sz w:val="20"/>
                <w:lang w:val="en-GB"/>
              </w:rPr>
            </w:pPr>
            <w:r w:rsidRPr="009E2363">
              <w:rPr>
                <w:rFonts w:ascii="CordiaUPC" w:hAnsi="CordiaUPC" w:cs="CordiaUPC" w:hint="cs"/>
                <w:b/>
                <w:bCs/>
                <w:sz w:val="20"/>
                <w:lang w:val="en-GB"/>
              </w:rPr>
              <w:t>Consolidated</w:t>
            </w:r>
          </w:p>
        </w:tc>
        <w:tc>
          <w:tcPr>
            <w:tcW w:w="5468" w:type="dxa"/>
            <w:gridSpan w:val="12"/>
            <w:shd w:val="clear" w:color="auto" w:fill="auto"/>
          </w:tcPr>
          <w:p w14:paraId="553F3F3B" w14:textId="77777777" w:rsidR="00144F5A" w:rsidRPr="009E2363" w:rsidRDefault="00144F5A" w:rsidP="00A47089">
            <w:pPr>
              <w:pStyle w:val="index"/>
              <w:spacing w:after="0" w:line="240" w:lineRule="exact"/>
              <w:jc w:val="center"/>
              <w:rPr>
                <w:rFonts w:ascii="CordiaUPC" w:hAnsi="CordiaUPC" w:cs="CordiaUPC"/>
                <w:sz w:val="20"/>
                <w:lang w:val="en-GB"/>
              </w:rPr>
            </w:pPr>
            <w:r w:rsidRPr="009E2363">
              <w:rPr>
                <w:rFonts w:ascii="CordiaUPC" w:hAnsi="CordiaUPC" w:cs="CordiaUPC" w:hint="cs"/>
                <w:b/>
                <w:bCs/>
                <w:sz w:val="20"/>
                <w:lang w:val="en-GB"/>
              </w:rPr>
              <w:t>Bank only</w:t>
            </w:r>
          </w:p>
        </w:tc>
      </w:tr>
      <w:tr w:rsidR="00144F5A" w:rsidRPr="009E2363" w14:paraId="5DC390E8" w14:textId="77777777" w:rsidTr="00A47089">
        <w:tc>
          <w:tcPr>
            <w:tcW w:w="1838" w:type="dxa"/>
            <w:shd w:val="clear" w:color="auto" w:fill="auto"/>
            <w:vAlign w:val="bottom"/>
          </w:tcPr>
          <w:p w14:paraId="4CEB41C5" w14:textId="77777777" w:rsidR="00144F5A" w:rsidRPr="009E2363" w:rsidRDefault="00144F5A" w:rsidP="00A47089">
            <w:pPr>
              <w:pStyle w:val="index"/>
              <w:spacing w:after="0" w:line="240" w:lineRule="exact"/>
              <w:jc w:val="center"/>
              <w:rPr>
                <w:rFonts w:ascii="CordiaUPC" w:hAnsi="CordiaUPC" w:cs="CordiaUPC"/>
                <w:sz w:val="20"/>
                <w:lang w:val="en-GB"/>
              </w:rPr>
            </w:pPr>
          </w:p>
          <w:p w14:paraId="7847132E" w14:textId="77777777" w:rsidR="00144F5A" w:rsidRPr="009E2363" w:rsidRDefault="00144F5A" w:rsidP="00A47089">
            <w:pPr>
              <w:pStyle w:val="index"/>
              <w:spacing w:after="0" w:line="240" w:lineRule="exact"/>
              <w:jc w:val="center"/>
              <w:rPr>
                <w:rFonts w:ascii="CordiaUPC" w:hAnsi="CordiaUPC" w:cs="CordiaUPC"/>
                <w:sz w:val="20"/>
                <w:cs/>
                <w:lang w:val="en-GB" w:bidi="th-TH"/>
              </w:rPr>
            </w:pPr>
            <w:r w:rsidRPr="009E2363">
              <w:rPr>
                <w:rFonts w:ascii="CordiaUPC" w:hAnsi="CordiaUPC" w:cs="CordiaUPC" w:hint="cs"/>
                <w:sz w:val="20"/>
                <w:lang w:val="en-GB"/>
              </w:rPr>
              <w:t>Companies</w:t>
            </w:r>
          </w:p>
        </w:tc>
        <w:tc>
          <w:tcPr>
            <w:tcW w:w="1170" w:type="dxa"/>
            <w:shd w:val="clear" w:color="auto" w:fill="auto"/>
            <w:vAlign w:val="bottom"/>
          </w:tcPr>
          <w:p w14:paraId="59B7CC23" w14:textId="77777777" w:rsidR="00144F5A" w:rsidRPr="009E2363" w:rsidRDefault="00144F5A" w:rsidP="00A47089">
            <w:pPr>
              <w:pStyle w:val="index"/>
              <w:spacing w:after="0" w:line="240" w:lineRule="exact"/>
              <w:jc w:val="center"/>
              <w:rPr>
                <w:rFonts w:ascii="CordiaUPC" w:hAnsi="CordiaUPC" w:cs="CordiaUPC"/>
                <w:sz w:val="20"/>
                <w:lang w:val="en-GB"/>
              </w:rPr>
            </w:pPr>
            <w:r w:rsidRPr="009E2363">
              <w:rPr>
                <w:rFonts w:ascii="CordiaUPC" w:hAnsi="CordiaUPC" w:cs="CordiaUPC" w:hint="cs"/>
                <w:sz w:val="20"/>
                <w:lang w:val="en-GB"/>
              </w:rPr>
              <w:t xml:space="preserve">Type of </w:t>
            </w:r>
          </w:p>
          <w:p w14:paraId="7B1F4170" w14:textId="77777777" w:rsidR="00144F5A" w:rsidRPr="009E2363" w:rsidRDefault="00144F5A" w:rsidP="00A47089">
            <w:pPr>
              <w:pStyle w:val="index"/>
              <w:spacing w:after="0" w:line="240" w:lineRule="exact"/>
              <w:jc w:val="center"/>
              <w:rPr>
                <w:rFonts w:ascii="CordiaUPC" w:hAnsi="CordiaUPC" w:cs="CordiaUPC"/>
                <w:sz w:val="20"/>
                <w:lang w:val="en-GB"/>
              </w:rPr>
            </w:pPr>
            <w:r w:rsidRPr="009E2363">
              <w:rPr>
                <w:rFonts w:ascii="CordiaUPC" w:hAnsi="CordiaUPC" w:cs="CordiaUPC" w:hint="cs"/>
                <w:sz w:val="20"/>
                <w:lang w:val="en-GB"/>
              </w:rPr>
              <w:t>Business</w:t>
            </w:r>
          </w:p>
        </w:tc>
        <w:tc>
          <w:tcPr>
            <w:tcW w:w="1296" w:type="dxa"/>
            <w:gridSpan w:val="2"/>
            <w:shd w:val="clear" w:color="auto" w:fill="auto"/>
            <w:vAlign w:val="bottom"/>
          </w:tcPr>
          <w:p w14:paraId="791E6703" w14:textId="77777777" w:rsidR="00144F5A" w:rsidRPr="009E2363" w:rsidRDefault="00144F5A" w:rsidP="00A47089">
            <w:pPr>
              <w:pStyle w:val="index"/>
              <w:spacing w:after="0" w:line="240" w:lineRule="exact"/>
              <w:jc w:val="center"/>
              <w:rPr>
                <w:rFonts w:ascii="CordiaUPC" w:hAnsi="CordiaUPC" w:cs="CordiaUPC"/>
                <w:sz w:val="20"/>
                <w:lang w:val="en-GB"/>
              </w:rPr>
            </w:pPr>
            <w:r w:rsidRPr="009E2363">
              <w:rPr>
                <w:rFonts w:ascii="CordiaUPC" w:hAnsi="CordiaUPC" w:cs="CordiaUPC" w:hint="cs"/>
                <w:sz w:val="20"/>
                <w:lang w:val="en-GB"/>
              </w:rPr>
              <w:t>Percentage of</w:t>
            </w:r>
          </w:p>
          <w:p w14:paraId="1E62CBB6" w14:textId="77777777" w:rsidR="00144F5A" w:rsidRPr="009E2363" w:rsidRDefault="00144F5A" w:rsidP="00A47089">
            <w:pPr>
              <w:pStyle w:val="index"/>
              <w:spacing w:after="0" w:line="240" w:lineRule="exact"/>
              <w:jc w:val="center"/>
              <w:rPr>
                <w:rFonts w:ascii="CordiaUPC" w:hAnsi="CordiaUPC" w:cs="CordiaUPC"/>
                <w:sz w:val="20"/>
                <w:lang w:val="en-GB"/>
              </w:rPr>
            </w:pPr>
            <w:r w:rsidRPr="009E2363">
              <w:rPr>
                <w:rFonts w:ascii="CordiaUPC" w:hAnsi="CordiaUPC" w:cs="CordiaUPC" w:hint="cs"/>
                <w:sz w:val="20"/>
                <w:lang w:val="en-GB"/>
              </w:rPr>
              <w:t>ownership interest</w:t>
            </w:r>
          </w:p>
        </w:tc>
        <w:tc>
          <w:tcPr>
            <w:tcW w:w="1291" w:type="dxa"/>
            <w:gridSpan w:val="2"/>
            <w:shd w:val="clear" w:color="auto" w:fill="auto"/>
            <w:vAlign w:val="bottom"/>
          </w:tcPr>
          <w:p w14:paraId="4F2DD511" w14:textId="77777777" w:rsidR="00144F5A" w:rsidRPr="009E2363" w:rsidRDefault="00144F5A" w:rsidP="00A47089">
            <w:pPr>
              <w:pStyle w:val="index"/>
              <w:spacing w:after="0" w:line="240" w:lineRule="exact"/>
              <w:jc w:val="center"/>
              <w:rPr>
                <w:rFonts w:ascii="CordiaUPC" w:hAnsi="CordiaUPC" w:cs="CordiaUPC"/>
                <w:sz w:val="20"/>
                <w:lang w:val="en-GB"/>
              </w:rPr>
            </w:pPr>
          </w:p>
          <w:p w14:paraId="2C53BFC0" w14:textId="77777777" w:rsidR="00144F5A" w:rsidRPr="009E2363" w:rsidRDefault="00144F5A" w:rsidP="00A47089">
            <w:pPr>
              <w:pStyle w:val="index"/>
              <w:spacing w:after="0" w:line="240" w:lineRule="exact"/>
              <w:jc w:val="center"/>
              <w:rPr>
                <w:rFonts w:ascii="CordiaUPC" w:hAnsi="CordiaUPC" w:cs="CordiaUPC"/>
                <w:spacing w:val="-8"/>
                <w:sz w:val="20"/>
                <w:lang w:val="en-GB"/>
              </w:rPr>
            </w:pPr>
            <w:r w:rsidRPr="009E2363">
              <w:rPr>
                <w:rFonts w:ascii="CordiaUPC" w:hAnsi="CordiaUPC" w:cs="CordiaUPC" w:hint="cs"/>
                <w:sz w:val="20"/>
                <w:lang w:val="en-GB"/>
              </w:rPr>
              <w:t>Paid-up capital</w:t>
            </w:r>
          </w:p>
        </w:tc>
        <w:tc>
          <w:tcPr>
            <w:tcW w:w="1305" w:type="dxa"/>
            <w:gridSpan w:val="2"/>
            <w:vAlign w:val="bottom"/>
          </w:tcPr>
          <w:p w14:paraId="23EFE2AC" w14:textId="77777777" w:rsidR="00144F5A" w:rsidRPr="009E2363" w:rsidRDefault="00144F5A" w:rsidP="00A47089">
            <w:pPr>
              <w:pStyle w:val="index"/>
              <w:spacing w:after="0" w:line="240" w:lineRule="exact"/>
              <w:jc w:val="center"/>
              <w:rPr>
                <w:rFonts w:ascii="CordiaUPC" w:hAnsi="CordiaUPC" w:cs="CordiaUPC"/>
                <w:sz w:val="20"/>
                <w:lang w:val="en-US" w:bidi="th-TH"/>
              </w:rPr>
            </w:pPr>
          </w:p>
          <w:p w14:paraId="44D7A39F" w14:textId="77777777" w:rsidR="00144F5A" w:rsidRPr="009E2363" w:rsidRDefault="00144F5A" w:rsidP="00A47089">
            <w:pPr>
              <w:pStyle w:val="index"/>
              <w:spacing w:after="0" w:line="240" w:lineRule="exact"/>
              <w:jc w:val="center"/>
              <w:rPr>
                <w:rFonts w:ascii="CordiaUPC" w:hAnsi="CordiaUPC" w:cs="CordiaUPC"/>
                <w:sz w:val="20"/>
                <w:lang w:val="en-US" w:bidi="th-TH"/>
              </w:rPr>
            </w:pPr>
            <w:r w:rsidRPr="009E2363">
              <w:rPr>
                <w:rFonts w:ascii="CordiaUPC" w:hAnsi="CordiaUPC" w:cs="CordiaUPC" w:hint="cs"/>
                <w:sz w:val="20"/>
                <w:lang w:val="en-US" w:bidi="th-TH"/>
              </w:rPr>
              <w:t>Equity</w:t>
            </w:r>
          </w:p>
        </w:tc>
        <w:tc>
          <w:tcPr>
            <w:tcW w:w="1314" w:type="dxa"/>
            <w:gridSpan w:val="2"/>
            <w:vAlign w:val="bottom"/>
          </w:tcPr>
          <w:p w14:paraId="1FACDB03" w14:textId="77777777" w:rsidR="00144F5A" w:rsidRPr="009E2363" w:rsidRDefault="00144F5A" w:rsidP="00A47089">
            <w:pPr>
              <w:pStyle w:val="index"/>
              <w:spacing w:after="0" w:line="240" w:lineRule="exact"/>
              <w:jc w:val="center"/>
              <w:rPr>
                <w:rFonts w:ascii="CordiaUPC" w:hAnsi="CordiaUPC" w:cs="CordiaUPC"/>
                <w:spacing w:val="-8"/>
                <w:sz w:val="20"/>
                <w:lang w:val="en-US" w:bidi="th-TH"/>
              </w:rPr>
            </w:pPr>
            <w:r w:rsidRPr="009E2363">
              <w:rPr>
                <w:rFonts w:ascii="CordiaUPC" w:hAnsi="CordiaUPC" w:cs="CordiaUPC" w:hint="cs"/>
                <w:sz w:val="20"/>
                <w:lang w:val="en-GB"/>
              </w:rPr>
              <w:t xml:space="preserve">Allowance for </w:t>
            </w:r>
            <w:r w:rsidRPr="009E2363">
              <w:rPr>
                <w:rFonts w:ascii="CordiaUPC" w:hAnsi="CordiaUPC" w:cs="CordiaUPC"/>
                <w:sz w:val="20"/>
                <w:lang w:val="en-US" w:bidi="th-TH"/>
              </w:rPr>
              <w:t>impairment</w:t>
            </w:r>
          </w:p>
        </w:tc>
        <w:tc>
          <w:tcPr>
            <w:tcW w:w="1296" w:type="dxa"/>
            <w:gridSpan w:val="2"/>
            <w:vAlign w:val="bottom"/>
          </w:tcPr>
          <w:p w14:paraId="455ACA2C" w14:textId="77777777" w:rsidR="00144F5A" w:rsidRPr="009E2363" w:rsidRDefault="00144F5A" w:rsidP="00A47089">
            <w:pPr>
              <w:pStyle w:val="index"/>
              <w:spacing w:after="0" w:line="240" w:lineRule="exact"/>
              <w:jc w:val="center"/>
              <w:rPr>
                <w:rFonts w:ascii="CordiaUPC" w:hAnsi="CordiaUPC" w:cs="CordiaUPC"/>
                <w:sz w:val="20"/>
                <w:lang w:val="en-GB"/>
              </w:rPr>
            </w:pPr>
          </w:p>
          <w:p w14:paraId="470AC9C8" w14:textId="77777777" w:rsidR="00144F5A" w:rsidRPr="009E2363" w:rsidRDefault="00144F5A" w:rsidP="00A47089">
            <w:pPr>
              <w:pStyle w:val="index"/>
              <w:spacing w:after="0" w:line="240" w:lineRule="exact"/>
              <w:jc w:val="center"/>
              <w:rPr>
                <w:rFonts w:ascii="CordiaUPC" w:hAnsi="CordiaUPC" w:cs="CordiaUPC"/>
                <w:spacing w:val="-8"/>
                <w:sz w:val="20"/>
                <w:lang w:val="en-GB"/>
              </w:rPr>
            </w:pPr>
            <w:r w:rsidRPr="009E2363">
              <w:rPr>
                <w:rFonts w:ascii="CordiaUPC" w:hAnsi="CordiaUPC" w:cs="CordiaUPC" w:hint="cs"/>
                <w:sz w:val="20"/>
                <w:lang w:val="en-GB"/>
              </w:rPr>
              <w:t>At Equity, net</w:t>
            </w:r>
          </w:p>
        </w:tc>
        <w:tc>
          <w:tcPr>
            <w:tcW w:w="1299" w:type="dxa"/>
            <w:gridSpan w:val="3"/>
            <w:shd w:val="clear" w:color="auto" w:fill="auto"/>
            <w:vAlign w:val="bottom"/>
          </w:tcPr>
          <w:p w14:paraId="03EBE8A8" w14:textId="77777777" w:rsidR="00144F5A" w:rsidRPr="009E2363" w:rsidRDefault="00144F5A" w:rsidP="00A47089">
            <w:pPr>
              <w:pStyle w:val="index"/>
              <w:spacing w:after="0" w:line="240" w:lineRule="exact"/>
              <w:jc w:val="center"/>
              <w:rPr>
                <w:rFonts w:ascii="CordiaUPC" w:hAnsi="CordiaUPC" w:cs="CordiaUPC"/>
                <w:sz w:val="20"/>
                <w:lang w:val="en-GB"/>
              </w:rPr>
            </w:pPr>
          </w:p>
          <w:p w14:paraId="0C493732" w14:textId="77777777" w:rsidR="00144F5A" w:rsidRPr="009E2363" w:rsidRDefault="00144F5A" w:rsidP="00A47089">
            <w:pPr>
              <w:pStyle w:val="index"/>
              <w:spacing w:after="0" w:line="240" w:lineRule="exact"/>
              <w:jc w:val="center"/>
              <w:rPr>
                <w:rFonts w:ascii="CordiaUPC" w:hAnsi="CordiaUPC" w:cs="CordiaUPC"/>
                <w:spacing w:val="-8"/>
                <w:sz w:val="20"/>
                <w:lang w:val="en-GB"/>
              </w:rPr>
            </w:pPr>
            <w:r w:rsidRPr="009E2363">
              <w:rPr>
                <w:rFonts w:ascii="CordiaUPC" w:hAnsi="CordiaUPC" w:cs="CordiaUPC" w:hint="cs"/>
                <w:sz w:val="20"/>
                <w:lang w:val="en-GB"/>
              </w:rPr>
              <w:t>Cost</w:t>
            </w:r>
          </w:p>
        </w:tc>
        <w:tc>
          <w:tcPr>
            <w:tcW w:w="1379" w:type="dxa"/>
            <w:gridSpan w:val="4"/>
            <w:shd w:val="clear" w:color="auto" w:fill="auto"/>
            <w:vAlign w:val="bottom"/>
          </w:tcPr>
          <w:p w14:paraId="6FD73B8C" w14:textId="77777777" w:rsidR="00144F5A" w:rsidRPr="009E2363" w:rsidRDefault="00144F5A" w:rsidP="00A47089">
            <w:pPr>
              <w:pStyle w:val="index"/>
              <w:spacing w:after="0" w:line="240" w:lineRule="exact"/>
              <w:jc w:val="center"/>
              <w:rPr>
                <w:rFonts w:ascii="CordiaUPC" w:hAnsi="CordiaUPC" w:cs="CordiaUPC"/>
                <w:spacing w:val="-8"/>
                <w:sz w:val="20"/>
                <w:lang w:val="en-GB"/>
              </w:rPr>
            </w:pPr>
            <w:r w:rsidRPr="009E2363">
              <w:rPr>
                <w:rFonts w:ascii="CordiaUPC" w:hAnsi="CordiaUPC" w:cs="CordiaUPC" w:hint="cs"/>
                <w:sz w:val="20"/>
                <w:lang w:val="en-GB"/>
              </w:rPr>
              <w:t xml:space="preserve">Allowance for </w:t>
            </w:r>
            <w:r w:rsidRPr="009E2363">
              <w:rPr>
                <w:rFonts w:ascii="CordiaUPC" w:hAnsi="CordiaUPC" w:cs="CordiaUPC"/>
                <w:sz w:val="20"/>
                <w:lang w:val="en-US" w:bidi="th-TH"/>
              </w:rPr>
              <w:t>impairment</w:t>
            </w:r>
          </w:p>
        </w:tc>
        <w:tc>
          <w:tcPr>
            <w:tcW w:w="1411" w:type="dxa"/>
            <w:gridSpan w:val="2"/>
            <w:shd w:val="clear" w:color="auto" w:fill="auto"/>
            <w:vAlign w:val="bottom"/>
          </w:tcPr>
          <w:p w14:paraId="2F146784" w14:textId="77777777" w:rsidR="00144F5A" w:rsidRPr="009E2363" w:rsidRDefault="00144F5A" w:rsidP="00A47089">
            <w:pPr>
              <w:pStyle w:val="index"/>
              <w:spacing w:after="0" w:line="240" w:lineRule="exact"/>
              <w:jc w:val="center"/>
              <w:rPr>
                <w:rFonts w:ascii="CordiaUPC" w:hAnsi="CordiaUPC" w:cs="CordiaUPC"/>
                <w:sz w:val="20"/>
                <w:lang w:val="en-GB"/>
              </w:rPr>
            </w:pPr>
          </w:p>
          <w:p w14:paraId="3CD3FDF5" w14:textId="77777777" w:rsidR="00144F5A" w:rsidRPr="009E2363" w:rsidRDefault="00144F5A" w:rsidP="00A47089">
            <w:pPr>
              <w:pStyle w:val="index"/>
              <w:spacing w:after="0" w:line="240" w:lineRule="exact"/>
              <w:jc w:val="center"/>
              <w:rPr>
                <w:rFonts w:ascii="CordiaUPC" w:hAnsi="CordiaUPC" w:cs="CordiaUPC"/>
                <w:spacing w:val="-8"/>
                <w:sz w:val="20"/>
                <w:lang w:val="en-GB"/>
              </w:rPr>
            </w:pPr>
            <w:r w:rsidRPr="009E2363">
              <w:rPr>
                <w:rFonts w:ascii="CordiaUPC" w:hAnsi="CordiaUPC" w:cs="CordiaUPC" w:hint="cs"/>
                <w:sz w:val="20"/>
                <w:lang w:val="en-GB"/>
              </w:rPr>
              <w:t>At cost, net</w:t>
            </w:r>
          </w:p>
        </w:tc>
        <w:tc>
          <w:tcPr>
            <w:tcW w:w="1379" w:type="dxa"/>
            <w:gridSpan w:val="3"/>
          </w:tcPr>
          <w:p w14:paraId="2BC27307" w14:textId="3A7F7E5F" w:rsidR="00144F5A" w:rsidRPr="009E2363" w:rsidRDefault="00456B82" w:rsidP="00A47089">
            <w:pPr>
              <w:pStyle w:val="index"/>
              <w:spacing w:after="0" w:line="240" w:lineRule="exact"/>
              <w:jc w:val="center"/>
              <w:rPr>
                <w:rFonts w:ascii="CordiaUPC" w:hAnsi="CordiaUPC" w:cs="CordiaUPC"/>
                <w:sz w:val="20"/>
                <w:cs/>
                <w:lang w:val="en-GB" w:bidi="th-TH"/>
              </w:rPr>
            </w:pPr>
            <w:r w:rsidRPr="00456B82">
              <w:rPr>
                <w:rFonts w:ascii="CordiaUPC" w:hAnsi="CordiaUPC" w:cs="CordiaUPC" w:hint="cs"/>
                <w:sz w:val="20"/>
                <w:lang w:val="en-GB"/>
              </w:rPr>
              <w:t xml:space="preserve">Dividend income for the </w:t>
            </w:r>
            <w:r w:rsidRPr="00456B82">
              <w:rPr>
                <w:rFonts w:ascii="CordiaUPC" w:hAnsi="CordiaUPC" w:cs="CordiaUPC"/>
                <w:sz w:val="20"/>
                <w:lang w:val="en-GB"/>
              </w:rPr>
              <w:t>three-month</w:t>
            </w:r>
            <w:r w:rsidRPr="00456B82">
              <w:rPr>
                <w:rFonts w:ascii="CordiaUPC" w:hAnsi="CordiaUPC" w:cs="CordiaUPC"/>
                <w:sz w:val="20"/>
                <w:lang w:val="en-US" w:eastAsia="en-GB" w:bidi="th-TH"/>
              </w:rPr>
              <w:t xml:space="preserve"> </w:t>
            </w:r>
            <w:r w:rsidRPr="00456B82">
              <w:rPr>
                <w:rFonts w:ascii="CordiaUPC" w:hAnsi="CordiaUPC" w:cs="CordiaUPC"/>
                <w:sz w:val="20"/>
                <w:lang w:val="en-US" w:eastAsia="en-GB" w:bidi="th-TH"/>
              </w:rPr>
              <w:br/>
              <w:t>period</w:t>
            </w:r>
            <w:r w:rsidRPr="00456B82">
              <w:rPr>
                <w:rFonts w:ascii="CordiaUPC" w:hAnsi="CordiaUPC" w:cs="CordiaUPC"/>
                <w:sz w:val="16"/>
                <w:szCs w:val="16"/>
                <w:lang w:val="en-GB"/>
              </w:rPr>
              <w:t xml:space="preserve"> </w:t>
            </w:r>
            <w:r w:rsidRPr="00456B82">
              <w:rPr>
                <w:rFonts w:ascii="CordiaUPC" w:hAnsi="CordiaUPC" w:cs="CordiaUPC"/>
                <w:sz w:val="20"/>
                <w:lang w:val="en-GB"/>
              </w:rPr>
              <w:t>ended</w:t>
            </w:r>
          </w:p>
        </w:tc>
      </w:tr>
      <w:tr w:rsidR="00456B82" w:rsidRPr="009E2363" w14:paraId="14DA1B3E" w14:textId="77777777" w:rsidTr="00A47089">
        <w:tc>
          <w:tcPr>
            <w:tcW w:w="1838" w:type="dxa"/>
            <w:shd w:val="clear" w:color="auto" w:fill="auto"/>
          </w:tcPr>
          <w:p w14:paraId="291BBA77" w14:textId="77777777" w:rsidR="00456B82" w:rsidRPr="009E2363" w:rsidRDefault="00456B82" w:rsidP="00456B82">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27CD3F7D" w14:textId="77777777" w:rsidR="00456B82" w:rsidRPr="009E2363" w:rsidRDefault="00456B82" w:rsidP="00456B82">
            <w:pPr>
              <w:pStyle w:val="index"/>
              <w:spacing w:after="0" w:line="240" w:lineRule="exact"/>
              <w:jc w:val="center"/>
              <w:rPr>
                <w:rFonts w:ascii="CordiaUPC" w:hAnsi="CordiaUPC" w:cs="CordiaUPC"/>
                <w:sz w:val="20"/>
                <w:lang w:val="en-GB"/>
              </w:rPr>
            </w:pPr>
          </w:p>
        </w:tc>
        <w:tc>
          <w:tcPr>
            <w:tcW w:w="630" w:type="dxa"/>
            <w:shd w:val="clear" w:color="auto" w:fill="auto"/>
          </w:tcPr>
          <w:p w14:paraId="080967F5" w14:textId="5BDF08DD"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66" w:type="dxa"/>
            <w:shd w:val="clear" w:color="auto" w:fill="auto"/>
          </w:tcPr>
          <w:p w14:paraId="6BE5CD0C" w14:textId="0FF9048B"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12" w:type="dxa"/>
            <w:shd w:val="clear" w:color="auto" w:fill="auto"/>
          </w:tcPr>
          <w:p w14:paraId="69F83FE7" w14:textId="4EE810DF"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79" w:type="dxa"/>
            <w:shd w:val="clear" w:color="auto" w:fill="auto"/>
          </w:tcPr>
          <w:p w14:paraId="73B870C8" w14:textId="0FCB4FDF"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48" w:type="dxa"/>
            <w:shd w:val="clear" w:color="auto" w:fill="auto"/>
          </w:tcPr>
          <w:p w14:paraId="05CBB021" w14:textId="46DD9C56"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57" w:type="dxa"/>
            <w:shd w:val="clear" w:color="auto" w:fill="auto"/>
          </w:tcPr>
          <w:p w14:paraId="7230A50C" w14:textId="6B4109AD"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84" w:type="dxa"/>
            <w:shd w:val="clear" w:color="auto" w:fill="auto"/>
          </w:tcPr>
          <w:p w14:paraId="4F38AD00" w14:textId="2D52CE49"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30" w:type="dxa"/>
            <w:shd w:val="clear" w:color="auto" w:fill="auto"/>
          </w:tcPr>
          <w:p w14:paraId="4C51CBB7" w14:textId="6281B5DD"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30" w:type="dxa"/>
            <w:shd w:val="clear" w:color="auto" w:fill="auto"/>
          </w:tcPr>
          <w:p w14:paraId="790108D7" w14:textId="7457636C"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66" w:type="dxa"/>
            <w:shd w:val="clear" w:color="auto" w:fill="auto"/>
          </w:tcPr>
          <w:p w14:paraId="37BD0662" w14:textId="014BE08C"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71" w:type="dxa"/>
            <w:shd w:val="clear" w:color="auto" w:fill="auto"/>
          </w:tcPr>
          <w:p w14:paraId="69AAB531" w14:textId="1F8CE5E0"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34" w:type="dxa"/>
            <w:gridSpan w:val="3"/>
            <w:shd w:val="clear" w:color="auto" w:fill="auto"/>
          </w:tcPr>
          <w:p w14:paraId="54F5FF9A" w14:textId="7F54B766"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720" w:type="dxa"/>
            <w:shd w:val="clear" w:color="auto" w:fill="auto"/>
          </w:tcPr>
          <w:p w14:paraId="7C5B98E0" w14:textId="329E8313"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53" w:type="dxa"/>
            <w:gridSpan w:val="2"/>
            <w:shd w:val="clear" w:color="auto" w:fill="auto"/>
          </w:tcPr>
          <w:p w14:paraId="6104B2B9" w14:textId="420282E9"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97" w:type="dxa"/>
            <w:shd w:val="clear" w:color="auto" w:fill="auto"/>
          </w:tcPr>
          <w:p w14:paraId="0C494C09" w14:textId="3BCC0C04"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720" w:type="dxa"/>
            <w:gridSpan w:val="2"/>
            <w:shd w:val="clear" w:color="auto" w:fill="auto"/>
          </w:tcPr>
          <w:p w14:paraId="72F6AD2A" w14:textId="7A0742F3"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716" w:type="dxa"/>
            <w:shd w:val="clear" w:color="auto" w:fill="auto"/>
          </w:tcPr>
          <w:p w14:paraId="7C5E116D" w14:textId="3A5B5E85"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57" w:type="dxa"/>
            <w:shd w:val="clear" w:color="auto" w:fill="auto"/>
          </w:tcPr>
          <w:p w14:paraId="3FCF7577" w14:textId="39364414"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r>
      <w:tr w:rsidR="00456B82" w:rsidRPr="009E2363" w14:paraId="2D10C1AF" w14:textId="77777777" w:rsidTr="00A47089">
        <w:tc>
          <w:tcPr>
            <w:tcW w:w="1838" w:type="dxa"/>
            <w:shd w:val="clear" w:color="auto" w:fill="auto"/>
          </w:tcPr>
          <w:p w14:paraId="299EB007" w14:textId="77777777" w:rsidR="00456B82" w:rsidRPr="009E2363" w:rsidRDefault="00456B82" w:rsidP="00456B82">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7D3CFCA" w14:textId="77777777" w:rsidR="00456B82" w:rsidRPr="009E2363" w:rsidRDefault="00456B82" w:rsidP="00456B82">
            <w:pPr>
              <w:pStyle w:val="index"/>
              <w:spacing w:after="0" w:line="240" w:lineRule="exact"/>
              <w:jc w:val="center"/>
              <w:rPr>
                <w:rFonts w:ascii="CordiaUPC" w:hAnsi="CordiaUPC" w:cs="CordiaUPC"/>
                <w:sz w:val="20"/>
                <w:lang w:val="en-GB"/>
              </w:rPr>
            </w:pPr>
          </w:p>
        </w:tc>
        <w:tc>
          <w:tcPr>
            <w:tcW w:w="630" w:type="dxa"/>
            <w:shd w:val="clear" w:color="auto" w:fill="auto"/>
          </w:tcPr>
          <w:p w14:paraId="23D74AA8" w14:textId="71DE8589"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66" w:type="dxa"/>
            <w:shd w:val="clear" w:color="auto" w:fill="auto"/>
          </w:tcPr>
          <w:p w14:paraId="1557D372" w14:textId="00B5C38C"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12" w:type="dxa"/>
            <w:shd w:val="clear" w:color="auto" w:fill="auto"/>
          </w:tcPr>
          <w:p w14:paraId="655769AB" w14:textId="581B7F31"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79" w:type="dxa"/>
            <w:shd w:val="clear" w:color="auto" w:fill="auto"/>
          </w:tcPr>
          <w:p w14:paraId="657DBA3B" w14:textId="31EB5085"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48" w:type="dxa"/>
            <w:shd w:val="clear" w:color="auto" w:fill="auto"/>
          </w:tcPr>
          <w:p w14:paraId="235E65F7" w14:textId="2B7CDBD4"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57" w:type="dxa"/>
            <w:shd w:val="clear" w:color="auto" w:fill="auto"/>
          </w:tcPr>
          <w:p w14:paraId="777A8A38" w14:textId="700A21DD"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84" w:type="dxa"/>
            <w:shd w:val="clear" w:color="auto" w:fill="auto"/>
          </w:tcPr>
          <w:p w14:paraId="33159037" w14:textId="4FC210EC"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30" w:type="dxa"/>
            <w:shd w:val="clear" w:color="auto" w:fill="auto"/>
          </w:tcPr>
          <w:p w14:paraId="5D4A49D9" w14:textId="63100E77"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30" w:type="dxa"/>
            <w:shd w:val="clear" w:color="auto" w:fill="auto"/>
          </w:tcPr>
          <w:p w14:paraId="05FFE8B2" w14:textId="7A07D82C"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66" w:type="dxa"/>
            <w:shd w:val="clear" w:color="auto" w:fill="auto"/>
          </w:tcPr>
          <w:p w14:paraId="458EA67E" w14:textId="19FD143C"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71" w:type="dxa"/>
            <w:shd w:val="clear" w:color="auto" w:fill="auto"/>
          </w:tcPr>
          <w:p w14:paraId="0C960199" w14:textId="1CFE0C34"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34" w:type="dxa"/>
            <w:gridSpan w:val="3"/>
            <w:shd w:val="clear" w:color="auto" w:fill="auto"/>
          </w:tcPr>
          <w:p w14:paraId="71C80B8B" w14:textId="5926E887"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720" w:type="dxa"/>
            <w:shd w:val="clear" w:color="auto" w:fill="auto"/>
          </w:tcPr>
          <w:p w14:paraId="226FBFD8" w14:textId="44B36161"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53" w:type="dxa"/>
            <w:gridSpan w:val="2"/>
            <w:shd w:val="clear" w:color="auto" w:fill="auto"/>
          </w:tcPr>
          <w:p w14:paraId="341F8E1F" w14:textId="30AB9404"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97" w:type="dxa"/>
            <w:shd w:val="clear" w:color="auto" w:fill="auto"/>
          </w:tcPr>
          <w:p w14:paraId="399C0E22" w14:textId="415A25C2"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720" w:type="dxa"/>
            <w:gridSpan w:val="2"/>
            <w:shd w:val="clear" w:color="auto" w:fill="auto"/>
          </w:tcPr>
          <w:p w14:paraId="32D70425" w14:textId="3A67682E"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716" w:type="dxa"/>
            <w:shd w:val="clear" w:color="auto" w:fill="auto"/>
          </w:tcPr>
          <w:p w14:paraId="7DC6D874" w14:textId="2C148B59"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57" w:type="dxa"/>
            <w:shd w:val="clear" w:color="auto" w:fill="auto"/>
          </w:tcPr>
          <w:p w14:paraId="506AD240" w14:textId="2B32989F"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r>
      <w:tr w:rsidR="00456B82" w:rsidRPr="009E2363" w14:paraId="358CDC4C" w14:textId="77777777" w:rsidTr="00A47089">
        <w:tc>
          <w:tcPr>
            <w:tcW w:w="1838" w:type="dxa"/>
            <w:shd w:val="clear" w:color="auto" w:fill="auto"/>
          </w:tcPr>
          <w:p w14:paraId="39652F90" w14:textId="77777777" w:rsidR="00456B82" w:rsidRPr="009E2363" w:rsidRDefault="00456B82" w:rsidP="00456B82">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79DE7FA6" w14:textId="77777777" w:rsidR="00456B82" w:rsidRPr="009E2363" w:rsidRDefault="00456B82" w:rsidP="00456B82">
            <w:pPr>
              <w:pStyle w:val="index"/>
              <w:spacing w:after="0" w:line="240" w:lineRule="exact"/>
              <w:jc w:val="center"/>
              <w:rPr>
                <w:rFonts w:ascii="CordiaUPC" w:hAnsi="CordiaUPC" w:cs="CordiaUPC"/>
                <w:sz w:val="20"/>
                <w:lang w:val="en-GB"/>
              </w:rPr>
            </w:pPr>
          </w:p>
        </w:tc>
        <w:tc>
          <w:tcPr>
            <w:tcW w:w="630" w:type="dxa"/>
            <w:shd w:val="clear" w:color="auto" w:fill="auto"/>
          </w:tcPr>
          <w:p w14:paraId="67D4096D" w14:textId="4F15C395"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666" w:type="dxa"/>
            <w:shd w:val="clear" w:color="auto" w:fill="auto"/>
          </w:tcPr>
          <w:p w14:paraId="4C7A79D5" w14:textId="10FD1156"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c>
          <w:tcPr>
            <w:tcW w:w="612" w:type="dxa"/>
            <w:shd w:val="clear" w:color="auto" w:fill="auto"/>
          </w:tcPr>
          <w:p w14:paraId="11A0B50D" w14:textId="578EBA6D"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679" w:type="dxa"/>
            <w:shd w:val="clear" w:color="auto" w:fill="auto"/>
          </w:tcPr>
          <w:p w14:paraId="5D4E70F0" w14:textId="1992CB8E"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c>
          <w:tcPr>
            <w:tcW w:w="648" w:type="dxa"/>
            <w:shd w:val="clear" w:color="auto" w:fill="auto"/>
          </w:tcPr>
          <w:p w14:paraId="254F9064" w14:textId="2F97C5E7"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657" w:type="dxa"/>
            <w:shd w:val="clear" w:color="auto" w:fill="auto"/>
          </w:tcPr>
          <w:p w14:paraId="786300B3" w14:textId="6C8FF50C"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c>
          <w:tcPr>
            <w:tcW w:w="684" w:type="dxa"/>
            <w:shd w:val="clear" w:color="auto" w:fill="auto"/>
          </w:tcPr>
          <w:p w14:paraId="091ED1F6" w14:textId="69B8CE29"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630" w:type="dxa"/>
            <w:shd w:val="clear" w:color="auto" w:fill="auto"/>
          </w:tcPr>
          <w:p w14:paraId="7E697273" w14:textId="71C9DE06"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c>
          <w:tcPr>
            <w:tcW w:w="630" w:type="dxa"/>
            <w:shd w:val="clear" w:color="auto" w:fill="auto"/>
          </w:tcPr>
          <w:p w14:paraId="2E58ACCD" w14:textId="685771EE"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666" w:type="dxa"/>
            <w:shd w:val="clear" w:color="auto" w:fill="auto"/>
          </w:tcPr>
          <w:p w14:paraId="1AE9F43D" w14:textId="7DBAAB12"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c>
          <w:tcPr>
            <w:tcW w:w="671" w:type="dxa"/>
            <w:shd w:val="clear" w:color="auto" w:fill="auto"/>
          </w:tcPr>
          <w:p w14:paraId="1C4B91BE" w14:textId="7D41DC27"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634" w:type="dxa"/>
            <w:gridSpan w:val="3"/>
            <w:shd w:val="clear" w:color="auto" w:fill="auto"/>
          </w:tcPr>
          <w:p w14:paraId="1A22E7BD" w14:textId="62A7C5DE"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c>
          <w:tcPr>
            <w:tcW w:w="720" w:type="dxa"/>
            <w:shd w:val="clear" w:color="auto" w:fill="auto"/>
          </w:tcPr>
          <w:p w14:paraId="4820FC9A" w14:textId="595EBFAC"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653" w:type="dxa"/>
            <w:gridSpan w:val="2"/>
            <w:shd w:val="clear" w:color="auto" w:fill="auto"/>
          </w:tcPr>
          <w:p w14:paraId="3487699A" w14:textId="22EC0426"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c>
          <w:tcPr>
            <w:tcW w:w="697" w:type="dxa"/>
            <w:shd w:val="clear" w:color="auto" w:fill="auto"/>
          </w:tcPr>
          <w:p w14:paraId="49EB01A0" w14:textId="5367F767"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720" w:type="dxa"/>
            <w:gridSpan w:val="2"/>
            <w:shd w:val="clear" w:color="auto" w:fill="auto"/>
          </w:tcPr>
          <w:p w14:paraId="57AA384E" w14:textId="568AFCD7"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c>
          <w:tcPr>
            <w:tcW w:w="716" w:type="dxa"/>
            <w:shd w:val="clear" w:color="auto" w:fill="auto"/>
          </w:tcPr>
          <w:p w14:paraId="383EF8BB" w14:textId="2D129674"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202</w:t>
            </w:r>
            <w:r w:rsidRPr="00456B82">
              <w:rPr>
                <w:rFonts w:ascii="CordiaUPC" w:hAnsi="CordiaUPC" w:cs="CordiaUPC"/>
                <w:spacing w:val="-8"/>
                <w:sz w:val="20"/>
                <w:lang w:val="en-GB"/>
              </w:rPr>
              <w:t>4</w:t>
            </w:r>
          </w:p>
        </w:tc>
        <w:tc>
          <w:tcPr>
            <w:tcW w:w="657" w:type="dxa"/>
            <w:shd w:val="clear" w:color="auto" w:fill="auto"/>
          </w:tcPr>
          <w:p w14:paraId="62D8E317" w14:textId="3D22AB85" w:rsidR="00456B82" w:rsidRPr="00456B82" w:rsidRDefault="00456B82" w:rsidP="00456B82">
            <w:pPr>
              <w:pStyle w:val="index"/>
              <w:spacing w:after="0" w:line="240" w:lineRule="exact"/>
              <w:jc w:val="center"/>
              <w:rPr>
                <w:rFonts w:ascii="CordiaUPC" w:hAnsi="CordiaUPC" w:cs="CordiaUPC"/>
                <w:spacing w:val="-8"/>
                <w:sz w:val="20"/>
                <w:lang w:val="en-GB"/>
              </w:rPr>
            </w:pPr>
            <w:r w:rsidRPr="00456B82">
              <w:rPr>
                <w:rFonts w:ascii="CordiaUPC" w:hAnsi="CordiaUPC" w:cs="CordiaUPC" w:hint="cs"/>
                <w:spacing w:val="-8"/>
                <w:sz w:val="20"/>
                <w:lang w:val="en-GB"/>
              </w:rPr>
              <w:t>20</w:t>
            </w:r>
            <w:r w:rsidRPr="00456B82">
              <w:rPr>
                <w:rFonts w:ascii="CordiaUPC" w:hAnsi="CordiaUPC" w:cs="CordiaUPC"/>
                <w:spacing w:val="-8"/>
                <w:sz w:val="20"/>
                <w:lang w:val="en-GB"/>
              </w:rPr>
              <w:t>23</w:t>
            </w:r>
          </w:p>
        </w:tc>
      </w:tr>
      <w:tr w:rsidR="00144F5A" w:rsidRPr="009E2363" w14:paraId="05D705AF" w14:textId="77777777" w:rsidTr="00A47089">
        <w:tc>
          <w:tcPr>
            <w:tcW w:w="1838" w:type="dxa"/>
            <w:shd w:val="clear" w:color="auto" w:fill="auto"/>
          </w:tcPr>
          <w:p w14:paraId="0E53D82B" w14:textId="77777777" w:rsidR="00144F5A" w:rsidRPr="009E2363" w:rsidRDefault="00144F5A" w:rsidP="00A47089">
            <w:pPr>
              <w:pStyle w:val="index"/>
              <w:spacing w:after="0" w:line="240" w:lineRule="exact"/>
              <w:ind w:right="-90"/>
              <w:rPr>
                <w:rFonts w:ascii="CordiaUPC" w:hAnsi="CordiaUPC" w:cs="CordiaUPC"/>
                <w:b/>
                <w:bCs/>
                <w:sz w:val="20"/>
                <w:lang w:val="en-GB"/>
              </w:rPr>
            </w:pPr>
          </w:p>
        </w:tc>
        <w:tc>
          <w:tcPr>
            <w:tcW w:w="1170" w:type="dxa"/>
            <w:shd w:val="clear" w:color="auto" w:fill="auto"/>
          </w:tcPr>
          <w:p w14:paraId="41989767" w14:textId="77777777" w:rsidR="00144F5A" w:rsidRPr="009E2363" w:rsidRDefault="00144F5A" w:rsidP="00A47089">
            <w:pPr>
              <w:pStyle w:val="index"/>
              <w:spacing w:after="0" w:line="240" w:lineRule="exact"/>
              <w:rPr>
                <w:rFonts w:ascii="CordiaUPC" w:hAnsi="CordiaUPC" w:cs="CordiaUPC"/>
                <w:sz w:val="20"/>
                <w:lang w:val="en-GB"/>
              </w:rPr>
            </w:pPr>
          </w:p>
        </w:tc>
        <w:tc>
          <w:tcPr>
            <w:tcW w:w="1296" w:type="dxa"/>
            <w:gridSpan w:val="2"/>
            <w:shd w:val="clear" w:color="auto" w:fill="auto"/>
          </w:tcPr>
          <w:p w14:paraId="15F52396" w14:textId="77777777" w:rsidR="00144F5A" w:rsidRPr="009E2363" w:rsidRDefault="00144F5A" w:rsidP="00A47089">
            <w:pPr>
              <w:pStyle w:val="index"/>
              <w:spacing w:after="0" w:line="240" w:lineRule="exact"/>
              <w:jc w:val="center"/>
              <w:rPr>
                <w:rFonts w:ascii="CordiaUPC" w:hAnsi="CordiaUPC" w:cs="CordiaUPC"/>
                <w:spacing w:val="-8"/>
                <w:sz w:val="20"/>
                <w:lang w:val="en-GB"/>
              </w:rPr>
            </w:pPr>
            <w:r w:rsidRPr="009E2363">
              <w:rPr>
                <w:rFonts w:ascii="CordiaUPC" w:hAnsi="CordiaUPC" w:cs="CordiaUPC" w:hint="cs"/>
                <w:i/>
                <w:iCs/>
                <w:spacing w:val="-8"/>
                <w:sz w:val="20"/>
                <w:lang w:val="en-GB"/>
              </w:rPr>
              <w:t>(%)</w:t>
            </w:r>
          </w:p>
        </w:tc>
        <w:tc>
          <w:tcPr>
            <w:tcW w:w="10674" w:type="dxa"/>
            <w:gridSpan w:val="20"/>
            <w:shd w:val="clear" w:color="auto" w:fill="auto"/>
          </w:tcPr>
          <w:p w14:paraId="7862EACF" w14:textId="77777777" w:rsidR="00144F5A" w:rsidRPr="009E2363" w:rsidRDefault="00144F5A" w:rsidP="00A47089">
            <w:pPr>
              <w:pStyle w:val="index"/>
              <w:spacing w:after="0" w:line="240" w:lineRule="exact"/>
              <w:ind w:left="-14"/>
              <w:jc w:val="center"/>
              <w:rPr>
                <w:rFonts w:ascii="CordiaUPC" w:hAnsi="CordiaUPC" w:cs="CordiaUPC"/>
                <w:spacing w:val="-8"/>
                <w:sz w:val="20"/>
                <w:lang w:val="en-GB"/>
              </w:rPr>
            </w:pPr>
            <w:r w:rsidRPr="009E2363">
              <w:rPr>
                <w:rFonts w:ascii="CordiaUPC" w:hAnsi="CordiaUPC" w:cs="CordiaUPC" w:hint="cs"/>
                <w:i/>
                <w:iCs/>
                <w:spacing w:val="-8"/>
                <w:sz w:val="20"/>
                <w:lang w:val="en-GB"/>
              </w:rPr>
              <w:t>(in million Baht)</w:t>
            </w:r>
          </w:p>
        </w:tc>
      </w:tr>
      <w:tr w:rsidR="00144F5A" w:rsidRPr="009E2363" w14:paraId="31121CFC" w14:textId="77777777" w:rsidTr="00A47089">
        <w:tc>
          <w:tcPr>
            <w:tcW w:w="1838" w:type="dxa"/>
            <w:shd w:val="clear" w:color="auto" w:fill="auto"/>
          </w:tcPr>
          <w:p w14:paraId="2501AF11" w14:textId="77777777" w:rsidR="00144F5A" w:rsidRPr="009E2363" w:rsidRDefault="00144F5A" w:rsidP="00A47089">
            <w:pPr>
              <w:pStyle w:val="index"/>
              <w:spacing w:after="0" w:line="240" w:lineRule="exact"/>
              <w:ind w:right="-90"/>
              <w:rPr>
                <w:rFonts w:ascii="CordiaUPC" w:hAnsi="CordiaUPC" w:cs="CordiaUPC"/>
                <w:sz w:val="20"/>
                <w:lang w:val="en-GB"/>
              </w:rPr>
            </w:pPr>
            <w:r w:rsidRPr="009E2363">
              <w:rPr>
                <w:rFonts w:ascii="CordiaUPC" w:hAnsi="CordiaUPC" w:cs="CordiaUPC"/>
                <w:b/>
                <w:bCs/>
                <w:sz w:val="20"/>
                <w:lang w:val="en-GB"/>
              </w:rPr>
              <w:t>S</w:t>
            </w:r>
            <w:r w:rsidRPr="009E2363">
              <w:rPr>
                <w:rFonts w:ascii="CordiaUPC" w:hAnsi="CordiaUPC" w:cs="CordiaUPC" w:hint="cs"/>
                <w:b/>
                <w:bCs/>
                <w:sz w:val="20"/>
                <w:lang w:val="en-GB"/>
              </w:rPr>
              <w:t xml:space="preserve">ubsidiaries </w:t>
            </w:r>
          </w:p>
        </w:tc>
        <w:tc>
          <w:tcPr>
            <w:tcW w:w="1170" w:type="dxa"/>
            <w:shd w:val="clear" w:color="auto" w:fill="auto"/>
          </w:tcPr>
          <w:p w14:paraId="4CA5E442" w14:textId="77777777" w:rsidR="00144F5A" w:rsidRPr="009E2363" w:rsidRDefault="00144F5A" w:rsidP="00A47089">
            <w:pPr>
              <w:pStyle w:val="index"/>
              <w:spacing w:after="0" w:line="240" w:lineRule="exact"/>
              <w:rPr>
                <w:rFonts w:ascii="CordiaUPC" w:hAnsi="CordiaUPC" w:cs="CordiaUPC"/>
                <w:sz w:val="20"/>
                <w:lang w:val="en-GB"/>
              </w:rPr>
            </w:pPr>
          </w:p>
        </w:tc>
        <w:tc>
          <w:tcPr>
            <w:tcW w:w="630" w:type="dxa"/>
            <w:shd w:val="clear" w:color="auto" w:fill="auto"/>
          </w:tcPr>
          <w:p w14:paraId="1332A3F4" w14:textId="77777777" w:rsidR="00144F5A" w:rsidRPr="009E2363" w:rsidRDefault="00144F5A" w:rsidP="00A47089">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18C8714E" w14:textId="77777777" w:rsidR="00144F5A" w:rsidRPr="009E2363" w:rsidRDefault="00144F5A" w:rsidP="00A47089">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5CAF7083" w14:textId="77777777" w:rsidR="00144F5A" w:rsidRPr="009E2363" w:rsidRDefault="00144F5A" w:rsidP="00A47089">
            <w:pPr>
              <w:pStyle w:val="index"/>
              <w:spacing w:after="0" w:line="240" w:lineRule="exact"/>
              <w:rPr>
                <w:rFonts w:ascii="CordiaUPC" w:hAnsi="CordiaUPC" w:cs="CordiaUPC"/>
                <w:spacing w:val="-8"/>
                <w:sz w:val="20"/>
                <w:lang w:val="en-GB"/>
              </w:rPr>
            </w:pPr>
          </w:p>
        </w:tc>
        <w:tc>
          <w:tcPr>
            <w:tcW w:w="679" w:type="dxa"/>
            <w:shd w:val="clear" w:color="auto" w:fill="auto"/>
          </w:tcPr>
          <w:p w14:paraId="517C2DC0" w14:textId="77777777" w:rsidR="00144F5A" w:rsidRPr="009E2363" w:rsidRDefault="00144F5A" w:rsidP="00A47089">
            <w:pPr>
              <w:pStyle w:val="index"/>
              <w:spacing w:after="0" w:line="240" w:lineRule="exact"/>
              <w:jc w:val="center"/>
              <w:rPr>
                <w:rFonts w:ascii="CordiaUPC" w:hAnsi="CordiaUPC" w:cs="CordiaUPC"/>
                <w:spacing w:val="-8"/>
                <w:sz w:val="20"/>
                <w:lang w:val="en-GB"/>
              </w:rPr>
            </w:pPr>
          </w:p>
        </w:tc>
        <w:tc>
          <w:tcPr>
            <w:tcW w:w="648" w:type="dxa"/>
          </w:tcPr>
          <w:p w14:paraId="23F408A0" w14:textId="77777777" w:rsidR="00144F5A" w:rsidRPr="009E2363" w:rsidRDefault="00144F5A" w:rsidP="00A47089">
            <w:pPr>
              <w:pStyle w:val="index"/>
              <w:tabs>
                <w:tab w:val="decimal" w:pos="432"/>
              </w:tabs>
              <w:spacing w:after="0" w:line="240" w:lineRule="exact"/>
              <w:rPr>
                <w:rFonts w:ascii="CordiaUPC" w:hAnsi="CordiaUPC" w:cs="CordiaUPC"/>
                <w:spacing w:val="-8"/>
                <w:sz w:val="20"/>
                <w:lang w:val="en-GB"/>
              </w:rPr>
            </w:pPr>
          </w:p>
        </w:tc>
        <w:tc>
          <w:tcPr>
            <w:tcW w:w="657" w:type="dxa"/>
          </w:tcPr>
          <w:p w14:paraId="63FBAEDA"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84" w:type="dxa"/>
          </w:tcPr>
          <w:p w14:paraId="496FBB09"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30" w:type="dxa"/>
          </w:tcPr>
          <w:p w14:paraId="5E6719F1"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30" w:type="dxa"/>
          </w:tcPr>
          <w:p w14:paraId="345B0BF1"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66" w:type="dxa"/>
          </w:tcPr>
          <w:p w14:paraId="23E5EAC7"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466CA00C"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5044B856"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77609C1F"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53" w:type="dxa"/>
            <w:gridSpan w:val="2"/>
            <w:shd w:val="clear" w:color="auto" w:fill="auto"/>
          </w:tcPr>
          <w:p w14:paraId="50524C25"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97" w:type="dxa"/>
            <w:shd w:val="clear" w:color="auto" w:fill="auto"/>
          </w:tcPr>
          <w:p w14:paraId="003FFD17"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31DD0012"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716" w:type="dxa"/>
          </w:tcPr>
          <w:p w14:paraId="06588C89" w14:textId="77777777" w:rsidR="00144F5A" w:rsidRPr="009E2363"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57" w:type="dxa"/>
          </w:tcPr>
          <w:p w14:paraId="0E14050B" w14:textId="77777777" w:rsidR="00144F5A" w:rsidRPr="009E2363" w:rsidRDefault="00144F5A" w:rsidP="00A47089">
            <w:pPr>
              <w:pStyle w:val="index"/>
              <w:spacing w:after="0" w:line="240" w:lineRule="exact"/>
              <w:ind w:left="-14"/>
              <w:rPr>
                <w:rFonts w:ascii="CordiaUPC" w:hAnsi="CordiaUPC" w:cs="CordiaUPC"/>
                <w:spacing w:val="-8"/>
                <w:sz w:val="20"/>
                <w:lang w:val="en-GB"/>
              </w:rPr>
            </w:pPr>
          </w:p>
        </w:tc>
      </w:tr>
      <w:tr w:rsidR="00376EC0" w:rsidRPr="009E2363" w14:paraId="05A9AD98" w14:textId="77777777" w:rsidTr="00BA056D">
        <w:trPr>
          <w:trHeight w:val="515"/>
        </w:trPr>
        <w:tc>
          <w:tcPr>
            <w:tcW w:w="1838" w:type="dxa"/>
            <w:shd w:val="clear" w:color="auto" w:fill="auto"/>
            <w:vAlign w:val="bottom"/>
          </w:tcPr>
          <w:p w14:paraId="1EEECCE9" w14:textId="77777777" w:rsidR="00376EC0" w:rsidRPr="009E2363" w:rsidRDefault="00376EC0" w:rsidP="00376EC0">
            <w:pPr>
              <w:pStyle w:val="index"/>
              <w:spacing w:after="0" w:line="240" w:lineRule="exact"/>
              <w:ind w:right="-90"/>
              <w:rPr>
                <w:rFonts w:ascii="CordiaUPC" w:hAnsi="CordiaUPC" w:cs="CordiaUPC"/>
                <w:sz w:val="20"/>
                <w:lang w:val="en-GB"/>
              </w:rPr>
            </w:pPr>
            <w:proofErr w:type="spellStart"/>
            <w:r w:rsidRPr="009E2363">
              <w:rPr>
                <w:rFonts w:ascii="CordiaUPC" w:hAnsi="CordiaUPC" w:cs="CordiaUPC" w:hint="cs"/>
                <w:sz w:val="20"/>
                <w:lang w:val="en-GB"/>
              </w:rPr>
              <w:t>Phahonyothin</w:t>
            </w:r>
            <w:proofErr w:type="spellEnd"/>
            <w:r w:rsidRPr="009E2363">
              <w:rPr>
                <w:rFonts w:ascii="CordiaUPC" w:hAnsi="CordiaUPC" w:cs="CordiaUPC" w:hint="cs"/>
                <w:sz w:val="20"/>
                <w:lang w:val="en-GB"/>
              </w:rPr>
              <w:t xml:space="preserve"> Asset </w:t>
            </w:r>
          </w:p>
          <w:p w14:paraId="4A37C68F" w14:textId="77777777" w:rsidR="00376EC0" w:rsidRPr="009E2363" w:rsidRDefault="00376EC0" w:rsidP="00376EC0">
            <w:pPr>
              <w:pStyle w:val="index"/>
              <w:spacing w:after="0" w:line="240" w:lineRule="exact"/>
              <w:ind w:right="-90"/>
              <w:rPr>
                <w:rFonts w:ascii="CordiaUPC" w:hAnsi="CordiaUPC" w:cs="CordiaUPC"/>
                <w:sz w:val="20"/>
                <w:lang w:val="en-GB"/>
              </w:rPr>
            </w:pPr>
            <w:r w:rsidRPr="009E2363">
              <w:rPr>
                <w:rFonts w:ascii="CordiaUPC" w:hAnsi="CordiaUPC" w:cs="CordiaUPC" w:hint="cs"/>
                <w:sz w:val="20"/>
                <w:lang w:val="en-GB"/>
              </w:rPr>
              <w:t xml:space="preserve">   Management Co., Ltd.</w:t>
            </w:r>
          </w:p>
        </w:tc>
        <w:tc>
          <w:tcPr>
            <w:tcW w:w="1170" w:type="dxa"/>
            <w:shd w:val="clear" w:color="auto" w:fill="auto"/>
            <w:vAlign w:val="bottom"/>
          </w:tcPr>
          <w:p w14:paraId="58C93377" w14:textId="77777777" w:rsidR="00376EC0" w:rsidRPr="009E2363" w:rsidRDefault="00376EC0" w:rsidP="00376EC0">
            <w:pPr>
              <w:pStyle w:val="index"/>
              <w:spacing w:after="0" w:line="240" w:lineRule="exact"/>
              <w:jc w:val="center"/>
              <w:rPr>
                <w:rFonts w:ascii="CordiaUPC" w:hAnsi="CordiaUPC" w:cs="CordiaUPC"/>
                <w:sz w:val="20"/>
                <w:lang w:val="en-GB"/>
              </w:rPr>
            </w:pPr>
            <w:r w:rsidRPr="009E2363">
              <w:rPr>
                <w:rFonts w:ascii="CordiaUPC" w:hAnsi="CordiaUPC" w:cs="CordiaUPC" w:hint="cs"/>
                <w:sz w:val="20"/>
                <w:lang w:val="en-GB"/>
              </w:rPr>
              <w:t xml:space="preserve">Asset management </w:t>
            </w:r>
          </w:p>
        </w:tc>
        <w:tc>
          <w:tcPr>
            <w:tcW w:w="630" w:type="dxa"/>
            <w:shd w:val="clear" w:color="auto" w:fill="auto"/>
            <w:vAlign w:val="bottom"/>
          </w:tcPr>
          <w:p w14:paraId="39C83C11" w14:textId="4F511B0F" w:rsidR="00376EC0" w:rsidRPr="009E2363" w:rsidRDefault="00376EC0" w:rsidP="00376EC0">
            <w:pPr>
              <w:pStyle w:val="index"/>
              <w:spacing w:after="0" w:line="240" w:lineRule="exact"/>
              <w:ind w:right="90"/>
              <w:jc w:val="right"/>
              <w:rPr>
                <w:rFonts w:ascii="CordiaUPC" w:hAnsi="CordiaUPC" w:cs="CordiaUPC"/>
                <w:sz w:val="20"/>
                <w:lang w:val="en-GB"/>
              </w:rPr>
            </w:pPr>
            <w:r w:rsidRPr="009E2363">
              <w:rPr>
                <w:rFonts w:ascii="CordiaUPC" w:hAnsi="CordiaUPC" w:cs="CordiaUPC" w:hint="cs"/>
                <w:sz w:val="20"/>
                <w:lang w:val="en-GB"/>
              </w:rPr>
              <w:t>100.00</w:t>
            </w:r>
          </w:p>
        </w:tc>
        <w:tc>
          <w:tcPr>
            <w:tcW w:w="666" w:type="dxa"/>
            <w:shd w:val="clear" w:color="auto" w:fill="auto"/>
            <w:vAlign w:val="bottom"/>
          </w:tcPr>
          <w:p w14:paraId="51B517DD" w14:textId="77777777" w:rsidR="00376EC0" w:rsidRPr="009E2363" w:rsidRDefault="00376EC0" w:rsidP="00376EC0">
            <w:pPr>
              <w:pStyle w:val="index"/>
              <w:spacing w:after="0" w:line="240" w:lineRule="exact"/>
              <w:ind w:right="90"/>
              <w:jc w:val="right"/>
              <w:rPr>
                <w:rFonts w:ascii="CordiaUPC" w:hAnsi="CordiaUPC" w:cs="CordiaUPC"/>
                <w:sz w:val="20"/>
                <w:lang w:val="en-GB"/>
              </w:rPr>
            </w:pPr>
            <w:r w:rsidRPr="009E2363">
              <w:rPr>
                <w:rFonts w:ascii="CordiaUPC" w:hAnsi="CordiaUPC" w:cs="CordiaUPC" w:hint="cs"/>
                <w:sz w:val="20"/>
                <w:lang w:val="en-GB"/>
              </w:rPr>
              <w:t>100.00</w:t>
            </w:r>
          </w:p>
        </w:tc>
        <w:tc>
          <w:tcPr>
            <w:tcW w:w="612" w:type="dxa"/>
            <w:shd w:val="clear" w:color="auto" w:fill="auto"/>
            <w:vAlign w:val="bottom"/>
          </w:tcPr>
          <w:p w14:paraId="2B616243" w14:textId="77777777" w:rsidR="00376EC0" w:rsidRPr="009E2363" w:rsidRDefault="00376EC0" w:rsidP="00376EC0">
            <w:pPr>
              <w:pStyle w:val="index"/>
              <w:tabs>
                <w:tab w:val="decimal" w:pos="540"/>
              </w:tabs>
              <w:spacing w:after="0" w:line="240" w:lineRule="exact"/>
              <w:rPr>
                <w:rFonts w:ascii="CordiaUPC" w:hAnsi="CordiaUPC" w:cs="CordiaUPC"/>
                <w:sz w:val="20"/>
                <w:lang w:val="en-GB"/>
              </w:rPr>
            </w:pPr>
            <w:r w:rsidRPr="009E2363">
              <w:rPr>
                <w:rFonts w:ascii="CordiaUPC" w:hAnsi="CordiaUPC" w:cs="CordiaUPC"/>
                <w:sz w:val="20"/>
                <w:lang w:val="en-GB"/>
              </w:rPr>
              <w:t>298</w:t>
            </w:r>
          </w:p>
        </w:tc>
        <w:tc>
          <w:tcPr>
            <w:tcW w:w="679" w:type="dxa"/>
            <w:shd w:val="clear" w:color="auto" w:fill="auto"/>
            <w:vAlign w:val="bottom"/>
          </w:tcPr>
          <w:p w14:paraId="52036A2C" w14:textId="77777777" w:rsidR="00376EC0" w:rsidRPr="009E2363" w:rsidRDefault="00376EC0" w:rsidP="00376EC0">
            <w:pPr>
              <w:pStyle w:val="index"/>
              <w:tabs>
                <w:tab w:val="decimal" w:pos="540"/>
              </w:tabs>
              <w:spacing w:after="0" w:line="240" w:lineRule="exact"/>
              <w:rPr>
                <w:rFonts w:ascii="CordiaUPC" w:hAnsi="CordiaUPC" w:cs="CordiaUPC"/>
                <w:sz w:val="20"/>
                <w:lang w:val="en-GB"/>
              </w:rPr>
            </w:pPr>
            <w:r w:rsidRPr="009E2363">
              <w:rPr>
                <w:rFonts w:ascii="CordiaUPC" w:hAnsi="CordiaUPC" w:cs="CordiaUPC"/>
                <w:sz w:val="20"/>
                <w:lang w:val="en-GB"/>
              </w:rPr>
              <w:t>298</w:t>
            </w:r>
          </w:p>
        </w:tc>
        <w:tc>
          <w:tcPr>
            <w:tcW w:w="648" w:type="dxa"/>
            <w:vAlign w:val="bottom"/>
          </w:tcPr>
          <w:p w14:paraId="680CFEE9" w14:textId="2F03B0C1" w:rsidR="00376EC0" w:rsidRPr="009E2363" w:rsidRDefault="00376EC0" w:rsidP="00376EC0">
            <w:pPr>
              <w:pStyle w:val="index"/>
              <w:tabs>
                <w:tab w:val="decimal" w:pos="566"/>
              </w:tabs>
              <w:spacing w:after="0" w:line="240" w:lineRule="exact"/>
              <w:ind w:left="-14"/>
              <w:rPr>
                <w:rFonts w:ascii="CordiaUPC" w:hAnsi="CordiaUPC" w:cs="CordiaUPC"/>
                <w:sz w:val="20"/>
                <w:lang w:val="en-GB" w:bidi="th-TH"/>
              </w:rPr>
            </w:pPr>
            <w:r w:rsidRPr="009E2363">
              <w:rPr>
                <w:rFonts w:ascii="CordiaUPC" w:hAnsi="CordiaUPC" w:cs="CordiaUPC" w:hint="cs"/>
                <w:sz w:val="20"/>
                <w:lang w:val="en-GB"/>
              </w:rPr>
              <w:t>-</w:t>
            </w:r>
          </w:p>
        </w:tc>
        <w:tc>
          <w:tcPr>
            <w:tcW w:w="657" w:type="dxa"/>
            <w:vAlign w:val="bottom"/>
          </w:tcPr>
          <w:p w14:paraId="559C242F" w14:textId="77777777" w:rsidR="00376EC0" w:rsidRPr="009E2363" w:rsidRDefault="00376EC0" w:rsidP="00376EC0">
            <w:pPr>
              <w:pStyle w:val="index"/>
              <w:tabs>
                <w:tab w:val="decimal" w:pos="548"/>
              </w:tabs>
              <w:spacing w:after="0" w:line="240" w:lineRule="exact"/>
              <w:ind w:left="-14"/>
              <w:rPr>
                <w:rFonts w:ascii="CordiaUPC" w:hAnsi="CordiaUPC" w:cs="CordiaUPC"/>
                <w:sz w:val="20"/>
                <w:lang w:val="en-GB" w:bidi="th-TH"/>
              </w:rPr>
            </w:pPr>
            <w:r w:rsidRPr="009E2363">
              <w:rPr>
                <w:rFonts w:ascii="CordiaUPC" w:hAnsi="CordiaUPC" w:cs="CordiaUPC" w:hint="cs"/>
                <w:sz w:val="20"/>
                <w:lang w:val="en-GB"/>
              </w:rPr>
              <w:t>-</w:t>
            </w:r>
          </w:p>
        </w:tc>
        <w:tc>
          <w:tcPr>
            <w:tcW w:w="684" w:type="dxa"/>
            <w:vAlign w:val="bottom"/>
          </w:tcPr>
          <w:p w14:paraId="6224FC5C" w14:textId="77777777" w:rsidR="00376EC0" w:rsidRPr="009E2363" w:rsidRDefault="00376EC0" w:rsidP="00376EC0">
            <w:pPr>
              <w:pStyle w:val="index"/>
              <w:tabs>
                <w:tab w:val="decimal" w:pos="540"/>
              </w:tabs>
              <w:spacing w:after="0" w:line="240" w:lineRule="exact"/>
              <w:ind w:left="-14"/>
              <w:rPr>
                <w:rFonts w:ascii="CordiaUPC" w:hAnsi="CordiaUPC" w:cs="CordiaUPC"/>
                <w:sz w:val="20"/>
                <w:lang w:val="en-GB"/>
              </w:rPr>
            </w:pPr>
            <w:r w:rsidRPr="009E2363">
              <w:rPr>
                <w:rFonts w:ascii="CordiaUPC" w:hAnsi="CordiaUPC" w:cs="CordiaUPC" w:hint="cs"/>
                <w:sz w:val="20"/>
                <w:cs/>
                <w:lang w:val="en-GB" w:bidi="th-TH"/>
              </w:rPr>
              <w:t>-</w:t>
            </w:r>
          </w:p>
        </w:tc>
        <w:tc>
          <w:tcPr>
            <w:tcW w:w="630" w:type="dxa"/>
            <w:vAlign w:val="bottom"/>
          </w:tcPr>
          <w:p w14:paraId="3FF234BB" w14:textId="77777777" w:rsidR="00376EC0" w:rsidRPr="009E2363" w:rsidRDefault="00376EC0" w:rsidP="00376EC0">
            <w:pPr>
              <w:pStyle w:val="index"/>
              <w:tabs>
                <w:tab w:val="decimal" w:pos="469"/>
              </w:tabs>
              <w:spacing w:after="0" w:line="240" w:lineRule="exact"/>
              <w:ind w:left="-14"/>
              <w:rPr>
                <w:rFonts w:ascii="CordiaUPC" w:hAnsi="CordiaUPC" w:cs="CordiaUPC"/>
                <w:sz w:val="20"/>
                <w:lang w:val="en-GB"/>
              </w:rPr>
            </w:pPr>
            <w:r w:rsidRPr="009E2363">
              <w:rPr>
                <w:rFonts w:ascii="CordiaUPC" w:hAnsi="CordiaUPC" w:cs="CordiaUPC" w:hint="cs"/>
                <w:sz w:val="20"/>
                <w:lang w:val="en-GB"/>
              </w:rPr>
              <w:t>-</w:t>
            </w:r>
          </w:p>
        </w:tc>
        <w:tc>
          <w:tcPr>
            <w:tcW w:w="630" w:type="dxa"/>
            <w:vAlign w:val="bottom"/>
          </w:tcPr>
          <w:p w14:paraId="49DDC592" w14:textId="24206BB8" w:rsidR="00376EC0" w:rsidRPr="009E2363" w:rsidRDefault="00376EC0" w:rsidP="00376EC0">
            <w:pPr>
              <w:pStyle w:val="index"/>
              <w:tabs>
                <w:tab w:val="decimal" w:pos="532"/>
              </w:tabs>
              <w:spacing w:after="0" w:line="240" w:lineRule="exact"/>
              <w:ind w:left="-14"/>
              <w:rPr>
                <w:rFonts w:ascii="CordiaUPC" w:hAnsi="CordiaUPC" w:cs="CordiaUPC"/>
                <w:sz w:val="20"/>
                <w:lang w:val="en-GB" w:bidi="th-TH"/>
              </w:rPr>
            </w:pPr>
            <w:r w:rsidRPr="009E2363">
              <w:rPr>
                <w:rFonts w:ascii="CordiaUPC" w:hAnsi="CordiaUPC" w:cs="CordiaUPC" w:hint="cs"/>
                <w:sz w:val="20"/>
                <w:lang w:val="en-GB"/>
              </w:rPr>
              <w:t>-</w:t>
            </w:r>
          </w:p>
        </w:tc>
        <w:tc>
          <w:tcPr>
            <w:tcW w:w="666" w:type="dxa"/>
            <w:vAlign w:val="bottom"/>
          </w:tcPr>
          <w:p w14:paraId="5BF1517F" w14:textId="77777777" w:rsidR="00376EC0" w:rsidRPr="009E2363" w:rsidRDefault="00376EC0" w:rsidP="00376EC0">
            <w:pPr>
              <w:pStyle w:val="index"/>
              <w:tabs>
                <w:tab w:val="decimal" w:pos="554"/>
              </w:tabs>
              <w:spacing w:after="0" w:line="240" w:lineRule="exact"/>
              <w:ind w:left="-14"/>
              <w:rPr>
                <w:rFonts w:ascii="CordiaUPC" w:hAnsi="CordiaUPC" w:cs="CordiaUPC"/>
                <w:sz w:val="20"/>
                <w:lang w:val="en-GB"/>
              </w:rPr>
            </w:pPr>
            <w:r w:rsidRPr="009E2363">
              <w:rPr>
                <w:rFonts w:ascii="CordiaUPC" w:hAnsi="CordiaUPC" w:cs="CordiaUPC" w:hint="cs"/>
                <w:sz w:val="20"/>
                <w:lang w:val="en-GB"/>
              </w:rPr>
              <w:t>-</w:t>
            </w:r>
          </w:p>
        </w:tc>
        <w:tc>
          <w:tcPr>
            <w:tcW w:w="671" w:type="dxa"/>
            <w:shd w:val="clear" w:color="auto" w:fill="auto"/>
            <w:vAlign w:val="bottom"/>
          </w:tcPr>
          <w:p w14:paraId="53D05EB6" w14:textId="4D7F133F" w:rsidR="00376EC0" w:rsidRPr="009E2363" w:rsidRDefault="00376EC0" w:rsidP="00376EC0">
            <w:pPr>
              <w:pStyle w:val="index"/>
              <w:tabs>
                <w:tab w:val="decimal" w:pos="605"/>
              </w:tabs>
              <w:spacing w:after="0" w:line="240" w:lineRule="exact"/>
              <w:ind w:left="-14"/>
              <w:rPr>
                <w:rFonts w:ascii="CordiaUPC" w:hAnsi="CordiaUPC" w:cs="CordiaUPC"/>
                <w:sz w:val="20"/>
                <w:lang w:val="en-GB"/>
              </w:rPr>
            </w:pPr>
            <w:r w:rsidRPr="009E2363">
              <w:rPr>
                <w:rFonts w:ascii="CordiaUPC" w:hAnsi="CordiaUPC" w:cs="CordiaUPC"/>
                <w:sz w:val="20"/>
                <w:lang w:val="en-GB"/>
              </w:rPr>
              <w:t>298</w:t>
            </w:r>
          </w:p>
        </w:tc>
        <w:tc>
          <w:tcPr>
            <w:tcW w:w="634" w:type="dxa"/>
            <w:gridSpan w:val="3"/>
            <w:vAlign w:val="bottom"/>
          </w:tcPr>
          <w:p w14:paraId="7BCE4355" w14:textId="4190AA0A" w:rsidR="00376EC0" w:rsidRPr="009E2363" w:rsidRDefault="00376EC0" w:rsidP="00376EC0">
            <w:pPr>
              <w:pStyle w:val="index"/>
              <w:tabs>
                <w:tab w:val="decimal" w:pos="543"/>
              </w:tabs>
              <w:spacing w:after="0" w:line="240" w:lineRule="exact"/>
              <w:ind w:left="-14"/>
              <w:rPr>
                <w:rFonts w:ascii="CordiaUPC" w:hAnsi="CordiaUPC" w:cs="CordiaUPC"/>
                <w:sz w:val="20"/>
                <w:lang w:val="en-GB"/>
              </w:rPr>
            </w:pPr>
            <w:r w:rsidRPr="009E2363">
              <w:rPr>
                <w:rFonts w:ascii="CordiaUPC" w:hAnsi="CordiaUPC" w:cs="CordiaUPC"/>
                <w:sz w:val="20"/>
                <w:lang w:bidi="th-TH"/>
              </w:rPr>
              <w:t>298</w:t>
            </w:r>
          </w:p>
        </w:tc>
        <w:tc>
          <w:tcPr>
            <w:tcW w:w="720" w:type="dxa"/>
            <w:shd w:val="clear" w:color="auto" w:fill="auto"/>
            <w:vAlign w:val="bottom"/>
          </w:tcPr>
          <w:p w14:paraId="3B99E124" w14:textId="6D9AA92C" w:rsidR="00376EC0" w:rsidRPr="009E2363" w:rsidRDefault="00376EC0" w:rsidP="00376EC0">
            <w:pPr>
              <w:pStyle w:val="index"/>
              <w:tabs>
                <w:tab w:val="decimal" w:pos="650"/>
              </w:tabs>
              <w:spacing w:after="0" w:line="240" w:lineRule="exact"/>
              <w:ind w:left="-14"/>
              <w:rPr>
                <w:rFonts w:ascii="CordiaUPC" w:hAnsi="CordiaUPC" w:cs="CordiaUPC"/>
                <w:sz w:val="20"/>
                <w:lang w:val="en-GB" w:bidi="th-TH"/>
              </w:rPr>
            </w:pPr>
            <w:r w:rsidRPr="009E2363">
              <w:rPr>
                <w:rFonts w:ascii="CordiaUPC" w:hAnsi="CordiaUPC" w:cs="CordiaUPC" w:hint="cs"/>
                <w:sz w:val="20"/>
                <w:cs/>
                <w:lang w:val="en-GB" w:bidi="th-TH"/>
              </w:rPr>
              <w:t>-</w:t>
            </w:r>
          </w:p>
        </w:tc>
        <w:tc>
          <w:tcPr>
            <w:tcW w:w="653" w:type="dxa"/>
            <w:gridSpan w:val="2"/>
            <w:shd w:val="clear" w:color="auto" w:fill="auto"/>
            <w:vAlign w:val="bottom"/>
          </w:tcPr>
          <w:p w14:paraId="6949F6B1" w14:textId="13EA0692" w:rsidR="00376EC0" w:rsidRPr="009E2363" w:rsidRDefault="00376EC0" w:rsidP="00376EC0">
            <w:pPr>
              <w:pStyle w:val="index"/>
              <w:tabs>
                <w:tab w:val="decimal" w:pos="542"/>
              </w:tabs>
              <w:spacing w:after="0" w:line="240" w:lineRule="exact"/>
              <w:ind w:left="-14"/>
              <w:rPr>
                <w:rFonts w:ascii="CordiaUPC" w:hAnsi="CordiaUPC" w:cs="CordiaUPC"/>
                <w:sz w:val="20"/>
                <w:lang w:val="en-GB"/>
              </w:rPr>
            </w:pPr>
            <w:r w:rsidRPr="009E2363">
              <w:rPr>
                <w:rFonts w:ascii="CordiaUPC" w:hAnsi="CordiaUPC" w:cs="CordiaUPC" w:hint="cs"/>
                <w:sz w:val="20"/>
                <w:cs/>
                <w:lang w:val="en-GB" w:bidi="th-TH"/>
              </w:rPr>
              <w:t>-</w:t>
            </w:r>
          </w:p>
        </w:tc>
        <w:tc>
          <w:tcPr>
            <w:tcW w:w="697" w:type="dxa"/>
            <w:shd w:val="clear" w:color="auto" w:fill="auto"/>
            <w:vAlign w:val="bottom"/>
          </w:tcPr>
          <w:p w14:paraId="5589CF4C" w14:textId="1A972D9B" w:rsidR="00376EC0" w:rsidRPr="009E2363" w:rsidRDefault="00376EC0" w:rsidP="00376EC0">
            <w:pPr>
              <w:pStyle w:val="index"/>
              <w:tabs>
                <w:tab w:val="decimal" w:pos="630"/>
              </w:tabs>
              <w:spacing w:after="0" w:line="240" w:lineRule="exact"/>
              <w:ind w:left="-14"/>
              <w:rPr>
                <w:rFonts w:ascii="CordiaUPC" w:hAnsi="CordiaUPC" w:cs="CordiaUPC"/>
                <w:sz w:val="20"/>
                <w:lang w:val="en-GB"/>
              </w:rPr>
            </w:pPr>
            <w:r w:rsidRPr="009E2363">
              <w:rPr>
                <w:rFonts w:ascii="CordiaUPC" w:hAnsi="CordiaUPC" w:cs="CordiaUPC"/>
                <w:sz w:val="20"/>
                <w:lang w:val="en-GB"/>
              </w:rPr>
              <w:t>298</w:t>
            </w:r>
          </w:p>
        </w:tc>
        <w:tc>
          <w:tcPr>
            <w:tcW w:w="720" w:type="dxa"/>
            <w:gridSpan w:val="2"/>
            <w:shd w:val="clear" w:color="auto" w:fill="auto"/>
            <w:vAlign w:val="bottom"/>
          </w:tcPr>
          <w:p w14:paraId="22E27F23" w14:textId="77777777" w:rsidR="00376EC0" w:rsidRPr="009E2363" w:rsidRDefault="00376EC0" w:rsidP="00376EC0">
            <w:pPr>
              <w:pStyle w:val="index"/>
              <w:tabs>
                <w:tab w:val="decimal" w:pos="630"/>
              </w:tabs>
              <w:spacing w:after="0" w:line="240" w:lineRule="exact"/>
              <w:ind w:left="-14"/>
              <w:rPr>
                <w:rFonts w:ascii="CordiaUPC" w:hAnsi="CordiaUPC" w:cs="CordiaUPC"/>
                <w:sz w:val="20"/>
                <w:lang w:val="en-GB"/>
              </w:rPr>
            </w:pPr>
            <w:r w:rsidRPr="009E2363">
              <w:rPr>
                <w:rFonts w:ascii="CordiaUPC" w:hAnsi="CordiaUPC" w:cs="CordiaUPC"/>
                <w:sz w:val="20"/>
                <w:lang w:val="en-GB"/>
              </w:rPr>
              <w:t>298</w:t>
            </w:r>
          </w:p>
        </w:tc>
        <w:tc>
          <w:tcPr>
            <w:tcW w:w="716" w:type="dxa"/>
            <w:vAlign w:val="bottom"/>
          </w:tcPr>
          <w:p w14:paraId="66342419" w14:textId="230BD0A6" w:rsidR="00376EC0" w:rsidRPr="009E2363" w:rsidRDefault="00376EC0" w:rsidP="00376EC0">
            <w:pPr>
              <w:pStyle w:val="index"/>
              <w:tabs>
                <w:tab w:val="decimal" w:pos="560"/>
              </w:tabs>
              <w:spacing w:after="0" w:line="240" w:lineRule="exact"/>
              <w:ind w:left="-14"/>
              <w:rPr>
                <w:rFonts w:ascii="CordiaUPC" w:hAnsi="CordiaUPC" w:cs="CordiaUPC"/>
                <w:sz w:val="20"/>
                <w:lang w:val="en-GB" w:bidi="th-TH"/>
              </w:rPr>
            </w:pPr>
            <w:r w:rsidRPr="009E2363">
              <w:rPr>
                <w:rFonts w:ascii="CordiaUPC" w:hAnsi="CordiaUPC" w:cs="CordiaUPC"/>
                <w:sz w:val="20"/>
                <w:lang w:bidi="th-TH"/>
              </w:rPr>
              <w:t>-</w:t>
            </w:r>
          </w:p>
        </w:tc>
        <w:tc>
          <w:tcPr>
            <w:tcW w:w="657" w:type="dxa"/>
            <w:vAlign w:val="bottom"/>
          </w:tcPr>
          <w:p w14:paraId="7959D0BC" w14:textId="77777777" w:rsidR="00376EC0" w:rsidRPr="009E2363" w:rsidRDefault="00376EC0" w:rsidP="00376EC0">
            <w:pPr>
              <w:pStyle w:val="index"/>
              <w:tabs>
                <w:tab w:val="decimal" w:pos="542"/>
              </w:tabs>
              <w:spacing w:after="0" w:line="240" w:lineRule="exact"/>
              <w:ind w:left="-14"/>
              <w:rPr>
                <w:rFonts w:ascii="CordiaUPC" w:hAnsi="CordiaUPC" w:cs="CordiaUPC"/>
                <w:sz w:val="20"/>
                <w:lang w:val="en-GB" w:bidi="th-TH"/>
              </w:rPr>
            </w:pPr>
            <w:r w:rsidRPr="009E2363">
              <w:rPr>
                <w:rFonts w:ascii="CordiaUPC" w:hAnsi="CordiaUPC" w:cs="CordiaUPC"/>
                <w:sz w:val="20"/>
                <w:lang w:val="en-GB" w:bidi="th-TH"/>
              </w:rPr>
              <w:t>-</w:t>
            </w:r>
          </w:p>
        </w:tc>
      </w:tr>
      <w:tr w:rsidR="00376EC0" w:rsidRPr="009E2363" w14:paraId="0BB3D7C6" w14:textId="77777777" w:rsidTr="00BA056D">
        <w:tc>
          <w:tcPr>
            <w:tcW w:w="1838" w:type="dxa"/>
            <w:shd w:val="clear" w:color="auto" w:fill="auto"/>
            <w:vAlign w:val="bottom"/>
          </w:tcPr>
          <w:p w14:paraId="62FDAD80" w14:textId="77777777" w:rsidR="00376EC0" w:rsidRPr="009E2363" w:rsidRDefault="00376EC0" w:rsidP="00376EC0">
            <w:pPr>
              <w:pStyle w:val="index"/>
              <w:spacing w:after="0" w:line="240" w:lineRule="exact"/>
              <w:ind w:right="-90"/>
              <w:rPr>
                <w:rFonts w:ascii="CordiaUPC" w:hAnsi="CordiaUPC" w:cs="CordiaUPC"/>
                <w:sz w:val="20"/>
                <w:lang w:val="en-US" w:bidi="th-TH"/>
              </w:rPr>
            </w:pPr>
            <w:proofErr w:type="spellStart"/>
            <w:r w:rsidRPr="009E2363">
              <w:rPr>
                <w:rFonts w:ascii="CordiaUPC" w:hAnsi="CordiaUPC" w:cs="CordiaUPC"/>
                <w:sz w:val="20"/>
                <w:lang w:val="en-US" w:bidi="th-TH"/>
              </w:rPr>
              <w:t>TMBThanachart</w:t>
            </w:r>
            <w:proofErr w:type="spellEnd"/>
            <w:r w:rsidRPr="009E2363">
              <w:rPr>
                <w:rFonts w:ascii="CordiaUPC" w:hAnsi="CordiaUPC" w:cs="CordiaUPC"/>
                <w:sz w:val="20"/>
                <w:lang w:val="en-US" w:bidi="th-TH"/>
              </w:rPr>
              <w:t xml:space="preserve"> Broker Co., </w:t>
            </w:r>
          </w:p>
          <w:p w14:paraId="38F5E35D" w14:textId="77777777" w:rsidR="00376EC0" w:rsidRPr="009E2363" w:rsidRDefault="00376EC0" w:rsidP="00376EC0">
            <w:pPr>
              <w:pStyle w:val="index"/>
              <w:tabs>
                <w:tab w:val="left" w:pos="140"/>
              </w:tabs>
              <w:spacing w:after="0" w:line="240" w:lineRule="exact"/>
              <w:ind w:right="-90"/>
              <w:rPr>
                <w:rFonts w:ascii="CordiaUPC" w:hAnsi="CordiaUPC" w:cs="CordiaUPC"/>
                <w:sz w:val="20"/>
                <w:lang w:val="en-GB"/>
              </w:rPr>
            </w:pPr>
            <w:r w:rsidRPr="009E2363">
              <w:rPr>
                <w:rFonts w:ascii="CordiaUPC" w:hAnsi="CordiaUPC" w:cs="CordiaUPC"/>
                <w:sz w:val="20"/>
                <w:lang w:val="en-US" w:bidi="th-TH"/>
              </w:rPr>
              <w:t xml:space="preserve">    Ltd.</w:t>
            </w:r>
          </w:p>
        </w:tc>
        <w:tc>
          <w:tcPr>
            <w:tcW w:w="1170" w:type="dxa"/>
            <w:shd w:val="clear" w:color="auto" w:fill="auto"/>
            <w:vAlign w:val="bottom"/>
          </w:tcPr>
          <w:p w14:paraId="4C2034C9" w14:textId="77777777" w:rsidR="00376EC0" w:rsidRPr="009E2363" w:rsidRDefault="00376EC0" w:rsidP="00376EC0">
            <w:pPr>
              <w:pStyle w:val="index"/>
              <w:spacing w:after="0" w:line="240" w:lineRule="exact"/>
              <w:jc w:val="center"/>
              <w:rPr>
                <w:rFonts w:ascii="CordiaUPC" w:hAnsi="CordiaUPC" w:cs="CordiaUPC"/>
                <w:sz w:val="20"/>
                <w:lang w:val="en-GB"/>
              </w:rPr>
            </w:pPr>
            <w:r w:rsidRPr="009E2363">
              <w:rPr>
                <w:rFonts w:ascii="CordiaUPC" w:hAnsi="CordiaUPC" w:cs="CordiaUPC" w:hint="cs"/>
                <w:sz w:val="20"/>
                <w:lang w:val="en-GB"/>
              </w:rPr>
              <w:t>Insurance broker</w:t>
            </w:r>
            <w:r w:rsidRPr="009E2363">
              <w:rPr>
                <w:rFonts w:ascii="CordiaUPC" w:hAnsi="CordiaUPC" w:cs="CordiaUPC"/>
                <w:sz w:val="20"/>
                <w:lang w:val="en-GB"/>
              </w:rPr>
              <w:t>age service</w:t>
            </w:r>
          </w:p>
        </w:tc>
        <w:tc>
          <w:tcPr>
            <w:tcW w:w="630" w:type="dxa"/>
            <w:shd w:val="clear" w:color="auto" w:fill="auto"/>
            <w:vAlign w:val="bottom"/>
          </w:tcPr>
          <w:p w14:paraId="0A95E03C" w14:textId="1FB5DA52" w:rsidR="00376EC0" w:rsidRPr="009E2363" w:rsidRDefault="00376EC0" w:rsidP="00376EC0">
            <w:pPr>
              <w:pStyle w:val="index"/>
              <w:spacing w:after="0" w:line="240" w:lineRule="exact"/>
              <w:ind w:right="90"/>
              <w:jc w:val="right"/>
              <w:rPr>
                <w:rFonts w:ascii="CordiaUPC" w:hAnsi="CordiaUPC" w:cs="CordiaUPC"/>
                <w:sz w:val="20"/>
                <w:lang w:val="en-GB"/>
              </w:rPr>
            </w:pPr>
            <w:r w:rsidRPr="009E2363">
              <w:rPr>
                <w:rFonts w:ascii="CordiaUPC" w:hAnsi="CordiaUPC" w:cs="CordiaUPC"/>
                <w:sz w:val="20"/>
                <w:lang w:val="en-GB"/>
              </w:rPr>
              <w:t>99.99</w:t>
            </w:r>
          </w:p>
        </w:tc>
        <w:tc>
          <w:tcPr>
            <w:tcW w:w="666" w:type="dxa"/>
            <w:shd w:val="clear" w:color="auto" w:fill="auto"/>
            <w:vAlign w:val="bottom"/>
          </w:tcPr>
          <w:p w14:paraId="32C80FC6" w14:textId="77777777" w:rsidR="00376EC0" w:rsidRPr="009E2363" w:rsidRDefault="00376EC0" w:rsidP="00376EC0">
            <w:pPr>
              <w:pStyle w:val="index"/>
              <w:spacing w:after="0" w:line="240" w:lineRule="exact"/>
              <w:ind w:right="90"/>
              <w:jc w:val="right"/>
              <w:rPr>
                <w:rFonts w:ascii="CordiaUPC" w:hAnsi="CordiaUPC" w:cs="CordiaUPC"/>
                <w:sz w:val="20"/>
                <w:lang w:val="en-GB"/>
              </w:rPr>
            </w:pPr>
            <w:r w:rsidRPr="009E2363">
              <w:rPr>
                <w:rFonts w:ascii="CordiaUPC" w:hAnsi="CordiaUPC" w:cs="CordiaUPC"/>
                <w:sz w:val="20"/>
                <w:lang w:val="en-GB"/>
              </w:rPr>
              <w:t>99.99</w:t>
            </w:r>
          </w:p>
        </w:tc>
        <w:tc>
          <w:tcPr>
            <w:tcW w:w="612" w:type="dxa"/>
            <w:shd w:val="clear" w:color="auto" w:fill="auto"/>
            <w:vAlign w:val="bottom"/>
          </w:tcPr>
          <w:p w14:paraId="4011FEB0" w14:textId="77777777" w:rsidR="00376EC0" w:rsidRPr="009E2363" w:rsidRDefault="00376EC0" w:rsidP="00376EC0">
            <w:pPr>
              <w:pStyle w:val="index"/>
              <w:tabs>
                <w:tab w:val="decimal" w:pos="540"/>
              </w:tabs>
              <w:spacing w:after="0" w:line="240" w:lineRule="exact"/>
              <w:rPr>
                <w:rFonts w:ascii="CordiaUPC" w:hAnsi="CordiaUPC" w:cs="CordiaUPC"/>
                <w:sz w:val="20"/>
                <w:lang w:val="en-GB"/>
              </w:rPr>
            </w:pPr>
            <w:r w:rsidRPr="009E2363">
              <w:rPr>
                <w:rFonts w:ascii="CordiaUPC" w:hAnsi="CordiaUPC" w:cs="CordiaUPC"/>
                <w:sz w:val="20"/>
                <w:lang w:val="en-GB"/>
              </w:rPr>
              <w:t>100</w:t>
            </w:r>
          </w:p>
        </w:tc>
        <w:tc>
          <w:tcPr>
            <w:tcW w:w="679" w:type="dxa"/>
            <w:shd w:val="clear" w:color="auto" w:fill="auto"/>
            <w:vAlign w:val="bottom"/>
          </w:tcPr>
          <w:p w14:paraId="0D648506" w14:textId="77777777" w:rsidR="00376EC0" w:rsidRPr="009E2363" w:rsidRDefault="00376EC0" w:rsidP="00376EC0">
            <w:pPr>
              <w:pStyle w:val="index"/>
              <w:tabs>
                <w:tab w:val="decimal" w:pos="540"/>
              </w:tabs>
              <w:spacing w:after="0" w:line="240" w:lineRule="exact"/>
              <w:rPr>
                <w:rFonts w:ascii="CordiaUPC" w:hAnsi="CordiaUPC" w:cs="CordiaUPC"/>
                <w:sz w:val="20"/>
                <w:lang w:val="en-GB"/>
              </w:rPr>
            </w:pPr>
            <w:r w:rsidRPr="009E2363">
              <w:rPr>
                <w:rFonts w:ascii="CordiaUPC" w:hAnsi="CordiaUPC" w:cs="CordiaUPC"/>
                <w:sz w:val="20"/>
                <w:lang w:val="en-GB"/>
              </w:rPr>
              <w:t>100</w:t>
            </w:r>
          </w:p>
        </w:tc>
        <w:tc>
          <w:tcPr>
            <w:tcW w:w="648" w:type="dxa"/>
            <w:vAlign w:val="bottom"/>
          </w:tcPr>
          <w:p w14:paraId="644FFDE9" w14:textId="1E127318" w:rsidR="00376EC0" w:rsidRPr="009E2363" w:rsidRDefault="00376EC0" w:rsidP="00376EC0">
            <w:pPr>
              <w:pStyle w:val="index"/>
              <w:tabs>
                <w:tab w:val="decimal" w:pos="566"/>
              </w:tabs>
              <w:spacing w:after="0" w:line="240" w:lineRule="exact"/>
              <w:ind w:left="-14"/>
              <w:rPr>
                <w:rFonts w:ascii="CordiaUPC" w:hAnsi="CordiaUPC" w:cs="CordiaUPC"/>
                <w:sz w:val="20"/>
                <w:lang w:val="en-GB" w:bidi="th-TH"/>
              </w:rPr>
            </w:pPr>
            <w:r w:rsidRPr="009E2363">
              <w:rPr>
                <w:rFonts w:ascii="CordiaUPC" w:hAnsi="CordiaUPC" w:cs="CordiaUPC" w:hint="cs"/>
                <w:sz w:val="20"/>
                <w:lang w:val="en-GB"/>
              </w:rPr>
              <w:t>-</w:t>
            </w:r>
          </w:p>
        </w:tc>
        <w:tc>
          <w:tcPr>
            <w:tcW w:w="657" w:type="dxa"/>
            <w:vAlign w:val="bottom"/>
          </w:tcPr>
          <w:p w14:paraId="6BCCBF77" w14:textId="77777777" w:rsidR="00376EC0" w:rsidRPr="009E2363" w:rsidRDefault="00376EC0" w:rsidP="00376EC0">
            <w:pPr>
              <w:pStyle w:val="index"/>
              <w:tabs>
                <w:tab w:val="decimal" w:pos="548"/>
              </w:tabs>
              <w:spacing w:after="0" w:line="240" w:lineRule="exact"/>
              <w:ind w:left="-14"/>
              <w:rPr>
                <w:rFonts w:ascii="CordiaUPC" w:hAnsi="CordiaUPC" w:cs="CordiaUPC"/>
                <w:sz w:val="20"/>
                <w:lang w:val="en-GB"/>
              </w:rPr>
            </w:pPr>
            <w:r w:rsidRPr="009E2363">
              <w:rPr>
                <w:rFonts w:ascii="CordiaUPC" w:hAnsi="CordiaUPC" w:cs="CordiaUPC" w:hint="cs"/>
                <w:sz w:val="20"/>
                <w:lang w:val="en-GB"/>
              </w:rPr>
              <w:t>-</w:t>
            </w:r>
          </w:p>
        </w:tc>
        <w:tc>
          <w:tcPr>
            <w:tcW w:w="684" w:type="dxa"/>
            <w:vAlign w:val="bottom"/>
          </w:tcPr>
          <w:p w14:paraId="28DA20AF" w14:textId="77777777" w:rsidR="00376EC0" w:rsidRPr="009E2363" w:rsidRDefault="00376EC0" w:rsidP="00376EC0">
            <w:pPr>
              <w:pStyle w:val="index"/>
              <w:tabs>
                <w:tab w:val="decimal" w:pos="540"/>
              </w:tabs>
              <w:spacing w:after="0" w:line="240" w:lineRule="exact"/>
              <w:rPr>
                <w:rFonts w:ascii="CordiaUPC" w:hAnsi="CordiaUPC" w:cs="CordiaUPC"/>
                <w:sz w:val="20"/>
                <w:lang w:bidi="th-TH"/>
              </w:rPr>
            </w:pPr>
          </w:p>
          <w:p w14:paraId="53249524" w14:textId="77777777" w:rsidR="00376EC0" w:rsidRPr="009E2363" w:rsidRDefault="00376EC0" w:rsidP="00376EC0">
            <w:pPr>
              <w:pStyle w:val="index"/>
              <w:tabs>
                <w:tab w:val="decimal" w:pos="540"/>
              </w:tabs>
              <w:spacing w:after="0" w:line="240" w:lineRule="exact"/>
              <w:ind w:left="-14"/>
              <w:rPr>
                <w:rFonts w:ascii="CordiaUPC" w:hAnsi="CordiaUPC" w:cs="CordiaUPC"/>
                <w:sz w:val="20"/>
                <w:lang w:val="en-GB"/>
              </w:rPr>
            </w:pPr>
            <w:r w:rsidRPr="009E2363">
              <w:rPr>
                <w:rFonts w:ascii="CordiaUPC" w:hAnsi="CordiaUPC" w:cs="CordiaUPC"/>
                <w:sz w:val="20"/>
                <w:lang w:val="en-GB"/>
              </w:rPr>
              <w:t>-</w:t>
            </w:r>
          </w:p>
        </w:tc>
        <w:tc>
          <w:tcPr>
            <w:tcW w:w="630" w:type="dxa"/>
            <w:vAlign w:val="bottom"/>
          </w:tcPr>
          <w:p w14:paraId="3D7A6F6E" w14:textId="77777777" w:rsidR="00376EC0" w:rsidRPr="009E2363" w:rsidRDefault="00376EC0" w:rsidP="00376EC0">
            <w:pPr>
              <w:pStyle w:val="index"/>
              <w:tabs>
                <w:tab w:val="decimal" w:pos="469"/>
              </w:tabs>
              <w:spacing w:after="0" w:line="240" w:lineRule="exact"/>
              <w:ind w:left="-14"/>
              <w:rPr>
                <w:rFonts w:ascii="CordiaUPC" w:hAnsi="CordiaUPC" w:cs="CordiaUPC"/>
                <w:sz w:val="20"/>
                <w:lang w:val="en-GB"/>
              </w:rPr>
            </w:pPr>
            <w:r w:rsidRPr="009E2363">
              <w:rPr>
                <w:rFonts w:ascii="CordiaUPC" w:hAnsi="CordiaUPC" w:cs="CordiaUPC" w:hint="cs"/>
                <w:sz w:val="20"/>
                <w:lang w:val="en-GB"/>
              </w:rPr>
              <w:t>-</w:t>
            </w:r>
          </w:p>
        </w:tc>
        <w:tc>
          <w:tcPr>
            <w:tcW w:w="630" w:type="dxa"/>
            <w:vAlign w:val="bottom"/>
          </w:tcPr>
          <w:p w14:paraId="1D119146" w14:textId="19C75075" w:rsidR="00376EC0" w:rsidRPr="009E2363" w:rsidRDefault="00376EC0" w:rsidP="00376EC0">
            <w:pPr>
              <w:pStyle w:val="index"/>
              <w:tabs>
                <w:tab w:val="decimal" w:pos="532"/>
              </w:tabs>
              <w:spacing w:after="0" w:line="240" w:lineRule="exact"/>
              <w:ind w:left="-14"/>
              <w:rPr>
                <w:rFonts w:ascii="CordiaUPC" w:hAnsi="CordiaUPC" w:cs="CordiaUPC"/>
                <w:sz w:val="20"/>
                <w:lang w:val="en-US" w:bidi="th-TH"/>
              </w:rPr>
            </w:pPr>
            <w:r w:rsidRPr="009E2363">
              <w:rPr>
                <w:rFonts w:ascii="CordiaUPC" w:hAnsi="CordiaUPC" w:cs="CordiaUPC" w:hint="cs"/>
                <w:sz w:val="20"/>
                <w:lang w:val="en-GB"/>
              </w:rPr>
              <w:t>-</w:t>
            </w:r>
          </w:p>
        </w:tc>
        <w:tc>
          <w:tcPr>
            <w:tcW w:w="666" w:type="dxa"/>
            <w:vAlign w:val="bottom"/>
          </w:tcPr>
          <w:p w14:paraId="45FEFAC1" w14:textId="77777777" w:rsidR="00376EC0" w:rsidRPr="009E2363" w:rsidRDefault="00376EC0" w:rsidP="00376EC0">
            <w:pPr>
              <w:pStyle w:val="index"/>
              <w:tabs>
                <w:tab w:val="decimal" w:pos="554"/>
              </w:tabs>
              <w:spacing w:after="0" w:line="240" w:lineRule="exact"/>
              <w:ind w:left="-14"/>
              <w:rPr>
                <w:rFonts w:ascii="CordiaUPC" w:hAnsi="CordiaUPC" w:cs="CordiaUPC"/>
                <w:sz w:val="20"/>
                <w:lang w:val="en-GB"/>
              </w:rPr>
            </w:pPr>
            <w:r w:rsidRPr="009E2363">
              <w:rPr>
                <w:rFonts w:ascii="CordiaUPC" w:hAnsi="CordiaUPC" w:cs="CordiaUPC" w:hint="cs"/>
                <w:sz w:val="20"/>
                <w:lang w:val="en-GB"/>
              </w:rPr>
              <w:t>-</w:t>
            </w:r>
          </w:p>
        </w:tc>
        <w:tc>
          <w:tcPr>
            <w:tcW w:w="671" w:type="dxa"/>
            <w:shd w:val="clear" w:color="auto" w:fill="auto"/>
            <w:vAlign w:val="bottom"/>
          </w:tcPr>
          <w:p w14:paraId="61E68D29" w14:textId="1F122A16" w:rsidR="00376EC0" w:rsidRPr="009E2363" w:rsidRDefault="00376EC0" w:rsidP="00376EC0">
            <w:pPr>
              <w:pStyle w:val="index"/>
              <w:tabs>
                <w:tab w:val="decimal" w:pos="605"/>
              </w:tabs>
              <w:spacing w:after="0" w:line="240" w:lineRule="exact"/>
              <w:ind w:left="-14"/>
              <w:rPr>
                <w:rFonts w:ascii="CordiaUPC" w:hAnsi="CordiaUPC" w:cs="CordiaUPC"/>
                <w:sz w:val="20"/>
                <w:lang w:val="en-GB"/>
              </w:rPr>
            </w:pPr>
            <w:r w:rsidRPr="009E2363">
              <w:rPr>
                <w:rFonts w:ascii="CordiaUPC" w:hAnsi="CordiaUPC" w:cs="CordiaUPC"/>
                <w:sz w:val="20"/>
                <w:lang w:val="en-GB"/>
              </w:rPr>
              <w:t>117</w:t>
            </w:r>
          </w:p>
        </w:tc>
        <w:tc>
          <w:tcPr>
            <w:tcW w:w="634" w:type="dxa"/>
            <w:gridSpan w:val="3"/>
            <w:vAlign w:val="bottom"/>
          </w:tcPr>
          <w:p w14:paraId="64C24FEF" w14:textId="5A7CD2A8" w:rsidR="00376EC0" w:rsidRPr="009E2363" w:rsidRDefault="00376EC0" w:rsidP="00376EC0">
            <w:pPr>
              <w:pStyle w:val="index"/>
              <w:tabs>
                <w:tab w:val="decimal" w:pos="543"/>
              </w:tabs>
              <w:spacing w:after="0" w:line="240" w:lineRule="exact"/>
              <w:ind w:left="-14"/>
              <w:rPr>
                <w:rFonts w:ascii="CordiaUPC" w:hAnsi="CordiaUPC" w:cs="CordiaUPC"/>
                <w:sz w:val="20"/>
                <w:lang w:val="en-GB"/>
              </w:rPr>
            </w:pPr>
            <w:r w:rsidRPr="009E2363">
              <w:rPr>
                <w:rFonts w:ascii="CordiaUPC" w:hAnsi="CordiaUPC" w:cs="CordiaUPC"/>
                <w:sz w:val="20"/>
              </w:rPr>
              <w:t>117</w:t>
            </w:r>
          </w:p>
        </w:tc>
        <w:tc>
          <w:tcPr>
            <w:tcW w:w="720" w:type="dxa"/>
            <w:shd w:val="clear" w:color="auto" w:fill="auto"/>
            <w:vAlign w:val="bottom"/>
          </w:tcPr>
          <w:p w14:paraId="3993B62B" w14:textId="2C637E4B" w:rsidR="00376EC0" w:rsidRPr="009E2363" w:rsidRDefault="00376EC0" w:rsidP="00376EC0">
            <w:pPr>
              <w:pStyle w:val="index"/>
              <w:tabs>
                <w:tab w:val="decimal" w:pos="650"/>
              </w:tabs>
              <w:spacing w:after="0" w:line="240" w:lineRule="exact"/>
              <w:ind w:left="-14"/>
              <w:rPr>
                <w:rFonts w:ascii="CordiaUPC" w:hAnsi="CordiaUPC" w:cs="CordiaUPC"/>
                <w:sz w:val="20"/>
                <w:lang w:val="en-GB" w:bidi="th-TH"/>
              </w:rPr>
            </w:pPr>
            <w:r w:rsidRPr="009E2363">
              <w:rPr>
                <w:rFonts w:ascii="CordiaUPC" w:hAnsi="CordiaUPC" w:cs="CordiaUPC" w:hint="cs"/>
                <w:sz w:val="20"/>
                <w:cs/>
                <w:lang w:val="en-GB" w:bidi="th-TH"/>
              </w:rPr>
              <w:t>-</w:t>
            </w:r>
          </w:p>
        </w:tc>
        <w:tc>
          <w:tcPr>
            <w:tcW w:w="653" w:type="dxa"/>
            <w:gridSpan w:val="2"/>
            <w:shd w:val="clear" w:color="auto" w:fill="auto"/>
            <w:vAlign w:val="bottom"/>
          </w:tcPr>
          <w:p w14:paraId="59C02F5E" w14:textId="5D0C42F6" w:rsidR="00376EC0" w:rsidRPr="009E2363" w:rsidRDefault="00376EC0" w:rsidP="00376EC0">
            <w:pPr>
              <w:pStyle w:val="index"/>
              <w:tabs>
                <w:tab w:val="decimal" w:pos="533"/>
              </w:tabs>
              <w:spacing w:after="0" w:line="240" w:lineRule="exact"/>
              <w:ind w:left="-14"/>
              <w:rPr>
                <w:rFonts w:ascii="CordiaUPC" w:hAnsi="CordiaUPC" w:cs="CordiaUPC"/>
                <w:sz w:val="20"/>
                <w:lang w:val="en-GB"/>
              </w:rPr>
            </w:pPr>
            <w:r w:rsidRPr="009E2363">
              <w:rPr>
                <w:rFonts w:ascii="CordiaUPC" w:hAnsi="CordiaUPC" w:cs="CordiaUPC" w:hint="cs"/>
                <w:sz w:val="20"/>
                <w:cs/>
                <w:lang w:val="en-GB" w:bidi="th-TH"/>
              </w:rPr>
              <w:t>-</w:t>
            </w:r>
          </w:p>
        </w:tc>
        <w:tc>
          <w:tcPr>
            <w:tcW w:w="697" w:type="dxa"/>
            <w:shd w:val="clear" w:color="auto" w:fill="auto"/>
            <w:vAlign w:val="bottom"/>
          </w:tcPr>
          <w:p w14:paraId="3CE608FB" w14:textId="34BD5DDD" w:rsidR="00376EC0" w:rsidRPr="009E2363" w:rsidRDefault="00376EC0" w:rsidP="00376EC0">
            <w:pPr>
              <w:pStyle w:val="index"/>
              <w:tabs>
                <w:tab w:val="decimal" w:pos="630"/>
              </w:tabs>
              <w:spacing w:after="0" w:line="240" w:lineRule="exact"/>
              <w:ind w:left="-14"/>
              <w:rPr>
                <w:rFonts w:ascii="CordiaUPC" w:hAnsi="CordiaUPC" w:cs="CordiaUPC"/>
                <w:sz w:val="20"/>
                <w:lang w:val="en-GB"/>
              </w:rPr>
            </w:pPr>
            <w:r w:rsidRPr="009E2363">
              <w:rPr>
                <w:rFonts w:ascii="CordiaUPC" w:hAnsi="CordiaUPC" w:cs="CordiaUPC"/>
                <w:sz w:val="20"/>
                <w:lang w:val="en-GB"/>
              </w:rPr>
              <w:t>117</w:t>
            </w:r>
          </w:p>
        </w:tc>
        <w:tc>
          <w:tcPr>
            <w:tcW w:w="720" w:type="dxa"/>
            <w:gridSpan w:val="2"/>
            <w:shd w:val="clear" w:color="auto" w:fill="auto"/>
            <w:vAlign w:val="bottom"/>
          </w:tcPr>
          <w:p w14:paraId="5FF36B3C" w14:textId="77777777" w:rsidR="00376EC0" w:rsidRPr="009E2363" w:rsidRDefault="00376EC0" w:rsidP="00376EC0">
            <w:pPr>
              <w:pStyle w:val="index"/>
              <w:tabs>
                <w:tab w:val="decimal" w:pos="630"/>
              </w:tabs>
              <w:spacing w:after="0" w:line="240" w:lineRule="exact"/>
              <w:ind w:left="-14"/>
              <w:rPr>
                <w:rFonts w:ascii="CordiaUPC" w:hAnsi="CordiaUPC" w:cs="CordiaUPC"/>
                <w:sz w:val="20"/>
                <w:lang w:val="en-GB"/>
              </w:rPr>
            </w:pPr>
            <w:r w:rsidRPr="009E2363">
              <w:rPr>
                <w:rFonts w:ascii="CordiaUPC" w:hAnsi="CordiaUPC" w:cs="CordiaUPC"/>
                <w:sz w:val="20"/>
                <w:lang w:val="en-GB"/>
              </w:rPr>
              <w:t>117</w:t>
            </w:r>
          </w:p>
        </w:tc>
        <w:tc>
          <w:tcPr>
            <w:tcW w:w="716" w:type="dxa"/>
            <w:vAlign w:val="bottom"/>
          </w:tcPr>
          <w:p w14:paraId="1865C5C6" w14:textId="3E5F9C3D" w:rsidR="00376EC0" w:rsidRPr="009E2363" w:rsidRDefault="00376EC0" w:rsidP="00376EC0">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hint="cs"/>
                <w:sz w:val="20"/>
                <w:cs/>
                <w:lang w:val="en-GB" w:bidi="th-TH"/>
              </w:rPr>
              <w:t>-</w:t>
            </w:r>
          </w:p>
        </w:tc>
        <w:tc>
          <w:tcPr>
            <w:tcW w:w="657" w:type="dxa"/>
            <w:vAlign w:val="bottom"/>
          </w:tcPr>
          <w:p w14:paraId="136102C4" w14:textId="77777777" w:rsidR="00376EC0" w:rsidRPr="009E2363" w:rsidRDefault="00376EC0" w:rsidP="00376EC0">
            <w:pPr>
              <w:pStyle w:val="index"/>
              <w:tabs>
                <w:tab w:val="decimal" w:pos="542"/>
              </w:tabs>
              <w:spacing w:after="0" w:line="240" w:lineRule="exact"/>
              <w:ind w:left="-14"/>
              <w:rPr>
                <w:rFonts w:ascii="CordiaUPC" w:hAnsi="CordiaUPC" w:cs="CordiaUPC"/>
                <w:sz w:val="20"/>
                <w:lang w:val="en-GB"/>
              </w:rPr>
            </w:pPr>
            <w:r w:rsidRPr="009E2363">
              <w:rPr>
                <w:rFonts w:ascii="CordiaUPC" w:hAnsi="CordiaUPC" w:cs="CordiaUPC"/>
                <w:sz w:val="20"/>
                <w:lang w:val="en-GB" w:bidi="th-TH"/>
              </w:rPr>
              <w:t>-</w:t>
            </w:r>
          </w:p>
        </w:tc>
      </w:tr>
      <w:tr w:rsidR="00376EC0" w:rsidRPr="009E2363" w14:paraId="0725E6BC" w14:textId="77777777" w:rsidTr="00BA056D">
        <w:tc>
          <w:tcPr>
            <w:tcW w:w="1838" w:type="dxa"/>
            <w:shd w:val="clear" w:color="auto" w:fill="auto"/>
            <w:vAlign w:val="bottom"/>
          </w:tcPr>
          <w:p w14:paraId="0D696DBF" w14:textId="77777777" w:rsidR="00376EC0" w:rsidRPr="009E2363" w:rsidRDefault="00376EC0" w:rsidP="00376EC0">
            <w:pPr>
              <w:pStyle w:val="index"/>
              <w:spacing w:after="0" w:line="240" w:lineRule="exact"/>
              <w:ind w:right="-90"/>
              <w:rPr>
                <w:rFonts w:ascii="CordiaUPC" w:hAnsi="CordiaUPC" w:cs="CordiaUPC"/>
                <w:sz w:val="20"/>
                <w:lang w:val="en-GB"/>
              </w:rPr>
            </w:pPr>
            <w:r w:rsidRPr="009E2363">
              <w:rPr>
                <w:rFonts w:ascii="CordiaUPC" w:hAnsi="CordiaUPC" w:cs="CordiaUPC"/>
                <w:sz w:val="20"/>
                <w:lang w:val="en-GB"/>
              </w:rPr>
              <w:t>TTB Consumer Co., Ltd.</w:t>
            </w:r>
          </w:p>
        </w:tc>
        <w:tc>
          <w:tcPr>
            <w:tcW w:w="1170" w:type="dxa"/>
            <w:shd w:val="clear" w:color="auto" w:fill="auto"/>
            <w:vAlign w:val="bottom"/>
          </w:tcPr>
          <w:p w14:paraId="20A3EF50" w14:textId="77777777" w:rsidR="00376EC0" w:rsidRPr="009E2363" w:rsidRDefault="00376EC0" w:rsidP="00376EC0">
            <w:pPr>
              <w:pStyle w:val="index"/>
              <w:spacing w:after="0" w:line="240" w:lineRule="exact"/>
              <w:jc w:val="center"/>
              <w:rPr>
                <w:rFonts w:ascii="CordiaUPC" w:hAnsi="CordiaUPC" w:cs="CordiaUPC"/>
                <w:sz w:val="20"/>
                <w:lang w:val="en-US"/>
              </w:rPr>
            </w:pPr>
            <w:r w:rsidRPr="009E2363">
              <w:rPr>
                <w:rFonts w:ascii="CordiaUPC" w:hAnsi="CordiaUPC" w:cs="CordiaUPC"/>
                <w:sz w:val="20"/>
                <w:lang w:val="en-GB"/>
              </w:rPr>
              <w:t>B</w:t>
            </w:r>
            <w:r w:rsidRPr="009E2363">
              <w:rPr>
                <w:rFonts w:ascii="CordiaUPC" w:hAnsi="CordiaUPC" w:cs="CordiaUPC" w:hint="cs"/>
                <w:sz w:val="20"/>
                <w:lang w:val="en-GB"/>
              </w:rPr>
              <w:t>roker</w:t>
            </w:r>
            <w:r w:rsidRPr="009E2363">
              <w:rPr>
                <w:rFonts w:ascii="CordiaUPC" w:hAnsi="CordiaUPC" w:cs="CordiaUPC"/>
                <w:sz w:val="20"/>
                <w:lang w:val="en-GB"/>
              </w:rPr>
              <w:t>age service</w:t>
            </w:r>
          </w:p>
        </w:tc>
        <w:tc>
          <w:tcPr>
            <w:tcW w:w="630" w:type="dxa"/>
            <w:shd w:val="clear" w:color="auto" w:fill="auto"/>
            <w:vAlign w:val="bottom"/>
          </w:tcPr>
          <w:p w14:paraId="4C208902" w14:textId="79B4AFDE" w:rsidR="00376EC0" w:rsidRPr="009E2363" w:rsidRDefault="00376EC0" w:rsidP="00376EC0">
            <w:pPr>
              <w:pStyle w:val="index"/>
              <w:spacing w:after="0" w:line="240" w:lineRule="exact"/>
              <w:ind w:right="90"/>
              <w:jc w:val="right"/>
              <w:rPr>
                <w:rFonts w:ascii="CordiaUPC" w:hAnsi="CordiaUPC" w:cs="CordiaUPC"/>
                <w:sz w:val="20"/>
                <w:lang w:val="en-GB"/>
              </w:rPr>
            </w:pPr>
            <w:r w:rsidRPr="009E2363">
              <w:rPr>
                <w:rFonts w:ascii="CordiaUPC" w:hAnsi="CordiaUPC" w:cs="CordiaUPC"/>
                <w:sz w:val="20"/>
                <w:lang w:val="en-GB"/>
              </w:rPr>
              <w:t>100.00</w:t>
            </w:r>
          </w:p>
        </w:tc>
        <w:tc>
          <w:tcPr>
            <w:tcW w:w="666" w:type="dxa"/>
            <w:shd w:val="clear" w:color="auto" w:fill="auto"/>
            <w:vAlign w:val="bottom"/>
          </w:tcPr>
          <w:p w14:paraId="1734ED5E" w14:textId="77777777" w:rsidR="00376EC0" w:rsidRPr="009E2363" w:rsidRDefault="00376EC0" w:rsidP="00376EC0">
            <w:pPr>
              <w:pStyle w:val="index"/>
              <w:spacing w:after="0" w:line="240" w:lineRule="exact"/>
              <w:ind w:right="90"/>
              <w:jc w:val="right"/>
              <w:rPr>
                <w:rFonts w:ascii="CordiaUPC" w:hAnsi="CordiaUPC" w:cs="CordiaUPC"/>
                <w:sz w:val="20"/>
                <w:lang w:val="en-GB"/>
              </w:rPr>
            </w:pPr>
            <w:r w:rsidRPr="009E2363">
              <w:rPr>
                <w:rFonts w:ascii="CordiaUPC" w:hAnsi="CordiaUPC" w:cs="CordiaUPC"/>
                <w:sz w:val="20"/>
                <w:lang w:val="en-GB"/>
              </w:rPr>
              <w:t>100.00</w:t>
            </w:r>
          </w:p>
        </w:tc>
        <w:tc>
          <w:tcPr>
            <w:tcW w:w="612" w:type="dxa"/>
            <w:shd w:val="clear" w:color="auto" w:fill="auto"/>
            <w:vAlign w:val="bottom"/>
          </w:tcPr>
          <w:p w14:paraId="6482E83E" w14:textId="77777777" w:rsidR="00376EC0" w:rsidRPr="009E2363" w:rsidRDefault="00376EC0" w:rsidP="00376EC0">
            <w:pPr>
              <w:pStyle w:val="index"/>
              <w:tabs>
                <w:tab w:val="decimal" w:pos="540"/>
              </w:tabs>
              <w:spacing w:after="0" w:line="240" w:lineRule="exact"/>
              <w:rPr>
                <w:rFonts w:ascii="CordiaUPC" w:hAnsi="CordiaUPC" w:cs="CordiaUPC"/>
                <w:sz w:val="20"/>
                <w:lang w:val="en-GB"/>
              </w:rPr>
            </w:pPr>
            <w:r w:rsidRPr="009E2363">
              <w:rPr>
                <w:rFonts w:ascii="CordiaUPC" w:hAnsi="CordiaUPC" w:cs="CordiaUPC"/>
                <w:sz w:val="20"/>
                <w:lang w:val="en-GB"/>
              </w:rPr>
              <w:t>30</w:t>
            </w:r>
          </w:p>
        </w:tc>
        <w:tc>
          <w:tcPr>
            <w:tcW w:w="679" w:type="dxa"/>
            <w:shd w:val="clear" w:color="auto" w:fill="auto"/>
            <w:vAlign w:val="bottom"/>
          </w:tcPr>
          <w:p w14:paraId="0D147C1A" w14:textId="77777777" w:rsidR="00376EC0" w:rsidRPr="009E2363" w:rsidRDefault="00376EC0" w:rsidP="00376EC0">
            <w:pPr>
              <w:pStyle w:val="index"/>
              <w:tabs>
                <w:tab w:val="decimal" w:pos="540"/>
              </w:tabs>
              <w:spacing w:after="0" w:line="240" w:lineRule="exact"/>
              <w:rPr>
                <w:rFonts w:ascii="CordiaUPC" w:hAnsi="CordiaUPC" w:cs="CordiaUPC"/>
                <w:sz w:val="20"/>
                <w:lang w:val="en-GB"/>
              </w:rPr>
            </w:pPr>
            <w:r w:rsidRPr="009E2363">
              <w:rPr>
                <w:rFonts w:ascii="CordiaUPC" w:hAnsi="CordiaUPC" w:cs="CordiaUPC"/>
                <w:sz w:val="20"/>
                <w:lang w:val="en-GB"/>
              </w:rPr>
              <w:t>30</w:t>
            </w:r>
          </w:p>
        </w:tc>
        <w:tc>
          <w:tcPr>
            <w:tcW w:w="648" w:type="dxa"/>
            <w:vAlign w:val="bottom"/>
          </w:tcPr>
          <w:p w14:paraId="65E9A24C" w14:textId="44D616CB" w:rsidR="00376EC0" w:rsidRPr="009E2363" w:rsidRDefault="00376EC0" w:rsidP="00376EC0">
            <w:pPr>
              <w:pStyle w:val="index"/>
              <w:tabs>
                <w:tab w:val="decimal" w:pos="566"/>
              </w:tabs>
              <w:spacing w:after="0" w:line="240" w:lineRule="exact"/>
              <w:ind w:left="-14"/>
              <w:rPr>
                <w:rFonts w:ascii="CordiaUPC" w:hAnsi="CordiaUPC" w:cs="CordiaUPC"/>
                <w:sz w:val="20"/>
                <w:lang w:val="en-GB" w:bidi="th-TH"/>
              </w:rPr>
            </w:pPr>
            <w:r w:rsidRPr="009E2363">
              <w:rPr>
                <w:rFonts w:ascii="CordiaUPC" w:hAnsi="CordiaUPC" w:cs="CordiaUPC"/>
                <w:sz w:val="20"/>
                <w:lang w:val="en-GB"/>
              </w:rPr>
              <w:t>-</w:t>
            </w:r>
          </w:p>
        </w:tc>
        <w:tc>
          <w:tcPr>
            <w:tcW w:w="657" w:type="dxa"/>
            <w:vAlign w:val="bottom"/>
          </w:tcPr>
          <w:p w14:paraId="4F0427EF" w14:textId="77777777" w:rsidR="00376EC0" w:rsidRPr="009E2363" w:rsidRDefault="00376EC0" w:rsidP="00376EC0">
            <w:pPr>
              <w:pStyle w:val="index"/>
              <w:tabs>
                <w:tab w:val="decimal" w:pos="548"/>
              </w:tabs>
              <w:spacing w:after="0" w:line="240" w:lineRule="exact"/>
              <w:rPr>
                <w:rFonts w:ascii="CordiaUPC" w:hAnsi="CordiaUPC" w:cs="CordiaUPC"/>
                <w:sz w:val="20"/>
                <w:lang w:bidi="th-TH"/>
              </w:rPr>
            </w:pPr>
            <w:r w:rsidRPr="009E2363">
              <w:rPr>
                <w:rFonts w:ascii="CordiaUPC" w:hAnsi="CordiaUPC" w:cs="CordiaUPC"/>
                <w:sz w:val="20"/>
                <w:lang w:val="en-GB"/>
              </w:rPr>
              <w:t>-</w:t>
            </w:r>
          </w:p>
        </w:tc>
        <w:tc>
          <w:tcPr>
            <w:tcW w:w="684" w:type="dxa"/>
            <w:vAlign w:val="bottom"/>
          </w:tcPr>
          <w:p w14:paraId="6D7CCBFF" w14:textId="77777777" w:rsidR="00376EC0" w:rsidRPr="009E2363" w:rsidRDefault="00376EC0" w:rsidP="00376EC0">
            <w:pPr>
              <w:pStyle w:val="index"/>
              <w:tabs>
                <w:tab w:val="decimal" w:pos="540"/>
              </w:tabs>
              <w:spacing w:after="0" w:line="240" w:lineRule="exact"/>
              <w:ind w:left="-14"/>
              <w:rPr>
                <w:rFonts w:ascii="CordiaUPC" w:hAnsi="CordiaUPC" w:cs="CordiaUPC"/>
                <w:sz w:val="20"/>
                <w:lang w:val="en-GB"/>
              </w:rPr>
            </w:pPr>
            <w:r w:rsidRPr="009E2363">
              <w:rPr>
                <w:rFonts w:ascii="CordiaUPC" w:hAnsi="CordiaUPC" w:cs="CordiaUPC" w:hint="cs"/>
                <w:sz w:val="20"/>
                <w:cs/>
                <w:lang w:bidi="th-TH"/>
              </w:rPr>
              <w:t>-</w:t>
            </w:r>
          </w:p>
        </w:tc>
        <w:tc>
          <w:tcPr>
            <w:tcW w:w="630" w:type="dxa"/>
            <w:vAlign w:val="bottom"/>
          </w:tcPr>
          <w:p w14:paraId="67AADD1C" w14:textId="77777777" w:rsidR="00376EC0" w:rsidRPr="009E2363" w:rsidRDefault="00376EC0" w:rsidP="00376EC0">
            <w:pPr>
              <w:pStyle w:val="index"/>
              <w:tabs>
                <w:tab w:val="decimal" w:pos="469"/>
              </w:tabs>
              <w:spacing w:after="0" w:line="240" w:lineRule="exact"/>
              <w:ind w:left="-14"/>
              <w:rPr>
                <w:rFonts w:ascii="CordiaUPC" w:hAnsi="CordiaUPC" w:cs="CordiaUPC"/>
                <w:sz w:val="20"/>
                <w:lang w:val="en-GB"/>
              </w:rPr>
            </w:pPr>
            <w:r w:rsidRPr="009E2363">
              <w:rPr>
                <w:rFonts w:ascii="CordiaUPC" w:hAnsi="CordiaUPC" w:cs="CordiaUPC"/>
                <w:sz w:val="20"/>
                <w:lang w:val="en-GB"/>
              </w:rPr>
              <w:t>-</w:t>
            </w:r>
          </w:p>
        </w:tc>
        <w:tc>
          <w:tcPr>
            <w:tcW w:w="630" w:type="dxa"/>
            <w:vAlign w:val="bottom"/>
          </w:tcPr>
          <w:p w14:paraId="20F17588" w14:textId="0E665187" w:rsidR="00376EC0" w:rsidRPr="009E2363" w:rsidRDefault="00376EC0" w:rsidP="00376EC0">
            <w:pPr>
              <w:pStyle w:val="index"/>
              <w:tabs>
                <w:tab w:val="decimal" w:pos="532"/>
              </w:tabs>
              <w:spacing w:after="0" w:line="240" w:lineRule="exact"/>
              <w:ind w:left="-14"/>
              <w:rPr>
                <w:rFonts w:ascii="CordiaUPC" w:hAnsi="CordiaUPC" w:cs="CordiaUPC"/>
                <w:sz w:val="20"/>
                <w:lang w:val="en-GB" w:bidi="th-TH"/>
              </w:rPr>
            </w:pPr>
            <w:r w:rsidRPr="009E2363">
              <w:rPr>
                <w:rFonts w:ascii="CordiaUPC" w:hAnsi="CordiaUPC" w:cs="CordiaUPC"/>
                <w:sz w:val="20"/>
                <w:lang w:val="en-GB"/>
              </w:rPr>
              <w:t>-</w:t>
            </w:r>
          </w:p>
        </w:tc>
        <w:tc>
          <w:tcPr>
            <w:tcW w:w="666" w:type="dxa"/>
            <w:vAlign w:val="bottom"/>
          </w:tcPr>
          <w:p w14:paraId="6A36ADA2" w14:textId="77777777" w:rsidR="00376EC0" w:rsidRPr="009E2363" w:rsidRDefault="00376EC0" w:rsidP="00376EC0">
            <w:pPr>
              <w:pStyle w:val="index"/>
              <w:tabs>
                <w:tab w:val="decimal" w:pos="554"/>
              </w:tabs>
              <w:spacing w:after="0" w:line="240" w:lineRule="exact"/>
              <w:ind w:left="-14"/>
              <w:rPr>
                <w:rFonts w:ascii="CordiaUPC" w:hAnsi="CordiaUPC" w:cs="CordiaUPC"/>
                <w:sz w:val="20"/>
                <w:lang w:val="en-GB"/>
              </w:rPr>
            </w:pPr>
            <w:r w:rsidRPr="009E2363">
              <w:rPr>
                <w:rFonts w:ascii="CordiaUPC" w:hAnsi="CordiaUPC" w:cs="CordiaUPC"/>
                <w:sz w:val="20"/>
                <w:lang w:val="en-GB"/>
              </w:rPr>
              <w:t>-</w:t>
            </w:r>
          </w:p>
        </w:tc>
        <w:tc>
          <w:tcPr>
            <w:tcW w:w="671" w:type="dxa"/>
            <w:shd w:val="clear" w:color="auto" w:fill="auto"/>
            <w:vAlign w:val="bottom"/>
          </w:tcPr>
          <w:p w14:paraId="4EB007C7" w14:textId="16E54B70" w:rsidR="00376EC0" w:rsidRPr="009E2363" w:rsidRDefault="00376EC0" w:rsidP="00376EC0">
            <w:pPr>
              <w:pStyle w:val="index"/>
              <w:tabs>
                <w:tab w:val="decimal" w:pos="605"/>
              </w:tabs>
              <w:spacing w:after="0" w:line="240" w:lineRule="exact"/>
              <w:ind w:left="-14"/>
              <w:rPr>
                <w:rFonts w:ascii="CordiaUPC" w:hAnsi="CordiaUPC" w:cs="CordiaUPC"/>
                <w:sz w:val="20"/>
                <w:lang w:val="en-GB"/>
              </w:rPr>
            </w:pPr>
            <w:r w:rsidRPr="009E2363">
              <w:rPr>
                <w:rFonts w:ascii="CordiaUPC" w:hAnsi="CordiaUPC" w:cs="CordiaUPC"/>
                <w:sz w:val="20"/>
                <w:lang w:val="en-GB"/>
              </w:rPr>
              <w:t>30</w:t>
            </w:r>
          </w:p>
        </w:tc>
        <w:tc>
          <w:tcPr>
            <w:tcW w:w="634" w:type="dxa"/>
            <w:gridSpan w:val="3"/>
            <w:vAlign w:val="bottom"/>
          </w:tcPr>
          <w:p w14:paraId="522734A9" w14:textId="02963704" w:rsidR="00376EC0" w:rsidRPr="009E2363" w:rsidRDefault="00376EC0" w:rsidP="00376EC0">
            <w:pPr>
              <w:pStyle w:val="index"/>
              <w:tabs>
                <w:tab w:val="decimal" w:pos="543"/>
              </w:tabs>
              <w:spacing w:after="0" w:line="240" w:lineRule="exact"/>
              <w:ind w:left="-14"/>
              <w:rPr>
                <w:rFonts w:ascii="CordiaUPC" w:hAnsi="CordiaUPC" w:cs="CordiaUPC"/>
                <w:sz w:val="20"/>
              </w:rPr>
            </w:pPr>
            <w:r w:rsidRPr="009E2363">
              <w:rPr>
                <w:rFonts w:ascii="CordiaUPC" w:hAnsi="CordiaUPC" w:cs="CordiaUPC"/>
                <w:sz w:val="20"/>
                <w:lang w:bidi="th-TH"/>
              </w:rPr>
              <w:t>30</w:t>
            </w:r>
          </w:p>
        </w:tc>
        <w:tc>
          <w:tcPr>
            <w:tcW w:w="720" w:type="dxa"/>
            <w:shd w:val="clear" w:color="auto" w:fill="auto"/>
            <w:vAlign w:val="bottom"/>
          </w:tcPr>
          <w:p w14:paraId="451C094B" w14:textId="7FF0BEBC" w:rsidR="00376EC0" w:rsidRPr="009E2363" w:rsidRDefault="00376EC0" w:rsidP="00376EC0">
            <w:pPr>
              <w:pStyle w:val="index"/>
              <w:tabs>
                <w:tab w:val="decimal" w:pos="650"/>
              </w:tabs>
              <w:spacing w:after="0" w:line="240" w:lineRule="exact"/>
              <w:ind w:left="-14"/>
              <w:rPr>
                <w:rFonts w:ascii="CordiaUPC" w:hAnsi="CordiaUPC" w:cs="CordiaUPC"/>
                <w:sz w:val="20"/>
                <w:lang w:val="en-GB" w:bidi="th-TH"/>
              </w:rPr>
            </w:pPr>
            <w:r w:rsidRPr="009E2363">
              <w:rPr>
                <w:rFonts w:ascii="CordiaUPC" w:hAnsi="CordiaUPC" w:cs="CordiaUPC" w:hint="cs"/>
                <w:sz w:val="20"/>
                <w:cs/>
                <w:lang w:val="en-GB" w:bidi="th-TH"/>
              </w:rPr>
              <w:t>-</w:t>
            </w:r>
          </w:p>
        </w:tc>
        <w:tc>
          <w:tcPr>
            <w:tcW w:w="653" w:type="dxa"/>
            <w:gridSpan w:val="2"/>
            <w:shd w:val="clear" w:color="auto" w:fill="auto"/>
            <w:vAlign w:val="bottom"/>
          </w:tcPr>
          <w:p w14:paraId="5F9D4A2D" w14:textId="77777777" w:rsidR="00376EC0" w:rsidRPr="009E2363" w:rsidRDefault="00376EC0" w:rsidP="00376EC0">
            <w:pPr>
              <w:pStyle w:val="index"/>
              <w:tabs>
                <w:tab w:val="decimal" w:pos="533"/>
              </w:tabs>
              <w:spacing w:after="0" w:line="240" w:lineRule="exact"/>
              <w:ind w:left="144"/>
              <w:rPr>
                <w:rFonts w:ascii="CordiaUPC" w:hAnsi="CordiaUPC" w:cs="CordiaUPC"/>
                <w:sz w:val="20"/>
                <w:lang w:bidi="th-TH"/>
              </w:rPr>
            </w:pPr>
            <w:r w:rsidRPr="009E2363">
              <w:rPr>
                <w:rFonts w:ascii="CordiaUPC" w:hAnsi="CordiaUPC" w:cs="CordiaUPC"/>
                <w:sz w:val="20"/>
                <w:lang w:bidi="th-TH"/>
              </w:rPr>
              <w:t>-</w:t>
            </w:r>
          </w:p>
        </w:tc>
        <w:tc>
          <w:tcPr>
            <w:tcW w:w="697" w:type="dxa"/>
            <w:shd w:val="clear" w:color="auto" w:fill="auto"/>
            <w:vAlign w:val="bottom"/>
          </w:tcPr>
          <w:p w14:paraId="30338893" w14:textId="5FC6B6DB" w:rsidR="00376EC0" w:rsidRPr="009E2363" w:rsidRDefault="00376EC0" w:rsidP="00376EC0">
            <w:pPr>
              <w:pStyle w:val="index"/>
              <w:tabs>
                <w:tab w:val="decimal" w:pos="630"/>
              </w:tabs>
              <w:spacing w:after="0" w:line="240" w:lineRule="exact"/>
              <w:ind w:left="-14"/>
              <w:rPr>
                <w:rFonts w:ascii="CordiaUPC" w:hAnsi="CordiaUPC" w:cs="CordiaUPC"/>
                <w:sz w:val="20"/>
                <w:cs/>
                <w:lang w:val="en-GB" w:bidi="th-TH"/>
              </w:rPr>
            </w:pPr>
            <w:r w:rsidRPr="009E2363">
              <w:rPr>
                <w:rFonts w:ascii="CordiaUPC" w:hAnsi="CordiaUPC" w:cs="CordiaUPC"/>
                <w:sz w:val="20"/>
                <w:lang w:val="en-GB"/>
              </w:rPr>
              <w:t>30</w:t>
            </w:r>
          </w:p>
        </w:tc>
        <w:tc>
          <w:tcPr>
            <w:tcW w:w="720" w:type="dxa"/>
            <w:gridSpan w:val="2"/>
            <w:shd w:val="clear" w:color="auto" w:fill="auto"/>
            <w:vAlign w:val="bottom"/>
          </w:tcPr>
          <w:p w14:paraId="440B3C47" w14:textId="77777777" w:rsidR="00376EC0" w:rsidRPr="009E2363" w:rsidRDefault="00376EC0" w:rsidP="00376EC0">
            <w:pPr>
              <w:pStyle w:val="index"/>
              <w:tabs>
                <w:tab w:val="decimal" w:pos="630"/>
              </w:tabs>
              <w:spacing w:after="0" w:line="240" w:lineRule="exact"/>
              <w:ind w:left="-14"/>
              <w:rPr>
                <w:rFonts w:ascii="CordiaUPC" w:hAnsi="CordiaUPC" w:cs="CordiaUPC"/>
                <w:sz w:val="20"/>
                <w:lang w:val="en-GB"/>
              </w:rPr>
            </w:pPr>
            <w:r w:rsidRPr="009E2363">
              <w:rPr>
                <w:rFonts w:ascii="CordiaUPC" w:hAnsi="CordiaUPC" w:cs="CordiaUPC"/>
                <w:sz w:val="20"/>
                <w:lang w:val="en-GB"/>
              </w:rPr>
              <w:t>30</w:t>
            </w:r>
          </w:p>
        </w:tc>
        <w:tc>
          <w:tcPr>
            <w:tcW w:w="716" w:type="dxa"/>
            <w:vAlign w:val="bottom"/>
          </w:tcPr>
          <w:p w14:paraId="7E145791" w14:textId="74F9B456" w:rsidR="00376EC0" w:rsidRPr="009E2363" w:rsidRDefault="00376EC0" w:rsidP="00376EC0">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hint="cs"/>
                <w:sz w:val="20"/>
                <w:cs/>
                <w:lang w:val="en-GB" w:bidi="th-TH"/>
              </w:rPr>
              <w:t>-</w:t>
            </w:r>
          </w:p>
        </w:tc>
        <w:tc>
          <w:tcPr>
            <w:tcW w:w="657" w:type="dxa"/>
            <w:vAlign w:val="bottom"/>
          </w:tcPr>
          <w:p w14:paraId="6D704577" w14:textId="77777777" w:rsidR="00376EC0" w:rsidRPr="009E2363" w:rsidRDefault="00376EC0" w:rsidP="00376EC0">
            <w:pPr>
              <w:pStyle w:val="index"/>
              <w:tabs>
                <w:tab w:val="decimal" w:pos="542"/>
              </w:tabs>
              <w:spacing w:after="0" w:line="240" w:lineRule="exact"/>
              <w:ind w:left="-14"/>
              <w:rPr>
                <w:rFonts w:ascii="CordiaUPC" w:hAnsi="CordiaUPC" w:cs="CordiaUPC"/>
                <w:sz w:val="20"/>
                <w:lang w:val="en-GB"/>
              </w:rPr>
            </w:pPr>
            <w:r w:rsidRPr="009E2363">
              <w:rPr>
                <w:rFonts w:ascii="CordiaUPC" w:hAnsi="CordiaUPC" w:cs="CordiaUPC"/>
                <w:sz w:val="20"/>
                <w:lang w:val="en-GB" w:bidi="th-TH"/>
              </w:rPr>
              <w:t>-</w:t>
            </w:r>
          </w:p>
        </w:tc>
      </w:tr>
      <w:tr w:rsidR="0078645B" w:rsidRPr="009E2363" w14:paraId="6023BC23" w14:textId="77777777" w:rsidTr="00A47089">
        <w:tc>
          <w:tcPr>
            <w:tcW w:w="1838" w:type="dxa"/>
            <w:shd w:val="clear" w:color="auto" w:fill="auto"/>
            <w:vAlign w:val="bottom"/>
          </w:tcPr>
          <w:p w14:paraId="4D3AA31C" w14:textId="77777777" w:rsidR="0078645B" w:rsidRPr="009E2363" w:rsidRDefault="0078645B" w:rsidP="00376EC0">
            <w:pPr>
              <w:spacing w:line="240" w:lineRule="exact"/>
              <w:rPr>
                <w:rFonts w:ascii="CordiaUPC" w:hAnsi="CordiaUPC" w:cs="CordiaUPC"/>
                <w:b/>
                <w:bCs/>
                <w:sz w:val="20"/>
              </w:rPr>
            </w:pPr>
          </w:p>
        </w:tc>
        <w:tc>
          <w:tcPr>
            <w:tcW w:w="1170" w:type="dxa"/>
            <w:shd w:val="clear" w:color="auto" w:fill="auto"/>
            <w:vAlign w:val="bottom"/>
          </w:tcPr>
          <w:p w14:paraId="5D9059B6" w14:textId="77777777" w:rsidR="0078645B" w:rsidRPr="009E2363" w:rsidRDefault="0078645B" w:rsidP="00376EC0">
            <w:pPr>
              <w:spacing w:line="240" w:lineRule="exact"/>
              <w:rPr>
                <w:rFonts w:ascii="CordiaUPC" w:hAnsi="CordiaUPC" w:cs="CordiaUPC"/>
                <w:sz w:val="20"/>
              </w:rPr>
            </w:pPr>
          </w:p>
        </w:tc>
        <w:tc>
          <w:tcPr>
            <w:tcW w:w="630" w:type="dxa"/>
            <w:vAlign w:val="bottom"/>
          </w:tcPr>
          <w:p w14:paraId="05CE9494" w14:textId="77777777" w:rsidR="0078645B" w:rsidRPr="009E2363" w:rsidRDefault="0078645B" w:rsidP="00376EC0">
            <w:pPr>
              <w:spacing w:line="240" w:lineRule="exact"/>
              <w:ind w:right="90"/>
              <w:rPr>
                <w:rFonts w:ascii="CordiaUPC" w:hAnsi="CordiaUPC" w:cs="CordiaUPC"/>
                <w:sz w:val="20"/>
              </w:rPr>
            </w:pPr>
          </w:p>
        </w:tc>
        <w:tc>
          <w:tcPr>
            <w:tcW w:w="666" w:type="dxa"/>
            <w:shd w:val="clear" w:color="auto" w:fill="auto"/>
            <w:vAlign w:val="bottom"/>
          </w:tcPr>
          <w:p w14:paraId="6126B619" w14:textId="77777777" w:rsidR="0078645B" w:rsidRPr="009E2363" w:rsidRDefault="0078645B" w:rsidP="00376EC0">
            <w:pPr>
              <w:spacing w:line="240" w:lineRule="exact"/>
              <w:rPr>
                <w:rFonts w:ascii="CordiaUPC" w:hAnsi="CordiaUPC" w:cs="CordiaUPC"/>
                <w:sz w:val="20"/>
              </w:rPr>
            </w:pPr>
          </w:p>
        </w:tc>
        <w:tc>
          <w:tcPr>
            <w:tcW w:w="612" w:type="dxa"/>
            <w:shd w:val="clear" w:color="auto" w:fill="auto"/>
            <w:vAlign w:val="bottom"/>
          </w:tcPr>
          <w:p w14:paraId="2524D019" w14:textId="77777777" w:rsidR="0078645B" w:rsidRPr="009E2363" w:rsidRDefault="0078645B" w:rsidP="00376EC0">
            <w:pPr>
              <w:spacing w:line="240" w:lineRule="exact"/>
              <w:rPr>
                <w:rFonts w:ascii="CordiaUPC" w:hAnsi="CordiaUPC" w:cs="CordiaUPC"/>
                <w:sz w:val="20"/>
              </w:rPr>
            </w:pPr>
          </w:p>
        </w:tc>
        <w:tc>
          <w:tcPr>
            <w:tcW w:w="679" w:type="dxa"/>
            <w:shd w:val="clear" w:color="auto" w:fill="auto"/>
            <w:vAlign w:val="bottom"/>
          </w:tcPr>
          <w:p w14:paraId="105021F5" w14:textId="77777777" w:rsidR="0078645B" w:rsidRPr="009E2363" w:rsidRDefault="0078645B" w:rsidP="00376EC0">
            <w:pPr>
              <w:spacing w:line="240" w:lineRule="exact"/>
              <w:rPr>
                <w:rFonts w:ascii="CordiaUPC" w:hAnsi="CordiaUPC" w:cs="CordiaUPC"/>
                <w:sz w:val="20"/>
                <w:lang w:val="en-US"/>
              </w:rPr>
            </w:pPr>
          </w:p>
        </w:tc>
        <w:tc>
          <w:tcPr>
            <w:tcW w:w="648" w:type="dxa"/>
            <w:vAlign w:val="bottom"/>
          </w:tcPr>
          <w:p w14:paraId="6D33636E" w14:textId="77777777" w:rsidR="0078645B" w:rsidRPr="009E2363" w:rsidRDefault="0078645B" w:rsidP="00376EC0">
            <w:pPr>
              <w:tabs>
                <w:tab w:val="decimal" w:pos="566"/>
              </w:tabs>
              <w:spacing w:line="240" w:lineRule="exact"/>
              <w:rPr>
                <w:rFonts w:ascii="CordiaUPC" w:hAnsi="CordiaUPC" w:cs="CordiaUPC"/>
                <w:sz w:val="20"/>
              </w:rPr>
            </w:pPr>
          </w:p>
        </w:tc>
        <w:tc>
          <w:tcPr>
            <w:tcW w:w="657" w:type="dxa"/>
            <w:vAlign w:val="bottom"/>
          </w:tcPr>
          <w:p w14:paraId="677A7256" w14:textId="77777777" w:rsidR="0078645B" w:rsidRPr="009E2363" w:rsidRDefault="0078645B" w:rsidP="00376EC0">
            <w:pPr>
              <w:tabs>
                <w:tab w:val="decimal" w:pos="548"/>
              </w:tabs>
              <w:spacing w:line="240" w:lineRule="exact"/>
              <w:rPr>
                <w:rFonts w:ascii="CordiaUPC" w:hAnsi="CordiaUPC" w:cs="CordiaUPC"/>
                <w:sz w:val="20"/>
              </w:rPr>
            </w:pPr>
          </w:p>
        </w:tc>
        <w:tc>
          <w:tcPr>
            <w:tcW w:w="684" w:type="dxa"/>
            <w:vAlign w:val="bottom"/>
          </w:tcPr>
          <w:p w14:paraId="5F81455A" w14:textId="77777777" w:rsidR="0078645B" w:rsidRPr="009E2363" w:rsidRDefault="0078645B" w:rsidP="00376EC0">
            <w:pPr>
              <w:spacing w:line="240" w:lineRule="exact"/>
              <w:rPr>
                <w:rFonts w:ascii="CordiaUPC" w:hAnsi="CordiaUPC" w:cs="CordiaUPC"/>
                <w:sz w:val="20"/>
              </w:rPr>
            </w:pPr>
          </w:p>
        </w:tc>
        <w:tc>
          <w:tcPr>
            <w:tcW w:w="630" w:type="dxa"/>
            <w:vAlign w:val="bottom"/>
          </w:tcPr>
          <w:p w14:paraId="7D4E6E0D" w14:textId="77777777" w:rsidR="0078645B" w:rsidRPr="009E2363" w:rsidRDefault="0078645B" w:rsidP="00376EC0">
            <w:pPr>
              <w:tabs>
                <w:tab w:val="decimal" w:pos="469"/>
              </w:tabs>
              <w:spacing w:line="240" w:lineRule="exact"/>
              <w:rPr>
                <w:rFonts w:ascii="CordiaUPC" w:hAnsi="CordiaUPC" w:cs="CordiaUPC"/>
                <w:sz w:val="20"/>
              </w:rPr>
            </w:pPr>
          </w:p>
        </w:tc>
        <w:tc>
          <w:tcPr>
            <w:tcW w:w="630" w:type="dxa"/>
            <w:vAlign w:val="bottom"/>
          </w:tcPr>
          <w:p w14:paraId="44E0D931" w14:textId="77777777" w:rsidR="0078645B" w:rsidRPr="009E2363" w:rsidRDefault="0078645B" w:rsidP="00376EC0">
            <w:pPr>
              <w:spacing w:line="240" w:lineRule="exact"/>
              <w:rPr>
                <w:rFonts w:ascii="CordiaUPC" w:hAnsi="CordiaUPC" w:cs="CordiaUPC"/>
                <w:sz w:val="20"/>
              </w:rPr>
            </w:pPr>
          </w:p>
        </w:tc>
        <w:tc>
          <w:tcPr>
            <w:tcW w:w="666" w:type="dxa"/>
            <w:vAlign w:val="bottom"/>
          </w:tcPr>
          <w:p w14:paraId="00F8F902" w14:textId="77777777" w:rsidR="0078645B" w:rsidRPr="009E2363" w:rsidRDefault="0078645B" w:rsidP="00376EC0">
            <w:pPr>
              <w:tabs>
                <w:tab w:val="decimal" w:pos="554"/>
              </w:tabs>
              <w:spacing w:line="240" w:lineRule="exact"/>
              <w:rPr>
                <w:rFonts w:ascii="CordiaUPC" w:hAnsi="CordiaUPC" w:cs="CordiaUPC"/>
                <w:sz w:val="20"/>
              </w:rPr>
            </w:pPr>
          </w:p>
        </w:tc>
        <w:tc>
          <w:tcPr>
            <w:tcW w:w="671" w:type="dxa"/>
            <w:vAlign w:val="bottom"/>
          </w:tcPr>
          <w:p w14:paraId="6A756AC9" w14:textId="77777777" w:rsidR="0078645B" w:rsidRPr="009E2363" w:rsidRDefault="0078645B" w:rsidP="00376EC0">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358E8F8A" w14:textId="77777777" w:rsidR="0078645B" w:rsidRPr="009E2363" w:rsidRDefault="0078645B" w:rsidP="00376EC0">
            <w:pPr>
              <w:tabs>
                <w:tab w:val="decimal" w:pos="543"/>
              </w:tabs>
              <w:spacing w:line="240" w:lineRule="exact"/>
              <w:rPr>
                <w:rFonts w:ascii="CordiaUPC" w:hAnsi="CordiaUPC" w:cs="CordiaUPC"/>
                <w:sz w:val="20"/>
              </w:rPr>
            </w:pPr>
          </w:p>
        </w:tc>
        <w:tc>
          <w:tcPr>
            <w:tcW w:w="720" w:type="dxa"/>
            <w:vAlign w:val="bottom"/>
          </w:tcPr>
          <w:p w14:paraId="3925835D" w14:textId="77777777" w:rsidR="0078645B" w:rsidRPr="009E2363" w:rsidRDefault="0078645B" w:rsidP="00376EC0">
            <w:pPr>
              <w:spacing w:line="240" w:lineRule="exact"/>
              <w:rPr>
                <w:rFonts w:ascii="CordiaUPC" w:hAnsi="CordiaUPC" w:cs="CordiaUPC"/>
                <w:sz w:val="20"/>
              </w:rPr>
            </w:pPr>
          </w:p>
        </w:tc>
        <w:tc>
          <w:tcPr>
            <w:tcW w:w="653" w:type="dxa"/>
            <w:gridSpan w:val="2"/>
            <w:shd w:val="clear" w:color="auto" w:fill="auto"/>
            <w:vAlign w:val="bottom"/>
          </w:tcPr>
          <w:p w14:paraId="6F2D65A4" w14:textId="77777777" w:rsidR="0078645B" w:rsidRPr="009E2363" w:rsidRDefault="0078645B" w:rsidP="00376EC0">
            <w:pPr>
              <w:tabs>
                <w:tab w:val="decimal" w:pos="538"/>
              </w:tabs>
              <w:spacing w:line="240" w:lineRule="exact"/>
              <w:rPr>
                <w:rFonts w:ascii="CordiaUPC" w:hAnsi="CordiaUPC" w:cs="CordiaUPC"/>
                <w:sz w:val="20"/>
              </w:rPr>
            </w:pPr>
          </w:p>
        </w:tc>
        <w:tc>
          <w:tcPr>
            <w:tcW w:w="697" w:type="dxa"/>
            <w:shd w:val="clear" w:color="auto" w:fill="auto"/>
            <w:vAlign w:val="bottom"/>
          </w:tcPr>
          <w:p w14:paraId="3BA14322" w14:textId="77777777" w:rsidR="0078645B" w:rsidRPr="009E2363" w:rsidRDefault="0078645B" w:rsidP="00376EC0">
            <w:pPr>
              <w:spacing w:line="240" w:lineRule="exact"/>
              <w:rPr>
                <w:rFonts w:ascii="CordiaUPC" w:hAnsi="CordiaUPC" w:cs="CordiaUPC"/>
                <w:sz w:val="20"/>
              </w:rPr>
            </w:pPr>
          </w:p>
        </w:tc>
        <w:tc>
          <w:tcPr>
            <w:tcW w:w="720" w:type="dxa"/>
            <w:gridSpan w:val="2"/>
            <w:shd w:val="clear" w:color="auto" w:fill="auto"/>
            <w:vAlign w:val="bottom"/>
          </w:tcPr>
          <w:p w14:paraId="34994140" w14:textId="77777777" w:rsidR="0078645B" w:rsidRPr="009E2363" w:rsidRDefault="0078645B" w:rsidP="00376EC0">
            <w:pPr>
              <w:spacing w:line="240" w:lineRule="exact"/>
              <w:rPr>
                <w:rFonts w:ascii="CordiaUPC" w:hAnsi="CordiaUPC" w:cs="CordiaUPC"/>
                <w:sz w:val="20"/>
              </w:rPr>
            </w:pPr>
          </w:p>
        </w:tc>
        <w:tc>
          <w:tcPr>
            <w:tcW w:w="716" w:type="dxa"/>
            <w:vAlign w:val="bottom"/>
          </w:tcPr>
          <w:p w14:paraId="7668FC2E" w14:textId="77777777" w:rsidR="0078645B" w:rsidRPr="009E2363" w:rsidRDefault="0078645B" w:rsidP="00376EC0">
            <w:pPr>
              <w:pStyle w:val="index"/>
              <w:tabs>
                <w:tab w:val="decimal" w:pos="560"/>
              </w:tabs>
              <w:spacing w:after="0" w:line="240" w:lineRule="exact"/>
              <w:ind w:left="-14"/>
              <w:rPr>
                <w:rFonts w:ascii="CordiaUPC" w:hAnsi="CordiaUPC" w:cs="CordiaUPC"/>
                <w:sz w:val="20"/>
                <w:lang w:val="en-GB" w:bidi="th-TH"/>
              </w:rPr>
            </w:pPr>
          </w:p>
        </w:tc>
        <w:tc>
          <w:tcPr>
            <w:tcW w:w="657" w:type="dxa"/>
            <w:vAlign w:val="bottom"/>
          </w:tcPr>
          <w:p w14:paraId="349F58F0" w14:textId="77777777" w:rsidR="0078645B" w:rsidRPr="009E2363" w:rsidRDefault="0078645B" w:rsidP="00376EC0">
            <w:pPr>
              <w:pStyle w:val="index"/>
              <w:tabs>
                <w:tab w:val="decimal" w:pos="542"/>
              </w:tabs>
              <w:spacing w:after="0" w:line="240" w:lineRule="exact"/>
              <w:ind w:left="-14"/>
              <w:rPr>
                <w:rFonts w:ascii="CordiaUPC" w:hAnsi="CordiaUPC" w:cs="CordiaUPC"/>
                <w:sz w:val="20"/>
                <w:lang w:val="en-GB"/>
              </w:rPr>
            </w:pPr>
          </w:p>
        </w:tc>
      </w:tr>
      <w:tr w:rsidR="00376EC0" w:rsidRPr="009E2363" w14:paraId="6819A875" w14:textId="77777777" w:rsidTr="0078645B">
        <w:tc>
          <w:tcPr>
            <w:tcW w:w="1838" w:type="dxa"/>
            <w:shd w:val="clear" w:color="auto" w:fill="auto"/>
            <w:vAlign w:val="center"/>
          </w:tcPr>
          <w:p w14:paraId="215D3C88" w14:textId="4D5A3578" w:rsidR="00376EC0" w:rsidRPr="0052790B" w:rsidRDefault="00376EC0" w:rsidP="00376EC0">
            <w:pPr>
              <w:spacing w:line="240" w:lineRule="exact"/>
              <w:rPr>
                <w:rFonts w:ascii="CordiaUPC" w:hAnsi="CordiaUPC" w:cs="CordiaUPC"/>
                <w:b/>
                <w:bCs/>
                <w:sz w:val="20"/>
                <w:lang w:val="en-US"/>
              </w:rPr>
            </w:pPr>
            <w:r w:rsidRPr="009E2363">
              <w:rPr>
                <w:rFonts w:ascii="CordiaUPC" w:hAnsi="CordiaUPC" w:cs="CordiaUPC" w:hint="cs"/>
                <w:b/>
                <w:bCs/>
                <w:sz w:val="20"/>
              </w:rPr>
              <w:t>Associate</w:t>
            </w:r>
          </w:p>
        </w:tc>
        <w:tc>
          <w:tcPr>
            <w:tcW w:w="1170" w:type="dxa"/>
            <w:shd w:val="clear" w:color="auto" w:fill="auto"/>
            <w:vAlign w:val="center"/>
          </w:tcPr>
          <w:p w14:paraId="10E7EBE6" w14:textId="77777777" w:rsidR="00376EC0" w:rsidRPr="009E2363" w:rsidRDefault="00376EC0" w:rsidP="00376EC0">
            <w:pPr>
              <w:spacing w:line="240" w:lineRule="exact"/>
              <w:rPr>
                <w:rFonts w:ascii="CordiaUPC" w:hAnsi="CordiaUPC" w:cs="CordiaUPC"/>
                <w:sz w:val="20"/>
              </w:rPr>
            </w:pPr>
          </w:p>
        </w:tc>
        <w:tc>
          <w:tcPr>
            <w:tcW w:w="630" w:type="dxa"/>
            <w:vAlign w:val="center"/>
          </w:tcPr>
          <w:p w14:paraId="2C519CC4" w14:textId="77777777" w:rsidR="00376EC0" w:rsidRPr="009E2363" w:rsidRDefault="00376EC0" w:rsidP="00376EC0">
            <w:pPr>
              <w:spacing w:line="240" w:lineRule="exact"/>
              <w:ind w:right="90"/>
              <w:rPr>
                <w:rFonts w:ascii="CordiaUPC" w:hAnsi="CordiaUPC" w:cs="CordiaUPC"/>
                <w:sz w:val="20"/>
              </w:rPr>
            </w:pPr>
          </w:p>
        </w:tc>
        <w:tc>
          <w:tcPr>
            <w:tcW w:w="666" w:type="dxa"/>
            <w:shd w:val="clear" w:color="auto" w:fill="auto"/>
            <w:vAlign w:val="center"/>
          </w:tcPr>
          <w:p w14:paraId="51F7C63F" w14:textId="77777777" w:rsidR="00376EC0" w:rsidRPr="009E2363" w:rsidRDefault="00376EC0" w:rsidP="00376EC0">
            <w:pPr>
              <w:spacing w:line="240" w:lineRule="exact"/>
              <w:rPr>
                <w:rFonts w:ascii="CordiaUPC" w:hAnsi="CordiaUPC" w:cs="CordiaUPC"/>
                <w:sz w:val="20"/>
              </w:rPr>
            </w:pPr>
          </w:p>
        </w:tc>
        <w:tc>
          <w:tcPr>
            <w:tcW w:w="612" w:type="dxa"/>
            <w:shd w:val="clear" w:color="auto" w:fill="auto"/>
            <w:vAlign w:val="center"/>
          </w:tcPr>
          <w:p w14:paraId="297D3DD3" w14:textId="77777777" w:rsidR="00376EC0" w:rsidRPr="009E2363" w:rsidRDefault="00376EC0" w:rsidP="00376EC0">
            <w:pPr>
              <w:spacing w:line="240" w:lineRule="exact"/>
              <w:rPr>
                <w:rFonts w:ascii="CordiaUPC" w:hAnsi="CordiaUPC" w:cs="CordiaUPC"/>
                <w:sz w:val="20"/>
              </w:rPr>
            </w:pPr>
          </w:p>
        </w:tc>
        <w:tc>
          <w:tcPr>
            <w:tcW w:w="679" w:type="dxa"/>
            <w:shd w:val="clear" w:color="auto" w:fill="auto"/>
            <w:vAlign w:val="center"/>
          </w:tcPr>
          <w:p w14:paraId="44B98073" w14:textId="77777777" w:rsidR="00376EC0" w:rsidRPr="009E2363" w:rsidRDefault="00376EC0" w:rsidP="00376EC0">
            <w:pPr>
              <w:spacing w:line="240" w:lineRule="exact"/>
              <w:rPr>
                <w:rFonts w:ascii="CordiaUPC" w:hAnsi="CordiaUPC" w:cs="CordiaUPC"/>
                <w:sz w:val="20"/>
                <w:lang w:val="en-US"/>
              </w:rPr>
            </w:pPr>
          </w:p>
        </w:tc>
        <w:tc>
          <w:tcPr>
            <w:tcW w:w="648" w:type="dxa"/>
            <w:vAlign w:val="center"/>
          </w:tcPr>
          <w:p w14:paraId="1B81897B" w14:textId="77777777" w:rsidR="00376EC0" w:rsidRPr="009E2363" w:rsidRDefault="00376EC0" w:rsidP="00376EC0">
            <w:pPr>
              <w:tabs>
                <w:tab w:val="decimal" w:pos="566"/>
              </w:tabs>
              <w:spacing w:line="240" w:lineRule="exact"/>
              <w:rPr>
                <w:rFonts w:ascii="CordiaUPC" w:hAnsi="CordiaUPC" w:cs="CordiaUPC"/>
                <w:sz w:val="20"/>
              </w:rPr>
            </w:pPr>
          </w:p>
        </w:tc>
        <w:tc>
          <w:tcPr>
            <w:tcW w:w="657" w:type="dxa"/>
            <w:vAlign w:val="center"/>
          </w:tcPr>
          <w:p w14:paraId="5383F505" w14:textId="77777777" w:rsidR="00376EC0" w:rsidRPr="009E2363" w:rsidRDefault="00376EC0" w:rsidP="00376EC0">
            <w:pPr>
              <w:tabs>
                <w:tab w:val="decimal" w:pos="548"/>
              </w:tabs>
              <w:spacing w:line="240" w:lineRule="exact"/>
              <w:rPr>
                <w:rFonts w:ascii="CordiaUPC" w:hAnsi="CordiaUPC" w:cs="CordiaUPC"/>
                <w:sz w:val="20"/>
              </w:rPr>
            </w:pPr>
          </w:p>
        </w:tc>
        <w:tc>
          <w:tcPr>
            <w:tcW w:w="684" w:type="dxa"/>
            <w:vAlign w:val="center"/>
          </w:tcPr>
          <w:p w14:paraId="085BA9A5" w14:textId="77777777" w:rsidR="00376EC0" w:rsidRPr="009E2363" w:rsidRDefault="00376EC0" w:rsidP="00376EC0">
            <w:pPr>
              <w:spacing w:line="240" w:lineRule="exact"/>
              <w:rPr>
                <w:rFonts w:ascii="CordiaUPC" w:hAnsi="CordiaUPC" w:cs="CordiaUPC"/>
                <w:sz w:val="20"/>
              </w:rPr>
            </w:pPr>
          </w:p>
        </w:tc>
        <w:tc>
          <w:tcPr>
            <w:tcW w:w="630" w:type="dxa"/>
            <w:vAlign w:val="center"/>
          </w:tcPr>
          <w:p w14:paraId="3F87D6D7" w14:textId="77777777" w:rsidR="00376EC0" w:rsidRPr="009E2363" w:rsidRDefault="00376EC0" w:rsidP="00376EC0">
            <w:pPr>
              <w:tabs>
                <w:tab w:val="decimal" w:pos="469"/>
              </w:tabs>
              <w:spacing w:line="240" w:lineRule="exact"/>
              <w:rPr>
                <w:rFonts w:ascii="CordiaUPC" w:hAnsi="CordiaUPC" w:cs="CordiaUPC"/>
                <w:sz w:val="20"/>
              </w:rPr>
            </w:pPr>
          </w:p>
        </w:tc>
        <w:tc>
          <w:tcPr>
            <w:tcW w:w="630" w:type="dxa"/>
            <w:vAlign w:val="center"/>
          </w:tcPr>
          <w:p w14:paraId="5949BCE9" w14:textId="77777777" w:rsidR="00376EC0" w:rsidRPr="009E2363" w:rsidRDefault="00376EC0" w:rsidP="00376EC0">
            <w:pPr>
              <w:spacing w:line="240" w:lineRule="exact"/>
              <w:rPr>
                <w:rFonts w:ascii="CordiaUPC" w:hAnsi="CordiaUPC" w:cs="CordiaUPC"/>
                <w:sz w:val="20"/>
              </w:rPr>
            </w:pPr>
          </w:p>
        </w:tc>
        <w:tc>
          <w:tcPr>
            <w:tcW w:w="666" w:type="dxa"/>
            <w:vAlign w:val="center"/>
          </w:tcPr>
          <w:p w14:paraId="7CE1296E" w14:textId="77777777" w:rsidR="00376EC0" w:rsidRPr="009E2363" w:rsidRDefault="00376EC0" w:rsidP="00376EC0">
            <w:pPr>
              <w:tabs>
                <w:tab w:val="decimal" w:pos="554"/>
              </w:tabs>
              <w:spacing w:line="240" w:lineRule="exact"/>
              <w:rPr>
                <w:rFonts w:ascii="CordiaUPC" w:hAnsi="CordiaUPC" w:cs="CordiaUPC"/>
                <w:sz w:val="20"/>
              </w:rPr>
            </w:pPr>
          </w:p>
        </w:tc>
        <w:tc>
          <w:tcPr>
            <w:tcW w:w="671" w:type="dxa"/>
            <w:vAlign w:val="center"/>
          </w:tcPr>
          <w:p w14:paraId="64FF6BA7" w14:textId="77777777" w:rsidR="00376EC0" w:rsidRPr="009E2363" w:rsidRDefault="00376EC0" w:rsidP="00376EC0">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center"/>
          </w:tcPr>
          <w:p w14:paraId="35D1C7E6" w14:textId="77777777" w:rsidR="00376EC0" w:rsidRPr="009E2363" w:rsidRDefault="00376EC0" w:rsidP="00376EC0">
            <w:pPr>
              <w:tabs>
                <w:tab w:val="decimal" w:pos="543"/>
              </w:tabs>
              <w:spacing w:line="240" w:lineRule="exact"/>
              <w:rPr>
                <w:rFonts w:ascii="CordiaUPC" w:hAnsi="CordiaUPC" w:cs="CordiaUPC"/>
                <w:sz w:val="20"/>
              </w:rPr>
            </w:pPr>
          </w:p>
        </w:tc>
        <w:tc>
          <w:tcPr>
            <w:tcW w:w="720" w:type="dxa"/>
            <w:vAlign w:val="center"/>
          </w:tcPr>
          <w:p w14:paraId="4BEEA16A" w14:textId="77777777" w:rsidR="00376EC0" w:rsidRPr="009E2363" w:rsidRDefault="00376EC0" w:rsidP="00376EC0">
            <w:pPr>
              <w:spacing w:line="240" w:lineRule="exact"/>
              <w:rPr>
                <w:rFonts w:ascii="CordiaUPC" w:hAnsi="CordiaUPC" w:cs="CordiaUPC"/>
                <w:sz w:val="20"/>
              </w:rPr>
            </w:pPr>
          </w:p>
        </w:tc>
        <w:tc>
          <w:tcPr>
            <w:tcW w:w="653" w:type="dxa"/>
            <w:gridSpan w:val="2"/>
            <w:shd w:val="clear" w:color="auto" w:fill="auto"/>
            <w:vAlign w:val="center"/>
          </w:tcPr>
          <w:p w14:paraId="1CB337B3" w14:textId="77777777" w:rsidR="00376EC0" w:rsidRPr="009E2363" w:rsidRDefault="00376EC0" w:rsidP="00376EC0">
            <w:pPr>
              <w:tabs>
                <w:tab w:val="decimal" w:pos="538"/>
              </w:tabs>
              <w:spacing w:line="240" w:lineRule="exact"/>
              <w:rPr>
                <w:rFonts w:ascii="CordiaUPC" w:hAnsi="CordiaUPC" w:cs="CordiaUPC"/>
                <w:sz w:val="20"/>
              </w:rPr>
            </w:pPr>
          </w:p>
        </w:tc>
        <w:tc>
          <w:tcPr>
            <w:tcW w:w="697" w:type="dxa"/>
            <w:shd w:val="clear" w:color="auto" w:fill="auto"/>
            <w:vAlign w:val="center"/>
          </w:tcPr>
          <w:p w14:paraId="226C9FDA" w14:textId="77777777" w:rsidR="00376EC0" w:rsidRPr="009E2363" w:rsidRDefault="00376EC0" w:rsidP="00376EC0">
            <w:pPr>
              <w:spacing w:line="240" w:lineRule="exact"/>
              <w:rPr>
                <w:rFonts w:ascii="CordiaUPC" w:hAnsi="CordiaUPC" w:cs="CordiaUPC"/>
                <w:sz w:val="20"/>
              </w:rPr>
            </w:pPr>
          </w:p>
        </w:tc>
        <w:tc>
          <w:tcPr>
            <w:tcW w:w="720" w:type="dxa"/>
            <w:gridSpan w:val="2"/>
            <w:shd w:val="clear" w:color="auto" w:fill="auto"/>
            <w:vAlign w:val="center"/>
          </w:tcPr>
          <w:p w14:paraId="3C3D2F29" w14:textId="77777777" w:rsidR="00376EC0" w:rsidRPr="009E2363" w:rsidRDefault="00376EC0" w:rsidP="00376EC0">
            <w:pPr>
              <w:spacing w:line="240" w:lineRule="exact"/>
              <w:rPr>
                <w:rFonts w:ascii="CordiaUPC" w:hAnsi="CordiaUPC" w:cs="CordiaUPC"/>
                <w:sz w:val="20"/>
              </w:rPr>
            </w:pPr>
          </w:p>
        </w:tc>
        <w:tc>
          <w:tcPr>
            <w:tcW w:w="716" w:type="dxa"/>
            <w:vAlign w:val="center"/>
          </w:tcPr>
          <w:p w14:paraId="1246FDE1" w14:textId="77777777" w:rsidR="00376EC0" w:rsidRPr="009E2363" w:rsidRDefault="00376EC0" w:rsidP="00376EC0">
            <w:pPr>
              <w:pStyle w:val="index"/>
              <w:tabs>
                <w:tab w:val="decimal" w:pos="560"/>
              </w:tabs>
              <w:spacing w:after="0" w:line="240" w:lineRule="exact"/>
              <w:ind w:left="-14"/>
              <w:rPr>
                <w:rFonts w:ascii="CordiaUPC" w:hAnsi="CordiaUPC" w:cs="CordiaUPC"/>
                <w:sz w:val="20"/>
                <w:lang w:val="en-GB" w:bidi="th-TH"/>
              </w:rPr>
            </w:pPr>
          </w:p>
        </w:tc>
        <w:tc>
          <w:tcPr>
            <w:tcW w:w="657" w:type="dxa"/>
            <w:vAlign w:val="center"/>
          </w:tcPr>
          <w:p w14:paraId="48866D3D" w14:textId="77777777" w:rsidR="00376EC0" w:rsidRPr="009E2363" w:rsidRDefault="00376EC0" w:rsidP="00376EC0">
            <w:pPr>
              <w:pStyle w:val="index"/>
              <w:tabs>
                <w:tab w:val="decimal" w:pos="542"/>
              </w:tabs>
              <w:spacing w:after="0" w:line="240" w:lineRule="exact"/>
              <w:ind w:left="-14"/>
              <w:rPr>
                <w:rFonts w:ascii="CordiaUPC" w:hAnsi="CordiaUPC" w:cs="CordiaUPC"/>
                <w:sz w:val="20"/>
                <w:lang w:val="en-GB"/>
              </w:rPr>
            </w:pPr>
          </w:p>
        </w:tc>
      </w:tr>
      <w:tr w:rsidR="00376EC0" w:rsidRPr="009E2363" w14:paraId="4CA98104" w14:textId="77777777" w:rsidTr="004F7C3E">
        <w:trPr>
          <w:trHeight w:val="63"/>
        </w:trPr>
        <w:tc>
          <w:tcPr>
            <w:tcW w:w="1838" w:type="dxa"/>
            <w:shd w:val="clear" w:color="auto" w:fill="auto"/>
            <w:vAlign w:val="bottom"/>
          </w:tcPr>
          <w:p w14:paraId="544FA93D" w14:textId="71930351" w:rsidR="00376EC0" w:rsidRPr="009E2363" w:rsidRDefault="00376EC0" w:rsidP="00376EC0">
            <w:pPr>
              <w:pStyle w:val="index"/>
              <w:spacing w:after="0" w:line="240" w:lineRule="exact"/>
              <w:ind w:left="90" w:right="-90" w:hanging="90"/>
              <w:rPr>
                <w:rFonts w:ascii="CordiaUPC" w:hAnsi="CordiaUPC" w:cs="CordiaUPC"/>
                <w:sz w:val="20"/>
                <w:lang w:val="en-GB"/>
              </w:rPr>
            </w:pPr>
            <w:proofErr w:type="spellStart"/>
            <w:r w:rsidRPr="009E2363">
              <w:rPr>
                <w:rFonts w:ascii="CordiaUPC" w:hAnsi="CordiaUPC" w:cs="CordiaUPC"/>
                <w:sz w:val="20"/>
                <w:lang w:val="en-GB"/>
              </w:rPr>
              <w:t>Eastspring</w:t>
            </w:r>
            <w:proofErr w:type="spellEnd"/>
            <w:r w:rsidRPr="009E2363">
              <w:rPr>
                <w:rFonts w:ascii="CordiaUPC" w:hAnsi="CordiaUPC" w:cs="CordiaUPC"/>
                <w:sz w:val="20"/>
                <w:lang w:val="en-GB"/>
              </w:rPr>
              <w:t xml:space="preserve"> Asset Management (Thailand) </w:t>
            </w:r>
            <w:r w:rsidRPr="009E2363">
              <w:rPr>
                <w:rFonts w:ascii="CordiaUPC" w:hAnsi="CordiaUPC" w:cs="CordiaUPC" w:hint="cs"/>
                <w:sz w:val="20"/>
                <w:lang w:val="en-GB"/>
              </w:rPr>
              <w:t>Co., Ltd.</w:t>
            </w:r>
            <w:r w:rsidRPr="009E2363">
              <w:rPr>
                <w:rFonts w:ascii="CordiaUPC" w:hAnsi="CordiaUPC" w:cs="CordiaUPC"/>
                <w:sz w:val="20"/>
                <w:vertAlign w:val="superscript"/>
              </w:rPr>
              <w:t xml:space="preserve"> (</w:t>
            </w:r>
            <w:r>
              <w:rPr>
                <w:rFonts w:ascii="CordiaUPC" w:hAnsi="CordiaUPC" w:cs="CordiaUPC"/>
                <w:sz w:val="20"/>
                <w:vertAlign w:val="superscript"/>
              </w:rPr>
              <w:t>1</w:t>
            </w:r>
            <w:r w:rsidRPr="009E2363">
              <w:rPr>
                <w:rFonts w:ascii="CordiaUPC" w:hAnsi="CordiaUPC" w:cs="CordiaUPC"/>
                <w:sz w:val="20"/>
                <w:vertAlign w:val="superscript"/>
              </w:rPr>
              <w:t>)</w:t>
            </w:r>
          </w:p>
        </w:tc>
        <w:tc>
          <w:tcPr>
            <w:tcW w:w="1170" w:type="dxa"/>
            <w:shd w:val="clear" w:color="auto" w:fill="auto"/>
            <w:vAlign w:val="bottom"/>
          </w:tcPr>
          <w:p w14:paraId="0F1C69D2" w14:textId="77777777" w:rsidR="00376EC0" w:rsidRPr="009E2363" w:rsidRDefault="00376EC0" w:rsidP="00376EC0">
            <w:pPr>
              <w:pStyle w:val="index"/>
              <w:spacing w:after="0" w:line="240" w:lineRule="exact"/>
              <w:jc w:val="center"/>
              <w:rPr>
                <w:rFonts w:ascii="CordiaUPC" w:hAnsi="CordiaUPC" w:cs="CordiaUPC"/>
                <w:sz w:val="20"/>
                <w:lang w:val="en-GB"/>
              </w:rPr>
            </w:pPr>
            <w:r w:rsidRPr="009E2363">
              <w:rPr>
                <w:rFonts w:ascii="CordiaUPC" w:hAnsi="CordiaUPC" w:cs="CordiaUPC" w:hint="cs"/>
                <w:sz w:val="20"/>
                <w:lang w:val="en-GB"/>
              </w:rPr>
              <w:t xml:space="preserve">Fund management </w:t>
            </w:r>
          </w:p>
        </w:tc>
        <w:tc>
          <w:tcPr>
            <w:tcW w:w="630" w:type="dxa"/>
            <w:vAlign w:val="bottom"/>
          </w:tcPr>
          <w:p w14:paraId="50145CE7" w14:textId="08D5C50E" w:rsidR="00376EC0" w:rsidRPr="009E2363" w:rsidRDefault="00376EC0" w:rsidP="00376EC0">
            <w:pPr>
              <w:pStyle w:val="index"/>
              <w:spacing w:after="0" w:line="240" w:lineRule="exact"/>
              <w:ind w:right="90"/>
              <w:jc w:val="right"/>
              <w:rPr>
                <w:rFonts w:ascii="CordiaUPC" w:hAnsi="CordiaUPC" w:cs="CordiaUPC"/>
                <w:sz w:val="20"/>
                <w:lang w:val="en-GB"/>
              </w:rPr>
            </w:pPr>
            <w:r w:rsidRPr="009E2363">
              <w:rPr>
                <w:rFonts w:ascii="CordiaUPC" w:hAnsi="CordiaUPC" w:cs="CordiaUPC"/>
                <w:sz w:val="20"/>
                <w:lang w:val="en-GB"/>
              </w:rPr>
              <w:t>40.50</w:t>
            </w:r>
          </w:p>
        </w:tc>
        <w:tc>
          <w:tcPr>
            <w:tcW w:w="666" w:type="dxa"/>
            <w:shd w:val="clear" w:color="auto" w:fill="auto"/>
            <w:vAlign w:val="bottom"/>
          </w:tcPr>
          <w:p w14:paraId="383CEBED" w14:textId="77777777" w:rsidR="00376EC0" w:rsidRPr="009E2363" w:rsidRDefault="00376EC0" w:rsidP="00376EC0">
            <w:pPr>
              <w:pStyle w:val="index"/>
              <w:spacing w:after="0" w:line="240" w:lineRule="exact"/>
              <w:ind w:right="90"/>
              <w:jc w:val="right"/>
              <w:rPr>
                <w:rFonts w:ascii="CordiaUPC" w:hAnsi="CordiaUPC" w:cs="CordiaUPC"/>
                <w:sz w:val="20"/>
                <w:lang w:val="en-GB"/>
              </w:rPr>
            </w:pPr>
            <w:r w:rsidRPr="009E2363">
              <w:rPr>
                <w:rFonts w:ascii="CordiaUPC" w:hAnsi="CordiaUPC" w:cs="CordiaUPC"/>
                <w:sz w:val="20"/>
                <w:lang w:val="en-GB"/>
              </w:rPr>
              <w:t>40.50</w:t>
            </w:r>
          </w:p>
        </w:tc>
        <w:tc>
          <w:tcPr>
            <w:tcW w:w="612" w:type="dxa"/>
            <w:shd w:val="clear" w:color="auto" w:fill="auto"/>
            <w:vAlign w:val="bottom"/>
          </w:tcPr>
          <w:p w14:paraId="1433AD0E" w14:textId="77777777" w:rsidR="00376EC0" w:rsidRPr="009E2363" w:rsidRDefault="00376EC0" w:rsidP="00376EC0">
            <w:pPr>
              <w:pStyle w:val="index"/>
              <w:tabs>
                <w:tab w:val="decimal" w:pos="540"/>
              </w:tabs>
              <w:spacing w:after="0" w:line="240" w:lineRule="exact"/>
              <w:rPr>
                <w:rFonts w:ascii="CordiaUPC" w:hAnsi="CordiaUPC" w:cs="CordiaUPC"/>
                <w:sz w:val="20"/>
                <w:lang w:val="en-GB"/>
              </w:rPr>
            </w:pPr>
            <w:r w:rsidRPr="009E2363">
              <w:rPr>
                <w:rFonts w:ascii="CordiaUPC" w:hAnsi="CordiaUPC" w:cs="CordiaUPC"/>
                <w:sz w:val="20"/>
                <w:lang w:val="en-GB"/>
              </w:rPr>
              <w:t>200</w:t>
            </w:r>
          </w:p>
        </w:tc>
        <w:tc>
          <w:tcPr>
            <w:tcW w:w="679" w:type="dxa"/>
            <w:shd w:val="clear" w:color="auto" w:fill="auto"/>
            <w:vAlign w:val="bottom"/>
          </w:tcPr>
          <w:p w14:paraId="1D82B047" w14:textId="77777777" w:rsidR="00376EC0" w:rsidRPr="009E2363" w:rsidRDefault="00376EC0" w:rsidP="00376EC0">
            <w:pPr>
              <w:pStyle w:val="index"/>
              <w:tabs>
                <w:tab w:val="decimal" w:pos="540"/>
              </w:tabs>
              <w:spacing w:after="0" w:line="240" w:lineRule="exact"/>
              <w:rPr>
                <w:rFonts w:ascii="CordiaUPC" w:hAnsi="CordiaUPC" w:cs="CordiaUPC"/>
                <w:sz w:val="20"/>
                <w:lang w:val="en-GB"/>
              </w:rPr>
            </w:pPr>
            <w:r w:rsidRPr="009E2363">
              <w:rPr>
                <w:rFonts w:ascii="CordiaUPC" w:hAnsi="CordiaUPC" w:cs="CordiaUPC"/>
                <w:sz w:val="20"/>
                <w:lang w:val="en-GB"/>
              </w:rPr>
              <w:t>200</w:t>
            </w:r>
          </w:p>
        </w:tc>
        <w:tc>
          <w:tcPr>
            <w:tcW w:w="648" w:type="dxa"/>
            <w:vAlign w:val="bottom"/>
          </w:tcPr>
          <w:p w14:paraId="39B1647E" w14:textId="099973A8" w:rsidR="00376EC0" w:rsidRPr="009E2363" w:rsidRDefault="00376EC0" w:rsidP="00376EC0">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Pr>
                <w:rFonts w:ascii="CordiaUPC" w:hAnsi="CordiaUPC" w:cs="CordiaUPC"/>
                <w:sz w:val="20"/>
                <w:lang w:val="en-US" w:bidi="th-TH"/>
              </w:rPr>
              <w:t>8,684</w:t>
            </w:r>
          </w:p>
        </w:tc>
        <w:tc>
          <w:tcPr>
            <w:tcW w:w="657" w:type="dxa"/>
            <w:vAlign w:val="bottom"/>
          </w:tcPr>
          <w:p w14:paraId="6569014D" w14:textId="6A7AB9BB" w:rsidR="00376EC0" w:rsidRPr="009E2363" w:rsidRDefault="00376EC0" w:rsidP="00376EC0">
            <w:pPr>
              <w:pStyle w:val="index"/>
              <w:pBdr>
                <w:bottom w:val="single" w:sz="4" w:space="1" w:color="auto"/>
              </w:pBdr>
              <w:tabs>
                <w:tab w:val="decimal" w:pos="548"/>
              </w:tabs>
              <w:spacing w:after="0" w:line="240" w:lineRule="exact"/>
              <w:ind w:left="144" w:firstLine="14"/>
              <w:rPr>
                <w:rFonts w:ascii="CordiaUPC" w:hAnsi="CordiaUPC" w:cs="CordiaUPC"/>
                <w:sz w:val="20"/>
                <w:lang w:val="en-GB"/>
              </w:rPr>
            </w:pPr>
            <w:r w:rsidRPr="009E2363">
              <w:rPr>
                <w:rFonts w:ascii="CordiaUPC" w:hAnsi="CordiaUPC" w:cs="CordiaUPC"/>
                <w:sz w:val="20"/>
                <w:lang w:val="en-US" w:bidi="th-TH"/>
              </w:rPr>
              <w:t>8,614</w:t>
            </w:r>
          </w:p>
        </w:tc>
        <w:tc>
          <w:tcPr>
            <w:tcW w:w="684" w:type="dxa"/>
            <w:vAlign w:val="bottom"/>
          </w:tcPr>
          <w:p w14:paraId="0863C469" w14:textId="77777777" w:rsidR="00376EC0" w:rsidRPr="009E2363" w:rsidRDefault="00376EC0" w:rsidP="00376EC0">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9E2363">
              <w:rPr>
                <w:rFonts w:ascii="CordiaUPC" w:hAnsi="CordiaUPC" w:cs="CordiaUPC"/>
                <w:sz w:val="20"/>
                <w:lang w:val="en-GB"/>
              </w:rPr>
              <w:t xml:space="preserve">     -</w:t>
            </w:r>
          </w:p>
        </w:tc>
        <w:tc>
          <w:tcPr>
            <w:tcW w:w="630" w:type="dxa"/>
            <w:vAlign w:val="bottom"/>
          </w:tcPr>
          <w:p w14:paraId="7672B706" w14:textId="77777777" w:rsidR="00376EC0" w:rsidRPr="009E2363" w:rsidRDefault="00376EC0" w:rsidP="00376EC0">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9E2363">
              <w:rPr>
                <w:rFonts w:ascii="CordiaUPC" w:hAnsi="CordiaUPC" w:cs="CordiaUPC"/>
                <w:sz w:val="20"/>
                <w:lang w:val="en-GB"/>
              </w:rPr>
              <w:t>-</w:t>
            </w:r>
          </w:p>
        </w:tc>
        <w:tc>
          <w:tcPr>
            <w:tcW w:w="630" w:type="dxa"/>
            <w:vAlign w:val="bottom"/>
          </w:tcPr>
          <w:p w14:paraId="29E45AF1" w14:textId="023E4613" w:rsidR="00376EC0" w:rsidRPr="009E2363" w:rsidRDefault="00376EC0" w:rsidP="00376EC0">
            <w:pPr>
              <w:pStyle w:val="index"/>
              <w:pBdr>
                <w:bottom w:val="single" w:sz="4" w:space="1" w:color="auto"/>
              </w:pBdr>
              <w:tabs>
                <w:tab w:val="decimal" w:pos="540"/>
              </w:tabs>
              <w:spacing w:after="0" w:line="240" w:lineRule="exact"/>
              <w:ind w:left="144"/>
              <w:rPr>
                <w:rFonts w:ascii="CordiaUPC" w:hAnsi="CordiaUPC" w:cs="CordiaUPC"/>
                <w:sz w:val="20"/>
                <w:lang w:val="en-GB"/>
              </w:rPr>
            </w:pPr>
            <w:r>
              <w:rPr>
                <w:rFonts w:ascii="CordiaUPC" w:hAnsi="CordiaUPC" w:cs="CordiaUPC"/>
                <w:sz w:val="20"/>
                <w:lang w:val="en-US" w:bidi="th-TH"/>
              </w:rPr>
              <w:t>8,684</w:t>
            </w:r>
          </w:p>
        </w:tc>
        <w:tc>
          <w:tcPr>
            <w:tcW w:w="666" w:type="dxa"/>
            <w:vAlign w:val="bottom"/>
          </w:tcPr>
          <w:p w14:paraId="38818979" w14:textId="102E593F" w:rsidR="00376EC0" w:rsidRPr="009E2363" w:rsidRDefault="00376EC0" w:rsidP="00376EC0">
            <w:pPr>
              <w:pStyle w:val="index"/>
              <w:pBdr>
                <w:bottom w:val="single" w:sz="4" w:space="1" w:color="auto"/>
              </w:pBdr>
              <w:tabs>
                <w:tab w:val="decimal" w:pos="554"/>
              </w:tabs>
              <w:spacing w:after="0" w:line="240" w:lineRule="exact"/>
              <w:ind w:left="144"/>
              <w:rPr>
                <w:rFonts w:ascii="CordiaUPC" w:hAnsi="CordiaUPC" w:cs="CordiaUPC"/>
                <w:sz w:val="20"/>
                <w:lang w:val="en-GB"/>
              </w:rPr>
            </w:pPr>
            <w:r w:rsidRPr="009E2363">
              <w:rPr>
                <w:rFonts w:ascii="CordiaUPC" w:hAnsi="CordiaUPC" w:cs="CordiaUPC"/>
                <w:sz w:val="20"/>
                <w:lang w:val="en-US" w:bidi="th-TH"/>
              </w:rPr>
              <w:t>8,614</w:t>
            </w:r>
          </w:p>
        </w:tc>
        <w:tc>
          <w:tcPr>
            <w:tcW w:w="671" w:type="dxa"/>
            <w:vAlign w:val="bottom"/>
          </w:tcPr>
          <w:p w14:paraId="5C83AA17" w14:textId="41EB63E1" w:rsidR="00376EC0" w:rsidRPr="009E2363" w:rsidRDefault="00376EC0" w:rsidP="00376EC0">
            <w:pPr>
              <w:pStyle w:val="index"/>
              <w:pBdr>
                <w:bottom w:val="single" w:sz="4" w:space="1" w:color="auto"/>
              </w:pBdr>
              <w:tabs>
                <w:tab w:val="decimal" w:pos="606"/>
              </w:tabs>
              <w:spacing w:after="0" w:line="240" w:lineRule="exact"/>
              <w:ind w:left="125"/>
              <w:rPr>
                <w:rFonts w:ascii="CordiaUPC" w:hAnsi="CordiaUPC" w:cs="CordiaUPC"/>
                <w:sz w:val="20"/>
                <w:lang w:val="en-GB"/>
              </w:rPr>
            </w:pPr>
            <w:r w:rsidRPr="009E2363">
              <w:rPr>
                <w:rFonts w:ascii="CordiaUPC" w:hAnsi="CordiaUPC" w:cs="CordiaUPC"/>
                <w:sz w:val="20"/>
                <w:lang w:bidi="th-TH"/>
              </w:rPr>
              <w:t>4,389</w:t>
            </w:r>
          </w:p>
        </w:tc>
        <w:tc>
          <w:tcPr>
            <w:tcW w:w="75" w:type="dxa"/>
            <w:shd w:val="clear" w:color="auto" w:fill="auto"/>
            <w:vAlign w:val="bottom"/>
          </w:tcPr>
          <w:p w14:paraId="42212AF8" w14:textId="77777777" w:rsidR="00376EC0" w:rsidRPr="009E2363" w:rsidRDefault="00376EC0" w:rsidP="00376EC0">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59" w:type="dxa"/>
            <w:gridSpan w:val="2"/>
            <w:vAlign w:val="bottom"/>
          </w:tcPr>
          <w:p w14:paraId="0D7A342E" w14:textId="2033D365" w:rsidR="00376EC0" w:rsidRPr="009E2363" w:rsidRDefault="00376EC0" w:rsidP="00376EC0">
            <w:pPr>
              <w:pStyle w:val="index"/>
              <w:pBdr>
                <w:bottom w:val="single" w:sz="4" w:space="1" w:color="auto"/>
              </w:pBdr>
              <w:tabs>
                <w:tab w:val="decimal" w:pos="487"/>
              </w:tabs>
              <w:spacing w:after="0" w:line="240" w:lineRule="exact"/>
              <w:rPr>
                <w:rFonts w:ascii="CordiaUPC" w:hAnsi="CordiaUPC" w:cs="CordiaUPC"/>
                <w:sz w:val="20"/>
                <w:lang w:val="en-GB"/>
              </w:rPr>
            </w:pPr>
            <w:r w:rsidRPr="009E2363">
              <w:rPr>
                <w:rFonts w:ascii="CordiaUPC" w:hAnsi="CordiaUPC" w:cs="CordiaUPC"/>
                <w:sz w:val="20"/>
                <w:lang w:bidi="th-TH"/>
              </w:rPr>
              <w:t>4,389</w:t>
            </w:r>
          </w:p>
        </w:tc>
        <w:tc>
          <w:tcPr>
            <w:tcW w:w="720" w:type="dxa"/>
            <w:shd w:val="clear" w:color="auto" w:fill="auto"/>
            <w:vAlign w:val="bottom"/>
          </w:tcPr>
          <w:p w14:paraId="24307226" w14:textId="062D4178" w:rsidR="00376EC0" w:rsidRPr="009E2363" w:rsidRDefault="00376EC0" w:rsidP="00376EC0">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9E2363">
              <w:rPr>
                <w:rFonts w:ascii="CordiaUPC" w:hAnsi="CordiaUPC" w:cs="CordiaUPC" w:hint="cs"/>
                <w:sz w:val="20"/>
                <w:cs/>
                <w:lang w:val="en-GB" w:bidi="th-TH"/>
              </w:rPr>
              <w:t>-</w:t>
            </w:r>
          </w:p>
        </w:tc>
        <w:tc>
          <w:tcPr>
            <w:tcW w:w="90" w:type="dxa"/>
            <w:shd w:val="clear" w:color="auto" w:fill="auto"/>
            <w:vAlign w:val="bottom"/>
          </w:tcPr>
          <w:p w14:paraId="7197E070" w14:textId="77777777" w:rsidR="00376EC0" w:rsidRPr="009E2363" w:rsidRDefault="00376EC0" w:rsidP="00376EC0">
            <w:pPr>
              <w:pStyle w:val="index"/>
              <w:tabs>
                <w:tab w:val="decimal" w:pos="581"/>
              </w:tabs>
              <w:spacing w:after="0" w:line="240" w:lineRule="exact"/>
              <w:rPr>
                <w:rFonts w:ascii="CordiaUPC" w:hAnsi="CordiaUPC" w:cs="CordiaUPC"/>
                <w:sz w:val="20"/>
                <w:lang w:val="en-GB"/>
              </w:rPr>
            </w:pPr>
          </w:p>
        </w:tc>
        <w:tc>
          <w:tcPr>
            <w:tcW w:w="563" w:type="dxa"/>
            <w:shd w:val="clear" w:color="auto" w:fill="auto"/>
            <w:vAlign w:val="bottom"/>
          </w:tcPr>
          <w:p w14:paraId="6A8A1136" w14:textId="77777777" w:rsidR="00376EC0" w:rsidRPr="009E2363" w:rsidRDefault="00376EC0" w:rsidP="00376EC0">
            <w:pPr>
              <w:pStyle w:val="index"/>
              <w:pBdr>
                <w:bottom w:val="single" w:sz="4" w:space="1" w:color="auto"/>
              </w:pBdr>
              <w:tabs>
                <w:tab w:val="decimal" w:pos="443"/>
              </w:tabs>
              <w:spacing w:after="0" w:line="240" w:lineRule="exact"/>
              <w:rPr>
                <w:rFonts w:ascii="CordiaUPC" w:hAnsi="CordiaUPC" w:cs="CordiaUPC"/>
                <w:sz w:val="20"/>
                <w:lang w:val="en-GB"/>
              </w:rPr>
            </w:pPr>
            <w:r w:rsidRPr="009E2363">
              <w:rPr>
                <w:rFonts w:ascii="CordiaUPC" w:hAnsi="CordiaUPC" w:cs="CordiaUPC"/>
                <w:sz w:val="20"/>
                <w:lang w:val="en-GB"/>
              </w:rPr>
              <w:t>-</w:t>
            </w:r>
          </w:p>
        </w:tc>
        <w:tc>
          <w:tcPr>
            <w:tcW w:w="697" w:type="dxa"/>
            <w:vAlign w:val="bottom"/>
          </w:tcPr>
          <w:p w14:paraId="4DC32D71" w14:textId="679B917C" w:rsidR="00376EC0" w:rsidRPr="009E2363" w:rsidRDefault="00376EC0" w:rsidP="00376EC0">
            <w:pPr>
              <w:pStyle w:val="index"/>
              <w:pBdr>
                <w:bottom w:val="single" w:sz="4" w:space="1" w:color="auto"/>
              </w:pBdr>
              <w:tabs>
                <w:tab w:val="decimal" w:pos="630"/>
              </w:tabs>
              <w:spacing w:after="0" w:line="240" w:lineRule="exact"/>
              <w:ind w:left="144"/>
              <w:rPr>
                <w:rFonts w:ascii="CordiaUPC" w:hAnsi="CordiaUPC" w:cs="CordiaUPC"/>
                <w:sz w:val="20"/>
              </w:rPr>
            </w:pPr>
            <w:r w:rsidRPr="009E2363">
              <w:rPr>
                <w:rFonts w:ascii="CordiaUPC" w:hAnsi="CordiaUPC" w:cs="CordiaUPC"/>
                <w:sz w:val="20"/>
                <w:lang w:bidi="th-TH"/>
              </w:rPr>
              <w:t>4,389</w:t>
            </w:r>
          </w:p>
        </w:tc>
        <w:tc>
          <w:tcPr>
            <w:tcW w:w="720" w:type="dxa"/>
            <w:gridSpan w:val="2"/>
            <w:vAlign w:val="bottom"/>
          </w:tcPr>
          <w:p w14:paraId="53B3264F" w14:textId="6CFA2030" w:rsidR="00376EC0" w:rsidRPr="009E2363" w:rsidRDefault="00376EC0" w:rsidP="00376EC0">
            <w:pPr>
              <w:pStyle w:val="index"/>
              <w:pBdr>
                <w:bottom w:val="single" w:sz="4" w:space="1" w:color="auto"/>
              </w:pBdr>
              <w:tabs>
                <w:tab w:val="decimal" w:pos="630"/>
              </w:tabs>
              <w:spacing w:after="0" w:line="240" w:lineRule="exact"/>
              <w:ind w:left="144"/>
              <w:rPr>
                <w:rFonts w:ascii="CordiaUPC" w:hAnsi="CordiaUPC" w:cs="CordiaUPC"/>
                <w:sz w:val="20"/>
                <w:lang w:val="en-GB"/>
              </w:rPr>
            </w:pPr>
            <w:r w:rsidRPr="009E2363">
              <w:rPr>
                <w:rFonts w:ascii="CordiaUPC" w:hAnsi="CordiaUPC" w:cs="CordiaUPC"/>
                <w:sz w:val="20"/>
                <w:lang w:bidi="th-TH"/>
              </w:rPr>
              <w:t>4,389</w:t>
            </w:r>
          </w:p>
        </w:tc>
        <w:tc>
          <w:tcPr>
            <w:tcW w:w="716" w:type="dxa"/>
            <w:vAlign w:val="bottom"/>
          </w:tcPr>
          <w:p w14:paraId="1AD191DF" w14:textId="2A8841D4" w:rsidR="00376EC0" w:rsidRPr="009E2363" w:rsidRDefault="00376EC0" w:rsidP="00376EC0">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Pr>
                <w:rFonts w:ascii="CordiaUPC" w:hAnsi="CordiaUPC" w:cs="CordiaUPC" w:hint="cs"/>
                <w:sz w:val="20"/>
                <w:cs/>
                <w:lang w:val="en-GB" w:bidi="th-TH"/>
              </w:rPr>
              <w:t>-</w:t>
            </w:r>
          </w:p>
        </w:tc>
        <w:tc>
          <w:tcPr>
            <w:tcW w:w="657" w:type="dxa"/>
            <w:shd w:val="clear" w:color="auto" w:fill="auto"/>
            <w:vAlign w:val="bottom"/>
          </w:tcPr>
          <w:p w14:paraId="74D5E470" w14:textId="14766819" w:rsidR="00376EC0" w:rsidRPr="009E2363" w:rsidRDefault="00376EC0" w:rsidP="00376EC0">
            <w:pPr>
              <w:pStyle w:val="index"/>
              <w:pBdr>
                <w:bottom w:val="single" w:sz="4" w:space="1" w:color="auto"/>
              </w:pBdr>
              <w:tabs>
                <w:tab w:val="decimal" w:pos="542"/>
              </w:tabs>
              <w:spacing w:after="0" w:line="240" w:lineRule="exact"/>
              <w:ind w:left="144"/>
              <w:rPr>
                <w:rFonts w:ascii="CordiaUPC" w:hAnsi="CordiaUPC" w:cs="CordiaUPC"/>
                <w:sz w:val="20"/>
                <w:lang w:val="en-US"/>
              </w:rPr>
            </w:pPr>
            <w:r>
              <w:rPr>
                <w:rFonts w:ascii="CordiaUPC" w:hAnsi="CordiaUPC" w:cs="CordiaUPC"/>
                <w:sz w:val="20"/>
                <w:lang w:val="en-US"/>
              </w:rPr>
              <w:t>-</w:t>
            </w:r>
          </w:p>
        </w:tc>
      </w:tr>
      <w:tr w:rsidR="00376EC0" w:rsidRPr="009E2363" w14:paraId="22B4C492" w14:textId="77777777" w:rsidTr="004F7C3E">
        <w:tc>
          <w:tcPr>
            <w:tcW w:w="1838" w:type="dxa"/>
            <w:shd w:val="clear" w:color="auto" w:fill="auto"/>
            <w:vAlign w:val="bottom"/>
          </w:tcPr>
          <w:p w14:paraId="1DC758B0" w14:textId="77777777" w:rsidR="00376EC0" w:rsidRPr="009E2363" w:rsidRDefault="00376EC0" w:rsidP="00376EC0">
            <w:pPr>
              <w:pStyle w:val="index"/>
              <w:spacing w:after="0" w:line="240" w:lineRule="exact"/>
              <w:rPr>
                <w:rFonts w:ascii="CordiaUPC" w:hAnsi="CordiaUPC" w:cs="CordiaUPC"/>
                <w:b/>
                <w:bCs/>
                <w:sz w:val="20"/>
                <w:lang w:val="en-GB"/>
              </w:rPr>
            </w:pPr>
            <w:r w:rsidRPr="009E2363">
              <w:rPr>
                <w:rFonts w:ascii="CordiaUPC" w:hAnsi="CordiaUPC" w:cs="CordiaUPC" w:hint="cs"/>
                <w:b/>
                <w:bCs/>
                <w:sz w:val="20"/>
                <w:lang w:val="en-GB"/>
              </w:rPr>
              <w:t>Total</w:t>
            </w:r>
          </w:p>
        </w:tc>
        <w:tc>
          <w:tcPr>
            <w:tcW w:w="1170" w:type="dxa"/>
            <w:shd w:val="clear" w:color="auto" w:fill="auto"/>
            <w:vAlign w:val="bottom"/>
          </w:tcPr>
          <w:p w14:paraId="03A21070" w14:textId="77777777" w:rsidR="00376EC0" w:rsidRPr="009E2363" w:rsidRDefault="00376EC0" w:rsidP="00376EC0">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B5D4A83" w14:textId="77777777" w:rsidR="00376EC0" w:rsidRPr="009E2363" w:rsidRDefault="00376EC0" w:rsidP="00376EC0">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45007BC6" w14:textId="77777777" w:rsidR="00376EC0" w:rsidRPr="009E2363" w:rsidRDefault="00376EC0" w:rsidP="00376EC0">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3E994242" w14:textId="77777777" w:rsidR="00376EC0" w:rsidRPr="009E2363" w:rsidRDefault="00376EC0" w:rsidP="00376EC0">
            <w:pPr>
              <w:pStyle w:val="index"/>
              <w:spacing w:after="0" w:line="240" w:lineRule="exact"/>
              <w:rPr>
                <w:rFonts w:ascii="CordiaUPC" w:hAnsi="CordiaUPC" w:cs="CordiaUPC"/>
                <w:sz w:val="20"/>
                <w:lang w:val="en-GB"/>
              </w:rPr>
            </w:pPr>
          </w:p>
        </w:tc>
        <w:tc>
          <w:tcPr>
            <w:tcW w:w="679" w:type="dxa"/>
            <w:shd w:val="clear" w:color="auto" w:fill="auto"/>
            <w:vAlign w:val="bottom"/>
          </w:tcPr>
          <w:p w14:paraId="188FA3F6" w14:textId="77777777" w:rsidR="00376EC0" w:rsidRPr="009E2363" w:rsidRDefault="00376EC0" w:rsidP="00376EC0">
            <w:pPr>
              <w:pStyle w:val="index"/>
              <w:tabs>
                <w:tab w:val="decimal" w:pos="621"/>
              </w:tabs>
              <w:spacing w:after="0" w:line="240" w:lineRule="exact"/>
              <w:rPr>
                <w:rFonts w:ascii="CordiaUPC" w:hAnsi="CordiaUPC" w:cs="CordiaUPC"/>
                <w:sz w:val="20"/>
                <w:lang w:val="en-GB"/>
              </w:rPr>
            </w:pPr>
          </w:p>
        </w:tc>
        <w:tc>
          <w:tcPr>
            <w:tcW w:w="648" w:type="dxa"/>
            <w:vAlign w:val="bottom"/>
          </w:tcPr>
          <w:p w14:paraId="5991E0DE" w14:textId="5EF6AC9A" w:rsidR="00376EC0" w:rsidRPr="009E2363" w:rsidRDefault="00376EC0" w:rsidP="00376EC0">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Pr>
                <w:rFonts w:ascii="CordiaUPC" w:hAnsi="CordiaUPC" w:cs="CordiaUPC"/>
                <w:b/>
                <w:bCs/>
                <w:sz w:val="20"/>
                <w:lang w:val="en-US" w:bidi="th-TH"/>
              </w:rPr>
              <w:t>8,684</w:t>
            </w:r>
          </w:p>
        </w:tc>
        <w:tc>
          <w:tcPr>
            <w:tcW w:w="657" w:type="dxa"/>
            <w:vAlign w:val="bottom"/>
          </w:tcPr>
          <w:p w14:paraId="4C6C8FF2" w14:textId="49DC35C3" w:rsidR="00376EC0" w:rsidRPr="009E2363" w:rsidRDefault="00376EC0" w:rsidP="00376EC0">
            <w:pPr>
              <w:pStyle w:val="index"/>
              <w:pBdr>
                <w:bottom w:val="double" w:sz="4" w:space="1" w:color="auto"/>
              </w:pBdr>
              <w:tabs>
                <w:tab w:val="decimal" w:pos="548"/>
              </w:tabs>
              <w:spacing w:after="0" w:line="240" w:lineRule="exact"/>
              <w:ind w:left="144" w:right="-72"/>
              <w:rPr>
                <w:rFonts w:ascii="CordiaUPC" w:hAnsi="CordiaUPC" w:cs="CordiaUPC"/>
                <w:b/>
                <w:bCs/>
                <w:sz w:val="20"/>
                <w:lang w:bidi="th-TH"/>
              </w:rPr>
            </w:pPr>
            <w:r w:rsidRPr="009E2363">
              <w:rPr>
                <w:rFonts w:ascii="CordiaUPC" w:hAnsi="CordiaUPC" w:cs="CordiaUPC"/>
                <w:b/>
                <w:bCs/>
                <w:sz w:val="20"/>
                <w:lang w:val="en-US" w:bidi="th-TH"/>
              </w:rPr>
              <w:t>8,614</w:t>
            </w:r>
          </w:p>
        </w:tc>
        <w:tc>
          <w:tcPr>
            <w:tcW w:w="684" w:type="dxa"/>
            <w:vAlign w:val="bottom"/>
          </w:tcPr>
          <w:p w14:paraId="7BDB14F2" w14:textId="77777777" w:rsidR="00376EC0" w:rsidRPr="007E347D" w:rsidRDefault="00376EC0" w:rsidP="00376EC0">
            <w:pPr>
              <w:pStyle w:val="index"/>
              <w:pBdr>
                <w:bottom w:val="double" w:sz="4" w:space="1" w:color="auto"/>
              </w:pBdr>
              <w:tabs>
                <w:tab w:val="decimal" w:pos="307"/>
                <w:tab w:val="left" w:pos="421"/>
                <w:tab w:val="left" w:pos="685"/>
              </w:tabs>
              <w:spacing w:after="0" w:line="240" w:lineRule="exact"/>
              <w:ind w:left="144"/>
              <w:jc w:val="center"/>
              <w:rPr>
                <w:rFonts w:ascii="CordiaUPC" w:hAnsi="CordiaUPC" w:cs="CordiaUPC"/>
                <w:b/>
                <w:bCs/>
                <w:sz w:val="20"/>
                <w:lang w:val="en-GB"/>
              </w:rPr>
            </w:pPr>
            <w:r w:rsidRPr="009E2363">
              <w:rPr>
                <w:rFonts w:ascii="CordiaUPC" w:hAnsi="CordiaUPC" w:cs="CordiaUPC"/>
                <w:sz w:val="20"/>
                <w:lang w:val="en-GB"/>
              </w:rPr>
              <w:t xml:space="preserve">     </w:t>
            </w:r>
            <w:r w:rsidRPr="007E347D">
              <w:rPr>
                <w:rFonts w:ascii="CordiaUPC" w:hAnsi="CordiaUPC" w:cs="CordiaUPC" w:hint="cs"/>
                <w:b/>
                <w:bCs/>
                <w:sz w:val="20"/>
                <w:lang w:val="en-GB"/>
              </w:rPr>
              <w:t>-</w:t>
            </w:r>
          </w:p>
        </w:tc>
        <w:tc>
          <w:tcPr>
            <w:tcW w:w="630" w:type="dxa"/>
            <w:vAlign w:val="bottom"/>
          </w:tcPr>
          <w:p w14:paraId="1EBF868C" w14:textId="77777777" w:rsidR="00376EC0" w:rsidRPr="009E2363" w:rsidRDefault="00376EC0" w:rsidP="00376EC0">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9E2363">
              <w:rPr>
                <w:rFonts w:ascii="CordiaUPC" w:hAnsi="CordiaUPC" w:cs="CordiaUPC" w:hint="cs"/>
                <w:b/>
                <w:bCs/>
                <w:sz w:val="20"/>
                <w:lang w:val="en-GB"/>
              </w:rPr>
              <w:t>-</w:t>
            </w:r>
          </w:p>
        </w:tc>
        <w:tc>
          <w:tcPr>
            <w:tcW w:w="630" w:type="dxa"/>
            <w:vAlign w:val="bottom"/>
          </w:tcPr>
          <w:p w14:paraId="34995B70" w14:textId="2A12EE51" w:rsidR="00376EC0" w:rsidRPr="009E2363" w:rsidRDefault="00376EC0" w:rsidP="00376EC0">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Pr>
                <w:rFonts w:ascii="CordiaUPC" w:hAnsi="CordiaUPC" w:cs="CordiaUPC"/>
                <w:b/>
                <w:bCs/>
                <w:sz w:val="20"/>
                <w:lang w:val="en-US" w:bidi="th-TH"/>
              </w:rPr>
              <w:t>8,684</w:t>
            </w:r>
          </w:p>
        </w:tc>
        <w:tc>
          <w:tcPr>
            <w:tcW w:w="666" w:type="dxa"/>
            <w:vAlign w:val="bottom"/>
          </w:tcPr>
          <w:p w14:paraId="7A55A276" w14:textId="12510B86" w:rsidR="00376EC0" w:rsidRPr="009E2363" w:rsidRDefault="00376EC0" w:rsidP="00376EC0">
            <w:pPr>
              <w:pStyle w:val="index"/>
              <w:pBdr>
                <w:bottom w:val="double" w:sz="4" w:space="1" w:color="auto"/>
              </w:pBdr>
              <w:tabs>
                <w:tab w:val="decimal" w:pos="554"/>
              </w:tabs>
              <w:spacing w:after="0" w:line="240" w:lineRule="exact"/>
              <w:ind w:left="144" w:right="-72"/>
              <w:rPr>
                <w:rFonts w:ascii="CordiaUPC" w:hAnsi="CordiaUPC" w:cs="CordiaUPC"/>
                <w:b/>
                <w:bCs/>
                <w:sz w:val="20"/>
                <w:lang w:val="en-GB"/>
              </w:rPr>
            </w:pPr>
            <w:r w:rsidRPr="009E2363">
              <w:rPr>
                <w:rFonts w:ascii="CordiaUPC" w:hAnsi="CordiaUPC" w:cs="CordiaUPC"/>
                <w:b/>
                <w:bCs/>
                <w:sz w:val="20"/>
                <w:lang w:val="en-US" w:bidi="th-TH"/>
              </w:rPr>
              <w:t>8,614</w:t>
            </w:r>
          </w:p>
        </w:tc>
        <w:tc>
          <w:tcPr>
            <w:tcW w:w="671" w:type="dxa"/>
            <w:vAlign w:val="bottom"/>
          </w:tcPr>
          <w:p w14:paraId="424693B6" w14:textId="7E63782A" w:rsidR="00376EC0" w:rsidRPr="009E2363" w:rsidRDefault="00376EC0" w:rsidP="00376EC0">
            <w:pPr>
              <w:pStyle w:val="index"/>
              <w:pBdr>
                <w:bottom w:val="double" w:sz="4" w:space="1" w:color="auto"/>
              </w:pBdr>
              <w:tabs>
                <w:tab w:val="decimal" w:pos="606"/>
              </w:tabs>
              <w:spacing w:after="0" w:line="240" w:lineRule="exact"/>
              <w:ind w:left="144"/>
              <w:rPr>
                <w:rFonts w:ascii="CordiaUPC" w:hAnsi="CordiaUPC" w:cs="CordiaUPC"/>
                <w:b/>
                <w:bCs/>
                <w:sz w:val="20"/>
                <w:cs/>
                <w:lang w:val="en-GB" w:bidi="th-TH"/>
              </w:rPr>
            </w:pPr>
            <w:r w:rsidRPr="009E2363">
              <w:rPr>
                <w:rFonts w:ascii="CordiaUPC" w:hAnsi="CordiaUPC" w:cs="CordiaUPC"/>
                <w:b/>
                <w:bCs/>
                <w:sz w:val="20"/>
                <w:lang w:bidi="th-TH"/>
              </w:rPr>
              <w:t>4,834</w:t>
            </w:r>
          </w:p>
        </w:tc>
        <w:tc>
          <w:tcPr>
            <w:tcW w:w="75" w:type="dxa"/>
            <w:shd w:val="clear" w:color="auto" w:fill="auto"/>
            <w:vAlign w:val="bottom"/>
          </w:tcPr>
          <w:p w14:paraId="289D76EC" w14:textId="77777777" w:rsidR="00376EC0" w:rsidRPr="009E2363" w:rsidRDefault="00376EC0" w:rsidP="00376EC0">
            <w:pPr>
              <w:pStyle w:val="index"/>
              <w:tabs>
                <w:tab w:val="decimal" w:pos="540"/>
              </w:tabs>
              <w:spacing w:after="0" w:line="240" w:lineRule="exact"/>
              <w:ind w:left="-14"/>
              <w:rPr>
                <w:rFonts w:ascii="CordiaUPC" w:hAnsi="CordiaUPC" w:cs="CordiaUPC"/>
                <w:b/>
                <w:bCs/>
                <w:sz w:val="20"/>
                <w:lang w:val="en-GB"/>
              </w:rPr>
            </w:pPr>
          </w:p>
        </w:tc>
        <w:tc>
          <w:tcPr>
            <w:tcW w:w="559" w:type="dxa"/>
            <w:gridSpan w:val="2"/>
            <w:vAlign w:val="bottom"/>
          </w:tcPr>
          <w:p w14:paraId="3BE8125A" w14:textId="11542ACD" w:rsidR="00376EC0" w:rsidRPr="009E2363" w:rsidRDefault="00376EC0" w:rsidP="00376EC0">
            <w:pPr>
              <w:pStyle w:val="index"/>
              <w:pBdr>
                <w:bottom w:val="double" w:sz="4" w:space="1" w:color="auto"/>
              </w:pBdr>
              <w:tabs>
                <w:tab w:val="decimal" w:pos="487"/>
              </w:tabs>
              <w:spacing w:after="0" w:line="240" w:lineRule="exact"/>
              <w:rPr>
                <w:rFonts w:ascii="CordiaUPC" w:hAnsi="CordiaUPC" w:cs="CordiaUPC"/>
                <w:b/>
                <w:bCs/>
                <w:sz w:val="20"/>
                <w:lang w:val="en-GB"/>
              </w:rPr>
            </w:pPr>
            <w:r w:rsidRPr="009E2363">
              <w:rPr>
                <w:rFonts w:ascii="CordiaUPC" w:hAnsi="CordiaUPC" w:cs="CordiaUPC"/>
                <w:b/>
                <w:bCs/>
                <w:sz w:val="20"/>
              </w:rPr>
              <w:t>4,834</w:t>
            </w:r>
          </w:p>
        </w:tc>
        <w:tc>
          <w:tcPr>
            <w:tcW w:w="720" w:type="dxa"/>
            <w:shd w:val="clear" w:color="auto" w:fill="auto"/>
            <w:vAlign w:val="bottom"/>
          </w:tcPr>
          <w:p w14:paraId="5114DFA2" w14:textId="11355836" w:rsidR="00376EC0" w:rsidRPr="009E2363" w:rsidRDefault="00376EC0" w:rsidP="00376EC0">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sidRPr="009E2363">
              <w:rPr>
                <w:rFonts w:ascii="CordiaUPC" w:hAnsi="CordiaUPC" w:cs="CordiaUPC" w:hint="cs"/>
                <w:b/>
                <w:bCs/>
                <w:sz w:val="20"/>
                <w:cs/>
                <w:lang w:val="en-GB" w:bidi="th-TH"/>
              </w:rPr>
              <w:t>-</w:t>
            </w:r>
          </w:p>
        </w:tc>
        <w:tc>
          <w:tcPr>
            <w:tcW w:w="90" w:type="dxa"/>
            <w:shd w:val="clear" w:color="auto" w:fill="auto"/>
            <w:vAlign w:val="bottom"/>
          </w:tcPr>
          <w:p w14:paraId="28D43AFF" w14:textId="77777777" w:rsidR="00376EC0" w:rsidRPr="009E2363" w:rsidRDefault="00376EC0" w:rsidP="00376EC0">
            <w:pPr>
              <w:pStyle w:val="index"/>
              <w:tabs>
                <w:tab w:val="decimal" w:pos="581"/>
              </w:tabs>
              <w:spacing w:after="0" w:line="240" w:lineRule="exact"/>
              <w:rPr>
                <w:rFonts w:ascii="CordiaUPC" w:hAnsi="CordiaUPC" w:cs="CordiaUPC"/>
                <w:b/>
                <w:bCs/>
                <w:sz w:val="20"/>
                <w:lang w:val="en-GB"/>
              </w:rPr>
            </w:pPr>
          </w:p>
        </w:tc>
        <w:tc>
          <w:tcPr>
            <w:tcW w:w="563" w:type="dxa"/>
            <w:shd w:val="clear" w:color="auto" w:fill="auto"/>
            <w:vAlign w:val="bottom"/>
          </w:tcPr>
          <w:p w14:paraId="70E806C0" w14:textId="1472C1F7" w:rsidR="00376EC0" w:rsidRPr="009E2363" w:rsidRDefault="00376EC0" w:rsidP="0062114F">
            <w:pPr>
              <w:pStyle w:val="index"/>
              <w:pBdr>
                <w:bottom w:val="double" w:sz="4" w:space="1" w:color="auto"/>
              </w:pBdr>
              <w:tabs>
                <w:tab w:val="decimal" w:pos="443"/>
              </w:tabs>
              <w:spacing w:after="0" w:line="240" w:lineRule="exact"/>
              <w:rPr>
                <w:rFonts w:ascii="CordiaUPC" w:hAnsi="CordiaUPC" w:cs="CordiaUPC"/>
                <w:b/>
                <w:bCs/>
                <w:sz w:val="20"/>
                <w:lang w:val="en-GB" w:bidi="th-TH"/>
              </w:rPr>
            </w:pPr>
            <w:r>
              <w:rPr>
                <w:rFonts w:ascii="CordiaUPC" w:hAnsi="CordiaUPC" w:cs="CordiaUPC" w:hint="cs"/>
                <w:b/>
                <w:bCs/>
                <w:sz w:val="20"/>
                <w:cs/>
                <w:lang w:val="en-GB" w:bidi="th-TH"/>
              </w:rPr>
              <w:t>-</w:t>
            </w:r>
          </w:p>
        </w:tc>
        <w:tc>
          <w:tcPr>
            <w:tcW w:w="697" w:type="dxa"/>
            <w:vAlign w:val="bottom"/>
          </w:tcPr>
          <w:p w14:paraId="1057E3D9" w14:textId="5629245A" w:rsidR="00376EC0" w:rsidRPr="009E2363" w:rsidRDefault="00376EC0" w:rsidP="00376EC0">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9E2363">
              <w:rPr>
                <w:rFonts w:ascii="CordiaUPC" w:hAnsi="CordiaUPC" w:cs="CordiaUPC"/>
                <w:b/>
                <w:bCs/>
                <w:sz w:val="20"/>
                <w:lang w:bidi="th-TH"/>
              </w:rPr>
              <w:t>4,834</w:t>
            </w:r>
          </w:p>
        </w:tc>
        <w:tc>
          <w:tcPr>
            <w:tcW w:w="720" w:type="dxa"/>
            <w:gridSpan w:val="2"/>
            <w:vAlign w:val="bottom"/>
          </w:tcPr>
          <w:p w14:paraId="16CCA51F" w14:textId="05D0AB70" w:rsidR="00376EC0" w:rsidRPr="009E2363" w:rsidRDefault="00376EC0" w:rsidP="00376EC0">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9E2363">
              <w:rPr>
                <w:rFonts w:ascii="CordiaUPC" w:hAnsi="CordiaUPC" w:cs="CordiaUPC"/>
                <w:b/>
                <w:bCs/>
                <w:sz w:val="20"/>
                <w:lang w:bidi="th-TH"/>
              </w:rPr>
              <w:t>4,834</w:t>
            </w:r>
          </w:p>
        </w:tc>
        <w:tc>
          <w:tcPr>
            <w:tcW w:w="716" w:type="dxa"/>
            <w:vAlign w:val="bottom"/>
          </w:tcPr>
          <w:p w14:paraId="43E74CF6" w14:textId="48521BC9" w:rsidR="00376EC0" w:rsidRPr="009E2363" w:rsidRDefault="00376EC0" w:rsidP="00376EC0">
            <w:pPr>
              <w:pStyle w:val="index"/>
              <w:pBdr>
                <w:bottom w:val="double" w:sz="4" w:space="1" w:color="auto"/>
              </w:pBdr>
              <w:tabs>
                <w:tab w:val="decimal" w:pos="560"/>
              </w:tabs>
              <w:spacing w:after="0" w:line="240" w:lineRule="exact"/>
              <w:ind w:left="144" w:right="-72" w:firstLine="4"/>
              <w:rPr>
                <w:rFonts w:ascii="CordiaUPC" w:hAnsi="CordiaUPC" w:cs="CordiaUPC"/>
                <w:b/>
                <w:bCs/>
                <w:sz w:val="20"/>
                <w:lang w:val="en-GB" w:bidi="th-TH"/>
              </w:rPr>
            </w:pPr>
            <w:r>
              <w:rPr>
                <w:rFonts w:ascii="CordiaUPC" w:hAnsi="CordiaUPC" w:cs="CordiaUPC" w:hint="cs"/>
                <w:b/>
                <w:bCs/>
                <w:sz w:val="20"/>
                <w:cs/>
                <w:lang w:val="en-GB" w:bidi="th-TH"/>
              </w:rPr>
              <w:t>-</w:t>
            </w:r>
          </w:p>
        </w:tc>
        <w:tc>
          <w:tcPr>
            <w:tcW w:w="657" w:type="dxa"/>
            <w:vAlign w:val="bottom"/>
          </w:tcPr>
          <w:p w14:paraId="1B8043C6" w14:textId="1D843790" w:rsidR="00376EC0" w:rsidRPr="009E2363" w:rsidRDefault="00376EC0" w:rsidP="00376EC0">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GB"/>
              </w:rPr>
            </w:pPr>
            <w:r>
              <w:rPr>
                <w:rFonts w:ascii="CordiaUPC" w:hAnsi="CordiaUPC" w:cs="CordiaUPC"/>
                <w:b/>
                <w:bCs/>
                <w:sz w:val="20"/>
                <w:lang w:val="en-GB"/>
              </w:rPr>
              <w:t>-</w:t>
            </w:r>
          </w:p>
        </w:tc>
      </w:tr>
    </w:tbl>
    <w:p w14:paraId="76405176" w14:textId="3271936A" w:rsidR="00F31924" w:rsidRPr="009E2363" w:rsidRDefault="00144F5A" w:rsidP="007E6D7C">
      <w:pPr>
        <w:pStyle w:val="index"/>
        <w:tabs>
          <w:tab w:val="left" w:pos="360"/>
        </w:tabs>
        <w:spacing w:before="120" w:after="0" w:line="240" w:lineRule="exact"/>
        <w:ind w:left="374" w:right="-230" w:hanging="187"/>
        <w:rPr>
          <w:rFonts w:ascii="CordiaUPC" w:hAnsi="CordiaUPC" w:cs="CordiaUPC"/>
          <w:sz w:val="20"/>
          <w:lang w:val="en-GB"/>
        </w:rPr>
      </w:pPr>
      <w:r w:rsidRPr="009E2363">
        <w:rPr>
          <w:rFonts w:ascii="CordiaUPC" w:eastAsia="Calibri" w:hAnsi="CordiaUPC" w:cs="CordiaUPC"/>
          <w:sz w:val="20"/>
          <w:vertAlign w:val="superscript"/>
          <w:lang w:val="en-GB"/>
        </w:rPr>
        <w:t>(</w:t>
      </w:r>
      <w:r w:rsidR="00F31924">
        <w:rPr>
          <w:rFonts w:ascii="CordiaUPC" w:eastAsia="Calibri" w:hAnsi="CordiaUPC" w:cs="CordiaUPC"/>
          <w:sz w:val="20"/>
          <w:vertAlign w:val="superscript"/>
          <w:lang w:val="en-GB"/>
        </w:rPr>
        <w:t>1</w:t>
      </w:r>
      <w:r w:rsidRPr="009E2363">
        <w:rPr>
          <w:rFonts w:ascii="CordiaUPC" w:eastAsia="Calibri" w:hAnsi="CordiaUPC" w:cs="CordiaUPC"/>
          <w:sz w:val="20"/>
          <w:vertAlign w:val="superscript"/>
          <w:lang w:val="en-GB"/>
        </w:rPr>
        <w:t>)</w:t>
      </w:r>
      <w:r w:rsidRPr="009E2363">
        <w:rPr>
          <w:rFonts w:ascii="CordiaUPC" w:hAnsi="CordiaUPC" w:cs="CordiaUPC" w:hint="cs"/>
          <w:szCs w:val="22"/>
          <w:lang w:val="en-GB"/>
        </w:rPr>
        <w:t xml:space="preserve"> </w:t>
      </w:r>
      <w:r w:rsidRPr="009E2363">
        <w:rPr>
          <w:rFonts w:ascii="CordiaUPC" w:hAnsi="CordiaUPC" w:cs="CordiaUPC"/>
          <w:szCs w:val="22"/>
          <w:lang w:val="en-GB"/>
        </w:rPr>
        <w:t xml:space="preserve"> </w:t>
      </w:r>
      <w:r w:rsidRPr="009E2363">
        <w:rPr>
          <w:rFonts w:ascii="CordiaUPC" w:hAnsi="CordiaUPC" w:cs="CordiaUPC" w:hint="cs"/>
          <w:sz w:val="20"/>
          <w:lang w:val="en-GB"/>
        </w:rPr>
        <w:t>The investment in</w:t>
      </w:r>
      <w:r w:rsidR="007517D3">
        <w:rPr>
          <w:rFonts w:ascii="CordiaUPC" w:hAnsi="CordiaUPC" w:cs="CordiaUPC"/>
          <w:sz w:val="20"/>
          <w:lang w:val="en-GB"/>
        </w:rPr>
        <w:t xml:space="preserve"> the</w:t>
      </w:r>
      <w:r w:rsidR="00F31924" w:rsidRPr="009E2363">
        <w:rPr>
          <w:rFonts w:ascii="CordiaUPC" w:hAnsi="CordiaUPC" w:cs="CordiaUPC"/>
          <w:sz w:val="20"/>
          <w:lang w:val="en-GB"/>
        </w:rPr>
        <w:t xml:space="preserve"> company</w:t>
      </w:r>
      <w:r w:rsidR="00F31924" w:rsidRPr="009E2363">
        <w:rPr>
          <w:rFonts w:ascii="CordiaUPC" w:hAnsi="CordiaUPC" w:cs="CordiaUPC" w:hint="cs"/>
          <w:sz w:val="20"/>
          <w:lang w:val="en-GB"/>
        </w:rPr>
        <w:t xml:space="preserve"> </w:t>
      </w:r>
      <w:r w:rsidR="00F31924" w:rsidRPr="009E2363">
        <w:rPr>
          <w:rFonts w:ascii="CordiaUPC" w:hAnsi="CordiaUPC" w:cs="CordiaUPC"/>
          <w:sz w:val="20"/>
          <w:lang w:val="en-GB"/>
        </w:rPr>
        <w:t>is</w:t>
      </w:r>
      <w:r w:rsidR="00F31924" w:rsidRPr="009E2363">
        <w:rPr>
          <w:rFonts w:ascii="CordiaUPC" w:hAnsi="CordiaUPC" w:cs="CordiaUPC" w:hint="cs"/>
          <w:sz w:val="20"/>
          <w:lang w:val="en-GB"/>
        </w:rPr>
        <w:t xml:space="preserve"> subject to call and put options in the future.</w:t>
      </w:r>
    </w:p>
    <w:p w14:paraId="1C8217F3" w14:textId="77777777" w:rsidR="00F31924" w:rsidRPr="007517D3" w:rsidRDefault="00F31924" w:rsidP="00F31924">
      <w:pPr>
        <w:pStyle w:val="index"/>
        <w:tabs>
          <w:tab w:val="left" w:pos="360"/>
        </w:tabs>
        <w:spacing w:after="0" w:line="240" w:lineRule="exact"/>
        <w:ind w:left="180" w:hanging="180"/>
        <w:rPr>
          <w:rFonts w:ascii="CordiaUPC" w:hAnsi="CordiaUPC" w:cs="CordiaUPC"/>
          <w:sz w:val="19"/>
          <w:szCs w:val="19"/>
          <w:lang w:val="en-US"/>
        </w:rPr>
      </w:pPr>
    </w:p>
    <w:p w14:paraId="48750385" w14:textId="45DD9753" w:rsidR="005E5B93" w:rsidRPr="009E2363" w:rsidRDefault="005E5B93" w:rsidP="00F31924">
      <w:pPr>
        <w:pStyle w:val="index"/>
        <w:tabs>
          <w:tab w:val="left" w:pos="360"/>
        </w:tabs>
        <w:spacing w:after="0" w:line="240" w:lineRule="exact"/>
        <w:ind w:left="360" w:right="-230" w:hanging="180"/>
        <w:rPr>
          <w:rFonts w:ascii="CordiaUPC" w:hAnsi="CordiaUPC" w:cs="CordiaUPC"/>
          <w:sz w:val="19"/>
          <w:szCs w:val="19"/>
          <w:lang w:val="en-GB"/>
        </w:rPr>
      </w:pPr>
    </w:p>
    <w:p w14:paraId="18F3C75B" w14:textId="3887AFEE" w:rsidR="00262CED" w:rsidRPr="00376EC0" w:rsidRDefault="00262CED" w:rsidP="001C09F9">
      <w:pPr>
        <w:tabs>
          <w:tab w:val="left" w:pos="360"/>
        </w:tabs>
        <w:spacing w:line="240" w:lineRule="exact"/>
        <w:rPr>
          <w:rFonts w:ascii="CordiaUPC" w:eastAsia="AngsanaNew" w:hAnsi="CordiaUPC" w:cs="CordiaUPC"/>
          <w:sz w:val="20"/>
          <w:cs/>
          <w:lang w:bidi="th-TH"/>
        </w:rPr>
        <w:sectPr w:rsidR="00262CED" w:rsidRPr="00376EC0" w:rsidSect="007575B5">
          <w:footerReference w:type="default" r:id="rId10"/>
          <w:pgSz w:w="16834" w:h="11909" w:orient="landscape" w:code="9"/>
          <w:pgMar w:top="691" w:right="1152" w:bottom="576" w:left="1152" w:header="720" w:footer="720" w:gutter="0"/>
          <w:cols w:space="720"/>
          <w:docGrid w:linePitch="360"/>
        </w:sectPr>
      </w:pPr>
    </w:p>
    <w:p w14:paraId="088034A6" w14:textId="4A959330" w:rsidR="00C33B5B" w:rsidRPr="009E2363" w:rsidRDefault="00751339" w:rsidP="00102F67">
      <w:pPr>
        <w:pStyle w:val="Heading1"/>
        <w:numPr>
          <w:ilvl w:val="0"/>
          <w:numId w:val="0"/>
        </w:numPr>
        <w:spacing w:before="0" w:after="0" w:line="240" w:lineRule="exact"/>
        <w:ind w:left="540" w:hanging="540"/>
        <w:rPr>
          <w:rFonts w:ascii="CordiaUPC" w:hAnsi="CordiaUPC" w:cs="CordiaUPC"/>
          <w:i w:val="0"/>
          <w:iCs/>
          <w:sz w:val="28"/>
          <w:szCs w:val="28"/>
        </w:rPr>
      </w:pPr>
      <w:r w:rsidRPr="009E2363">
        <w:rPr>
          <w:rFonts w:ascii="CordiaUPC" w:hAnsi="CordiaUPC" w:cs="CordiaUPC"/>
          <w:i w:val="0"/>
          <w:iCs/>
          <w:sz w:val="28"/>
          <w:szCs w:val="28"/>
        </w:rPr>
        <w:lastRenderedPageBreak/>
        <w:t>7</w:t>
      </w:r>
      <w:r w:rsidR="00207257" w:rsidRPr="009E2363">
        <w:rPr>
          <w:rFonts w:ascii="CordiaUPC" w:hAnsi="CordiaUPC" w:cs="CordiaUPC" w:hint="cs"/>
          <w:i w:val="0"/>
          <w:iCs/>
          <w:sz w:val="28"/>
          <w:szCs w:val="28"/>
        </w:rPr>
        <w:tab/>
      </w:r>
      <w:r w:rsidR="00993406" w:rsidRPr="009E2363">
        <w:rPr>
          <w:rFonts w:ascii="CordiaUPC" w:hAnsi="CordiaUPC" w:cs="CordiaUPC" w:hint="cs"/>
          <w:i w:val="0"/>
          <w:iCs/>
          <w:sz w:val="28"/>
          <w:szCs w:val="28"/>
        </w:rPr>
        <w:t xml:space="preserve">Loans </w:t>
      </w:r>
      <w:r w:rsidR="00311462" w:rsidRPr="009E2363">
        <w:rPr>
          <w:rFonts w:ascii="CordiaUPC" w:hAnsi="CordiaUPC" w:cs="CordiaUPC" w:hint="cs"/>
          <w:i w:val="0"/>
          <w:iCs/>
          <w:sz w:val="28"/>
          <w:szCs w:val="28"/>
        </w:rPr>
        <w:t xml:space="preserve">to customers </w:t>
      </w:r>
      <w:r w:rsidR="00993406" w:rsidRPr="009E2363">
        <w:rPr>
          <w:rFonts w:ascii="CordiaUPC" w:hAnsi="CordiaUPC" w:cs="CordiaUPC" w:hint="cs"/>
          <w:i w:val="0"/>
          <w:iCs/>
          <w:sz w:val="28"/>
          <w:szCs w:val="28"/>
        </w:rPr>
        <w:t>and accrued interest receivable</w:t>
      </w:r>
      <w:r w:rsidR="0090311F" w:rsidRPr="009E2363">
        <w:rPr>
          <w:rFonts w:ascii="CordiaUPC" w:hAnsi="CordiaUPC" w:cs="CordiaUPC" w:hint="cs"/>
          <w:i w:val="0"/>
          <w:iCs/>
          <w:sz w:val="28"/>
          <w:szCs w:val="28"/>
        </w:rPr>
        <w:t>s</w:t>
      </w:r>
      <w:r w:rsidR="00984FC4" w:rsidRPr="009E2363">
        <w:rPr>
          <w:rFonts w:ascii="CordiaUPC" w:hAnsi="CordiaUPC" w:cs="CordiaUPC" w:hint="cs"/>
          <w:i w:val="0"/>
          <w:iCs/>
          <w:sz w:val="28"/>
          <w:szCs w:val="28"/>
        </w:rPr>
        <w:t>, net</w:t>
      </w:r>
    </w:p>
    <w:p w14:paraId="5EC91066" w14:textId="77777777" w:rsidR="00B05DAD" w:rsidRPr="009E2363"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6DD95F09" w:rsidR="00B05DAD" w:rsidRPr="009E2363" w:rsidRDefault="00751339" w:rsidP="00B05DAD">
      <w:pPr>
        <w:spacing w:line="240" w:lineRule="exact"/>
        <w:ind w:left="547" w:right="14" w:hanging="547"/>
        <w:jc w:val="thaiDistribute"/>
        <w:rPr>
          <w:rFonts w:ascii="CordiaUPC" w:hAnsi="CordiaUPC" w:cs="CordiaUPC"/>
          <w:b/>
          <w:bCs/>
          <w:sz w:val="26"/>
          <w:szCs w:val="26"/>
          <w:lang w:val="en-US"/>
        </w:rPr>
      </w:pPr>
      <w:r w:rsidRPr="009E2363">
        <w:rPr>
          <w:rFonts w:ascii="CordiaUPC" w:hAnsi="CordiaUPC" w:cs="CordiaUPC"/>
          <w:b/>
          <w:bCs/>
          <w:sz w:val="26"/>
          <w:szCs w:val="26"/>
          <w:lang w:val="en-US" w:bidi="th-TH"/>
        </w:rPr>
        <w:t>7</w:t>
      </w:r>
      <w:r w:rsidR="00B05DAD" w:rsidRPr="009E2363">
        <w:rPr>
          <w:rFonts w:ascii="CordiaUPC" w:hAnsi="CordiaUPC" w:cs="CordiaUPC" w:hint="cs"/>
          <w:b/>
          <w:bCs/>
          <w:sz w:val="26"/>
          <w:szCs w:val="26"/>
        </w:rPr>
        <w:t>.1</w:t>
      </w:r>
      <w:r w:rsidR="00B05DAD" w:rsidRPr="009E2363">
        <w:rPr>
          <w:rFonts w:ascii="CordiaUPC" w:hAnsi="CordiaUPC" w:cs="CordiaUPC" w:hint="cs"/>
          <w:b/>
          <w:bCs/>
          <w:sz w:val="26"/>
          <w:szCs w:val="26"/>
        </w:rPr>
        <w:tab/>
        <w:t xml:space="preserve">Classified by </w:t>
      </w:r>
      <w:r w:rsidR="00B05DAD" w:rsidRPr="009E2363">
        <w:rPr>
          <w:rFonts w:ascii="CordiaUPC" w:hAnsi="CordiaUPC" w:cs="CordiaUPC" w:hint="cs"/>
          <w:b/>
          <w:bCs/>
          <w:sz w:val="26"/>
          <w:szCs w:val="26"/>
          <w:lang w:val="en-US"/>
        </w:rPr>
        <w:t>loan type</w:t>
      </w:r>
    </w:p>
    <w:p w14:paraId="71C462F5" w14:textId="77777777" w:rsidR="00B05DAD" w:rsidRPr="009E2363" w:rsidRDefault="00B05DAD" w:rsidP="00B05DAD">
      <w:pPr>
        <w:spacing w:line="240" w:lineRule="exact"/>
        <w:ind w:right="14"/>
        <w:jc w:val="thaiDistribute"/>
        <w:rPr>
          <w:rFonts w:ascii="CordiaUPC" w:hAnsi="CordiaUPC" w:cs="CordiaUPC"/>
          <w:b/>
          <w:bCs/>
          <w:sz w:val="26"/>
          <w:szCs w:val="26"/>
          <w:lang w:val="en-US"/>
        </w:rPr>
      </w:pPr>
      <w:bookmarkStart w:id="4" w:name="_Hlk99093034"/>
    </w:p>
    <w:tbl>
      <w:tblPr>
        <w:tblW w:w="9207" w:type="dxa"/>
        <w:tblInd w:w="558" w:type="dxa"/>
        <w:tblLayout w:type="fixed"/>
        <w:tblLook w:val="04A0" w:firstRow="1" w:lastRow="0" w:firstColumn="1" w:lastColumn="0" w:noHBand="0" w:noVBand="1"/>
      </w:tblPr>
      <w:tblGrid>
        <w:gridCol w:w="3330"/>
        <w:gridCol w:w="1260"/>
        <w:gridCol w:w="270"/>
        <w:gridCol w:w="1296"/>
        <w:gridCol w:w="270"/>
        <w:gridCol w:w="1314"/>
        <w:gridCol w:w="270"/>
        <w:gridCol w:w="1197"/>
      </w:tblGrid>
      <w:tr w:rsidR="00B05DAD" w:rsidRPr="009E2363" w14:paraId="66E352DB" w14:textId="77777777" w:rsidTr="003A65D8">
        <w:tc>
          <w:tcPr>
            <w:tcW w:w="3330" w:type="dxa"/>
          </w:tcPr>
          <w:p w14:paraId="16155841" w14:textId="77777777" w:rsidR="00B05DAD" w:rsidRPr="009E2363" w:rsidRDefault="00B05DAD" w:rsidP="00A47089">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BE763D8" w14:textId="77777777" w:rsidR="00B05DAD" w:rsidRPr="009E2363" w:rsidRDefault="00B05DAD" w:rsidP="00A47089">
            <w:pPr>
              <w:suppressAutoHyphens/>
              <w:spacing w:line="240" w:lineRule="exact"/>
              <w:ind w:right="-29"/>
              <w:jc w:val="center"/>
              <w:rPr>
                <w:rFonts w:ascii="CordiaUPC" w:eastAsia="Times New Roman" w:hAnsi="CordiaUPC" w:cs="CordiaUPC"/>
                <w:b/>
                <w:bCs/>
                <w:sz w:val="26"/>
                <w:szCs w:val="26"/>
                <w:lang w:eastAsia="zh-CN"/>
              </w:rPr>
            </w:pPr>
            <w:r w:rsidRPr="009E2363">
              <w:rPr>
                <w:rFonts w:ascii="CordiaUPC" w:eastAsia="Times New Roman" w:hAnsi="CordiaUPC" w:cs="CordiaUPC" w:hint="cs"/>
                <w:b/>
                <w:bCs/>
                <w:color w:val="000000"/>
                <w:sz w:val="26"/>
                <w:szCs w:val="26"/>
                <w:lang w:eastAsia="zh-CN"/>
              </w:rPr>
              <w:t>Consolidated</w:t>
            </w:r>
          </w:p>
        </w:tc>
        <w:tc>
          <w:tcPr>
            <w:tcW w:w="270" w:type="dxa"/>
          </w:tcPr>
          <w:p w14:paraId="06EE3215" w14:textId="77777777" w:rsidR="00B05DAD" w:rsidRPr="009E2363" w:rsidRDefault="00B05DAD" w:rsidP="00A47089">
            <w:pPr>
              <w:spacing w:line="240" w:lineRule="exact"/>
              <w:rPr>
                <w:rFonts w:ascii="CordiaUPC" w:eastAsia="Times New Roman" w:hAnsi="CordiaUPC" w:cs="CordiaUPC"/>
                <w:b/>
                <w:bCs/>
                <w:color w:val="000000"/>
                <w:sz w:val="26"/>
                <w:szCs w:val="26"/>
                <w:lang w:eastAsia="zh-CN"/>
              </w:rPr>
            </w:pPr>
          </w:p>
        </w:tc>
        <w:tc>
          <w:tcPr>
            <w:tcW w:w="2781" w:type="dxa"/>
            <w:gridSpan w:val="3"/>
            <w:hideMark/>
          </w:tcPr>
          <w:p w14:paraId="7B041695" w14:textId="77777777" w:rsidR="00B05DAD" w:rsidRPr="009E2363" w:rsidRDefault="00B05DAD" w:rsidP="00A47089">
            <w:pPr>
              <w:spacing w:line="240" w:lineRule="exact"/>
              <w:jc w:val="center"/>
              <w:rPr>
                <w:rFonts w:ascii="CordiaUPC" w:eastAsia="Times New Roman" w:hAnsi="CordiaUPC" w:cs="CordiaUPC"/>
                <w:b/>
                <w:bCs/>
                <w:color w:val="000000"/>
                <w:sz w:val="26"/>
                <w:szCs w:val="26"/>
                <w:lang w:eastAsia="zh-CN"/>
              </w:rPr>
            </w:pPr>
            <w:r w:rsidRPr="009E2363">
              <w:rPr>
                <w:rFonts w:ascii="CordiaUPC" w:eastAsia="Times New Roman" w:hAnsi="CordiaUPC" w:cs="CordiaUPC" w:hint="cs"/>
                <w:b/>
                <w:bCs/>
                <w:color w:val="000000"/>
                <w:sz w:val="26"/>
                <w:szCs w:val="26"/>
                <w:lang w:eastAsia="zh-CN"/>
              </w:rPr>
              <w:t>Bank only</w:t>
            </w:r>
          </w:p>
        </w:tc>
      </w:tr>
      <w:tr w:rsidR="00E37256" w:rsidRPr="009E2363" w14:paraId="06E19623" w14:textId="77777777" w:rsidTr="003A65D8">
        <w:tc>
          <w:tcPr>
            <w:tcW w:w="3330" w:type="dxa"/>
          </w:tcPr>
          <w:p w14:paraId="569DC6B1" w14:textId="77777777" w:rsidR="00E37256" w:rsidRPr="009E2363" w:rsidRDefault="00E37256" w:rsidP="00E3725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7DDC63DE" w14:textId="0A08926F" w:rsidR="00E37256" w:rsidRPr="009E2363" w:rsidRDefault="00E37256" w:rsidP="00E37256">
            <w:pPr>
              <w:suppressAutoHyphens/>
              <w:spacing w:line="240" w:lineRule="exact"/>
              <w:ind w:left="-106" w:right="-107"/>
              <w:jc w:val="center"/>
              <w:rPr>
                <w:rFonts w:ascii="CordiaUPC" w:eastAsia="Times New Roman" w:hAnsi="CordiaUPC" w:cs="CordiaUPC"/>
                <w:sz w:val="26"/>
                <w:szCs w:val="26"/>
                <w:lang w:eastAsia="zh-CN"/>
              </w:rPr>
            </w:pPr>
            <w:r w:rsidRPr="00F11678">
              <w:rPr>
                <w:rFonts w:ascii="CordiaUPC" w:eastAsia="Times New Roman" w:hAnsi="CordiaUPC" w:cs="CordiaUPC"/>
                <w:sz w:val="26"/>
                <w:szCs w:val="26"/>
                <w:lang w:bidi="th-TH"/>
              </w:rPr>
              <w:t>31 March</w:t>
            </w:r>
          </w:p>
        </w:tc>
        <w:tc>
          <w:tcPr>
            <w:tcW w:w="270" w:type="dxa"/>
          </w:tcPr>
          <w:p w14:paraId="0AF02740" w14:textId="77777777" w:rsidR="00E37256" w:rsidRPr="009E2363" w:rsidRDefault="00E37256" w:rsidP="00E3725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3A1E6F6F" w14:textId="05E66A5E" w:rsidR="00E37256" w:rsidRPr="009E2363" w:rsidRDefault="00E37256" w:rsidP="00E37256">
            <w:pPr>
              <w:suppressAutoHyphens/>
              <w:spacing w:line="240" w:lineRule="exact"/>
              <w:ind w:left="-175" w:right="-120"/>
              <w:jc w:val="center"/>
              <w:rPr>
                <w:rFonts w:ascii="CordiaUPC" w:eastAsia="Times New Roman" w:hAnsi="CordiaUPC" w:cs="CordiaUPC"/>
                <w:sz w:val="26"/>
                <w:szCs w:val="26"/>
                <w:lang w:eastAsia="zh-CN"/>
              </w:rPr>
            </w:pPr>
            <w:r w:rsidRPr="00F11678">
              <w:rPr>
                <w:rFonts w:ascii="CordiaUPC" w:eastAsia="Times New Roman" w:hAnsi="CordiaUPC" w:cs="CordiaUPC"/>
                <w:color w:val="000000"/>
                <w:sz w:val="26"/>
                <w:szCs w:val="26"/>
                <w:lang w:eastAsia="zh-CN"/>
              </w:rPr>
              <w:t>31 December</w:t>
            </w:r>
          </w:p>
        </w:tc>
        <w:tc>
          <w:tcPr>
            <w:tcW w:w="270" w:type="dxa"/>
          </w:tcPr>
          <w:p w14:paraId="3CA5BD1B" w14:textId="77777777" w:rsidR="00E37256" w:rsidRPr="009E2363" w:rsidRDefault="00E37256" w:rsidP="00E3725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3D548F19" w14:textId="738B5AE8" w:rsidR="00E37256" w:rsidRPr="009E2363" w:rsidRDefault="00E37256" w:rsidP="00E37256">
            <w:pPr>
              <w:suppressAutoHyphens/>
              <w:spacing w:line="240" w:lineRule="exact"/>
              <w:ind w:left="-175"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sz w:val="26"/>
                <w:szCs w:val="26"/>
                <w:lang w:bidi="th-TH"/>
              </w:rPr>
              <w:t>31 March</w:t>
            </w:r>
          </w:p>
        </w:tc>
        <w:tc>
          <w:tcPr>
            <w:tcW w:w="270" w:type="dxa"/>
          </w:tcPr>
          <w:p w14:paraId="70028733" w14:textId="77777777" w:rsidR="00E37256" w:rsidRPr="009E2363" w:rsidRDefault="00E37256" w:rsidP="00E3725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197" w:type="dxa"/>
          </w:tcPr>
          <w:p w14:paraId="2C09968E" w14:textId="442B706A" w:rsidR="00E37256" w:rsidRPr="009E2363" w:rsidRDefault="00E37256" w:rsidP="00E37256">
            <w:pPr>
              <w:suppressAutoHyphens/>
              <w:spacing w:line="240" w:lineRule="exact"/>
              <w:ind w:left="-175"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color w:val="000000"/>
                <w:sz w:val="26"/>
                <w:szCs w:val="26"/>
                <w:lang w:eastAsia="zh-CN"/>
              </w:rPr>
              <w:t>31 December</w:t>
            </w:r>
          </w:p>
        </w:tc>
      </w:tr>
      <w:tr w:rsidR="00E37256" w:rsidRPr="009E2363" w14:paraId="3DD2353E" w14:textId="77777777" w:rsidTr="003A65D8">
        <w:tc>
          <w:tcPr>
            <w:tcW w:w="3330" w:type="dxa"/>
          </w:tcPr>
          <w:p w14:paraId="03C23832" w14:textId="77777777" w:rsidR="00E37256" w:rsidRPr="009E2363" w:rsidRDefault="00E37256" w:rsidP="00E37256">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4CF283B9" w14:textId="3C86F6DF" w:rsidR="00E37256" w:rsidRPr="009E2363" w:rsidRDefault="00E37256" w:rsidP="00E37256">
            <w:pPr>
              <w:suppressAutoHyphens/>
              <w:spacing w:line="240" w:lineRule="exact"/>
              <w:ind w:left="-106" w:right="-107"/>
              <w:jc w:val="center"/>
              <w:rPr>
                <w:rFonts w:ascii="CordiaUPC" w:eastAsia="Times New Roman" w:hAnsi="CordiaUPC" w:cs="CordiaUPC"/>
                <w:sz w:val="26"/>
                <w:szCs w:val="26"/>
                <w:lang w:eastAsia="zh-CN" w:bidi="th-TH"/>
              </w:rPr>
            </w:pPr>
            <w:r w:rsidRPr="009E2363">
              <w:rPr>
                <w:rFonts w:ascii="CordiaUPC" w:eastAsia="Times New Roman" w:hAnsi="CordiaUPC" w:cs="CordiaUPC"/>
                <w:sz w:val="26"/>
                <w:szCs w:val="26"/>
                <w:lang w:eastAsia="zh-CN"/>
              </w:rPr>
              <w:t>202</w:t>
            </w:r>
            <w:r>
              <w:rPr>
                <w:rFonts w:ascii="CordiaUPC" w:eastAsia="Times New Roman" w:hAnsi="CordiaUPC" w:cs="CordiaUPC" w:hint="cs"/>
                <w:sz w:val="26"/>
                <w:szCs w:val="26"/>
                <w:cs/>
                <w:lang w:eastAsia="zh-CN" w:bidi="th-TH"/>
              </w:rPr>
              <w:t>4</w:t>
            </w:r>
          </w:p>
        </w:tc>
        <w:tc>
          <w:tcPr>
            <w:tcW w:w="270" w:type="dxa"/>
          </w:tcPr>
          <w:p w14:paraId="0EB42B77" w14:textId="77777777" w:rsidR="00E37256" w:rsidRPr="009E2363" w:rsidRDefault="00E37256" w:rsidP="00E3725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30F42190" w14:textId="1FF84086" w:rsidR="00E37256" w:rsidRPr="009E2363" w:rsidRDefault="00E37256" w:rsidP="00E37256">
            <w:pPr>
              <w:suppressAutoHyphens/>
              <w:spacing w:line="240" w:lineRule="exact"/>
              <w:ind w:left="-175" w:right="-120"/>
              <w:jc w:val="center"/>
              <w:rPr>
                <w:rFonts w:ascii="CordiaUPC" w:eastAsia="Times New Roman" w:hAnsi="CordiaUPC" w:cs="CordiaUPC"/>
                <w:sz w:val="26"/>
                <w:szCs w:val="26"/>
                <w:lang w:eastAsia="zh-CN" w:bidi="th-TH"/>
              </w:rPr>
            </w:pPr>
            <w:r w:rsidRPr="009E2363">
              <w:rPr>
                <w:rFonts w:ascii="CordiaUPC" w:eastAsia="Times New Roman" w:hAnsi="CordiaUPC" w:cs="CordiaUPC"/>
                <w:sz w:val="26"/>
                <w:szCs w:val="26"/>
                <w:lang w:eastAsia="zh-CN"/>
              </w:rPr>
              <w:t>202</w:t>
            </w:r>
            <w:r>
              <w:rPr>
                <w:rFonts w:ascii="CordiaUPC" w:eastAsia="Times New Roman" w:hAnsi="CordiaUPC" w:cs="CordiaUPC" w:hint="cs"/>
                <w:sz w:val="26"/>
                <w:szCs w:val="26"/>
                <w:cs/>
                <w:lang w:eastAsia="zh-CN" w:bidi="th-TH"/>
              </w:rPr>
              <w:t>3</w:t>
            </w:r>
          </w:p>
        </w:tc>
        <w:tc>
          <w:tcPr>
            <w:tcW w:w="270" w:type="dxa"/>
          </w:tcPr>
          <w:p w14:paraId="20B86708" w14:textId="77777777" w:rsidR="00E37256" w:rsidRPr="009E2363" w:rsidRDefault="00E37256" w:rsidP="00E3725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5D556FF4" w14:textId="05AF4EAC" w:rsidR="00E37256" w:rsidRPr="009E2363" w:rsidRDefault="00E37256" w:rsidP="00E37256">
            <w:pPr>
              <w:suppressAutoHyphens/>
              <w:spacing w:line="240" w:lineRule="exact"/>
              <w:ind w:left="-175" w:right="-120"/>
              <w:jc w:val="center"/>
              <w:rPr>
                <w:rFonts w:ascii="CordiaUPC" w:eastAsia="Times New Roman" w:hAnsi="CordiaUPC" w:cs="CordiaUPC"/>
                <w:sz w:val="26"/>
                <w:szCs w:val="26"/>
                <w:lang w:eastAsia="zh-CN" w:bidi="th-TH"/>
              </w:rPr>
            </w:pPr>
            <w:r w:rsidRPr="009E2363">
              <w:rPr>
                <w:rFonts w:ascii="CordiaUPC" w:eastAsia="Times New Roman" w:hAnsi="CordiaUPC" w:cs="CordiaUPC"/>
                <w:sz w:val="26"/>
                <w:szCs w:val="26"/>
                <w:lang w:eastAsia="zh-CN"/>
              </w:rPr>
              <w:t>202</w:t>
            </w:r>
            <w:r>
              <w:rPr>
                <w:rFonts w:ascii="CordiaUPC" w:eastAsia="Times New Roman" w:hAnsi="CordiaUPC" w:cs="CordiaUPC" w:hint="cs"/>
                <w:sz w:val="26"/>
                <w:szCs w:val="26"/>
                <w:cs/>
                <w:lang w:eastAsia="zh-CN" w:bidi="th-TH"/>
              </w:rPr>
              <w:t>4</w:t>
            </w:r>
          </w:p>
        </w:tc>
        <w:tc>
          <w:tcPr>
            <w:tcW w:w="270" w:type="dxa"/>
          </w:tcPr>
          <w:p w14:paraId="31B4B982" w14:textId="77777777" w:rsidR="00E37256" w:rsidRPr="009E2363" w:rsidRDefault="00E37256" w:rsidP="00E3725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197" w:type="dxa"/>
          </w:tcPr>
          <w:p w14:paraId="7D3D9035" w14:textId="78F1C8DE" w:rsidR="00E37256" w:rsidRPr="009E2363" w:rsidRDefault="00E37256" w:rsidP="00E37256">
            <w:pPr>
              <w:suppressAutoHyphens/>
              <w:spacing w:line="240" w:lineRule="exact"/>
              <w:ind w:left="-175" w:right="-120"/>
              <w:jc w:val="center"/>
              <w:rPr>
                <w:rFonts w:ascii="CordiaUPC" w:eastAsia="Times New Roman" w:hAnsi="CordiaUPC" w:cs="CordiaUPC"/>
                <w:sz w:val="26"/>
                <w:szCs w:val="26"/>
                <w:lang w:eastAsia="zh-CN" w:bidi="th-TH"/>
              </w:rPr>
            </w:pPr>
            <w:r w:rsidRPr="009E2363">
              <w:rPr>
                <w:rFonts w:ascii="CordiaUPC" w:eastAsia="Times New Roman" w:hAnsi="CordiaUPC" w:cs="CordiaUPC"/>
                <w:sz w:val="26"/>
                <w:szCs w:val="26"/>
                <w:lang w:eastAsia="zh-CN"/>
              </w:rPr>
              <w:t>202</w:t>
            </w:r>
            <w:r>
              <w:rPr>
                <w:rFonts w:ascii="CordiaUPC" w:eastAsia="Times New Roman" w:hAnsi="CordiaUPC" w:cs="CordiaUPC" w:hint="cs"/>
                <w:sz w:val="26"/>
                <w:szCs w:val="26"/>
                <w:cs/>
                <w:lang w:eastAsia="zh-CN" w:bidi="th-TH"/>
              </w:rPr>
              <w:t>3</w:t>
            </w:r>
          </w:p>
        </w:tc>
      </w:tr>
      <w:tr w:rsidR="00E37256" w:rsidRPr="009E2363" w14:paraId="2702A796" w14:textId="77777777" w:rsidTr="003A65D8">
        <w:tc>
          <w:tcPr>
            <w:tcW w:w="3330" w:type="dxa"/>
          </w:tcPr>
          <w:p w14:paraId="17497A4F" w14:textId="77777777" w:rsidR="00E37256" w:rsidRPr="009E2363" w:rsidRDefault="00E37256" w:rsidP="00E37256">
            <w:pPr>
              <w:suppressAutoHyphens/>
              <w:snapToGrid w:val="0"/>
              <w:spacing w:line="240" w:lineRule="exact"/>
              <w:ind w:right="-29"/>
              <w:jc w:val="both"/>
              <w:rPr>
                <w:rFonts w:ascii="CordiaUPC" w:eastAsia="Times New Roman" w:hAnsi="CordiaUPC" w:cs="CordiaUPC"/>
                <w:sz w:val="26"/>
                <w:szCs w:val="26"/>
                <w:lang w:eastAsia="zh-CN"/>
              </w:rPr>
            </w:pPr>
          </w:p>
        </w:tc>
        <w:tc>
          <w:tcPr>
            <w:tcW w:w="5877" w:type="dxa"/>
            <w:gridSpan w:val="7"/>
            <w:hideMark/>
          </w:tcPr>
          <w:p w14:paraId="78E5E803" w14:textId="77777777" w:rsidR="00E37256" w:rsidRPr="009E2363" w:rsidRDefault="00E37256" w:rsidP="00E37256">
            <w:pPr>
              <w:suppressAutoHyphens/>
              <w:spacing w:line="240" w:lineRule="exact"/>
              <w:ind w:right="-29"/>
              <w:jc w:val="center"/>
              <w:rPr>
                <w:rFonts w:ascii="CordiaUPC" w:eastAsia="Times New Roman" w:hAnsi="CordiaUPC" w:cs="CordiaUPC"/>
                <w:i/>
                <w:iCs/>
                <w:color w:val="000000"/>
                <w:sz w:val="26"/>
                <w:szCs w:val="26"/>
                <w:lang w:eastAsia="zh-CN"/>
              </w:rPr>
            </w:pPr>
            <w:r w:rsidRPr="009E2363">
              <w:rPr>
                <w:rFonts w:ascii="CordiaUPC" w:eastAsia="Times New Roman" w:hAnsi="CordiaUPC" w:cs="CordiaUPC" w:hint="cs"/>
                <w:i/>
                <w:iCs/>
                <w:color w:val="000000"/>
                <w:sz w:val="26"/>
                <w:szCs w:val="26"/>
                <w:cs/>
                <w:lang w:eastAsia="zh-CN"/>
              </w:rPr>
              <w:t>(</w:t>
            </w:r>
            <w:r w:rsidRPr="009E2363">
              <w:rPr>
                <w:rFonts w:ascii="CordiaUPC" w:eastAsia="Times New Roman" w:hAnsi="CordiaUPC" w:cs="CordiaUPC" w:hint="cs"/>
                <w:i/>
                <w:iCs/>
                <w:color w:val="000000"/>
                <w:sz w:val="26"/>
                <w:szCs w:val="26"/>
                <w:lang w:eastAsia="zh-CN"/>
              </w:rPr>
              <w:t>in million Baht</w:t>
            </w:r>
            <w:r w:rsidRPr="009E2363">
              <w:rPr>
                <w:rFonts w:ascii="CordiaUPC" w:eastAsia="Times New Roman" w:hAnsi="CordiaUPC" w:cs="CordiaUPC" w:hint="cs"/>
                <w:i/>
                <w:iCs/>
                <w:color w:val="000000"/>
                <w:sz w:val="26"/>
                <w:szCs w:val="26"/>
                <w:cs/>
                <w:lang w:eastAsia="zh-CN"/>
              </w:rPr>
              <w:t>)</w:t>
            </w:r>
          </w:p>
        </w:tc>
      </w:tr>
      <w:tr w:rsidR="00DC432D" w:rsidRPr="009E2363" w14:paraId="16DF1333" w14:textId="77777777" w:rsidTr="003A65D8">
        <w:tc>
          <w:tcPr>
            <w:tcW w:w="3330" w:type="dxa"/>
          </w:tcPr>
          <w:p w14:paraId="2BE3FFEF" w14:textId="77777777" w:rsidR="00DC432D" w:rsidRPr="009E2363" w:rsidRDefault="00DC432D" w:rsidP="00DC432D">
            <w:pPr>
              <w:suppressAutoHyphens/>
              <w:spacing w:line="240" w:lineRule="exact"/>
              <w:ind w:left="75" w:right="-29" w:hanging="86"/>
              <w:rPr>
                <w:rFonts w:ascii="CordiaUPC" w:eastAsia="Times New Roman" w:hAnsi="CordiaUPC" w:cs="CordiaUPC"/>
                <w:color w:val="000000"/>
                <w:sz w:val="26"/>
                <w:szCs w:val="26"/>
                <w:lang w:eastAsia="zh-CN"/>
              </w:rPr>
            </w:pPr>
            <w:r w:rsidRPr="009E2363">
              <w:rPr>
                <w:rFonts w:ascii="CordiaUPC" w:hAnsi="CordiaUPC" w:cs="CordiaUPC" w:hint="cs"/>
                <w:sz w:val="26"/>
                <w:szCs w:val="26"/>
              </w:rPr>
              <w:t>Overdrafts</w:t>
            </w:r>
          </w:p>
        </w:tc>
        <w:tc>
          <w:tcPr>
            <w:tcW w:w="1260" w:type="dxa"/>
            <w:vAlign w:val="bottom"/>
          </w:tcPr>
          <w:p w14:paraId="64DE3084" w14:textId="53E2D97D" w:rsidR="00DC432D" w:rsidRPr="009E2363" w:rsidRDefault="00DC432D" w:rsidP="00DC432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75,447</w:t>
            </w:r>
          </w:p>
        </w:tc>
        <w:tc>
          <w:tcPr>
            <w:tcW w:w="270" w:type="dxa"/>
            <w:vAlign w:val="bottom"/>
          </w:tcPr>
          <w:p w14:paraId="3AF816BD" w14:textId="77777777" w:rsidR="00DC432D" w:rsidRPr="009E2363" w:rsidRDefault="00DC432D" w:rsidP="00DC432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5A8D21E2" w14:textId="78A66B1D" w:rsidR="00DC432D" w:rsidRPr="008059E6" w:rsidRDefault="00DC432D" w:rsidP="00DC432D">
            <w:pPr>
              <w:tabs>
                <w:tab w:val="decimal" w:pos="1063"/>
              </w:tabs>
              <w:suppressAutoHyphens/>
              <w:snapToGrid w:val="0"/>
              <w:spacing w:line="240" w:lineRule="exact"/>
              <w:ind w:right="-112"/>
              <w:rPr>
                <w:rFonts w:ascii="CordiaUPC" w:hAnsi="CordiaUPC" w:cs="CordiaUPC"/>
                <w:sz w:val="26"/>
                <w:szCs w:val="26"/>
                <w:lang w:val="en-US" w:bidi="th-TH"/>
              </w:rPr>
            </w:pPr>
            <w:r w:rsidRPr="008059E6">
              <w:rPr>
                <w:rFonts w:ascii="CordiaUPC" w:hAnsi="CordiaUPC" w:cs="CordiaUPC"/>
                <w:sz w:val="26"/>
                <w:szCs w:val="26"/>
                <w:lang w:val="en-US" w:bidi="th-TH"/>
              </w:rPr>
              <w:t>76,911</w:t>
            </w:r>
          </w:p>
        </w:tc>
        <w:tc>
          <w:tcPr>
            <w:tcW w:w="270" w:type="dxa"/>
            <w:vAlign w:val="bottom"/>
          </w:tcPr>
          <w:p w14:paraId="7359B10B" w14:textId="77777777" w:rsidR="00DC432D" w:rsidRPr="008059E6" w:rsidRDefault="00DC432D" w:rsidP="00DC432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52E9D9F2" w14:textId="6C580BA2" w:rsidR="00DC432D" w:rsidRPr="008059E6" w:rsidRDefault="00DC432D" w:rsidP="00DC432D">
            <w:pPr>
              <w:tabs>
                <w:tab w:val="decimal" w:pos="1063"/>
              </w:tabs>
              <w:suppressAutoHyphens/>
              <w:snapToGrid w:val="0"/>
              <w:spacing w:line="240" w:lineRule="exact"/>
              <w:ind w:right="-112"/>
              <w:rPr>
                <w:rFonts w:ascii="CordiaUPC" w:hAnsi="CordiaUPC" w:cs="CordiaUPC"/>
                <w:sz w:val="26"/>
                <w:szCs w:val="26"/>
                <w:lang w:val="en-US" w:bidi="th-TH"/>
              </w:rPr>
            </w:pPr>
            <w:r w:rsidRPr="008059E6">
              <w:rPr>
                <w:rFonts w:ascii="CordiaUPC" w:hAnsi="CordiaUPC" w:cs="CordiaUPC"/>
                <w:sz w:val="26"/>
                <w:szCs w:val="26"/>
                <w:lang w:val="en-US" w:bidi="th-TH"/>
              </w:rPr>
              <w:t>75,447</w:t>
            </w:r>
          </w:p>
        </w:tc>
        <w:tc>
          <w:tcPr>
            <w:tcW w:w="270" w:type="dxa"/>
            <w:vAlign w:val="bottom"/>
          </w:tcPr>
          <w:p w14:paraId="705B08EE" w14:textId="77777777" w:rsidR="00DC432D" w:rsidRPr="008059E6" w:rsidRDefault="00DC432D" w:rsidP="00DC432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vAlign w:val="bottom"/>
          </w:tcPr>
          <w:p w14:paraId="6F728181" w14:textId="45DC3ED6" w:rsidR="00DC432D" w:rsidRPr="008059E6" w:rsidRDefault="00DC432D" w:rsidP="00DC432D">
            <w:pPr>
              <w:tabs>
                <w:tab w:val="decimal" w:pos="987"/>
              </w:tabs>
              <w:suppressAutoHyphens/>
              <w:snapToGrid w:val="0"/>
              <w:spacing w:line="240" w:lineRule="exact"/>
              <w:ind w:right="-112"/>
              <w:rPr>
                <w:rFonts w:ascii="CordiaUPC" w:hAnsi="CordiaUPC" w:cs="CordiaUPC"/>
                <w:sz w:val="26"/>
                <w:szCs w:val="26"/>
                <w:lang w:val="en-US" w:bidi="th-TH"/>
              </w:rPr>
            </w:pPr>
            <w:r w:rsidRPr="008059E6">
              <w:rPr>
                <w:rFonts w:ascii="CordiaUPC" w:hAnsi="CordiaUPC" w:cs="CordiaUPC"/>
                <w:sz w:val="26"/>
                <w:szCs w:val="26"/>
                <w:lang w:val="en-US" w:bidi="th-TH"/>
              </w:rPr>
              <w:t>76,911</w:t>
            </w:r>
          </w:p>
        </w:tc>
      </w:tr>
      <w:tr w:rsidR="00DC432D" w:rsidRPr="009E2363" w14:paraId="3DEEC7E6" w14:textId="77777777" w:rsidTr="003A65D8">
        <w:tc>
          <w:tcPr>
            <w:tcW w:w="3330" w:type="dxa"/>
          </w:tcPr>
          <w:p w14:paraId="06F03D35" w14:textId="77777777" w:rsidR="00DC432D" w:rsidRPr="009E2363" w:rsidRDefault="00DC432D" w:rsidP="00DC432D">
            <w:pPr>
              <w:suppressAutoHyphens/>
              <w:spacing w:line="240" w:lineRule="exact"/>
              <w:ind w:left="75" w:right="-29" w:hanging="86"/>
              <w:rPr>
                <w:rFonts w:ascii="CordiaUPC" w:eastAsia="Times New Roman" w:hAnsi="CordiaUPC" w:cs="CordiaUPC"/>
                <w:color w:val="000000"/>
                <w:sz w:val="26"/>
                <w:szCs w:val="26"/>
                <w:lang w:eastAsia="zh-CN"/>
              </w:rPr>
            </w:pPr>
            <w:r w:rsidRPr="009E2363">
              <w:rPr>
                <w:rFonts w:ascii="CordiaUPC" w:hAnsi="CordiaUPC" w:cs="CordiaUPC" w:hint="cs"/>
                <w:sz w:val="26"/>
                <w:szCs w:val="26"/>
              </w:rPr>
              <w:t>Loans</w:t>
            </w:r>
          </w:p>
        </w:tc>
        <w:tc>
          <w:tcPr>
            <w:tcW w:w="1260" w:type="dxa"/>
            <w:vAlign w:val="bottom"/>
          </w:tcPr>
          <w:p w14:paraId="4968DE24" w14:textId="349A5D34" w:rsidR="00DC432D" w:rsidRPr="009E2363" w:rsidRDefault="00DC432D" w:rsidP="00DC432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673,38</w:t>
            </w:r>
            <w:r w:rsidR="00056A0D">
              <w:rPr>
                <w:rFonts w:ascii="CordiaUPC" w:hAnsi="CordiaUPC" w:cs="CordiaUPC"/>
                <w:sz w:val="26"/>
                <w:szCs w:val="26"/>
                <w:lang w:val="en-US" w:bidi="th-TH"/>
              </w:rPr>
              <w:t>7</w:t>
            </w:r>
          </w:p>
        </w:tc>
        <w:tc>
          <w:tcPr>
            <w:tcW w:w="270" w:type="dxa"/>
            <w:vAlign w:val="bottom"/>
          </w:tcPr>
          <w:p w14:paraId="571ED448" w14:textId="77777777" w:rsidR="00DC432D" w:rsidRPr="009E2363" w:rsidRDefault="00DC432D" w:rsidP="00DC432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54C2B9C1" w14:textId="5B3FD058" w:rsidR="00DC432D" w:rsidRPr="008059E6" w:rsidRDefault="00DC432D" w:rsidP="00DC432D">
            <w:pPr>
              <w:tabs>
                <w:tab w:val="decimal" w:pos="1063"/>
              </w:tabs>
              <w:suppressAutoHyphens/>
              <w:snapToGrid w:val="0"/>
              <w:spacing w:line="240" w:lineRule="exact"/>
              <w:ind w:right="-112"/>
              <w:rPr>
                <w:rFonts w:ascii="CordiaUPC" w:hAnsi="CordiaUPC" w:cs="CordiaUPC"/>
                <w:sz w:val="26"/>
                <w:szCs w:val="26"/>
                <w:lang w:val="en-US" w:bidi="th-TH"/>
              </w:rPr>
            </w:pPr>
            <w:r w:rsidRPr="008059E6">
              <w:rPr>
                <w:rFonts w:ascii="CordiaUPC" w:hAnsi="CordiaUPC" w:cs="CordiaUPC"/>
                <w:sz w:val="26"/>
                <w:szCs w:val="26"/>
                <w:lang w:val="en-US" w:bidi="th-TH"/>
              </w:rPr>
              <w:t>680,720</w:t>
            </w:r>
          </w:p>
        </w:tc>
        <w:tc>
          <w:tcPr>
            <w:tcW w:w="270" w:type="dxa"/>
            <w:vAlign w:val="bottom"/>
          </w:tcPr>
          <w:p w14:paraId="4D5CF4A8" w14:textId="77777777" w:rsidR="00DC432D" w:rsidRPr="008059E6" w:rsidRDefault="00DC432D" w:rsidP="00DC432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0222BF2E" w14:textId="49D00821" w:rsidR="00DC432D" w:rsidRPr="008059E6" w:rsidRDefault="00DC432D" w:rsidP="00DC432D">
            <w:pPr>
              <w:tabs>
                <w:tab w:val="decimal" w:pos="1063"/>
              </w:tabs>
              <w:suppressAutoHyphens/>
              <w:snapToGrid w:val="0"/>
              <w:spacing w:line="240" w:lineRule="exact"/>
              <w:ind w:right="-112"/>
              <w:rPr>
                <w:rFonts w:ascii="CordiaUPC" w:hAnsi="CordiaUPC" w:cs="CordiaUPC"/>
                <w:sz w:val="26"/>
                <w:szCs w:val="26"/>
                <w:lang w:val="en-US" w:bidi="th-TH"/>
              </w:rPr>
            </w:pPr>
            <w:r w:rsidRPr="008059E6">
              <w:rPr>
                <w:rFonts w:ascii="CordiaUPC" w:hAnsi="CordiaUPC" w:cs="CordiaUPC"/>
                <w:sz w:val="26"/>
                <w:szCs w:val="26"/>
                <w:lang w:val="en-US" w:bidi="th-TH"/>
              </w:rPr>
              <w:t>669,75</w:t>
            </w:r>
            <w:r w:rsidR="00056A0D" w:rsidRPr="008059E6">
              <w:rPr>
                <w:rFonts w:ascii="CordiaUPC" w:hAnsi="CordiaUPC" w:cs="CordiaUPC"/>
                <w:sz w:val="26"/>
                <w:szCs w:val="26"/>
                <w:lang w:val="en-US" w:bidi="th-TH"/>
              </w:rPr>
              <w:t>3</w:t>
            </w:r>
          </w:p>
        </w:tc>
        <w:tc>
          <w:tcPr>
            <w:tcW w:w="270" w:type="dxa"/>
            <w:vAlign w:val="bottom"/>
          </w:tcPr>
          <w:p w14:paraId="0A0CFBA4" w14:textId="77777777" w:rsidR="00DC432D" w:rsidRPr="008059E6" w:rsidRDefault="00DC432D" w:rsidP="00DC432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vAlign w:val="bottom"/>
          </w:tcPr>
          <w:p w14:paraId="2F1E7156" w14:textId="51B27F2B" w:rsidR="00DC432D" w:rsidRPr="008059E6" w:rsidRDefault="00DC432D" w:rsidP="00DC432D">
            <w:pPr>
              <w:tabs>
                <w:tab w:val="decimal" w:pos="987"/>
              </w:tabs>
              <w:suppressAutoHyphens/>
              <w:snapToGrid w:val="0"/>
              <w:spacing w:line="240" w:lineRule="exact"/>
              <w:ind w:right="-112"/>
              <w:rPr>
                <w:rFonts w:ascii="CordiaUPC" w:hAnsi="CordiaUPC" w:cs="CordiaUPC"/>
                <w:sz w:val="26"/>
                <w:szCs w:val="26"/>
                <w:cs/>
                <w:lang w:val="en-US" w:bidi="th-TH"/>
              </w:rPr>
            </w:pPr>
            <w:r w:rsidRPr="008059E6">
              <w:rPr>
                <w:rFonts w:ascii="CordiaUPC" w:hAnsi="CordiaUPC" w:cs="CordiaUPC"/>
                <w:sz w:val="26"/>
                <w:szCs w:val="26"/>
                <w:lang w:val="en-US" w:bidi="th-TH"/>
              </w:rPr>
              <w:t>675,729</w:t>
            </w:r>
          </w:p>
        </w:tc>
      </w:tr>
      <w:tr w:rsidR="00A4608C" w:rsidRPr="009E2363" w14:paraId="4C78A574" w14:textId="77777777" w:rsidTr="003A65D8">
        <w:tc>
          <w:tcPr>
            <w:tcW w:w="3330" w:type="dxa"/>
          </w:tcPr>
          <w:p w14:paraId="0C77A115" w14:textId="77777777" w:rsidR="00A4608C" w:rsidRPr="009E2363" w:rsidRDefault="00A4608C" w:rsidP="00A4608C">
            <w:pPr>
              <w:suppressAutoHyphens/>
              <w:spacing w:line="240" w:lineRule="exact"/>
              <w:ind w:left="75" w:right="-29" w:hanging="86"/>
              <w:rPr>
                <w:rFonts w:ascii="CordiaUPC" w:eastAsia="Times New Roman" w:hAnsi="CordiaUPC" w:cs="CordiaUPC"/>
                <w:color w:val="000000"/>
                <w:sz w:val="26"/>
                <w:szCs w:val="26"/>
                <w:cs/>
                <w:lang w:eastAsia="zh-CN" w:bidi="th-TH"/>
              </w:rPr>
            </w:pPr>
            <w:r w:rsidRPr="009E2363">
              <w:rPr>
                <w:rFonts w:ascii="CordiaUPC" w:hAnsi="CordiaUPC" w:cs="CordiaUPC" w:hint="cs"/>
                <w:sz w:val="26"/>
                <w:szCs w:val="26"/>
              </w:rPr>
              <w:t>Bills</w:t>
            </w:r>
          </w:p>
        </w:tc>
        <w:tc>
          <w:tcPr>
            <w:tcW w:w="1260" w:type="dxa"/>
            <w:vAlign w:val="bottom"/>
          </w:tcPr>
          <w:p w14:paraId="646B483E" w14:textId="62F396F3" w:rsidR="00A4608C" w:rsidRPr="009E2363" w:rsidRDefault="00A4608C" w:rsidP="00A4608C">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161,424</w:t>
            </w:r>
          </w:p>
        </w:tc>
        <w:tc>
          <w:tcPr>
            <w:tcW w:w="270" w:type="dxa"/>
            <w:vAlign w:val="bottom"/>
          </w:tcPr>
          <w:p w14:paraId="02BF5369"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00EF914E" w14:textId="515296CD"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159,359</w:t>
            </w:r>
          </w:p>
        </w:tc>
        <w:tc>
          <w:tcPr>
            <w:tcW w:w="270" w:type="dxa"/>
            <w:vAlign w:val="bottom"/>
          </w:tcPr>
          <w:p w14:paraId="01A60C9F"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5A3EEB79" w14:textId="2F4AC3CE"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161,424</w:t>
            </w:r>
          </w:p>
        </w:tc>
        <w:tc>
          <w:tcPr>
            <w:tcW w:w="270" w:type="dxa"/>
            <w:vAlign w:val="bottom"/>
          </w:tcPr>
          <w:p w14:paraId="3ADC651E"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vAlign w:val="bottom"/>
          </w:tcPr>
          <w:p w14:paraId="34200BFD" w14:textId="301EA479" w:rsidR="00A4608C" w:rsidRPr="009E2363" w:rsidRDefault="00A4608C" w:rsidP="00A4608C">
            <w:pPr>
              <w:tabs>
                <w:tab w:val="decimal" w:pos="987"/>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159,359</w:t>
            </w:r>
          </w:p>
        </w:tc>
      </w:tr>
      <w:tr w:rsidR="00A4608C" w:rsidRPr="009E2363" w14:paraId="2244FE6A" w14:textId="77777777" w:rsidTr="003A65D8">
        <w:tc>
          <w:tcPr>
            <w:tcW w:w="3330" w:type="dxa"/>
          </w:tcPr>
          <w:p w14:paraId="4B7023FD" w14:textId="77777777" w:rsidR="00A4608C" w:rsidRPr="009E2363" w:rsidRDefault="00A4608C" w:rsidP="00A4608C">
            <w:pPr>
              <w:suppressAutoHyphens/>
              <w:spacing w:line="240" w:lineRule="exact"/>
              <w:ind w:left="75" w:right="-29" w:hanging="86"/>
              <w:rPr>
                <w:rFonts w:ascii="CordiaUPC" w:eastAsia="Times New Roman" w:hAnsi="CordiaUPC" w:cs="CordiaUPC"/>
                <w:color w:val="000000"/>
                <w:sz w:val="26"/>
                <w:szCs w:val="26"/>
                <w:lang w:eastAsia="zh-CN"/>
              </w:rPr>
            </w:pPr>
            <w:r w:rsidRPr="009E2363">
              <w:rPr>
                <w:rFonts w:ascii="CordiaUPC" w:hAnsi="CordiaUPC" w:cs="CordiaUPC" w:hint="cs"/>
                <w:sz w:val="26"/>
                <w:szCs w:val="26"/>
              </w:rPr>
              <w:t>Hire purchase receivables</w:t>
            </w:r>
          </w:p>
        </w:tc>
        <w:tc>
          <w:tcPr>
            <w:tcW w:w="1260" w:type="dxa"/>
            <w:vAlign w:val="bottom"/>
          </w:tcPr>
          <w:p w14:paraId="28217A60" w14:textId="35F2C14B" w:rsidR="00A4608C" w:rsidRPr="009E2363" w:rsidRDefault="00A4608C" w:rsidP="00A4608C">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403,493</w:t>
            </w:r>
          </w:p>
        </w:tc>
        <w:tc>
          <w:tcPr>
            <w:tcW w:w="270" w:type="dxa"/>
            <w:vAlign w:val="bottom"/>
          </w:tcPr>
          <w:p w14:paraId="27608A12"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3D9D9C2C" w14:textId="31257C98"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410,251</w:t>
            </w:r>
          </w:p>
        </w:tc>
        <w:tc>
          <w:tcPr>
            <w:tcW w:w="270" w:type="dxa"/>
            <w:vAlign w:val="bottom"/>
          </w:tcPr>
          <w:p w14:paraId="627D1056"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72E8909A" w14:textId="62468AE1"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403,493</w:t>
            </w:r>
          </w:p>
        </w:tc>
        <w:tc>
          <w:tcPr>
            <w:tcW w:w="270" w:type="dxa"/>
            <w:vAlign w:val="bottom"/>
          </w:tcPr>
          <w:p w14:paraId="5F004A39"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vAlign w:val="bottom"/>
          </w:tcPr>
          <w:p w14:paraId="292C444D" w14:textId="4EA3DB61" w:rsidR="00A4608C" w:rsidRPr="009E2363" w:rsidRDefault="00A4608C" w:rsidP="00A4608C">
            <w:pPr>
              <w:tabs>
                <w:tab w:val="decimal" w:pos="987"/>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410,251</w:t>
            </w:r>
          </w:p>
        </w:tc>
      </w:tr>
      <w:tr w:rsidR="00A4608C" w:rsidRPr="009E2363" w14:paraId="52961666" w14:textId="77777777" w:rsidTr="003A65D8">
        <w:tc>
          <w:tcPr>
            <w:tcW w:w="3330" w:type="dxa"/>
          </w:tcPr>
          <w:p w14:paraId="4BE0E413" w14:textId="77777777" w:rsidR="00A4608C" w:rsidRPr="009E2363" w:rsidRDefault="00A4608C" w:rsidP="00A4608C">
            <w:pPr>
              <w:suppressAutoHyphens/>
              <w:spacing w:line="240" w:lineRule="exact"/>
              <w:ind w:left="75" w:right="-29" w:hanging="86"/>
              <w:rPr>
                <w:rFonts w:ascii="CordiaUPC" w:eastAsia="Times New Roman" w:hAnsi="CordiaUPC" w:cs="CordiaUPC"/>
                <w:color w:val="000000"/>
                <w:sz w:val="26"/>
                <w:szCs w:val="26"/>
                <w:lang w:eastAsia="zh-CN"/>
              </w:rPr>
            </w:pPr>
            <w:r w:rsidRPr="009E2363">
              <w:rPr>
                <w:rFonts w:ascii="CordiaUPC" w:hAnsi="CordiaUPC" w:cs="CordiaUPC" w:hint="cs"/>
                <w:sz w:val="26"/>
                <w:szCs w:val="26"/>
              </w:rPr>
              <w:t>Finance lease receivables</w:t>
            </w:r>
          </w:p>
        </w:tc>
        <w:tc>
          <w:tcPr>
            <w:tcW w:w="1260" w:type="dxa"/>
            <w:vAlign w:val="bottom"/>
          </w:tcPr>
          <w:p w14:paraId="0D9A9641" w14:textId="3CEE2BFE" w:rsidR="00A4608C" w:rsidRPr="009E2363" w:rsidRDefault="00A4608C" w:rsidP="00A4608C">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609</w:t>
            </w:r>
          </w:p>
        </w:tc>
        <w:tc>
          <w:tcPr>
            <w:tcW w:w="270" w:type="dxa"/>
            <w:vAlign w:val="bottom"/>
          </w:tcPr>
          <w:p w14:paraId="7E82FDEC"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02543D6D" w14:textId="05BEC2B2"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663</w:t>
            </w:r>
          </w:p>
        </w:tc>
        <w:tc>
          <w:tcPr>
            <w:tcW w:w="270" w:type="dxa"/>
            <w:vAlign w:val="bottom"/>
          </w:tcPr>
          <w:p w14:paraId="74C52748"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4A80E733" w14:textId="474AB9CC"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609</w:t>
            </w:r>
          </w:p>
        </w:tc>
        <w:tc>
          <w:tcPr>
            <w:tcW w:w="270" w:type="dxa"/>
            <w:vAlign w:val="bottom"/>
          </w:tcPr>
          <w:p w14:paraId="4E326B9D"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vAlign w:val="bottom"/>
          </w:tcPr>
          <w:p w14:paraId="7F5748F0" w14:textId="2346C134" w:rsidR="00A4608C" w:rsidRPr="009E2363" w:rsidRDefault="00A4608C" w:rsidP="00A4608C">
            <w:pPr>
              <w:tabs>
                <w:tab w:val="decimal" w:pos="987"/>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663</w:t>
            </w:r>
          </w:p>
        </w:tc>
      </w:tr>
      <w:tr w:rsidR="00A4608C" w:rsidRPr="009E2363" w14:paraId="15B01541" w14:textId="77777777" w:rsidTr="003A65D8">
        <w:tc>
          <w:tcPr>
            <w:tcW w:w="3330" w:type="dxa"/>
          </w:tcPr>
          <w:p w14:paraId="62E62098" w14:textId="77777777" w:rsidR="00A4608C" w:rsidRPr="009E2363" w:rsidRDefault="00A4608C" w:rsidP="00A4608C">
            <w:pPr>
              <w:suppressAutoHyphens/>
              <w:spacing w:line="240" w:lineRule="exact"/>
              <w:ind w:left="75" w:right="-29" w:hanging="86"/>
              <w:rPr>
                <w:rFonts w:ascii="CordiaUPC" w:eastAsia="Times New Roman" w:hAnsi="CordiaUPC" w:cs="CordiaUPC"/>
                <w:color w:val="000000"/>
                <w:sz w:val="26"/>
                <w:szCs w:val="26"/>
                <w:lang w:eastAsia="zh-CN"/>
              </w:rPr>
            </w:pPr>
            <w:r w:rsidRPr="009E2363">
              <w:rPr>
                <w:rFonts w:ascii="CordiaUPC" w:hAnsi="CordiaUPC" w:cs="CordiaUPC" w:hint="cs"/>
                <w:sz w:val="26"/>
                <w:szCs w:val="26"/>
              </w:rPr>
              <w:t>Others</w:t>
            </w:r>
          </w:p>
        </w:tc>
        <w:tc>
          <w:tcPr>
            <w:tcW w:w="1260" w:type="dxa"/>
            <w:tcBorders>
              <w:bottom w:val="single" w:sz="4" w:space="0" w:color="auto"/>
            </w:tcBorders>
            <w:vAlign w:val="bottom"/>
          </w:tcPr>
          <w:p w14:paraId="317D4362" w14:textId="181A8FA2" w:rsidR="00A4608C" w:rsidRPr="009E2363" w:rsidRDefault="00A4608C" w:rsidP="00A4608C">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281</w:t>
            </w:r>
          </w:p>
        </w:tc>
        <w:tc>
          <w:tcPr>
            <w:tcW w:w="270" w:type="dxa"/>
            <w:vAlign w:val="bottom"/>
          </w:tcPr>
          <w:p w14:paraId="2D8ECA1D"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vAlign w:val="bottom"/>
          </w:tcPr>
          <w:p w14:paraId="59EC8743" w14:textId="68EACE5E"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60</w:t>
            </w:r>
          </w:p>
        </w:tc>
        <w:tc>
          <w:tcPr>
            <w:tcW w:w="270" w:type="dxa"/>
            <w:vAlign w:val="bottom"/>
          </w:tcPr>
          <w:p w14:paraId="620DEF2D"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4B9D8962" w14:textId="18C69BB5"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281</w:t>
            </w:r>
          </w:p>
        </w:tc>
        <w:tc>
          <w:tcPr>
            <w:tcW w:w="270" w:type="dxa"/>
            <w:vAlign w:val="bottom"/>
          </w:tcPr>
          <w:p w14:paraId="75AC4DFD"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tcBorders>
              <w:bottom w:val="single" w:sz="4" w:space="0" w:color="auto"/>
            </w:tcBorders>
            <w:vAlign w:val="bottom"/>
          </w:tcPr>
          <w:p w14:paraId="6E38D77F" w14:textId="6DD1CE36" w:rsidR="00A4608C" w:rsidRPr="009E2363" w:rsidRDefault="00A4608C" w:rsidP="00A4608C">
            <w:pPr>
              <w:tabs>
                <w:tab w:val="decimal" w:pos="987"/>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60</w:t>
            </w:r>
          </w:p>
        </w:tc>
      </w:tr>
      <w:tr w:rsidR="00A4608C" w:rsidRPr="009E2363" w14:paraId="4A713D8F" w14:textId="77777777" w:rsidTr="003A65D8">
        <w:tc>
          <w:tcPr>
            <w:tcW w:w="3330" w:type="dxa"/>
          </w:tcPr>
          <w:p w14:paraId="1F2C2AAB" w14:textId="77777777" w:rsidR="00A4608C" w:rsidRPr="009E2363" w:rsidRDefault="00A4608C" w:rsidP="00A4608C">
            <w:pPr>
              <w:suppressAutoHyphens/>
              <w:spacing w:line="240" w:lineRule="exact"/>
              <w:ind w:left="75" w:right="-29" w:hanging="86"/>
              <w:rPr>
                <w:rFonts w:ascii="CordiaUPC" w:eastAsia="Times New Roman" w:hAnsi="CordiaUPC" w:cs="CordiaUPC"/>
                <w:color w:val="000000"/>
                <w:sz w:val="26"/>
                <w:szCs w:val="26"/>
                <w:lang w:eastAsia="zh-CN"/>
              </w:rPr>
            </w:pPr>
            <w:r w:rsidRPr="009E2363">
              <w:rPr>
                <w:rFonts w:ascii="CordiaUPC" w:hAnsi="CordiaUPC" w:cs="CordiaUPC" w:hint="cs"/>
                <w:sz w:val="26"/>
                <w:szCs w:val="26"/>
              </w:rPr>
              <w:t xml:space="preserve">Total loans </w:t>
            </w:r>
            <w:r w:rsidRPr="009E2363">
              <w:rPr>
                <w:rFonts w:ascii="CordiaUPC" w:hAnsi="CordiaUPC" w:cs="CordiaUPC" w:hint="cs"/>
                <w:sz w:val="26"/>
                <w:szCs w:val="26"/>
                <w:lang w:val="en-US" w:bidi="th-TH"/>
              </w:rPr>
              <w:t>to customers</w:t>
            </w:r>
          </w:p>
        </w:tc>
        <w:tc>
          <w:tcPr>
            <w:tcW w:w="1260" w:type="dxa"/>
            <w:tcBorders>
              <w:top w:val="single" w:sz="4" w:space="0" w:color="auto"/>
            </w:tcBorders>
            <w:vAlign w:val="bottom"/>
          </w:tcPr>
          <w:p w14:paraId="7C6DA39B" w14:textId="249541E1" w:rsidR="00A4608C" w:rsidRPr="009E2363" w:rsidRDefault="00A4608C" w:rsidP="00A4608C">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1,314,64</w:t>
            </w:r>
            <w:r w:rsidR="00056A0D">
              <w:rPr>
                <w:rFonts w:ascii="CordiaUPC" w:hAnsi="CordiaUPC" w:cs="CordiaUPC"/>
                <w:sz w:val="26"/>
                <w:szCs w:val="26"/>
                <w:lang w:val="en-US" w:bidi="th-TH"/>
              </w:rPr>
              <w:t>1</w:t>
            </w:r>
          </w:p>
        </w:tc>
        <w:tc>
          <w:tcPr>
            <w:tcW w:w="270" w:type="dxa"/>
            <w:vAlign w:val="bottom"/>
          </w:tcPr>
          <w:p w14:paraId="152A6813"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top w:val="single" w:sz="4" w:space="0" w:color="auto"/>
            </w:tcBorders>
            <w:vAlign w:val="bottom"/>
          </w:tcPr>
          <w:p w14:paraId="16E750A2" w14:textId="60549EAB"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1,327,964</w:t>
            </w:r>
          </w:p>
        </w:tc>
        <w:tc>
          <w:tcPr>
            <w:tcW w:w="270" w:type="dxa"/>
            <w:vAlign w:val="bottom"/>
          </w:tcPr>
          <w:p w14:paraId="430D2560"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top w:val="single" w:sz="4" w:space="0" w:color="auto"/>
            </w:tcBorders>
            <w:vAlign w:val="bottom"/>
          </w:tcPr>
          <w:p w14:paraId="6A5FBB80" w14:textId="1765594B"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1,311,00</w:t>
            </w:r>
            <w:r w:rsidR="00056A0D">
              <w:rPr>
                <w:rFonts w:ascii="CordiaUPC" w:hAnsi="CordiaUPC" w:cs="CordiaUPC"/>
                <w:sz w:val="26"/>
                <w:szCs w:val="26"/>
                <w:lang w:val="en-US" w:bidi="th-TH"/>
              </w:rPr>
              <w:t>7</w:t>
            </w:r>
          </w:p>
        </w:tc>
        <w:tc>
          <w:tcPr>
            <w:tcW w:w="270" w:type="dxa"/>
            <w:vAlign w:val="bottom"/>
          </w:tcPr>
          <w:p w14:paraId="75A8FF5A"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tcBorders>
              <w:top w:val="single" w:sz="4" w:space="0" w:color="auto"/>
            </w:tcBorders>
            <w:vAlign w:val="bottom"/>
          </w:tcPr>
          <w:p w14:paraId="6F592870" w14:textId="5FCC142E" w:rsidR="00A4608C" w:rsidRPr="009E2363" w:rsidRDefault="00A4608C" w:rsidP="00A4608C">
            <w:pPr>
              <w:tabs>
                <w:tab w:val="decimal" w:pos="987"/>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1,322,97</w:t>
            </w:r>
            <w:r w:rsidRPr="009E2363">
              <w:rPr>
                <w:rFonts w:ascii="CordiaUPC" w:hAnsi="CordiaUPC" w:cs="CordiaUPC" w:hint="cs"/>
                <w:sz w:val="26"/>
                <w:szCs w:val="26"/>
                <w:cs/>
                <w:lang w:val="en-US" w:bidi="th-TH"/>
              </w:rPr>
              <w:t>3</w:t>
            </w:r>
          </w:p>
        </w:tc>
      </w:tr>
      <w:tr w:rsidR="00A4608C" w:rsidRPr="009E2363" w14:paraId="2D21E705" w14:textId="77777777" w:rsidTr="003A65D8">
        <w:tc>
          <w:tcPr>
            <w:tcW w:w="3330" w:type="dxa"/>
          </w:tcPr>
          <w:p w14:paraId="75536DF0" w14:textId="77777777" w:rsidR="00A4608C" w:rsidRPr="009E2363" w:rsidRDefault="00A4608C" w:rsidP="00A4608C">
            <w:pPr>
              <w:suppressAutoHyphens/>
              <w:spacing w:line="240" w:lineRule="exact"/>
              <w:ind w:left="75" w:right="-29" w:hanging="86"/>
              <w:rPr>
                <w:rFonts w:ascii="CordiaUPC" w:eastAsia="Times New Roman" w:hAnsi="CordiaUPC" w:cs="CordiaUPC"/>
                <w:color w:val="000000"/>
                <w:sz w:val="26"/>
                <w:szCs w:val="26"/>
                <w:lang w:eastAsia="zh-CN"/>
              </w:rPr>
            </w:pPr>
            <w:r w:rsidRPr="009E2363">
              <w:rPr>
                <w:rFonts w:ascii="CordiaUPC" w:hAnsi="CordiaUPC" w:cs="CordiaUPC" w:hint="cs"/>
                <w:i/>
                <w:iCs/>
                <w:sz w:val="26"/>
                <w:szCs w:val="26"/>
              </w:rPr>
              <w:t xml:space="preserve">Add </w:t>
            </w:r>
            <w:r w:rsidRPr="009E2363">
              <w:rPr>
                <w:rFonts w:ascii="CordiaUPC" w:hAnsi="CordiaUPC" w:cs="CordiaUPC" w:hint="cs"/>
                <w:sz w:val="26"/>
                <w:szCs w:val="26"/>
              </w:rPr>
              <w:t>accrued interest receivables and undue interest incom</w:t>
            </w:r>
            <w:r w:rsidRPr="009E2363">
              <w:rPr>
                <w:rFonts w:ascii="CordiaUPC" w:hAnsi="CordiaUPC" w:cs="CordiaUPC"/>
                <w:sz w:val="26"/>
                <w:szCs w:val="26"/>
              </w:rPr>
              <w:t>e*</w:t>
            </w:r>
          </w:p>
        </w:tc>
        <w:tc>
          <w:tcPr>
            <w:tcW w:w="1260" w:type="dxa"/>
            <w:tcBorders>
              <w:bottom w:val="single" w:sz="4" w:space="0" w:color="auto"/>
            </w:tcBorders>
            <w:vAlign w:val="bottom"/>
          </w:tcPr>
          <w:p w14:paraId="1CAD8BF9" w14:textId="4D451AFF" w:rsidR="00A4608C" w:rsidRPr="009E2363" w:rsidRDefault="00A4608C" w:rsidP="00A4608C">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8,70</w:t>
            </w:r>
            <w:r w:rsidR="00056A0D">
              <w:rPr>
                <w:rFonts w:ascii="CordiaUPC" w:hAnsi="CordiaUPC" w:cs="CordiaUPC"/>
                <w:sz w:val="26"/>
                <w:szCs w:val="26"/>
                <w:lang w:val="en-US" w:bidi="th-TH"/>
              </w:rPr>
              <w:t>2</w:t>
            </w:r>
          </w:p>
        </w:tc>
        <w:tc>
          <w:tcPr>
            <w:tcW w:w="270" w:type="dxa"/>
            <w:vAlign w:val="bottom"/>
          </w:tcPr>
          <w:p w14:paraId="48DF85A1"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vAlign w:val="bottom"/>
          </w:tcPr>
          <w:p w14:paraId="421657D7" w14:textId="2F11A5AE"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8,674</w:t>
            </w:r>
          </w:p>
        </w:tc>
        <w:tc>
          <w:tcPr>
            <w:tcW w:w="270" w:type="dxa"/>
            <w:vAlign w:val="bottom"/>
          </w:tcPr>
          <w:p w14:paraId="6E34B196"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768DC991" w14:textId="1AB105A3"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cs/>
                <w:lang w:val="en-US" w:bidi="th-TH"/>
              </w:rPr>
            </w:pPr>
            <w:r>
              <w:rPr>
                <w:rFonts w:ascii="CordiaUPC" w:hAnsi="CordiaUPC" w:cs="CordiaUPC"/>
                <w:sz w:val="26"/>
                <w:szCs w:val="26"/>
                <w:lang w:val="en-US" w:bidi="th-TH"/>
              </w:rPr>
              <w:t>8,70</w:t>
            </w:r>
            <w:r w:rsidR="00056A0D">
              <w:rPr>
                <w:rFonts w:ascii="CordiaUPC" w:hAnsi="CordiaUPC" w:cs="CordiaUPC"/>
                <w:sz w:val="26"/>
                <w:szCs w:val="26"/>
                <w:lang w:val="en-US" w:bidi="th-TH"/>
              </w:rPr>
              <w:t>2</w:t>
            </w:r>
          </w:p>
        </w:tc>
        <w:tc>
          <w:tcPr>
            <w:tcW w:w="270" w:type="dxa"/>
            <w:vAlign w:val="bottom"/>
          </w:tcPr>
          <w:p w14:paraId="387AA61B"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tcBorders>
              <w:bottom w:val="single" w:sz="4" w:space="0" w:color="auto"/>
            </w:tcBorders>
            <w:vAlign w:val="bottom"/>
          </w:tcPr>
          <w:p w14:paraId="544318F9" w14:textId="2D734D8B" w:rsidR="00A4608C" w:rsidRPr="009E2363" w:rsidRDefault="00A4608C" w:rsidP="00A4608C">
            <w:pPr>
              <w:tabs>
                <w:tab w:val="decimal" w:pos="987"/>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8,67</w:t>
            </w:r>
            <w:r w:rsidRPr="009E2363">
              <w:rPr>
                <w:rFonts w:ascii="CordiaUPC" w:hAnsi="CordiaUPC" w:cs="CordiaUPC" w:hint="cs"/>
                <w:sz w:val="26"/>
                <w:szCs w:val="26"/>
                <w:cs/>
                <w:lang w:val="en-US" w:bidi="th-TH"/>
              </w:rPr>
              <w:t>4</w:t>
            </w:r>
          </w:p>
        </w:tc>
      </w:tr>
      <w:tr w:rsidR="00A4608C" w:rsidRPr="009E2363" w14:paraId="076245BD" w14:textId="77777777" w:rsidTr="003A65D8">
        <w:tc>
          <w:tcPr>
            <w:tcW w:w="3330" w:type="dxa"/>
          </w:tcPr>
          <w:p w14:paraId="08A86723" w14:textId="77777777" w:rsidR="00A4608C" w:rsidRPr="009E2363" w:rsidRDefault="00A4608C" w:rsidP="00A4608C">
            <w:pPr>
              <w:suppressAutoHyphens/>
              <w:spacing w:line="240" w:lineRule="exact"/>
              <w:ind w:left="75" w:right="-29" w:hanging="86"/>
              <w:rPr>
                <w:rFonts w:ascii="CordiaUPC" w:eastAsia="Times New Roman" w:hAnsi="CordiaUPC" w:cs="CordiaUPC"/>
                <w:color w:val="000000"/>
                <w:sz w:val="26"/>
                <w:szCs w:val="26"/>
                <w:lang w:eastAsia="zh-CN"/>
              </w:rPr>
            </w:pPr>
            <w:r w:rsidRPr="009E2363">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3F8965A8" w14:textId="3DD49025" w:rsidR="00A4608C" w:rsidRPr="009E2363" w:rsidRDefault="00A4608C" w:rsidP="00A4608C">
            <w:pPr>
              <w:tabs>
                <w:tab w:val="decimal" w:pos="990"/>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1,323,343</w:t>
            </w:r>
          </w:p>
        </w:tc>
        <w:tc>
          <w:tcPr>
            <w:tcW w:w="270" w:type="dxa"/>
            <w:vAlign w:val="bottom"/>
          </w:tcPr>
          <w:p w14:paraId="150DC3DD"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tcBorders>
            <w:vAlign w:val="bottom"/>
          </w:tcPr>
          <w:p w14:paraId="4C1FA2FE" w14:textId="56DE40F4" w:rsidR="00A4608C" w:rsidRPr="009E2363" w:rsidRDefault="00A4608C" w:rsidP="00A4608C">
            <w:pPr>
              <w:tabs>
                <w:tab w:val="decimal" w:pos="1063"/>
              </w:tabs>
              <w:suppressAutoHyphens/>
              <w:snapToGrid w:val="0"/>
              <w:spacing w:line="240" w:lineRule="exact"/>
              <w:ind w:right="-112"/>
              <w:rPr>
                <w:rFonts w:ascii="CordiaUPC" w:hAnsi="CordiaUPC" w:cs="CordiaUPC"/>
                <w:b/>
                <w:bCs/>
                <w:sz w:val="26"/>
                <w:szCs w:val="26"/>
                <w:lang w:val="en-US" w:bidi="th-TH"/>
              </w:rPr>
            </w:pPr>
            <w:r w:rsidRPr="009E2363">
              <w:rPr>
                <w:rFonts w:ascii="CordiaUPC" w:hAnsi="CordiaUPC" w:cs="CordiaUPC"/>
                <w:b/>
                <w:bCs/>
                <w:sz w:val="26"/>
                <w:szCs w:val="26"/>
                <w:lang w:val="en-US" w:bidi="th-TH"/>
              </w:rPr>
              <w:t>1,336,638</w:t>
            </w:r>
          </w:p>
        </w:tc>
        <w:tc>
          <w:tcPr>
            <w:tcW w:w="270" w:type="dxa"/>
            <w:vAlign w:val="bottom"/>
          </w:tcPr>
          <w:p w14:paraId="74BCBC78"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tcBorders>
            <w:vAlign w:val="bottom"/>
          </w:tcPr>
          <w:p w14:paraId="07972B67" w14:textId="596125B5" w:rsidR="00A4608C" w:rsidRPr="009E2363" w:rsidRDefault="00A4608C" w:rsidP="00A4608C">
            <w:pPr>
              <w:tabs>
                <w:tab w:val="decimal" w:pos="1063"/>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1,319,709</w:t>
            </w:r>
          </w:p>
        </w:tc>
        <w:tc>
          <w:tcPr>
            <w:tcW w:w="270" w:type="dxa"/>
            <w:vAlign w:val="bottom"/>
          </w:tcPr>
          <w:p w14:paraId="4D68BFCC" w14:textId="77777777" w:rsidR="00A4608C" w:rsidRPr="009E2363" w:rsidRDefault="00A4608C" w:rsidP="00A4608C">
            <w:pPr>
              <w:tabs>
                <w:tab w:val="decimal" w:pos="1063"/>
              </w:tabs>
              <w:suppressAutoHyphens/>
              <w:snapToGrid w:val="0"/>
              <w:spacing w:line="240" w:lineRule="exact"/>
              <w:ind w:right="-112"/>
              <w:rPr>
                <w:rFonts w:ascii="CordiaUPC" w:hAnsi="CordiaUPC" w:cs="CordiaUPC"/>
                <w:b/>
                <w:bCs/>
                <w:sz w:val="26"/>
                <w:szCs w:val="26"/>
              </w:rPr>
            </w:pPr>
          </w:p>
        </w:tc>
        <w:tc>
          <w:tcPr>
            <w:tcW w:w="1197" w:type="dxa"/>
            <w:tcBorders>
              <w:top w:val="single" w:sz="4" w:space="0" w:color="auto"/>
            </w:tcBorders>
            <w:vAlign w:val="bottom"/>
          </w:tcPr>
          <w:p w14:paraId="4692C37C" w14:textId="35CFDF57" w:rsidR="00A4608C" w:rsidRPr="009E2363" w:rsidRDefault="00A4608C" w:rsidP="00A4608C">
            <w:pPr>
              <w:tabs>
                <w:tab w:val="decimal" w:pos="987"/>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b/>
                <w:bCs/>
                <w:sz w:val="26"/>
                <w:szCs w:val="26"/>
                <w:lang w:val="en-US" w:bidi="th-TH"/>
              </w:rPr>
              <w:t>1,331,647</w:t>
            </w:r>
          </w:p>
        </w:tc>
      </w:tr>
      <w:tr w:rsidR="00A4608C" w:rsidRPr="009E2363" w14:paraId="57865AE1" w14:textId="77777777" w:rsidTr="003A65D8">
        <w:tc>
          <w:tcPr>
            <w:tcW w:w="3330" w:type="dxa"/>
          </w:tcPr>
          <w:p w14:paraId="601A2765" w14:textId="77777777" w:rsidR="00A4608C" w:rsidRPr="009E2363" w:rsidRDefault="00A4608C" w:rsidP="00A4608C">
            <w:pPr>
              <w:suppressAutoHyphens/>
              <w:spacing w:line="240" w:lineRule="exact"/>
              <w:ind w:left="75" w:right="-29" w:hanging="86"/>
              <w:rPr>
                <w:rFonts w:ascii="CordiaUPC" w:eastAsia="Times New Roman" w:hAnsi="CordiaUPC" w:cs="CordiaUPC"/>
                <w:color w:val="000000"/>
                <w:sz w:val="26"/>
                <w:szCs w:val="26"/>
                <w:cs/>
                <w:lang w:eastAsia="zh-CN"/>
              </w:rPr>
            </w:pPr>
            <w:r w:rsidRPr="009E2363">
              <w:rPr>
                <w:rFonts w:ascii="CordiaUPC" w:hAnsi="CordiaUPC" w:cs="CordiaUPC" w:hint="cs"/>
                <w:i/>
                <w:iCs/>
                <w:sz w:val="26"/>
                <w:szCs w:val="26"/>
              </w:rPr>
              <w:t xml:space="preserve">Less </w:t>
            </w:r>
            <w:r w:rsidRPr="009E2363">
              <w:rPr>
                <w:rFonts w:ascii="CordiaUPC" w:hAnsi="CordiaUPC" w:cs="CordiaUPC" w:hint="cs"/>
                <w:sz w:val="26"/>
                <w:szCs w:val="26"/>
              </w:rPr>
              <w:t>allowance for expected credit loss</w:t>
            </w:r>
          </w:p>
        </w:tc>
        <w:tc>
          <w:tcPr>
            <w:tcW w:w="1260" w:type="dxa"/>
            <w:tcBorders>
              <w:bottom w:val="single" w:sz="4" w:space="0" w:color="auto"/>
            </w:tcBorders>
            <w:vAlign w:val="bottom"/>
          </w:tcPr>
          <w:p w14:paraId="66662F52" w14:textId="1EAAB608" w:rsidR="00A4608C" w:rsidRPr="009E2363" w:rsidRDefault="00A4608C" w:rsidP="00A4608C">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(61,801)</w:t>
            </w:r>
          </w:p>
        </w:tc>
        <w:tc>
          <w:tcPr>
            <w:tcW w:w="270" w:type="dxa"/>
            <w:vAlign w:val="bottom"/>
          </w:tcPr>
          <w:p w14:paraId="793250A0"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vAlign w:val="bottom"/>
          </w:tcPr>
          <w:p w14:paraId="1A4C0349" w14:textId="5C6698A8"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sidRPr="009E2363">
              <w:rPr>
                <w:rFonts w:ascii="CordiaUPC" w:hAnsi="CordiaUPC" w:cs="CordiaUPC"/>
                <w:sz w:val="26"/>
                <w:szCs w:val="26"/>
                <w:lang w:val="en-US" w:bidi="th-TH"/>
              </w:rPr>
              <w:t>(63,502)</w:t>
            </w:r>
          </w:p>
        </w:tc>
        <w:tc>
          <w:tcPr>
            <w:tcW w:w="270" w:type="dxa"/>
            <w:vAlign w:val="bottom"/>
          </w:tcPr>
          <w:p w14:paraId="7126D66B"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79FCAAF9" w14:textId="7EF07B26" w:rsidR="00A4608C" w:rsidRPr="009E2363" w:rsidRDefault="00A4608C" w:rsidP="00A4608C">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(60,912)</w:t>
            </w:r>
          </w:p>
        </w:tc>
        <w:tc>
          <w:tcPr>
            <w:tcW w:w="270" w:type="dxa"/>
            <w:vAlign w:val="bottom"/>
          </w:tcPr>
          <w:p w14:paraId="6D380612"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tcBorders>
              <w:bottom w:val="single" w:sz="4" w:space="0" w:color="auto"/>
            </w:tcBorders>
            <w:vAlign w:val="bottom"/>
          </w:tcPr>
          <w:p w14:paraId="194DC4DF" w14:textId="64978F01" w:rsidR="00A4608C" w:rsidRPr="009E2363" w:rsidRDefault="00A4608C" w:rsidP="00A4608C">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9E2363">
              <w:rPr>
                <w:rFonts w:ascii="CordiaUPC" w:hAnsi="CordiaUPC" w:cs="CordiaUPC"/>
                <w:sz w:val="26"/>
                <w:szCs w:val="26"/>
                <w:lang w:val="en-US" w:bidi="th-TH"/>
              </w:rPr>
              <w:t>(61,423)</w:t>
            </w:r>
          </w:p>
        </w:tc>
      </w:tr>
      <w:tr w:rsidR="00A4608C" w:rsidRPr="009E2363" w14:paraId="19F748F6" w14:textId="77777777" w:rsidTr="003A65D8">
        <w:trPr>
          <w:trHeight w:val="181"/>
        </w:trPr>
        <w:tc>
          <w:tcPr>
            <w:tcW w:w="3330" w:type="dxa"/>
          </w:tcPr>
          <w:p w14:paraId="58594899" w14:textId="3A522046" w:rsidR="00A4608C" w:rsidRPr="009E2363" w:rsidRDefault="00A4608C" w:rsidP="00A4608C">
            <w:pPr>
              <w:suppressAutoHyphens/>
              <w:spacing w:line="240" w:lineRule="exact"/>
              <w:ind w:left="86" w:right="-29" w:hanging="97"/>
              <w:rPr>
                <w:rFonts w:ascii="CordiaUPC" w:eastAsia="Times New Roman" w:hAnsi="CordiaUPC" w:cs="CordiaUPC"/>
                <w:sz w:val="26"/>
                <w:szCs w:val="26"/>
                <w:lang w:eastAsia="zh-CN"/>
              </w:rPr>
            </w:pPr>
            <w:r w:rsidRPr="009E2363">
              <w:rPr>
                <w:rFonts w:ascii="CordiaUPC" w:hAnsi="CordiaUPC" w:cs="CordiaUPC" w:hint="cs"/>
                <w:b/>
                <w:bCs/>
                <w:sz w:val="26"/>
                <w:szCs w:val="26"/>
              </w:rPr>
              <w:t>Total loans to customers and accrued interest receivables</w:t>
            </w:r>
            <w:r w:rsidRPr="009E2363">
              <w:rPr>
                <w:rFonts w:ascii="CordiaUPC" w:hAnsi="CordiaUPC" w:cs="CordiaUPC"/>
                <w:b/>
                <w:bCs/>
                <w:sz w:val="26"/>
                <w:szCs w:val="26"/>
              </w:rPr>
              <w:t>,</w:t>
            </w:r>
            <w:r w:rsidRPr="009E2363">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7442EDC5" w14:textId="16161B8A" w:rsidR="00A4608C" w:rsidRPr="009E2363" w:rsidRDefault="00A4608C" w:rsidP="00A4608C">
            <w:pPr>
              <w:tabs>
                <w:tab w:val="decimal" w:pos="990"/>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1,261,542</w:t>
            </w:r>
          </w:p>
        </w:tc>
        <w:tc>
          <w:tcPr>
            <w:tcW w:w="270" w:type="dxa"/>
            <w:vAlign w:val="bottom"/>
          </w:tcPr>
          <w:p w14:paraId="46A896C0"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bottom w:val="double" w:sz="4" w:space="0" w:color="auto"/>
            </w:tcBorders>
            <w:vAlign w:val="bottom"/>
          </w:tcPr>
          <w:p w14:paraId="4CAC2B13" w14:textId="4F432736" w:rsidR="00A4608C" w:rsidRPr="009E2363" w:rsidRDefault="00A4608C" w:rsidP="00A4608C">
            <w:pPr>
              <w:tabs>
                <w:tab w:val="decimal" w:pos="1063"/>
              </w:tabs>
              <w:suppressAutoHyphens/>
              <w:snapToGrid w:val="0"/>
              <w:spacing w:line="240" w:lineRule="exact"/>
              <w:ind w:right="-112"/>
              <w:rPr>
                <w:rFonts w:ascii="CordiaUPC" w:hAnsi="CordiaUPC" w:cs="CordiaUPC"/>
                <w:b/>
                <w:bCs/>
                <w:sz w:val="26"/>
                <w:szCs w:val="26"/>
                <w:lang w:val="en-US" w:bidi="th-TH"/>
              </w:rPr>
            </w:pPr>
            <w:r w:rsidRPr="009E2363">
              <w:rPr>
                <w:rFonts w:ascii="CordiaUPC" w:hAnsi="CordiaUPC" w:cs="CordiaUPC"/>
                <w:b/>
                <w:bCs/>
                <w:sz w:val="26"/>
                <w:szCs w:val="26"/>
                <w:lang w:val="en-US" w:bidi="th-TH"/>
              </w:rPr>
              <w:t>1,273,136</w:t>
            </w:r>
          </w:p>
        </w:tc>
        <w:tc>
          <w:tcPr>
            <w:tcW w:w="270" w:type="dxa"/>
            <w:vAlign w:val="bottom"/>
          </w:tcPr>
          <w:p w14:paraId="03FD6441"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2AFBB7C1" w14:textId="6AB15E4F" w:rsidR="00A4608C" w:rsidRPr="009E2363" w:rsidRDefault="00A4608C" w:rsidP="00A4608C">
            <w:pPr>
              <w:tabs>
                <w:tab w:val="decimal" w:pos="1063"/>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1,258,797</w:t>
            </w:r>
          </w:p>
        </w:tc>
        <w:tc>
          <w:tcPr>
            <w:tcW w:w="270" w:type="dxa"/>
            <w:vAlign w:val="bottom"/>
          </w:tcPr>
          <w:p w14:paraId="15C52C0D" w14:textId="77777777" w:rsidR="00A4608C" w:rsidRPr="009E2363" w:rsidRDefault="00A4608C" w:rsidP="00A4608C">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197" w:type="dxa"/>
            <w:tcBorders>
              <w:top w:val="single" w:sz="4" w:space="0" w:color="auto"/>
              <w:bottom w:val="double" w:sz="4" w:space="0" w:color="auto"/>
            </w:tcBorders>
            <w:vAlign w:val="bottom"/>
          </w:tcPr>
          <w:p w14:paraId="4837A665" w14:textId="72C69C5B" w:rsidR="00A4608C" w:rsidRPr="009E2363" w:rsidRDefault="00A4608C" w:rsidP="00A4608C">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9E2363">
              <w:rPr>
                <w:rFonts w:ascii="CordiaUPC" w:hAnsi="CordiaUPC" w:cs="CordiaUPC"/>
                <w:b/>
                <w:bCs/>
                <w:sz w:val="26"/>
                <w:szCs w:val="26"/>
                <w:lang w:val="en-US" w:bidi="th-TH"/>
              </w:rPr>
              <w:t>1,270,224</w:t>
            </w:r>
          </w:p>
        </w:tc>
      </w:tr>
    </w:tbl>
    <w:bookmarkEnd w:id="4"/>
    <w:p w14:paraId="3EB6B7CB" w14:textId="77777777" w:rsidR="00B05DAD" w:rsidRPr="009E2363" w:rsidRDefault="00B05DAD" w:rsidP="008609E8">
      <w:pPr>
        <w:tabs>
          <w:tab w:val="left" w:pos="810"/>
        </w:tabs>
        <w:spacing w:before="120" w:line="240" w:lineRule="exact"/>
        <w:ind w:left="709" w:right="14" w:hanging="142"/>
        <w:jc w:val="thaiDistribute"/>
        <w:rPr>
          <w:rFonts w:ascii="CordiaUPC" w:hAnsi="CordiaUPC" w:cs="CordiaUPC"/>
          <w:szCs w:val="22"/>
          <w:lang w:val="en-US"/>
        </w:rPr>
      </w:pPr>
      <w:r w:rsidRPr="009E2363">
        <w:rPr>
          <w:rFonts w:ascii="CordiaUPC" w:hAnsi="CordiaUPC" w:cs="CordiaUPC"/>
          <w:sz w:val="26"/>
          <w:szCs w:val="26"/>
          <w:lang w:val="en-US"/>
        </w:rPr>
        <w:t>*</w:t>
      </w:r>
      <w:r w:rsidRPr="009E2363">
        <w:rPr>
          <w:rFonts w:ascii="CordiaUPC" w:hAnsi="CordiaUPC" w:cs="CordiaUPC" w:hint="cs"/>
          <w:szCs w:val="22"/>
          <w:lang w:val="en-US"/>
        </w:rPr>
        <w:tab/>
      </w:r>
      <w:r w:rsidRPr="009E2363">
        <w:rPr>
          <w:rFonts w:ascii="CordiaUPC" w:hAnsi="CordiaUPC" w:cs="CordiaUPC"/>
          <w:szCs w:val="22"/>
          <w:lang w:val="en-US" w:bidi="th-TH"/>
        </w:rPr>
        <w:t>A</w:t>
      </w:r>
      <w:r w:rsidRPr="009E2363">
        <w:rPr>
          <w:rFonts w:ascii="CordiaUPC" w:hAnsi="CordiaUPC" w:cs="CordiaUPC" w:hint="cs"/>
          <w:szCs w:val="22"/>
          <w:lang w:val="en-US" w:bidi="th-TH"/>
        </w:rPr>
        <w:t>ccrued interest receivables and undue interest income</w:t>
      </w:r>
      <w:r w:rsidRPr="009E2363">
        <w:rPr>
          <w:rFonts w:ascii="CordiaUPC" w:hAnsi="CordiaUPC" w:cs="CordiaUPC"/>
          <w:szCs w:val="22"/>
          <w:lang w:val="en-US" w:bidi="th-TH"/>
        </w:rPr>
        <w:t xml:space="preserve"> of non-performing loans to customers presented net amount after allowance for expected credit loss.</w:t>
      </w:r>
    </w:p>
    <w:p w14:paraId="42BBD421" w14:textId="6F5D78AD" w:rsidR="00581167" w:rsidRPr="009E2363" w:rsidRDefault="00581167" w:rsidP="007B0363">
      <w:pPr>
        <w:spacing w:line="240" w:lineRule="exact"/>
        <w:ind w:right="9"/>
        <w:jc w:val="thaiDistribute"/>
        <w:rPr>
          <w:rFonts w:ascii="CordiaUPC" w:hAnsi="CordiaUPC" w:cs="CordiaUPC"/>
          <w:b/>
          <w:bCs/>
          <w:sz w:val="26"/>
          <w:szCs w:val="26"/>
          <w:lang w:val="en-US"/>
        </w:rPr>
      </w:pPr>
    </w:p>
    <w:p w14:paraId="13115C00" w14:textId="719282C6" w:rsidR="00B05DAD" w:rsidRPr="009E2363" w:rsidRDefault="00751339" w:rsidP="00B05DAD">
      <w:pPr>
        <w:spacing w:line="240" w:lineRule="exact"/>
        <w:ind w:left="547" w:right="14" w:hanging="547"/>
        <w:jc w:val="thaiDistribute"/>
        <w:rPr>
          <w:rFonts w:ascii="CordiaUPC" w:hAnsi="CordiaUPC" w:cs="CordiaUPC"/>
          <w:b/>
          <w:bCs/>
          <w:sz w:val="26"/>
          <w:szCs w:val="26"/>
          <w:lang w:val="en-US"/>
        </w:rPr>
      </w:pPr>
      <w:r w:rsidRPr="009E2363">
        <w:rPr>
          <w:rFonts w:ascii="CordiaUPC" w:hAnsi="CordiaUPC" w:cs="CordiaUPC"/>
          <w:b/>
          <w:bCs/>
          <w:sz w:val="26"/>
          <w:szCs w:val="26"/>
        </w:rPr>
        <w:t>7</w:t>
      </w:r>
      <w:r w:rsidR="00B05DAD" w:rsidRPr="009E2363">
        <w:rPr>
          <w:rFonts w:ascii="CordiaUPC" w:hAnsi="CordiaUPC" w:cs="CordiaUPC" w:hint="cs"/>
          <w:b/>
          <w:bCs/>
          <w:sz w:val="26"/>
          <w:szCs w:val="26"/>
        </w:rPr>
        <w:t>.</w:t>
      </w:r>
      <w:r w:rsidR="007B0363">
        <w:rPr>
          <w:rFonts w:ascii="CordiaUPC" w:hAnsi="CordiaUPC" w:cs="CordiaUPC"/>
          <w:b/>
          <w:bCs/>
          <w:sz w:val="26"/>
          <w:szCs w:val="26"/>
          <w:lang w:val="en-US"/>
        </w:rPr>
        <w:t>2</w:t>
      </w:r>
      <w:r w:rsidR="00B05DAD" w:rsidRPr="009E2363">
        <w:rPr>
          <w:rFonts w:ascii="CordiaUPC" w:hAnsi="CordiaUPC" w:cs="CordiaUPC" w:hint="cs"/>
          <w:b/>
          <w:bCs/>
          <w:sz w:val="26"/>
          <w:szCs w:val="26"/>
        </w:rPr>
        <w:tab/>
        <w:t xml:space="preserve">Classified by </w:t>
      </w:r>
      <w:r w:rsidR="00B05DAD" w:rsidRPr="009E2363">
        <w:rPr>
          <w:rFonts w:ascii="CordiaUPC" w:hAnsi="CordiaUPC" w:cs="CordiaUPC"/>
          <w:b/>
          <w:bCs/>
          <w:sz w:val="26"/>
          <w:szCs w:val="26"/>
          <w:lang w:val="en-US"/>
        </w:rPr>
        <w:t>stage</w:t>
      </w:r>
    </w:p>
    <w:p w14:paraId="1C0334FC" w14:textId="77777777" w:rsidR="00B05DAD" w:rsidRPr="009E2363" w:rsidRDefault="00B05DAD" w:rsidP="00B05DAD">
      <w:pPr>
        <w:autoSpaceDE w:val="0"/>
        <w:autoSpaceDN w:val="0"/>
        <w:adjustRightInd w:val="0"/>
        <w:spacing w:line="240" w:lineRule="exact"/>
        <w:jc w:val="thaiDistribute"/>
        <w:rPr>
          <w:rFonts w:ascii="CordiaUPC" w:hAnsi="CordiaUPC" w:cs="CordiaUPC"/>
          <w:sz w:val="26"/>
          <w:szCs w:val="26"/>
          <w:lang w:val="en-US" w:eastAsia="en-GB" w:bidi="th-TH"/>
        </w:rPr>
      </w:pPr>
      <w:bookmarkStart w:id="5" w:name="_Hlk99093103"/>
    </w:p>
    <w:tbl>
      <w:tblPr>
        <w:tblW w:w="9196" w:type="dxa"/>
        <w:tblInd w:w="558" w:type="dxa"/>
        <w:tblLayout w:type="fixed"/>
        <w:tblLook w:val="04A0" w:firstRow="1" w:lastRow="0" w:firstColumn="1" w:lastColumn="0" w:noHBand="0" w:noVBand="1"/>
      </w:tblPr>
      <w:tblGrid>
        <w:gridCol w:w="3330"/>
        <w:gridCol w:w="1276"/>
        <w:gridCol w:w="270"/>
        <w:gridCol w:w="1206"/>
        <w:gridCol w:w="270"/>
        <w:gridCol w:w="1314"/>
        <w:gridCol w:w="270"/>
        <w:gridCol w:w="1254"/>
        <w:gridCol w:w="6"/>
      </w:tblGrid>
      <w:tr w:rsidR="00B05DAD" w:rsidRPr="009E2363" w14:paraId="6D610F9C" w14:textId="77777777" w:rsidTr="003A65D8">
        <w:trPr>
          <w:gridAfter w:val="1"/>
          <w:wAfter w:w="6" w:type="dxa"/>
        </w:trPr>
        <w:tc>
          <w:tcPr>
            <w:tcW w:w="3330" w:type="dxa"/>
          </w:tcPr>
          <w:p w14:paraId="42146EE1" w14:textId="77777777" w:rsidR="00B05DAD" w:rsidRPr="009E2363" w:rsidRDefault="00B05DAD" w:rsidP="00A47089">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24EE8495" w14:textId="77777777" w:rsidR="00B05DAD" w:rsidRPr="009E2363" w:rsidRDefault="00B05DAD" w:rsidP="00A47089">
            <w:pPr>
              <w:suppressAutoHyphens/>
              <w:spacing w:line="240" w:lineRule="exact"/>
              <w:ind w:right="-29"/>
              <w:jc w:val="center"/>
              <w:rPr>
                <w:rFonts w:ascii="CordiaUPC" w:eastAsia="Times New Roman" w:hAnsi="CordiaUPC" w:cs="CordiaUPC"/>
                <w:b/>
                <w:bCs/>
                <w:sz w:val="26"/>
                <w:szCs w:val="26"/>
                <w:lang w:eastAsia="zh-CN"/>
              </w:rPr>
            </w:pPr>
            <w:r w:rsidRPr="009E2363">
              <w:rPr>
                <w:rFonts w:ascii="CordiaUPC" w:eastAsia="Times New Roman" w:hAnsi="CordiaUPC" w:cs="CordiaUPC" w:hint="cs"/>
                <w:b/>
                <w:bCs/>
                <w:color w:val="000000"/>
                <w:sz w:val="26"/>
                <w:szCs w:val="26"/>
                <w:lang w:eastAsia="zh-CN"/>
              </w:rPr>
              <w:t>Consolidated</w:t>
            </w:r>
          </w:p>
        </w:tc>
      </w:tr>
      <w:tr w:rsidR="005609FB" w:rsidRPr="009E2363" w14:paraId="6E54298E" w14:textId="77777777" w:rsidTr="003A65D8">
        <w:tc>
          <w:tcPr>
            <w:tcW w:w="3330" w:type="dxa"/>
          </w:tcPr>
          <w:p w14:paraId="48217321" w14:textId="77777777" w:rsidR="005609FB" w:rsidRPr="009E2363" w:rsidRDefault="005609FB" w:rsidP="005609FB">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464A98AC" w14:textId="41404F2E" w:rsidR="005609FB" w:rsidRPr="009E2363" w:rsidRDefault="005609FB" w:rsidP="005609FB">
            <w:pPr>
              <w:suppressAutoHyphens/>
              <w:spacing w:line="240" w:lineRule="exact"/>
              <w:ind w:left="-106" w:right="-107"/>
              <w:jc w:val="center"/>
              <w:rPr>
                <w:rFonts w:ascii="CordiaUPC" w:hAnsi="CordiaUPC" w:cs="CordiaUPC"/>
                <w:sz w:val="26"/>
                <w:szCs w:val="26"/>
                <w:lang w:val="en-US"/>
              </w:rPr>
            </w:pPr>
            <w:r w:rsidRPr="00F11678">
              <w:rPr>
                <w:rFonts w:ascii="CordiaUPC" w:eastAsia="Times New Roman" w:hAnsi="CordiaUPC" w:cs="CordiaUPC"/>
                <w:sz w:val="26"/>
                <w:szCs w:val="26"/>
                <w:lang w:bidi="th-TH"/>
              </w:rPr>
              <w:t>31 March</w:t>
            </w:r>
            <w:r w:rsidRPr="009E2363">
              <w:rPr>
                <w:rFonts w:ascii="CordiaUPC" w:hAnsi="CordiaUPC" w:cs="CordiaUPC"/>
                <w:sz w:val="26"/>
                <w:szCs w:val="26"/>
                <w:lang w:val="en-US"/>
              </w:rPr>
              <w:t xml:space="preserve"> 202</w:t>
            </w:r>
            <w:r>
              <w:rPr>
                <w:rFonts w:ascii="CordiaUPC" w:hAnsi="CordiaUPC" w:cs="CordiaUPC"/>
                <w:sz w:val="26"/>
                <w:szCs w:val="26"/>
                <w:lang w:val="en-US"/>
              </w:rPr>
              <w:t>4</w:t>
            </w:r>
          </w:p>
        </w:tc>
        <w:tc>
          <w:tcPr>
            <w:tcW w:w="270" w:type="dxa"/>
          </w:tcPr>
          <w:p w14:paraId="36CFD69A" w14:textId="77777777" w:rsidR="005609FB" w:rsidRPr="009E2363" w:rsidRDefault="005609FB" w:rsidP="005609FB">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5E689CCC" w14:textId="520CCC1D" w:rsidR="005609FB" w:rsidRPr="009E2363" w:rsidRDefault="005609FB" w:rsidP="005609FB">
            <w:pPr>
              <w:suppressAutoHyphens/>
              <w:spacing w:line="240" w:lineRule="exact"/>
              <w:ind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color w:val="000000"/>
                <w:sz w:val="26"/>
                <w:szCs w:val="26"/>
                <w:lang w:eastAsia="zh-CN"/>
              </w:rPr>
              <w:t>31 December</w:t>
            </w:r>
            <w:r w:rsidRPr="009E2363">
              <w:rPr>
                <w:rFonts w:ascii="CordiaUPC" w:eastAsia="Times New Roman" w:hAnsi="CordiaUPC" w:cs="CordiaUPC"/>
                <w:color w:val="000000"/>
                <w:sz w:val="26"/>
                <w:szCs w:val="26"/>
                <w:lang w:eastAsia="zh-CN"/>
              </w:rPr>
              <w:t xml:space="preserve"> 202</w:t>
            </w:r>
            <w:r>
              <w:rPr>
                <w:rFonts w:ascii="CordiaUPC" w:eastAsia="Times New Roman" w:hAnsi="CordiaUPC" w:cs="CordiaUPC"/>
                <w:color w:val="000000"/>
                <w:sz w:val="26"/>
                <w:szCs w:val="26"/>
                <w:lang w:eastAsia="zh-CN"/>
              </w:rPr>
              <w:t>3</w:t>
            </w:r>
          </w:p>
        </w:tc>
      </w:tr>
      <w:tr w:rsidR="005609FB" w:rsidRPr="009E2363" w14:paraId="540C4F8E" w14:textId="77777777" w:rsidTr="003A65D8">
        <w:tc>
          <w:tcPr>
            <w:tcW w:w="3330" w:type="dxa"/>
          </w:tcPr>
          <w:p w14:paraId="4785CAFE" w14:textId="77777777" w:rsidR="005609FB" w:rsidRPr="009E2363" w:rsidRDefault="005609FB" w:rsidP="005609FB">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72C9437E" w14:textId="77777777" w:rsidR="005609FB" w:rsidRPr="009E2363" w:rsidRDefault="005609FB" w:rsidP="005609FB">
            <w:pPr>
              <w:suppressAutoHyphens/>
              <w:snapToGrid w:val="0"/>
              <w:spacing w:line="240" w:lineRule="exact"/>
              <w:jc w:val="center"/>
              <w:rPr>
                <w:rFonts w:ascii="CordiaUPC" w:eastAsia="Times New Roman" w:hAnsi="CordiaUPC" w:cs="CordiaUPC"/>
                <w:sz w:val="26"/>
                <w:szCs w:val="26"/>
                <w:lang w:eastAsia="zh-CN"/>
              </w:rPr>
            </w:pPr>
            <w:r w:rsidRPr="009E2363">
              <w:rPr>
                <w:rFonts w:ascii="CordiaUPC" w:hAnsi="CordiaUPC" w:cs="CordiaUPC" w:hint="cs"/>
                <w:spacing w:val="-2"/>
                <w:sz w:val="26"/>
                <w:szCs w:val="26"/>
              </w:rPr>
              <w:t>Loans to customers</w:t>
            </w:r>
            <w:r w:rsidRPr="009E2363">
              <w:rPr>
                <w:rFonts w:ascii="CordiaUPC" w:hAnsi="CordiaUPC" w:cs="CordiaUPC"/>
                <w:spacing w:val="-2"/>
                <w:sz w:val="26"/>
                <w:szCs w:val="26"/>
              </w:rPr>
              <w:t xml:space="preserve"> </w:t>
            </w:r>
            <w:r w:rsidRPr="009E2363">
              <w:rPr>
                <w:rFonts w:ascii="CordiaUPC" w:hAnsi="CordiaUPC" w:cs="CordiaUPC" w:hint="cs"/>
                <w:spacing w:val="-2"/>
                <w:sz w:val="26"/>
                <w:szCs w:val="26"/>
              </w:rPr>
              <w:t>and accrued</w:t>
            </w:r>
            <w:r w:rsidRPr="009E2363">
              <w:rPr>
                <w:rFonts w:ascii="CordiaUPC" w:hAnsi="CordiaUPC" w:cs="CordiaUPC"/>
                <w:spacing w:val="-2"/>
                <w:sz w:val="26"/>
                <w:szCs w:val="26"/>
              </w:rPr>
              <w:t xml:space="preserve"> </w:t>
            </w:r>
            <w:r w:rsidRPr="009E2363">
              <w:rPr>
                <w:rFonts w:ascii="CordiaUPC" w:hAnsi="CordiaUPC" w:cs="CordiaUPC" w:hint="cs"/>
                <w:spacing w:val="-2"/>
                <w:sz w:val="26"/>
                <w:szCs w:val="26"/>
              </w:rPr>
              <w:t>interest receivables*</w:t>
            </w:r>
          </w:p>
        </w:tc>
        <w:tc>
          <w:tcPr>
            <w:tcW w:w="270" w:type="dxa"/>
          </w:tcPr>
          <w:p w14:paraId="2E2F3515" w14:textId="77777777" w:rsidR="005609FB" w:rsidRPr="009E2363" w:rsidRDefault="005609FB" w:rsidP="005609F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6414274A" w14:textId="77777777" w:rsidR="005609FB" w:rsidRPr="009E2363" w:rsidRDefault="005609FB" w:rsidP="005609FB">
            <w:pPr>
              <w:suppressAutoHyphens/>
              <w:snapToGrid w:val="0"/>
              <w:spacing w:line="240" w:lineRule="exact"/>
              <w:jc w:val="center"/>
              <w:rPr>
                <w:rFonts w:ascii="CordiaUPC" w:hAnsi="CordiaUPC" w:cs="CordiaUPC"/>
                <w:spacing w:val="-2"/>
                <w:sz w:val="26"/>
                <w:szCs w:val="26"/>
                <w:lang w:bidi="th-TH"/>
              </w:rPr>
            </w:pPr>
          </w:p>
          <w:p w14:paraId="743438B7" w14:textId="77777777" w:rsidR="005609FB" w:rsidRPr="009E2363" w:rsidRDefault="005609FB" w:rsidP="005609FB">
            <w:pPr>
              <w:suppressAutoHyphens/>
              <w:snapToGrid w:val="0"/>
              <w:spacing w:line="240" w:lineRule="exact"/>
              <w:jc w:val="center"/>
              <w:rPr>
                <w:rFonts w:ascii="CordiaUPC" w:hAnsi="CordiaUPC" w:cs="CordiaUPC"/>
                <w:spacing w:val="-2"/>
                <w:sz w:val="26"/>
                <w:szCs w:val="26"/>
                <w:lang w:bidi="th-TH"/>
              </w:rPr>
            </w:pPr>
          </w:p>
          <w:p w14:paraId="1270C7D5" w14:textId="77777777" w:rsidR="005609FB" w:rsidRPr="009E2363" w:rsidRDefault="005609FB" w:rsidP="005609FB">
            <w:pPr>
              <w:suppressAutoHyphens/>
              <w:snapToGrid w:val="0"/>
              <w:spacing w:line="240" w:lineRule="exact"/>
              <w:jc w:val="center"/>
              <w:rPr>
                <w:rFonts w:ascii="CordiaUPC" w:eastAsia="Times New Roman" w:hAnsi="CordiaUPC" w:cs="CordiaUPC"/>
                <w:sz w:val="26"/>
                <w:szCs w:val="26"/>
                <w:cs/>
                <w:lang w:eastAsia="zh-CN" w:bidi="th-TH"/>
              </w:rPr>
            </w:pPr>
            <w:r w:rsidRPr="009E2363">
              <w:rPr>
                <w:rFonts w:ascii="CordiaUPC" w:hAnsi="CordiaUPC" w:cs="CordiaUPC"/>
                <w:spacing w:val="-2"/>
                <w:sz w:val="26"/>
                <w:szCs w:val="26"/>
              </w:rPr>
              <w:t xml:space="preserve">Allowance for expected </w:t>
            </w:r>
            <w:r w:rsidRPr="009E2363">
              <w:rPr>
                <w:rFonts w:ascii="CordiaUPC" w:hAnsi="CordiaUPC" w:cs="CordiaUPC"/>
                <w:spacing w:val="-2"/>
                <w:sz w:val="26"/>
                <w:szCs w:val="26"/>
              </w:rPr>
              <w:br/>
              <w:t>credit loss</w:t>
            </w:r>
          </w:p>
        </w:tc>
        <w:tc>
          <w:tcPr>
            <w:tcW w:w="270" w:type="dxa"/>
            <w:vAlign w:val="bottom"/>
          </w:tcPr>
          <w:p w14:paraId="0BAEF9E5" w14:textId="77777777" w:rsidR="005609FB" w:rsidRPr="009E2363" w:rsidRDefault="005609FB" w:rsidP="005609F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52B56C8E" w14:textId="77777777" w:rsidR="005609FB" w:rsidRPr="009E2363" w:rsidRDefault="005609FB" w:rsidP="005609FB">
            <w:pPr>
              <w:suppressAutoHyphens/>
              <w:snapToGrid w:val="0"/>
              <w:spacing w:line="240" w:lineRule="exact"/>
              <w:jc w:val="center"/>
              <w:rPr>
                <w:rFonts w:ascii="CordiaUPC" w:hAnsi="CordiaUPC" w:cs="CordiaUPC"/>
                <w:spacing w:val="-2"/>
                <w:sz w:val="26"/>
                <w:szCs w:val="26"/>
              </w:rPr>
            </w:pPr>
            <w:r w:rsidRPr="009E2363">
              <w:rPr>
                <w:rFonts w:ascii="CordiaUPC" w:hAnsi="CordiaUPC" w:cs="CordiaUPC" w:hint="cs"/>
                <w:spacing w:val="-2"/>
                <w:sz w:val="26"/>
                <w:szCs w:val="26"/>
              </w:rPr>
              <w:t>Loans to customers</w:t>
            </w:r>
            <w:r w:rsidRPr="009E2363">
              <w:rPr>
                <w:rFonts w:ascii="CordiaUPC" w:hAnsi="CordiaUPC" w:cs="CordiaUPC"/>
                <w:spacing w:val="-2"/>
                <w:sz w:val="26"/>
                <w:szCs w:val="26"/>
              </w:rPr>
              <w:t xml:space="preserve"> </w:t>
            </w:r>
            <w:r w:rsidRPr="009E2363">
              <w:rPr>
                <w:rFonts w:ascii="CordiaUPC" w:hAnsi="CordiaUPC" w:cs="CordiaUPC" w:hint="cs"/>
                <w:spacing w:val="-2"/>
                <w:sz w:val="26"/>
                <w:szCs w:val="26"/>
              </w:rPr>
              <w:t>and accrued</w:t>
            </w:r>
            <w:r w:rsidRPr="009E2363">
              <w:rPr>
                <w:rFonts w:ascii="CordiaUPC" w:hAnsi="CordiaUPC" w:cs="CordiaUPC"/>
                <w:spacing w:val="-2"/>
                <w:sz w:val="26"/>
                <w:szCs w:val="26"/>
              </w:rPr>
              <w:t xml:space="preserve"> </w:t>
            </w:r>
            <w:r w:rsidRPr="009E2363">
              <w:rPr>
                <w:rFonts w:ascii="CordiaUPC" w:hAnsi="CordiaUPC" w:cs="CordiaUPC" w:hint="cs"/>
                <w:spacing w:val="-2"/>
                <w:sz w:val="26"/>
                <w:szCs w:val="26"/>
              </w:rPr>
              <w:t>interest receivables*</w:t>
            </w:r>
          </w:p>
        </w:tc>
        <w:tc>
          <w:tcPr>
            <w:tcW w:w="270" w:type="dxa"/>
            <w:vAlign w:val="bottom"/>
          </w:tcPr>
          <w:p w14:paraId="15125D6E" w14:textId="77777777" w:rsidR="005609FB" w:rsidRPr="009E2363" w:rsidRDefault="005609FB" w:rsidP="005609FB">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7C96F044" w14:textId="77777777" w:rsidR="005609FB" w:rsidRPr="009E2363" w:rsidRDefault="005609FB" w:rsidP="005609FB">
            <w:pPr>
              <w:suppressAutoHyphens/>
              <w:snapToGrid w:val="0"/>
              <w:spacing w:line="240" w:lineRule="exact"/>
              <w:jc w:val="center"/>
              <w:rPr>
                <w:rFonts w:ascii="CordiaUPC" w:hAnsi="CordiaUPC" w:cs="CordiaUPC"/>
                <w:spacing w:val="-2"/>
                <w:sz w:val="26"/>
                <w:szCs w:val="26"/>
              </w:rPr>
            </w:pPr>
          </w:p>
          <w:p w14:paraId="458C6075" w14:textId="77777777" w:rsidR="005609FB" w:rsidRPr="009E2363" w:rsidRDefault="005609FB" w:rsidP="005609FB">
            <w:pPr>
              <w:suppressAutoHyphens/>
              <w:snapToGrid w:val="0"/>
              <w:spacing w:line="240" w:lineRule="exact"/>
              <w:jc w:val="center"/>
              <w:rPr>
                <w:rFonts w:ascii="CordiaUPC" w:hAnsi="CordiaUPC" w:cs="CordiaUPC"/>
                <w:spacing w:val="-2"/>
                <w:sz w:val="26"/>
                <w:szCs w:val="26"/>
                <w:lang w:bidi="th-TH"/>
              </w:rPr>
            </w:pPr>
          </w:p>
          <w:p w14:paraId="7CC48193" w14:textId="77777777" w:rsidR="008671F8" w:rsidRDefault="005609FB" w:rsidP="005609FB">
            <w:pPr>
              <w:suppressAutoHyphens/>
              <w:snapToGrid w:val="0"/>
              <w:spacing w:line="240" w:lineRule="exact"/>
              <w:jc w:val="center"/>
              <w:rPr>
                <w:rFonts w:ascii="CordiaUPC" w:hAnsi="CordiaUPC" w:cs="CordiaUPC"/>
                <w:spacing w:val="-2"/>
                <w:sz w:val="26"/>
                <w:szCs w:val="26"/>
              </w:rPr>
            </w:pPr>
            <w:r w:rsidRPr="009E2363">
              <w:rPr>
                <w:rFonts w:ascii="CordiaUPC" w:hAnsi="CordiaUPC" w:cs="CordiaUPC"/>
                <w:spacing w:val="-2"/>
                <w:sz w:val="26"/>
                <w:szCs w:val="26"/>
              </w:rPr>
              <w:t>Allowance</w:t>
            </w:r>
          </w:p>
          <w:p w14:paraId="355D36CE" w14:textId="177BA062" w:rsidR="005609FB" w:rsidRPr="009E2363" w:rsidRDefault="005609FB" w:rsidP="005609FB">
            <w:pPr>
              <w:suppressAutoHyphens/>
              <w:snapToGrid w:val="0"/>
              <w:spacing w:line="240" w:lineRule="exact"/>
              <w:jc w:val="center"/>
              <w:rPr>
                <w:rFonts w:ascii="CordiaUPC" w:hAnsi="CordiaUPC" w:cs="CordiaUPC"/>
                <w:spacing w:val="-2"/>
                <w:sz w:val="26"/>
                <w:szCs w:val="26"/>
              </w:rPr>
            </w:pPr>
            <w:r w:rsidRPr="009E2363">
              <w:rPr>
                <w:rFonts w:ascii="CordiaUPC" w:hAnsi="CordiaUPC" w:cs="CordiaUPC"/>
                <w:spacing w:val="-2"/>
                <w:sz w:val="26"/>
                <w:szCs w:val="26"/>
              </w:rPr>
              <w:t xml:space="preserve">for expected </w:t>
            </w:r>
            <w:r w:rsidRPr="009E2363">
              <w:rPr>
                <w:rFonts w:ascii="CordiaUPC" w:hAnsi="CordiaUPC" w:cs="CordiaUPC"/>
                <w:spacing w:val="-2"/>
                <w:sz w:val="26"/>
                <w:szCs w:val="26"/>
              </w:rPr>
              <w:br/>
              <w:t>credit loss</w:t>
            </w:r>
          </w:p>
        </w:tc>
      </w:tr>
      <w:tr w:rsidR="005609FB" w:rsidRPr="009E2363" w14:paraId="716751DD" w14:textId="77777777" w:rsidTr="003A65D8">
        <w:trPr>
          <w:gridAfter w:val="1"/>
          <w:wAfter w:w="6" w:type="dxa"/>
        </w:trPr>
        <w:tc>
          <w:tcPr>
            <w:tcW w:w="3330" w:type="dxa"/>
          </w:tcPr>
          <w:p w14:paraId="7754E8CD" w14:textId="77777777" w:rsidR="005609FB" w:rsidRPr="009E2363" w:rsidRDefault="005609FB" w:rsidP="005609FB">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F740819" w14:textId="77777777" w:rsidR="005609FB" w:rsidRPr="009E2363" w:rsidRDefault="005609FB" w:rsidP="005609FB">
            <w:pPr>
              <w:suppressAutoHyphens/>
              <w:spacing w:line="240" w:lineRule="exact"/>
              <w:ind w:right="-29"/>
              <w:jc w:val="center"/>
              <w:rPr>
                <w:rFonts w:ascii="CordiaUPC" w:eastAsia="Times New Roman" w:hAnsi="CordiaUPC" w:cs="CordiaUPC"/>
                <w:i/>
                <w:iCs/>
                <w:color w:val="000000"/>
                <w:sz w:val="26"/>
                <w:szCs w:val="26"/>
                <w:lang w:eastAsia="zh-CN"/>
              </w:rPr>
            </w:pPr>
            <w:r w:rsidRPr="009E2363">
              <w:rPr>
                <w:rFonts w:ascii="CordiaUPC" w:eastAsia="Times New Roman" w:hAnsi="CordiaUPC" w:cs="CordiaUPC" w:hint="cs"/>
                <w:i/>
                <w:iCs/>
                <w:color w:val="000000"/>
                <w:sz w:val="26"/>
                <w:szCs w:val="26"/>
                <w:cs/>
                <w:lang w:eastAsia="zh-CN"/>
              </w:rPr>
              <w:t>(</w:t>
            </w:r>
            <w:r w:rsidRPr="009E2363">
              <w:rPr>
                <w:rFonts w:ascii="CordiaUPC" w:eastAsia="Times New Roman" w:hAnsi="CordiaUPC" w:cs="CordiaUPC" w:hint="cs"/>
                <w:i/>
                <w:iCs/>
                <w:color w:val="000000"/>
                <w:sz w:val="26"/>
                <w:szCs w:val="26"/>
                <w:lang w:eastAsia="zh-CN"/>
              </w:rPr>
              <w:t>in million Baht</w:t>
            </w:r>
            <w:r w:rsidRPr="009E2363">
              <w:rPr>
                <w:rFonts w:ascii="CordiaUPC" w:eastAsia="Times New Roman" w:hAnsi="CordiaUPC" w:cs="CordiaUPC" w:hint="cs"/>
                <w:i/>
                <w:iCs/>
                <w:color w:val="000000"/>
                <w:sz w:val="26"/>
                <w:szCs w:val="26"/>
                <w:cs/>
                <w:lang w:eastAsia="zh-CN"/>
              </w:rPr>
              <w:t>)</w:t>
            </w:r>
          </w:p>
        </w:tc>
      </w:tr>
      <w:tr w:rsidR="005609FB" w:rsidRPr="009E2363" w14:paraId="684632A9" w14:textId="77777777" w:rsidTr="003A65D8">
        <w:tc>
          <w:tcPr>
            <w:tcW w:w="3330" w:type="dxa"/>
            <w:vAlign w:val="bottom"/>
          </w:tcPr>
          <w:p w14:paraId="23BC80A0" w14:textId="77777777" w:rsidR="005609FB" w:rsidRPr="009E2363" w:rsidRDefault="005609FB" w:rsidP="005609FB">
            <w:pPr>
              <w:suppressAutoHyphens/>
              <w:spacing w:line="240" w:lineRule="exact"/>
              <w:ind w:left="75" w:right="-29" w:hanging="86"/>
              <w:rPr>
                <w:rFonts w:ascii="CordiaUPC" w:eastAsia="Times New Roman" w:hAnsi="CordiaUPC" w:cs="CordiaUPC"/>
                <w:color w:val="000000"/>
                <w:sz w:val="26"/>
                <w:szCs w:val="26"/>
                <w:cs/>
                <w:lang w:eastAsia="zh-CN"/>
              </w:rPr>
            </w:pPr>
            <w:r w:rsidRPr="009E2363">
              <w:rPr>
                <w:rFonts w:ascii="CordiaUPC" w:eastAsia="Times New Roman" w:hAnsi="CordiaUPC" w:cs="CordiaUPC" w:hint="cs"/>
                <w:color w:val="000000"/>
                <w:sz w:val="26"/>
                <w:szCs w:val="26"/>
                <w:lang w:eastAsia="zh-CN"/>
              </w:rPr>
              <w:t>Stage 1 (Performing)</w:t>
            </w:r>
          </w:p>
        </w:tc>
        <w:tc>
          <w:tcPr>
            <w:tcW w:w="1276" w:type="dxa"/>
            <w:vAlign w:val="bottom"/>
          </w:tcPr>
          <w:p w14:paraId="119F3EFD" w14:textId="65D8A7D3" w:rsidR="005609FB" w:rsidRPr="009E2363" w:rsidRDefault="00CA1FC0" w:rsidP="005609F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Pr>
                <w:rFonts w:ascii="CordiaUPC" w:eastAsia="Times New Roman" w:hAnsi="CordiaUPC" w:cs="CordiaUPC"/>
                <w:sz w:val="26"/>
                <w:szCs w:val="26"/>
                <w:lang w:val="en-US" w:eastAsia="zh-CN"/>
              </w:rPr>
              <w:t>1,163,013</w:t>
            </w:r>
          </w:p>
        </w:tc>
        <w:tc>
          <w:tcPr>
            <w:tcW w:w="270" w:type="dxa"/>
            <w:vAlign w:val="bottom"/>
          </w:tcPr>
          <w:p w14:paraId="2540209E"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2830036C" w14:textId="53D25418" w:rsidR="005609FB" w:rsidRPr="009E2363" w:rsidRDefault="00CA1FC0" w:rsidP="005609FB">
            <w:pPr>
              <w:tabs>
                <w:tab w:val="decimal" w:pos="791"/>
              </w:tabs>
              <w:suppressAutoHyphens/>
              <w:snapToGrid w:val="0"/>
              <w:spacing w:line="240" w:lineRule="exact"/>
              <w:ind w:right="175"/>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14,717</w:t>
            </w:r>
          </w:p>
        </w:tc>
        <w:tc>
          <w:tcPr>
            <w:tcW w:w="270" w:type="dxa"/>
            <w:vAlign w:val="bottom"/>
          </w:tcPr>
          <w:p w14:paraId="55001EA6"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0A4AD09" w14:textId="502B00C2" w:rsidR="005609FB" w:rsidRPr="009E2363" w:rsidRDefault="005609FB" w:rsidP="005609FB">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val="en-US" w:eastAsia="zh-CN" w:bidi="th-TH"/>
              </w:rPr>
              <w:t>1,174,852</w:t>
            </w:r>
          </w:p>
        </w:tc>
        <w:tc>
          <w:tcPr>
            <w:tcW w:w="270" w:type="dxa"/>
            <w:vAlign w:val="bottom"/>
          </w:tcPr>
          <w:p w14:paraId="488EE6DE"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2D3BC01F" w14:textId="64B6DEBB" w:rsidR="005609FB" w:rsidRPr="009E2363" w:rsidRDefault="005609FB" w:rsidP="005609FB">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15,602</w:t>
            </w:r>
          </w:p>
        </w:tc>
      </w:tr>
      <w:tr w:rsidR="005609FB" w:rsidRPr="009E2363" w14:paraId="60F9FD74" w14:textId="77777777" w:rsidTr="003A65D8">
        <w:trPr>
          <w:trHeight w:val="181"/>
        </w:trPr>
        <w:tc>
          <w:tcPr>
            <w:tcW w:w="3330" w:type="dxa"/>
            <w:vAlign w:val="bottom"/>
          </w:tcPr>
          <w:p w14:paraId="68126F95" w14:textId="77777777" w:rsidR="005609FB" w:rsidRPr="009E2363" w:rsidRDefault="005609FB" w:rsidP="005609FB">
            <w:pPr>
              <w:suppressAutoHyphens/>
              <w:spacing w:line="240" w:lineRule="exact"/>
              <w:ind w:left="86" w:right="-29" w:hanging="97"/>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Stage 2 (Under-performing)</w:t>
            </w:r>
          </w:p>
        </w:tc>
        <w:tc>
          <w:tcPr>
            <w:tcW w:w="1276" w:type="dxa"/>
            <w:vAlign w:val="bottom"/>
          </w:tcPr>
          <w:p w14:paraId="264FA071" w14:textId="28F7BDC8" w:rsidR="005609FB" w:rsidRPr="009E2363" w:rsidRDefault="00CA1FC0" w:rsidP="005609F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120,571</w:t>
            </w:r>
          </w:p>
        </w:tc>
        <w:tc>
          <w:tcPr>
            <w:tcW w:w="270" w:type="dxa"/>
            <w:vAlign w:val="bottom"/>
          </w:tcPr>
          <w:p w14:paraId="57CAC573"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1905A1AC" w14:textId="06F06A35" w:rsidR="005609FB" w:rsidRPr="009E2363" w:rsidRDefault="00CA1FC0" w:rsidP="005609FB">
            <w:pPr>
              <w:tabs>
                <w:tab w:val="decimal" w:pos="791"/>
              </w:tabs>
              <w:suppressAutoHyphens/>
              <w:snapToGrid w:val="0"/>
              <w:spacing w:line="240" w:lineRule="exact"/>
              <w:ind w:right="175"/>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29,201</w:t>
            </w:r>
          </w:p>
        </w:tc>
        <w:tc>
          <w:tcPr>
            <w:tcW w:w="270" w:type="dxa"/>
            <w:vAlign w:val="bottom"/>
          </w:tcPr>
          <w:p w14:paraId="0818159C"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1F01B826" w14:textId="45D09DFA" w:rsidR="005609FB" w:rsidRPr="009E2363" w:rsidRDefault="005609FB" w:rsidP="005609FB">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120,780</w:t>
            </w:r>
          </w:p>
        </w:tc>
        <w:tc>
          <w:tcPr>
            <w:tcW w:w="270" w:type="dxa"/>
            <w:vAlign w:val="bottom"/>
          </w:tcPr>
          <w:p w14:paraId="20023F4E"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1436157" w14:textId="69B154B5" w:rsidR="005609FB" w:rsidRPr="009E2363" w:rsidRDefault="005609FB" w:rsidP="005609FB">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28,195</w:t>
            </w:r>
          </w:p>
        </w:tc>
      </w:tr>
      <w:tr w:rsidR="005609FB" w:rsidRPr="009E2363" w14:paraId="341D5AA2" w14:textId="77777777" w:rsidTr="003A65D8">
        <w:tc>
          <w:tcPr>
            <w:tcW w:w="3330" w:type="dxa"/>
            <w:vAlign w:val="bottom"/>
          </w:tcPr>
          <w:p w14:paraId="717D237A" w14:textId="77777777" w:rsidR="005609FB" w:rsidRPr="009E2363" w:rsidRDefault="005609FB" w:rsidP="005609FB">
            <w:pPr>
              <w:suppressAutoHyphens/>
              <w:spacing w:line="240" w:lineRule="exact"/>
              <w:ind w:left="86" w:right="-29" w:hanging="97"/>
              <w:jc w:val="both"/>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Stage 3 (Non-performing)</w:t>
            </w:r>
          </w:p>
        </w:tc>
        <w:tc>
          <w:tcPr>
            <w:tcW w:w="1276" w:type="dxa"/>
            <w:tcBorders>
              <w:bottom w:val="single" w:sz="4" w:space="0" w:color="auto"/>
            </w:tcBorders>
            <w:vAlign w:val="bottom"/>
          </w:tcPr>
          <w:p w14:paraId="68C70571" w14:textId="4021879D" w:rsidR="005609FB" w:rsidRPr="009E2363" w:rsidRDefault="00CA1FC0" w:rsidP="005609F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39,759</w:t>
            </w:r>
          </w:p>
        </w:tc>
        <w:tc>
          <w:tcPr>
            <w:tcW w:w="270" w:type="dxa"/>
            <w:vAlign w:val="bottom"/>
          </w:tcPr>
          <w:p w14:paraId="36289F49"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4F738830" w14:textId="331B0AE0" w:rsidR="005609FB" w:rsidRPr="009E2363" w:rsidRDefault="00CA1FC0" w:rsidP="005609FB">
            <w:pPr>
              <w:tabs>
                <w:tab w:val="decimal" w:pos="791"/>
              </w:tabs>
              <w:suppressAutoHyphens/>
              <w:snapToGrid w:val="0"/>
              <w:spacing w:line="240" w:lineRule="exact"/>
              <w:ind w:right="175"/>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17,883</w:t>
            </w:r>
          </w:p>
        </w:tc>
        <w:tc>
          <w:tcPr>
            <w:tcW w:w="270" w:type="dxa"/>
            <w:vAlign w:val="bottom"/>
          </w:tcPr>
          <w:p w14:paraId="1E3C7D05"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1194EBA8" w14:textId="7B8A7A21" w:rsidR="005609FB" w:rsidRPr="009E2363" w:rsidRDefault="005609FB" w:rsidP="005609FB">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41,006</w:t>
            </w:r>
          </w:p>
        </w:tc>
        <w:tc>
          <w:tcPr>
            <w:tcW w:w="270" w:type="dxa"/>
            <w:vAlign w:val="bottom"/>
          </w:tcPr>
          <w:p w14:paraId="19214069"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2BB0AE59" w14:textId="59B03BCF" w:rsidR="005609FB" w:rsidRPr="009E2363" w:rsidRDefault="005609FB" w:rsidP="005609FB">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19,705</w:t>
            </w:r>
          </w:p>
        </w:tc>
      </w:tr>
      <w:tr w:rsidR="005609FB" w:rsidRPr="009E2363" w14:paraId="53CE56F2" w14:textId="77777777" w:rsidTr="003A65D8">
        <w:tc>
          <w:tcPr>
            <w:tcW w:w="3330" w:type="dxa"/>
            <w:vAlign w:val="bottom"/>
          </w:tcPr>
          <w:p w14:paraId="652ACB92" w14:textId="77777777" w:rsidR="005609FB" w:rsidRPr="009E2363" w:rsidRDefault="005609FB" w:rsidP="005609FB">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9E2363">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35D08E42" w14:textId="3119287E" w:rsidR="005609FB" w:rsidRPr="009E2363" w:rsidRDefault="00CA1FC0" w:rsidP="005609F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1,323,343</w:t>
            </w:r>
          </w:p>
        </w:tc>
        <w:tc>
          <w:tcPr>
            <w:tcW w:w="270" w:type="dxa"/>
            <w:vAlign w:val="bottom"/>
          </w:tcPr>
          <w:p w14:paraId="1CEE5B3C"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7F2EDDCA" w14:textId="2A72E755" w:rsidR="005609FB" w:rsidRPr="009E2363" w:rsidRDefault="00CA1FC0" w:rsidP="005609FB">
            <w:pPr>
              <w:tabs>
                <w:tab w:val="decimal" w:pos="791"/>
              </w:tabs>
              <w:suppressAutoHyphens/>
              <w:snapToGrid w:val="0"/>
              <w:spacing w:line="240" w:lineRule="exact"/>
              <w:ind w:right="175"/>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61,801</w:t>
            </w:r>
          </w:p>
        </w:tc>
        <w:tc>
          <w:tcPr>
            <w:tcW w:w="270" w:type="dxa"/>
            <w:vAlign w:val="bottom"/>
          </w:tcPr>
          <w:p w14:paraId="43FF9C26"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40162AC2" w14:textId="0AC8F301" w:rsidR="005609FB" w:rsidRPr="009E2363" w:rsidRDefault="005609FB" w:rsidP="005609FB">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9E2363">
              <w:rPr>
                <w:rFonts w:ascii="CordiaUPC" w:eastAsia="Times New Roman" w:hAnsi="CordiaUPC" w:cs="CordiaUPC"/>
                <w:b/>
                <w:bCs/>
                <w:sz w:val="26"/>
                <w:szCs w:val="26"/>
                <w:lang w:eastAsia="zh-CN"/>
              </w:rPr>
              <w:t>1,336,638</w:t>
            </w:r>
          </w:p>
        </w:tc>
        <w:tc>
          <w:tcPr>
            <w:tcW w:w="270" w:type="dxa"/>
            <w:vAlign w:val="bottom"/>
          </w:tcPr>
          <w:p w14:paraId="2D731CDC"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3426E93B" w14:textId="77F0C1A0" w:rsidR="005609FB" w:rsidRPr="009E2363" w:rsidRDefault="005609FB" w:rsidP="005609FB">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9E2363">
              <w:rPr>
                <w:rFonts w:ascii="CordiaUPC" w:eastAsia="Times New Roman" w:hAnsi="CordiaUPC" w:cs="CordiaUPC"/>
                <w:b/>
                <w:bCs/>
                <w:sz w:val="26"/>
                <w:szCs w:val="26"/>
                <w:lang w:eastAsia="zh-CN"/>
              </w:rPr>
              <w:t>63,502</w:t>
            </w:r>
          </w:p>
        </w:tc>
      </w:tr>
    </w:tbl>
    <w:p w14:paraId="6492D957" w14:textId="5B25BBD4" w:rsidR="00FC3CF4" w:rsidRPr="008609E8" w:rsidRDefault="00D86A2D" w:rsidP="008609E8">
      <w:pPr>
        <w:tabs>
          <w:tab w:val="left" w:pos="810"/>
        </w:tabs>
        <w:spacing w:before="120" w:line="240" w:lineRule="exact"/>
        <w:ind w:left="709" w:right="14" w:hanging="142"/>
        <w:jc w:val="thaiDistribute"/>
        <w:rPr>
          <w:rFonts w:ascii="CordiaUPC" w:hAnsi="CordiaUPC" w:cs="CordiaUPC"/>
          <w:sz w:val="26"/>
          <w:szCs w:val="26"/>
          <w:lang w:val="en-US"/>
        </w:rPr>
      </w:pPr>
      <w:r w:rsidRPr="009E2363">
        <w:rPr>
          <w:rFonts w:ascii="CordiaUPC" w:hAnsi="CordiaUPC" w:cs="CordiaUPC" w:hint="cs"/>
          <w:sz w:val="26"/>
          <w:szCs w:val="26"/>
          <w:lang w:val="en-US"/>
        </w:rPr>
        <w:t>*</w:t>
      </w:r>
      <w:r w:rsidRPr="008609E8">
        <w:rPr>
          <w:rFonts w:ascii="CordiaUPC" w:hAnsi="CordiaUPC" w:cs="CordiaUPC" w:hint="cs"/>
          <w:sz w:val="26"/>
          <w:szCs w:val="26"/>
          <w:lang w:val="en-US"/>
        </w:rPr>
        <w:tab/>
      </w:r>
      <w:r w:rsidRPr="008609E8">
        <w:rPr>
          <w:rFonts w:ascii="CordiaUPC" w:hAnsi="CordiaUPC" w:cs="CordiaUPC" w:hint="cs"/>
          <w:szCs w:val="22"/>
          <w:lang w:val="en-US" w:bidi="th-TH"/>
        </w:rPr>
        <w:t xml:space="preserve">Total loans to customers and accrued interest receivables in note </w:t>
      </w:r>
      <w:r w:rsidR="009E5822" w:rsidRPr="008609E8">
        <w:rPr>
          <w:rFonts w:ascii="CordiaUPC" w:hAnsi="CordiaUPC" w:cs="CordiaUPC"/>
          <w:szCs w:val="22"/>
          <w:lang w:val="en-US" w:bidi="th-TH"/>
        </w:rPr>
        <w:t>7</w:t>
      </w:r>
      <w:r w:rsidRPr="008609E8">
        <w:rPr>
          <w:rFonts w:ascii="CordiaUPC" w:hAnsi="CordiaUPC" w:cs="CordiaUPC" w:hint="cs"/>
          <w:szCs w:val="22"/>
          <w:lang w:val="en-US" w:bidi="th-TH"/>
        </w:rPr>
        <w:t>.1</w:t>
      </w:r>
    </w:p>
    <w:p w14:paraId="14625775" w14:textId="77777777" w:rsidR="00FC3CF4" w:rsidRPr="009E2363" w:rsidRDefault="00FC3CF4" w:rsidP="00B05DAD">
      <w:pPr>
        <w:spacing w:line="240" w:lineRule="exact"/>
        <w:rPr>
          <w:rFonts w:ascii="CordiaUPC" w:hAnsi="CordiaUPC" w:cs="CordiaUPC"/>
          <w:b/>
          <w:bCs/>
          <w:sz w:val="26"/>
          <w:szCs w:val="26"/>
          <w:lang w:val="en-US"/>
        </w:rPr>
      </w:pPr>
    </w:p>
    <w:tbl>
      <w:tblPr>
        <w:tblW w:w="9189" w:type="dxa"/>
        <w:tblInd w:w="55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B05DAD" w:rsidRPr="009E2363" w14:paraId="47E67A2B" w14:textId="77777777" w:rsidTr="003A65D8">
        <w:tc>
          <w:tcPr>
            <w:tcW w:w="3330" w:type="dxa"/>
          </w:tcPr>
          <w:p w14:paraId="153BB0DB" w14:textId="77777777" w:rsidR="00B05DAD" w:rsidRPr="009E2363" w:rsidRDefault="00B05DAD" w:rsidP="00A47089">
            <w:pPr>
              <w:suppressAutoHyphens/>
              <w:snapToGrid w:val="0"/>
              <w:spacing w:line="240" w:lineRule="exact"/>
              <w:jc w:val="right"/>
              <w:rPr>
                <w:rFonts w:ascii="CordiaUPC" w:eastAsia="Times New Roman" w:hAnsi="CordiaUPC" w:cs="CordiaUPC"/>
                <w:b/>
                <w:bCs/>
                <w:sz w:val="26"/>
                <w:szCs w:val="26"/>
                <w:lang w:eastAsia="zh-CN"/>
              </w:rPr>
            </w:pPr>
          </w:p>
        </w:tc>
        <w:tc>
          <w:tcPr>
            <w:tcW w:w="5859" w:type="dxa"/>
            <w:gridSpan w:val="7"/>
            <w:hideMark/>
          </w:tcPr>
          <w:p w14:paraId="2DFC6CCB" w14:textId="77777777" w:rsidR="00B05DAD" w:rsidRPr="009E2363" w:rsidRDefault="00B05DAD" w:rsidP="00A47089">
            <w:pPr>
              <w:suppressAutoHyphens/>
              <w:spacing w:line="240" w:lineRule="exact"/>
              <w:ind w:right="-29"/>
              <w:jc w:val="center"/>
              <w:rPr>
                <w:rFonts w:ascii="CordiaUPC" w:eastAsia="Times New Roman" w:hAnsi="CordiaUPC" w:cs="CordiaUPC"/>
                <w:b/>
                <w:bCs/>
                <w:sz w:val="26"/>
                <w:szCs w:val="26"/>
                <w:lang w:eastAsia="zh-CN"/>
              </w:rPr>
            </w:pPr>
            <w:r w:rsidRPr="009E2363">
              <w:rPr>
                <w:rFonts w:ascii="CordiaUPC" w:eastAsia="Times New Roman" w:hAnsi="CordiaUPC" w:cs="CordiaUPC"/>
                <w:b/>
                <w:bCs/>
                <w:color w:val="000000"/>
                <w:sz w:val="26"/>
                <w:szCs w:val="26"/>
                <w:lang w:eastAsia="zh-CN"/>
              </w:rPr>
              <w:t>Bank only</w:t>
            </w:r>
          </w:p>
        </w:tc>
      </w:tr>
      <w:tr w:rsidR="005609FB" w:rsidRPr="009E2363" w14:paraId="3BE3E8C9" w14:textId="77777777" w:rsidTr="003A65D8">
        <w:tc>
          <w:tcPr>
            <w:tcW w:w="3330" w:type="dxa"/>
          </w:tcPr>
          <w:p w14:paraId="6FE995F7" w14:textId="77777777" w:rsidR="005609FB" w:rsidRPr="009E2363" w:rsidRDefault="005609FB" w:rsidP="005609FB">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6F2B1678" w14:textId="717CB58F" w:rsidR="005609FB" w:rsidRPr="009E2363" w:rsidRDefault="005609FB" w:rsidP="005609FB">
            <w:pPr>
              <w:suppressAutoHyphens/>
              <w:spacing w:line="240" w:lineRule="exact"/>
              <w:ind w:left="-106" w:right="-107"/>
              <w:jc w:val="center"/>
              <w:rPr>
                <w:rFonts w:ascii="CordiaUPC" w:eastAsia="Times New Roman" w:hAnsi="CordiaUPC" w:cs="CordiaUPC"/>
                <w:color w:val="000000"/>
                <w:sz w:val="26"/>
                <w:szCs w:val="26"/>
                <w:lang w:eastAsia="zh-CN"/>
              </w:rPr>
            </w:pPr>
            <w:r w:rsidRPr="00F11678">
              <w:rPr>
                <w:rFonts w:ascii="CordiaUPC" w:eastAsia="Times New Roman" w:hAnsi="CordiaUPC" w:cs="CordiaUPC"/>
                <w:sz w:val="26"/>
                <w:szCs w:val="26"/>
                <w:lang w:bidi="th-TH"/>
              </w:rPr>
              <w:t>31 March</w:t>
            </w:r>
            <w:r w:rsidRPr="009E2363">
              <w:rPr>
                <w:rFonts w:ascii="CordiaUPC" w:hAnsi="CordiaUPC" w:cs="CordiaUPC"/>
                <w:sz w:val="26"/>
                <w:szCs w:val="26"/>
                <w:lang w:val="en-US"/>
              </w:rPr>
              <w:t xml:space="preserve"> 202</w:t>
            </w:r>
            <w:r>
              <w:rPr>
                <w:rFonts w:ascii="CordiaUPC" w:hAnsi="CordiaUPC" w:cs="CordiaUPC"/>
                <w:sz w:val="26"/>
                <w:szCs w:val="26"/>
                <w:lang w:val="en-US"/>
              </w:rPr>
              <w:t>4</w:t>
            </w:r>
          </w:p>
        </w:tc>
        <w:tc>
          <w:tcPr>
            <w:tcW w:w="270" w:type="dxa"/>
          </w:tcPr>
          <w:p w14:paraId="6309EF9B" w14:textId="77777777" w:rsidR="005609FB" w:rsidRPr="009E2363" w:rsidRDefault="005609FB" w:rsidP="005609FB">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37" w:type="dxa"/>
            <w:gridSpan w:val="3"/>
          </w:tcPr>
          <w:p w14:paraId="0F39EA73" w14:textId="47858A22" w:rsidR="005609FB" w:rsidRPr="009E2363" w:rsidRDefault="005609FB" w:rsidP="005609FB">
            <w:pPr>
              <w:suppressAutoHyphens/>
              <w:spacing w:line="240" w:lineRule="exact"/>
              <w:ind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color w:val="000000"/>
                <w:sz w:val="26"/>
                <w:szCs w:val="26"/>
                <w:lang w:eastAsia="zh-CN"/>
              </w:rPr>
              <w:t>31 December</w:t>
            </w:r>
            <w:r w:rsidRPr="009E2363">
              <w:rPr>
                <w:rFonts w:ascii="CordiaUPC" w:eastAsia="Times New Roman" w:hAnsi="CordiaUPC" w:cs="CordiaUPC"/>
                <w:color w:val="000000"/>
                <w:sz w:val="26"/>
                <w:szCs w:val="26"/>
                <w:lang w:eastAsia="zh-CN"/>
              </w:rPr>
              <w:t xml:space="preserve"> 202</w:t>
            </w:r>
            <w:r>
              <w:rPr>
                <w:rFonts w:ascii="CordiaUPC" w:eastAsia="Times New Roman" w:hAnsi="CordiaUPC" w:cs="CordiaUPC"/>
                <w:color w:val="000000"/>
                <w:sz w:val="26"/>
                <w:szCs w:val="26"/>
                <w:lang w:eastAsia="zh-CN"/>
              </w:rPr>
              <w:t>3</w:t>
            </w:r>
          </w:p>
        </w:tc>
      </w:tr>
      <w:tr w:rsidR="00B05DAD" w:rsidRPr="009E2363" w14:paraId="374083E5" w14:textId="77777777" w:rsidTr="003A65D8">
        <w:tc>
          <w:tcPr>
            <w:tcW w:w="3330" w:type="dxa"/>
          </w:tcPr>
          <w:p w14:paraId="31664AE6" w14:textId="77777777" w:rsidR="00B05DAD" w:rsidRPr="009E2363" w:rsidRDefault="00B05DAD" w:rsidP="00A47089">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3C543844" w14:textId="77777777" w:rsidR="00B05DAD" w:rsidRPr="009E2363" w:rsidRDefault="00B05DAD" w:rsidP="00A47089">
            <w:pPr>
              <w:suppressAutoHyphens/>
              <w:snapToGrid w:val="0"/>
              <w:spacing w:line="240" w:lineRule="exact"/>
              <w:jc w:val="center"/>
              <w:rPr>
                <w:rFonts w:ascii="CordiaUPC" w:eastAsia="Times New Roman" w:hAnsi="CordiaUPC" w:cs="CordiaUPC"/>
                <w:sz w:val="26"/>
                <w:szCs w:val="26"/>
                <w:lang w:eastAsia="zh-CN"/>
              </w:rPr>
            </w:pPr>
            <w:r w:rsidRPr="009E2363">
              <w:rPr>
                <w:rFonts w:ascii="CordiaUPC" w:hAnsi="CordiaUPC" w:cs="CordiaUPC" w:hint="cs"/>
                <w:spacing w:val="-2"/>
                <w:sz w:val="26"/>
                <w:szCs w:val="26"/>
              </w:rPr>
              <w:t>Loans to customers</w:t>
            </w:r>
            <w:r w:rsidRPr="009E2363">
              <w:rPr>
                <w:rFonts w:ascii="CordiaUPC" w:hAnsi="CordiaUPC" w:cs="CordiaUPC"/>
                <w:spacing w:val="-2"/>
                <w:sz w:val="26"/>
                <w:szCs w:val="26"/>
              </w:rPr>
              <w:t xml:space="preserve"> </w:t>
            </w:r>
            <w:r w:rsidRPr="009E2363">
              <w:rPr>
                <w:rFonts w:ascii="CordiaUPC" w:hAnsi="CordiaUPC" w:cs="CordiaUPC" w:hint="cs"/>
                <w:spacing w:val="-2"/>
                <w:sz w:val="26"/>
                <w:szCs w:val="26"/>
              </w:rPr>
              <w:t>and accrued</w:t>
            </w:r>
            <w:r w:rsidRPr="009E2363">
              <w:rPr>
                <w:rFonts w:ascii="CordiaUPC" w:hAnsi="CordiaUPC" w:cs="CordiaUPC"/>
                <w:spacing w:val="-2"/>
                <w:sz w:val="26"/>
                <w:szCs w:val="26"/>
              </w:rPr>
              <w:t xml:space="preserve"> </w:t>
            </w:r>
            <w:r w:rsidRPr="009E2363">
              <w:rPr>
                <w:rFonts w:ascii="CordiaUPC" w:hAnsi="CordiaUPC" w:cs="CordiaUPC" w:hint="cs"/>
                <w:spacing w:val="-2"/>
                <w:sz w:val="26"/>
                <w:szCs w:val="26"/>
              </w:rPr>
              <w:t>interest receivables*</w:t>
            </w:r>
          </w:p>
        </w:tc>
        <w:tc>
          <w:tcPr>
            <w:tcW w:w="270" w:type="dxa"/>
          </w:tcPr>
          <w:p w14:paraId="05FF52F6" w14:textId="77777777" w:rsidR="00B05DAD" w:rsidRPr="009E2363" w:rsidRDefault="00B05DAD" w:rsidP="00A4708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2F1E5B12" w14:textId="77777777" w:rsidR="00B05DAD" w:rsidRPr="009E2363" w:rsidRDefault="00B05DAD" w:rsidP="00A47089">
            <w:pPr>
              <w:suppressAutoHyphens/>
              <w:snapToGrid w:val="0"/>
              <w:spacing w:line="240" w:lineRule="exact"/>
              <w:jc w:val="center"/>
              <w:rPr>
                <w:rFonts w:ascii="CordiaUPC" w:hAnsi="CordiaUPC" w:cs="CordiaUPC"/>
                <w:spacing w:val="-2"/>
                <w:sz w:val="26"/>
                <w:szCs w:val="26"/>
              </w:rPr>
            </w:pPr>
          </w:p>
          <w:p w14:paraId="3A9881C1" w14:textId="77777777" w:rsidR="00B05DAD" w:rsidRPr="009E2363" w:rsidRDefault="00B05DAD" w:rsidP="00A47089">
            <w:pPr>
              <w:suppressAutoHyphens/>
              <w:snapToGrid w:val="0"/>
              <w:spacing w:line="240" w:lineRule="exact"/>
              <w:jc w:val="center"/>
              <w:rPr>
                <w:rFonts w:ascii="CordiaUPC" w:hAnsi="CordiaUPC" w:cs="CordiaUPC"/>
                <w:spacing w:val="-2"/>
                <w:sz w:val="26"/>
                <w:szCs w:val="26"/>
              </w:rPr>
            </w:pPr>
          </w:p>
          <w:p w14:paraId="07B69625" w14:textId="77777777" w:rsidR="00B05DAD" w:rsidRPr="009E2363" w:rsidRDefault="00B05DAD" w:rsidP="00A47089">
            <w:pPr>
              <w:suppressAutoHyphens/>
              <w:snapToGrid w:val="0"/>
              <w:spacing w:line="240" w:lineRule="exact"/>
              <w:jc w:val="center"/>
              <w:rPr>
                <w:rFonts w:ascii="CordiaUPC" w:eastAsia="Times New Roman" w:hAnsi="CordiaUPC" w:cs="CordiaUPC"/>
                <w:sz w:val="26"/>
                <w:szCs w:val="26"/>
                <w:lang w:eastAsia="zh-CN"/>
              </w:rPr>
            </w:pPr>
            <w:r w:rsidRPr="009E2363">
              <w:rPr>
                <w:rFonts w:ascii="CordiaUPC" w:hAnsi="CordiaUPC" w:cs="CordiaUPC"/>
                <w:spacing w:val="-2"/>
                <w:sz w:val="26"/>
                <w:szCs w:val="26"/>
              </w:rPr>
              <w:t xml:space="preserve">Allowance for expected </w:t>
            </w:r>
            <w:r w:rsidRPr="009E2363">
              <w:rPr>
                <w:rFonts w:ascii="CordiaUPC" w:hAnsi="CordiaUPC" w:cs="CordiaUPC"/>
                <w:spacing w:val="-2"/>
                <w:sz w:val="26"/>
                <w:szCs w:val="26"/>
              </w:rPr>
              <w:br/>
              <w:t>credit loss</w:t>
            </w:r>
          </w:p>
        </w:tc>
        <w:tc>
          <w:tcPr>
            <w:tcW w:w="270" w:type="dxa"/>
            <w:vAlign w:val="bottom"/>
          </w:tcPr>
          <w:p w14:paraId="02AAB26E" w14:textId="77777777" w:rsidR="00B05DAD" w:rsidRPr="009E2363" w:rsidRDefault="00B05DAD" w:rsidP="00A4708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98BE725" w14:textId="77777777" w:rsidR="00B05DAD" w:rsidRPr="009E2363" w:rsidRDefault="00B05DAD" w:rsidP="00A47089">
            <w:pPr>
              <w:suppressAutoHyphens/>
              <w:snapToGrid w:val="0"/>
              <w:spacing w:line="240" w:lineRule="exact"/>
              <w:jc w:val="center"/>
              <w:rPr>
                <w:rFonts w:ascii="CordiaUPC" w:hAnsi="CordiaUPC" w:cs="CordiaUPC"/>
                <w:spacing w:val="-2"/>
                <w:sz w:val="26"/>
                <w:szCs w:val="26"/>
              </w:rPr>
            </w:pPr>
            <w:r w:rsidRPr="009E2363">
              <w:rPr>
                <w:rFonts w:ascii="CordiaUPC" w:hAnsi="CordiaUPC" w:cs="CordiaUPC" w:hint="cs"/>
                <w:spacing w:val="-2"/>
                <w:sz w:val="26"/>
                <w:szCs w:val="26"/>
              </w:rPr>
              <w:t>Loans to customers</w:t>
            </w:r>
            <w:r w:rsidRPr="009E2363">
              <w:rPr>
                <w:rFonts w:ascii="CordiaUPC" w:hAnsi="CordiaUPC" w:cs="CordiaUPC"/>
                <w:spacing w:val="-2"/>
                <w:sz w:val="26"/>
                <w:szCs w:val="26"/>
              </w:rPr>
              <w:t xml:space="preserve"> </w:t>
            </w:r>
            <w:r w:rsidRPr="009E2363">
              <w:rPr>
                <w:rFonts w:ascii="CordiaUPC" w:hAnsi="CordiaUPC" w:cs="CordiaUPC" w:hint="cs"/>
                <w:spacing w:val="-2"/>
                <w:sz w:val="26"/>
                <w:szCs w:val="26"/>
              </w:rPr>
              <w:t>and accrued</w:t>
            </w:r>
            <w:r w:rsidRPr="009E2363">
              <w:rPr>
                <w:rFonts w:ascii="CordiaUPC" w:hAnsi="CordiaUPC" w:cs="CordiaUPC"/>
                <w:spacing w:val="-2"/>
                <w:sz w:val="26"/>
                <w:szCs w:val="26"/>
              </w:rPr>
              <w:t xml:space="preserve"> </w:t>
            </w:r>
            <w:r w:rsidRPr="009E2363">
              <w:rPr>
                <w:rFonts w:ascii="CordiaUPC" w:hAnsi="CordiaUPC" w:cs="CordiaUPC" w:hint="cs"/>
                <w:spacing w:val="-2"/>
                <w:sz w:val="26"/>
                <w:szCs w:val="26"/>
              </w:rPr>
              <w:t>interest receivables*</w:t>
            </w:r>
          </w:p>
        </w:tc>
        <w:tc>
          <w:tcPr>
            <w:tcW w:w="270" w:type="dxa"/>
            <w:vAlign w:val="bottom"/>
          </w:tcPr>
          <w:p w14:paraId="372F77B2" w14:textId="77777777" w:rsidR="00B05DAD" w:rsidRPr="009E2363" w:rsidRDefault="00B05DAD" w:rsidP="00A47089">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30FBECF" w14:textId="77777777" w:rsidR="00B05DAD" w:rsidRPr="009E2363" w:rsidRDefault="00B05DAD" w:rsidP="00A47089">
            <w:pPr>
              <w:suppressAutoHyphens/>
              <w:snapToGrid w:val="0"/>
              <w:spacing w:line="240" w:lineRule="exact"/>
              <w:jc w:val="center"/>
              <w:rPr>
                <w:rFonts w:ascii="CordiaUPC" w:hAnsi="CordiaUPC" w:cs="CordiaUPC"/>
                <w:spacing w:val="-2"/>
                <w:sz w:val="26"/>
                <w:szCs w:val="26"/>
              </w:rPr>
            </w:pPr>
          </w:p>
          <w:p w14:paraId="7E17C830" w14:textId="77777777" w:rsidR="00B05DAD" w:rsidRPr="009E2363" w:rsidRDefault="00B05DAD" w:rsidP="00A47089">
            <w:pPr>
              <w:suppressAutoHyphens/>
              <w:snapToGrid w:val="0"/>
              <w:spacing w:line="240" w:lineRule="exact"/>
              <w:jc w:val="center"/>
              <w:rPr>
                <w:rFonts w:ascii="CordiaUPC" w:hAnsi="CordiaUPC" w:cs="CordiaUPC"/>
                <w:spacing w:val="-2"/>
                <w:sz w:val="26"/>
                <w:szCs w:val="26"/>
              </w:rPr>
            </w:pPr>
          </w:p>
          <w:p w14:paraId="03F6E6AE" w14:textId="77777777" w:rsidR="008671F8" w:rsidRDefault="00B05DAD" w:rsidP="00A47089">
            <w:pPr>
              <w:suppressAutoHyphens/>
              <w:snapToGrid w:val="0"/>
              <w:spacing w:line="240" w:lineRule="exact"/>
              <w:jc w:val="center"/>
              <w:rPr>
                <w:rFonts w:ascii="CordiaUPC" w:hAnsi="CordiaUPC" w:cs="CordiaUPC"/>
                <w:spacing w:val="-2"/>
                <w:sz w:val="26"/>
                <w:szCs w:val="26"/>
              </w:rPr>
            </w:pPr>
            <w:r w:rsidRPr="009E2363">
              <w:rPr>
                <w:rFonts w:ascii="CordiaUPC" w:hAnsi="CordiaUPC" w:cs="CordiaUPC"/>
                <w:spacing w:val="-2"/>
                <w:sz w:val="26"/>
                <w:szCs w:val="26"/>
              </w:rPr>
              <w:t>Allowance</w:t>
            </w:r>
          </w:p>
          <w:p w14:paraId="7167D418" w14:textId="7350F5E9" w:rsidR="00B05DAD" w:rsidRPr="009E2363" w:rsidRDefault="00B05DAD" w:rsidP="00A47089">
            <w:pPr>
              <w:suppressAutoHyphens/>
              <w:snapToGrid w:val="0"/>
              <w:spacing w:line="240" w:lineRule="exact"/>
              <w:jc w:val="center"/>
              <w:rPr>
                <w:rFonts w:ascii="CordiaUPC" w:hAnsi="CordiaUPC" w:cs="CordiaUPC"/>
                <w:spacing w:val="-2"/>
                <w:sz w:val="26"/>
                <w:szCs w:val="26"/>
              </w:rPr>
            </w:pPr>
            <w:r w:rsidRPr="009E2363">
              <w:rPr>
                <w:rFonts w:ascii="CordiaUPC" w:hAnsi="CordiaUPC" w:cs="CordiaUPC"/>
                <w:spacing w:val="-2"/>
                <w:sz w:val="26"/>
                <w:szCs w:val="26"/>
              </w:rPr>
              <w:t xml:space="preserve">for expected </w:t>
            </w:r>
            <w:r w:rsidRPr="009E2363">
              <w:rPr>
                <w:rFonts w:ascii="CordiaUPC" w:hAnsi="CordiaUPC" w:cs="CordiaUPC"/>
                <w:spacing w:val="-2"/>
                <w:sz w:val="26"/>
                <w:szCs w:val="26"/>
              </w:rPr>
              <w:br/>
              <w:t>credit loss</w:t>
            </w:r>
          </w:p>
        </w:tc>
      </w:tr>
      <w:tr w:rsidR="00B05DAD" w:rsidRPr="009E2363" w14:paraId="6C427260" w14:textId="77777777" w:rsidTr="003A65D8">
        <w:tc>
          <w:tcPr>
            <w:tcW w:w="3330" w:type="dxa"/>
          </w:tcPr>
          <w:p w14:paraId="4110C6AD" w14:textId="77777777" w:rsidR="00B05DAD" w:rsidRPr="009E2363" w:rsidRDefault="00B05DAD" w:rsidP="00A47089">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BA2B68F" w14:textId="77777777" w:rsidR="00B05DAD" w:rsidRPr="009E2363" w:rsidRDefault="00B05DAD" w:rsidP="00A47089">
            <w:pPr>
              <w:suppressAutoHyphens/>
              <w:spacing w:line="240" w:lineRule="exact"/>
              <w:ind w:right="-29"/>
              <w:jc w:val="center"/>
              <w:rPr>
                <w:rFonts w:ascii="CordiaUPC" w:eastAsia="Times New Roman" w:hAnsi="CordiaUPC" w:cs="CordiaUPC"/>
                <w:i/>
                <w:iCs/>
                <w:color w:val="000000"/>
                <w:sz w:val="26"/>
                <w:szCs w:val="26"/>
                <w:lang w:eastAsia="zh-CN"/>
              </w:rPr>
            </w:pPr>
            <w:r w:rsidRPr="009E2363">
              <w:rPr>
                <w:rFonts w:ascii="CordiaUPC" w:eastAsia="Times New Roman" w:hAnsi="CordiaUPC" w:cs="CordiaUPC" w:hint="cs"/>
                <w:i/>
                <w:iCs/>
                <w:color w:val="000000"/>
                <w:sz w:val="26"/>
                <w:szCs w:val="26"/>
                <w:cs/>
                <w:lang w:eastAsia="zh-CN"/>
              </w:rPr>
              <w:t>(</w:t>
            </w:r>
            <w:r w:rsidRPr="009E2363">
              <w:rPr>
                <w:rFonts w:ascii="CordiaUPC" w:eastAsia="Times New Roman" w:hAnsi="CordiaUPC" w:cs="CordiaUPC" w:hint="cs"/>
                <w:i/>
                <w:iCs/>
                <w:color w:val="000000"/>
                <w:sz w:val="26"/>
                <w:szCs w:val="26"/>
                <w:lang w:eastAsia="zh-CN"/>
              </w:rPr>
              <w:t>in million Baht</w:t>
            </w:r>
            <w:r w:rsidRPr="009E2363">
              <w:rPr>
                <w:rFonts w:ascii="CordiaUPC" w:eastAsia="Times New Roman" w:hAnsi="CordiaUPC" w:cs="CordiaUPC" w:hint="cs"/>
                <w:i/>
                <w:iCs/>
                <w:color w:val="000000"/>
                <w:sz w:val="26"/>
                <w:szCs w:val="26"/>
                <w:cs/>
                <w:lang w:eastAsia="zh-CN"/>
              </w:rPr>
              <w:t>)</w:t>
            </w:r>
          </w:p>
        </w:tc>
      </w:tr>
      <w:tr w:rsidR="005609FB" w:rsidRPr="009E2363" w14:paraId="46858206" w14:textId="77777777" w:rsidTr="003A65D8">
        <w:tc>
          <w:tcPr>
            <w:tcW w:w="3330" w:type="dxa"/>
            <w:vAlign w:val="bottom"/>
          </w:tcPr>
          <w:p w14:paraId="4C2AB254" w14:textId="77777777" w:rsidR="005609FB" w:rsidRPr="009E2363" w:rsidRDefault="005609FB" w:rsidP="005609FB">
            <w:pPr>
              <w:suppressAutoHyphens/>
              <w:spacing w:line="240" w:lineRule="exact"/>
              <w:ind w:left="75" w:right="-29" w:hanging="86"/>
              <w:rPr>
                <w:rFonts w:ascii="CordiaUPC" w:eastAsia="Times New Roman" w:hAnsi="CordiaUPC" w:cs="CordiaUPC"/>
                <w:color w:val="000000"/>
                <w:sz w:val="26"/>
                <w:szCs w:val="26"/>
                <w:cs/>
                <w:lang w:eastAsia="zh-CN"/>
              </w:rPr>
            </w:pPr>
            <w:r w:rsidRPr="009E2363">
              <w:rPr>
                <w:rFonts w:ascii="CordiaUPC" w:eastAsia="Times New Roman" w:hAnsi="CordiaUPC" w:cs="CordiaUPC" w:hint="cs"/>
                <w:color w:val="000000"/>
                <w:sz w:val="26"/>
                <w:szCs w:val="26"/>
                <w:lang w:eastAsia="zh-CN"/>
              </w:rPr>
              <w:t>Stage 1 (Performing)</w:t>
            </w:r>
          </w:p>
        </w:tc>
        <w:tc>
          <w:tcPr>
            <w:tcW w:w="1276" w:type="dxa"/>
            <w:vAlign w:val="bottom"/>
          </w:tcPr>
          <w:p w14:paraId="1D081842" w14:textId="46609FA1" w:rsidR="005609FB" w:rsidRPr="009E2363" w:rsidRDefault="00CA1FC0" w:rsidP="005609FB">
            <w:pPr>
              <w:tabs>
                <w:tab w:val="decimal"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1,163,012</w:t>
            </w:r>
          </w:p>
        </w:tc>
        <w:tc>
          <w:tcPr>
            <w:tcW w:w="270" w:type="dxa"/>
            <w:vAlign w:val="bottom"/>
          </w:tcPr>
          <w:p w14:paraId="5A976A5A"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7DD7D862" w14:textId="1260B7A6" w:rsidR="005609FB" w:rsidRPr="009E2363" w:rsidRDefault="00CA1FC0" w:rsidP="005609FB">
            <w:pPr>
              <w:tabs>
                <w:tab w:val="decimal" w:pos="881"/>
              </w:tabs>
              <w:suppressAutoHyphens/>
              <w:snapToGrid w:val="0"/>
              <w:spacing w:line="240" w:lineRule="exact"/>
              <w:ind w:righ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14,717</w:t>
            </w:r>
          </w:p>
        </w:tc>
        <w:tc>
          <w:tcPr>
            <w:tcW w:w="270" w:type="dxa"/>
            <w:vAlign w:val="bottom"/>
          </w:tcPr>
          <w:p w14:paraId="5C9511B3" w14:textId="77777777" w:rsidR="005609FB" w:rsidRPr="009E2363" w:rsidRDefault="005609FB" w:rsidP="005609F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DD4E1A8" w14:textId="3F2A3200" w:rsidR="005609FB" w:rsidRPr="009E2363" w:rsidRDefault="005609FB" w:rsidP="005609FB">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val="en-US" w:eastAsia="zh-CN"/>
              </w:rPr>
              <w:t>1,174,851</w:t>
            </w:r>
          </w:p>
        </w:tc>
        <w:tc>
          <w:tcPr>
            <w:tcW w:w="270" w:type="dxa"/>
            <w:vAlign w:val="bottom"/>
          </w:tcPr>
          <w:p w14:paraId="4AE1DDDF" w14:textId="77777777" w:rsidR="005609FB" w:rsidRPr="009E2363" w:rsidRDefault="005609FB" w:rsidP="005609F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60986CE" w14:textId="65E50C15" w:rsidR="005609FB" w:rsidRPr="009E2363" w:rsidRDefault="005609FB" w:rsidP="005609FB">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9E2363">
              <w:rPr>
                <w:rFonts w:ascii="CordiaUPC" w:eastAsia="Times New Roman" w:hAnsi="CordiaUPC" w:cs="CordiaUPC"/>
                <w:sz w:val="26"/>
                <w:szCs w:val="26"/>
                <w:lang w:eastAsia="zh-CN"/>
              </w:rPr>
              <w:t>15,602</w:t>
            </w:r>
          </w:p>
        </w:tc>
      </w:tr>
      <w:tr w:rsidR="005609FB" w:rsidRPr="009E2363" w14:paraId="62C9B8AC" w14:textId="77777777" w:rsidTr="003A65D8">
        <w:trPr>
          <w:trHeight w:val="181"/>
        </w:trPr>
        <w:tc>
          <w:tcPr>
            <w:tcW w:w="3330" w:type="dxa"/>
            <w:vAlign w:val="bottom"/>
          </w:tcPr>
          <w:p w14:paraId="0AD9FD52" w14:textId="77777777" w:rsidR="005609FB" w:rsidRPr="009E2363" w:rsidRDefault="005609FB" w:rsidP="005609FB">
            <w:pPr>
              <w:suppressAutoHyphens/>
              <w:spacing w:line="240" w:lineRule="exact"/>
              <w:ind w:left="86" w:right="-29" w:hanging="97"/>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Stage 2 (Under-performing)</w:t>
            </w:r>
          </w:p>
        </w:tc>
        <w:tc>
          <w:tcPr>
            <w:tcW w:w="1276" w:type="dxa"/>
            <w:vAlign w:val="bottom"/>
          </w:tcPr>
          <w:p w14:paraId="67D7DDCC" w14:textId="0AEF5083" w:rsidR="005609FB" w:rsidRPr="009E2363" w:rsidRDefault="00CA1FC0" w:rsidP="005609FB">
            <w:pPr>
              <w:tabs>
                <w:tab w:val="decimal"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120,165</w:t>
            </w:r>
          </w:p>
        </w:tc>
        <w:tc>
          <w:tcPr>
            <w:tcW w:w="270" w:type="dxa"/>
            <w:vAlign w:val="bottom"/>
          </w:tcPr>
          <w:p w14:paraId="5F64BEFD"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36FFCE9F" w14:textId="0E668EE9" w:rsidR="005609FB" w:rsidRPr="009E2363" w:rsidRDefault="00CA1FC0" w:rsidP="005609FB">
            <w:pPr>
              <w:tabs>
                <w:tab w:val="decimal" w:pos="881"/>
              </w:tabs>
              <w:suppressAutoHyphens/>
              <w:snapToGrid w:val="0"/>
              <w:spacing w:line="240" w:lineRule="exact"/>
              <w:ind w:righ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29,135</w:t>
            </w:r>
          </w:p>
        </w:tc>
        <w:tc>
          <w:tcPr>
            <w:tcW w:w="270" w:type="dxa"/>
            <w:vAlign w:val="bottom"/>
          </w:tcPr>
          <w:p w14:paraId="0EA67405" w14:textId="77777777" w:rsidR="005609FB" w:rsidRPr="009E2363" w:rsidRDefault="005609FB" w:rsidP="005609FB">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2BD9785" w14:textId="6315673D" w:rsidR="005609FB" w:rsidRPr="009E2363" w:rsidRDefault="005609FB" w:rsidP="005609FB">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120,449</w:t>
            </w:r>
          </w:p>
        </w:tc>
        <w:tc>
          <w:tcPr>
            <w:tcW w:w="270" w:type="dxa"/>
            <w:vAlign w:val="bottom"/>
          </w:tcPr>
          <w:p w14:paraId="5E6A8987" w14:textId="77777777" w:rsidR="005609FB" w:rsidRPr="009E2363" w:rsidRDefault="005609FB" w:rsidP="005609FB">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382AF36F" w14:textId="2D063814" w:rsidR="005609FB" w:rsidRPr="009E2363" w:rsidRDefault="005609FB" w:rsidP="005609FB">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28,130</w:t>
            </w:r>
          </w:p>
        </w:tc>
      </w:tr>
      <w:tr w:rsidR="005609FB" w:rsidRPr="009E2363" w14:paraId="7A18C0AF" w14:textId="77777777" w:rsidTr="003A65D8">
        <w:tc>
          <w:tcPr>
            <w:tcW w:w="3330" w:type="dxa"/>
            <w:vAlign w:val="bottom"/>
          </w:tcPr>
          <w:p w14:paraId="6FBE8608" w14:textId="77777777" w:rsidR="005609FB" w:rsidRPr="009E2363" w:rsidRDefault="005609FB" w:rsidP="005609FB">
            <w:pPr>
              <w:suppressAutoHyphens/>
              <w:spacing w:line="240" w:lineRule="exact"/>
              <w:ind w:left="86" w:right="-29" w:hanging="97"/>
              <w:jc w:val="both"/>
              <w:rPr>
                <w:rFonts w:ascii="CordiaUPC" w:eastAsia="Times New Roman" w:hAnsi="CordiaUPC" w:cs="CordiaUPC"/>
                <w:sz w:val="26"/>
                <w:szCs w:val="26"/>
                <w:lang w:eastAsia="zh-CN"/>
              </w:rPr>
            </w:pPr>
            <w:r w:rsidRPr="009E2363">
              <w:rPr>
                <w:rFonts w:ascii="CordiaUPC" w:eastAsia="Times New Roman" w:hAnsi="CordiaUPC" w:cs="CordiaUPC" w:hint="cs"/>
                <w:sz w:val="26"/>
                <w:szCs w:val="26"/>
                <w:lang w:eastAsia="zh-CN"/>
              </w:rPr>
              <w:t>Stage 3 (Non-performing)</w:t>
            </w:r>
          </w:p>
        </w:tc>
        <w:tc>
          <w:tcPr>
            <w:tcW w:w="1276" w:type="dxa"/>
            <w:vAlign w:val="bottom"/>
          </w:tcPr>
          <w:p w14:paraId="7B28E227" w14:textId="5C6F5BAB" w:rsidR="005609FB" w:rsidRPr="009E2363" w:rsidRDefault="00CA1FC0" w:rsidP="005609FB">
            <w:pPr>
              <w:tabs>
                <w:tab w:val="decimal"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36,532</w:t>
            </w:r>
          </w:p>
        </w:tc>
        <w:tc>
          <w:tcPr>
            <w:tcW w:w="270" w:type="dxa"/>
            <w:vAlign w:val="bottom"/>
          </w:tcPr>
          <w:p w14:paraId="6A78FF1B"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3EDFA246" w14:textId="2FDF6A4F" w:rsidR="005609FB" w:rsidRPr="009E2363" w:rsidRDefault="00CA1FC0" w:rsidP="005609FB">
            <w:pPr>
              <w:tabs>
                <w:tab w:val="decimal" w:pos="881"/>
              </w:tabs>
              <w:suppressAutoHyphens/>
              <w:snapToGrid w:val="0"/>
              <w:spacing w:line="240" w:lineRule="exact"/>
              <w:ind w:righ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17,060</w:t>
            </w:r>
          </w:p>
        </w:tc>
        <w:tc>
          <w:tcPr>
            <w:tcW w:w="270" w:type="dxa"/>
            <w:vAlign w:val="bottom"/>
          </w:tcPr>
          <w:p w14:paraId="24612DC0" w14:textId="77777777" w:rsidR="005609FB" w:rsidRPr="009E2363" w:rsidRDefault="005609FB" w:rsidP="005609FB">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F24DBD1" w14:textId="033CEABE" w:rsidR="005609FB" w:rsidRPr="009E2363" w:rsidRDefault="005609FB" w:rsidP="005609FB">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36,347</w:t>
            </w:r>
          </w:p>
        </w:tc>
        <w:tc>
          <w:tcPr>
            <w:tcW w:w="270" w:type="dxa"/>
            <w:vAlign w:val="bottom"/>
          </w:tcPr>
          <w:p w14:paraId="0411BC31" w14:textId="77777777" w:rsidR="005609FB" w:rsidRPr="009E2363" w:rsidRDefault="005609FB" w:rsidP="005609FB">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376D606B" w14:textId="305DA8BA" w:rsidR="005609FB" w:rsidRPr="009E2363" w:rsidRDefault="005609FB" w:rsidP="005609FB">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9E2363">
              <w:rPr>
                <w:rFonts w:ascii="CordiaUPC" w:eastAsia="Times New Roman" w:hAnsi="CordiaUPC" w:cs="CordiaUPC"/>
                <w:sz w:val="26"/>
                <w:szCs w:val="26"/>
                <w:lang w:eastAsia="zh-CN"/>
              </w:rPr>
              <w:t>17,691</w:t>
            </w:r>
          </w:p>
        </w:tc>
      </w:tr>
      <w:tr w:rsidR="005609FB" w:rsidRPr="009E2363" w14:paraId="6F0A535E" w14:textId="77777777" w:rsidTr="003A65D8">
        <w:tc>
          <w:tcPr>
            <w:tcW w:w="3330" w:type="dxa"/>
            <w:vAlign w:val="bottom"/>
          </w:tcPr>
          <w:p w14:paraId="22A4F548" w14:textId="77777777" w:rsidR="005609FB" w:rsidRPr="009E2363" w:rsidRDefault="005609FB" w:rsidP="005609FB">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9E2363">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2D62A0CD" w14:textId="6572509D" w:rsidR="005609FB" w:rsidRPr="009E2363" w:rsidRDefault="00CA1FC0" w:rsidP="005609FB">
            <w:pPr>
              <w:tabs>
                <w:tab w:val="decimal" w:pos="980"/>
              </w:tabs>
              <w:suppressAutoHyphens/>
              <w:snapToGrid w:val="0"/>
              <w:spacing w:line="240" w:lineRule="exact"/>
              <w:ind w:right="84"/>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1,319,709</w:t>
            </w:r>
          </w:p>
        </w:tc>
        <w:tc>
          <w:tcPr>
            <w:tcW w:w="270" w:type="dxa"/>
            <w:vAlign w:val="bottom"/>
          </w:tcPr>
          <w:p w14:paraId="3BBFA38D" w14:textId="77777777" w:rsidR="005609FB" w:rsidRPr="009E2363" w:rsidRDefault="005609FB" w:rsidP="005609FB">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41F23236" w14:textId="08DB6E4F" w:rsidR="005609FB" w:rsidRPr="009E2363" w:rsidRDefault="00CA1FC0" w:rsidP="005609FB">
            <w:pPr>
              <w:tabs>
                <w:tab w:val="decimal" w:pos="881"/>
              </w:tabs>
              <w:suppressAutoHyphens/>
              <w:snapToGrid w:val="0"/>
              <w:spacing w:line="240" w:lineRule="exact"/>
              <w:ind w:right="108"/>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60,912</w:t>
            </w:r>
          </w:p>
        </w:tc>
        <w:tc>
          <w:tcPr>
            <w:tcW w:w="270" w:type="dxa"/>
            <w:vAlign w:val="bottom"/>
          </w:tcPr>
          <w:p w14:paraId="037D213B" w14:textId="77777777" w:rsidR="005609FB" w:rsidRPr="009E2363" w:rsidRDefault="005609FB" w:rsidP="005609FB">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2707F37" w14:textId="7793317B" w:rsidR="005609FB" w:rsidRPr="009E2363" w:rsidRDefault="005609FB" w:rsidP="005609FB">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9E2363">
              <w:rPr>
                <w:rFonts w:ascii="CordiaUPC" w:eastAsia="Times New Roman" w:hAnsi="CordiaUPC" w:cs="CordiaUPC"/>
                <w:b/>
                <w:bCs/>
                <w:sz w:val="26"/>
                <w:szCs w:val="26"/>
                <w:lang w:eastAsia="zh-CN"/>
              </w:rPr>
              <w:t>1,331,647</w:t>
            </w:r>
          </w:p>
        </w:tc>
        <w:tc>
          <w:tcPr>
            <w:tcW w:w="270" w:type="dxa"/>
            <w:vAlign w:val="bottom"/>
          </w:tcPr>
          <w:p w14:paraId="60CD5651" w14:textId="77777777" w:rsidR="005609FB" w:rsidRPr="009E2363" w:rsidRDefault="005609FB" w:rsidP="005609FB">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0754CA6" w14:textId="3D4A5E2D" w:rsidR="005609FB" w:rsidRPr="009E2363" w:rsidRDefault="005609FB" w:rsidP="005609FB">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9E2363">
              <w:rPr>
                <w:rFonts w:ascii="CordiaUPC" w:eastAsia="Times New Roman" w:hAnsi="CordiaUPC" w:cs="CordiaUPC"/>
                <w:b/>
                <w:bCs/>
                <w:sz w:val="26"/>
                <w:szCs w:val="26"/>
                <w:lang w:eastAsia="zh-CN"/>
              </w:rPr>
              <w:t>61,423</w:t>
            </w:r>
          </w:p>
        </w:tc>
      </w:tr>
    </w:tbl>
    <w:p w14:paraId="7A2D3FE5" w14:textId="4C5E9CD3" w:rsidR="00B05DAD" w:rsidRPr="008609E8" w:rsidRDefault="00B05DAD" w:rsidP="008609E8">
      <w:pPr>
        <w:tabs>
          <w:tab w:val="left" w:pos="810"/>
        </w:tabs>
        <w:spacing w:before="120" w:line="240" w:lineRule="exact"/>
        <w:ind w:left="709" w:right="14" w:hanging="142"/>
        <w:jc w:val="thaiDistribute"/>
        <w:rPr>
          <w:rFonts w:ascii="CordiaUPC" w:hAnsi="CordiaUPC" w:cs="CordiaUPC"/>
          <w:sz w:val="26"/>
          <w:szCs w:val="26"/>
          <w:lang w:val="en-US"/>
        </w:rPr>
      </w:pPr>
      <w:r w:rsidRPr="008609E8">
        <w:rPr>
          <w:rFonts w:ascii="CordiaUPC" w:hAnsi="CordiaUPC" w:cs="CordiaUPC" w:hint="cs"/>
          <w:sz w:val="26"/>
          <w:szCs w:val="26"/>
          <w:lang w:val="en-US"/>
        </w:rPr>
        <w:t>*</w:t>
      </w:r>
      <w:r w:rsidRPr="008609E8">
        <w:rPr>
          <w:rFonts w:ascii="CordiaUPC" w:hAnsi="CordiaUPC" w:cs="CordiaUPC" w:hint="cs"/>
          <w:sz w:val="26"/>
          <w:szCs w:val="26"/>
          <w:lang w:val="en-US"/>
        </w:rPr>
        <w:tab/>
      </w:r>
      <w:r w:rsidRPr="008609E8">
        <w:rPr>
          <w:rFonts w:ascii="CordiaUPC" w:hAnsi="CordiaUPC" w:cs="CordiaUPC" w:hint="cs"/>
          <w:szCs w:val="22"/>
          <w:lang w:val="en-US" w:bidi="th-TH"/>
        </w:rPr>
        <w:t xml:space="preserve">Total loans to customers and accrued interest receivables in note </w:t>
      </w:r>
      <w:r w:rsidR="009E5822" w:rsidRPr="008609E8">
        <w:rPr>
          <w:rFonts w:ascii="CordiaUPC" w:hAnsi="CordiaUPC" w:cs="CordiaUPC"/>
          <w:szCs w:val="22"/>
          <w:lang w:val="en-US" w:bidi="th-TH"/>
        </w:rPr>
        <w:t>7</w:t>
      </w:r>
      <w:r w:rsidRPr="008609E8">
        <w:rPr>
          <w:rFonts w:ascii="CordiaUPC" w:hAnsi="CordiaUPC" w:cs="CordiaUPC" w:hint="cs"/>
          <w:szCs w:val="22"/>
          <w:lang w:val="en-US" w:bidi="th-TH"/>
        </w:rPr>
        <w:t>.1</w:t>
      </w:r>
    </w:p>
    <w:bookmarkEnd w:id="5"/>
    <w:p w14:paraId="3897AF04" w14:textId="2DC5F0C6" w:rsidR="00B05DAD" w:rsidRPr="009E2363" w:rsidRDefault="00751339" w:rsidP="00B05DAD">
      <w:pPr>
        <w:spacing w:line="240" w:lineRule="exact"/>
        <w:ind w:left="547" w:right="14" w:hanging="547"/>
        <w:jc w:val="thaiDistribute"/>
        <w:rPr>
          <w:rFonts w:ascii="CordiaUPC" w:hAnsi="CordiaUPC" w:cs="CordiaUPC"/>
          <w:b/>
          <w:bCs/>
          <w:sz w:val="26"/>
          <w:szCs w:val="26"/>
          <w:lang w:bidi="th-TH"/>
        </w:rPr>
      </w:pPr>
      <w:r w:rsidRPr="009E2363">
        <w:rPr>
          <w:rFonts w:ascii="CordiaUPC" w:hAnsi="CordiaUPC" w:cs="CordiaUPC"/>
          <w:b/>
          <w:bCs/>
          <w:sz w:val="26"/>
          <w:szCs w:val="26"/>
          <w:lang w:bidi="th-TH"/>
        </w:rPr>
        <w:lastRenderedPageBreak/>
        <w:t>7</w:t>
      </w:r>
      <w:r w:rsidR="00B05DAD" w:rsidRPr="009E2363">
        <w:rPr>
          <w:rFonts w:ascii="CordiaUPC" w:hAnsi="CordiaUPC" w:cs="CordiaUPC" w:hint="cs"/>
          <w:b/>
          <w:bCs/>
          <w:sz w:val="26"/>
          <w:szCs w:val="26"/>
          <w:lang w:bidi="th-TH"/>
        </w:rPr>
        <w:t>.</w:t>
      </w:r>
      <w:r w:rsidR="00B05915">
        <w:rPr>
          <w:rFonts w:ascii="CordiaUPC" w:hAnsi="CordiaUPC" w:cs="CordiaUPC"/>
          <w:b/>
          <w:bCs/>
          <w:sz w:val="26"/>
          <w:szCs w:val="26"/>
          <w:lang w:bidi="th-TH"/>
        </w:rPr>
        <w:t>3</w:t>
      </w:r>
      <w:r w:rsidR="00B05DAD" w:rsidRPr="009E2363">
        <w:rPr>
          <w:rFonts w:ascii="CordiaUPC" w:hAnsi="CordiaUPC" w:cs="CordiaUPC" w:hint="cs"/>
          <w:b/>
          <w:bCs/>
          <w:sz w:val="26"/>
          <w:szCs w:val="26"/>
          <w:lang w:bidi="th-TH"/>
        </w:rPr>
        <w:tab/>
        <w:t>Non-performing loans</w:t>
      </w:r>
    </w:p>
    <w:p w14:paraId="2E21EFD1" w14:textId="77777777" w:rsidR="00B05DAD" w:rsidRPr="002304FC" w:rsidRDefault="00B05DAD" w:rsidP="00B05DAD">
      <w:pPr>
        <w:autoSpaceDE w:val="0"/>
        <w:autoSpaceDN w:val="0"/>
        <w:adjustRightInd w:val="0"/>
        <w:spacing w:line="240" w:lineRule="exact"/>
        <w:ind w:right="389"/>
        <w:rPr>
          <w:rFonts w:ascii="CordiaUPC" w:hAnsi="CordiaUPC" w:cs="CordiaUPC"/>
          <w:sz w:val="26"/>
          <w:szCs w:val="26"/>
          <w:lang w:val="en-US" w:bidi="th-TH"/>
        </w:rPr>
      </w:pPr>
    </w:p>
    <w:p w14:paraId="66F9E3B7" w14:textId="12A86EE8" w:rsidR="00B05DAD" w:rsidRPr="009E2363" w:rsidRDefault="00B05DAD" w:rsidP="00B05DAD">
      <w:pPr>
        <w:autoSpaceDE w:val="0"/>
        <w:autoSpaceDN w:val="0"/>
        <w:adjustRightInd w:val="0"/>
        <w:spacing w:line="240" w:lineRule="exact"/>
        <w:ind w:left="562"/>
        <w:jc w:val="thaiDistribute"/>
        <w:rPr>
          <w:rFonts w:ascii="CordiaUPC" w:hAnsi="CordiaUPC" w:cs="CordiaUPC"/>
          <w:sz w:val="26"/>
          <w:szCs w:val="26"/>
          <w:lang w:bidi="th-TH"/>
        </w:rPr>
      </w:pPr>
      <w:r w:rsidRPr="009E2363">
        <w:rPr>
          <w:rFonts w:ascii="CordiaUPC" w:hAnsi="CordiaUPC" w:cs="CordiaUPC" w:hint="cs"/>
          <w:sz w:val="26"/>
          <w:szCs w:val="26"/>
          <w:lang w:bidi="th-TH"/>
        </w:rPr>
        <w:t xml:space="preserve">As </w:t>
      </w:r>
      <w:r w:rsidRPr="009E2363">
        <w:rPr>
          <w:rFonts w:ascii="CordiaUPC" w:hAnsi="CordiaUPC" w:cs="CordiaUPC"/>
          <w:sz w:val="26"/>
          <w:szCs w:val="26"/>
          <w:lang w:bidi="th-TH"/>
        </w:rPr>
        <w:t>at</w:t>
      </w:r>
      <w:r w:rsidRPr="009E2363">
        <w:rPr>
          <w:rFonts w:ascii="CordiaUPC" w:hAnsi="CordiaUPC" w:cs="CordiaUPC" w:hint="cs"/>
          <w:sz w:val="26"/>
          <w:szCs w:val="26"/>
          <w:lang w:bidi="th-TH"/>
        </w:rPr>
        <w:t xml:space="preserve"> </w:t>
      </w:r>
      <w:r w:rsidR="00C34B2D" w:rsidRPr="009E2363">
        <w:rPr>
          <w:rFonts w:ascii="CordiaUPC" w:hAnsi="CordiaUPC" w:cs="CordiaUPC" w:hint="cs"/>
          <w:sz w:val="26"/>
          <w:szCs w:val="26"/>
          <w:lang w:bidi="th-TH"/>
        </w:rPr>
        <w:t xml:space="preserve">31 </w:t>
      </w:r>
      <w:r w:rsidR="00C34B2D">
        <w:rPr>
          <w:rFonts w:ascii="CordiaUPC" w:hAnsi="CordiaUPC" w:cs="CordiaUPC"/>
          <w:sz w:val="26"/>
          <w:szCs w:val="26"/>
          <w:lang w:bidi="th-TH"/>
        </w:rPr>
        <w:t>March</w:t>
      </w:r>
      <w:r w:rsidR="00C34B2D" w:rsidRPr="009E2363">
        <w:rPr>
          <w:rFonts w:ascii="CordiaUPC" w:hAnsi="CordiaUPC" w:cs="CordiaUPC" w:hint="cs"/>
          <w:sz w:val="26"/>
          <w:szCs w:val="26"/>
          <w:lang w:bidi="th-TH"/>
        </w:rPr>
        <w:t xml:space="preserve"> 202</w:t>
      </w:r>
      <w:r w:rsidR="00C34B2D">
        <w:rPr>
          <w:rFonts w:ascii="CordiaUPC" w:hAnsi="CordiaUPC" w:cs="CordiaUPC"/>
          <w:sz w:val="26"/>
          <w:szCs w:val="26"/>
          <w:lang w:bidi="th-TH"/>
        </w:rPr>
        <w:t>4</w:t>
      </w:r>
      <w:r w:rsidR="00C34B2D" w:rsidRPr="009E2363">
        <w:rPr>
          <w:rFonts w:ascii="CordiaUPC" w:hAnsi="CordiaUPC" w:cs="CordiaUPC" w:hint="cs"/>
          <w:sz w:val="26"/>
          <w:szCs w:val="26"/>
          <w:lang w:bidi="th-TH"/>
        </w:rPr>
        <w:t xml:space="preserve"> and</w:t>
      </w:r>
      <w:r w:rsidR="00C34B2D">
        <w:rPr>
          <w:rFonts w:ascii="CordiaUPC" w:hAnsi="CordiaUPC" w:cs="CordiaUPC"/>
          <w:sz w:val="26"/>
          <w:szCs w:val="26"/>
          <w:lang w:bidi="th-TH"/>
        </w:rPr>
        <w:t xml:space="preserve"> </w:t>
      </w:r>
      <w:r w:rsidR="00C34B2D" w:rsidRPr="009E2363">
        <w:rPr>
          <w:rFonts w:ascii="CordiaUPC" w:hAnsi="CordiaUPC" w:cs="CordiaUPC" w:hint="cs"/>
          <w:sz w:val="26"/>
          <w:szCs w:val="26"/>
          <w:lang w:bidi="th-TH"/>
        </w:rPr>
        <w:t>31 December 202</w:t>
      </w:r>
      <w:r w:rsidR="00C34B2D">
        <w:rPr>
          <w:rFonts w:ascii="CordiaUPC" w:hAnsi="CordiaUPC" w:cs="CordiaUPC"/>
          <w:sz w:val="26"/>
          <w:szCs w:val="26"/>
          <w:lang w:bidi="th-TH"/>
        </w:rPr>
        <w:t>3</w:t>
      </w:r>
      <w:r w:rsidRPr="009E2363">
        <w:rPr>
          <w:rFonts w:ascii="CordiaUPC" w:hAnsi="CordiaUPC" w:cs="CordiaUPC" w:hint="cs"/>
          <w:sz w:val="26"/>
          <w:szCs w:val="26"/>
          <w:lang w:bidi="th-TH"/>
        </w:rPr>
        <w:t>, the Bank and its subsidiaries’ NPLs (including interbank and money market items) were summarised as follows:</w:t>
      </w:r>
    </w:p>
    <w:p w14:paraId="1BA1C590" w14:textId="77777777" w:rsidR="00B05DAD" w:rsidRPr="009E2363" w:rsidRDefault="00B05DAD" w:rsidP="00B05DAD">
      <w:pPr>
        <w:autoSpaceDE w:val="0"/>
        <w:autoSpaceDN w:val="0"/>
        <w:adjustRightInd w:val="0"/>
        <w:spacing w:line="240" w:lineRule="exact"/>
        <w:ind w:left="562"/>
        <w:jc w:val="thaiDistribute"/>
        <w:rPr>
          <w:rFonts w:ascii="CordiaUPC" w:hAnsi="CordiaUPC" w:cs="CordiaUPC"/>
          <w:sz w:val="26"/>
          <w:szCs w:val="26"/>
          <w:lang w:bidi="th-TH"/>
        </w:rPr>
      </w:pPr>
    </w:p>
    <w:tbl>
      <w:tblPr>
        <w:tblW w:w="9144" w:type="dxa"/>
        <w:tblInd w:w="543"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B05DAD" w:rsidRPr="009E2363" w14:paraId="1EE8673C" w14:textId="77777777" w:rsidTr="00D13B00">
        <w:trPr>
          <w:cantSplit/>
        </w:trPr>
        <w:tc>
          <w:tcPr>
            <w:tcW w:w="2790" w:type="dxa"/>
          </w:tcPr>
          <w:p w14:paraId="2824F63D" w14:textId="77777777" w:rsidR="00B05DAD" w:rsidRPr="009E2363" w:rsidRDefault="00B05DAD" w:rsidP="00A47089">
            <w:pPr>
              <w:spacing w:line="240" w:lineRule="exact"/>
              <w:ind w:right="-108"/>
              <w:rPr>
                <w:rFonts w:ascii="CordiaUPC" w:hAnsi="CordiaUPC" w:cs="CordiaUPC"/>
                <w:sz w:val="26"/>
                <w:szCs w:val="26"/>
                <w:cs/>
                <w:lang w:bidi="th-TH"/>
              </w:rPr>
            </w:pPr>
          </w:p>
        </w:tc>
        <w:tc>
          <w:tcPr>
            <w:tcW w:w="3168" w:type="dxa"/>
            <w:gridSpan w:val="2"/>
          </w:tcPr>
          <w:p w14:paraId="2D073C3B" w14:textId="77777777" w:rsidR="00B05DAD" w:rsidRPr="009E2363" w:rsidRDefault="00B05DAD" w:rsidP="00A47089">
            <w:pPr>
              <w:pStyle w:val="acctfourfigures"/>
              <w:tabs>
                <w:tab w:val="clear" w:pos="765"/>
              </w:tabs>
              <w:spacing w:line="240" w:lineRule="exact"/>
              <w:ind w:left="-108" w:right="-88"/>
              <w:jc w:val="center"/>
              <w:rPr>
                <w:rFonts w:ascii="CordiaUPC" w:hAnsi="CordiaUPC" w:cs="CordiaUPC"/>
                <w:sz w:val="26"/>
                <w:szCs w:val="26"/>
                <w:lang w:val="en-US"/>
              </w:rPr>
            </w:pPr>
            <w:r w:rsidRPr="009E2363">
              <w:rPr>
                <w:rFonts w:ascii="CordiaUPC" w:hAnsi="CordiaUPC" w:cs="CordiaUPC"/>
                <w:b/>
                <w:bCs/>
                <w:sz w:val="26"/>
                <w:szCs w:val="26"/>
              </w:rPr>
              <w:t>Consolidated</w:t>
            </w:r>
          </w:p>
        </w:tc>
        <w:tc>
          <w:tcPr>
            <w:tcW w:w="3186" w:type="dxa"/>
            <w:gridSpan w:val="2"/>
          </w:tcPr>
          <w:p w14:paraId="099E7482" w14:textId="77777777" w:rsidR="00B05DAD" w:rsidRPr="009E2363" w:rsidRDefault="00B05DAD" w:rsidP="00A47089">
            <w:pPr>
              <w:pStyle w:val="acctfourfigures"/>
              <w:tabs>
                <w:tab w:val="clear" w:pos="765"/>
              </w:tabs>
              <w:spacing w:line="240" w:lineRule="exact"/>
              <w:ind w:left="-108" w:right="-88"/>
              <w:jc w:val="center"/>
              <w:rPr>
                <w:rFonts w:ascii="CordiaUPC" w:hAnsi="CordiaUPC" w:cs="CordiaUPC"/>
                <w:sz w:val="26"/>
                <w:szCs w:val="26"/>
                <w:lang w:val="en-US"/>
              </w:rPr>
            </w:pPr>
            <w:r w:rsidRPr="009E2363">
              <w:rPr>
                <w:rFonts w:ascii="CordiaUPC" w:hAnsi="CordiaUPC" w:cs="CordiaUPC" w:hint="cs"/>
                <w:b/>
                <w:bCs/>
                <w:sz w:val="26"/>
                <w:szCs w:val="26"/>
              </w:rPr>
              <w:t>Bank only</w:t>
            </w:r>
          </w:p>
        </w:tc>
      </w:tr>
      <w:tr w:rsidR="00B05915" w:rsidRPr="009E2363" w14:paraId="176F0626" w14:textId="77777777" w:rsidTr="00D13B00">
        <w:trPr>
          <w:cantSplit/>
        </w:trPr>
        <w:tc>
          <w:tcPr>
            <w:tcW w:w="2790" w:type="dxa"/>
          </w:tcPr>
          <w:p w14:paraId="54CD31A0" w14:textId="77777777" w:rsidR="00B05915" w:rsidRPr="009E2363" w:rsidRDefault="00B05915" w:rsidP="00B05915">
            <w:pPr>
              <w:spacing w:line="240" w:lineRule="exact"/>
              <w:ind w:right="-108"/>
              <w:rPr>
                <w:rFonts w:ascii="CordiaUPC" w:hAnsi="CordiaUPC" w:cs="CordiaUPC"/>
                <w:sz w:val="26"/>
                <w:szCs w:val="26"/>
                <w:lang w:bidi="th-TH"/>
              </w:rPr>
            </w:pPr>
          </w:p>
        </w:tc>
        <w:tc>
          <w:tcPr>
            <w:tcW w:w="1602" w:type="dxa"/>
          </w:tcPr>
          <w:p w14:paraId="5EF5B63E" w14:textId="79B3B886" w:rsidR="00B05915" w:rsidRPr="009E2363" w:rsidRDefault="00B05915" w:rsidP="00B05915">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March</w:t>
            </w:r>
          </w:p>
        </w:tc>
        <w:tc>
          <w:tcPr>
            <w:tcW w:w="1566" w:type="dxa"/>
          </w:tcPr>
          <w:p w14:paraId="135D50AD" w14:textId="7EBAE9BB" w:rsidR="00B05915" w:rsidRPr="009E2363" w:rsidRDefault="00B05915" w:rsidP="00B05915">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December</w:t>
            </w:r>
          </w:p>
        </w:tc>
        <w:tc>
          <w:tcPr>
            <w:tcW w:w="1602" w:type="dxa"/>
          </w:tcPr>
          <w:p w14:paraId="7DECC2C1" w14:textId="63A5B147" w:rsidR="00B05915" w:rsidRPr="009E2363" w:rsidRDefault="00B05915" w:rsidP="00B05915">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March</w:t>
            </w:r>
          </w:p>
        </w:tc>
        <w:tc>
          <w:tcPr>
            <w:tcW w:w="1584" w:type="dxa"/>
          </w:tcPr>
          <w:p w14:paraId="7EF85202" w14:textId="668EE4DB" w:rsidR="00B05915" w:rsidRPr="009E2363" w:rsidRDefault="00B05915" w:rsidP="00B05915">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December</w:t>
            </w:r>
          </w:p>
        </w:tc>
      </w:tr>
      <w:tr w:rsidR="00B05915" w:rsidRPr="009E2363" w14:paraId="315D8659" w14:textId="77777777" w:rsidTr="00D13B00">
        <w:trPr>
          <w:cantSplit/>
        </w:trPr>
        <w:tc>
          <w:tcPr>
            <w:tcW w:w="2790" w:type="dxa"/>
          </w:tcPr>
          <w:p w14:paraId="09150738" w14:textId="77777777" w:rsidR="00B05915" w:rsidRPr="009E2363" w:rsidRDefault="00B05915" w:rsidP="00B05915">
            <w:pPr>
              <w:spacing w:line="240" w:lineRule="exact"/>
              <w:ind w:right="-108"/>
              <w:rPr>
                <w:rFonts w:ascii="CordiaUPC" w:hAnsi="CordiaUPC" w:cs="CordiaUPC"/>
                <w:sz w:val="26"/>
                <w:szCs w:val="26"/>
                <w:lang w:bidi="th-TH"/>
              </w:rPr>
            </w:pPr>
          </w:p>
        </w:tc>
        <w:tc>
          <w:tcPr>
            <w:tcW w:w="1602" w:type="dxa"/>
          </w:tcPr>
          <w:p w14:paraId="06C2A7FE" w14:textId="7876E331" w:rsidR="00B05915" w:rsidRPr="009E2363" w:rsidRDefault="00B05915" w:rsidP="00B05915">
            <w:pPr>
              <w:pStyle w:val="acctfourfigures"/>
              <w:tabs>
                <w:tab w:val="clear" w:pos="765"/>
              </w:tabs>
              <w:spacing w:line="240" w:lineRule="exact"/>
              <w:ind w:left="-108" w:right="-88"/>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4</w:t>
            </w:r>
          </w:p>
        </w:tc>
        <w:tc>
          <w:tcPr>
            <w:tcW w:w="1566" w:type="dxa"/>
          </w:tcPr>
          <w:p w14:paraId="74B37B09" w14:textId="2E8D00BF" w:rsidR="00B05915" w:rsidRPr="009E2363" w:rsidRDefault="00B05915" w:rsidP="00B05915">
            <w:pPr>
              <w:pStyle w:val="acctfourfigures"/>
              <w:tabs>
                <w:tab w:val="clear" w:pos="765"/>
              </w:tabs>
              <w:spacing w:line="240" w:lineRule="exact"/>
              <w:ind w:left="-108" w:right="-88"/>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c>
          <w:tcPr>
            <w:tcW w:w="1602" w:type="dxa"/>
          </w:tcPr>
          <w:p w14:paraId="2483F837" w14:textId="44F72D15" w:rsidR="00B05915" w:rsidRPr="009E2363" w:rsidRDefault="00B05915" w:rsidP="00B05915">
            <w:pPr>
              <w:pStyle w:val="acctfourfigures"/>
              <w:tabs>
                <w:tab w:val="clear" w:pos="765"/>
              </w:tabs>
              <w:spacing w:line="240" w:lineRule="exact"/>
              <w:ind w:left="-108" w:right="-88"/>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4</w:t>
            </w:r>
          </w:p>
        </w:tc>
        <w:tc>
          <w:tcPr>
            <w:tcW w:w="1584" w:type="dxa"/>
          </w:tcPr>
          <w:p w14:paraId="75D617D7" w14:textId="03701827" w:rsidR="00B05915" w:rsidRPr="009E2363" w:rsidRDefault="00B05915" w:rsidP="00B05915">
            <w:pPr>
              <w:pStyle w:val="acctfourfigures"/>
              <w:tabs>
                <w:tab w:val="clear" w:pos="765"/>
              </w:tabs>
              <w:spacing w:line="240" w:lineRule="exact"/>
              <w:ind w:left="-108" w:right="-88"/>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r>
      <w:tr w:rsidR="00B05915" w:rsidRPr="009E2363" w14:paraId="6031C5CB" w14:textId="77777777" w:rsidTr="00D13B00">
        <w:trPr>
          <w:cantSplit/>
        </w:trPr>
        <w:tc>
          <w:tcPr>
            <w:tcW w:w="2790" w:type="dxa"/>
          </w:tcPr>
          <w:p w14:paraId="194B972E" w14:textId="77777777" w:rsidR="00B05915" w:rsidRPr="009E2363" w:rsidRDefault="00B05915" w:rsidP="00B05915">
            <w:pPr>
              <w:spacing w:line="240" w:lineRule="exact"/>
              <w:ind w:right="-108"/>
              <w:rPr>
                <w:rFonts w:ascii="CordiaUPC" w:hAnsi="CordiaUPC" w:cs="CordiaUPC"/>
                <w:b/>
                <w:bCs/>
                <w:sz w:val="26"/>
                <w:szCs w:val="26"/>
                <w:rtl/>
                <w:cs/>
              </w:rPr>
            </w:pPr>
            <w:r w:rsidRPr="009E2363">
              <w:rPr>
                <w:rFonts w:ascii="CordiaUPC" w:hAnsi="CordiaUPC" w:cs="CordiaUPC" w:hint="cs"/>
                <w:b/>
                <w:bCs/>
                <w:sz w:val="26"/>
                <w:szCs w:val="26"/>
                <w:lang w:bidi="th-TH"/>
              </w:rPr>
              <w:t>NPLs</w:t>
            </w:r>
          </w:p>
        </w:tc>
        <w:tc>
          <w:tcPr>
            <w:tcW w:w="1602" w:type="dxa"/>
            <w:vAlign w:val="bottom"/>
          </w:tcPr>
          <w:p w14:paraId="03F37C1B" w14:textId="77777777" w:rsidR="00B05915" w:rsidRPr="009E2363" w:rsidRDefault="00B05915" w:rsidP="00B05915">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2EECDAB9" w14:textId="77777777" w:rsidR="00B05915" w:rsidRPr="009E2363" w:rsidRDefault="00B05915" w:rsidP="00B05915">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4F8FA68D" w14:textId="77777777" w:rsidR="00B05915" w:rsidRPr="009E2363" w:rsidRDefault="00B05915" w:rsidP="00B05915">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54F543AA" w14:textId="77777777" w:rsidR="00B05915" w:rsidRPr="009E2363" w:rsidRDefault="00B05915" w:rsidP="00B05915">
            <w:pPr>
              <w:pStyle w:val="acctfourfigures"/>
              <w:tabs>
                <w:tab w:val="clear" w:pos="765"/>
              </w:tabs>
              <w:spacing w:line="240" w:lineRule="exact"/>
              <w:ind w:left="-108" w:right="101"/>
              <w:jc w:val="right"/>
              <w:rPr>
                <w:rFonts w:ascii="CordiaUPC" w:hAnsi="CordiaUPC" w:cs="CordiaUPC"/>
                <w:sz w:val="26"/>
                <w:szCs w:val="26"/>
              </w:rPr>
            </w:pPr>
          </w:p>
        </w:tc>
      </w:tr>
      <w:tr w:rsidR="00B05915" w:rsidRPr="009E2363" w14:paraId="7F3838FF" w14:textId="77777777" w:rsidTr="00D13B00">
        <w:trPr>
          <w:cantSplit/>
        </w:trPr>
        <w:tc>
          <w:tcPr>
            <w:tcW w:w="2790" w:type="dxa"/>
          </w:tcPr>
          <w:p w14:paraId="707DF24E" w14:textId="77777777" w:rsidR="00B05915" w:rsidRPr="009E2363" w:rsidRDefault="00B05915" w:rsidP="00B05915">
            <w:pPr>
              <w:spacing w:line="240" w:lineRule="exact"/>
              <w:ind w:right="-108"/>
              <w:rPr>
                <w:rFonts w:ascii="CordiaUPC" w:hAnsi="CordiaUPC" w:cs="CordiaUPC"/>
                <w:sz w:val="26"/>
                <w:szCs w:val="26"/>
                <w:lang w:bidi="th-TH"/>
              </w:rPr>
            </w:pPr>
            <w:r w:rsidRPr="009E2363">
              <w:rPr>
                <w:rFonts w:ascii="CordiaUPC" w:hAnsi="CordiaUPC" w:cs="CordiaUPC" w:hint="cs"/>
                <w:sz w:val="26"/>
                <w:szCs w:val="26"/>
                <w:lang w:bidi="th-TH"/>
              </w:rPr>
              <w:t xml:space="preserve">NPLs </w:t>
            </w:r>
            <w:r w:rsidRPr="009E2363">
              <w:rPr>
                <w:rFonts w:ascii="CordiaUPC" w:hAnsi="CordiaUPC" w:cs="CordiaUPC" w:hint="cs"/>
                <w:i/>
                <w:iCs/>
                <w:sz w:val="26"/>
                <w:szCs w:val="26"/>
                <w:lang w:bidi="th-TH"/>
              </w:rPr>
              <w:t>(in million Baht)</w:t>
            </w:r>
          </w:p>
        </w:tc>
        <w:tc>
          <w:tcPr>
            <w:tcW w:w="1602" w:type="dxa"/>
            <w:vAlign w:val="bottom"/>
          </w:tcPr>
          <w:p w14:paraId="2AC59A51" w14:textId="124F5548" w:rsidR="00B05915" w:rsidRPr="009E2363" w:rsidRDefault="003B2827" w:rsidP="00B05915">
            <w:pPr>
              <w:pStyle w:val="acctfourfigures"/>
              <w:tabs>
                <w:tab w:val="clear" w:pos="765"/>
              </w:tabs>
              <w:spacing w:line="240" w:lineRule="exact"/>
              <w:ind w:left="-108" w:right="191"/>
              <w:jc w:val="right"/>
              <w:rPr>
                <w:rFonts w:ascii="CordiaUPC" w:hAnsi="CordiaUPC" w:cs="CordiaUPC"/>
                <w:sz w:val="26"/>
                <w:szCs w:val="26"/>
                <w:lang w:bidi="th-TH"/>
              </w:rPr>
            </w:pPr>
            <w:r>
              <w:rPr>
                <w:rFonts w:ascii="CordiaUPC" w:hAnsi="CordiaUPC" w:cs="CordiaUPC"/>
                <w:sz w:val="26"/>
                <w:szCs w:val="26"/>
                <w:lang w:bidi="th-TH"/>
              </w:rPr>
              <w:t>39,759</w:t>
            </w:r>
          </w:p>
        </w:tc>
        <w:tc>
          <w:tcPr>
            <w:tcW w:w="1566" w:type="dxa"/>
            <w:vAlign w:val="bottom"/>
          </w:tcPr>
          <w:p w14:paraId="79BDD230" w14:textId="6D0C943B" w:rsidR="00B05915" w:rsidRPr="009E2363" w:rsidRDefault="00B05915" w:rsidP="00B05915">
            <w:pPr>
              <w:pStyle w:val="acctfourfigures"/>
              <w:tabs>
                <w:tab w:val="clear" w:pos="765"/>
              </w:tabs>
              <w:spacing w:line="240" w:lineRule="exact"/>
              <w:ind w:left="-108" w:right="191"/>
              <w:jc w:val="right"/>
              <w:rPr>
                <w:rFonts w:ascii="CordiaUPC" w:hAnsi="CordiaUPC" w:cs="CordiaUPC"/>
                <w:sz w:val="26"/>
                <w:szCs w:val="26"/>
              </w:rPr>
            </w:pPr>
            <w:r w:rsidRPr="009E2363">
              <w:rPr>
                <w:rFonts w:ascii="CordiaUPC" w:eastAsia="MS Mincho" w:hAnsi="CordiaUPC" w:cs="CordiaUPC"/>
                <w:sz w:val="26"/>
                <w:szCs w:val="26"/>
                <w:lang w:eastAsia="th-TH"/>
              </w:rPr>
              <w:t>41,006</w:t>
            </w:r>
          </w:p>
        </w:tc>
        <w:tc>
          <w:tcPr>
            <w:tcW w:w="1602" w:type="dxa"/>
          </w:tcPr>
          <w:p w14:paraId="0235878F" w14:textId="5B9000E7" w:rsidR="00B05915" w:rsidRPr="009E2363" w:rsidRDefault="003B2827" w:rsidP="00B05915">
            <w:pPr>
              <w:pStyle w:val="acctfourfigures"/>
              <w:tabs>
                <w:tab w:val="clear" w:pos="765"/>
              </w:tabs>
              <w:spacing w:line="240" w:lineRule="exact"/>
              <w:ind w:left="-108" w:right="191"/>
              <w:jc w:val="right"/>
              <w:rPr>
                <w:rFonts w:ascii="CordiaUPC" w:hAnsi="CordiaUPC" w:cs="CordiaUPC"/>
                <w:sz w:val="26"/>
                <w:szCs w:val="26"/>
              </w:rPr>
            </w:pPr>
            <w:r>
              <w:rPr>
                <w:rFonts w:ascii="CordiaUPC" w:hAnsi="CordiaUPC" w:cs="CordiaUPC"/>
                <w:sz w:val="26"/>
                <w:szCs w:val="26"/>
              </w:rPr>
              <w:t>36,532</w:t>
            </w:r>
          </w:p>
        </w:tc>
        <w:tc>
          <w:tcPr>
            <w:tcW w:w="1584" w:type="dxa"/>
          </w:tcPr>
          <w:p w14:paraId="5A9E1FD6" w14:textId="68BE09F0" w:rsidR="00B05915" w:rsidRPr="009E2363" w:rsidRDefault="00B05915" w:rsidP="00B05915">
            <w:pPr>
              <w:pStyle w:val="acctfourfigures"/>
              <w:tabs>
                <w:tab w:val="clear" w:pos="765"/>
              </w:tabs>
              <w:spacing w:line="240" w:lineRule="exact"/>
              <w:ind w:left="-108" w:right="191"/>
              <w:jc w:val="right"/>
              <w:rPr>
                <w:rFonts w:ascii="CordiaUPC" w:hAnsi="CordiaUPC" w:cs="CordiaUPC"/>
                <w:sz w:val="26"/>
                <w:szCs w:val="26"/>
                <w:cs/>
                <w:lang w:bidi="th-TH"/>
              </w:rPr>
            </w:pPr>
            <w:r w:rsidRPr="009E2363">
              <w:rPr>
                <w:rFonts w:ascii="CordiaUPC" w:eastAsia="MS Mincho" w:hAnsi="CordiaUPC" w:cs="CordiaUPC"/>
                <w:sz w:val="26"/>
                <w:szCs w:val="26"/>
                <w:lang w:eastAsia="th-TH"/>
              </w:rPr>
              <w:t>36,347</w:t>
            </w:r>
          </w:p>
        </w:tc>
      </w:tr>
      <w:tr w:rsidR="00B05915" w:rsidRPr="009E2363" w14:paraId="5478368B" w14:textId="77777777" w:rsidTr="00D13B00">
        <w:trPr>
          <w:cantSplit/>
        </w:trPr>
        <w:tc>
          <w:tcPr>
            <w:tcW w:w="2790" w:type="dxa"/>
          </w:tcPr>
          <w:p w14:paraId="2AEF80D4" w14:textId="77777777" w:rsidR="00B05915" w:rsidRPr="009E2363" w:rsidRDefault="00B05915" w:rsidP="00B05915">
            <w:pPr>
              <w:spacing w:line="240" w:lineRule="exact"/>
              <w:ind w:right="-108"/>
              <w:rPr>
                <w:rFonts w:ascii="CordiaUPC" w:hAnsi="CordiaUPC" w:cs="CordiaUPC"/>
                <w:sz w:val="26"/>
                <w:szCs w:val="26"/>
                <w:lang w:bidi="th-TH"/>
              </w:rPr>
            </w:pPr>
            <w:r w:rsidRPr="009E2363">
              <w:rPr>
                <w:rFonts w:ascii="CordiaUPC" w:hAnsi="CordiaUPC" w:cs="CordiaUPC" w:hint="cs"/>
                <w:sz w:val="26"/>
                <w:szCs w:val="26"/>
                <w:lang w:bidi="th-TH"/>
              </w:rPr>
              <w:t xml:space="preserve">Total loans </w:t>
            </w:r>
            <w:r w:rsidRPr="009E2363">
              <w:rPr>
                <w:rFonts w:ascii="CordiaUPC" w:hAnsi="CordiaUPC" w:cs="CordiaUPC" w:hint="cs"/>
                <w:i/>
                <w:iCs/>
                <w:sz w:val="26"/>
                <w:szCs w:val="26"/>
                <w:lang w:bidi="th-TH"/>
              </w:rPr>
              <w:t>(in million Baht)</w:t>
            </w:r>
          </w:p>
        </w:tc>
        <w:tc>
          <w:tcPr>
            <w:tcW w:w="1602" w:type="dxa"/>
            <w:vAlign w:val="bottom"/>
          </w:tcPr>
          <w:p w14:paraId="412E17F6" w14:textId="1F7696C2" w:rsidR="00B05915" w:rsidRPr="009E2363" w:rsidRDefault="003B2827" w:rsidP="00B05915">
            <w:pPr>
              <w:pStyle w:val="acctfourfigures"/>
              <w:tabs>
                <w:tab w:val="clear" w:pos="765"/>
              </w:tabs>
              <w:spacing w:line="240" w:lineRule="exact"/>
              <w:ind w:left="-108" w:right="191"/>
              <w:jc w:val="right"/>
              <w:rPr>
                <w:rFonts w:ascii="CordiaUPC" w:hAnsi="CordiaUPC" w:cs="CordiaUPC"/>
                <w:sz w:val="26"/>
                <w:szCs w:val="26"/>
              </w:rPr>
            </w:pPr>
            <w:r>
              <w:rPr>
                <w:rFonts w:ascii="CordiaUPC" w:hAnsi="CordiaUPC" w:cs="CordiaUPC"/>
                <w:sz w:val="26"/>
                <w:szCs w:val="26"/>
              </w:rPr>
              <w:t>1,553,096</w:t>
            </w:r>
          </w:p>
        </w:tc>
        <w:tc>
          <w:tcPr>
            <w:tcW w:w="1566" w:type="dxa"/>
            <w:vAlign w:val="bottom"/>
          </w:tcPr>
          <w:p w14:paraId="205A1521" w14:textId="027EE0D9" w:rsidR="00B05915" w:rsidRPr="009E2363" w:rsidRDefault="00B05915" w:rsidP="00B05915">
            <w:pPr>
              <w:pStyle w:val="acctfourfigures"/>
              <w:tabs>
                <w:tab w:val="clear" w:pos="765"/>
              </w:tabs>
              <w:spacing w:line="240" w:lineRule="exact"/>
              <w:ind w:left="-108" w:right="191"/>
              <w:jc w:val="right"/>
              <w:rPr>
                <w:rFonts w:ascii="CordiaUPC" w:hAnsi="CordiaUPC" w:cs="CordiaUPC"/>
                <w:sz w:val="26"/>
                <w:szCs w:val="26"/>
              </w:rPr>
            </w:pPr>
            <w:r w:rsidRPr="009E2363">
              <w:rPr>
                <w:rFonts w:ascii="CordiaUPC" w:eastAsia="MS Mincho" w:hAnsi="CordiaUPC" w:cs="CordiaUPC"/>
                <w:sz w:val="26"/>
                <w:szCs w:val="26"/>
                <w:lang w:eastAsia="th-TH"/>
              </w:rPr>
              <w:t>1,567,282</w:t>
            </w:r>
          </w:p>
        </w:tc>
        <w:tc>
          <w:tcPr>
            <w:tcW w:w="1602" w:type="dxa"/>
          </w:tcPr>
          <w:p w14:paraId="3AE967E2" w14:textId="160412F3" w:rsidR="00B05915" w:rsidRPr="009E2363" w:rsidRDefault="003B2827" w:rsidP="00B05915">
            <w:pPr>
              <w:pStyle w:val="acctfourfigures"/>
              <w:tabs>
                <w:tab w:val="clear" w:pos="765"/>
              </w:tabs>
              <w:spacing w:line="240" w:lineRule="exact"/>
              <w:ind w:left="-108" w:right="191"/>
              <w:jc w:val="right"/>
              <w:rPr>
                <w:rFonts w:ascii="CordiaUPC" w:hAnsi="CordiaUPC" w:cs="CordiaUPC"/>
                <w:sz w:val="26"/>
                <w:szCs w:val="26"/>
              </w:rPr>
            </w:pPr>
            <w:r>
              <w:rPr>
                <w:rFonts w:ascii="CordiaUPC" w:hAnsi="CordiaUPC" w:cs="CordiaUPC"/>
                <w:sz w:val="26"/>
                <w:szCs w:val="26"/>
              </w:rPr>
              <w:t>1,549,646</w:t>
            </w:r>
          </w:p>
        </w:tc>
        <w:tc>
          <w:tcPr>
            <w:tcW w:w="1584" w:type="dxa"/>
          </w:tcPr>
          <w:p w14:paraId="27431B3A" w14:textId="7EF13673" w:rsidR="00B05915" w:rsidRPr="009E2363" w:rsidRDefault="00B05915" w:rsidP="00B05915">
            <w:pPr>
              <w:pStyle w:val="acctfourfigures"/>
              <w:tabs>
                <w:tab w:val="clear" w:pos="765"/>
              </w:tabs>
              <w:spacing w:line="240" w:lineRule="exact"/>
              <w:ind w:left="-108" w:right="191"/>
              <w:jc w:val="right"/>
              <w:rPr>
                <w:rFonts w:ascii="CordiaUPC" w:hAnsi="CordiaUPC" w:cs="CordiaUPC"/>
                <w:sz w:val="26"/>
                <w:szCs w:val="26"/>
              </w:rPr>
            </w:pPr>
            <w:r w:rsidRPr="009E2363">
              <w:rPr>
                <w:rFonts w:ascii="CordiaUPC" w:eastAsia="MS Mincho" w:hAnsi="CordiaUPC" w:cs="CordiaUPC"/>
                <w:sz w:val="26"/>
                <w:szCs w:val="26"/>
                <w:lang w:eastAsia="th-TH"/>
              </w:rPr>
              <w:t>1,562,293</w:t>
            </w:r>
          </w:p>
        </w:tc>
      </w:tr>
      <w:tr w:rsidR="00B05915" w:rsidRPr="009E2363" w14:paraId="286EB6F8" w14:textId="77777777" w:rsidTr="00D13B00">
        <w:trPr>
          <w:cantSplit/>
        </w:trPr>
        <w:tc>
          <w:tcPr>
            <w:tcW w:w="2790" w:type="dxa"/>
            <w:vAlign w:val="bottom"/>
          </w:tcPr>
          <w:p w14:paraId="22D14E5C" w14:textId="77777777" w:rsidR="00B05915" w:rsidRPr="009E2363" w:rsidRDefault="00B05915" w:rsidP="00B05915">
            <w:pPr>
              <w:spacing w:line="240" w:lineRule="exact"/>
              <w:ind w:right="-108"/>
              <w:rPr>
                <w:rFonts w:ascii="CordiaUPC" w:hAnsi="CordiaUPC" w:cs="CordiaUPC"/>
                <w:sz w:val="26"/>
                <w:szCs w:val="26"/>
                <w:lang w:bidi="th-TH"/>
              </w:rPr>
            </w:pPr>
            <w:r w:rsidRPr="009E2363">
              <w:rPr>
                <w:rFonts w:ascii="CordiaUPC" w:hAnsi="CordiaUPC" w:cs="CordiaUPC" w:hint="cs"/>
                <w:sz w:val="26"/>
                <w:szCs w:val="26"/>
                <w:lang w:bidi="th-TH"/>
              </w:rPr>
              <w:t xml:space="preserve">Percentage of NPLs </w:t>
            </w:r>
            <w:r w:rsidRPr="009E2363">
              <w:rPr>
                <w:rFonts w:ascii="CordiaUPC" w:hAnsi="CordiaUPC" w:cs="CordiaUPC" w:hint="cs"/>
                <w:i/>
                <w:iCs/>
                <w:sz w:val="26"/>
                <w:szCs w:val="26"/>
                <w:lang w:bidi="th-TH"/>
              </w:rPr>
              <w:t>(%)</w:t>
            </w:r>
          </w:p>
        </w:tc>
        <w:tc>
          <w:tcPr>
            <w:tcW w:w="1602" w:type="dxa"/>
            <w:vAlign w:val="bottom"/>
          </w:tcPr>
          <w:p w14:paraId="52B7ED6C" w14:textId="4879AEA6" w:rsidR="00B05915" w:rsidRPr="009E2363" w:rsidRDefault="003B2827" w:rsidP="00B05915">
            <w:pPr>
              <w:pStyle w:val="acctfourfigures"/>
              <w:tabs>
                <w:tab w:val="clear" w:pos="765"/>
              </w:tabs>
              <w:spacing w:line="240" w:lineRule="exact"/>
              <w:ind w:left="-108" w:right="191"/>
              <w:jc w:val="right"/>
              <w:rPr>
                <w:rFonts w:ascii="CordiaUPC" w:hAnsi="CordiaUPC" w:cs="CordiaUPC"/>
                <w:sz w:val="26"/>
                <w:szCs w:val="26"/>
              </w:rPr>
            </w:pPr>
            <w:r>
              <w:rPr>
                <w:rFonts w:ascii="CordiaUPC" w:hAnsi="CordiaUPC" w:cs="CordiaUPC"/>
                <w:sz w:val="26"/>
                <w:szCs w:val="26"/>
              </w:rPr>
              <w:t>2.56</w:t>
            </w:r>
          </w:p>
        </w:tc>
        <w:tc>
          <w:tcPr>
            <w:tcW w:w="1566" w:type="dxa"/>
            <w:vAlign w:val="bottom"/>
          </w:tcPr>
          <w:p w14:paraId="751C2571" w14:textId="70FC4A12" w:rsidR="00B05915" w:rsidRPr="009E2363" w:rsidRDefault="00B05915" w:rsidP="00B05915">
            <w:pPr>
              <w:pStyle w:val="acctfourfigures"/>
              <w:tabs>
                <w:tab w:val="clear" w:pos="765"/>
              </w:tabs>
              <w:spacing w:line="240" w:lineRule="exact"/>
              <w:ind w:left="-108" w:right="191"/>
              <w:jc w:val="right"/>
              <w:rPr>
                <w:rFonts w:ascii="CordiaUPC" w:hAnsi="CordiaUPC" w:cs="CordiaUPC"/>
                <w:sz w:val="26"/>
                <w:szCs w:val="26"/>
              </w:rPr>
            </w:pPr>
            <w:r w:rsidRPr="009E2363">
              <w:rPr>
                <w:rFonts w:ascii="CordiaUPC" w:eastAsia="MS Mincho" w:hAnsi="CordiaUPC" w:cs="CordiaUPC"/>
                <w:sz w:val="26"/>
                <w:szCs w:val="26"/>
                <w:lang w:eastAsia="th-TH"/>
              </w:rPr>
              <w:t>2.62</w:t>
            </w:r>
          </w:p>
        </w:tc>
        <w:tc>
          <w:tcPr>
            <w:tcW w:w="1602" w:type="dxa"/>
          </w:tcPr>
          <w:p w14:paraId="53D55EC1" w14:textId="0D1608E2" w:rsidR="00B05915" w:rsidRPr="009E2363" w:rsidRDefault="003B2827" w:rsidP="00B05915">
            <w:pPr>
              <w:pStyle w:val="acctfourfigures"/>
              <w:tabs>
                <w:tab w:val="clear" w:pos="765"/>
              </w:tabs>
              <w:spacing w:line="240" w:lineRule="exact"/>
              <w:ind w:left="-108" w:right="191"/>
              <w:jc w:val="right"/>
              <w:rPr>
                <w:rFonts w:ascii="CordiaUPC" w:hAnsi="CordiaUPC" w:cs="CordiaUPC"/>
                <w:sz w:val="26"/>
                <w:szCs w:val="26"/>
              </w:rPr>
            </w:pPr>
            <w:r>
              <w:rPr>
                <w:rFonts w:ascii="CordiaUPC" w:hAnsi="CordiaUPC" w:cs="CordiaUPC"/>
                <w:sz w:val="26"/>
                <w:szCs w:val="26"/>
              </w:rPr>
              <w:t>2.36</w:t>
            </w:r>
          </w:p>
        </w:tc>
        <w:tc>
          <w:tcPr>
            <w:tcW w:w="1584" w:type="dxa"/>
          </w:tcPr>
          <w:p w14:paraId="3BA0F1F2" w14:textId="7A039D04" w:rsidR="00B05915" w:rsidRPr="008754D4" w:rsidRDefault="00B05915" w:rsidP="00B05915">
            <w:pPr>
              <w:pStyle w:val="acctfourfigures"/>
              <w:tabs>
                <w:tab w:val="clear" w:pos="765"/>
              </w:tabs>
              <w:spacing w:line="240" w:lineRule="exact"/>
              <w:ind w:left="-108" w:right="191"/>
              <w:jc w:val="right"/>
              <w:rPr>
                <w:rFonts w:ascii="CordiaUPC" w:hAnsi="CordiaUPC" w:cs="CordiaUPC"/>
                <w:sz w:val="26"/>
                <w:szCs w:val="26"/>
                <w:cs/>
                <w:lang w:val="en-US" w:bidi="th-TH"/>
              </w:rPr>
            </w:pPr>
            <w:r w:rsidRPr="009E2363">
              <w:rPr>
                <w:rFonts w:ascii="CordiaUPC" w:eastAsia="MS Mincho" w:hAnsi="CordiaUPC" w:cs="CordiaUPC"/>
                <w:sz w:val="26"/>
                <w:szCs w:val="26"/>
                <w:lang w:eastAsia="th-TH"/>
              </w:rPr>
              <w:t>2.33</w:t>
            </w:r>
          </w:p>
        </w:tc>
      </w:tr>
    </w:tbl>
    <w:p w14:paraId="3A6E0AB5" w14:textId="77777777" w:rsidR="00B05DAD" w:rsidRPr="009E2363" w:rsidRDefault="00B05DAD" w:rsidP="00B05DAD">
      <w:pPr>
        <w:autoSpaceDE w:val="0"/>
        <w:autoSpaceDN w:val="0"/>
        <w:adjustRightInd w:val="0"/>
        <w:spacing w:line="240" w:lineRule="exact"/>
        <w:ind w:left="562"/>
        <w:jc w:val="thaiDistribute"/>
        <w:rPr>
          <w:rFonts w:ascii="CordiaUPC" w:hAnsi="CordiaUPC" w:cs="CordiaUPC"/>
          <w:sz w:val="26"/>
          <w:szCs w:val="26"/>
          <w:lang w:bidi="th-TH"/>
        </w:rPr>
      </w:pPr>
    </w:p>
    <w:p w14:paraId="0F9D1EBB" w14:textId="434D4E4F" w:rsidR="00600C81" w:rsidRPr="009E2363" w:rsidRDefault="00600C81" w:rsidP="00600C81">
      <w:pPr>
        <w:autoSpaceDE w:val="0"/>
        <w:autoSpaceDN w:val="0"/>
        <w:adjustRightInd w:val="0"/>
        <w:spacing w:line="240" w:lineRule="exact"/>
        <w:ind w:left="562"/>
        <w:jc w:val="thaiDistribute"/>
        <w:rPr>
          <w:rFonts w:ascii="CordiaUPC" w:hAnsi="CordiaUPC" w:cs="CordiaUPC"/>
          <w:sz w:val="26"/>
          <w:szCs w:val="26"/>
        </w:rPr>
      </w:pPr>
      <w:r w:rsidRPr="009E2363">
        <w:rPr>
          <w:rFonts w:ascii="CordiaUPC" w:hAnsi="CordiaUPC" w:cs="CordiaUPC" w:hint="cs"/>
          <w:sz w:val="26"/>
          <w:szCs w:val="26"/>
          <w:lang w:bidi="th-TH"/>
        </w:rPr>
        <w:t xml:space="preserve">As at 31 </w:t>
      </w:r>
      <w:r w:rsidR="00D243BF">
        <w:rPr>
          <w:rFonts w:ascii="CordiaUPC" w:hAnsi="CordiaUPC" w:cs="CordiaUPC"/>
          <w:sz w:val="26"/>
          <w:szCs w:val="26"/>
          <w:lang w:bidi="th-TH"/>
        </w:rPr>
        <w:t>March</w:t>
      </w:r>
      <w:r w:rsidRPr="009E2363">
        <w:rPr>
          <w:rFonts w:ascii="CordiaUPC" w:hAnsi="CordiaUPC" w:cs="CordiaUPC" w:hint="cs"/>
          <w:sz w:val="26"/>
          <w:szCs w:val="26"/>
          <w:lang w:bidi="th-TH"/>
        </w:rPr>
        <w:t xml:space="preserve"> 202</w:t>
      </w:r>
      <w:r w:rsidR="00D243BF">
        <w:rPr>
          <w:rFonts w:ascii="CordiaUPC" w:hAnsi="CordiaUPC" w:cs="CordiaUPC"/>
          <w:sz w:val="26"/>
          <w:szCs w:val="26"/>
          <w:lang w:bidi="th-TH"/>
        </w:rPr>
        <w:t>4</w:t>
      </w:r>
      <w:r w:rsidRPr="009E2363">
        <w:rPr>
          <w:rFonts w:ascii="CordiaUPC" w:hAnsi="CordiaUPC" w:cs="CordiaUPC" w:hint="cs"/>
          <w:sz w:val="26"/>
          <w:szCs w:val="26"/>
          <w:lang w:bidi="th-TH"/>
        </w:rPr>
        <w:t xml:space="preserve"> and</w:t>
      </w:r>
      <w:r w:rsidR="00D243BF">
        <w:rPr>
          <w:rFonts w:ascii="CordiaUPC" w:hAnsi="CordiaUPC" w:cs="CordiaUPC"/>
          <w:sz w:val="26"/>
          <w:szCs w:val="26"/>
          <w:lang w:bidi="th-TH"/>
        </w:rPr>
        <w:t xml:space="preserve"> </w:t>
      </w:r>
      <w:r w:rsidR="00D243BF" w:rsidRPr="009E2363">
        <w:rPr>
          <w:rFonts w:ascii="CordiaUPC" w:hAnsi="CordiaUPC" w:cs="CordiaUPC" w:hint="cs"/>
          <w:sz w:val="26"/>
          <w:szCs w:val="26"/>
          <w:lang w:bidi="th-TH"/>
        </w:rPr>
        <w:t>31 December</w:t>
      </w:r>
      <w:r w:rsidRPr="009E2363">
        <w:rPr>
          <w:rFonts w:ascii="CordiaUPC" w:hAnsi="CordiaUPC" w:cs="CordiaUPC" w:hint="cs"/>
          <w:sz w:val="26"/>
          <w:szCs w:val="26"/>
          <w:lang w:bidi="th-TH"/>
        </w:rPr>
        <w:t xml:space="preserve"> 202</w:t>
      </w:r>
      <w:r w:rsidR="00D243BF">
        <w:rPr>
          <w:rFonts w:ascii="CordiaUPC" w:hAnsi="CordiaUPC" w:cs="CordiaUPC"/>
          <w:sz w:val="26"/>
          <w:szCs w:val="26"/>
          <w:lang w:bidi="th-TH"/>
        </w:rPr>
        <w:t>3</w:t>
      </w:r>
      <w:r w:rsidRPr="009E2363">
        <w:rPr>
          <w:rFonts w:ascii="CordiaUPC" w:hAnsi="CordiaUPC" w:cs="CordiaUPC" w:hint="cs"/>
          <w:sz w:val="26"/>
          <w:szCs w:val="26"/>
          <w:lang w:bidi="th-TH"/>
        </w:rPr>
        <w:t xml:space="preserve">, </w:t>
      </w:r>
      <w:proofErr w:type="spellStart"/>
      <w:r w:rsidRPr="009E2363">
        <w:rPr>
          <w:rFonts w:ascii="CordiaUPC" w:hAnsi="CordiaUPC" w:cs="CordiaUPC"/>
          <w:sz w:val="26"/>
          <w:szCs w:val="26"/>
          <w:lang w:bidi="th-TH"/>
        </w:rPr>
        <w:t>Phahonyothin</w:t>
      </w:r>
      <w:proofErr w:type="spellEnd"/>
      <w:r w:rsidRPr="009E2363">
        <w:rPr>
          <w:rFonts w:ascii="CordiaUPC" w:hAnsi="CordiaUPC" w:cs="CordiaUPC" w:hint="cs"/>
          <w:sz w:val="26"/>
          <w:szCs w:val="26"/>
          <w:lang w:bidi="th-TH"/>
        </w:rPr>
        <w:t xml:space="preserve"> Asset Management Co</w:t>
      </w:r>
      <w:r w:rsidRPr="009E2363">
        <w:rPr>
          <w:rFonts w:ascii="CordiaUPC" w:hAnsi="CordiaUPC" w:cs="CordiaUPC" w:hint="cs"/>
          <w:sz w:val="26"/>
          <w:szCs w:val="26"/>
          <w:cs/>
        </w:rPr>
        <w:t>.</w:t>
      </w:r>
      <w:r w:rsidRPr="009E2363">
        <w:rPr>
          <w:rFonts w:ascii="CordiaUPC" w:hAnsi="CordiaUPC" w:cs="CordiaUPC" w:hint="cs"/>
          <w:sz w:val="26"/>
          <w:szCs w:val="26"/>
          <w:lang w:bidi="th-TH"/>
        </w:rPr>
        <w:t>, Ltd</w:t>
      </w:r>
      <w:r w:rsidRPr="009E2363">
        <w:rPr>
          <w:rFonts w:ascii="CordiaUPC" w:hAnsi="CordiaUPC" w:cs="CordiaUPC" w:hint="cs"/>
          <w:sz w:val="26"/>
          <w:szCs w:val="26"/>
          <w:cs/>
        </w:rPr>
        <w:t xml:space="preserve">. </w:t>
      </w:r>
      <w:r w:rsidRPr="009E2363">
        <w:rPr>
          <w:rFonts w:ascii="CordiaUPC" w:hAnsi="CordiaUPC" w:cs="CordiaUPC" w:hint="cs"/>
          <w:sz w:val="26"/>
          <w:szCs w:val="26"/>
          <w:lang w:bidi="th-TH"/>
        </w:rPr>
        <w:t>has non</w:t>
      </w:r>
      <w:r w:rsidRPr="009E2363">
        <w:rPr>
          <w:rFonts w:ascii="CordiaUPC" w:hAnsi="CordiaUPC" w:cs="CordiaUPC" w:hint="cs"/>
          <w:sz w:val="26"/>
          <w:szCs w:val="26"/>
          <w:cs/>
        </w:rPr>
        <w:t>-</w:t>
      </w:r>
      <w:r w:rsidRPr="009E2363">
        <w:rPr>
          <w:rFonts w:ascii="CordiaUPC" w:hAnsi="CordiaUPC" w:cs="CordiaUPC" w:hint="cs"/>
          <w:sz w:val="26"/>
          <w:szCs w:val="26"/>
          <w:lang w:bidi="th-TH"/>
        </w:rPr>
        <w:t xml:space="preserve">performing loans amounting to Baht </w:t>
      </w:r>
      <w:r w:rsidR="00C833A1">
        <w:rPr>
          <w:rFonts w:ascii="CordiaUPC" w:hAnsi="CordiaUPC" w:cs="CordiaUPC"/>
          <w:sz w:val="26"/>
          <w:szCs w:val="26"/>
          <w:lang w:bidi="th-TH"/>
        </w:rPr>
        <w:t>3,227</w:t>
      </w:r>
      <w:r w:rsidRPr="009E2363">
        <w:rPr>
          <w:rFonts w:ascii="CordiaUPC" w:hAnsi="CordiaUPC" w:cs="CordiaUPC" w:hint="cs"/>
          <w:sz w:val="26"/>
          <w:szCs w:val="26"/>
          <w:lang w:bidi="th-TH"/>
        </w:rPr>
        <w:t xml:space="preserve"> million and Baht </w:t>
      </w:r>
      <w:r w:rsidR="00D243BF" w:rsidRPr="00D243BF">
        <w:rPr>
          <w:rFonts w:ascii="CordiaUPC" w:hAnsi="CordiaUPC" w:cs="CordiaUPC"/>
          <w:sz w:val="26"/>
          <w:szCs w:val="26"/>
          <w:lang w:val="en-US" w:bidi="th-TH"/>
        </w:rPr>
        <w:t xml:space="preserve">4,659 </w:t>
      </w:r>
      <w:r w:rsidRPr="009E2363">
        <w:rPr>
          <w:rFonts w:ascii="CordiaUPC" w:hAnsi="CordiaUPC" w:cs="CordiaUPC" w:hint="cs"/>
          <w:sz w:val="26"/>
          <w:szCs w:val="26"/>
          <w:lang w:bidi="th-TH"/>
        </w:rPr>
        <w:t>million</w:t>
      </w:r>
      <w:r w:rsidR="003730EB" w:rsidRPr="009E2363">
        <w:rPr>
          <w:rFonts w:ascii="CordiaUPC" w:hAnsi="CordiaUPC" w:cs="CordiaUPC"/>
          <w:sz w:val="26"/>
          <w:szCs w:val="26"/>
          <w:lang w:val="en-US" w:bidi="th-TH"/>
        </w:rPr>
        <w:t>,</w:t>
      </w:r>
      <w:r w:rsidRPr="009E2363">
        <w:rPr>
          <w:rFonts w:ascii="CordiaUPC" w:hAnsi="CordiaUPC" w:cs="CordiaUPC" w:hint="cs"/>
          <w:sz w:val="26"/>
          <w:szCs w:val="26"/>
          <w:lang w:bidi="th-TH"/>
        </w:rPr>
        <w:t xml:space="preserve"> respectively</w:t>
      </w:r>
      <w:r w:rsidRPr="009E2363">
        <w:rPr>
          <w:rFonts w:ascii="CordiaUPC" w:hAnsi="CordiaUPC" w:cs="CordiaUPC" w:hint="cs"/>
          <w:sz w:val="26"/>
          <w:szCs w:val="26"/>
          <w:cs/>
        </w:rPr>
        <w:t>.</w:t>
      </w:r>
    </w:p>
    <w:p w14:paraId="78676A6B" w14:textId="77777777" w:rsidR="00B05DAD" w:rsidRPr="009E2363" w:rsidRDefault="00B05DAD" w:rsidP="0005424C">
      <w:pPr>
        <w:spacing w:line="240" w:lineRule="exact"/>
        <w:jc w:val="thaiDistribute"/>
        <w:rPr>
          <w:rFonts w:ascii="CordiaUPC" w:hAnsi="CordiaUPC" w:cs="CordiaUPC"/>
          <w:sz w:val="26"/>
          <w:szCs w:val="26"/>
          <w:lang w:val="en-US"/>
        </w:rPr>
      </w:pPr>
    </w:p>
    <w:p w14:paraId="591260B4" w14:textId="0D009B69" w:rsidR="0005424C" w:rsidRPr="00573D7C" w:rsidRDefault="00D243BF" w:rsidP="0005424C">
      <w:pPr>
        <w:spacing w:line="240" w:lineRule="exact"/>
        <w:ind w:left="547"/>
        <w:jc w:val="thaiDistribute"/>
        <w:rPr>
          <w:rFonts w:ascii="CordiaUPC" w:hAnsi="CordiaUPC" w:cs="CordiaUPC"/>
          <w:sz w:val="26"/>
          <w:szCs w:val="26"/>
          <w:lang w:bidi="th-TH"/>
        </w:rPr>
      </w:pPr>
      <w:bookmarkStart w:id="6" w:name="_Hlk94559262"/>
      <w:r w:rsidRPr="00D243BF">
        <w:rPr>
          <w:rFonts w:ascii="CordiaUPC" w:hAnsi="CordiaUPC" w:cs="CordiaUPC"/>
          <w:sz w:val="26"/>
          <w:szCs w:val="26"/>
        </w:rPr>
        <w:t>For the three-month period ended 31 March 202</w:t>
      </w:r>
      <w:r>
        <w:rPr>
          <w:rFonts w:ascii="CordiaUPC" w:hAnsi="CordiaUPC" w:cs="CordiaUPC"/>
          <w:sz w:val="26"/>
          <w:szCs w:val="26"/>
        </w:rPr>
        <w:t>4</w:t>
      </w:r>
      <w:r w:rsidRPr="00D243BF">
        <w:rPr>
          <w:rFonts w:ascii="CordiaUPC" w:hAnsi="CordiaUPC" w:cs="CordiaUPC"/>
          <w:sz w:val="26"/>
          <w:szCs w:val="26"/>
        </w:rPr>
        <w:t xml:space="preserve"> and 202</w:t>
      </w:r>
      <w:r>
        <w:rPr>
          <w:rFonts w:ascii="CordiaUPC" w:hAnsi="CordiaUPC" w:cs="CordiaUPC"/>
          <w:sz w:val="26"/>
          <w:szCs w:val="26"/>
        </w:rPr>
        <w:t>3</w:t>
      </w:r>
      <w:r w:rsidR="0005424C" w:rsidRPr="009E2363">
        <w:rPr>
          <w:rFonts w:ascii="CordiaUPC" w:hAnsi="CordiaUPC" w:cs="CordiaUPC" w:hint="cs"/>
          <w:sz w:val="26"/>
          <w:szCs w:val="26"/>
        </w:rPr>
        <w:t>, the Bank</w:t>
      </w:r>
      <w:r w:rsidR="0005424C" w:rsidRPr="009E2363">
        <w:rPr>
          <w:rFonts w:ascii="CordiaUPC" w:hAnsi="CordiaUPC" w:cs="CordiaUPC" w:hint="cs"/>
          <w:sz w:val="26"/>
          <w:szCs w:val="26"/>
          <w:lang w:bidi="th-TH"/>
        </w:rPr>
        <w:t xml:space="preserve"> and its subsidiaries</w:t>
      </w:r>
      <w:r w:rsidR="0005424C" w:rsidRPr="009E2363">
        <w:rPr>
          <w:rFonts w:ascii="CordiaUPC" w:hAnsi="CordiaUPC" w:cs="CordiaUPC" w:hint="cs"/>
          <w:sz w:val="26"/>
          <w:szCs w:val="26"/>
        </w:rPr>
        <w:t xml:space="preserve"> sold non-performing loans</w:t>
      </w:r>
      <w:r w:rsidR="003730EB" w:rsidRPr="009E2363">
        <w:rPr>
          <w:rFonts w:ascii="CordiaUPC" w:hAnsi="CordiaUPC" w:cs="CordiaUPC" w:hint="cs"/>
          <w:sz w:val="26"/>
          <w:szCs w:val="26"/>
          <w:lang w:bidi="th-TH"/>
        </w:rPr>
        <w:t xml:space="preserve"> to </w:t>
      </w:r>
      <w:r w:rsidR="003730EB" w:rsidRPr="009E2363">
        <w:rPr>
          <w:rFonts w:ascii="CordiaUPC" w:hAnsi="CordiaUPC" w:cs="CordiaUPC"/>
          <w:sz w:val="26"/>
          <w:szCs w:val="26"/>
          <w:lang w:bidi="th-TH"/>
        </w:rPr>
        <w:t>a</w:t>
      </w:r>
      <w:r w:rsidR="003730EB" w:rsidRPr="009E2363">
        <w:rPr>
          <w:rFonts w:ascii="CordiaUPC" w:hAnsi="CordiaUPC" w:cs="CordiaUPC" w:hint="cs"/>
          <w:sz w:val="26"/>
          <w:szCs w:val="26"/>
          <w:lang w:bidi="th-TH"/>
        </w:rPr>
        <w:t xml:space="preserve">sset </w:t>
      </w:r>
      <w:r w:rsidR="003730EB" w:rsidRPr="009E2363">
        <w:rPr>
          <w:rFonts w:ascii="CordiaUPC" w:hAnsi="CordiaUPC" w:cs="CordiaUPC"/>
          <w:sz w:val="26"/>
          <w:szCs w:val="26"/>
          <w:lang w:bidi="th-TH"/>
        </w:rPr>
        <w:t>m</w:t>
      </w:r>
      <w:r w:rsidR="003730EB" w:rsidRPr="009E2363">
        <w:rPr>
          <w:rFonts w:ascii="CordiaUPC" w:hAnsi="CordiaUPC" w:cs="CordiaUPC" w:hint="cs"/>
          <w:sz w:val="26"/>
          <w:szCs w:val="26"/>
          <w:lang w:bidi="th-TH"/>
        </w:rPr>
        <w:t xml:space="preserve">anagement </w:t>
      </w:r>
      <w:r w:rsidR="003730EB" w:rsidRPr="009E2363">
        <w:rPr>
          <w:rFonts w:ascii="CordiaUPC" w:hAnsi="CordiaUPC" w:cs="CordiaUPC"/>
          <w:sz w:val="26"/>
          <w:szCs w:val="26"/>
          <w:lang w:bidi="th-TH"/>
        </w:rPr>
        <w:t>c</w:t>
      </w:r>
      <w:r w:rsidR="003730EB" w:rsidRPr="009E2363">
        <w:rPr>
          <w:rFonts w:ascii="CordiaUPC" w:hAnsi="CordiaUPC" w:cs="CordiaUPC" w:hint="cs"/>
          <w:sz w:val="26"/>
          <w:szCs w:val="26"/>
          <w:lang w:bidi="th-TH"/>
        </w:rPr>
        <w:t>ompan</w:t>
      </w:r>
      <w:r w:rsidR="003730EB" w:rsidRPr="009E2363">
        <w:rPr>
          <w:rFonts w:ascii="CordiaUPC" w:hAnsi="CordiaUPC" w:cs="CordiaUPC"/>
          <w:sz w:val="26"/>
          <w:szCs w:val="26"/>
          <w:lang w:bidi="th-TH"/>
        </w:rPr>
        <w:t>ies</w:t>
      </w:r>
      <w:r w:rsidR="0005424C" w:rsidRPr="009E2363">
        <w:rPr>
          <w:rFonts w:ascii="CordiaUPC" w:hAnsi="CordiaUPC" w:cs="CordiaUPC" w:hint="cs"/>
          <w:sz w:val="26"/>
          <w:szCs w:val="26"/>
        </w:rPr>
        <w:t>, with principal totalling approximately Baht</w:t>
      </w:r>
      <w:r w:rsidR="0005424C" w:rsidRPr="009E2363">
        <w:rPr>
          <w:rFonts w:ascii="CordiaUPC" w:hAnsi="CordiaUPC" w:cs="CordiaUPC" w:hint="cs"/>
          <w:sz w:val="26"/>
          <w:szCs w:val="26"/>
          <w:cs/>
          <w:lang w:bidi="th-TH"/>
        </w:rPr>
        <w:t xml:space="preserve"> </w:t>
      </w:r>
      <w:r w:rsidR="005D16CA">
        <w:rPr>
          <w:rFonts w:ascii="CordiaUPC" w:hAnsi="CordiaUPC" w:cs="CordiaUPC"/>
          <w:sz w:val="26"/>
          <w:szCs w:val="26"/>
          <w:lang w:val="en-US" w:bidi="th-TH"/>
        </w:rPr>
        <w:t>432</w:t>
      </w:r>
      <w:r>
        <w:rPr>
          <w:rFonts w:ascii="CordiaUPC" w:hAnsi="CordiaUPC" w:cs="CordiaUPC"/>
          <w:sz w:val="26"/>
          <w:szCs w:val="26"/>
          <w:lang w:val="en-US" w:bidi="th-TH"/>
        </w:rPr>
        <w:t xml:space="preserve"> </w:t>
      </w:r>
      <w:r w:rsidR="0005424C" w:rsidRPr="009E2363">
        <w:rPr>
          <w:rFonts w:ascii="CordiaUPC" w:hAnsi="CordiaUPC" w:cs="CordiaUPC" w:hint="cs"/>
          <w:sz w:val="26"/>
          <w:szCs w:val="26"/>
        </w:rPr>
        <w:t>million and Baht</w:t>
      </w:r>
      <w:r w:rsidR="0005424C" w:rsidRPr="009E2363">
        <w:rPr>
          <w:rFonts w:ascii="CordiaUPC" w:hAnsi="CordiaUPC" w:cs="CordiaUPC"/>
          <w:sz w:val="26"/>
          <w:szCs w:val="26"/>
        </w:rPr>
        <w:t xml:space="preserve"> </w:t>
      </w:r>
      <w:r w:rsidRPr="00D243BF">
        <w:rPr>
          <w:rFonts w:ascii="CordiaUPC" w:hAnsi="CordiaUPC" w:cs="CordiaUPC"/>
          <w:sz w:val="26"/>
          <w:szCs w:val="26"/>
        </w:rPr>
        <w:t xml:space="preserve">1,358 </w:t>
      </w:r>
      <w:r w:rsidR="0005424C" w:rsidRPr="009E2363">
        <w:rPr>
          <w:rFonts w:ascii="CordiaUPC" w:hAnsi="CordiaUPC" w:cs="CordiaUPC" w:hint="cs"/>
          <w:sz w:val="26"/>
          <w:szCs w:val="26"/>
        </w:rPr>
        <w:t>million, respectively</w:t>
      </w:r>
      <w:r w:rsidR="0005424C" w:rsidRPr="009E2363">
        <w:rPr>
          <w:rFonts w:ascii="CordiaUPC" w:hAnsi="CordiaUPC" w:cs="CordiaUPC"/>
          <w:i/>
          <w:iCs/>
          <w:sz w:val="26"/>
          <w:szCs w:val="26"/>
        </w:rPr>
        <w:t xml:space="preserve"> (Bank only: approximately</w:t>
      </w:r>
      <w:r w:rsidR="00743757" w:rsidRPr="009E2363">
        <w:rPr>
          <w:rFonts w:ascii="CordiaUPC" w:hAnsi="CordiaUPC" w:cs="CordiaUPC"/>
          <w:i/>
          <w:iCs/>
          <w:sz w:val="26"/>
          <w:szCs w:val="26"/>
        </w:rPr>
        <w:t xml:space="preserve"> </w:t>
      </w:r>
      <w:r w:rsidR="003730EB" w:rsidRPr="009E2363">
        <w:rPr>
          <w:rFonts w:ascii="CordiaUPC" w:hAnsi="CordiaUPC" w:cs="CordiaUPC"/>
          <w:i/>
          <w:iCs/>
          <w:sz w:val="26"/>
          <w:szCs w:val="26"/>
        </w:rPr>
        <w:t xml:space="preserve">Baht </w:t>
      </w:r>
      <w:r w:rsidR="005D16CA">
        <w:rPr>
          <w:rFonts w:ascii="CordiaUPC" w:hAnsi="CordiaUPC" w:cs="CordiaUPC"/>
          <w:i/>
          <w:iCs/>
          <w:sz w:val="26"/>
          <w:szCs w:val="26"/>
        </w:rPr>
        <w:t xml:space="preserve">432 </w:t>
      </w:r>
      <w:r w:rsidR="0005424C" w:rsidRPr="009E2363">
        <w:rPr>
          <w:rFonts w:ascii="CordiaUPC" w:hAnsi="CordiaUPC" w:cs="CordiaUPC"/>
          <w:i/>
          <w:iCs/>
          <w:sz w:val="26"/>
          <w:szCs w:val="26"/>
        </w:rPr>
        <w:t xml:space="preserve">million and Baht </w:t>
      </w:r>
      <w:r w:rsidRPr="00D243BF">
        <w:rPr>
          <w:rFonts w:ascii="CordiaUPC" w:hAnsi="CordiaUPC" w:cs="CordiaUPC"/>
          <w:i/>
          <w:iCs/>
          <w:sz w:val="26"/>
          <w:szCs w:val="26"/>
        </w:rPr>
        <w:t xml:space="preserve">2,272 </w:t>
      </w:r>
      <w:r w:rsidR="0005424C" w:rsidRPr="009E2363">
        <w:rPr>
          <w:rFonts w:ascii="CordiaUPC" w:hAnsi="CordiaUPC" w:cs="CordiaUPC"/>
          <w:i/>
          <w:iCs/>
          <w:sz w:val="26"/>
          <w:szCs w:val="26"/>
        </w:rPr>
        <w:t>million, respectively)</w:t>
      </w:r>
      <w:r w:rsidR="0005424C" w:rsidRPr="009E2363">
        <w:rPr>
          <w:rFonts w:ascii="CordiaUPC" w:hAnsi="CordiaUPC" w:cs="CordiaUPC" w:hint="cs"/>
          <w:sz w:val="26"/>
          <w:szCs w:val="26"/>
          <w:lang w:bidi="th-TH"/>
        </w:rPr>
        <w:t xml:space="preserve">. </w:t>
      </w:r>
      <w:r w:rsidR="003730EB" w:rsidRPr="009E2363">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0005424C" w:rsidRPr="009E2363">
        <w:rPr>
          <w:rFonts w:ascii="CordiaUPC" w:hAnsi="CordiaUPC" w:cs="CordiaUPC" w:hint="cs"/>
          <w:sz w:val="26"/>
          <w:szCs w:val="26"/>
          <w:lang w:bidi="th-TH"/>
        </w:rPr>
        <w:t xml:space="preserve">in the statement of profit or loss and other comprehensive income for </w:t>
      </w:r>
      <w:r w:rsidRPr="00D243BF">
        <w:rPr>
          <w:rFonts w:ascii="CordiaUPC" w:hAnsi="CordiaUPC" w:cs="CordiaUPC"/>
          <w:sz w:val="26"/>
          <w:szCs w:val="26"/>
          <w:lang w:bidi="th-TH"/>
        </w:rPr>
        <w:t>the three-month period ended 31 March 202</w:t>
      </w:r>
      <w:r>
        <w:rPr>
          <w:rFonts w:ascii="CordiaUPC" w:hAnsi="CordiaUPC" w:cs="CordiaUPC"/>
          <w:sz w:val="26"/>
          <w:szCs w:val="26"/>
          <w:lang w:bidi="th-TH"/>
        </w:rPr>
        <w:t>4</w:t>
      </w:r>
      <w:r w:rsidRPr="00D243BF">
        <w:rPr>
          <w:rFonts w:ascii="CordiaUPC" w:hAnsi="CordiaUPC" w:cs="CordiaUPC"/>
          <w:sz w:val="26"/>
          <w:szCs w:val="26"/>
          <w:lang w:bidi="th-TH"/>
        </w:rPr>
        <w:t xml:space="preserve"> and 202</w:t>
      </w:r>
      <w:r>
        <w:rPr>
          <w:rFonts w:ascii="CordiaUPC" w:hAnsi="CordiaUPC" w:cs="CordiaUPC"/>
          <w:sz w:val="26"/>
          <w:szCs w:val="26"/>
          <w:lang w:bidi="th-TH"/>
        </w:rPr>
        <w:t>3</w:t>
      </w:r>
      <w:r w:rsidR="0005424C" w:rsidRPr="009E2363">
        <w:rPr>
          <w:rFonts w:ascii="CordiaUPC" w:hAnsi="CordiaUPC" w:cs="CordiaUPC" w:hint="cs"/>
          <w:sz w:val="26"/>
          <w:szCs w:val="26"/>
          <w:lang w:bidi="th-TH"/>
        </w:rPr>
        <w:t>, respectively.</w:t>
      </w:r>
    </w:p>
    <w:bookmarkEnd w:id="6"/>
    <w:p w14:paraId="3A805F95" w14:textId="77777777" w:rsidR="00B05DAD" w:rsidRPr="009E2363" w:rsidRDefault="00B05DAD" w:rsidP="00982626">
      <w:pPr>
        <w:spacing w:line="240" w:lineRule="exact"/>
        <w:jc w:val="thaiDistribute"/>
        <w:rPr>
          <w:rFonts w:cs="Times New Roman"/>
          <w:szCs w:val="22"/>
          <w:lang w:bidi="th-TH"/>
        </w:rPr>
      </w:pPr>
    </w:p>
    <w:p w14:paraId="69DF9E02" w14:textId="3E873734" w:rsidR="00B05DAD" w:rsidRPr="009E2363" w:rsidRDefault="00751339" w:rsidP="00B05DAD">
      <w:pPr>
        <w:spacing w:line="240" w:lineRule="exact"/>
        <w:ind w:left="547" w:right="14" w:hanging="547"/>
        <w:jc w:val="thaiDistribute"/>
        <w:rPr>
          <w:rFonts w:ascii="CordiaUPC" w:hAnsi="CordiaUPC" w:cs="CordiaUPC"/>
          <w:b/>
          <w:bCs/>
          <w:sz w:val="26"/>
          <w:szCs w:val="26"/>
          <w:cs/>
          <w:lang w:bidi="th-TH"/>
        </w:rPr>
      </w:pPr>
      <w:r w:rsidRPr="009E2363">
        <w:rPr>
          <w:rFonts w:ascii="CordiaUPC" w:hAnsi="CordiaUPC" w:cs="CordiaUPC"/>
          <w:b/>
          <w:bCs/>
          <w:sz w:val="26"/>
          <w:szCs w:val="26"/>
        </w:rPr>
        <w:t>7</w:t>
      </w:r>
      <w:r w:rsidR="00B05DAD" w:rsidRPr="009E2363">
        <w:rPr>
          <w:rFonts w:ascii="CordiaUPC" w:hAnsi="CordiaUPC" w:cs="CordiaUPC" w:hint="cs"/>
          <w:b/>
          <w:bCs/>
          <w:sz w:val="26"/>
          <w:szCs w:val="26"/>
        </w:rPr>
        <w:t>.</w:t>
      </w:r>
      <w:r w:rsidR="00D34BA9">
        <w:rPr>
          <w:rFonts w:ascii="CordiaUPC" w:hAnsi="CordiaUPC" w:cs="CordiaUPC"/>
          <w:b/>
          <w:bCs/>
          <w:sz w:val="26"/>
          <w:szCs w:val="26"/>
        </w:rPr>
        <w:t>4</w:t>
      </w:r>
      <w:r w:rsidR="00B05DAD" w:rsidRPr="009E2363">
        <w:rPr>
          <w:rFonts w:ascii="CordiaUPC" w:hAnsi="CordiaUPC" w:cs="CordiaUPC" w:hint="cs"/>
          <w:b/>
          <w:bCs/>
          <w:sz w:val="26"/>
          <w:szCs w:val="26"/>
        </w:rPr>
        <w:tab/>
      </w:r>
      <w:r w:rsidR="00B05DAD" w:rsidRPr="009E2363">
        <w:rPr>
          <w:rFonts w:ascii="CordiaUPC" w:hAnsi="CordiaUPC" w:cs="CordiaUPC" w:hint="cs"/>
          <w:b/>
          <w:bCs/>
          <w:sz w:val="26"/>
          <w:szCs w:val="26"/>
          <w:lang w:val="en-US" w:bidi="th-TH"/>
        </w:rPr>
        <w:t>Modified loans to customers</w:t>
      </w:r>
    </w:p>
    <w:p w14:paraId="42BDAC7C" w14:textId="77777777" w:rsidR="00B05DAD" w:rsidRPr="009E2363" w:rsidRDefault="00B05DAD" w:rsidP="00E439DE">
      <w:pPr>
        <w:tabs>
          <w:tab w:val="left" w:pos="567"/>
        </w:tabs>
        <w:spacing w:line="240" w:lineRule="exact"/>
        <w:jc w:val="both"/>
        <w:rPr>
          <w:rFonts w:ascii="CordiaUPC" w:hAnsi="CordiaUPC" w:cs="CordiaUPC"/>
          <w:sz w:val="26"/>
          <w:szCs w:val="26"/>
          <w:cs/>
          <w:lang w:bidi="th-TH"/>
        </w:rPr>
      </w:pPr>
    </w:p>
    <w:p w14:paraId="018EF142" w14:textId="000DD5A4" w:rsidR="00B05DAD" w:rsidRPr="009E2363" w:rsidRDefault="00B05DAD" w:rsidP="00B05DAD">
      <w:pPr>
        <w:tabs>
          <w:tab w:val="left" w:pos="837"/>
        </w:tabs>
        <w:spacing w:line="240" w:lineRule="exact"/>
        <w:ind w:left="540"/>
        <w:jc w:val="thaiDistribute"/>
        <w:rPr>
          <w:rFonts w:ascii="CordiaUPC" w:eastAsia="Times New Roman" w:hAnsi="CordiaUPC" w:cs="CordiaUPC"/>
          <w:sz w:val="26"/>
          <w:szCs w:val="26"/>
          <w:cs/>
          <w:lang w:val="en-AU" w:bidi="th-TH"/>
        </w:rPr>
      </w:pPr>
      <w:r w:rsidRPr="009E2363">
        <w:rPr>
          <w:rFonts w:ascii="CordiaUPC" w:eastAsia="Times New Roman" w:hAnsi="CordiaUPC" w:cs="CordiaUPC"/>
          <w:sz w:val="26"/>
          <w:szCs w:val="26"/>
          <w:lang w:val="en-AU"/>
        </w:rPr>
        <w:t xml:space="preserve">During </w:t>
      </w:r>
      <w:r w:rsidR="0096439B" w:rsidRPr="009E2363">
        <w:rPr>
          <w:rFonts w:ascii="CordiaUPC" w:eastAsia="Times New Roman" w:hAnsi="CordiaUPC" w:cs="CordiaUPC"/>
          <w:sz w:val="26"/>
          <w:szCs w:val="26"/>
          <w:lang w:val="en-AU"/>
        </w:rPr>
        <w:t>th</w:t>
      </w:r>
      <w:r w:rsidR="0011195E">
        <w:rPr>
          <w:rFonts w:ascii="CordiaUPC" w:eastAsia="Times New Roman" w:hAnsi="CordiaUPC" w:cs="CordiaUPC"/>
          <w:sz w:val="26"/>
          <w:szCs w:val="26"/>
          <w:lang w:val="en-AU"/>
        </w:rPr>
        <w:t>e</w:t>
      </w:r>
      <w:r w:rsidR="0011195E" w:rsidRPr="00F11678">
        <w:rPr>
          <w:rFonts w:ascii="CordiaUPC" w:eastAsia="Times New Roman" w:hAnsi="CordiaUPC" w:cs="CordiaUPC"/>
          <w:sz w:val="26"/>
          <w:szCs w:val="26"/>
          <w:lang w:val="en-AU"/>
        </w:rPr>
        <w:t xml:space="preserve"> three-month period ended 31 March 202</w:t>
      </w:r>
      <w:r w:rsidR="0011195E">
        <w:rPr>
          <w:rFonts w:ascii="CordiaUPC" w:eastAsia="Times New Roman" w:hAnsi="CordiaUPC" w:cs="CordiaUPC"/>
          <w:sz w:val="26"/>
          <w:szCs w:val="26"/>
          <w:lang w:val="en-US" w:bidi="th-TH"/>
        </w:rPr>
        <w:t>4</w:t>
      </w:r>
      <w:r w:rsidR="0011195E" w:rsidRPr="00F11678">
        <w:rPr>
          <w:rFonts w:ascii="CordiaUPC" w:eastAsia="Times New Roman" w:hAnsi="CordiaUPC" w:cs="CordiaUPC"/>
          <w:sz w:val="26"/>
          <w:szCs w:val="26"/>
          <w:lang w:val="en-US" w:bidi="th-TH"/>
        </w:rPr>
        <w:t xml:space="preserve"> a</w:t>
      </w:r>
      <w:proofErr w:type="spellStart"/>
      <w:r w:rsidR="0011195E">
        <w:rPr>
          <w:rFonts w:ascii="CordiaUPC" w:eastAsia="Times New Roman" w:hAnsi="CordiaUPC" w:cs="CordiaUPC"/>
          <w:sz w:val="26"/>
          <w:szCs w:val="26"/>
          <w:lang w:val="en-AU"/>
        </w:rPr>
        <w:t>n</w:t>
      </w:r>
      <w:r w:rsidR="0011195E" w:rsidRPr="00F11678">
        <w:rPr>
          <w:rFonts w:ascii="CordiaUPC" w:eastAsia="Times New Roman" w:hAnsi="CordiaUPC" w:cs="CordiaUPC"/>
          <w:sz w:val="26"/>
          <w:szCs w:val="26"/>
          <w:lang w:val="en-AU"/>
        </w:rPr>
        <w:t>d</w:t>
      </w:r>
      <w:proofErr w:type="spellEnd"/>
      <w:r w:rsidR="002304FC">
        <w:rPr>
          <w:rFonts w:ascii="CordiaUPC" w:eastAsia="Times New Roman" w:hAnsi="CordiaUPC" w:cs="CordiaUPC" w:hint="cs"/>
          <w:sz w:val="26"/>
          <w:szCs w:val="26"/>
          <w:cs/>
          <w:lang w:val="en-AU" w:bidi="th-TH"/>
        </w:rPr>
        <w:t xml:space="preserve"> </w:t>
      </w:r>
      <w:r w:rsidR="0011195E" w:rsidRPr="00F11678">
        <w:rPr>
          <w:rFonts w:ascii="CordiaUPC" w:eastAsia="Times New Roman" w:hAnsi="CordiaUPC" w:cs="CordiaUPC"/>
          <w:sz w:val="26"/>
          <w:szCs w:val="26"/>
          <w:lang w:val="en-AU"/>
        </w:rPr>
        <w:t>202</w:t>
      </w:r>
      <w:r w:rsidR="0011195E">
        <w:rPr>
          <w:rFonts w:ascii="CordiaUPC" w:eastAsia="Times New Roman" w:hAnsi="CordiaUPC" w:cs="CordiaUPC"/>
          <w:sz w:val="26"/>
          <w:szCs w:val="26"/>
          <w:lang w:val="en-AU"/>
        </w:rPr>
        <w:t>3</w:t>
      </w:r>
      <w:r w:rsidRPr="009E2363">
        <w:rPr>
          <w:rFonts w:ascii="CordiaUPC" w:eastAsia="Times New Roman" w:hAnsi="CordiaUPC" w:cs="CordiaUPC"/>
          <w:sz w:val="26"/>
          <w:szCs w:val="26"/>
          <w:lang w:val="en-AU"/>
        </w:rPr>
        <w:t xml:space="preserve">, the Bank and its subsidiaries have modified loans </w:t>
      </w:r>
      <w:r w:rsidRPr="009E2363">
        <w:rPr>
          <w:rFonts w:ascii="CordiaUPC" w:eastAsia="Times New Roman" w:hAnsi="CordiaUPC" w:cs="CordiaUPC"/>
          <w:sz w:val="26"/>
          <w:szCs w:val="26"/>
          <w:lang w:val="en-US" w:bidi="th-TH"/>
        </w:rPr>
        <w:t xml:space="preserve">to customers </w:t>
      </w:r>
      <w:r w:rsidRPr="009E2363">
        <w:rPr>
          <w:rFonts w:ascii="CordiaUPC" w:eastAsia="Times New Roman" w:hAnsi="CordiaUPC" w:cs="CordiaUPC"/>
          <w:sz w:val="26"/>
          <w:szCs w:val="26"/>
          <w:lang w:val="en-AU"/>
        </w:rPr>
        <w:t>that have not resulted in derecognition, while they had a loss allowance measured at an amount equal to lifetime ECL, as follows:</w:t>
      </w:r>
    </w:p>
    <w:p w14:paraId="63CA2D24" w14:textId="77777777" w:rsidR="00B05DAD" w:rsidRPr="009E2363" w:rsidRDefault="00B05DAD" w:rsidP="00B05DAD">
      <w:pPr>
        <w:tabs>
          <w:tab w:val="left" w:pos="837"/>
        </w:tabs>
        <w:spacing w:line="240" w:lineRule="exact"/>
        <w:jc w:val="thaiDistribute"/>
        <w:rPr>
          <w:rFonts w:ascii="CordiaUPC" w:hAnsi="CordiaUPC" w:cs="CordiaUPC"/>
          <w:b/>
          <w:bCs/>
          <w:i/>
          <w:iCs/>
          <w:szCs w:val="22"/>
          <w:vertAlign w:val="superscript"/>
        </w:rPr>
      </w:pPr>
    </w:p>
    <w:tbl>
      <w:tblPr>
        <w:tblW w:w="9243" w:type="dxa"/>
        <w:tblInd w:w="558" w:type="dxa"/>
        <w:tblLayout w:type="fixed"/>
        <w:tblLook w:val="01E0" w:firstRow="1" w:lastRow="1" w:firstColumn="1" w:lastColumn="1" w:noHBand="0" w:noVBand="0"/>
      </w:tblPr>
      <w:tblGrid>
        <w:gridCol w:w="6660"/>
        <w:gridCol w:w="1170"/>
        <w:gridCol w:w="22"/>
        <w:gridCol w:w="239"/>
        <w:gridCol w:w="9"/>
        <w:gridCol w:w="1143"/>
      </w:tblGrid>
      <w:tr w:rsidR="00B05DAD" w:rsidRPr="009E2363" w14:paraId="3182B59A" w14:textId="77777777" w:rsidTr="00090442">
        <w:trPr>
          <w:trHeight w:val="220"/>
        </w:trPr>
        <w:tc>
          <w:tcPr>
            <w:tcW w:w="6660" w:type="dxa"/>
          </w:tcPr>
          <w:p w14:paraId="5E32B8CF" w14:textId="77777777" w:rsidR="00B05DAD" w:rsidRPr="009E2363" w:rsidRDefault="00B05DAD" w:rsidP="00A47089">
            <w:pPr>
              <w:spacing w:line="240" w:lineRule="exact"/>
              <w:ind w:right="-109"/>
              <w:rPr>
                <w:rFonts w:ascii="CordiaUPC" w:hAnsi="CordiaUPC" w:cs="CordiaUPC"/>
                <w:sz w:val="26"/>
                <w:szCs w:val="26"/>
              </w:rPr>
            </w:pPr>
          </w:p>
        </w:tc>
        <w:tc>
          <w:tcPr>
            <w:tcW w:w="2583" w:type="dxa"/>
            <w:gridSpan w:val="5"/>
          </w:tcPr>
          <w:p w14:paraId="5AE8D6BB" w14:textId="77777777" w:rsidR="00B05DAD" w:rsidRPr="009E2363" w:rsidRDefault="00B05DAD" w:rsidP="00A47089">
            <w:pPr>
              <w:pStyle w:val="acctfourfigures"/>
              <w:tabs>
                <w:tab w:val="clear" w:pos="765"/>
              </w:tabs>
              <w:spacing w:line="240" w:lineRule="exact"/>
              <w:ind w:left="-108" w:right="-88"/>
              <w:jc w:val="center"/>
              <w:rPr>
                <w:rFonts w:ascii="CordiaUPC" w:hAnsi="CordiaUPC" w:cs="CordiaUPC"/>
                <w:b/>
                <w:bCs/>
                <w:sz w:val="26"/>
                <w:szCs w:val="26"/>
              </w:rPr>
            </w:pPr>
            <w:r w:rsidRPr="009E2363">
              <w:rPr>
                <w:rFonts w:ascii="CordiaUPC" w:hAnsi="CordiaUPC" w:cs="CordiaUPC"/>
                <w:b/>
                <w:bCs/>
                <w:sz w:val="26"/>
                <w:szCs w:val="26"/>
              </w:rPr>
              <w:t>Consolidated</w:t>
            </w:r>
          </w:p>
        </w:tc>
      </w:tr>
      <w:tr w:rsidR="00B05DAD" w:rsidRPr="009E2363" w14:paraId="7F06F372" w14:textId="77777777" w:rsidTr="00090442">
        <w:trPr>
          <w:trHeight w:val="220"/>
        </w:trPr>
        <w:tc>
          <w:tcPr>
            <w:tcW w:w="6660" w:type="dxa"/>
          </w:tcPr>
          <w:p w14:paraId="7E7D9D79" w14:textId="77777777" w:rsidR="00B05DAD" w:rsidRPr="009E2363" w:rsidRDefault="00B05DAD" w:rsidP="00A47089">
            <w:pPr>
              <w:spacing w:line="240" w:lineRule="exact"/>
              <w:ind w:right="-109"/>
              <w:rPr>
                <w:rFonts w:ascii="CordiaUPC" w:hAnsi="CordiaUPC" w:cs="CordiaUPC"/>
                <w:sz w:val="26"/>
                <w:szCs w:val="26"/>
              </w:rPr>
            </w:pPr>
          </w:p>
        </w:tc>
        <w:tc>
          <w:tcPr>
            <w:tcW w:w="1170" w:type="dxa"/>
          </w:tcPr>
          <w:p w14:paraId="340F2491" w14:textId="57C56D52" w:rsidR="00B05DAD" w:rsidRPr="009E2363" w:rsidRDefault="00B05DAD" w:rsidP="00A47089">
            <w:pPr>
              <w:pStyle w:val="acctfourfigures"/>
              <w:tabs>
                <w:tab w:val="clear" w:pos="765"/>
              </w:tabs>
              <w:spacing w:line="240" w:lineRule="exact"/>
              <w:ind w:left="-108" w:right="-88"/>
              <w:jc w:val="center"/>
              <w:rPr>
                <w:rFonts w:ascii="CordiaUPC" w:hAnsi="CordiaUPC" w:cs="CordiaUPC"/>
                <w:sz w:val="26"/>
                <w:szCs w:val="26"/>
                <w:lang w:bidi="th-TH"/>
              </w:rPr>
            </w:pPr>
            <w:r w:rsidRPr="009E2363">
              <w:rPr>
                <w:rFonts w:ascii="CordiaUPC" w:hAnsi="CordiaUPC" w:cs="CordiaUPC"/>
                <w:sz w:val="26"/>
                <w:szCs w:val="26"/>
              </w:rPr>
              <w:t>202</w:t>
            </w:r>
            <w:r w:rsidR="00D34BA9">
              <w:rPr>
                <w:rFonts w:ascii="CordiaUPC" w:hAnsi="CordiaUPC" w:cs="CordiaUPC"/>
                <w:sz w:val="26"/>
                <w:szCs w:val="26"/>
                <w:lang w:bidi="th-TH"/>
              </w:rPr>
              <w:t>4</w:t>
            </w:r>
          </w:p>
        </w:tc>
        <w:tc>
          <w:tcPr>
            <w:tcW w:w="270" w:type="dxa"/>
            <w:gridSpan w:val="3"/>
          </w:tcPr>
          <w:p w14:paraId="43FAA106" w14:textId="77777777" w:rsidR="00B05DAD" w:rsidRPr="009E2363" w:rsidRDefault="00B05DAD" w:rsidP="00A47089">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01002E90" w14:textId="2C98424D" w:rsidR="00B05DAD" w:rsidRPr="009E2363" w:rsidRDefault="00B05DAD" w:rsidP="00A47089">
            <w:pPr>
              <w:pStyle w:val="acctfourfigures"/>
              <w:tabs>
                <w:tab w:val="clear" w:pos="765"/>
              </w:tabs>
              <w:spacing w:line="240" w:lineRule="exact"/>
              <w:ind w:left="-108" w:right="-88"/>
              <w:jc w:val="center"/>
              <w:rPr>
                <w:rFonts w:ascii="CordiaUPC" w:hAnsi="CordiaUPC" w:cs="CordiaUPC"/>
                <w:sz w:val="26"/>
                <w:szCs w:val="26"/>
                <w:lang w:bidi="th-TH"/>
              </w:rPr>
            </w:pPr>
            <w:r w:rsidRPr="009E2363">
              <w:rPr>
                <w:rFonts w:ascii="CordiaUPC" w:hAnsi="CordiaUPC" w:cs="CordiaUPC"/>
                <w:sz w:val="26"/>
                <w:szCs w:val="26"/>
              </w:rPr>
              <w:t>202</w:t>
            </w:r>
            <w:r w:rsidR="00D34BA9">
              <w:rPr>
                <w:rFonts w:ascii="CordiaUPC" w:hAnsi="CordiaUPC" w:cs="CordiaUPC"/>
                <w:sz w:val="26"/>
                <w:szCs w:val="26"/>
                <w:lang w:bidi="th-TH"/>
              </w:rPr>
              <w:t>3</w:t>
            </w:r>
          </w:p>
        </w:tc>
      </w:tr>
      <w:tr w:rsidR="00B05DAD" w:rsidRPr="009E2363" w14:paraId="27AB70A6" w14:textId="77777777" w:rsidTr="00090442">
        <w:trPr>
          <w:trHeight w:val="220"/>
        </w:trPr>
        <w:tc>
          <w:tcPr>
            <w:tcW w:w="6660" w:type="dxa"/>
          </w:tcPr>
          <w:p w14:paraId="48B651E7" w14:textId="77777777" w:rsidR="00B05DAD" w:rsidRPr="009E2363" w:rsidRDefault="00B05DAD" w:rsidP="00A47089">
            <w:pPr>
              <w:spacing w:line="240" w:lineRule="exact"/>
              <w:ind w:right="-109"/>
              <w:rPr>
                <w:rFonts w:ascii="CordiaUPC" w:hAnsi="CordiaUPC" w:cs="CordiaUPC"/>
                <w:b/>
                <w:bCs/>
                <w:sz w:val="26"/>
                <w:szCs w:val="26"/>
              </w:rPr>
            </w:pPr>
          </w:p>
        </w:tc>
        <w:tc>
          <w:tcPr>
            <w:tcW w:w="2583" w:type="dxa"/>
            <w:gridSpan w:val="5"/>
          </w:tcPr>
          <w:p w14:paraId="1570E91B" w14:textId="77777777" w:rsidR="00B05DAD" w:rsidRPr="009E2363" w:rsidRDefault="00B05DAD" w:rsidP="00A47089">
            <w:pPr>
              <w:pStyle w:val="acctfourfigures"/>
              <w:tabs>
                <w:tab w:val="clear" w:pos="765"/>
              </w:tabs>
              <w:spacing w:line="240" w:lineRule="exact"/>
              <w:ind w:left="-108" w:right="-88"/>
              <w:jc w:val="center"/>
              <w:rPr>
                <w:rFonts w:ascii="CordiaUPC" w:hAnsi="CordiaUPC" w:cs="CordiaUPC"/>
                <w:sz w:val="26"/>
                <w:szCs w:val="26"/>
              </w:rPr>
            </w:pPr>
            <w:r w:rsidRPr="009E2363">
              <w:rPr>
                <w:rFonts w:ascii="CordiaUPC" w:hAnsi="CordiaUPC" w:cs="CordiaUPC" w:hint="cs"/>
                <w:i/>
                <w:iCs/>
                <w:snapToGrid w:val="0"/>
                <w:sz w:val="26"/>
                <w:szCs w:val="26"/>
                <w:lang w:val="en-US" w:eastAsia="th-TH" w:bidi="th-TH"/>
              </w:rPr>
              <w:t>(in million Baht)</w:t>
            </w:r>
          </w:p>
        </w:tc>
      </w:tr>
      <w:tr w:rsidR="00B05DAD" w:rsidRPr="009E2363" w14:paraId="2DC15BEF" w14:textId="77777777" w:rsidTr="00090442">
        <w:trPr>
          <w:trHeight w:val="220"/>
        </w:trPr>
        <w:tc>
          <w:tcPr>
            <w:tcW w:w="6660" w:type="dxa"/>
          </w:tcPr>
          <w:p w14:paraId="770D60D9" w14:textId="4401B8B6" w:rsidR="00B05DAD" w:rsidRPr="009E2363" w:rsidRDefault="00B05DAD" w:rsidP="00A47089">
            <w:pPr>
              <w:spacing w:line="240" w:lineRule="exact"/>
              <w:ind w:right="-109"/>
              <w:rPr>
                <w:rFonts w:ascii="CordiaUPC" w:hAnsi="CordiaUPC" w:cs="CordiaUPC"/>
                <w:b/>
                <w:bCs/>
                <w:sz w:val="26"/>
                <w:szCs w:val="26"/>
              </w:rPr>
            </w:pPr>
            <w:r w:rsidRPr="009E2363">
              <w:rPr>
                <w:rFonts w:ascii="CordiaUPC" w:hAnsi="CordiaUPC" w:cs="CordiaUPC"/>
                <w:b/>
                <w:bCs/>
                <w:sz w:val="26"/>
                <w:szCs w:val="26"/>
              </w:rPr>
              <w:t>Loans</w:t>
            </w:r>
            <w:r w:rsidRPr="009E2363">
              <w:t xml:space="preserve"> </w:t>
            </w:r>
            <w:r w:rsidRPr="009E2363">
              <w:rPr>
                <w:rFonts w:ascii="CordiaUPC" w:hAnsi="CordiaUPC" w:cs="CordiaUPC"/>
                <w:b/>
                <w:bCs/>
                <w:sz w:val="26"/>
                <w:szCs w:val="26"/>
              </w:rPr>
              <w:t xml:space="preserve">to customers modified during </w:t>
            </w:r>
            <w:r w:rsidR="00D34BA9" w:rsidRPr="00D34BA9">
              <w:rPr>
                <w:rFonts w:ascii="CordiaUPC" w:hAnsi="CordiaUPC" w:cs="CordiaUPC"/>
                <w:b/>
                <w:bCs/>
                <w:sz w:val="26"/>
                <w:szCs w:val="26"/>
              </w:rPr>
              <w:t>the three-month period ended 31 March</w:t>
            </w:r>
          </w:p>
        </w:tc>
        <w:tc>
          <w:tcPr>
            <w:tcW w:w="1192" w:type="dxa"/>
            <w:gridSpan w:val="2"/>
          </w:tcPr>
          <w:p w14:paraId="57496F26" w14:textId="77777777" w:rsidR="00B05DAD" w:rsidRPr="009E2363" w:rsidRDefault="00B05DAD" w:rsidP="00A47089">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3739EAA2" w14:textId="77777777" w:rsidR="00B05DAD" w:rsidRPr="009E2363" w:rsidRDefault="00B05DAD" w:rsidP="00A47089">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3EB1CEC" w14:textId="77777777" w:rsidR="00B05DAD" w:rsidRPr="009E2363" w:rsidRDefault="00B05DAD" w:rsidP="00A47089">
            <w:pPr>
              <w:pStyle w:val="acctfourfigures"/>
              <w:tabs>
                <w:tab w:val="clear" w:pos="765"/>
              </w:tabs>
              <w:spacing w:line="240" w:lineRule="exact"/>
              <w:ind w:left="-108" w:right="-88"/>
              <w:jc w:val="center"/>
              <w:rPr>
                <w:rFonts w:ascii="CordiaUPC" w:hAnsi="CordiaUPC" w:cs="CordiaUPC"/>
                <w:sz w:val="26"/>
                <w:szCs w:val="26"/>
              </w:rPr>
            </w:pPr>
          </w:p>
        </w:tc>
      </w:tr>
      <w:tr w:rsidR="00EF0FFE" w:rsidRPr="009E2363" w14:paraId="54F6D9AD" w14:textId="77777777" w:rsidTr="00090442">
        <w:trPr>
          <w:trHeight w:val="263"/>
        </w:trPr>
        <w:tc>
          <w:tcPr>
            <w:tcW w:w="6660" w:type="dxa"/>
          </w:tcPr>
          <w:p w14:paraId="6DF09D43" w14:textId="28A51E1A" w:rsidR="00EF0FFE" w:rsidRPr="009E2363" w:rsidRDefault="00EF0FFE" w:rsidP="00EF0FFE">
            <w:pPr>
              <w:spacing w:line="240" w:lineRule="exact"/>
              <w:rPr>
                <w:rFonts w:ascii="CordiaUPC" w:hAnsi="CordiaUPC" w:cs="CordiaUPC"/>
                <w:sz w:val="26"/>
                <w:szCs w:val="26"/>
              </w:rPr>
            </w:pPr>
            <w:r w:rsidRPr="009E2363">
              <w:rPr>
                <w:rFonts w:ascii="CordiaUPC" w:hAnsi="CordiaUPC" w:cs="CordiaUPC"/>
                <w:sz w:val="26"/>
                <w:szCs w:val="26"/>
              </w:rPr>
              <w:t>Outstanding loans to customers at modification date</w:t>
            </w:r>
          </w:p>
        </w:tc>
        <w:tc>
          <w:tcPr>
            <w:tcW w:w="1192" w:type="dxa"/>
            <w:gridSpan w:val="2"/>
            <w:vAlign w:val="bottom"/>
          </w:tcPr>
          <w:p w14:paraId="42CE1172" w14:textId="0418FAE9" w:rsidR="00EF0FFE" w:rsidRPr="009E2363" w:rsidRDefault="005E3D59" w:rsidP="00EF0FFE">
            <w:pPr>
              <w:pStyle w:val="acctfourfigures"/>
              <w:spacing w:line="240" w:lineRule="exact"/>
              <w:ind w:left="-108" w:right="-88"/>
              <w:rPr>
                <w:rFonts w:ascii="CordiaUPC" w:hAnsi="CordiaUPC" w:cs="CordiaUPC"/>
                <w:sz w:val="26"/>
                <w:szCs w:val="26"/>
                <w:lang w:val="en-US"/>
              </w:rPr>
            </w:pPr>
            <w:r>
              <w:rPr>
                <w:rFonts w:ascii="CordiaUPC" w:hAnsi="CordiaUPC" w:cs="CordiaUPC"/>
                <w:sz w:val="26"/>
                <w:szCs w:val="26"/>
                <w:lang w:val="en-US"/>
              </w:rPr>
              <w:t>9,065</w:t>
            </w:r>
          </w:p>
        </w:tc>
        <w:tc>
          <w:tcPr>
            <w:tcW w:w="239" w:type="dxa"/>
            <w:vAlign w:val="bottom"/>
          </w:tcPr>
          <w:p w14:paraId="768010DC"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A13CEF2" w14:textId="713146A3" w:rsidR="00EF0FFE" w:rsidRPr="009E2363" w:rsidRDefault="00EF0FFE" w:rsidP="00EF0FFE">
            <w:pPr>
              <w:pStyle w:val="acctfourfigures"/>
              <w:spacing w:line="240" w:lineRule="exact"/>
              <w:ind w:left="-108" w:right="-88"/>
              <w:rPr>
                <w:rFonts w:ascii="CordiaUPC" w:hAnsi="CordiaUPC" w:cs="CordiaUPC"/>
                <w:sz w:val="26"/>
                <w:szCs w:val="26"/>
              </w:rPr>
            </w:pPr>
            <w:r w:rsidRPr="007F45D5">
              <w:rPr>
                <w:rFonts w:ascii="CordiaUPC" w:hAnsi="CordiaUPC" w:cs="CordiaUPC"/>
                <w:sz w:val="26"/>
                <w:szCs w:val="26"/>
                <w:lang w:val="en-US" w:bidi="th-TH"/>
              </w:rPr>
              <w:t>5,499</w:t>
            </w:r>
          </w:p>
        </w:tc>
      </w:tr>
      <w:tr w:rsidR="00EF0FFE" w:rsidRPr="009E2363" w14:paraId="2428673E" w14:textId="77777777" w:rsidTr="00090442">
        <w:trPr>
          <w:trHeight w:val="74"/>
        </w:trPr>
        <w:tc>
          <w:tcPr>
            <w:tcW w:w="6660" w:type="dxa"/>
          </w:tcPr>
          <w:p w14:paraId="1D09B1CB" w14:textId="61809579" w:rsidR="00EF0FFE" w:rsidRPr="009E2363" w:rsidRDefault="00EF0FFE" w:rsidP="00EF0FFE">
            <w:pPr>
              <w:spacing w:line="240" w:lineRule="exact"/>
              <w:ind w:right="-109"/>
              <w:rPr>
                <w:rFonts w:ascii="CordiaUPC" w:hAnsi="CordiaUPC" w:cs="CordiaUPC"/>
                <w:sz w:val="26"/>
                <w:szCs w:val="26"/>
              </w:rPr>
            </w:pPr>
            <w:r w:rsidRPr="009E2363">
              <w:rPr>
                <w:rFonts w:ascii="CordiaUPC" w:hAnsi="CordiaUPC" w:cs="CordiaUPC" w:hint="cs"/>
                <w:sz w:val="26"/>
                <w:szCs w:val="26"/>
                <w:lang w:bidi="th-TH"/>
              </w:rPr>
              <w:t>Net modification loss</w:t>
            </w:r>
          </w:p>
        </w:tc>
        <w:tc>
          <w:tcPr>
            <w:tcW w:w="1192" w:type="dxa"/>
            <w:gridSpan w:val="2"/>
            <w:vAlign w:val="bottom"/>
          </w:tcPr>
          <w:p w14:paraId="17F67A76" w14:textId="353C887F" w:rsidR="00EF0FFE" w:rsidRPr="009E2363" w:rsidRDefault="005E3D59" w:rsidP="00EF0FFE">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105</w:t>
            </w:r>
          </w:p>
        </w:tc>
        <w:tc>
          <w:tcPr>
            <w:tcW w:w="239" w:type="dxa"/>
            <w:vAlign w:val="bottom"/>
          </w:tcPr>
          <w:p w14:paraId="65C4BFCE"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7FF31DB" w14:textId="0A6FBFB3" w:rsidR="00EF0FFE" w:rsidRPr="009E2363" w:rsidRDefault="00EF0FFE" w:rsidP="00EF0FFE">
            <w:pPr>
              <w:pStyle w:val="acctfourfigures"/>
              <w:spacing w:line="240" w:lineRule="exact"/>
              <w:ind w:left="-108" w:right="-88"/>
              <w:rPr>
                <w:rFonts w:ascii="CordiaUPC" w:hAnsi="CordiaUPC" w:cs="CordiaUPC"/>
                <w:sz w:val="26"/>
                <w:szCs w:val="26"/>
              </w:rPr>
            </w:pPr>
            <w:r w:rsidRPr="007F45D5">
              <w:rPr>
                <w:rFonts w:ascii="CordiaUPC" w:hAnsi="CordiaUPC" w:cs="CordiaUPC"/>
                <w:sz w:val="26"/>
                <w:szCs w:val="26"/>
                <w:lang w:bidi="th-TH"/>
              </w:rPr>
              <w:t>44</w:t>
            </w:r>
          </w:p>
        </w:tc>
      </w:tr>
      <w:tr w:rsidR="00EF0FFE" w:rsidRPr="009E2363" w14:paraId="071879DD" w14:textId="77777777" w:rsidTr="00090442">
        <w:trPr>
          <w:trHeight w:val="220"/>
        </w:trPr>
        <w:tc>
          <w:tcPr>
            <w:tcW w:w="6660" w:type="dxa"/>
          </w:tcPr>
          <w:p w14:paraId="3D0D7058" w14:textId="77777777" w:rsidR="00EF0FFE" w:rsidRPr="009E2363" w:rsidRDefault="00EF0FFE" w:rsidP="00EF0FFE">
            <w:pPr>
              <w:spacing w:line="240" w:lineRule="exact"/>
              <w:ind w:right="-109"/>
              <w:rPr>
                <w:rFonts w:ascii="CordiaUPC" w:hAnsi="CordiaUPC" w:cs="CordiaUPC"/>
                <w:sz w:val="26"/>
                <w:szCs w:val="26"/>
                <w:lang w:bidi="th-TH"/>
              </w:rPr>
            </w:pPr>
          </w:p>
        </w:tc>
        <w:tc>
          <w:tcPr>
            <w:tcW w:w="1192" w:type="dxa"/>
            <w:gridSpan w:val="2"/>
            <w:vAlign w:val="bottom"/>
          </w:tcPr>
          <w:p w14:paraId="479BA9FF" w14:textId="77777777" w:rsidR="00EF0FFE" w:rsidRPr="009E2363" w:rsidRDefault="00EF0FFE" w:rsidP="00EF0FFE">
            <w:pPr>
              <w:pStyle w:val="acctfourfigures"/>
              <w:spacing w:line="240" w:lineRule="exact"/>
              <w:ind w:left="-108" w:right="-88"/>
              <w:rPr>
                <w:rFonts w:ascii="CordiaUPC" w:hAnsi="CordiaUPC" w:cs="CordiaUPC"/>
                <w:sz w:val="26"/>
                <w:szCs w:val="26"/>
              </w:rPr>
            </w:pPr>
          </w:p>
        </w:tc>
        <w:tc>
          <w:tcPr>
            <w:tcW w:w="239" w:type="dxa"/>
            <w:vAlign w:val="bottom"/>
          </w:tcPr>
          <w:p w14:paraId="39D58729"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FAEFC78" w14:textId="77777777" w:rsidR="00EF0FFE" w:rsidRPr="009E2363" w:rsidRDefault="00EF0FFE" w:rsidP="00EF0FFE">
            <w:pPr>
              <w:pStyle w:val="acctfourfigures"/>
              <w:spacing w:line="240" w:lineRule="exact"/>
              <w:ind w:left="-108" w:right="-88"/>
              <w:rPr>
                <w:rFonts w:ascii="CordiaUPC" w:hAnsi="CordiaUPC" w:cs="CordiaUPC"/>
                <w:sz w:val="26"/>
                <w:szCs w:val="26"/>
                <w:lang w:bidi="th-TH"/>
              </w:rPr>
            </w:pPr>
          </w:p>
        </w:tc>
      </w:tr>
      <w:tr w:rsidR="00EF0FFE" w:rsidRPr="009E2363" w14:paraId="0977A186" w14:textId="77777777" w:rsidTr="00090442">
        <w:trPr>
          <w:trHeight w:val="220"/>
        </w:trPr>
        <w:tc>
          <w:tcPr>
            <w:tcW w:w="6660" w:type="dxa"/>
          </w:tcPr>
          <w:p w14:paraId="3B70FCDF" w14:textId="0C3CC513" w:rsidR="00EF0FFE" w:rsidRPr="009E2363" w:rsidRDefault="00EF0FFE" w:rsidP="00EF0FFE">
            <w:pPr>
              <w:spacing w:line="240" w:lineRule="exact"/>
              <w:ind w:left="184" w:right="-29" w:hanging="176"/>
              <w:rPr>
                <w:rFonts w:ascii="CordiaUPC" w:hAnsi="CordiaUPC" w:cs="CordiaUPC"/>
                <w:b/>
                <w:bCs/>
                <w:sz w:val="26"/>
                <w:szCs w:val="26"/>
                <w:lang w:val="en-US" w:bidi="th-TH"/>
              </w:rPr>
            </w:pPr>
            <w:r w:rsidRPr="009E2363">
              <w:rPr>
                <w:rFonts w:ascii="CordiaUPC" w:hAnsi="CordiaUPC" w:cs="CordiaUPC"/>
                <w:b/>
                <w:bCs/>
                <w:sz w:val="26"/>
                <w:szCs w:val="26"/>
              </w:rPr>
              <w:t>Loans to customers modified since initial recognition - upgraded</w:t>
            </w:r>
          </w:p>
        </w:tc>
        <w:tc>
          <w:tcPr>
            <w:tcW w:w="1192" w:type="dxa"/>
            <w:gridSpan w:val="2"/>
            <w:vAlign w:val="bottom"/>
          </w:tcPr>
          <w:p w14:paraId="78A1C59C" w14:textId="5ECAE8C0" w:rsidR="00EF0FFE" w:rsidRPr="009E2363" w:rsidRDefault="00EF0FFE" w:rsidP="00EF0FFE">
            <w:pPr>
              <w:pStyle w:val="acctfourfigures"/>
              <w:spacing w:line="240" w:lineRule="exact"/>
              <w:ind w:left="-108" w:right="-88"/>
              <w:rPr>
                <w:rFonts w:ascii="CordiaUPC" w:hAnsi="CordiaUPC" w:cs="CordiaUPC"/>
                <w:sz w:val="26"/>
                <w:szCs w:val="26"/>
              </w:rPr>
            </w:pPr>
          </w:p>
        </w:tc>
        <w:tc>
          <w:tcPr>
            <w:tcW w:w="239" w:type="dxa"/>
            <w:vAlign w:val="bottom"/>
          </w:tcPr>
          <w:p w14:paraId="7126E043"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B766E6F" w14:textId="1A9D03A6" w:rsidR="00EF0FFE" w:rsidRPr="009E2363" w:rsidRDefault="00EF0FFE" w:rsidP="00EF0FFE">
            <w:pPr>
              <w:pStyle w:val="acctfourfigures"/>
              <w:spacing w:line="240" w:lineRule="exact"/>
              <w:ind w:left="-108" w:right="-88"/>
              <w:rPr>
                <w:rFonts w:ascii="CordiaUPC" w:hAnsi="CordiaUPC" w:cs="CordiaUPC"/>
                <w:sz w:val="26"/>
                <w:szCs w:val="26"/>
                <w:cs/>
                <w:lang w:bidi="th-TH"/>
              </w:rPr>
            </w:pPr>
          </w:p>
        </w:tc>
      </w:tr>
      <w:tr w:rsidR="00EF0FFE" w:rsidRPr="009E2363" w14:paraId="5E698220" w14:textId="77777777" w:rsidTr="00090442">
        <w:trPr>
          <w:trHeight w:val="220"/>
        </w:trPr>
        <w:tc>
          <w:tcPr>
            <w:tcW w:w="6660" w:type="dxa"/>
          </w:tcPr>
          <w:p w14:paraId="685286B7" w14:textId="60785900" w:rsidR="00EF0FFE" w:rsidRPr="009E2363" w:rsidRDefault="00EF0FFE" w:rsidP="00EF0FFE">
            <w:pPr>
              <w:suppressAutoHyphens/>
              <w:spacing w:line="240" w:lineRule="exact"/>
              <w:ind w:right="-29"/>
              <w:rPr>
                <w:rFonts w:ascii="CordiaUPC" w:hAnsi="CordiaUPC" w:cs="CordiaUPC"/>
                <w:sz w:val="26"/>
                <w:szCs w:val="26"/>
              </w:rPr>
            </w:pPr>
            <w:r w:rsidRPr="009E2363">
              <w:rPr>
                <w:rFonts w:ascii="CordiaUPC" w:hAnsi="CordiaUPC" w:cs="CordiaUPC"/>
                <w:sz w:val="26"/>
                <w:szCs w:val="26"/>
              </w:rPr>
              <w:t>Outstanding of loans to customers upgraded from lifetime expected credit loss</w:t>
            </w:r>
          </w:p>
          <w:p w14:paraId="4D7C3545" w14:textId="5DD1D4EB" w:rsidR="00EF0FFE" w:rsidRPr="00C0713C" w:rsidRDefault="00EF0FFE" w:rsidP="00EF0FFE">
            <w:pPr>
              <w:suppressAutoHyphens/>
              <w:spacing w:line="240" w:lineRule="exact"/>
              <w:ind w:right="-29"/>
              <w:rPr>
                <w:rFonts w:ascii="CordiaUPC" w:hAnsi="CordiaUPC" w:cs="CordiaUPC"/>
                <w:sz w:val="26"/>
                <w:szCs w:val="26"/>
                <w:lang w:bidi="th-TH"/>
              </w:rPr>
            </w:pPr>
            <w:r w:rsidRPr="009E2363">
              <w:rPr>
                <w:rFonts w:ascii="CordiaUPC" w:hAnsi="CordiaUPC" w:cs="CordiaUPC" w:hint="cs"/>
                <w:sz w:val="26"/>
                <w:szCs w:val="26"/>
                <w:cs/>
                <w:lang w:bidi="th-TH"/>
              </w:rPr>
              <w:t xml:space="preserve">   </w:t>
            </w:r>
            <w:r w:rsidRPr="009E2363">
              <w:rPr>
                <w:rFonts w:ascii="CordiaUPC" w:hAnsi="CordiaUPC" w:cs="CordiaUPC"/>
                <w:sz w:val="26"/>
                <w:szCs w:val="26"/>
              </w:rPr>
              <w:t xml:space="preserve">to 12-month expected credit loss in the </w:t>
            </w:r>
            <w:r w:rsidRPr="00D34BA9">
              <w:rPr>
                <w:rFonts w:ascii="CordiaUPC" w:hAnsi="CordiaUPC" w:cs="CordiaUPC"/>
                <w:sz w:val="26"/>
                <w:szCs w:val="26"/>
              </w:rPr>
              <w:t>period</w:t>
            </w:r>
          </w:p>
        </w:tc>
        <w:tc>
          <w:tcPr>
            <w:tcW w:w="1192" w:type="dxa"/>
            <w:gridSpan w:val="2"/>
            <w:vAlign w:val="bottom"/>
          </w:tcPr>
          <w:p w14:paraId="31147C9F" w14:textId="34C6994C" w:rsidR="00EF0FFE" w:rsidRPr="009E2363" w:rsidRDefault="005E3D59" w:rsidP="00EF0FFE">
            <w:pPr>
              <w:pStyle w:val="acctfourfigures"/>
              <w:spacing w:line="240" w:lineRule="exact"/>
              <w:ind w:left="-108" w:right="-88"/>
              <w:rPr>
                <w:rFonts w:ascii="CordiaUPC" w:hAnsi="CordiaUPC" w:cs="CordiaUPC"/>
                <w:sz w:val="26"/>
                <w:szCs w:val="26"/>
              </w:rPr>
            </w:pPr>
            <w:r>
              <w:rPr>
                <w:rFonts w:ascii="CordiaUPC" w:hAnsi="CordiaUPC" w:cs="CordiaUPC"/>
                <w:sz w:val="26"/>
                <w:szCs w:val="26"/>
              </w:rPr>
              <w:t>-</w:t>
            </w:r>
          </w:p>
        </w:tc>
        <w:tc>
          <w:tcPr>
            <w:tcW w:w="239" w:type="dxa"/>
            <w:vAlign w:val="bottom"/>
          </w:tcPr>
          <w:p w14:paraId="79FDB075"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4676A66" w14:textId="7C19D977" w:rsidR="00EF0FFE" w:rsidRPr="009E2363" w:rsidRDefault="00EF0FFE" w:rsidP="00EF0FFE">
            <w:pPr>
              <w:pStyle w:val="acctfourfigures"/>
              <w:spacing w:line="240" w:lineRule="exact"/>
              <w:ind w:left="-108" w:right="-88"/>
              <w:rPr>
                <w:rFonts w:ascii="CordiaUPC" w:hAnsi="CordiaUPC" w:cs="CordiaUPC"/>
                <w:sz w:val="26"/>
                <w:szCs w:val="26"/>
                <w:cs/>
                <w:lang w:bidi="th-TH"/>
              </w:rPr>
            </w:pPr>
            <w:r w:rsidRPr="007F45D5">
              <w:rPr>
                <w:rFonts w:ascii="CordiaUPC" w:hAnsi="CordiaUPC" w:cs="CordiaUPC"/>
                <w:sz w:val="26"/>
                <w:szCs w:val="26"/>
                <w:lang w:bidi="th-TH"/>
              </w:rPr>
              <w:t>134</w:t>
            </w:r>
          </w:p>
        </w:tc>
      </w:tr>
      <w:tr w:rsidR="00EF0FFE" w:rsidRPr="009E2363" w14:paraId="3ADA159B" w14:textId="77777777" w:rsidTr="00090442">
        <w:trPr>
          <w:trHeight w:val="220"/>
        </w:trPr>
        <w:tc>
          <w:tcPr>
            <w:tcW w:w="6660" w:type="dxa"/>
          </w:tcPr>
          <w:p w14:paraId="55DD75EE" w14:textId="77777777" w:rsidR="00EF0FFE" w:rsidRPr="009E2363" w:rsidRDefault="00EF0FFE" w:rsidP="00EF0FFE">
            <w:pPr>
              <w:spacing w:line="240" w:lineRule="exact"/>
              <w:ind w:left="184" w:right="-29" w:hanging="176"/>
              <w:rPr>
                <w:rFonts w:eastAsia="Times New Roman"/>
                <w:b/>
                <w:bCs/>
                <w:color w:val="000000"/>
                <w:sz w:val="20"/>
              </w:rPr>
            </w:pPr>
          </w:p>
        </w:tc>
        <w:tc>
          <w:tcPr>
            <w:tcW w:w="1192" w:type="dxa"/>
            <w:gridSpan w:val="2"/>
            <w:vAlign w:val="bottom"/>
          </w:tcPr>
          <w:p w14:paraId="2C020813" w14:textId="77777777" w:rsidR="00EF0FFE" w:rsidRPr="009E2363" w:rsidRDefault="00EF0FFE" w:rsidP="00EF0FFE">
            <w:pPr>
              <w:pStyle w:val="acctfourfigures"/>
              <w:spacing w:line="240" w:lineRule="exact"/>
              <w:ind w:left="-108" w:right="-88"/>
              <w:rPr>
                <w:rFonts w:ascii="CordiaUPC" w:hAnsi="CordiaUPC" w:cs="CordiaUPC"/>
                <w:sz w:val="26"/>
                <w:szCs w:val="26"/>
              </w:rPr>
            </w:pPr>
          </w:p>
        </w:tc>
        <w:tc>
          <w:tcPr>
            <w:tcW w:w="239" w:type="dxa"/>
            <w:vAlign w:val="bottom"/>
          </w:tcPr>
          <w:p w14:paraId="64FC87DC"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6F4DD49" w14:textId="77777777" w:rsidR="00EF0FFE" w:rsidRPr="009E2363" w:rsidRDefault="00EF0FFE" w:rsidP="00EF0FFE">
            <w:pPr>
              <w:pStyle w:val="acctfourfigures"/>
              <w:spacing w:line="240" w:lineRule="exact"/>
              <w:ind w:left="-108" w:right="-88"/>
              <w:rPr>
                <w:rFonts w:ascii="CordiaUPC" w:hAnsi="CordiaUPC" w:cs="CordiaUPC"/>
                <w:sz w:val="26"/>
                <w:szCs w:val="26"/>
                <w:lang w:bidi="th-TH"/>
              </w:rPr>
            </w:pPr>
          </w:p>
        </w:tc>
      </w:tr>
      <w:tr w:rsidR="00EF0FFE" w:rsidRPr="009E2363" w14:paraId="617DFDFD" w14:textId="77777777" w:rsidTr="00090442">
        <w:trPr>
          <w:trHeight w:val="220"/>
        </w:trPr>
        <w:tc>
          <w:tcPr>
            <w:tcW w:w="6660" w:type="dxa"/>
          </w:tcPr>
          <w:p w14:paraId="10B1F2E0" w14:textId="77777777" w:rsidR="00EF0FFE" w:rsidRPr="009E2363" w:rsidRDefault="00EF0FFE" w:rsidP="00EF0FFE">
            <w:pPr>
              <w:spacing w:line="240" w:lineRule="exact"/>
              <w:ind w:right="-109"/>
              <w:rPr>
                <w:rFonts w:ascii="CordiaUPC" w:hAnsi="CordiaUPC" w:cs="CordiaUPC"/>
                <w:sz w:val="26"/>
                <w:szCs w:val="26"/>
              </w:rPr>
            </w:pPr>
          </w:p>
        </w:tc>
        <w:tc>
          <w:tcPr>
            <w:tcW w:w="2583" w:type="dxa"/>
            <w:gridSpan w:val="5"/>
          </w:tcPr>
          <w:p w14:paraId="15BF2869" w14:textId="77777777" w:rsidR="00EF0FFE" w:rsidRPr="009E2363" w:rsidRDefault="00EF0FFE" w:rsidP="00EF0FFE">
            <w:pPr>
              <w:pStyle w:val="acctfourfigures"/>
              <w:tabs>
                <w:tab w:val="clear" w:pos="765"/>
              </w:tabs>
              <w:spacing w:line="240" w:lineRule="exact"/>
              <w:ind w:left="-108" w:right="-88"/>
              <w:jc w:val="center"/>
              <w:rPr>
                <w:rFonts w:ascii="CordiaUPC" w:hAnsi="CordiaUPC" w:cs="CordiaUPC"/>
                <w:b/>
                <w:bCs/>
                <w:sz w:val="26"/>
                <w:szCs w:val="26"/>
              </w:rPr>
            </w:pPr>
            <w:r w:rsidRPr="009E2363">
              <w:rPr>
                <w:rFonts w:ascii="CordiaUPC" w:hAnsi="CordiaUPC" w:cs="CordiaUPC" w:hint="cs"/>
                <w:b/>
                <w:bCs/>
                <w:sz w:val="26"/>
                <w:szCs w:val="26"/>
              </w:rPr>
              <w:t>Bank only</w:t>
            </w:r>
          </w:p>
        </w:tc>
      </w:tr>
      <w:tr w:rsidR="00EF0FFE" w:rsidRPr="009E2363" w14:paraId="57D92E40" w14:textId="77777777" w:rsidTr="00090442">
        <w:trPr>
          <w:trHeight w:val="220"/>
        </w:trPr>
        <w:tc>
          <w:tcPr>
            <w:tcW w:w="6660" w:type="dxa"/>
          </w:tcPr>
          <w:p w14:paraId="3985B571" w14:textId="77777777" w:rsidR="00EF0FFE" w:rsidRPr="009E2363" w:rsidRDefault="00EF0FFE" w:rsidP="00EF0FFE">
            <w:pPr>
              <w:spacing w:line="240" w:lineRule="exact"/>
              <w:ind w:right="-109"/>
              <w:rPr>
                <w:rFonts w:ascii="CordiaUPC" w:hAnsi="CordiaUPC" w:cs="CordiaUPC"/>
                <w:sz w:val="26"/>
                <w:szCs w:val="26"/>
              </w:rPr>
            </w:pPr>
          </w:p>
        </w:tc>
        <w:tc>
          <w:tcPr>
            <w:tcW w:w="1170" w:type="dxa"/>
          </w:tcPr>
          <w:p w14:paraId="598E846B" w14:textId="2BCB1810" w:rsidR="00EF0FFE" w:rsidRPr="009E2363" w:rsidRDefault="00EF0FFE" w:rsidP="00EF0FFE">
            <w:pPr>
              <w:pStyle w:val="acctfourfigures"/>
              <w:tabs>
                <w:tab w:val="clear" w:pos="765"/>
              </w:tabs>
              <w:spacing w:line="240" w:lineRule="exact"/>
              <w:ind w:left="-108" w:right="-88"/>
              <w:jc w:val="center"/>
              <w:rPr>
                <w:rFonts w:ascii="CordiaUPC" w:hAnsi="CordiaUPC" w:cs="CordiaUPC"/>
                <w:sz w:val="26"/>
                <w:szCs w:val="26"/>
                <w:lang w:bidi="th-TH"/>
              </w:rPr>
            </w:pPr>
            <w:r w:rsidRPr="009E2363">
              <w:rPr>
                <w:rFonts w:ascii="CordiaUPC" w:hAnsi="CordiaUPC" w:cs="CordiaUPC"/>
                <w:sz w:val="26"/>
                <w:szCs w:val="26"/>
              </w:rPr>
              <w:t>202</w:t>
            </w:r>
            <w:r w:rsidR="002304FC">
              <w:rPr>
                <w:rFonts w:ascii="CordiaUPC" w:hAnsi="CordiaUPC" w:cs="CordiaUPC" w:hint="cs"/>
                <w:sz w:val="26"/>
                <w:szCs w:val="26"/>
                <w:cs/>
                <w:lang w:bidi="th-TH"/>
              </w:rPr>
              <w:t>4</w:t>
            </w:r>
          </w:p>
        </w:tc>
        <w:tc>
          <w:tcPr>
            <w:tcW w:w="270" w:type="dxa"/>
            <w:gridSpan w:val="3"/>
          </w:tcPr>
          <w:p w14:paraId="4B7AEAF1" w14:textId="77777777" w:rsidR="00EF0FFE" w:rsidRPr="009E2363" w:rsidRDefault="00EF0FFE" w:rsidP="00EF0FFE">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4593F2DF" w14:textId="6CC4C405" w:rsidR="00EF0FFE" w:rsidRPr="009E2363" w:rsidRDefault="00EF0FFE" w:rsidP="00EF0FFE">
            <w:pPr>
              <w:pStyle w:val="acctfourfigures"/>
              <w:tabs>
                <w:tab w:val="clear" w:pos="765"/>
              </w:tabs>
              <w:spacing w:line="240" w:lineRule="exact"/>
              <w:ind w:left="-108" w:right="-88"/>
              <w:jc w:val="center"/>
              <w:rPr>
                <w:rFonts w:ascii="CordiaUPC" w:hAnsi="CordiaUPC" w:cs="CordiaUPC"/>
                <w:sz w:val="26"/>
                <w:szCs w:val="26"/>
                <w:lang w:bidi="th-TH"/>
              </w:rPr>
            </w:pPr>
            <w:r w:rsidRPr="009E2363">
              <w:rPr>
                <w:rFonts w:ascii="CordiaUPC" w:hAnsi="CordiaUPC" w:cs="CordiaUPC"/>
                <w:sz w:val="26"/>
                <w:szCs w:val="26"/>
              </w:rPr>
              <w:t>202</w:t>
            </w:r>
            <w:r w:rsidR="002304FC">
              <w:rPr>
                <w:rFonts w:ascii="CordiaUPC" w:hAnsi="CordiaUPC" w:cs="CordiaUPC" w:hint="cs"/>
                <w:sz w:val="26"/>
                <w:szCs w:val="26"/>
                <w:cs/>
                <w:lang w:bidi="th-TH"/>
              </w:rPr>
              <w:t>3</w:t>
            </w:r>
          </w:p>
        </w:tc>
      </w:tr>
      <w:tr w:rsidR="00EF0FFE" w:rsidRPr="009E2363" w14:paraId="7550F43C" w14:textId="77777777" w:rsidTr="00090442">
        <w:trPr>
          <w:trHeight w:val="220"/>
        </w:trPr>
        <w:tc>
          <w:tcPr>
            <w:tcW w:w="6660" w:type="dxa"/>
          </w:tcPr>
          <w:p w14:paraId="41D033E7" w14:textId="77777777" w:rsidR="00EF0FFE" w:rsidRPr="009E2363" w:rsidRDefault="00EF0FFE" w:rsidP="00EF0FFE">
            <w:pPr>
              <w:spacing w:line="240" w:lineRule="exact"/>
              <w:ind w:right="-109"/>
              <w:rPr>
                <w:rFonts w:ascii="CordiaUPC" w:hAnsi="CordiaUPC" w:cs="CordiaUPC"/>
                <w:b/>
                <w:bCs/>
                <w:sz w:val="26"/>
                <w:szCs w:val="26"/>
              </w:rPr>
            </w:pPr>
          </w:p>
        </w:tc>
        <w:tc>
          <w:tcPr>
            <w:tcW w:w="2583" w:type="dxa"/>
            <w:gridSpan w:val="5"/>
          </w:tcPr>
          <w:p w14:paraId="6B63F8E9" w14:textId="77777777" w:rsidR="00EF0FFE" w:rsidRPr="009E2363" w:rsidRDefault="00EF0FFE" w:rsidP="00EF0FFE">
            <w:pPr>
              <w:pStyle w:val="acctfourfigures"/>
              <w:tabs>
                <w:tab w:val="clear" w:pos="765"/>
              </w:tabs>
              <w:spacing w:line="240" w:lineRule="exact"/>
              <w:ind w:left="-108" w:right="-88"/>
              <w:jc w:val="center"/>
              <w:rPr>
                <w:rFonts w:ascii="CordiaUPC" w:hAnsi="CordiaUPC" w:cs="CordiaUPC"/>
                <w:sz w:val="26"/>
                <w:szCs w:val="26"/>
              </w:rPr>
            </w:pPr>
            <w:r w:rsidRPr="009E2363">
              <w:rPr>
                <w:rFonts w:ascii="CordiaUPC" w:hAnsi="CordiaUPC" w:cs="CordiaUPC" w:hint="cs"/>
                <w:i/>
                <w:iCs/>
                <w:snapToGrid w:val="0"/>
                <w:sz w:val="26"/>
                <w:szCs w:val="26"/>
                <w:lang w:val="en-US" w:eastAsia="th-TH" w:bidi="th-TH"/>
              </w:rPr>
              <w:t>(in million Baht)</w:t>
            </w:r>
          </w:p>
        </w:tc>
      </w:tr>
      <w:tr w:rsidR="00EF0FFE" w:rsidRPr="009E2363" w14:paraId="5D584D6B" w14:textId="77777777" w:rsidTr="00090442">
        <w:trPr>
          <w:trHeight w:val="220"/>
        </w:trPr>
        <w:tc>
          <w:tcPr>
            <w:tcW w:w="6660" w:type="dxa"/>
          </w:tcPr>
          <w:p w14:paraId="3DB689B9" w14:textId="3B01A932" w:rsidR="00EF0FFE" w:rsidRPr="009E2363" w:rsidRDefault="00EF0FFE" w:rsidP="00EF0FFE">
            <w:pPr>
              <w:spacing w:line="240" w:lineRule="exact"/>
              <w:ind w:right="-109"/>
              <w:rPr>
                <w:rFonts w:ascii="CordiaUPC" w:hAnsi="CordiaUPC" w:cs="CordiaUPC"/>
                <w:b/>
                <w:bCs/>
                <w:sz w:val="26"/>
                <w:szCs w:val="26"/>
              </w:rPr>
            </w:pPr>
            <w:r w:rsidRPr="009E2363">
              <w:rPr>
                <w:rFonts w:ascii="CordiaUPC" w:hAnsi="CordiaUPC" w:cs="CordiaUPC"/>
                <w:b/>
                <w:bCs/>
                <w:sz w:val="26"/>
                <w:szCs w:val="26"/>
              </w:rPr>
              <w:t xml:space="preserve">Loans to customers modified during the </w:t>
            </w:r>
            <w:r w:rsidRPr="00D34BA9">
              <w:rPr>
                <w:rFonts w:ascii="CordiaUPC" w:hAnsi="CordiaUPC" w:cs="CordiaUPC"/>
                <w:b/>
                <w:bCs/>
                <w:sz w:val="26"/>
                <w:szCs w:val="26"/>
              </w:rPr>
              <w:t>three-month period ended 31 March</w:t>
            </w:r>
          </w:p>
        </w:tc>
        <w:tc>
          <w:tcPr>
            <w:tcW w:w="1192" w:type="dxa"/>
            <w:gridSpan w:val="2"/>
          </w:tcPr>
          <w:p w14:paraId="1ECE55A7" w14:textId="77777777" w:rsidR="00EF0FFE" w:rsidRPr="009E2363" w:rsidRDefault="00EF0FFE" w:rsidP="00EF0FFE">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6CB89A2B"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00FF4DCC" w14:textId="77777777" w:rsidR="00EF0FFE" w:rsidRPr="009E2363" w:rsidRDefault="00EF0FFE" w:rsidP="00EF0FFE">
            <w:pPr>
              <w:pStyle w:val="acctfourfigures"/>
              <w:tabs>
                <w:tab w:val="clear" w:pos="765"/>
              </w:tabs>
              <w:spacing w:line="240" w:lineRule="exact"/>
              <w:ind w:left="-108" w:right="-88"/>
              <w:jc w:val="center"/>
              <w:rPr>
                <w:rFonts w:ascii="CordiaUPC" w:hAnsi="CordiaUPC" w:cs="CordiaUPC"/>
                <w:sz w:val="26"/>
                <w:szCs w:val="26"/>
              </w:rPr>
            </w:pPr>
          </w:p>
        </w:tc>
      </w:tr>
      <w:tr w:rsidR="00EF0FFE" w:rsidRPr="009E2363" w14:paraId="2DABBC5F" w14:textId="77777777" w:rsidTr="00090442">
        <w:trPr>
          <w:trHeight w:val="220"/>
        </w:trPr>
        <w:tc>
          <w:tcPr>
            <w:tcW w:w="6660" w:type="dxa"/>
          </w:tcPr>
          <w:p w14:paraId="1F9EF890" w14:textId="1362B129" w:rsidR="00EF0FFE" w:rsidRPr="009E2363" w:rsidRDefault="00EF0FFE" w:rsidP="00EF0FFE">
            <w:pPr>
              <w:spacing w:line="240" w:lineRule="exact"/>
              <w:ind w:right="-109"/>
              <w:rPr>
                <w:rFonts w:ascii="CordiaUPC" w:hAnsi="CordiaUPC" w:cs="CordiaUPC"/>
                <w:sz w:val="26"/>
                <w:szCs w:val="26"/>
              </w:rPr>
            </w:pPr>
            <w:r w:rsidRPr="009E2363">
              <w:rPr>
                <w:rFonts w:ascii="CordiaUPC" w:hAnsi="CordiaUPC" w:cs="CordiaUPC"/>
                <w:sz w:val="26"/>
                <w:szCs w:val="26"/>
              </w:rPr>
              <w:t>Outstanding loans to customers at modification date</w:t>
            </w:r>
          </w:p>
        </w:tc>
        <w:tc>
          <w:tcPr>
            <w:tcW w:w="1192" w:type="dxa"/>
            <w:gridSpan w:val="2"/>
            <w:vAlign w:val="bottom"/>
          </w:tcPr>
          <w:p w14:paraId="30B26077" w14:textId="1080F482" w:rsidR="00EF0FFE" w:rsidRPr="009E2363" w:rsidRDefault="005E3D59" w:rsidP="00EF0FFE">
            <w:pPr>
              <w:pStyle w:val="acctfourfigures"/>
              <w:spacing w:line="240" w:lineRule="exact"/>
              <w:ind w:left="-108" w:right="-88"/>
              <w:rPr>
                <w:rFonts w:ascii="CordiaUPC" w:hAnsi="CordiaUPC" w:cs="CordiaUPC"/>
                <w:sz w:val="26"/>
                <w:szCs w:val="26"/>
              </w:rPr>
            </w:pPr>
            <w:r>
              <w:rPr>
                <w:rFonts w:ascii="CordiaUPC" w:hAnsi="CordiaUPC" w:cs="CordiaUPC"/>
                <w:sz w:val="26"/>
                <w:szCs w:val="26"/>
              </w:rPr>
              <w:t>8,770</w:t>
            </w:r>
          </w:p>
        </w:tc>
        <w:tc>
          <w:tcPr>
            <w:tcW w:w="239" w:type="dxa"/>
            <w:vAlign w:val="bottom"/>
          </w:tcPr>
          <w:p w14:paraId="462B78E4"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CC99D7F" w14:textId="2121F921" w:rsidR="00EF0FFE" w:rsidRPr="009E2363" w:rsidRDefault="00EF0FFE" w:rsidP="00EF0FFE">
            <w:pPr>
              <w:pStyle w:val="acctfourfigures"/>
              <w:spacing w:line="240" w:lineRule="exact"/>
              <w:ind w:left="-108" w:right="-88"/>
              <w:rPr>
                <w:rFonts w:ascii="CordiaUPC" w:hAnsi="CordiaUPC" w:cs="CordiaUPC"/>
                <w:sz w:val="26"/>
                <w:szCs w:val="26"/>
              </w:rPr>
            </w:pPr>
            <w:r w:rsidRPr="007F45D5">
              <w:rPr>
                <w:rFonts w:ascii="CordiaUPC" w:hAnsi="CordiaUPC" w:cs="CordiaUPC"/>
                <w:sz w:val="26"/>
                <w:szCs w:val="26"/>
                <w:lang w:bidi="th-TH"/>
              </w:rPr>
              <w:t>5,404</w:t>
            </w:r>
          </w:p>
        </w:tc>
      </w:tr>
      <w:tr w:rsidR="00EF0FFE" w:rsidRPr="009E2363" w14:paraId="2D8986A5" w14:textId="77777777" w:rsidTr="00090442">
        <w:trPr>
          <w:trHeight w:val="220"/>
        </w:trPr>
        <w:tc>
          <w:tcPr>
            <w:tcW w:w="6660" w:type="dxa"/>
          </w:tcPr>
          <w:p w14:paraId="30665AEF" w14:textId="315BF1E9" w:rsidR="00EF0FFE" w:rsidRPr="009E2363" w:rsidRDefault="00EF0FFE" w:rsidP="00EF0FFE">
            <w:pPr>
              <w:spacing w:line="240" w:lineRule="exact"/>
              <w:ind w:right="-109"/>
              <w:rPr>
                <w:rFonts w:ascii="CordiaUPC" w:hAnsi="CordiaUPC" w:cs="CordiaUPC"/>
                <w:sz w:val="26"/>
                <w:szCs w:val="26"/>
              </w:rPr>
            </w:pPr>
            <w:r w:rsidRPr="009E2363">
              <w:rPr>
                <w:rFonts w:ascii="CordiaUPC" w:hAnsi="CordiaUPC" w:cs="CordiaUPC" w:hint="cs"/>
                <w:sz w:val="26"/>
                <w:szCs w:val="26"/>
                <w:lang w:bidi="th-TH"/>
              </w:rPr>
              <w:t>Net modification loss</w:t>
            </w:r>
          </w:p>
        </w:tc>
        <w:tc>
          <w:tcPr>
            <w:tcW w:w="1192" w:type="dxa"/>
            <w:gridSpan w:val="2"/>
            <w:vAlign w:val="bottom"/>
          </w:tcPr>
          <w:p w14:paraId="61BB552B" w14:textId="34CC1B89" w:rsidR="00EF0FFE" w:rsidRPr="009E2363" w:rsidRDefault="005E3D59" w:rsidP="00EF0FFE">
            <w:pPr>
              <w:pStyle w:val="acctfourfigures"/>
              <w:spacing w:line="240" w:lineRule="exact"/>
              <w:ind w:left="-108" w:right="-88"/>
              <w:rPr>
                <w:rFonts w:ascii="CordiaUPC" w:hAnsi="CordiaUPC" w:cs="CordiaUPC"/>
                <w:sz w:val="26"/>
                <w:szCs w:val="26"/>
              </w:rPr>
            </w:pPr>
            <w:r>
              <w:rPr>
                <w:rFonts w:ascii="CordiaUPC" w:hAnsi="CordiaUPC" w:cs="CordiaUPC"/>
                <w:sz w:val="26"/>
                <w:szCs w:val="26"/>
              </w:rPr>
              <w:t>105</w:t>
            </w:r>
          </w:p>
        </w:tc>
        <w:tc>
          <w:tcPr>
            <w:tcW w:w="239" w:type="dxa"/>
            <w:vAlign w:val="bottom"/>
          </w:tcPr>
          <w:p w14:paraId="6ABF445C"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6AE7349" w14:textId="2F5F1B37" w:rsidR="00EF0FFE" w:rsidRPr="009E2363" w:rsidRDefault="00EF0FFE" w:rsidP="00EF0FFE">
            <w:pPr>
              <w:pStyle w:val="acctfourfigures"/>
              <w:spacing w:line="240" w:lineRule="exact"/>
              <w:ind w:left="-108" w:right="-88"/>
              <w:rPr>
                <w:rFonts w:ascii="CordiaUPC" w:hAnsi="CordiaUPC" w:cs="CordiaUPC"/>
                <w:sz w:val="26"/>
                <w:szCs w:val="26"/>
              </w:rPr>
            </w:pPr>
            <w:r w:rsidRPr="007F45D5">
              <w:rPr>
                <w:rFonts w:ascii="CordiaUPC" w:hAnsi="CordiaUPC" w:cs="CordiaUPC"/>
                <w:sz w:val="26"/>
                <w:szCs w:val="26"/>
                <w:lang w:bidi="th-TH"/>
              </w:rPr>
              <w:t>44</w:t>
            </w:r>
          </w:p>
        </w:tc>
      </w:tr>
      <w:tr w:rsidR="00EF0FFE" w:rsidRPr="009E2363" w14:paraId="43DFB78E" w14:textId="77777777" w:rsidTr="00090442">
        <w:trPr>
          <w:trHeight w:val="220"/>
        </w:trPr>
        <w:tc>
          <w:tcPr>
            <w:tcW w:w="6660" w:type="dxa"/>
          </w:tcPr>
          <w:p w14:paraId="0FFF3A97" w14:textId="77777777" w:rsidR="00EF0FFE" w:rsidRPr="009E2363" w:rsidRDefault="00EF0FFE" w:rsidP="00EF0FFE">
            <w:pPr>
              <w:spacing w:line="240" w:lineRule="exact"/>
              <w:ind w:right="-109"/>
              <w:rPr>
                <w:rFonts w:ascii="CordiaUPC" w:hAnsi="CordiaUPC" w:cs="CordiaUPC"/>
                <w:sz w:val="26"/>
                <w:szCs w:val="26"/>
                <w:lang w:bidi="th-TH"/>
              </w:rPr>
            </w:pPr>
          </w:p>
        </w:tc>
        <w:tc>
          <w:tcPr>
            <w:tcW w:w="1192" w:type="dxa"/>
            <w:gridSpan w:val="2"/>
            <w:vAlign w:val="bottom"/>
          </w:tcPr>
          <w:p w14:paraId="4D7773BE" w14:textId="77777777" w:rsidR="00EF0FFE" w:rsidRPr="009E2363" w:rsidRDefault="00EF0FFE" w:rsidP="00EF0FFE">
            <w:pPr>
              <w:pStyle w:val="acctfourfigures"/>
              <w:spacing w:line="240" w:lineRule="exact"/>
              <w:ind w:left="-108" w:right="-88"/>
              <w:rPr>
                <w:rFonts w:ascii="CordiaUPC" w:hAnsi="CordiaUPC" w:cs="CordiaUPC"/>
                <w:sz w:val="26"/>
                <w:szCs w:val="26"/>
              </w:rPr>
            </w:pPr>
          </w:p>
        </w:tc>
        <w:tc>
          <w:tcPr>
            <w:tcW w:w="239" w:type="dxa"/>
            <w:vAlign w:val="bottom"/>
          </w:tcPr>
          <w:p w14:paraId="7AA02566"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CC7B10A" w14:textId="77777777" w:rsidR="00EF0FFE" w:rsidRPr="009E2363" w:rsidRDefault="00EF0FFE" w:rsidP="00EF0FFE">
            <w:pPr>
              <w:pStyle w:val="acctfourfigures"/>
              <w:spacing w:line="240" w:lineRule="exact"/>
              <w:ind w:left="-108" w:right="-88"/>
              <w:rPr>
                <w:rFonts w:ascii="CordiaUPC" w:hAnsi="CordiaUPC" w:cs="CordiaUPC"/>
                <w:sz w:val="26"/>
                <w:szCs w:val="26"/>
                <w:lang w:bidi="th-TH"/>
              </w:rPr>
            </w:pPr>
          </w:p>
        </w:tc>
      </w:tr>
      <w:tr w:rsidR="00EF0FFE" w:rsidRPr="009E2363" w14:paraId="6F749DB0" w14:textId="77777777" w:rsidTr="00090442">
        <w:trPr>
          <w:trHeight w:val="220"/>
        </w:trPr>
        <w:tc>
          <w:tcPr>
            <w:tcW w:w="6660" w:type="dxa"/>
          </w:tcPr>
          <w:p w14:paraId="2392DC3D" w14:textId="61609190" w:rsidR="00EF0FFE" w:rsidRPr="009E2363" w:rsidRDefault="00EF0FFE" w:rsidP="00EF0FFE">
            <w:pPr>
              <w:spacing w:line="240" w:lineRule="exact"/>
              <w:ind w:left="184" w:right="-29" w:hanging="176"/>
              <w:rPr>
                <w:rFonts w:ascii="CordiaUPC" w:hAnsi="CordiaUPC" w:cs="CordiaUPC"/>
                <w:b/>
                <w:bCs/>
                <w:sz w:val="26"/>
                <w:szCs w:val="26"/>
              </w:rPr>
            </w:pPr>
            <w:r w:rsidRPr="009E2363">
              <w:rPr>
                <w:rFonts w:ascii="CordiaUPC" w:hAnsi="CordiaUPC" w:cs="CordiaUPC"/>
                <w:b/>
                <w:bCs/>
                <w:sz w:val="26"/>
                <w:szCs w:val="26"/>
              </w:rPr>
              <w:t>Loans to customers modified since initial recognition - upgraded</w:t>
            </w:r>
          </w:p>
        </w:tc>
        <w:tc>
          <w:tcPr>
            <w:tcW w:w="1192" w:type="dxa"/>
            <w:gridSpan w:val="2"/>
            <w:vAlign w:val="bottom"/>
          </w:tcPr>
          <w:p w14:paraId="5417C68F" w14:textId="0B7D3533" w:rsidR="00EF0FFE" w:rsidRPr="009E2363" w:rsidRDefault="00EF0FFE" w:rsidP="00EF0FFE">
            <w:pPr>
              <w:pStyle w:val="acctfourfigures"/>
              <w:spacing w:line="240" w:lineRule="exact"/>
              <w:ind w:left="-108" w:right="-88"/>
              <w:rPr>
                <w:rFonts w:ascii="CordiaUPC" w:hAnsi="CordiaUPC" w:cs="CordiaUPC"/>
                <w:sz w:val="26"/>
                <w:szCs w:val="26"/>
              </w:rPr>
            </w:pPr>
          </w:p>
        </w:tc>
        <w:tc>
          <w:tcPr>
            <w:tcW w:w="239" w:type="dxa"/>
            <w:vAlign w:val="bottom"/>
          </w:tcPr>
          <w:p w14:paraId="2F2930D8"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A43A097" w14:textId="2549638F" w:rsidR="00EF0FFE" w:rsidRPr="009E2363" w:rsidRDefault="00EF0FFE" w:rsidP="00EF0FFE">
            <w:pPr>
              <w:pStyle w:val="acctfourfigures"/>
              <w:spacing w:line="240" w:lineRule="exact"/>
              <w:ind w:left="-108" w:right="-88"/>
              <w:rPr>
                <w:rFonts w:ascii="CordiaUPC" w:hAnsi="CordiaUPC" w:cs="CordiaUPC"/>
                <w:sz w:val="26"/>
                <w:szCs w:val="26"/>
                <w:lang w:bidi="th-TH"/>
              </w:rPr>
            </w:pPr>
          </w:p>
        </w:tc>
      </w:tr>
      <w:tr w:rsidR="00EF0FFE" w:rsidRPr="009E2363" w14:paraId="5B78F888" w14:textId="77777777" w:rsidTr="00090442">
        <w:trPr>
          <w:trHeight w:val="218"/>
        </w:trPr>
        <w:tc>
          <w:tcPr>
            <w:tcW w:w="6660" w:type="dxa"/>
          </w:tcPr>
          <w:p w14:paraId="633DE4E7" w14:textId="77777777" w:rsidR="00EF0FFE" w:rsidRPr="009E2363" w:rsidRDefault="00EF0FFE" w:rsidP="00EF0FFE">
            <w:pPr>
              <w:suppressAutoHyphens/>
              <w:spacing w:line="240" w:lineRule="exact"/>
              <w:ind w:right="-29"/>
              <w:rPr>
                <w:rFonts w:ascii="CordiaUPC" w:hAnsi="CordiaUPC" w:cs="CordiaUPC"/>
                <w:sz w:val="26"/>
                <w:szCs w:val="26"/>
              </w:rPr>
            </w:pPr>
            <w:r w:rsidRPr="009E2363">
              <w:rPr>
                <w:rFonts w:ascii="CordiaUPC" w:hAnsi="CordiaUPC" w:cs="CordiaUPC"/>
                <w:sz w:val="26"/>
                <w:szCs w:val="26"/>
              </w:rPr>
              <w:t>Outstanding of loans to customers upgraded from lifetime expected credit loss</w:t>
            </w:r>
          </w:p>
          <w:p w14:paraId="67D26B29" w14:textId="2F5C4546" w:rsidR="00EF0FFE" w:rsidRPr="00C0713C" w:rsidRDefault="00EF0FFE" w:rsidP="00EF0FFE">
            <w:pPr>
              <w:spacing w:line="240" w:lineRule="exact"/>
              <w:ind w:right="-109"/>
              <w:rPr>
                <w:rFonts w:ascii="CordiaUPC" w:hAnsi="CordiaUPC" w:cs="CordiaUPC"/>
                <w:sz w:val="26"/>
                <w:szCs w:val="26"/>
                <w:cs/>
                <w:lang w:bidi="th-TH"/>
              </w:rPr>
            </w:pPr>
            <w:r w:rsidRPr="009E2363">
              <w:rPr>
                <w:rFonts w:ascii="CordiaUPC" w:hAnsi="CordiaUPC" w:cs="CordiaUPC" w:hint="cs"/>
                <w:sz w:val="26"/>
                <w:szCs w:val="26"/>
                <w:cs/>
                <w:lang w:bidi="th-TH"/>
              </w:rPr>
              <w:t xml:space="preserve">   </w:t>
            </w:r>
            <w:r w:rsidRPr="009E2363">
              <w:rPr>
                <w:rFonts w:ascii="CordiaUPC" w:hAnsi="CordiaUPC" w:cs="CordiaUPC"/>
                <w:sz w:val="26"/>
                <w:szCs w:val="26"/>
              </w:rPr>
              <w:t xml:space="preserve">to 12-month expected credit loss in the </w:t>
            </w:r>
            <w:r w:rsidRPr="00D34BA9">
              <w:rPr>
                <w:rFonts w:ascii="CordiaUPC" w:hAnsi="CordiaUPC" w:cs="CordiaUPC"/>
                <w:sz w:val="26"/>
                <w:szCs w:val="26"/>
              </w:rPr>
              <w:t>period</w:t>
            </w:r>
          </w:p>
        </w:tc>
        <w:tc>
          <w:tcPr>
            <w:tcW w:w="1192" w:type="dxa"/>
            <w:gridSpan w:val="2"/>
            <w:vAlign w:val="bottom"/>
          </w:tcPr>
          <w:p w14:paraId="0E65F869" w14:textId="78D3564D" w:rsidR="00EF0FFE" w:rsidRPr="009E2363" w:rsidRDefault="005E3D59" w:rsidP="00EF0FFE">
            <w:pPr>
              <w:pStyle w:val="acctfourfigures"/>
              <w:spacing w:line="240" w:lineRule="exact"/>
              <w:ind w:left="-108" w:right="-88"/>
              <w:rPr>
                <w:rFonts w:ascii="CordiaUPC" w:hAnsi="CordiaUPC" w:cs="CordiaUPC"/>
                <w:sz w:val="26"/>
                <w:szCs w:val="26"/>
              </w:rPr>
            </w:pPr>
            <w:r>
              <w:rPr>
                <w:rFonts w:ascii="CordiaUPC" w:hAnsi="CordiaUPC" w:cs="CordiaUPC"/>
                <w:sz w:val="26"/>
                <w:szCs w:val="26"/>
              </w:rPr>
              <w:t>-</w:t>
            </w:r>
          </w:p>
        </w:tc>
        <w:tc>
          <w:tcPr>
            <w:tcW w:w="239" w:type="dxa"/>
            <w:vAlign w:val="bottom"/>
          </w:tcPr>
          <w:p w14:paraId="78F798ED"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DB2B28F" w14:textId="6EA3D79B" w:rsidR="00EF0FFE" w:rsidRPr="009E2363" w:rsidRDefault="00EF0FFE" w:rsidP="00EF0FFE">
            <w:pPr>
              <w:pStyle w:val="acctfourfigures"/>
              <w:spacing w:line="240" w:lineRule="exact"/>
              <w:ind w:left="-108" w:right="-88"/>
              <w:rPr>
                <w:rFonts w:ascii="CordiaUPC" w:hAnsi="CordiaUPC" w:cs="CordiaUPC"/>
                <w:sz w:val="26"/>
                <w:szCs w:val="26"/>
                <w:lang w:bidi="th-TH"/>
              </w:rPr>
            </w:pPr>
            <w:r w:rsidRPr="007F45D5">
              <w:rPr>
                <w:rFonts w:ascii="CordiaUPC" w:hAnsi="CordiaUPC" w:cs="CordiaUPC"/>
                <w:sz w:val="26"/>
                <w:szCs w:val="26"/>
                <w:lang w:bidi="th-TH"/>
              </w:rPr>
              <w:t>134</w:t>
            </w:r>
          </w:p>
        </w:tc>
      </w:tr>
      <w:tr w:rsidR="00EF0FFE" w:rsidRPr="009E2363" w14:paraId="6334601C" w14:textId="77777777" w:rsidTr="00090442">
        <w:trPr>
          <w:trHeight w:val="218"/>
        </w:trPr>
        <w:tc>
          <w:tcPr>
            <w:tcW w:w="6660" w:type="dxa"/>
          </w:tcPr>
          <w:p w14:paraId="13BA3F5F" w14:textId="77777777" w:rsidR="00EF0FFE" w:rsidRPr="009E2363" w:rsidRDefault="00EF0FFE" w:rsidP="00EF0FFE">
            <w:pPr>
              <w:spacing w:line="240" w:lineRule="exact"/>
              <w:ind w:left="163" w:right="-109" w:hanging="163"/>
              <w:rPr>
                <w:rFonts w:ascii="CordiaUPC" w:hAnsi="CordiaUPC" w:cs="CordiaUPC"/>
                <w:sz w:val="26"/>
                <w:szCs w:val="26"/>
              </w:rPr>
            </w:pPr>
          </w:p>
        </w:tc>
        <w:tc>
          <w:tcPr>
            <w:tcW w:w="1192" w:type="dxa"/>
            <w:gridSpan w:val="2"/>
            <w:vAlign w:val="bottom"/>
          </w:tcPr>
          <w:p w14:paraId="6B1DE3D8" w14:textId="77777777" w:rsidR="00EF0FFE" w:rsidRPr="009E2363" w:rsidRDefault="00EF0FFE" w:rsidP="00EF0FFE">
            <w:pPr>
              <w:pStyle w:val="acctfourfigures"/>
              <w:spacing w:line="240" w:lineRule="exact"/>
              <w:ind w:left="-108" w:right="-88"/>
              <w:rPr>
                <w:rFonts w:ascii="CordiaUPC" w:hAnsi="CordiaUPC" w:cs="CordiaUPC"/>
                <w:sz w:val="26"/>
                <w:szCs w:val="26"/>
              </w:rPr>
            </w:pPr>
          </w:p>
        </w:tc>
        <w:tc>
          <w:tcPr>
            <w:tcW w:w="239" w:type="dxa"/>
            <w:vAlign w:val="bottom"/>
          </w:tcPr>
          <w:p w14:paraId="74BAC87B" w14:textId="77777777" w:rsidR="00EF0FFE" w:rsidRPr="009E2363" w:rsidRDefault="00EF0FFE" w:rsidP="00EF0FF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CAA0FFE" w14:textId="77777777" w:rsidR="00EF0FFE" w:rsidRPr="009E2363" w:rsidRDefault="00EF0FFE" w:rsidP="00EF0FFE">
            <w:pPr>
              <w:pStyle w:val="acctfourfigures"/>
              <w:spacing w:line="240" w:lineRule="exact"/>
              <w:ind w:left="-108" w:right="-88"/>
              <w:rPr>
                <w:rFonts w:ascii="CordiaUPC" w:hAnsi="CordiaUPC" w:cs="CordiaUPC"/>
                <w:sz w:val="26"/>
                <w:szCs w:val="26"/>
              </w:rPr>
            </w:pPr>
          </w:p>
        </w:tc>
      </w:tr>
    </w:tbl>
    <w:p w14:paraId="0EC3C0A3" w14:textId="77777777" w:rsidR="00B05DAD" w:rsidRPr="009E2363" w:rsidRDefault="00B05DAD" w:rsidP="00B05DAD">
      <w:pPr>
        <w:spacing w:line="240" w:lineRule="exact"/>
        <w:rPr>
          <w:rFonts w:ascii="CordiaUPC" w:hAnsi="CordiaUPC" w:cs="CordiaUPC"/>
          <w:sz w:val="26"/>
          <w:szCs w:val="26"/>
          <w:cs/>
          <w:lang w:val="en-AU" w:bidi="th-TH"/>
        </w:rPr>
      </w:pPr>
    </w:p>
    <w:p w14:paraId="06C1F6CC" w14:textId="63EE04CF" w:rsidR="00B05DAD" w:rsidRDefault="00B05DAD" w:rsidP="00B05DAD">
      <w:pPr>
        <w:spacing w:line="240" w:lineRule="exact"/>
        <w:ind w:left="540"/>
        <w:jc w:val="both"/>
        <w:rPr>
          <w:rFonts w:ascii="CordiaUPC" w:hAnsi="CordiaUPC" w:cs="CordiaUPC"/>
          <w:sz w:val="26"/>
          <w:szCs w:val="26"/>
        </w:rPr>
      </w:pPr>
      <w:r w:rsidRPr="009E2363">
        <w:rPr>
          <w:rFonts w:ascii="CordiaUPC" w:hAnsi="CordiaUPC" w:cs="CordiaUPC"/>
          <w:sz w:val="26"/>
          <w:szCs w:val="26"/>
        </w:rPr>
        <w:t xml:space="preserve">As at </w:t>
      </w:r>
      <w:r w:rsidR="00EF0FFE" w:rsidRPr="00EF0FFE">
        <w:rPr>
          <w:rFonts w:ascii="CordiaUPC" w:hAnsi="CordiaUPC" w:cs="CordiaUPC"/>
          <w:sz w:val="26"/>
          <w:szCs w:val="26"/>
        </w:rPr>
        <w:t xml:space="preserve">31 March </w:t>
      </w:r>
      <w:r w:rsidRPr="009E2363">
        <w:rPr>
          <w:rFonts w:ascii="CordiaUPC" w:hAnsi="CordiaUPC" w:cs="CordiaUPC"/>
          <w:sz w:val="26"/>
          <w:szCs w:val="26"/>
        </w:rPr>
        <w:t>202</w:t>
      </w:r>
      <w:r w:rsidR="00EF0FFE">
        <w:rPr>
          <w:rFonts w:ascii="CordiaUPC" w:hAnsi="CordiaUPC" w:cs="CordiaUPC"/>
          <w:sz w:val="26"/>
          <w:szCs w:val="26"/>
        </w:rPr>
        <w:t>4</w:t>
      </w:r>
      <w:r w:rsidRPr="009E2363">
        <w:rPr>
          <w:rFonts w:ascii="CordiaUPC" w:hAnsi="CordiaUPC" w:cs="CordiaUPC"/>
          <w:sz w:val="26"/>
          <w:szCs w:val="26"/>
        </w:rPr>
        <w:t xml:space="preserve">, the outstanding modified loans to customers of the Bank and its subsidiaries was approximately </w:t>
      </w:r>
      <w:r w:rsidR="00F35834">
        <w:rPr>
          <w:rFonts w:ascii="CordiaUPC" w:hAnsi="CordiaUPC" w:cs="CordiaUPC" w:hint="cs"/>
          <w:sz w:val="26"/>
          <w:szCs w:val="26"/>
          <w:cs/>
          <w:lang w:bidi="th-TH"/>
        </w:rPr>
        <w:t>11</w:t>
      </w:r>
      <w:r w:rsidRPr="009E2363">
        <w:rPr>
          <w:rFonts w:ascii="CordiaUPC" w:hAnsi="CordiaUPC" w:cs="CordiaUPC"/>
          <w:sz w:val="26"/>
          <w:szCs w:val="26"/>
        </w:rPr>
        <w:t xml:space="preserve">% of the total loans to customers </w:t>
      </w:r>
      <w:r w:rsidRPr="009E2363">
        <w:rPr>
          <w:rFonts w:ascii="CordiaUPC" w:hAnsi="CordiaUPC" w:cs="CordiaUPC"/>
          <w:i/>
          <w:iCs/>
          <w:sz w:val="26"/>
          <w:szCs w:val="26"/>
        </w:rPr>
        <w:t>(</w:t>
      </w:r>
      <w:r w:rsidR="00EF0FFE" w:rsidRPr="00F11678">
        <w:rPr>
          <w:rFonts w:ascii="CordiaUPC" w:hAnsi="CordiaUPC" w:cs="CordiaUPC"/>
          <w:i/>
          <w:iCs/>
          <w:sz w:val="26"/>
          <w:szCs w:val="26"/>
        </w:rPr>
        <w:t xml:space="preserve">31 December </w:t>
      </w:r>
      <w:r w:rsidRPr="009E2363">
        <w:rPr>
          <w:rFonts w:ascii="CordiaUPC" w:hAnsi="CordiaUPC" w:cs="CordiaUPC"/>
          <w:i/>
          <w:iCs/>
          <w:sz w:val="26"/>
          <w:szCs w:val="26"/>
        </w:rPr>
        <w:t>202</w:t>
      </w:r>
      <w:r w:rsidR="00EF0FFE">
        <w:rPr>
          <w:rFonts w:ascii="CordiaUPC" w:hAnsi="CordiaUPC" w:cs="CordiaUPC"/>
          <w:i/>
          <w:iCs/>
          <w:sz w:val="26"/>
          <w:szCs w:val="26"/>
        </w:rPr>
        <w:t>3</w:t>
      </w:r>
      <w:r w:rsidRPr="009E2363">
        <w:rPr>
          <w:rFonts w:ascii="CordiaUPC" w:hAnsi="CordiaUPC" w:cs="CordiaUPC"/>
          <w:i/>
          <w:iCs/>
          <w:sz w:val="26"/>
          <w:szCs w:val="26"/>
        </w:rPr>
        <w:t xml:space="preserve">: </w:t>
      </w:r>
      <w:r w:rsidR="00EF0FFE">
        <w:rPr>
          <w:rFonts w:ascii="CordiaUPC" w:hAnsi="CordiaUPC" w:cs="CordiaUPC"/>
          <w:i/>
          <w:iCs/>
          <w:sz w:val="26"/>
          <w:szCs w:val="26"/>
        </w:rPr>
        <w:t>11</w:t>
      </w:r>
      <w:r w:rsidRPr="009E2363">
        <w:rPr>
          <w:rFonts w:ascii="CordiaUPC" w:hAnsi="CordiaUPC" w:cs="CordiaUPC"/>
          <w:i/>
          <w:iCs/>
          <w:sz w:val="26"/>
          <w:szCs w:val="26"/>
        </w:rPr>
        <w:t>% of the total loans to customers).</w:t>
      </w:r>
    </w:p>
    <w:p w14:paraId="2AD42BE8" w14:textId="77777777" w:rsidR="00C0713C" w:rsidRPr="009E2363" w:rsidRDefault="00C0713C" w:rsidP="00B05DAD">
      <w:pPr>
        <w:spacing w:line="240" w:lineRule="exact"/>
        <w:ind w:left="540"/>
        <w:jc w:val="both"/>
        <w:rPr>
          <w:rFonts w:ascii="CordiaUPC" w:hAnsi="CordiaUPC" w:cs="CordiaUPC"/>
          <w:sz w:val="26"/>
          <w:szCs w:val="26"/>
        </w:rPr>
      </w:pPr>
    </w:p>
    <w:p w14:paraId="7EC0A4A2" w14:textId="77777777" w:rsidR="00C422CF" w:rsidRPr="00EF0FFE" w:rsidRDefault="00C422CF" w:rsidP="00B05DAD">
      <w:pPr>
        <w:spacing w:line="240" w:lineRule="exact"/>
        <w:ind w:left="547" w:right="14" w:hanging="547"/>
        <w:jc w:val="thaiDistribute"/>
        <w:rPr>
          <w:rFonts w:ascii="CordiaUPC" w:hAnsi="CordiaUPC" w:cs="CordiaUPC"/>
          <w:b/>
          <w:bCs/>
          <w:sz w:val="26"/>
          <w:szCs w:val="26"/>
        </w:rPr>
      </w:pPr>
    </w:p>
    <w:p w14:paraId="3A5452E0" w14:textId="77B1FA1F" w:rsidR="00B05DAD" w:rsidRPr="009E2363" w:rsidRDefault="00751339" w:rsidP="00B05DAD">
      <w:pPr>
        <w:spacing w:line="240" w:lineRule="exact"/>
        <w:ind w:left="547" w:right="14" w:hanging="547"/>
        <w:jc w:val="thaiDistribute"/>
        <w:rPr>
          <w:rFonts w:ascii="CordiaUPC" w:hAnsi="CordiaUPC" w:cs="CordiaUPC"/>
          <w:b/>
          <w:bCs/>
          <w:sz w:val="26"/>
          <w:szCs w:val="26"/>
        </w:rPr>
      </w:pPr>
      <w:r w:rsidRPr="009E2363">
        <w:rPr>
          <w:rFonts w:ascii="CordiaUPC" w:hAnsi="CordiaUPC" w:cs="CordiaUPC"/>
          <w:b/>
          <w:bCs/>
          <w:sz w:val="26"/>
          <w:szCs w:val="26"/>
        </w:rPr>
        <w:lastRenderedPageBreak/>
        <w:t>7</w:t>
      </w:r>
      <w:r w:rsidR="00B05DAD" w:rsidRPr="009E2363">
        <w:rPr>
          <w:rFonts w:ascii="CordiaUPC" w:hAnsi="CordiaUPC" w:cs="CordiaUPC" w:hint="cs"/>
          <w:b/>
          <w:bCs/>
          <w:sz w:val="26"/>
          <w:szCs w:val="26"/>
        </w:rPr>
        <w:t>.</w:t>
      </w:r>
      <w:r w:rsidR="00420FAE">
        <w:rPr>
          <w:rFonts w:ascii="CordiaUPC" w:hAnsi="CordiaUPC" w:cs="CordiaUPC"/>
          <w:b/>
          <w:bCs/>
          <w:sz w:val="26"/>
          <w:szCs w:val="26"/>
        </w:rPr>
        <w:t>5</w:t>
      </w:r>
      <w:r w:rsidR="00B05DAD" w:rsidRPr="009E2363">
        <w:rPr>
          <w:rFonts w:ascii="CordiaUPC" w:hAnsi="CordiaUPC" w:cs="CordiaUPC" w:hint="cs"/>
          <w:b/>
          <w:bCs/>
          <w:sz w:val="26"/>
          <w:szCs w:val="26"/>
        </w:rPr>
        <w:tab/>
        <w:t>Hire purchase and finance lease receivables</w:t>
      </w:r>
    </w:p>
    <w:p w14:paraId="4FFC2421" w14:textId="77777777" w:rsidR="00B05DAD" w:rsidRPr="009E2363" w:rsidRDefault="00B05DAD" w:rsidP="00B05DAD">
      <w:pPr>
        <w:spacing w:line="240" w:lineRule="atLeast"/>
        <w:ind w:left="547" w:right="-43"/>
        <w:jc w:val="both"/>
        <w:rPr>
          <w:rFonts w:ascii="CordiaUPC" w:eastAsia="Angsana New" w:hAnsi="CordiaUPC" w:cs="CordiaUPC"/>
          <w:sz w:val="16"/>
          <w:szCs w:val="16"/>
          <w:lang w:val="en-US"/>
        </w:rPr>
      </w:pPr>
    </w:p>
    <w:tbl>
      <w:tblPr>
        <w:tblW w:w="9375" w:type="dxa"/>
        <w:tblInd w:w="534"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B05DAD" w:rsidRPr="009E2363" w14:paraId="700ACF71" w14:textId="77777777" w:rsidTr="00420FAE">
        <w:tc>
          <w:tcPr>
            <w:tcW w:w="1729" w:type="pct"/>
          </w:tcPr>
          <w:p w14:paraId="1702EE24"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6676A0FC" w14:textId="77777777" w:rsidR="00B05DAD" w:rsidRPr="009E2363" w:rsidRDefault="00B05DAD" w:rsidP="00A47089">
            <w:pPr>
              <w:pStyle w:val="BodyText"/>
              <w:spacing w:after="0" w:line="240" w:lineRule="exact"/>
              <w:ind w:left="-113" w:right="-72"/>
              <w:jc w:val="center"/>
              <w:rPr>
                <w:rFonts w:ascii="CordiaUPC" w:hAnsi="CordiaUPC" w:cs="CordiaUPC"/>
                <w:b/>
                <w:bCs/>
                <w:sz w:val="26"/>
                <w:szCs w:val="26"/>
              </w:rPr>
            </w:pPr>
            <w:r w:rsidRPr="009E2363">
              <w:rPr>
                <w:rFonts w:ascii="CordiaUPC" w:hAnsi="CordiaUPC" w:cs="CordiaUPC" w:hint="cs"/>
                <w:b/>
                <w:bCs/>
                <w:sz w:val="26"/>
                <w:szCs w:val="26"/>
              </w:rPr>
              <w:t xml:space="preserve">Consolidated </w:t>
            </w:r>
            <w:r w:rsidRPr="009E2363">
              <w:rPr>
                <w:rFonts w:ascii="CordiaUPC" w:hAnsi="CordiaUPC" w:cs="CordiaUPC"/>
                <w:b/>
                <w:bCs/>
                <w:sz w:val="26"/>
                <w:szCs w:val="26"/>
                <w:lang w:val="en-US"/>
              </w:rPr>
              <w:t>and</w:t>
            </w:r>
            <w:r w:rsidRPr="009E2363">
              <w:rPr>
                <w:rFonts w:ascii="CordiaUPC" w:hAnsi="CordiaUPC" w:cs="CordiaUPC" w:hint="cs"/>
                <w:b/>
                <w:bCs/>
                <w:sz w:val="26"/>
                <w:szCs w:val="26"/>
                <w:cs/>
                <w:lang w:bidi="th-TH"/>
              </w:rPr>
              <w:t xml:space="preserve"> </w:t>
            </w:r>
            <w:r w:rsidRPr="009E2363">
              <w:rPr>
                <w:rFonts w:ascii="CordiaUPC" w:hAnsi="CordiaUPC" w:cs="CordiaUPC" w:hint="cs"/>
                <w:b/>
                <w:bCs/>
                <w:sz w:val="26"/>
                <w:szCs w:val="26"/>
              </w:rPr>
              <w:t>Bank only</w:t>
            </w:r>
          </w:p>
        </w:tc>
      </w:tr>
      <w:tr w:rsidR="00B05DAD" w:rsidRPr="009E2363" w14:paraId="41CBA745" w14:textId="77777777" w:rsidTr="00420FAE">
        <w:tc>
          <w:tcPr>
            <w:tcW w:w="1729" w:type="pct"/>
          </w:tcPr>
          <w:p w14:paraId="69C51178"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83C0654" w14:textId="412936EB" w:rsidR="00B05DAD" w:rsidRPr="009E2363" w:rsidRDefault="00420FAE" w:rsidP="00A47089">
            <w:pPr>
              <w:pStyle w:val="BodyText"/>
              <w:spacing w:after="0" w:line="240" w:lineRule="exact"/>
              <w:ind w:left="-113" w:right="-72"/>
              <w:jc w:val="center"/>
              <w:rPr>
                <w:rFonts w:ascii="CordiaUPC" w:hAnsi="CordiaUPC" w:cs="CordiaUPC"/>
                <w:sz w:val="26"/>
                <w:szCs w:val="26"/>
              </w:rPr>
            </w:pPr>
            <w:r w:rsidRPr="00F11678">
              <w:rPr>
                <w:rFonts w:ascii="CordiaUPC" w:eastAsia="Times New Roman" w:hAnsi="CordiaUPC" w:cs="CordiaUPC"/>
                <w:sz w:val="26"/>
                <w:szCs w:val="26"/>
                <w:lang w:bidi="th-TH"/>
              </w:rPr>
              <w:t xml:space="preserve">31 March </w:t>
            </w:r>
            <w:r w:rsidR="00B05DAD" w:rsidRPr="009E2363">
              <w:rPr>
                <w:rFonts w:ascii="CordiaUPC" w:eastAsia="Times New Roman" w:hAnsi="CordiaUPC" w:cs="CordiaUPC"/>
                <w:sz w:val="26"/>
                <w:szCs w:val="26"/>
                <w:lang w:bidi="th-TH"/>
              </w:rPr>
              <w:t>202</w:t>
            </w:r>
            <w:r>
              <w:rPr>
                <w:rFonts w:ascii="CordiaUPC" w:eastAsia="Times New Roman" w:hAnsi="CordiaUPC" w:cs="CordiaUPC"/>
                <w:sz w:val="26"/>
                <w:szCs w:val="26"/>
                <w:lang w:bidi="th-TH"/>
              </w:rPr>
              <w:t>4</w:t>
            </w:r>
          </w:p>
        </w:tc>
      </w:tr>
      <w:tr w:rsidR="00B05DAD" w:rsidRPr="009E2363" w14:paraId="55B7490B" w14:textId="77777777" w:rsidTr="00420FAE">
        <w:tc>
          <w:tcPr>
            <w:tcW w:w="1729" w:type="pct"/>
          </w:tcPr>
          <w:p w14:paraId="3CDCEB57" w14:textId="77777777" w:rsidR="00B05DAD" w:rsidRPr="009E2363" w:rsidRDefault="00B05DAD" w:rsidP="00A47089">
            <w:pPr>
              <w:pStyle w:val="BodyText"/>
              <w:spacing w:after="0" w:line="240" w:lineRule="exact"/>
              <w:ind w:right="-45"/>
              <w:jc w:val="both"/>
              <w:rPr>
                <w:rFonts w:ascii="CordiaUPC" w:hAnsi="CordiaUPC" w:cs="CordiaUPC"/>
                <w:sz w:val="26"/>
                <w:szCs w:val="26"/>
              </w:rPr>
            </w:pPr>
          </w:p>
        </w:tc>
        <w:tc>
          <w:tcPr>
            <w:tcW w:w="777" w:type="pct"/>
          </w:tcPr>
          <w:p w14:paraId="023D4A51"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127" w:type="pct"/>
          </w:tcPr>
          <w:p w14:paraId="0458B383"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59EB50E7"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Portion due</w:t>
            </w:r>
          </w:p>
        </w:tc>
        <w:tc>
          <w:tcPr>
            <w:tcW w:w="129" w:type="pct"/>
          </w:tcPr>
          <w:p w14:paraId="338B941D"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0CBDDDCD"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135" w:type="pct"/>
          </w:tcPr>
          <w:p w14:paraId="6AF2BCF7"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7D48321C"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r>
      <w:tr w:rsidR="00B05DAD" w:rsidRPr="009E2363" w14:paraId="7BACD21E" w14:textId="77777777" w:rsidTr="00420FAE">
        <w:tc>
          <w:tcPr>
            <w:tcW w:w="1729" w:type="pct"/>
          </w:tcPr>
          <w:p w14:paraId="737A01FC" w14:textId="77777777" w:rsidR="00B05DAD" w:rsidRPr="009E2363" w:rsidRDefault="00B05DAD" w:rsidP="00A47089">
            <w:pPr>
              <w:pStyle w:val="BodyText"/>
              <w:spacing w:after="0" w:line="240" w:lineRule="exact"/>
              <w:ind w:right="-45"/>
              <w:jc w:val="both"/>
              <w:rPr>
                <w:rFonts w:ascii="CordiaUPC" w:hAnsi="CordiaUPC" w:cs="CordiaUPC"/>
                <w:sz w:val="26"/>
                <w:szCs w:val="26"/>
              </w:rPr>
            </w:pPr>
          </w:p>
        </w:tc>
        <w:tc>
          <w:tcPr>
            <w:tcW w:w="777" w:type="pct"/>
          </w:tcPr>
          <w:p w14:paraId="2AAB1C54"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127" w:type="pct"/>
          </w:tcPr>
          <w:p w14:paraId="016A9F0E"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72649C12"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after one year</w:t>
            </w:r>
          </w:p>
        </w:tc>
        <w:tc>
          <w:tcPr>
            <w:tcW w:w="129" w:type="pct"/>
          </w:tcPr>
          <w:p w14:paraId="18C46364"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4125B44B"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135" w:type="pct"/>
          </w:tcPr>
          <w:p w14:paraId="5E82673A"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4BBF0EEF"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r>
      <w:tr w:rsidR="00B05DAD" w:rsidRPr="009E2363" w14:paraId="3CB546F3" w14:textId="77777777" w:rsidTr="00420FAE">
        <w:tc>
          <w:tcPr>
            <w:tcW w:w="1729" w:type="pct"/>
          </w:tcPr>
          <w:p w14:paraId="3005CD4C"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rPr>
            </w:pPr>
          </w:p>
        </w:tc>
        <w:tc>
          <w:tcPr>
            <w:tcW w:w="777" w:type="pct"/>
          </w:tcPr>
          <w:p w14:paraId="69A1B4F3"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Portion due</w:t>
            </w:r>
          </w:p>
        </w:tc>
        <w:tc>
          <w:tcPr>
            <w:tcW w:w="127" w:type="pct"/>
          </w:tcPr>
          <w:p w14:paraId="7BA7AE08"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6ACC6E5A"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but within</w:t>
            </w:r>
          </w:p>
        </w:tc>
        <w:tc>
          <w:tcPr>
            <w:tcW w:w="129" w:type="pct"/>
          </w:tcPr>
          <w:p w14:paraId="3FB25FDE"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39149427"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r w:rsidRPr="009E2363">
              <w:rPr>
                <w:rFonts w:ascii="CordiaUPC" w:hAnsi="CordiaUPC" w:cs="CordiaUPC" w:hint="cs"/>
                <w:sz w:val="26"/>
                <w:szCs w:val="26"/>
              </w:rPr>
              <w:t>Portion due</w:t>
            </w:r>
          </w:p>
        </w:tc>
        <w:tc>
          <w:tcPr>
            <w:tcW w:w="135" w:type="pct"/>
          </w:tcPr>
          <w:p w14:paraId="6584611A"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228E007C"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r>
      <w:tr w:rsidR="00B05DAD" w:rsidRPr="009E2363" w14:paraId="6D7A870F" w14:textId="77777777" w:rsidTr="00420FAE">
        <w:tc>
          <w:tcPr>
            <w:tcW w:w="1729" w:type="pct"/>
          </w:tcPr>
          <w:p w14:paraId="116FB112"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rPr>
            </w:pPr>
          </w:p>
        </w:tc>
        <w:tc>
          <w:tcPr>
            <w:tcW w:w="777" w:type="pct"/>
          </w:tcPr>
          <w:p w14:paraId="04E8BC63"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within one year</w:t>
            </w:r>
          </w:p>
        </w:tc>
        <w:tc>
          <w:tcPr>
            <w:tcW w:w="127" w:type="pct"/>
          </w:tcPr>
          <w:p w14:paraId="6F8FC1F5"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7910C358"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five years</w:t>
            </w:r>
          </w:p>
        </w:tc>
        <w:tc>
          <w:tcPr>
            <w:tcW w:w="129" w:type="pct"/>
          </w:tcPr>
          <w:p w14:paraId="1323042D"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4163F9E8"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r w:rsidRPr="009E2363">
              <w:rPr>
                <w:rFonts w:ascii="CordiaUPC" w:hAnsi="CordiaUPC" w:cs="CordiaUPC" w:hint="cs"/>
                <w:sz w:val="26"/>
                <w:szCs w:val="26"/>
              </w:rPr>
              <w:t>after five years</w:t>
            </w:r>
          </w:p>
        </w:tc>
        <w:tc>
          <w:tcPr>
            <w:tcW w:w="135" w:type="pct"/>
          </w:tcPr>
          <w:p w14:paraId="3376FEAA"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7714A13D"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r w:rsidRPr="009E2363">
              <w:rPr>
                <w:rFonts w:ascii="CordiaUPC" w:hAnsi="CordiaUPC" w:cs="CordiaUPC" w:hint="cs"/>
                <w:sz w:val="26"/>
                <w:szCs w:val="26"/>
              </w:rPr>
              <w:t>Total</w:t>
            </w:r>
          </w:p>
        </w:tc>
      </w:tr>
      <w:tr w:rsidR="00B05DAD" w:rsidRPr="009E2363" w14:paraId="1DAAF31E" w14:textId="77777777" w:rsidTr="00420FAE">
        <w:tc>
          <w:tcPr>
            <w:tcW w:w="1729" w:type="pct"/>
          </w:tcPr>
          <w:p w14:paraId="109C4BDB"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5716B858"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r w:rsidRPr="009E2363">
              <w:rPr>
                <w:rFonts w:ascii="CordiaUPC" w:hAnsi="CordiaUPC" w:cs="CordiaUPC" w:hint="cs"/>
                <w:i/>
                <w:iCs/>
                <w:sz w:val="26"/>
                <w:szCs w:val="26"/>
              </w:rPr>
              <w:t>(in million Baht)</w:t>
            </w:r>
          </w:p>
        </w:tc>
      </w:tr>
      <w:tr w:rsidR="00432FCE" w:rsidRPr="009E2363" w14:paraId="221C0092" w14:textId="77777777" w:rsidTr="00420FAE">
        <w:tc>
          <w:tcPr>
            <w:tcW w:w="1729" w:type="pct"/>
          </w:tcPr>
          <w:p w14:paraId="423D95FF" w14:textId="77777777" w:rsidR="00432FCE" w:rsidRPr="009E2363" w:rsidRDefault="00432FCE" w:rsidP="00432FCE">
            <w:pPr>
              <w:pStyle w:val="BodyText"/>
              <w:spacing w:after="0" w:line="240" w:lineRule="exact"/>
              <w:ind w:left="-18" w:right="-45"/>
              <w:jc w:val="both"/>
              <w:rPr>
                <w:rFonts w:ascii="CordiaUPC" w:hAnsi="CordiaUPC" w:cs="CordiaUPC"/>
                <w:sz w:val="26"/>
                <w:szCs w:val="26"/>
              </w:rPr>
            </w:pPr>
            <w:r w:rsidRPr="009E2363">
              <w:rPr>
                <w:rFonts w:ascii="CordiaUPC" w:hAnsi="CordiaUPC" w:cs="CordiaUPC" w:hint="cs"/>
                <w:sz w:val="26"/>
                <w:szCs w:val="26"/>
              </w:rPr>
              <w:t>Hire purchase receivables</w:t>
            </w:r>
          </w:p>
        </w:tc>
        <w:tc>
          <w:tcPr>
            <w:tcW w:w="777" w:type="pct"/>
          </w:tcPr>
          <w:p w14:paraId="4FB03825" w14:textId="52ECBEE2" w:rsidR="00432FCE" w:rsidRPr="009E2363" w:rsidRDefault="00432FCE" w:rsidP="00432FCE">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124,379</w:t>
            </w:r>
          </w:p>
        </w:tc>
        <w:tc>
          <w:tcPr>
            <w:tcW w:w="127" w:type="pct"/>
          </w:tcPr>
          <w:p w14:paraId="3666BB7C" w14:textId="77777777" w:rsidR="00432FCE" w:rsidRPr="009E2363" w:rsidRDefault="00432FCE" w:rsidP="00432FCE">
            <w:pPr>
              <w:spacing w:line="240" w:lineRule="exact"/>
              <w:jc w:val="right"/>
              <w:rPr>
                <w:rFonts w:ascii="CordiaUPC" w:hAnsi="CordiaUPC" w:cs="CordiaUPC"/>
                <w:sz w:val="26"/>
                <w:szCs w:val="26"/>
                <w:lang w:val="en-US"/>
              </w:rPr>
            </w:pPr>
          </w:p>
        </w:tc>
        <w:tc>
          <w:tcPr>
            <w:tcW w:w="720" w:type="pct"/>
          </w:tcPr>
          <w:p w14:paraId="1E3347EF" w14:textId="5F63B5FF" w:rsidR="00432FCE" w:rsidRPr="009E2363" w:rsidRDefault="00432FCE" w:rsidP="00432FCE">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307,274</w:t>
            </w:r>
          </w:p>
        </w:tc>
        <w:tc>
          <w:tcPr>
            <w:tcW w:w="129" w:type="pct"/>
          </w:tcPr>
          <w:p w14:paraId="305B6508" w14:textId="77777777" w:rsidR="00432FCE" w:rsidRPr="009E2363" w:rsidRDefault="00432FCE" w:rsidP="00432FCE">
            <w:pPr>
              <w:spacing w:line="240" w:lineRule="exact"/>
              <w:jc w:val="right"/>
              <w:rPr>
                <w:rFonts w:ascii="CordiaUPC" w:hAnsi="CordiaUPC" w:cs="CordiaUPC"/>
                <w:sz w:val="26"/>
                <w:szCs w:val="26"/>
                <w:lang w:val="en-US"/>
              </w:rPr>
            </w:pPr>
          </w:p>
        </w:tc>
        <w:tc>
          <w:tcPr>
            <w:tcW w:w="707" w:type="pct"/>
          </w:tcPr>
          <w:p w14:paraId="3D3FA924" w14:textId="0F49E5EF" w:rsidR="00432FCE" w:rsidRPr="009E2363" w:rsidRDefault="00432FCE" w:rsidP="00432FCE">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32,202</w:t>
            </w:r>
          </w:p>
        </w:tc>
        <w:tc>
          <w:tcPr>
            <w:tcW w:w="135" w:type="pct"/>
          </w:tcPr>
          <w:p w14:paraId="4E489D9F"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676" w:type="pct"/>
          </w:tcPr>
          <w:p w14:paraId="52D3CAE8" w14:textId="2106C3B0" w:rsidR="00432FCE" w:rsidRPr="009E2363" w:rsidRDefault="00432FCE" w:rsidP="00432FCE">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463,855</w:t>
            </w:r>
          </w:p>
        </w:tc>
      </w:tr>
      <w:tr w:rsidR="00432FCE" w:rsidRPr="009E2363" w14:paraId="411CC4EA" w14:textId="77777777" w:rsidTr="00420FAE">
        <w:tc>
          <w:tcPr>
            <w:tcW w:w="1729" w:type="pct"/>
          </w:tcPr>
          <w:p w14:paraId="274EB629" w14:textId="77777777" w:rsidR="00432FCE" w:rsidRPr="009E2363" w:rsidRDefault="00432FCE" w:rsidP="00432FCE">
            <w:pPr>
              <w:pStyle w:val="BodyText"/>
              <w:spacing w:after="0" w:line="240" w:lineRule="exact"/>
              <w:ind w:right="-45"/>
              <w:jc w:val="both"/>
              <w:rPr>
                <w:rFonts w:ascii="CordiaUPC" w:hAnsi="CordiaUPC" w:cs="CordiaUPC"/>
                <w:sz w:val="26"/>
                <w:szCs w:val="26"/>
              </w:rPr>
            </w:pPr>
            <w:r w:rsidRPr="009E2363">
              <w:rPr>
                <w:rFonts w:ascii="CordiaUPC" w:hAnsi="CordiaUPC" w:cs="CordiaUPC" w:hint="cs"/>
                <w:sz w:val="26"/>
                <w:szCs w:val="26"/>
              </w:rPr>
              <w:t xml:space="preserve">Finance lease receivables </w:t>
            </w:r>
          </w:p>
        </w:tc>
        <w:tc>
          <w:tcPr>
            <w:tcW w:w="777" w:type="pct"/>
            <w:tcBorders>
              <w:bottom w:val="single" w:sz="4" w:space="0" w:color="auto"/>
            </w:tcBorders>
          </w:tcPr>
          <w:p w14:paraId="11AF0390" w14:textId="1B8E03D1" w:rsidR="00432FCE" w:rsidRPr="009E2363" w:rsidRDefault="00432FCE" w:rsidP="00432FCE">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358</w:t>
            </w:r>
          </w:p>
        </w:tc>
        <w:tc>
          <w:tcPr>
            <w:tcW w:w="127" w:type="pct"/>
          </w:tcPr>
          <w:p w14:paraId="0228556D" w14:textId="77777777" w:rsidR="00432FCE" w:rsidRPr="009E2363" w:rsidRDefault="00432FCE" w:rsidP="00432FCE">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6061ED38" w14:textId="32352A57" w:rsidR="00432FCE" w:rsidRPr="009E2363" w:rsidRDefault="00432FCE" w:rsidP="00432FCE">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288</w:t>
            </w:r>
          </w:p>
        </w:tc>
        <w:tc>
          <w:tcPr>
            <w:tcW w:w="129" w:type="pct"/>
          </w:tcPr>
          <w:p w14:paraId="27D66726" w14:textId="77777777" w:rsidR="00432FCE" w:rsidRPr="009E2363" w:rsidRDefault="00432FCE" w:rsidP="00432FCE">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673FD333" w14:textId="3CA61509" w:rsidR="00432FCE" w:rsidRPr="009E2363" w:rsidRDefault="00432FCE" w:rsidP="00432FCE">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169646CA"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1E265F25" w14:textId="4A81D468" w:rsidR="00432FCE" w:rsidRPr="009E2363" w:rsidRDefault="00432FCE" w:rsidP="00432FCE">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646</w:t>
            </w:r>
          </w:p>
        </w:tc>
      </w:tr>
      <w:tr w:rsidR="00432FCE" w:rsidRPr="009E2363" w14:paraId="459E56CF" w14:textId="77777777" w:rsidTr="00420FAE">
        <w:tc>
          <w:tcPr>
            <w:tcW w:w="1729" w:type="pct"/>
          </w:tcPr>
          <w:p w14:paraId="07BB20E0" w14:textId="77777777" w:rsidR="00432FCE" w:rsidRPr="009E2363" w:rsidRDefault="00432FCE" w:rsidP="00432FCE">
            <w:pPr>
              <w:pStyle w:val="BodyText"/>
              <w:spacing w:after="0" w:line="240" w:lineRule="exact"/>
              <w:ind w:right="-45"/>
              <w:jc w:val="both"/>
              <w:rPr>
                <w:rFonts w:ascii="CordiaUPC" w:hAnsi="CordiaUPC" w:cs="CordiaUPC"/>
                <w:i/>
                <w:iCs/>
                <w:sz w:val="26"/>
                <w:szCs w:val="26"/>
                <w:cs/>
                <w:lang w:bidi="th-TH"/>
              </w:rPr>
            </w:pPr>
            <w:r w:rsidRPr="009E2363">
              <w:rPr>
                <w:rFonts w:ascii="CordiaUPC" w:hAnsi="CordiaUPC" w:cs="CordiaUPC" w:hint="cs"/>
                <w:sz w:val="26"/>
                <w:szCs w:val="26"/>
              </w:rPr>
              <w:t>Total gross investment under</w:t>
            </w:r>
          </w:p>
        </w:tc>
        <w:tc>
          <w:tcPr>
            <w:tcW w:w="777" w:type="pct"/>
          </w:tcPr>
          <w:p w14:paraId="30E8D903" w14:textId="723FACF7" w:rsidR="00432FCE" w:rsidRPr="009E2363" w:rsidRDefault="00432FCE" w:rsidP="00432FCE">
            <w:pPr>
              <w:tabs>
                <w:tab w:val="decimal" w:pos="1138"/>
              </w:tabs>
              <w:spacing w:line="240" w:lineRule="exact"/>
              <w:ind w:right="-108"/>
              <w:rPr>
                <w:rFonts w:ascii="CordiaUPC" w:hAnsi="CordiaUPC" w:cs="CordiaUPC"/>
                <w:sz w:val="26"/>
                <w:szCs w:val="26"/>
                <w:lang w:val="en-US"/>
              </w:rPr>
            </w:pPr>
          </w:p>
        </w:tc>
        <w:tc>
          <w:tcPr>
            <w:tcW w:w="127" w:type="pct"/>
          </w:tcPr>
          <w:p w14:paraId="6FDA254C" w14:textId="77777777" w:rsidR="00432FCE" w:rsidRPr="009E2363" w:rsidRDefault="00432FCE" w:rsidP="00432FCE">
            <w:pPr>
              <w:spacing w:line="240" w:lineRule="exact"/>
              <w:jc w:val="right"/>
              <w:rPr>
                <w:rFonts w:ascii="CordiaUPC" w:hAnsi="CordiaUPC" w:cs="CordiaUPC"/>
                <w:sz w:val="26"/>
                <w:szCs w:val="26"/>
                <w:lang w:val="en-US"/>
              </w:rPr>
            </w:pPr>
          </w:p>
        </w:tc>
        <w:tc>
          <w:tcPr>
            <w:tcW w:w="720" w:type="pct"/>
          </w:tcPr>
          <w:p w14:paraId="1ED5D351" w14:textId="15C2A7C7" w:rsidR="00432FCE" w:rsidRPr="009E2363" w:rsidRDefault="00432FCE" w:rsidP="00432FCE">
            <w:pPr>
              <w:tabs>
                <w:tab w:val="decimal" w:pos="1104"/>
              </w:tabs>
              <w:spacing w:line="240" w:lineRule="exact"/>
              <w:ind w:left="-88" w:right="-111"/>
              <w:rPr>
                <w:rFonts w:ascii="CordiaUPC" w:hAnsi="CordiaUPC" w:cs="CordiaUPC"/>
                <w:sz w:val="26"/>
                <w:szCs w:val="26"/>
                <w:lang w:val="en-US"/>
              </w:rPr>
            </w:pPr>
          </w:p>
        </w:tc>
        <w:tc>
          <w:tcPr>
            <w:tcW w:w="129" w:type="pct"/>
          </w:tcPr>
          <w:p w14:paraId="0C1883E6" w14:textId="77777777" w:rsidR="00432FCE" w:rsidRPr="009E2363" w:rsidRDefault="00432FCE" w:rsidP="00432FCE">
            <w:pPr>
              <w:spacing w:line="240" w:lineRule="exact"/>
              <w:jc w:val="right"/>
              <w:rPr>
                <w:rFonts w:ascii="CordiaUPC" w:hAnsi="CordiaUPC" w:cs="CordiaUPC"/>
                <w:sz w:val="26"/>
                <w:szCs w:val="26"/>
                <w:lang w:val="en-US"/>
              </w:rPr>
            </w:pPr>
          </w:p>
        </w:tc>
        <w:tc>
          <w:tcPr>
            <w:tcW w:w="707" w:type="pct"/>
          </w:tcPr>
          <w:p w14:paraId="2388CE3F" w14:textId="45F2A718"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135" w:type="pct"/>
          </w:tcPr>
          <w:p w14:paraId="525D097F"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676" w:type="pct"/>
          </w:tcPr>
          <w:p w14:paraId="56423955" w14:textId="33606ABA" w:rsidR="00432FCE" w:rsidRPr="009E2363" w:rsidRDefault="00432FCE" w:rsidP="00432FCE">
            <w:pPr>
              <w:tabs>
                <w:tab w:val="decimal" w:pos="1059"/>
              </w:tabs>
              <w:spacing w:line="240" w:lineRule="exact"/>
              <w:ind w:right="-268"/>
              <w:rPr>
                <w:rFonts w:ascii="CordiaUPC" w:hAnsi="CordiaUPC" w:cs="CordiaUPC"/>
                <w:sz w:val="26"/>
                <w:szCs w:val="26"/>
                <w:lang w:val="en-US"/>
              </w:rPr>
            </w:pPr>
          </w:p>
        </w:tc>
      </w:tr>
      <w:tr w:rsidR="00432FCE" w:rsidRPr="009E2363" w14:paraId="6758C3E1" w14:textId="77777777" w:rsidTr="00420FAE">
        <w:tc>
          <w:tcPr>
            <w:tcW w:w="1729" w:type="pct"/>
          </w:tcPr>
          <w:p w14:paraId="66751060" w14:textId="77777777" w:rsidR="00432FCE" w:rsidRPr="009E2363" w:rsidRDefault="00432FCE" w:rsidP="00432FCE">
            <w:pPr>
              <w:pStyle w:val="BodyText"/>
              <w:spacing w:after="0" w:line="240" w:lineRule="exact"/>
              <w:ind w:right="-45"/>
              <w:jc w:val="both"/>
              <w:rPr>
                <w:rFonts w:ascii="CordiaUPC" w:hAnsi="CordiaUPC" w:cs="CordiaUPC"/>
                <w:sz w:val="26"/>
                <w:szCs w:val="26"/>
              </w:rPr>
            </w:pPr>
            <w:r w:rsidRPr="009E2363">
              <w:rPr>
                <w:rFonts w:ascii="CordiaUPC" w:hAnsi="CordiaUPC" w:cs="CordiaUPC" w:hint="cs"/>
                <w:i/>
                <w:iCs/>
                <w:sz w:val="26"/>
                <w:szCs w:val="26"/>
              </w:rPr>
              <w:t xml:space="preserve"> </w:t>
            </w:r>
            <w:r w:rsidRPr="009E2363">
              <w:rPr>
                <w:rFonts w:ascii="CordiaUPC" w:hAnsi="CordiaUPC" w:cs="CordiaUPC" w:hint="cs"/>
                <w:sz w:val="26"/>
                <w:szCs w:val="26"/>
              </w:rPr>
              <w:t xml:space="preserve">  hire purchase contracts</w:t>
            </w:r>
          </w:p>
        </w:tc>
        <w:tc>
          <w:tcPr>
            <w:tcW w:w="777" w:type="pct"/>
          </w:tcPr>
          <w:p w14:paraId="34021029" w14:textId="1A994EBC" w:rsidR="00432FCE" w:rsidRPr="009E2363" w:rsidRDefault="00432FCE" w:rsidP="00432FCE">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124,737</w:t>
            </w:r>
          </w:p>
        </w:tc>
        <w:tc>
          <w:tcPr>
            <w:tcW w:w="127" w:type="pct"/>
          </w:tcPr>
          <w:p w14:paraId="4E32D434" w14:textId="77777777" w:rsidR="00432FCE" w:rsidRPr="009E2363" w:rsidRDefault="00432FCE" w:rsidP="00432FCE">
            <w:pPr>
              <w:spacing w:line="240" w:lineRule="exact"/>
              <w:jc w:val="right"/>
              <w:rPr>
                <w:rFonts w:ascii="CordiaUPC" w:hAnsi="CordiaUPC" w:cs="CordiaUPC"/>
                <w:sz w:val="26"/>
                <w:szCs w:val="26"/>
                <w:lang w:val="en-US"/>
              </w:rPr>
            </w:pPr>
          </w:p>
        </w:tc>
        <w:tc>
          <w:tcPr>
            <w:tcW w:w="720" w:type="pct"/>
          </w:tcPr>
          <w:p w14:paraId="0F03AA88" w14:textId="066E4416" w:rsidR="00432FCE" w:rsidRPr="009E2363" w:rsidRDefault="00432FCE" w:rsidP="00432FCE">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307,562</w:t>
            </w:r>
          </w:p>
        </w:tc>
        <w:tc>
          <w:tcPr>
            <w:tcW w:w="129" w:type="pct"/>
          </w:tcPr>
          <w:p w14:paraId="1AB1DC81" w14:textId="77777777" w:rsidR="00432FCE" w:rsidRPr="009E2363" w:rsidRDefault="00432FCE" w:rsidP="00432FCE">
            <w:pPr>
              <w:spacing w:line="240" w:lineRule="exact"/>
              <w:jc w:val="right"/>
              <w:rPr>
                <w:rFonts w:ascii="CordiaUPC" w:hAnsi="CordiaUPC" w:cs="CordiaUPC"/>
                <w:sz w:val="26"/>
                <w:szCs w:val="26"/>
                <w:lang w:val="en-US"/>
              </w:rPr>
            </w:pPr>
          </w:p>
        </w:tc>
        <w:tc>
          <w:tcPr>
            <w:tcW w:w="707" w:type="pct"/>
          </w:tcPr>
          <w:p w14:paraId="34650413" w14:textId="4F36C5E6" w:rsidR="00432FCE" w:rsidRPr="009E2363" w:rsidRDefault="00432FCE" w:rsidP="00432FCE">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32,202</w:t>
            </w:r>
          </w:p>
        </w:tc>
        <w:tc>
          <w:tcPr>
            <w:tcW w:w="135" w:type="pct"/>
          </w:tcPr>
          <w:p w14:paraId="225A241F"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676" w:type="pct"/>
          </w:tcPr>
          <w:p w14:paraId="77287D38" w14:textId="0352F475" w:rsidR="00432FCE" w:rsidRPr="009E2363" w:rsidRDefault="00432FCE" w:rsidP="00432FCE">
            <w:pPr>
              <w:tabs>
                <w:tab w:val="decimal" w:pos="1059"/>
              </w:tabs>
              <w:spacing w:line="240" w:lineRule="exact"/>
              <w:ind w:left="-93" w:right="-268"/>
              <w:rPr>
                <w:rFonts w:ascii="CordiaUPC" w:hAnsi="CordiaUPC" w:cs="CordiaUPC"/>
                <w:sz w:val="26"/>
                <w:szCs w:val="26"/>
                <w:cs/>
                <w:lang w:val="en-US" w:bidi="th-TH"/>
              </w:rPr>
            </w:pPr>
            <w:r>
              <w:rPr>
                <w:rFonts w:ascii="CordiaUPC" w:eastAsia="Times New Roman" w:hAnsi="CordiaUPC" w:cs="CordiaUPC"/>
                <w:sz w:val="26"/>
                <w:szCs w:val="26"/>
              </w:rPr>
              <w:t>464,501</w:t>
            </w:r>
          </w:p>
        </w:tc>
      </w:tr>
      <w:tr w:rsidR="00432FCE" w:rsidRPr="009E2363" w14:paraId="46BB8274" w14:textId="77777777" w:rsidTr="00420FAE">
        <w:tc>
          <w:tcPr>
            <w:tcW w:w="1729" w:type="pct"/>
          </w:tcPr>
          <w:p w14:paraId="535F765D" w14:textId="77777777" w:rsidR="00432FCE" w:rsidRPr="009E2363" w:rsidRDefault="00432FCE" w:rsidP="00432FCE">
            <w:pPr>
              <w:pStyle w:val="BodyText"/>
              <w:spacing w:after="0" w:line="240" w:lineRule="exact"/>
              <w:ind w:right="-45"/>
              <w:jc w:val="both"/>
              <w:rPr>
                <w:rFonts w:ascii="CordiaUPC" w:hAnsi="CordiaUPC" w:cs="CordiaUPC"/>
                <w:sz w:val="26"/>
                <w:szCs w:val="26"/>
              </w:rPr>
            </w:pPr>
            <w:r w:rsidRPr="009E2363">
              <w:rPr>
                <w:rFonts w:ascii="CordiaUPC" w:hAnsi="CordiaUPC" w:cs="CordiaUPC" w:hint="cs"/>
                <w:i/>
                <w:iCs/>
                <w:sz w:val="26"/>
                <w:szCs w:val="26"/>
              </w:rPr>
              <w:t>Less</w:t>
            </w:r>
            <w:r w:rsidRPr="009E2363">
              <w:rPr>
                <w:rFonts w:ascii="CordiaUPC" w:hAnsi="CordiaUPC" w:cs="CordiaUPC" w:hint="cs"/>
                <w:sz w:val="26"/>
                <w:szCs w:val="26"/>
              </w:rPr>
              <w:t xml:space="preserve"> unearned interest income</w:t>
            </w:r>
          </w:p>
        </w:tc>
        <w:tc>
          <w:tcPr>
            <w:tcW w:w="777" w:type="pct"/>
          </w:tcPr>
          <w:p w14:paraId="104CAFA5" w14:textId="77777777" w:rsidR="00432FCE" w:rsidRPr="009E2363" w:rsidRDefault="00432FCE" w:rsidP="00432FCE">
            <w:pPr>
              <w:tabs>
                <w:tab w:val="decimal" w:pos="1138"/>
              </w:tabs>
              <w:spacing w:line="240" w:lineRule="exact"/>
              <w:ind w:right="-108"/>
              <w:rPr>
                <w:rFonts w:ascii="CordiaUPC" w:hAnsi="CordiaUPC" w:cs="CordiaUPC"/>
                <w:sz w:val="26"/>
                <w:szCs w:val="26"/>
                <w:lang w:val="en-US"/>
              </w:rPr>
            </w:pPr>
          </w:p>
        </w:tc>
        <w:tc>
          <w:tcPr>
            <w:tcW w:w="127" w:type="pct"/>
          </w:tcPr>
          <w:p w14:paraId="68FB08F5" w14:textId="77777777" w:rsidR="00432FCE" w:rsidRPr="009E2363" w:rsidRDefault="00432FCE" w:rsidP="00432FCE">
            <w:pPr>
              <w:spacing w:line="240" w:lineRule="exact"/>
              <w:jc w:val="right"/>
              <w:rPr>
                <w:rFonts w:ascii="CordiaUPC" w:hAnsi="CordiaUPC" w:cs="CordiaUPC"/>
                <w:sz w:val="26"/>
                <w:szCs w:val="26"/>
                <w:lang w:val="en-US"/>
              </w:rPr>
            </w:pPr>
          </w:p>
        </w:tc>
        <w:tc>
          <w:tcPr>
            <w:tcW w:w="720" w:type="pct"/>
          </w:tcPr>
          <w:p w14:paraId="01938BCE" w14:textId="77777777" w:rsidR="00432FCE" w:rsidRPr="009E2363" w:rsidRDefault="00432FCE" w:rsidP="00432FCE">
            <w:pPr>
              <w:tabs>
                <w:tab w:val="decimal" w:pos="1104"/>
              </w:tabs>
              <w:spacing w:line="240" w:lineRule="exact"/>
              <w:ind w:left="-88" w:right="-111"/>
              <w:rPr>
                <w:rFonts w:ascii="CordiaUPC" w:hAnsi="CordiaUPC" w:cs="CordiaUPC"/>
                <w:sz w:val="26"/>
                <w:szCs w:val="26"/>
                <w:lang w:val="en-US"/>
              </w:rPr>
            </w:pPr>
          </w:p>
        </w:tc>
        <w:tc>
          <w:tcPr>
            <w:tcW w:w="129" w:type="pct"/>
          </w:tcPr>
          <w:p w14:paraId="1467076D" w14:textId="77777777" w:rsidR="00432FCE" w:rsidRPr="009E2363" w:rsidRDefault="00432FCE" w:rsidP="00432FCE">
            <w:pPr>
              <w:spacing w:line="240" w:lineRule="exact"/>
              <w:jc w:val="right"/>
              <w:rPr>
                <w:rFonts w:ascii="CordiaUPC" w:hAnsi="CordiaUPC" w:cs="CordiaUPC"/>
                <w:sz w:val="26"/>
                <w:szCs w:val="26"/>
                <w:lang w:val="en-US"/>
              </w:rPr>
            </w:pPr>
          </w:p>
        </w:tc>
        <w:tc>
          <w:tcPr>
            <w:tcW w:w="707" w:type="pct"/>
          </w:tcPr>
          <w:p w14:paraId="4F948CCE"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135" w:type="pct"/>
          </w:tcPr>
          <w:p w14:paraId="10EAA6A0"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676" w:type="pct"/>
          </w:tcPr>
          <w:p w14:paraId="1506F396" w14:textId="23382294" w:rsidR="00432FCE" w:rsidRPr="009E2363" w:rsidRDefault="00432FCE" w:rsidP="00432FCE">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(60,399)</w:t>
            </w:r>
          </w:p>
        </w:tc>
      </w:tr>
      <w:tr w:rsidR="00432FCE" w:rsidRPr="009E2363" w14:paraId="344D776B" w14:textId="77777777" w:rsidTr="00420FAE">
        <w:tc>
          <w:tcPr>
            <w:tcW w:w="1729" w:type="pct"/>
          </w:tcPr>
          <w:p w14:paraId="2288887D" w14:textId="77777777" w:rsidR="00432FCE" w:rsidRPr="009E2363" w:rsidRDefault="00432FCE" w:rsidP="00432FCE">
            <w:pPr>
              <w:pStyle w:val="BodyText"/>
              <w:spacing w:after="0" w:line="240" w:lineRule="exact"/>
              <w:ind w:right="-45"/>
              <w:jc w:val="both"/>
              <w:rPr>
                <w:rFonts w:ascii="CordiaUPC" w:hAnsi="CordiaUPC" w:cs="CordiaUPC"/>
                <w:b/>
                <w:bCs/>
                <w:sz w:val="26"/>
                <w:szCs w:val="26"/>
              </w:rPr>
            </w:pPr>
            <w:r w:rsidRPr="009E2363">
              <w:rPr>
                <w:rFonts w:ascii="CordiaUPC" w:hAnsi="CordiaUPC" w:cs="CordiaUPC" w:hint="cs"/>
                <w:b/>
                <w:bCs/>
                <w:sz w:val="26"/>
                <w:szCs w:val="26"/>
              </w:rPr>
              <w:t xml:space="preserve">Present value of minimum lease </w:t>
            </w:r>
          </w:p>
        </w:tc>
        <w:tc>
          <w:tcPr>
            <w:tcW w:w="777" w:type="pct"/>
          </w:tcPr>
          <w:p w14:paraId="6AE8EFE9" w14:textId="77777777" w:rsidR="00432FCE" w:rsidRPr="009E2363" w:rsidRDefault="00432FCE" w:rsidP="00432FCE">
            <w:pPr>
              <w:tabs>
                <w:tab w:val="decimal" w:pos="1138"/>
              </w:tabs>
              <w:spacing w:line="240" w:lineRule="exact"/>
              <w:ind w:right="-108"/>
              <w:rPr>
                <w:rFonts w:ascii="CordiaUPC" w:hAnsi="CordiaUPC" w:cs="CordiaUPC"/>
                <w:sz w:val="26"/>
                <w:szCs w:val="26"/>
                <w:lang w:val="en-US"/>
              </w:rPr>
            </w:pPr>
          </w:p>
        </w:tc>
        <w:tc>
          <w:tcPr>
            <w:tcW w:w="127" w:type="pct"/>
          </w:tcPr>
          <w:p w14:paraId="0548A8F2" w14:textId="77777777" w:rsidR="00432FCE" w:rsidRPr="009E2363" w:rsidRDefault="00432FCE" w:rsidP="00432FCE">
            <w:pPr>
              <w:spacing w:line="240" w:lineRule="exact"/>
              <w:jc w:val="right"/>
              <w:rPr>
                <w:rFonts w:ascii="CordiaUPC" w:hAnsi="CordiaUPC" w:cs="CordiaUPC"/>
                <w:sz w:val="26"/>
                <w:szCs w:val="26"/>
                <w:lang w:val="en-US"/>
              </w:rPr>
            </w:pPr>
          </w:p>
        </w:tc>
        <w:tc>
          <w:tcPr>
            <w:tcW w:w="720" w:type="pct"/>
          </w:tcPr>
          <w:p w14:paraId="4F860396" w14:textId="77777777" w:rsidR="00432FCE" w:rsidRPr="009E2363" w:rsidRDefault="00432FCE" w:rsidP="00432FCE">
            <w:pPr>
              <w:tabs>
                <w:tab w:val="decimal" w:pos="1104"/>
              </w:tabs>
              <w:spacing w:line="240" w:lineRule="exact"/>
              <w:ind w:left="-88" w:right="-111"/>
              <w:rPr>
                <w:rFonts w:ascii="CordiaUPC" w:hAnsi="CordiaUPC" w:cs="CordiaUPC"/>
                <w:sz w:val="26"/>
                <w:szCs w:val="26"/>
                <w:lang w:val="en-US"/>
              </w:rPr>
            </w:pPr>
          </w:p>
        </w:tc>
        <w:tc>
          <w:tcPr>
            <w:tcW w:w="129" w:type="pct"/>
          </w:tcPr>
          <w:p w14:paraId="634469C2" w14:textId="77777777" w:rsidR="00432FCE" w:rsidRPr="009E2363" w:rsidRDefault="00432FCE" w:rsidP="00432FCE">
            <w:pPr>
              <w:spacing w:line="240" w:lineRule="exact"/>
              <w:jc w:val="right"/>
              <w:rPr>
                <w:rFonts w:ascii="CordiaUPC" w:hAnsi="CordiaUPC" w:cs="CordiaUPC"/>
                <w:sz w:val="26"/>
                <w:szCs w:val="26"/>
                <w:lang w:val="en-US"/>
              </w:rPr>
            </w:pPr>
          </w:p>
        </w:tc>
        <w:tc>
          <w:tcPr>
            <w:tcW w:w="707" w:type="pct"/>
          </w:tcPr>
          <w:p w14:paraId="529A1044"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135" w:type="pct"/>
          </w:tcPr>
          <w:p w14:paraId="7B6EE3E8"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682A2800"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r>
      <w:tr w:rsidR="00432FCE" w:rsidRPr="009E2363" w14:paraId="75C1CB92" w14:textId="77777777" w:rsidTr="00420FAE">
        <w:tc>
          <w:tcPr>
            <w:tcW w:w="1729" w:type="pct"/>
          </w:tcPr>
          <w:p w14:paraId="1AEB2189" w14:textId="77777777" w:rsidR="00432FCE" w:rsidRPr="009E2363" w:rsidRDefault="00432FCE" w:rsidP="00432FCE">
            <w:pPr>
              <w:pStyle w:val="BodyText"/>
              <w:spacing w:after="0" w:line="240" w:lineRule="exact"/>
              <w:ind w:right="-45"/>
              <w:jc w:val="both"/>
              <w:rPr>
                <w:rFonts w:ascii="CordiaUPC" w:hAnsi="CordiaUPC" w:cs="CordiaUPC"/>
                <w:b/>
                <w:bCs/>
                <w:sz w:val="26"/>
                <w:szCs w:val="26"/>
                <w:cs/>
                <w:lang w:bidi="th-TH"/>
              </w:rPr>
            </w:pPr>
            <w:r w:rsidRPr="009E2363">
              <w:rPr>
                <w:rFonts w:ascii="CordiaUPC" w:hAnsi="CordiaUPC" w:cs="CordiaUPC" w:hint="cs"/>
                <w:b/>
                <w:bCs/>
                <w:sz w:val="26"/>
                <w:szCs w:val="26"/>
              </w:rPr>
              <w:t xml:space="preserve">   payment receivables</w:t>
            </w:r>
          </w:p>
        </w:tc>
        <w:tc>
          <w:tcPr>
            <w:tcW w:w="777" w:type="pct"/>
          </w:tcPr>
          <w:p w14:paraId="49723A31" w14:textId="77777777" w:rsidR="00432FCE" w:rsidRPr="009E2363" w:rsidRDefault="00432FCE" w:rsidP="00432FCE">
            <w:pPr>
              <w:tabs>
                <w:tab w:val="decimal" w:pos="1138"/>
              </w:tabs>
              <w:spacing w:line="240" w:lineRule="exact"/>
              <w:ind w:right="-108"/>
              <w:rPr>
                <w:rFonts w:ascii="CordiaUPC" w:eastAsia="Times New Roman" w:hAnsi="CordiaUPC" w:cs="CordiaUPC"/>
                <w:b/>
                <w:bCs/>
                <w:sz w:val="26"/>
                <w:szCs w:val="26"/>
              </w:rPr>
            </w:pPr>
          </w:p>
        </w:tc>
        <w:tc>
          <w:tcPr>
            <w:tcW w:w="127" w:type="pct"/>
          </w:tcPr>
          <w:p w14:paraId="3E2F5732" w14:textId="77777777" w:rsidR="00432FCE" w:rsidRPr="009E2363" w:rsidRDefault="00432FCE" w:rsidP="00432FCE">
            <w:pPr>
              <w:spacing w:line="240" w:lineRule="exact"/>
              <w:jc w:val="right"/>
              <w:rPr>
                <w:rFonts w:ascii="CordiaUPC" w:eastAsia="Times New Roman" w:hAnsi="CordiaUPC" w:cs="CordiaUPC"/>
                <w:b/>
                <w:bCs/>
                <w:sz w:val="26"/>
                <w:szCs w:val="26"/>
              </w:rPr>
            </w:pPr>
          </w:p>
        </w:tc>
        <w:tc>
          <w:tcPr>
            <w:tcW w:w="720" w:type="pct"/>
          </w:tcPr>
          <w:p w14:paraId="3930FA7F" w14:textId="77777777" w:rsidR="00432FCE" w:rsidRPr="009E2363" w:rsidRDefault="00432FCE" w:rsidP="00432FCE">
            <w:pPr>
              <w:tabs>
                <w:tab w:val="decimal" w:pos="1104"/>
              </w:tabs>
              <w:spacing w:line="240" w:lineRule="exact"/>
              <w:ind w:left="-88" w:right="-111"/>
              <w:rPr>
                <w:rFonts w:ascii="CordiaUPC" w:eastAsia="Times New Roman" w:hAnsi="CordiaUPC" w:cs="CordiaUPC"/>
                <w:b/>
                <w:bCs/>
                <w:sz w:val="26"/>
                <w:szCs w:val="26"/>
              </w:rPr>
            </w:pPr>
          </w:p>
        </w:tc>
        <w:tc>
          <w:tcPr>
            <w:tcW w:w="129" w:type="pct"/>
          </w:tcPr>
          <w:p w14:paraId="2706B21B" w14:textId="77777777" w:rsidR="00432FCE" w:rsidRPr="009E2363" w:rsidRDefault="00432FCE" w:rsidP="00432FCE">
            <w:pPr>
              <w:spacing w:line="240" w:lineRule="exact"/>
              <w:jc w:val="right"/>
              <w:rPr>
                <w:rFonts w:ascii="CordiaUPC" w:eastAsia="Times New Roman" w:hAnsi="CordiaUPC" w:cs="CordiaUPC"/>
                <w:b/>
                <w:bCs/>
                <w:sz w:val="26"/>
                <w:szCs w:val="26"/>
              </w:rPr>
            </w:pPr>
          </w:p>
        </w:tc>
        <w:tc>
          <w:tcPr>
            <w:tcW w:w="707" w:type="pct"/>
          </w:tcPr>
          <w:p w14:paraId="46EB72BA" w14:textId="77777777" w:rsidR="00432FCE" w:rsidRPr="009E2363" w:rsidRDefault="00432FCE" w:rsidP="00432FCE">
            <w:pPr>
              <w:tabs>
                <w:tab w:val="decimal" w:pos="1059"/>
              </w:tabs>
              <w:spacing w:line="240" w:lineRule="exact"/>
              <w:ind w:left="-93" w:right="-268"/>
              <w:rPr>
                <w:rFonts w:ascii="CordiaUPC" w:eastAsia="Times New Roman" w:hAnsi="CordiaUPC" w:cs="CordiaUPC"/>
                <w:b/>
                <w:bCs/>
                <w:sz w:val="26"/>
                <w:szCs w:val="26"/>
              </w:rPr>
            </w:pPr>
          </w:p>
        </w:tc>
        <w:tc>
          <w:tcPr>
            <w:tcW w:w="135" w:type="pct"/>
          </w:tcPr>
          <w:p w14:paraId="519D16E5" w14:textId="77777777" w:rsidR="00432FCE" w:rsidRPr="009E2363" w:rsidRDefault="00432FCE" w:rsidP="00432FCE">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12843A6B" w14:textId="3B93522C" w:rsidR="00432FCE" w:rsidRPr="00432FCE" w:rsidRDefault="00432FCE" w:rsidP="00432FCE">
            <w:pPr>
              <w:tabs>
                <w:tab w:val="decimal" w:pos="1059"/>
              </w:tabs>
              <w:spacing w:line="240" w:lineRule="exact"/>
              <w:ind w:left="-93" w:right="-268"/>
              <w:rPr>
                <w:rFonts w:ascii="CordiaUPC" w:eastAsia="Times New Roman" w:hAnsi="CordiaUPC" w:cs="CordiaUPC"/>
                <w:b/>
                <w:bCs/>
                <w:sz w:val="26"/>
                <w:szCs w:val="26"/>
              </w:rPr>
            </w:pPr>
            <w:r w:rsidRPr="00432FCE">
              <w:rPr>
                <w:rFonts w:ascii="CordiaUPC" w:eastAsia="Times New Roman" w:hAnsi="CordiaUPC" w:cs="CordiaUPC"/>
                <w:b/>
                <w:bCs/>
                <w:sz w:val="26"/>
                <w:szCs w:val="26"/>
              </w:rPr>
              <w:t>404,102</w:t>
            </w:r>
          </w:p>
        </w:tc>
      </w:tr>
      <w:tr w:rsidR="00432FCE" w:rsidRPr="009E2363" w14:paraId="4E231BDA" w14:textId="77777777" w:rsidTr="00420FAE">
        <w:tc>
          <w:tcPr>
            <w:tcW w:w="1729" w:type="pct"/>
          </w:tcPr>
          <w:p w14:paraId="26ABA2CA" w14:textId="77777777" w:rsidR="00432FCE" w:rsidRPr="009E2363" w:rsidRDefault="00432FCE" w:rsidP="00432FCE">
            <w:pPr>
              <w:pStyle w:val="BodyText"/>
              <w:spacing w:after="0" w:line="240" w:lineRule="exact"/>
              <w:ind w:right="-45"/>
              <w:jc w:val="both"/>
              <w:rPr>
                <w:rFonts w:ascii="CordiaUPC" w:hAnsi="CordiaUPC" w:cs="CordiaUPC"/>
                <w:spacing w:val="-2"/>
                <w:sz w:val="26"/>
                <w:szCs w:val="26"/>
              </w:rPr>
            </w:pPr>
            <w:r w:rsidRPr="009E2363">
              <w:rPr>
                <w:rFonts w:ascii="CordiaUPC" w:hAnsi="CordiaUPC" w:cs="CordiaUPC" w:hint="cs"/>
                <w:i/>
                <w:iCs/>
                <w:spacing w:val="-2"/>
                <w:sz w:val="26"/>
                <w:szCs w:val="26"/>
              </w:rPr>
              <w:t>Less</w:t>
            </w:r>
            <w:r w:rsidRPr="009E2363">
              <w:rPr>
                <w:rFonts w:ascii="CordiaUPC" w:hAnsi="CordiaUPC" w:cs="CordiaUPC" w:hint="cs"/>
                <w:spacing w:val="-2"/>
                <w:sz w:val="26"/>
                <w:szCs w:val="26"/>
              </w:rPr>
              <w:t xml:space="preserve"> allowance for expected credit loss</w:t>
            </w:r>
          </w:p>
        </w:tc>
        <w:tc>
          <w:tcPr>
            <w:tcW w:w="777" w:type="pct"/>
          </w:tcPr>
          <w:p w14:paraId="2190F7E0" w14:textId="77777777" w:rsidR="00432FCE" w:rsidRPr="009E2363" w:rsidRDefault="00432FCE" w:rsidP="00432FCE">
            <w:pPr>
              <w:tabs>
                <w:tab w:val="decimal" w:pos="1138"/>
              </w:tabs>
              <w:spacing w:line="240" w:lineRule="exact"/>
              <w:ind w:right="-108"/>
              <w:rPr>
                <w:rFonts w:ascii="CordiaUPC" w:hAnsi="CordiaUPC" w:cs="CordiaUPC"/>
                <w:sz w:val="26"/>
                <w:szCs w:val="26"/>
                <w:lang w:val="en-US"/>
              </w:rPr>
            </w:pPr>
          </w:p>
        </w:tc>
        <w:tc>
          <w:tcPr>
            <w:tcW w:w="127" w:type="pct"/>
          </w:tcPr>
          <w:p w14:paraId="518213B5" w14:textId="77777777" w:rsidR="00432FCE" w:rsidRPr="009E2363" w:rsidRDefault="00432FCE" w:rsidP="00432FCE">
            <w:pPr>
              <w:spacing w:line="240" w:lineRule="exact"/>
              <w:jc w:val="right"/>
              <w:rPr>
                <w:rFonts w:ascii="CordiaUPC" w:hAnsi="CordiaUPC" w:cs="CordiaUPC"/>
                <w:sz w:val="26"/>
                <w:szCs w:val="26"/>
                <w:lang w:val="en-US"/>
              </w:rPr>
            </w:pPr>
          </w:p>
        </w:tc>
        <w:tc>
          <w:tcPr>
            <w:tcW w:w="720" w:type="pct"/>
          </w:tcPr>
          <w:p w14:paraId="063ADD9A" w14:textId="77777777" w:rsidR="00432FCE" w:rsidRPr="009E2363" w:rsidRDefault="00432FCE" w:rsidP="00432FCE">
            <w:pPr>
              <w:tabs>
                <w:tab w:val="decimal" w:pos="1104"/>
              </w:tabs>
              <w:spacing w:line="240" w:lineRule="exact"/>
              <w:ind w:left="-88" w:right="-111"/>
              <w:rPr>
                <w:rFonts w:ascii="CordiaUPC" w:hAnsi="CordiaUPC" w:cs="CordiaUPC"/>
                <w:sz w:val="26"/>
                <w:szCs w:val="26"/>
                <w:lang w:val="en-US"/>
              </w:rPr>
            </w:pPr>
          </w:p>
        </w:tc>
        <w:tc>
          <w:tcPr>
            <w:tcW w:w="129" w:type="pct"/>
          </w:tcPr>
          <w:p w14:paraId="1B53FE11" w14:textId="77777777" w:rsidR="00432FCE" w:rsidRPr="009E2363" w:rsidRDefault="00432FCE" w:rsidP="00432FCE">
            <w:pPr>
              <w:spacing w:line="240" w:lineRule="exact"/>
              <w:jc w:val="right"/>
              <w:rPr>
                <w:rFonts w:ascii="CordiaUPC" w:hAnsi="CordiaUPC" w:cs="CordiaUPC"/>
                <w:sz w:val="26"/>
                <w:szCs w:val="26"/>
                <w:lang w:val="en-US"/>
              </w:rPr>
            </w:pPr>
          </w:p>
        </w:tc>
        <w:tc>
          <w:tcPr>
            <w:tcW w:w="707" w:type="pct"/>
          </w:tcPr>
          <w:p w14:paraId="00469098"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135" w:type="pct"/>
          </w:tcPr>
          <w:p w14:paraId="2E25D676"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7CA12C08" w14:textId="1DC423A0" w:rsidR="00432FCE" w:rsidRPr="009E2363" w:rsidRDefault="00432FCE" w:rsidP="00432FCE">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(16,735)</w:t>
            </w:r>
          </w:p>
        </w:tc>
      </w:tr>
      <w:tr w:rsidR="00432FCE" w:rsidRPr="009E2363" w14:paraId="018A7AC4" w14:textId="77777777" w:rsidTr="00420FAE">
        <w:tc>
          <w:tcPr>
            <w:tcW w:w="1729" w:type="pct"/>
          </w:tcPr>
          <w:p w14:paraId="33F0583B" w14:textId="77777777" w:rsidR="00432FCE" w:rsidRPr="009E2363" w:rsidRDefault="00432FCE" w:rsidP="00432FCE">
            <w:pPr>
              <w:pStyle w:val="BodyText"/>
              <w:spacing w:after="0" w:line="240" w:lineRule="exact"/>
              <w:ind w:right="-45"/>
              <w:jc w:val="both"/>
              <w:rPr>
                <w:rFonts w:ascii="CordiaUPC" w:hAnsi="CordiaUPC" w:cs="CordiaUPC"/>
                <w:b/>
                <w:bCs/>
                <w:sz w:val="26"/>
                <w:szCs w:val="26"/>
                <w:cs/>
              </w:rPr>
            </w:pPr>
            <w:r w:rsidRPr="009E2363">
              <w:rPr>
                <w:rFonts w:ascii="CordiaUPC" w:hAnsi="CordiaUPC" w:cs="CordiaUPC" w:hint="cs"/>
                <w:b/>
                <w:bCs/>
                <w:sz w:val="26"/>
                <w:szCs w:val="26"/>
              </w:rPr>
              <w:t>Lease receivables, net</w:t>
            </w:r>
          </w:p>
        </w:tc>
        <w:tc>
          <w:tcPr>
            <w:tcW w:w="777" w:type="pct"/>
          </w:tcPr>
          <w:p w14:paraId="2675A7B3" w14:textId="77777777" w:rsidR="00432FCE" w:rsidRPr="009E2363" w:rsidRDefault="00432FCE" w:rsidP="00432FCE">
            <w:pPr>
              <w:tabs>
                <w:tab w:val="decimal" w:pos="1138"/>
              </w:tabs>
              <w:spacing w:line="240" w:lineRule="exact"/>
              <w:ind w:right="-108"/>
              <w:rPr>
                <w:rFonts w:ascii="CordiaUPC" w:hAnsi="CordiaUPC" w:cs="CordiaUPC"/>
                <w:sz w:val="26"/>
                <w:szCs w:val="26"/>
                <w:lang w:val="en-US"/>
              </w:rPr>
            </w:pPr>
          </w:p>
        </w:tc>
        <w:tc>
          <w:tcPr>
            <w:tcW w:w="127" w:type="pct"/>
          </w:tcPr>
          <w:p w14:paraId="0AAF56D2" w14:textId="77777777" w:rsidR="00432FCE" w:rsidRPr="009E2363" w:rsidRDefault="00432FCE" w:rsidP="00432FCE">
            <w:pPr>
              <w:spacing w:line="240" w:lineRule="exact"/>
              <w:jc w:val="right"/>
              <w:rPr>
                <w:rFonts w:ascii="CordiaUPC" w:hAnsi="CordiaUPC" w:cs="CordiaUPC"/>
                <w:sz w:val="26"/>
                <w:szCs w:val="26"/>
                <w:lang w:val="en-US"/>
              </w:rPr>
            </w:pPr>
          </w:p>
        </w:tc>
        <w:tc>
          <w:tcPr>
            <w:tcW w:w="720" w:type="pct"/>
          </w:tcPr>
          <w:p w14:paraId="03A27323" w14:textId="77777777" w:rsidR="00432FCE" w:rsidRPr="009E2363" w:rsidRDefault="00432FCE" w:rsidP="00432FCE">
            <w:pPr>
              <w:tabs>
                <w:tab w:val="decimal" w:pos="1104"/>
              </w:tabs>
              <w:spacing w:line="240" w:lineRule="exact"/>
              <w:ind w:left="-88" w:right="-111"/>
              <w:rPr>
                <w:rFonts w:ascii="CordiaUPC" w:hAnsi="CordiaUPC" w:cs="CordiaUPC"/>
                <w:sz w:val="26"/>
                <w:szCs w:val="26"/>
                <w:lang w:val="en-US"/>
              </w:rPr>
            </w:pPr>
          </w:p>
        </w:tc>
        <w:tc>
          <w:tcPr>
            <w:tcW w:w="129" w:type="pct"/>
          </w:tcPr>
          <w:p w14:paraId="0A27A5B6" w14:textId="77777777" w:rsidR="00432FCE" w:rsidRPr="009E2363" w:rsidRDefault="00432FCE" w:rsidP="00432FCE">
            <w:pPr>
              <w:spacing w:line="240" w:lineRule="exact"/>
              <w:jc w:val="right"/>
              <w:rPr>
                <w:rFonts w:ascii="CordiaUPC" w:hAnsi="CordiaUPC" w:cs="CordiaUPC"/>
                <w:sz w:val="26"/>
                <w:szCs w:val="26"/>
                <w:lang w:val="en-US"/>
              </w:rPr>
            </w:pPr>
          </w:p>
        </w:tc>
        <w:tc>
          <w:tcPr>
            <w:tcW w:w="707" w:type="pct"/>
          </w:tcPr>
          <w:p w14:paraId="2E0D0019"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135" w:type="pct"/>
          </w:tcPr>
          <w:p w14:paraId="43C995C6" w14:textId="77777777" w:rsidR="00432FCE" w:rsidRPr="009E2363" w:rsidRDefault="00432FCE" w:rsidP="00432FCE">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2783ACD7" w14:textId="0897691A" w:rsidR="00432FCE" w:rsidRPr="009E2363" w:rsidRDefault="00432FCE" w:rsidP="00432FCE">
            <w:pPr>
              <w:tabs>
                <w:tab w:val="decimal" w:pos="1059"/>
              </w:tabs>
              <w:spacing w:line="24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387,367</w:t>
            </w:r>
          </w:p>
        </w:tc>
      </w:tr>
    </w:tbl>
    <w:p w14:paraId="38946FB2" w14:textId="77777777" w:rsidR="00B05DAD" w:rsidRPr="009E2363" w:rsidRDefault="00B05DAD" w:rsidP="00B05DAD">
      <w:pPr>
        <w:spacing w:line="240" w:lineRule="atLeast"/>
        <w:ind w:left="547" w:right="-43"/>
        <w:jc w:val="both"/>
        <w:rPr>
          <w:rFonts w:ascii="CordiaUPC" w:eastAsia="Angsana New" w:hAnsi="CordiaUPC" w:cs="CordiaUPC"/>
          <w:sz w:val="16"/>
          <w:szCs w:val="16"/>
          <w:lang w:val="en-US"/>
        </w:rPr>
      </w:pPr>
    </w:p>
    <w:tbl>
      <w:tblPr>
        <w:tblW w:w="9375" w:type="dxa"/>
        <w:tblInd w:w="534"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B05DAD" w:rsidRPr="009E2363" w14:paraId="69AEFD04" w14:textId="77777777" w:rsidTr="00420FAE">
        <w:tc>
          <w:tcPr>
            <w:tcW w:w="1729" w:type="pct"/>
          </w:tcPr>
          <w:p w14:paraId="318DC5E0"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lang w:bidi="th-TH"/>
              </w:rPr>
            </w:pPr>
          </w:p>
        </w:tc>
        <w:tc>
          <w:tcPr>
            <w:tcW w:w="3271" w:type="pct"/>
            <w:gridSpan w:val="7"/>
          </w:tcPr>
          <w:p w14:paraId="26ECE8E2" w14:textId="77777777" w:rsidR="00B05DAD" w:rsidRPr="009E2363" w:rsidRDefault="00B05DAD" w:rsidP="00A47089">
            <w:pPr>
              <w:pStyle w:val="BodyText"/>
              <w:spacing w:after="0" w:line="240" w:lineRule="exact"/>
              <w:ind w:left="-113" w:right="-72"/>
              <w:jc w:val="center"/>
              <w:rPr>
                <w:rFonts w:ascii="CordiaUPC" w:hAnsi="CordiaUPC" w:cs="CordiaUPC"/>
                <w:b/>
                <w:bCs/>
                <w:sz w:val="26"/>
                <w:szCs w:val="26"/>
              </w:rPr>
            </w:pPr>
            <w:r w:rsidRPr="009E2363">
              <w:rPr>
                <w:rFonts w:ascii="CordiaUPC" w:hAnsi="CordiaUPC" w:cs="CordiaUPC" w:hint="cs"/>
                <w:b/>
                <w:bCs/>
                <w:sz w:val="26"/>
                <w:szCs w:val="26"/>
              </w:rPr>
              <w:t>Consolidated</w:t>
            </w:r>
            <w:r w:rsidRPr="009E2363">
              <w:rPr>
                <w:rFonts w:ascii="CordiaUPC" w:hAnsi="CordiaUPC" w:cs="CordiaUPC"/>
                <w:b/>
                <w:bCs/>
                <w:sz w:val="26"/>
                <w:szCs w:val="26"/>
              </w:rPr>
              <w:t xml:space="preserve"> and Bank only</w:t>
            </w:r>
          </w:p>
        </w:tc>
      </w:tr>
      <w:tr w:rsidR="00B05DAD" w:rsidRPr="009E2363" w14:paraId="5D8F4B8C" w14:textId="77777777" w:rsidTr="00420FAE">
        <w:tc>
          <w:tcPr>
            <w:tcW w:w="1729" w:type="pct"/>
          </w:tcPr>
          <w:p w14:paraId="792D7743"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60454C5C" w14:textId="63B180ED" w:rsidR="00B05DAD" w:rsidRPr="009E2363" w:rsidRDefault="00420FAE" w:rsidP="00A47089">
            <w:pPr>
              <w:pStyle w:val="BodyText"/>
              <w:spacing w:after="0" w:line="240" w:lineRule="exact"/>
              <w:ind w:left="-113" w:right="-72"/>
              <w:jc w:val="center"/>
              <w:rPr>
                <w:rFonts w:ascii="CordiaUPC" w:hAnsi="CordiaUPC" w:cs="CordiaUPC"/>
                <w:sz w:val="26"/>
                <w:szCs w:val="26"/>
                <w:lang w:val="en-US"/>
              </w:rPr>
            </w:pPr>
            <w:r w:rsidRPr="00F11678">
              <w:rPr>
                <w:rFonts w:ascii="CordiaUPC" w:hAnsi="CordiaUPC" w:cs="CordiaUPC"/>
                <w:color w:val="000000"/>
                <w:sz w:val="26"/>
                <w:szCs w:val="26"/>
                <w:lang w:val="en-US" w:bidi="th-TH"/>
              </w:rPr>
              <w:t xml:space="preserve">31 December </w:t>
            </w:r>
            <w:r w:rsidR="00B05DAD" w:rsidRPr="009E2363">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3</w:t>
            </w:r>
          </w:p>
        </w:tc>
      </w:tr>
      <w:tr w:rsidR="00B05DAD" w:rsidRPr="009E2363" w14:paraId="7F30D5B9" w14:textId="77777777" w:rsidTr="00420FAE">
        <w:tc>
          <w:tcPr>
            <w:tcW w:w="1729" w:type="pct"/>
          </w:tcPr>
          <w:p w14:paraId="5D5229CD" w14:textId="77777777" w:rsidR="00B05DAD" w:rsidRPr="009E2363" w:rsidRDefault="00B05DAD" w:rsidP="00A47089">
            <w:pPr>
              <w:pStyle w:val="BodyText"/>
              <w:spacing w:after="0" w:line="240" w:lineRule="exact"/>
              <w:ind w:right="-45"/>
              <w:jc w:val="both"/>
              <w:rPr>
                <w:rFonts w:ascii="CordiaUPC" w:hAnsi="CordiaUPC" w:cs="CordiaUPC"/>
                <w:sz w:val="26"/>
                <w:szCs w:val="26"/>
              </w:rPr>
            </w:pPr>
          </w:p>
        </w:tc>
        <w:tc>
          <w:tcPr>
            <w:tcW w:w="777" w:type="pct"/>
          </w:tcPr>
          <w:p w14:paraId="341A858D"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127" w:type="pct"/>
          </w:tcPr>
          <w:p w14:paraId="78823129"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35A4E1EA"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Portion due</w:t>
            </w:r>
          </w:p>
        </w:tc>
        <w:tc>
          <w:tcPr>
            <w:tcW w:w="129" w:type="pct"/>
          </w:tcPr>
          <w:p w14:paraId="117B96C4"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4D539EFD"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135" w:type="pct"/>
          </w:tcPr>
          <w:p w14:paraId="1C073C2F"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5C9C9C9B"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r>
      <w:tr w:rsidR="00B05DAD" w:rsidRPr="009E2363" w14:paraId="7C8A1A11" w14:textId="77777777" w:rsidTr="00420FAE">
        <w:tc>
          <w:tcPr>
            <w:tcW w:w="1729" w:type="pct"/>
          </w:tcPr>
          <w:p w14:paraId="0F841E3C" w14:textId="77777777" w:rsidR="00B05DAD" w:rsidRPr="009E2363" w:rsidRDefault="00B05DAD" w:rsidP="00A47089">
            <w:pPr>
              <w:pStyle w:val="BodyText"/>
              <w:spacing w:after="0" w:line="240" w:lineRule="exact"/>
              <w:ind w:right="-45"/>
              <w:jc w:val="both"/>
              <w:rPr>
                <w:rFonts w:ascii="CordiaUPC" w:hAnsi="CordiaUPC" w:cs="CordiaUPC"/>
                <w:sz w:val="26"/>
                <w:szCs w:val="26"/>
              </w:rPr>
            </w:pPr>
          </w:p>
        </w:tc>
        <w:tc>
          <w:tcPr>
            <w:tcW w:w="777" w:type="pct"/>
          </w:tcPr>
          <w:p w14:paraId="5A88995F"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127" w:type="pct"/>
          </w:tcPr>
          <w:p w14:paraId="4570A67B"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0DAF95C7"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after one year</w:t>
            </w:r>
          </w:p>
        </w:tc>
        <w:tc>
          <w:tcPr>
            <w:tcW w:w="129" w:type="pct"/>
          </w:tcPr>
          <w:p w14:paraId="2411A5A6"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540C872D"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135" w:type="pct"/>
          </w:tcPr>
          <w:p w14:paraId="7FAABA30"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53B5B268"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r>
      <w:tr w:rsidR="00B05DAD" w:rsidRPr="009E2363" w14:paraId="0C04C9E9" w14:textId="77777777" w:rsidTr="00420FAE">
        <w:tc>
          <w:tcPr>
            <w:tcW w:w="1729" w:type="pct"/>
          </w:tcPr>
          <w:p w14:paraId="5916F9A8"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rPr>
            </w:pPr>
          </w:p>
        </w:tc>
        <w:tc>
          <w:tcPr>
            <w:tcW w:w="777" w:type="pct"/>
          </w:tcPr>
          <w:p w14:paraId="6174890E"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Portion due</w:t>
            </w:r>
          </w:p>
        </w:tc>
        <w:tc>
          <w:tcPr>
            <w:tcW w:w="127" w:type="pct"/>
          </w:tcPr>
          <w:p w14:paraId="4EBAD4EC"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70873EB8"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but within</w:t>
            </w:r>
          </w:p>
        </w:tc>
        <w:tc>
          <w:tcPr>
            <w:tcW w:w="129" w:type="pct"/>
          </w:tcPr>
          <w:p w14:paraId="0F7E02A5"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703839B2"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r w:rsidRPr="009E2363">
              <w:rPr>
                <w:rFonts w:ascii="CordiaUPC" w:hAnsi="CordiaUPC" w:cs="CordiaUPC" w:hint="cs"/>
                <w:sz w:val="26"/>
                <w:szCs w:val="26"/>
              </w:rPr>
              <w:t>Portion due</w:t>
            </w:r>
          </w:p>
        </w:tc>
        <w:tc>
          <w:tcPr>
            <w:tcW w:w="135" w:type="pct"/>
          </w:tcPr>
          <w:p w14:paraId="380A65FD"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01F76C5C"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r>
      <w:tr w:rsidR="00B05DAD" w:rsidRPr="009E2363" w14:paraId="2F2A4D19" w14:textId="77777777" w:rsidTr="00420FAE">
        <w:tc>
          <w:tcPr>
            <w:tcW w:w="1729" w:type="pct"/>
          </w:tcPr>
          <w:p w14:paraId="2EC2A3E0"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rPr>
            </w:pPr>
          </w:p>
        </w:tc>
        <w:tc>
          <w:tcPr>
            <w:tcW w:w="777" w:type="pct"/>
          </w:tcPr>
          <w:p w14:paraId="7C1583A1"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within one year</w:t>
            </w:r>
          </w:p>
        </w:tc>
        <w:tc>
          <w:tcPr>
            <w:tcW w:w="127" w:type="pct"/>
          </w:tcPr>
          <w:p w14:paraId="6067C271"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079B5088"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r w:rsidRPr="009E2363">
              <w:rPr>
                <w:rFonts w:ascii="CordiaUPC" w:hAnsi="CordiaUPC" w:cs="CordiaUPC" w:hint="cs"/>
                <w:sz w:val="26"/>
                <w:szCs w:val="26"/>
              </w:rPr>
              <w:t>five years</w:t>
            </w:r>
          </w:p>
        </w:tc>
        <w:tc>
          <w:tcPr>
            <w:tcW w:w="129" w:type="pct"/>
          </w:tcPr>
          <w:p w14:paraId="6C6D1EF6" w14:textId="77777777" w:rsidR="00B05DAD" w:rsidRPr="009E2363"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3149ADFE"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r w:rsidRPr="009E2363">
              <w:rPr>
                <w:rFonts w:ascii="CordiaUPC" w:hAnsi="CordiaUPC" w:cs="CordiaUPC" w:hint="cs"/>
                <w:sz w:val="26"/>
                <w:szCs w:val="26"/>
              </w:rPr>
              <w:t>after five years</w:t>
            </w:r>
          </w:p>
        </w:tc>
        <w:tc>
          <w:tcPr>
            <w:tcW w:w="135" w:type="pct"/>
          </w:tcPr>
          <w:p w14:paraId="72A4AF07"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32DBA3DE"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r w:rsidRPr="009E2363">
              <w:rPr>
                <w:rFonts w:ascii="CordiaUPC" w:hAnsi="CordiaUPC" w:cs="CordiaUPC" w:hint="cs"/>
                <w:sz w:val="26"/>
                <w:szCs w:val="26"/>
              </w:rPr>
              <w:t>Total</w:t>
            </w:r>
          </w:p>
        </w:tc>
      </w:tr>
      <w:tr w:rsidR="00B05DAD" w:rsidRPr="009E2363" w14:paraId="356E7855" w14:textId="77777777" w:rsidTr="00420FAE">
        <w:tc>
          <w:tcPr>
            <w:tcW w:w="1729" w:type="pct"/>
          </w:tcPr>
          <w:p w14:paraId="04DC7C92" w14:textId="77777777" w:rsidR="00B05DAD" w:rsidRPr="009E2363" w:rsidRDefault="00B05DAD" w:rsidP="00A4708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19A3A144" w14:textId="77777777" w:rsidR="00B05DAD" w:rsidRPr="009E2363" w:rsidRDefault="00B05DAD" w:rsidP="00A47089">
            <w:pPr>
              <w:pStyle w:val="BodyText"/>
              <w:spacing w:after="0" w:line="240" w:lineRule="exact"/>
              <w:ind w:left="-113" w:right="-72"/>
              <w:jc w:val="center"/>
              <w:rPr>
                <w:rFonts w:ascii="CordiaUPC" w:hAnsi="CordiaUPC" w:cs="CordiaUPC"/>
                <w:sz w:val="26"/>
                <w:szCs w:val="26"/>
              </w:rPr>
            </w:pPr>
            <w:r w:rsidRPr="009E2363">
              <w:rPr>
                <w:rFonts w:ascii="CordiaUPC" w:hAnsi="CordiaUPC" w:cs="CordiaUPC" w:hint="cs"/>
                <w:i/>
                <w:iCs/>
                <w:sz w:val="26"/>
                <w:szCs w:val="26"/>
              </w:rPr>
              <w:t>(in million Baht)</w:t>
            </w:r>
          </w:p>
        </w:tc>
      </w:tr>
      <w:tr w:rsidR="00420FAE" w:rsidRPr="009E2363" w14:paraId="67F15F55" w14:textId="77777777" w:rsidTr="00420FAE">
        <w:tc>
          <w:tcPr>
            <w:tcW w:w="1729" w:type="pct"/>
          </w:tcPr>
          <w:p w14:paraId="6A0B2B6B" w14:textId="77777777" w:rsidR="00420FAE" w:rsidRPr="009E2363" w:rsidRDefault="00420FAE" w:rsidP="00420FAE">
            <w:pPr>
              <w:pStyle w:val="BodyText"/>
              <w:spacing w:after="0" w:line="240" w:lineRule="exact"/>
              <w:ind w:left="-18" w:right="-43"/>
              <w:jc w:val="both"/>
              <w:rPr>
                <w:rFonts w:ascii="CordiaUPC" w:hAnsi="CordiaUPC" w:cs="CordiaUPC"/>
                <w:sz w:val="26"/>
                <w:szCs w:val="26"/>
              </w:rPr>
            </w:pPr>
            <w:r w:rsidRPr="009E2363">
              <w:rPr>
                <w:rFonts w:ascii="CordiaUPC" w:hAnsi="CordiaUPC" w:cs="CordiaUPC" w:hint="cs"/>
                <w:sz w:val="26"/>
                <w:szCs w:val="26"/>
              </w:rPr>
              <w:t>Hire purchase receivables</w:t>
            </w:r>
          </w:p>
        </w:tc>
        <w:tc>
          <w:tcPr>
            <w:tcW w:w="777" w:type="pct"/>
          </w:tcPr>
          <w:p w14:paraId="498DA035" w14:textId="27DD5AD4" w:rsidR="00420FAE" w:rsidRPr="009E2363" w:rsidRDefault="00420FAE" w:rsidP="00420FAE">
            <w:pPr>
              <w:tabs>
                <w:tab w:val="decimal" w:pos="1138"/>
              </w:tabs>
              <w:spacing w:line="240" w:lineRule="exact"/>
              <w:ind w:right="-108"/>
              <w:rPr>
                <w:rFonts w:ascii="CordiaUPC" w:hAnsi="CordiaUPC" w:cs="CordiaUPC"/>
                <w:sz w:val="26"/>
                <w:szCs w:val="26"/>
                <w:lang w:val="en-US"/>
              </w:rPr>
            </w:pPr>
            <w:r w:rsidRPr="009E2363">
              <w:rPr>
                <w:rFonts w:ascii="CordiaUPC" w:eastAsia="Times New Roman" w:hAnsi="CordiaUPC" w:cs="CordiaUPC"/>
                <w:sz w:val="26"/>
                <w:szCs w:val="26"/>
              </w:rPr>
              <w:t>124,979</w:t>
            </w:r>
          </w:p>
        </w:tc>
        <w:tc>
          <w:tcPr>
            <w:tcW w:w="127" w:type="pct"/>
          </w:tcPr>
          <w:p w14:paraId="5947E027" w14:textId="77777777" w:rsidR="00420FAE" w:rsidRPr="009E2363" w:rsidRDefault="00420FAE" w:rsidP="00420FAE">
            <w:pPr>
              <w:spacing w:line="240" w:lineRule="exact"/>
              <w:jc w:val="right"/>
              <w:rPr>
                <w:rFonts w:ascii="CordiaUPC" w:hAnsi="CordiaUPC" w:cs="CordiaUPC"/>
                <w:sz w:val="26"/>
                <w:szCs w:val="26"/>
                <w:lang w:val="en-US"/>
              </w:rPr>
            </w:pPr>
          </w:p>
        </w:tc>
        <w:tc>
          <w:tcPr>
            <w:tcW w:w="720" w:type="pct"/>
          </w:tcPr>
          <w:p w14:paraId="356F1C46" w14:textId="7420E0C0" w:rsidR="00420FAE" w:rsidRPr="009E2363" w:rsidRDefault="00420FAE" w:rsidP="00420FAE">
            <w:pPr>
              <w:tabs>
                <w:tab w:val="decimal" w:pos="1104"/>
              </w:tabs>
              <w:spacing w:line="240" w:lineRule="exact"/>
              <w:ind w:left="-88" w:right="-111"/>
              <w:rPr>
                <w:rFonts w:ascii="CordiaUPC" w:hAnsi="CordiaUPC" w:cs="CordiaUPC"/>
                <w:sz w:val="26"/>
                <w:szCs w:val="26"/>
                <w:lang w:val="en-US"/>
              </w:rPr>
            </w:pPr>
            <w:r w:rsidRPr="009E2363">
              <w:rPr>
                <w:rFonts w:ascii="CordiaUPC" w:eastAsia="Times New Roman" w:hAnsi="CordiaUPC" w:cs="CordiaUPC"/>
                <w:sz w:val="26"/>
                <w:szCs w:val="26"/>
              </w:rPr>
              <w:t>312,305</w:t>
            </w:r>
          </w:p>
        </w:tc>
        <w:tc>
          <w:tcPr>
            <w:tcW w:w="129" w:type="pct"/>
          </w:tcPr>
          <w:p w14:paraId="029C76AF" w14:textId="77777777" w:rsidR="00420FAE" w:rsidRPr="009E2363" w:rsidRDefault="00420FAE" w:rsidP="00420FAE">
            <w:pPr>
              <w:spacing w:line="240" w:lineRule="exact"/>
              <w:jc w:val="right"/>
              <w:rPr>
                <w:rFonts w:ascii="CordiaUPC" w:hAnsi="CordiaUPC" w:cs="CordiaUPC"/>
                <w:sz w:val="26"/>
                <w:szCs w:val="26"/>
                <w:lang w:val="en-US"/>
              </w:rPr>
            </w:pPr>
          </w:p>
        </w:tc>
        <w:tc>
          <w:tcPr>
            <w:tcW w:w="707" w:type="pct"/>
          </w:tcPr>
          <w:p w14:paraId="4781D577" w14:textId="3EAC6052" w:rsidR="00420FAE" w:rsidRPr="009E2363" w:rsidRDefault="00420FAE" w:rsidP="00420FAE">
            <w:pPr>
              <w:tabs>
                <w:tab w:val="decimal" w:pos="1059"/>
              </w:tabs>
              <w:spacing w:line="240" w:lineRule="exact"/>
              <w:ind w:left="-93" w:right="-268"/>
              <w:rPr>
                <w:rFonts w:ascii="CordiaUPC" w:hAnsi="CordiaUPC" w:cs="CordiaUPC"/>
                <w:sz w:val="26"/>
                <w:szCs w:val="26"/>
                <w:lang w:val="en-US"/>
              </w:rPr>
            </w:pPr>
            <w:r w:rsidRPr="009E2363">
              <w:rPr>
                <w:rFonts w:ascii="CordiaUPC" w:eastAsia="Times New Roman" w:hAnsi="CordiaUPC" w:cs="CordiaUPC"/>
                <w:sz w:val="26"/>
                <w:szCs w:val="26"/>
              </w:rPr>
              <w:t>33,834</w:t>
            </w:r>
          </w:p>
        </w:tc>
        <w:tc>
          <w:tcPr>
            <w:tcW w:w="135" w:type="pct"/>
          </w:tcPr>
          <w:p w14:paraId="5AE7116B"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676" w:type="pct"/>
          </w:tcPr>
          <w:p w14:paraId="6D9428E2" w14:textId="462EAEFB" w:rsidR="00420FAE" w:rsidRPr="009E2363" w:rsidRDefault="00420FAE" w:rsidP="00420FAE">
            <w:pPr>
              <w:tabs>
                <w:tab w:val="decimal" w:pos="1059"/>
              </w:tabs>
              <w:spacing w:line="240" w:lineRule="exact"/>
              <w:ind w:left="-93" w:right="-268"/>
              <w:rPr>
                <w:rFonts w:ascii="CordiaUPC" w:hAnsi="CordiaUPC" w:cs="CordiaUPC"/>
                <w:sz w:val="26"/>
                <w:szCs w:val="26"/>
                <w:lang w:val="en-US"/>
              </w:rPr>
            </w:pPr>
            <w:r w:rsidRPr="009E2363">
              <w:rPr>
                <w:rFonts w:ascii="CordiaUPC" w:eastAsia="Times New Roman" w:hAnsi="CordiaUPC" w:cs="CordiaUPC"/>
                <w:sz w:val="26"/>
                <w:szCs w:val="26"/>
              </w:rPr>
              <w:t>471,118</w:t>
            </w:r>
          </w:p>
        </w:tc>
      </w:tr>
      <w:tr w:rsidR="00420FAE" w:rsidRPr="009E2363" w14:paraId="2222C8F2" w14:textId="77777777" w:rsidTr="00420FAE">
        <w:tc>
          <w:tcPr>
            <w:tcW w:w="1729" w:type="pct"/>
          </w:tcPr>
          <w:p w14:paraId="31E33C30" w14:textId="77777777" w:rsidR="00420FAE" w:rsidRPr="009E2363" w:rsidRDefault="00420FAE" w:rsidP="00420FAE">
            <w:pPr>
              <w:pStyle w:val="BodyText"/>
              <w:spacing w:after="0" w:line="240" w:lineRule="exact"/>
              <w:ind w:right="-43"/>
              <w:jc w:val="both"/>
              <w:rPr>
                <w:rFonts w:ascii="CordiaUPC" w:hAnsi="CordiaUPC" w:cs="CordiaUPC"/>
                <w:sz w:val="26"/>
                <w:szCs w:val="26"/>
              </w:rPr>
            </w:pPr>
            <w:r w:rsidRPr="009E2363">
              <w:rPr>
                <w:rFonts w:ascii="CordiaUPC" w:hAnsi="CordiaUPC" w:cs="CordiaUPC" w:hint="cs"/>
                <w:sz w:val="26"/>
                <w:szCs w:val="26"/>
              </w:rPr>
              <w:t xml:space="preserve">Finance lease receivables </w:t>
            </w:r>
          </w:p>
        </w:tc>
        <w:tc>
          <w:tcPr>
            <w:tcW w:w="777" w:type="pct"/>
            <w:tcBorders>
              <w:bottom w:val="single" w:sz="4" w:space="0" w:color="auto"/>
            </w:tcBorders>
          </w:tcPr>
          <w:p w14:paraId="7588BE06" w14:textId="5C26DC7D" w:rsidR="00420FAE" w:rsidRPr="009E2363" w:rsidRDefault="00420FAE" w:rsidP="00420FAE">
            <w:pPr>
              <w:tabs>
                <w:tab w:val="decimal" w:pos="1138"/>
              </w:tabs>
              <w:spacing w:line="240" w:lineRule="exact"/>
              <w:ind w:right="-108"/>
              <w:rPr>
                <w:rFonts w:ascii="CordiaUPC" w:hAnsi="CordiaUPC" w:cs="CordiaUPC"/>
                <w:sz w:val="26"/>
                <w:szCs w:val="26"/>
                <w:lang w:val="en-US"/>
              </w:rPr>
            </w:pPr>
            <w:r w:rsidRPr="009E2363">
              <w:rPr>
                <w:rFonts w:ascii="CordiaUPC" w:eastAsia="Times New Roman" w:hAnsi="CordiaUPC" w:cs="CordiaUPC"/>
                <w:sz w:val="26"/>
                <w:szCs w:val="26"/>
              </w:rPr>
              <w:t>372</w:t>
            </w:r>
          </w:p>
        </w:tc>
        <w:tc>
          <w:tcPr>
            <w:tcW w:w="127" w:type="pct"/>
          </w:tcPr>
          <w:p w14:paraId="19EEDC0D" w14:textId="77777777" w:rsidR="00420FAE" w:rsidRPr="009E2363" w:rsidRDefault="00420FAE" w:rsidP="00420FAE">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7B7C998A" w14:textId="58621A78" w:rsidR="00420FAE" w:rsidRPr="009E2363" w:rsidRDefault="00420FAE" w:rsidP="00420FAE">
            <w:pPr>
              <w:tabs>
                <w:tab w:val="decimal" w:pos="1104"/>
              </w:tabs>
              <w:spacing w:line="240" w:lineRule="exact"/>
              <w:ind w:left="-88" w:right="-111"/>
              <w:rPr>
                <w:rFonts w:ascii="CordiaUPC" w:hAnsi="CordiaUPC" w:cs="CordiaUPC"/>
                <w:sz w:val="26"/>
                <w:szCs w:val="26"/>
                <w:lang w:val="en-US"/>
              </w:rPr>
            </w:pPr>
            <w:r w:rsidRPr="009E2363">
              <w:rPr>
                <w:rFonts w:ascii="CordiaUPC" w:eastAsia="Times New Roman" w:hAnsi="CordiaUPC" w:cs="CordiaUPC"/>
                <w:sz w:val="26"/>
                <w:szCs w:val="26"/>
              </w:rPr>
              <w:t>334</w:t>
            </w:r>
          </w:p>
        </w:tc>
        <w:tc>
          <w:tcPr>
            <w:tcW w:w="129" w:type="pct"/>
          </w:tcPr>
          <w:p w14:paraId="761B3386" w14:textId="77777777" w:rsidR="00420FAE" w:rsidRPr="009E2363" w:rsidRDefault="00420FAE" w:rsidP="00420FAE">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0C948735" w14:textId="408C05FB" w:rsidR="00420FAE" w:rsidRPr="009E2363" w:rsidRDefault="00420FAE" w:rsidP="00420FAE">
            <w:pPr>
              <w:tabs>
                <w:tab w:val="decimal" w:pos="1059"/>
              </w:tabs>
              <w:spacing w:line="240" w:lineRule="exact"/>
              <w:ind w:left="-93" w:right="-268"/>
              <w:rPr>
                <w:rFonts w:ascii="CordiaUPC" w:hAnsi="CordiaUPC" w:cs="CordiaUPC"/>
                <w:sz w:val="26"/>
                <w:szCs w:val="26"/>
                <w:lang w:val="en-US"/>
              </w:rPr>
            </w:pPr>
            <w:r w:rsidRPr="009E2363">
              <w:rPr>
                <w:rFonts w:ascii="CordiaUPC" w:eastAsia="Times New Roman" w:hAnsi="CordiaUPC" w:cs="CordiaUPC"/>
                <w:sz w:val="26"/>
                <w:szCs w:val="26"/>
              </w:rPr>
              <w:t>-</w:t>
            </w:r>
          </w:p>
        </w:tc>
        <w:tc>
          <w:tcPr>
            <w:tcW w:w="135" w:type="pct"/>
          </w:tcPr>
          <w:p w14:paraId="3913A28B"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14F815E" w14:textId="41776DD2" w:rsidR="00420FAE" w:rsidRPr="009E2363" w:rsidRDefault="00420FAE" w:rsidP="00420FAE">
            <w:pPr>
              <w:tabs>
                <w:tab w:val="decimal" w:pos="1059"/>
              </w:tabs>
              <w:spacing w:line="240" w:lineRule="exact"/>
              <w:ind w:left="-93" w:right="-268"/>
              <w:rPr>
                <w:rFonts w:ascii="CordiaUPC" w:hAnsi="CordiaUPC" w:cs="CordiaUPC"/>
                <w:sz w:val="26"/>
                <w:szCs w:val="26"/>
                <w:lang w:val="en-US"/>
              </w:rPr>
            </w:pPr>
            <w:r w:rsidRPr="009E2363">
              <w:rPr>
                <w:rFonts w:ascii="CordiaUPC" w:eastAsia="Times New Roman" w:hAnsi="CordiaUPC" w:cs="CordiaUPC"/>
                <w:sz w:val="26"/>
                <w:szCs w:val="26"/>
              </w:rPr>
              <w:t>706</w:t>
            </w:r>
          </w:p>
        </w:tc>
      </w:tr>
      <w:tr w:rsidR="00420FAE" w:rsidRPr="009E2363" w14:paraId="6B79A8C1" w14:textId="77777777" w:rsidTr="001D3631">
        <w:tc>
          <w:tcPr>
            <w:tcW w:w="1729" w:type="pct"/>
          </w:tcPr>
          <w:p w14:paraId="2B839E91" w14:textId="77777777" w:rsidR="00420FAE" w:rsidRPr="009E2363" w:rsidRDefault="00420FAE" w:rsidP="00420FAE">
            <w:pPr>
              <w:pStyle w:val="BodyText"/>
              <w:spacing w:after="0" w:line="240" w:lineRule="exact"/>
              <w:ind w:right="-43"/>
              <w:jc w:val="both"/>
              <w:rPr>
                <w:rFonts w:ascii="CordiaUPC" w:hAnsi="CordiaUPC" w:cs="CordiaUPC"/>
                <w:i/>
                <w:iCs/>
                <w:sz w:val="26"/>
                <w:szCs w:val="26"/>
                <w:cs/>
                <w:lang w:bidi="th-TH"/>
              </w:rPr>
            </w:pPr>
            <w:r w:rsidRPr="009E2363">
              <w:rPr>
                <w:rFonts w:ascii="CordiaUPC" w:hAnsi="CordiaUPC" w:cs="CordiaUPC" w:hint="cs"/>
                <w:sz w:val="26"/>
                <w:szCs w:val="26"/>
              </w:rPr>
              <w:t>Total gross investment under</w:t>
            </w:r>
          </w:p>
        </w:tc>
        <w:tc>
          <w:tcPr>
            <w:tcW w:w="777" w:type="pct"/>
          </w:tcPr>
          <w:p w14:paraId="7366F26B" w14:textId="77777777" w:rsidR="00420FAE" w:rsidRPr="009E2363" w:rsidRDefault="00420FAE" w:rsidP="00420FAE">
            <w:pPr>
              <w:tabs>
                <w:tab w:val="decimal" w:pos="1138"/>
              </w:tabs>
              <w:spacing w:line="240" w:lineRule="exact"/>
              <w:ind w:right="-108"/>
              <w:rPr>
                <w:rFonts w:ascii="CordiaUPC" w:hAnsi="CordiaUPC" w:cs="CordiaUPC"/>
                <w:sz w:val="26"/>
                <w:szCs w:val="26"/>
                <w:lang w:val="en-US"/>
              </w:rPr>
            </w:pPr>
          </w:p>
        </w:tc>
        <w:tc>
          <w:tcPr>
            <w:tcW w:w="127" w:type="pct"/>
          </w:tcPr>
          <w:p w14:paraId="4F6EF997" w14:textId="77777777" w:rsidR="00420FAE" w:rsidRPr="009E2363" w:rsidRDefault="00420FAE" w:rsidP="00420FAE">
            <w:pPr>
              <w:spacing w:line="240" w:lineRule="exact"/>
              <w:jc w:val="right"/>
              <w:rPr>
                <w:rFonts w:ascii="CordiaUPC" w:hAnsi="CordiaUPC" w:cs="CordiaUPC"/>
                <w:sz w:val="26"/>
                <w:szCs w:val="26"/>
                <w:lang w:val="en-US"/>
              </w:rPr>
            </w:pPr>
          </w:p>
        </w:tc>
        <w:tc>
          <w:tcPr>
            <w:tcW w:w="720" w:type="pct"/>
          </w:tcPr>
          <w:p w14:paraId="6F6A0678" w14:textId="77777777" w:rsidR="00420FAE" w:rsidRPr="009E2363" w:rsidRDefault="00420FAE" w:rsidP="00420FAE">
            <w:pPr>
              <w:tabs>
                <w:tab w:val="decimal" w:pos="1104"/>
              </w:tabs>
              <w:spacing w:line="240" w:lineRule="exact"/>
              <w:ind w:left="-88" w:right="-111"/>
              <w:rPr>
                <w:rFonts w:ascii="CordiaUPC" w:hAnsi="CordiaUPC" w:cs="CordiaUPC"/>
                <w:sz w:val="26"/>
                <w:szCs w:val="26"/>
                <w:lang w:val="en-US"/>
              </w:rPr>
            </w:pPr>
          </w:p>
        </w:tc>
        <w:tc>
          <w:tcPr>
            <w:tcW w:w="129" w:type="pct"/>
          </w:tcPr>
          <w:p w14:paraId="51872A05" w14:textId="77777777" w:rsidR="00420FAE" w:rsidRPr="009E2363" w:rsidRDefault="00420FAE" w:rsidP="00420FAE">
            <w:pPr>
              <w:spacing w:line="240" w:lineRule="exact"/>
              <w:jc w:val="right"/>
              <w:rPr>
                <w:rFonts w:ascii="CordiaUPC" w:hAnsi="CordiaUPC" w:cs="CordiaUPC"/>
                <w:sz w:val="26"/>
                <w:szCs w:val="26"/>
                <w:lang w:val="en-US"/>
              </w:rPr>
            </w:pPr>
          </w:p>
        </w:tc>
        <w:tc>
          <w:tcPr>
            <w:tcW w:w="707" w:type="pct"/>
          </w:tcPr>
          <w:p w14:paraId="4963E88B"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135" w:type="pct"/>
          </w:tcPr>
          <w:p w14:paraId="18DCF776"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676" w:type="pct"/>
          </w:tcPr>
          <w:p w14:paraId="700E30F9" w14:textId="77777777" w:rsidR="00420FAE" w:rsidRPr="009E2363" w:rsidRDefault="00420FAE" w:rsidP="00420FAE">
            <w:pPr>
              <w:tabs>
                <w:tab w:val="decimal" w:pos="1059"/>
              </w:tabs>
              <w:spacing w:line="240" w:lineRule="exact"/>
              <w:ind w:right="-268"/>
              <w:rPr>
                <w:rFonts w:ascii="CordiaUPC" w:hAnsi="CordiaUPC" w:cs="CordiaUPC"/>
                <w:sz w:val="26"/>
                <w:szCs w:val="26"/>
                <w:lang w:val="en-US"/>
              </w:rPr>
            </w:pPr>
          </w:p>
        </w:tc>
      </w:tr>
      <w:tr w:rsidR="00420FAE" w:rsidRPr="009E2363" w14:paraId="646B215B" w14:textId="77777777" w:rsidTr="00420FAE">
        <w:tc>
          <w:tcPr>
            <w:tcW w:w="1729" w:type="pct"/>
          </w:tcPr>
          <w:p w14:paraId="354BEE53" w14:textId="77777777" w:rsidR="00420FAE" w:rsidRPr="009E2363" w:rsidRDefault="00420FAE" w:rsidP="00420FAE">
            <w:pPr>
              <w:pStyle w:val="BodyText"/>
              <w:spacing w:after="0" w:line="240" w:lineRule="exact"/>
              <w:ind w:right="-43"/>
              <w:jc w:val="both"/>
              <w:rPr>
                <w:rFonts w:ascii="CordiaUPC" w:hAnsi="CordiaUPC" w:cs="CordiaUPC"/>
                <w:sz w:val="26"/>
                <w:szCs w:val="26"/>
              </w:rPr>
            </w:pPr>
            <w:r w:rsidRPr="009E2363">
              <w:rPr>
                <w:rFonts w:ascii="CordiaUPC" w:hAnsi="CordiaUPC" w:cs="CordiaUPC" w:hint="cs"/>
                <w:i/>
                <w:iCs/>
                <w:sz w:val="26"/>
                <w:szCs w:val="26"/>
              </w:rPr>
              <w:t xml:space="preserve"> </w:t>
            </w:r>
            <w:r w:rsidRPr="009E2363">
              <w:rPr>
                <w:rFonts w:ascii="CordiaUPC" w:hAnsi="CordiaUPC" w:cs="CordiaUPC" w:hint="cs"/>
                <w:sz w:val="26"/>
                <w:szCs w:val="26"/>
              </w:rPr>
              <w:t xml:space="preserve">  hire purchase contracts</w:t>
            </w:r>
          </w:p>
        </w:tc>
        <w:tc>
          <w:tcPr>
            <w:tcW w:w="777" w:type="pct"/>
          </w:tcPr>
          <w:p w14:paraId="3D02A385" w14:textId="71397DD1" w:rsidR="00420FAE" w:rsidRPr="009E2363" w:rsidRDefault="00420FAE" w:rsidP="00420FAE">
            <w:pPr>
              <w:tabs>
                <w:tab w:val="decimal" w:pos="1138"/>
              </w:tabs>
              <w:spacing w:line="240" w:lineRule="exact"/>
              <w:ind w:right="-108"/>
              <w:rPr>
                <w:rFonts w:ascii="CordiaUPC" w:hAnsi="CordiaUPC" w:cs="CordiaUPC"/>
                <w:sz w:val="26"/>
                <w:szCs w:val="26"/>
                <w:lang w:val="en-US"/>
              </w:rPr>
            </w:pPr>
            <w:r w:rsidRPr="009E2363">
              <w:rPr>
                <w:rFonts w:ascii="CordiaUPC" w:eastAsia="Times New Roman" w:hAnsi="CordiaUPC" w:cs="CordiaUPC"/>
                <w:sz w:val="26"/>
                <w:szCs w:val="26"/>
              </w:rPr>
              <w:t>125,351</w:t>
            </w:r>
          </w:p>
        </w:tc>
        <w:tc>
          <w:tcPr>
            <w:tcW w:w="127" w:type="pct"/>
          </w:tcPr>
          <w:p w14:paraId="2947F617" w14:textId="77777777" w:rsidR="00420FAE" w:rsidRPr="009E2363" w:rsidRDefault="00420FAE" w:rsidP="00420FAE">
            <w:pPr>
              <w:spacing w:line="240" w:lineRule="exact"/>
              <w:jc w:val="right"/>
              <w:rPr>
                <w:rFonts w:ascii="CordiaUPC" w:hAnsi="CordiaUPC" w:cs="CordiaUPC"/>
                <w:sz w:val="26"/>
                <w:szCs w:val="26"/>
                <w:lang w:val="en-US"/>
              </w:rPr>
            </w:pPr>
          </w:p>
        </w:tc>
        <w:tc>
          <w:tcPr>
            <w:tcW w:w="720" w:type="pct"/>
          </w:tcPr>
          <w:p w14:paraId="48B8A2DA" w14:textId="2628D0BE" w:rsidR="00420FAE" w:rsidRPr="009E2363" w:rsidRDefault="00420FAE" w:rsidP="00420FAE">
            <w:pPr>
              <w:tabs>
                <w:tab w:val="decimal" w:pos="1104"/>
              </w:tabs>
              <w:spacing w:line="240" w:lineRule="exact"/>
              <w:ind w:left="-88" w:right="-111"/>
              <w:rPr>
                <w:rFonts w:ascii="CordiaUPC" w:hAnsi="CordiaUPC" w:cs="CordiaUPC"/>
                <w:sz w:val="26"/>
                <w:szCs w:val="26"/>
                <w:lang w:val="en-US"/>
              </w:rPr>
            </w:pPr>
            <w:r w:rsidRPr="009E2363">
              <w:rPr>
                <w:rFonts w:ascii="CordiaUPC" w:eastAsia="Times New Roman" w:hAnsi="CordiaUPC" w:cs="CordiaUPC"/>
                <w:sz w:val="26"/>
                <w:szCs w:val="26"/>
              </w:rPr>
              <w:t>312,639</w:t>
            </w:r>
          </w:p>
        </w:tc>
        <w:tc>
          <w:tcPr>
            <w:tcW w:w="129" w:type="pct"/>
          </w:tcPr>
          <w:p w14:paraId="6E4C5E82" w14:textId="77777777" w:rsidR="00420FAE" w:rsidRPr="009E2363" w:rsidRDefault="00420FAE" w:rsidP="00420FAE">
            <w:pPr>
              <w:spacing w:line="240" w:lineRule="exact"/>
              <w:jc w:val="right"/>
              <w:rPr>
                <w:rFonts w:ascii="CordiaUPC" w:hAnsi="CordiaUPC" w:cs="CordiaUPC"/>
                <w:sz w:val="26"/>
                <w:szCs w:val="26"/>
                <w:lang w:val="en-US"/>
              </w:rPr>
            </w:pPr>
          </w:p>
        </w:tc>
        <w:tc>
          <w:tcPr>
            <w:tcW w:w="707" w:type="pct"/>
          </w:tcPr>
          <w:p w14:paraId="02D28EDA" w14:textId="5DBF6618" w:rsidR="00420FAE" w:rsidRPr="009E2363" w:rsidRDefault="00420FAE" w:rsidP="00420FAE">
            <w:pPr>
              <w:tabs>
                <w:tab w:val="decimal" w:pos="1059"/>
              </w:tabs>
              <w:spacing w:line="240" w:lineRule="exact"/>
              <w:ind w:left="-93" w:right="-268"/>
              <w:rPr>
                <w:rFonts w:ascii="CordiaUPC" w:hAnsi="CordiaUPC" w:cs="CordiaUPC"/>
                <w:sz w:val="26"/>
                <w:szCs w:val="26"/>
                <w:lang w:val="en-US"/>
              </w:rPr>
            </w:pPr>
            <w:r w:rsidRPr="009E2363">
              <w:rPr>
                <w:rFonts w:ascii="CordiaUPC" w:eastAsia="Times New Roman" w:hAnsi="CordiaUPC" w:cs="CordiaUPC"/>
                <w:sz w:val="26"/>
                <w:szCs w:val="26"/>
              </w:rPr>
              <w:t>33,834</w:t>
            </w:r>
          </w:p>
        </w:tc>
        <w:tc>
          <w:tcPr>
            <w:tcW w:w="135" w:type="pct"/>
          </w:tcPr>
          <w:p w14:paraId="62BEEAC7"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676" w:type="pct"/>
          </w:tcPr>
          <w:p w14:paraId="5141CD3B" w14:textId="6443A3A1" w:rsidR="00420FAE" w:rsidRPr="009E2363" w:rsidRDefault="00420FAE" w:rsidP="00420FAE">
            <w:pPr>
              <w:tabs>
                <w:tab w:val="decimal" w:pos="1059"/>
              </w:tabs>
              <w:spacing w:line="240" w:lineRule="exact"/>
              <w:ind w:left="-93" w:right="-268"/>
              <w:rPr>
                <w:rFonts w:ascii="CordiaUPC" w:hAnsi="CordiaUPC" w:cs="CordiaUPC"/>
                <w:sz w:val="26"/>
                <w:szCs w:val="26"/>
                <w:lang w:val="en-US"/>
              </w:rPr>
            </w:pPr>
            <w:r w:rsidRPr="009E2363">
              <w:rPr>
                <w:rFonts w:ascii="CordiaUPC" w:eastAsia="Times New Roman" w:hAnsi="CordiaUPC" w:cs="CordiaUPC"/>
                <w:sz w:val="26"/>
                <w:szCs w:val="26"/>
              </w:rPr>
              <w:t>471,824</w:t>
            </w:r>
          </w:p>
        </w:tc>
      </w:tr>
      <w:tr w:rsidR="00420FAE" w:rsidRPr="009E2363" w14:paraId="06713F80" w14:textId="77777777" w:rsidTr="00420FAE">
        <w:tc>
          <w:tcPr>
            <w:tcW w:w="1729" w:type="pct"/>
          </w:tcPr>
          <w:p w14:paraId="7CEB807D" w14:textId="77777777" w:rsidR="00420FAE" w:rsidRPr="009E2363" w:rsidRDefault="00420FAE" w:rsidP="00420FAE">
            <w:pPr>
              <w:pStyle w:val="BodyText"/>
              <w:spacing w:after="0" w:line="240" w:lineRule="exact"/>
              <w:ind w:right="-43"/>
              <w:jc w:val="both"/>
              <w:rPr>
                <w:rFonts w:ascii="CordiaUPC" w:hAnsi="CordiaUPC" w:cs="CordiaUPC"/>
                <w:sz w:val="26"/>
                <w:szCs w:val="26"/>
              </w:rPr>
            </w:pPr>
            <w:r w:rsidRPr="009E2363">
              <w:rPr>
                <w:rFonts w:ascii="CordiaUPC" w:hAnsi="CordiaUPC" w:cs="CordiaUPC" w:hint="cs"/>
                <w:i/>
                <w:iCs/>
                <w:sz w:val="26"/>
                <w:szCs w:val="26"/>
              </w:rPr>
              <w:t>Less</w:t>
            </w:r>
            <w:r w:rsidRPr="009E2363">
              <w:rPr>
                <w:rFonts w:ascii="CordiaUPC" w:hAnsi="CordiaUPC" w:cs="CordiaUPC" w:hint="cs"/>
                <w:sz w:val="26"/>
                <w:szCs w:val="26"/>
              </w:rPr>
              <w:t xml:space="preserve"> unearned interest income</w:t>
            </w:r>
          </w:p>
        </w:tc>
        <w:tc>
          <w:tcPr>
            <w:tcW w:w="777" w:type="pct"/>
          </w:tcPr>
          <w:p w14:paraId="71AD32D8" w14:textId="77777777" w:rsidR="00420FAE" w:rsidRPr="009E2363" w:rsidRDefault="00420FAE" w:rsidP="00420FAE">
            <w:pPr>
              <w:tabs>
                <w:tab w:val="decimal" w:pos="1138"/>
              </w:tabs>
              <w:spacing w:line="240" w:lineRule="exact"/>
              <w:ind w:right="-108"/>
              <w:rPr>
                <w:rFonts w:ascii="CordiaUPC" w:hAnsi="CordiaUPC" w:cs="CordiaUPC"/>
                <w:sz w:val="26"/>
                <w:szCs w:val="26"/>
                <w:lang w:val="en-US"/>
              </w:rPr>
            </w:pPr>
          </w:p>
        </w:tc>
        <w:tc>
          <w:tcPr>
            <w:tcW w:w="127" w:type="pct"/>
          </w:tcPr>
          <w:p w14:paraId="1C8476FE" w14:textId="77777777" w:rsidR="00420FAE" w:rsidRPr="009E2363" w:rsidRDefault="00420FAE" w:rsidP="00420FAE">
            <w:pPr>
              <w:spacing w:line="240" w:lineRule="exact"/>
              <w:jc w:val="right"/>
              <w:rPr>
                <w:rFonts w:ascii="CordiaUPC" w:hAnsi="CordiaUPC" w:cs="CordiaUPC"/>
                <w:sz w:val="26"/>
                <w:szCs w:val="26"/>
                <w:lang w:val="en-US"/>
              </w:rPr>
            </w:pPr>
          </w:p>
        </w:tc>
        <w:tc>
          <w:tcPr>
            <w:tcW w:w="720" w:type="pct"/>
          </w:tcPr>
          <w:p w14:paraId="20D59EC1" w14:textId="77777777" w:rsidR="00420FAE" w:rsidRPr="009E2363" w:rsidRDefault="00420FAE" w:rsidP="00420FAE">
            <w:pPr>
              <w:tabs>
                <w:tab w:val="decimal" w:pos="1104"/>
              </w:tabs>
              <w:spacing w:line="240" w:lineRule="exact"/>
              <w:ind w:left="-88" w:right="-111"/>
              <w:rPr>
                <w:rFonts w:ascii="CordiaUPC" w:hAnsi="CordiaUPC" w:cs="CordiaUPC"/>
                <w:sz w:val="26"/>
                <w:szCs w:val="26"/>
                <w:lang w:val="en-US"/>
              </w:rPr>
            </w:pPr>
          </w:p>
        </w:tc>
        <w:tc>
          <w:tcPr>
            <w:tcW w:w="129" w:type="pct"/>
          </w:tcPr>
          <w:p w14:paraId="3E381998" w14:textId="77777777" w:rsidR="00420FAE" w:rsidRPr="009E2363" w:rsidRDefault="00420FAE" w:rsidP="00420FAE">
            <w:pPr>
              <w:spacing w:line="240" w:lineRule="exact"/>
              <w:jc w:val="right"/>
              <w:rPr>
                <w:rFonts w:ascii="CordiaUPC" w:hAnsi="CordiaUPC" w:cs="CordiaUPC"/>
                <w:sz w:val="26"/>
                <w:szCs w:val="26"/>
                <w:lang w:val="en-US"/>
              </w:rPr>
            </w:pPr>
          </w:p>
        </w:tc>
        <w:tc>
          <w:tcPr>
            <w:tcW w:w="707" w:type="pct"/>
          </w:tcPr>
          <w:p w14:paraId="093AC100"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135" w:type="pct"/>
          </w:tcPr>
          <w:p w14:paraId="2E0ADC3E"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676" w:type="pct"/>
          </w:tcPr>
          <w:p w14:paraId="71AFF5AF" w14:textId="3BEAC01C" w:rsidR="00420FAE" w:rsidRPr="009E2363" w:rsidRDefault="00420FAE" w:rsidP="00420FAE">
            <w:pPr>
              <w:tabs>
                <w:tab w:val="decimal" w:pos="1059"/>
              </w:tabs>
              <w:spacing w:line="240" w:lineRule="exact"/>
              <w:ind w:left="-93" w:right="-268"/>
              <w:rPr>
                <w:rFonts w:ascii="CordiaUPC" w:hAnsi="CordiaUPC" w:cs="CordiaUPC"/>
                <w:sz w:val="26"/>
                <w:szCs w:val="26"/>
                <w:lang w:val="en-US"/>
              </w:rPr>
            </w:pPr>
            <w:r w:rsidRPr="009E2363">
              <w:rPr>
                <w:rFonts w:ascii="CordiaUPC" w:eastAsia="Times New Roman" w:hAnsi="CordiaUPC" w:cs="CordiaUPC"/>
                <w:sz w:val="26"/>
                <w:szCs w:val="26"/>
              </w:rPr>
              <w:t>(60,910)</w:t>
            </w:r>
          </w:p>
        </w:tc>
      </w:tr>
      <w:tr w:rsidR="00420FAE" w:rsidRPr="009E2363" w14:paraId="00389D99" w14:textId="77777777" w:rsidTr="00420FAE">
        <w:tc>
          <w:tcPr>
            <w:tcW w:w="1729" w:type="pct"/>
          </w:tcPr>
          <w:p w14:paraId="419DCDF8" w14:textId="77777777" w:rsidR="00420FAE" w:rsidRPr="009E2363" w:rsidRDefault="00420FAE" w:rsidP="00420FAE">
            <w:pPr>
              <w:pStyle w:val="BodyText"/>
              <w:spacing w:after="0" w:line="240" w:lineRule="exact"/>
              <w:ind w:right="-43"/>
              <w:jc w:val="both"/>
              <w:rPr>
                <w:rFonts w:ascii="CordiaUPC" w:hAnsi="CordiaUPC" w:cs="CordiaUPC"/>
                <w:b/>
                <w:bCs/>
                <w:sz w:val="26"/>
                <w:szCs w:val="26"/>
              </w:rPr>
            </w:pPr>
            <w:r w:rsidRPr="009E2363">
              <w:rPr>
                <w:rFonts w:ascii="CordiaUPC" w:hAnsi="CordiaUPC" w:cs="CordiaUPC" w:hint="cs"/>
                <w:b/>
                <w:bCs/>
                <w:sz w:val="26"/>
                <w:szCs w:val="26"/>
              </w:rPr>
              <w:t xml:space="preserve">Present value of minimum lease </w:t>
            </w:r>
          </w:p>
        </w:tc>
        <w:tc>
          <w:tcPr>
            <w:tcW w:w="777" w:type="pct"/>
          </w:tcPr>
          <w:p w14:paraId="5DF36CF9" w14:textId="77777777" w:rsidR="00420FAE" w:rsidRPr="009E2363" w:rsidRDefault="00420FAE" w:rsidP="00420FAE">
            <w:pPr>
              <w:tabs>
                <w:tab w:val="decimal" w:pos="1138"/>
              </w:tabs>
              <w:spacing w:line="240" w:lineRule="exact"/>
              <w:ind w:right="-108"/>
              <w:rPr>
                <w:rFonts w:ascii="CordiaUPC" w:hAnsi="CordiaUPC" w:cs="CordiaUPC"/>
                <w:sz w:val="26"/>
                <w:szCs w:val="26"/>
                <w:lang w:val="en-US"/>
              </w:rPr>
            </w:pPr>
          </w:p>
        </w:tc>
        <w:tc>
          <w:tcPr>
            <w:tcW w:w="127" w:type="pct"/>
          </w:tcPr>
          <w:p w14:paraId="5EA86A0A" w14:textId="77777777" w:rsidR="00420FAE" w:rsidRPr="009E2363" w:rsidRDefault="00420FAE" w:rsidP="00420FAE">
            <w:pPr>
              <w:spacing w:line="240" w:lineRule="exact"/>
              <w:jc w:val="right"/>
              <w:rPr>
                <w:rFonts w:ascii="CordiaUPC" w:hAnsi="CordiaUPC" w:cs="CordiaUPC"/>
                <w:sz w:val="26"/>
                <w:szCs w:val="26"/>
                <w:lang w:val="en-US"/>
              </w:rPr>
            </w:pPr>
          </w:p>
        </w:tc>
        <w:tc>
          <w:tcPr>
            <w:tcW w:w="720" w:type="pct"/>
          </w:tcPr>
          <w:p w14:paraId="7DF8FCD0" w14:textId="77777777" w:rsidR="00420FAE" w:rsidRPr="009E2363" w:rsidRDefault="00420FAE" w:rsidP="00420FAE">
            <w:pPr>
              <w:tabs>
                <w:tab w:val="decimal" w:pos="1104"/>
              </w:tabs>
              <w:spacing w:line="240" w:lineRule="exact"/>
              <w:ind w:left="-88" w:right="-111"/>
              <w:rPr>
                <w:rFonts w:ascii="CordiaUPC" w:hAnsi="CordiaUPC" w:cs="CordiaUPC"/>
                <w:sz w:val="26"/>
                <w:szCs w:val="26"/>
                <w:lang w:val="en-US"/>
              </w:rPr>
            </w:pPr>
          </w:p>
        </w:tc>
        <w:tc>
          <w:tcPr>
            <w:tcW w:w="129" w:type="pct"/>
          </w:tcPr>
          <w:p w14:paraId="5407A914" w14:textId="77777777" w:rsidR="00420FAE" w:rsidRPr="009E2363" w:rsidRDefault="00420FAE" w:rsidP="00420FAE">
            <w:pPr>
              <w:spacing w:line="240" w:lineRule="exact"/>
              <w:jc w:val="right"/>
              <w:rPr>
                <w:rFonts w:ascii="CordiaUPC" w:hAnsi="CordiaUPC" w:cs="CordiaUPC"/>
                <w:sz w:val="26"/>
                <w:szCs w:val="26"/>
                <w:lang w:val="en-US"/>
              </w:rPr>
            </w:pPr>
          </w:p>
        </w:tc>
        <w:tc>
          <w:tcPr>
            <w:tcW w:w="707" w:type="pct"/>
          </w:tcPr>
          <w:p w14:paraId="44EE454C"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135" w:type="pct"/>
          </w:tcPr>
          <w:p w14:paraId="03E55712"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1049F494"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r>
      <w:tr w:rsidR="00420FAE" w:rsidRPr="009E2363" w14:paraId="57F3089E" w14:textId="77777777" w:rsidTr="00420FAE">
        <w:tc>
          <w:tcPr>
            <w:tcW w:w="1729" w:type="pct"/>
          </w:tcPr>
          <w:p w14:paraId="1702A32B" w14:textId="77777777" w:rsidR="00420FAE" w:rsidRPr="009E2363" w:rsidRDefault="00420FAE" w:rsidP="00420FAE">
            <w:pPr>
              <w:pStyle w:val="BodyText"/>
              <w:spacing w:after="0" w:line="240" w:lineRule="exact"/>
              <w:ind w:right="-43"/>
              <w:jc w:val="both"/>
              <w:rPr>
                <w:rFonts w:ascii="CordiaUPC" w:hAnsi="CordiaUPC" w:cs="CordiaUPC"/>
                <w:b/>
                <w:bCs/>
                <w:sz w:val="26"/>
                <w:szCs w:val="26"/>
                <w:cs/>
                <w:lang w:bidi="th-TH"/>
              </w:rPr>
            </w:pPr>
            <w:r w:rsidRPr="009E2363">
              <w:rPr>
                <w:rFonts w:ascii="CordiaUPC" w:hAnsi="CordiaUPC" w:cs="CordiaUPC" w:hint="cs"/>
                <w:b/>
                <w:bCs/>
                <w:sz w:val="26"/>
                <w:szCs w:val="26"/>
              </w:rPr>
              <w:t xml:space="preserve">   payment receivables</w:t>
            </w:r>
          </w:p>
        </w:tc>
        <w:tc>
          <w:tcPr>
            <w:tcW w:w="777" w:type="pct"/>
          </w:tcPr>
          <w:p w14:paraId="5B3A5F05" w14:textId="77777777" w:rsidR="00420FAE" w:rsidRPr="009E2363" w:rsidRDefault="00420FAE" w:rsidP="00420FAE">
            <w:pPr>
              <w:tabs>
                <w:tab w:val="decimal" w:pos="1138"/>
              </w:tabs>
              <w:spacing w:line="240" w:lineRule="exact"/>
              <w:ind w:right="-108"/>
              <w:rPr>
                <w:rFonts w:ascii="CordiaUPC" w:hAnsi="CordiaUPC" w:cs="CordiaUPC"/>
                <w:b/>
                <w:bCs/>
                <w:sz w:val="26"/>
                <w:szCs w:val="26"/>
                <w:lang w:val="en-US" w:bidi="th-TH"/>
              </w:rPr>
            </w:pPr>
          </w:p>
        </w:tc>
        <w:tc>
          <w:tcPr>
            <w:tcW w:w="127" w:type="pct"/>
          </w:tcPr>
          <w:p w14:paraId="695C2613" w14:textId="77777777" w:rsidR="00420FAE" w:rsidRPr="009E2363" w:rsidRDefault="00420FAE" w:rsidP="00420FAE">
            <w:pPr>
              <w:spacing w:line="240" w:lineRule="exact"/>
              <w:jc w:val="right"/>
              <w:rPr>
                <w:rFonts w:ascii="CordiaUPC" w:hAnsi="CordiaUPC" w:cs="CordiaUPC"/>
                <w:b/>
                <w:bCs/>
                <w:sz w:val="26"/>
                <w:szCs w:val="26"/>
                <w:lang w:val="en-US"/>
              </w:rPr>
            </w:pPr>
          </w:p>
        </w:tc>
        <w:tc>
          <w:tcPr>
            <w:tcW w:w="720" w:type="pct"/>
          </w:tcPr>
          <w:p w14:paraId="0F2DA276" w14:textId="77777777" w:rsidR="00420FAE" w:rsidRPr="009E2363" w:rsidRDefault="00420FAE" w:rsidP="00420FAE">
            <w:pPr>
              <w:tabs>
                <w:tab w:val="decimal" w:pos="1104"/>
              </w:tabs>
              <w:spacing w:line="240" w:lineRule="exact"/>
              <w:ind w:left="-88" w:right="-111"/>
              <w:rPr>
                <w:rFonts w:ascii="CordiaUPC" w:hAnsi="CordiaUPC" w:cs="CordiaUPC"/>
                <w:b/>
                <w:bCs/>
                <w:sz w:val="26"/>
                <w:szCs w:val="26"/>
                <w:lang w:val="en-US"/>
              </w:rPr>
            </w:pPr>
          </w:p>
        </w:tc>
        <w:tc>
          <w:tcPr>
            <w:tcW w:w="129" w:type="pct"/>
          </w:tcPr>
          <w:p w14:paraId="64BE507F" w14:textId="77777777" w:rsidR="00420FAE" w:rsidRPr="009E2363" w:rsidRDefault="00420FAE" w:rsidP="00420FAE">
            <w:pPr>
              <w:spacing w:line="240" w:lineRule="exact"/>
              <w:jc w:val="right"/>
              <w:rPr>
                <w:rFonts w:ascii="CordiaUPC" w:hAnsi="CordiaUPC" w:cs="CordiaUPC"/>
                <w:b/>
                <w:bCs/>
                <w:sz w:val="26"/>
                <w:szCs w:val="26"/>
                <w:lang w:val="en-US"/>
              </w:rPr>
            </w:pPr>
          </w:p>
        </w:tc>
        <w:tc>
          <w:tcPr>
            <w:tcW w:w="707" w:type="pct"/>
          </w:tcPr>
          <w:p w14:paraId="74230AD9" w14:textId="77777777" w:rsidR="00420FAE" w:rsidRPr="009E2363" w:rsidRDefault="00420FAE" w:rsidP="00420FAE">
            <w:pPr>
              <w:tabs>
                <w:tab w:val="decimal" w:pos="1059"/>
              </w:tabs>
              <w:spacing w:line="240" w:lineRule="exact"/>
              <w:ind w:left="-93" w:right="-268"/>
              <w:rPr>
                <w:rFonts w:ascii="CordiaUPC" w:hAnsi="CordiaUPC" w:cs="CordiaUPC"/>
                <w:b/>
                <w:bCs/>
                <w:sz w:val="26"/>
                <w:szCs w:val="26"/>
                <w:lang w:val="en-US"/>
              </w:rPr>
            </w:pPr>
          </w:p>
        </w:tc>
        <w:tc>
          <w:tcPr>
            <w:tcW w:w="135" w:type="pct"/>
          </w:tcPr>
          <w:p w14:paraId="7F642A8D" w14:textId="77777777" w:rsidR="00420FAE" w:rsidRPr="009E2363" w:rsidRDefault="00420FAE" w:rsidP="00420FAE">
            <w:pPr>
              <w:tabs>
                <w:tab w:val="decimal" w:pos="1059"/>
              </w:tabs>
              <w:spacing w:line="240" w:lineRule="exact"/>
              <w:ind w:left="-93" w:right="-268"/>
              <w:rPr>
                <w:rFonts w:ascii="CordiaUPC" w:hAnsi="CordiaUPC" w:cs="CordiaUPC"/>
                <w:b/>
                <w:bCs/>
                <w:sz w:val="26"/>
                <w:szCs w:val="26"/>
                <w:lang w:val="en-US"/>
              </w:rPr>
            </w:pPr>
          </w:p>
        </w:tc>
        <w:tc>
          <w:tcPr>
            <w:tcW w:w="676" w:type="pct"/>
          </w:tcPr>
          <w:p w14:paraId="40C17003" w14:textId="1017E34C" w:rsidR="00420FAE" w:rsidRPr="009E2363" w:rsidRDefault="00420FAE" w:rsidP="00420FAE">
            <w:pPr>
              <w:tabs>
                <w:tab w:val="decimal" w:pos="1059"/>
              </w:tabs>
              <w:spacing w:line="240" w:lineRule="exact"/>
              <w:ind w:left="-93" w:right="-268"/>
              <w:rPr>
                <w:rFonts w:ascii="CordiaUPC" w:hAnsi="CordiaUPC" w:cs="CordiaUPC"/>
                <w:b/>
                <w:bCs/>
                <w:sz w:val="26"/>
                <w:szCs w:val="26"/>
                <w:lang w:val="en-US"/>
              </w:rPr>
            </w:pPr>
            <w:r w:rsidRPr="009E2363">
              <w:rPr>
                <w:rFonts w:ascii="CordiaUPC" w:eastAsia="Times New Roman" w:hAnsi="CordiaUPC" w:cs="CordiaUPC"/>
                <w:b/>
                <w:bCs/>
                <w:sz w:val="26"/>
                <w:szCs w:val="26"/>
              </w:rPr>
              <w:t>410,914</w:t>
            </w:r>
          </w:p>
        </w:tc>
      </w:tr>
      <w:tr w:rsidR="00420FAE" w:rsidRPr="009E2363" w14:paraId="4E9BBF0D" w14:textId="77777777" w:rsidTr="00420FAE">
        <w:tc>
          <w:tcPr>
            <w:tcW w:w="1729" w:type="pct"/>
          </w:tcPr>
          <w:p w14:paraId="219E73F6" w14:textId="77777777" w:rsidR="00420FAE" w:rsidRPr="009E2363" w:rsidRDefault="00420FAE" w:rsidP="00420FAE">
            <w:pPr>
              <w:pStyle w:val="BodyText"/>
              <w:spacing w:after="0" w:line="240" w:lineRule="exact"/>
              <w:ind w:right="-43"/>
              <w:jc w:val="both"/>
              <w:rPr>
                <w:rFonts w:ascii="CordiaUPC" w:hAnsi="CordiaUPC" w:cs="CordiaUPC"/>
                <w:spacing w:val="-2"/>
                <w:sz w:val="26"/>
                <w:szCs w:val="26"/>
              </w:rPr>
            </w:pPr>
            <w:r w:rsidRPr="009E2363">
              <w:rPr>
                <w:rFonts w:ascii="CordiaUPC" w:hAnsi="CordiaUPC" w:cs="CordiaUPC" w:hint="cs"/>
                <w:i/>
                <w:iCs/>
                <w:spacing w:val="-2"/>
                <w:sz w:val="26"/>
                <w:szCs w:val="26"/>
              </w:rPr>
              <w:t>Less</w:t>
            </w:r>
            <w:r w:rsidRPr="009E2363">
              <w:rPr>
                <w:rFonts w:ascii="CordiaUPC" w:hAnsi="CordiaUPC" w:cs="CordiaUPC" w:hint="cs"/>
                <w:spacing w:val="-2"/>
                <w:sz w:val="26"/>
                <w:szCs w:val="26"/>
              </w:rPr>
              <w:t xml:space="preserve"> allowance for expected credit loss</w:t>
            </w:r>
          </w:p>
        </w:tc>
        <w:tc>
          <w:tcPr>
            <w:tcW w:w="777" w:type="pct"/>
          </w:tcPr>
          <w:p w14:paraId="56D360AF" w14:textId="77777777" w:rsidR="00420FAE" w:rsidRPr="009E2363" w:rsidRDefault="00420FAE" w:rsidP="00420FAE">
            <w:pPr>
              <w:tabs>
                <w:tab w:val="decimal" w:pos="1138"/>
              </w:tabs>
              <w:spacing w:line="240" w:lineRule="exact"/>
              <w:ind w:right="-108"/>
              <w:rPr>
                <w:rFonts w:ascii="CordiaUPC" w:hAnsi="CordiaUPC" w:cs="CordiaUPC"/>
                <w:sz w:val="26"/>
                <w:szCs w:val="26"/>
                <w:lang w:val="en-US"/>
              </w:rPr>
            </w:pPr>
          </w:p>
        </w:tc>
        <w:tc>
          <w:tcPr>
            <w:tcW w:w="127" w:type="pct"/>
          </w:tcPr>
          <w:p w14:paraId="0630FBE2" w14:textId="77777777" w:rsidR="00420FAE" w:rsidRPr="009E2363" w:rsidRDefault="00420FAE" w:rsidP="00420FAE">
            <w:pPr>
              <w:spacing w:line="240" w:lineRule="exact"/>
              <w:jc w:val="right"/>
              <w:rPr>
                <w:rFonts w:ascii="CordiaUPC" w:hAnsi="CordiaUPC" w:cs="CordiaUPC"/>
                <w:sz w:val="26"/>
                <w:szCs w:val="26"/>
                <w:lang w:val="en-US"/>
              </w:rPr>
            </w:pPr>
          </w:p>
        </w:tc>
        <w:tc>
          <w:tcPr>
            <w:tcW w:w="720" w:type="pct"/>
          </w:tcPr>
          <w:p w14:paraId="203BCC91" w14:textId="77777777" w:rsidR="00420FAE" w:rsidRPr="009E2363" w:rsidRDefault="00420FAE" w:rsidP="00420FAE">
            <w:pPr>
              <w:tabs>
                <w:tab w:val="decimal" w:pos="1104"/>
              </w:tabs>
              <w:spacing w:line="240" w:lineRule="exact"/>
              <w:ind w:left="-88" w:right="-111"/>
              <w:rPr>
                <w:rFonts w:ascii="CordiaUPC" w:hAnsi="CordiaUPC" w:cs="CordiaUPC"/>
                <w:sz w:val="26"/>
                <w:szCs w:val="26"/>
                <w:lang w:val="en-US"/>
              </w:rPr>
            </w:pPr>
          </w:p>
        </w:tc>
        <w:tc>
          <w:tcPr>
            <w:tcW w:w="129" w:type="pct"/>
          </w:tcPr>
          <w:p w14:paraId="3123AABF" w14:textId="77777777" w:rsidR="00420FAE" w:rsidRPr="009E2363" w:rsidRDefault="00420FAE" w:rsidP="00420FAE">
            <w:pPr>
              <w:spacing w:line="240" w:lineRule="exact"/>
              <w:jc w:val="right"/>
              <w:rPr>
                <w:rFonts w:ascii="CordiaUPC" w:hAnsi="CordiaUPC" w:cs="CordiaUPC"/>
                <w:sz w:val="26"/>
                <w:szCs w:val="26"/>
                <w:lang w:val="en-US"/>
              </w:rPr>
            </w:pPr>
          </w:p>
        </w:tc>
        <w:tc>
          <w:tcPr>
            <w:tcW w:w="707" w:type="pct"/>
          </w:tcPr>
          <w:p w14:paraId="405A3395"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135" w:type="pct"/>
          </w:tcPr>
          <w:p w14:paraId="5F79BEEF"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5C9EAE90" w14:textId="26ACE986" w:rsidR="00420FAE" w:rsidRPr="009E2363" w:rsidRDefault="00420FAE" w:rsidP="00420FAE">
            <w:pPr>
              <w:tabs>
                <w:tab w:val="decimal" w:pos="1059"/>
              </w:tabs>
              <w:spacing w:line="240" w:lineRule="exact"/>
              <w:ind w:left="-93" w:right="-268"/>
              <w:rPr>
                <w:rFonts w:ascii="CordiaUPC" w:hAnsi="CordiaUPC" w:cs="CordiaUPC"/>
                <w:sz w:val="26"/>
                <w:szCs w:val="26"/>
                <w:lang w:val="en-US"/>
              </w:rPr>
            </w:pPr>
            <w:r w:rsidRPr="009E2363">
              <w:rPr>
                <w:rFonts w:ascii="CordiaUPC" w:eastAsia="Times New Roman" w:hAnsi="CordiaUPC" w:cs="CordiaUPC"/>
                <w:sz w:val="26"/>
                <w:szCs w:val="26"/>
              </w:rPr>
              <w:t>(16,543)</w:t>
            </w:r>
          </w:p>
        </w:tc>
      </w:tr>
      <w:tr w:rsidR="00420FAE" w:rsidRPr="009E2363" w14:paraId="0E501C7D" w14:textId="77777777" w:rsidTr="00420FAE">
        <w:tc>
          <w:tcPr>
            <w:tcW w:w="1729" w:type="pct"/>
          </w:tcPr>
          <w:p w14:paraId="47FD2F69" w14:textId="77777777" w:rsidR="00420FAE" w:rsidRPr="009E2363" w:rsidRDefault="00420FAE" w:rsidP="00420FAE">
            <w:pPr>
              <w:pStyle w:val="BodyText"/>
              <w:spacing w:after="0" w:line="240" w:lineRule="exact"/>
              <w:ind w:right="-43"/>
              <w:jc w:val="both"/>
              <w:rPr>
                <w:rFonts w:ascii="CordiaUPC" w:hAnsi="CordiaUPC" w:cs="CordiaUPC"/>
                <w:b/>
                <w:bCs/>
                <w:sz w:val="26"/>
                <w:szCs w:val="26"/>
                <w:cs/>
              </w:rPr>
            </w:pPr>
            <w:r w:rsidRPr="009E2363">
              <w:rPr>
                <w:rFonts w:ascii="CordiaUPC" w:hAnsi="CordiaUPC" w:cs="CordiaUPC" w:hint="cs"/>
                <w:b/>
                <w:bCs/>
                <w:sz w:val="26"/>
                <w:szCs w:val="26"/>
              </w:rPr>
              <w:t>Lease receivables, net</w:t>
            </w:r>
          </w:p>
        </w:tc>
        <w:tc>
          <w:tcPr>
            <w:tcW w:w="777" w:type="pct"/>
          </w:tcPr>
          <w:p w14:paraId="5710B93E" w14:textId="77777777" w:rsidR="00420FAE" w:rsidRPr="009E2363" w:rsidRDefault="00420FAE" w:rsidP="00420FAE">
            <w:pPr>
              <w:tabs>
                <w:tab w:val="decimal" w:pos="1138"/>
              </w:tabs>
              <w:spacing w:line="240" w:lineRule="exact"/>
              <w:ind w:right="-108"/>
              <w:rPr>
                <w:rFonts w:ascii="CordiaUPC" w:hAnsi="CordiaUPC" w:cs="CordiaUPC"/>
                <w:sz w:val="26"/>
                <w:szCs w:val="26"/>
                <w:lang w:val="en-US"/>
              </w:rPr>
            </w:pPr>
          </w:p>
        </w:tc>
        <w:tc>
          <w:tcPr>
            <w:tcW w:w="127" w:type="pct"/>
          </w:tcPr>
          <w:p w14:paraId="379F6128" w14:textId="77777777" w:rsidR="00420FAE" w:rsidRPr="009E2363" w:rsidRDefault="00420FAE" w:rsidP="00420FAE">
            <w:pPr>
              <w:spacing w:line="240" w:lineRule="exact"/>
              <w:jc w:val="right"/>
              <w:rPr>
                <w:rFonts w:ascii="CordiaUPC" w:hAnsi="CordiaUPC" w:cs="CordiaUPC"/>
                <w:sz w:val="26"/>
                <w:szCs w:val="26"/>
                <w:lang w:val="en-US"/>
              </w:rPr>
            </w:pPr>
          </w:p>
        </w:tc>
        <w:tc>
          <w:tcPr>
            <w:tcW w:w="720" w:type="pct"/>
          </w:tcPr>
          <w:p w14:paraId="785F0901" w14:textId="77777777" w:rsidR="00420FAE" w:rsidRPr="009E2363" w:rsidRDefault="00420FAE" w:rsidP="00420FAE">
            <w:pPr>
              <w:tabs>
                <w:tab w:val="decimal" w:pos="1104"/>
              </w:tabs>
              <w:spacing w:line="240" w:lineRule="exact"/>
              <w:ind w:left="-88" w:right="-111"/>
              <w:rPr>
                <w:rFonts w:ascii="CordiaUPC" w:hAnsi="CordiaUPC" w:cs="CordiaUPC"/>
                <w:sz w:val="26"/>
                <w:szCs w:val="26"/>
                <w:lang w:val="en-US"/>
              </w:rPr>
            </w:pPr>
          </w:p>
        </w:tc>
        <w:tc>
          <w:tcPr>
            <w:tcW w:w="129" w:type="pct"/>
          </w:tcPr>
          <w:p w14:paraId="70E96485" w14:textId="77777777" w:rsidR="00420FAE" w:rsidRPr="009E2363" w:rsidRDefault="00420FAE" w:rsidP="00420FAE">
            <w:pPr>
              <w:spacing w:line="240" w:lineRule="exact"/>
              <w:jc w:val="right"/>
              <w:rPr>
                <w:rFonts w:ascii="CordiaUPC" w:hAnsi="CordiaUPC" w:cs="CordiaUPC"/>
                <w:sz w:val="26"/>
                <w:szCs w:val="26"/>
                <w:lang w:val="en-US"/>
              </w:rPr>
            </w:pPr>
          </w:p>
        </w:tc>
        <w:tc>
          <w:tcPr>
            <w:tcW w:w="707" w:type="pct"/>
          </w:tcPr>
          <w:p w14:paraId="44C23794"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135" w:type="pct"/>
          </w:tcPr>
          <w:p w14:paraId="69DB0CF1" w14:textId="77777777" w:rsidR="00420FAE" w:rsidRPr="009E2363" w:rsidRDefault="00420FAE" w:rsidP="00420FAE">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138C7423" w14:textId="31481FA2" w:rsidR="00420FAE" w:rsidRPr="009E2363" w:rsidRDefault="00420FAE" w:rsidP="00420FAE">
            <w:pPr>
              <w:tabs>
                <w:tab w:val="decimal" w:pos="1059"/>
              </w:tabs>
              <w:spacing w:line="240" w:lineRule="exact"/>
              <w:ind w:left="-93" w:right="-268"/>
              <w:rPr>
                <w:rFonts w:ascii="CordiaUPC" w:hAnsi="CordiaUPC" w:cs="CordiaUPC"/>
                <w:b/>
                <w:bCs/>
                <w:sz w:val="26"/>
                <w:szCs w:val="26"/>
                <w:lang w:val="en-US" w:bidi="th-TH"/>
              </w:rPr>
            </w:pPr>
            <w:r w:rsidRPr="009E2363">
              <w:rPr>
                <w:rFonts w:ascii="CordiaUPC" w:eastAsia="Times New Roman" w:hAnsi="CordiaUPC" w:cs="CordiaUPC"/>
                <w:b/>
                <w:bCs/>
                <w:sz w:val="26"/>
                <w:szCs w:val="26"/>
              </w:rPr>
              <w:t>394,371</w:t>
            </w:r>
          </w:p>
        </w:tc>
      </w:tr>
    </w:tbl>
    <w:p w14:paraId="32619C9C" w14:textId="77777777" w:rsidR="00B05DAD" w:rsidRPr="009E2363" w:rsidRDefault="00B05DAD" w:rsidP="00B05DAD">
      <w:pPr>
        <w:spacing w:line="240" w:lineRule="atLeast"/>
        <w:ind w:left="547" w:right="-43"/>
        <w:jc w:val="both"/>
        <w:rPr>
          <w:rFonts w:ascii="CordiaUPC" w:eastAsia="Angsana New" w:hAnsi="CordiaUPC" w:cs="CordiaUPC"/>
          <w:sz w:val="16"/>
          <w:szCs w:val="16"/>
          <w:lang w:val="en-US"/>
        </w:rPr>
      </w:pPr>
    </w:p>
    <w:p w14:paraId="65C1E529" w14:textId="77777777" w:rsidR="00B05DAD" w:rsidRPr="009E2363" w:rsidRDefault="00B05DAD" w:rsidP="00B05DAD">
      <w:pPr>
        <w:spacing w:line="240" w:lineRule="exact"/>
        <w:ind w:left="547" w:right="-43"/>
        <w:jc w:val="both"/>
        <w:rPr>
          <w:rFonts w:ascii="CordiaUPC" w:eastAsia="Angsana New" w:hAnsi="CordiaUPC" w:cs="CordiaUPC"/>
          <w:sz w:val="26"/>
          <w:szCs w:val="26"/>
          <w:lang w:val="en-AU" w:bidi="th-TH"/>
        </w:rPr>
      </w:pPr>
    </w:p>
    <w:p w14:paraId="222E2FEB" w14:textId="2C6392ED" w:rsidR="00224879" w:rsidRPr="009E2363" w:rsidRDefault="00B05DAD" w:rsidP="00182FAE">
      <w:pPr>
        <w:spacing w:line="240" w:lineRule="auto"/>
        <w:rPr>
          <w:rFonts w:ascii="CordiaUPC" w:hAnsi="CordiaUPC" w:cs="CordiaUPC"/>
          <w:b/>
          <w:iCs/>
          <w:sz w:val="28"/>
          <w:szCs w:val="28"/>
          <w:cs/>
          <w:lang w:bidi="th-TH"/>
        </w:rPr>
      </w:pPr>
      <w:r w:rsidRPr="009E2363">
        <w:rPr>
          <w:rFonts w:ascii="CordiaUPC" w:hAnsi="CordiaUPC" w:cs="CordiaUPC"/>
          <w:i/>
          <w:iCs/>
          <w:sz w:val="28"/>
          <w:szCs w:val="28"/>
        </w:rPr>
        <w:br w:type="page"/>
      </w:r>
    </w:p>
    <w:p w14:paraId="53ECCBCF" w14:textId="3E53B950" w:rsidR="00B76E70" w:rsidRDefault="00751339" w:rsidP="00B76E70">
      <w:pPr>
        <w:pStyle w:val="Heading1"/>
        <w:numPr>
          <w:ilvl w:val="0"/>
          <w:numId w:val="0"/>
        </w:numPr>
        <w:spacing w:before="0" w:after="0" w:line="240" w:lineRule="exact"/>
        <w:ind w:left="540" w:hanging="540"/>
        <w:rPr>
          <w:rFonts w:ascii="CordiaUPC" w:hAnsi="CordiaUPC" w:cs="CordiaUPC"/>
          <w:i w:val="0"/>
          <w:iCs/>
          <w:sz w:val="28"/>
          <w:szCs w:val="28"/>
        </w:rPr>
      </w:pPr>
      <w:r w:rsidRPr="009E2363">
        <w:rPr>
          <w:rFonts w:ascii="CordiaUPC" w:hAnsi="CordiaUPC" w:cs="CordiaUPC"/>
          <w:i w:val="0"/>
          <w:iCs/>
          <w:sz w:val="28"/>
          <w:szCs w:val="28"/>
        </w:rPr>
        <w:lastRenderedPageBreak/>
        <w:t>8</w:t>
      </w:r>
      <w:r w:rsidR="0039553C" w:rsidRPr="009E2363">
        <w:rPr>
          <w:rFonts w:ascii="CordiaUPC" w:hAnsi="CordiaUPC" w:cs="CordiaUPC" w:hint="cs"/>
          <w:i w:val="0"/>
          <w:iCs/>
          <w:sz w:val="28"/>
          <w:szCs w:val="28"/>
        </w:rPr>
        <w:tab/>
      </w:r>
      <w:r w:rsidR="00B1280B" w:rsidRPr="009E2363">
        <w:rPr>
          <w:rFonts w:ascii="CordiaUPC" w:hAnsi="CordiaUPC" w:cs="CordiaUPC" w:hint="cs"/>
          <w:i w:val="0"/>
          <w:iCs/>
          <w:sz w:val="28"/>
          <w:szCs w:val="28"/>
        </w:rPr>
        <w:t xml:space="preserve">Allowance for </w:t>
      </w:r>
      <w:r w:rsidR="00D45A0A" w:rsidRPr="009E2363">
        <w:rPr>
          <w:rFonts w:ascii="CordiaUPC" w:hAnsi="CordiaUPC" w:cs="CordiaUPC" w:hint="cs"/>
          <w:i w:val="0"/>
          <w:iCs/>
          <w:sz w:val="28"/>
          <w:szCs w:val="28"/>
        </w:rPr>
        <w:t>expected credit loss</w:t>
      </w:r>
    </w:p>
    <w:p w14:paraId="59764AF4" w14:textId="77777777" w:rsidR="00B76E70" w:rsidRPr="00B76E70" w:rsidRDefault="00B76E70" w:rsidP="00B76E70">
      <w:pPr>
        <w:pStyle w:val="BodyTextIndent"/>
        <w:spacing w:after="0" w:line="240" w:lineRule="exact"/>
        <w:ind w:left="544"/>
        <w:jc w:val="thaiDistribute"/>
      </w:pPr>
    </w:p>
    <w:p w14:paraId="18916100" w14:textId="58273D1F" w:rsidR="00B76E70" w:rsidRPr="00F11678" w:rsidRDefault="00B76E70" w:rsidP="00B76E70">
      <w:pPr>
        <w:pStyle w:val="BodyTextIndent"/>
        <w:spacing w:after="0" w:line="240" w:lineRule="exact"/>
        <w:ind w:left="544"/>
        <w:jc w:val="thaiDistribute"/>
        <w:rPr>
          <w:rFonts w:ascii="CordiaUPC" w:hAnsi="CordiaUPC" w:cs="CordiaUPC"/>
          <w:sz w:val="26"/>
          <w:szCs w:val="26"/>
        </w:rPr>
      </w:pPr>
      <w:r w:rsidRPr="00F11678">
        <w:rPr>
          <w:rFonts w:ascii="CordiaUPC" w:hAnsi="CordiaUPC" w:cs="CordiaUPC"/>
          <w:sz w:val="26"/>
          <w:szCs w:val="26"/>
        </w:rPr>
        <w:t xml:space="preserve">The allowance for expected credit loss as at </w:t>
      </w:r>
      <w:r w:rsidRPr="00F11678">
        <w:rPr>
          <w:rFonts w:ascii="CordiaUPC" w:eastAsia="Times New Roman" w:hAnsi="CordiaUPC" w:cs="CordiaUPC"/>
          <w:sz w:val="26"/>
          <w:szCs w:val="26"/>
          <w:lang w:bidi="th-TH"/>
        </w:rPr>
        <w:t>31 March</w:t>
      </w:r>
      <w:r w:rsidRPr="00F11678">
        <w:rPr>
          <w:rFonts w:ascii="CordiaUPC" w:hAnsi="CordiaUPC" w:cs="CordiaUPC" w:hint="cs"/>
          <w:sz w:val="26"/>
          <w:szCs w:val="26"/>
        </w:rPr>
        <w:t xml:space="preserve"> </w:t>
      </w:r>
      <w:r w:rsidRPr="00F11678">
        <w:rPr>
          <w:rFonts w:ascii="CordiaUPC" w:eastAsia="Times New Roman" w:hAnsi="CordiaUPC" w:cs="CordiaUPC"/>
          <w:sz w:val="26"/>
          <w:szCs w:val="26"/>
          <w:lang w:bidi="th-TH"/>
        </w:rPr>
        <w:t>202</w:t>
      </w:r>
      <w:r>
        <w:rPr>
          <w:rFonts w:ascii="CordiaUPC" w:hAnsi="CordiaUPC" w:cs="CordiaUPC" w:hint="cs"/>
          <w:sz w:val="26"/>
          <w:szCs w:val="26"/>
          <w:cs/>
          <w:lang w:bidi="th-TH"/>
        </w:rPr>
        <w:t>4</w:t>
      </w:r>
      <w:r w:rsidRPr="00F11678">
        <w:rPr>
          <w:rFonts w:ascii="CordiaUPC" w:hAnsi="CordiaUPC" w:cs="CordiaUPC"/>
          <w:sz w:val="26"/>
          <w:szCs w:val="26"/>
        </w:rPr>
        <w:t xml:space="preserve"> and 31 December 202</w:t>
      </w:r>
      <w:r>
        <w:rPr>
          <w:rFonts w:ascii="CordiaUPC" w:hAnsi="CordiaUPC" w:cs="CordiaUPC" w:hint="cs"/>
          <w:sz w:val="26"/>
          <w:szCs w:val="26"/>
          <w:cs/>
          <w:lang w:bidi="th-TH"/>
        </w:rPr>
        <w:t>3</w:t>
      </w:r>
      <w:r w:rsidRPr="00F11678">
        <w:rPr>
          <w:rFonts w:ascii="CordiaUPC" w:hAnsi="CordiaUPC" w:cs="CordiaUPC"/>
          <w:sz w:val="26"/>
          <w:szCs w:val="26"/>
        </w:rPr>
        <w:t xml:space="preserve"> were as follows:</w:t>
      </w:r>
    </w:p>
    <w:p w14:paraId="1C42FDBE" w14:textId="77777777" w:rsidR="00B76E70" w:rsidRPr="00F11678" w:rsidRDefault="00B76E70" w:rsidP="00B76E70">
      <w:pPr>
        <w:pStyle w:val="BodyTextIndent"/>
        <w:spacing w:after="0" w:line="240" w:lineRule="exact"/>
        <w:ind w:left="544"/>
        <w:jc w:val="thaiDistribute"/>
        <w:rPr>
          <w:rFonts w:ascii="CordiaUPC" w:hAnsi="CordiaUPC" w:cs="CordiaUPC"/>
          <w:sz w:val="26"/>
          <w:szCs w:val="26"/>
        </w:rPr>
      </w:pPr>
    </w:p>
    <w:tbl>
      <w:tblPr>
        <w:tblW w:w="9322" w:type="dxa"/>
        <w:tblInd w:w="534" w:type="dxa"/>
        <w:tblLayout w:type="fixed"/>
        <w:tblLook w:val="00A0" w:firstRow="1" w:lastRow="0" w:firstColumn="1" w:lastColumn="0" w:noHBand="0" w:noVBand="0"/>
      </w:tblPr>
      <w:tblGrid>
        <w:gridCol w:w="4221"/>
        <w:gridCol w:w="1080"/>
        <w:gridCol w:w="236"/>
        <w:gridCol w:w="1051"/>
        <w:gridCol w:w="236"/>
        <w:gridCol w:w="1087"/>
        <w:gridCol w:w="277"/>
        <w:gridCol w:w="1134"/>
      </w:tblGrid>
      <w:tr w:rsidR="00B76E70" w:rsidRPr="00F11678" w14:paraId="63ACB1DF" w14:textId="77777777" w:rsidTr="00B76E70">
        <w:trPr>
          <w:tblHeader/>
        </w:trPr>
        <w:tc>
          <w:tcPr>
            <w:tcW w:w="4221" w:type="dxa"/>
            <w:vAlign w:val="bottom"/>
          </w:tcPr>
          <w:p w14:paraId="510D131A" w14:textId="77777777" w:rsidR="00B76E70" w:rsidRPr="00F11678" w:rsidRDefault="00B76E70" w:rsidP="00ED5A3A">
            <w:pPr>
              <w:spacing w:line="240" w:lineRule="exact"/>
              <w:ind w:right="-104"/>
              <w:rPr>
                <w:rFonts w:ascii="CordiaUPC" w:hAnsi="CordiaUPC" w:cs="CordiaUPC"/>
                <w:sz w:val="26"/>
                <w:szCs w:val="26"/>
                <w:lang w:eastAsia="th-TH"/>
              </w:rPr>
            </w:pPr>
          </w:p>
        </w:tc>
        <w:tc>
          <w:tcPr>
            <w:tcW w:w="5101" w:type="dxa"/>
            <w:gridSpan w:val="7"/>
            <w:vAlign w:val="bottom"/>
          </w:tcPr>
          <w:p w14:paraId="7DA2A54F"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b/>
                <w:bCs/>
                <w:sz w:val="26"/>
                <w:szCs w:val="26"/>
              </w:rPr>
              <w:t>Consolidated</w:t>
            </w:r>
          </w:p>
        </w:tc>
      </w:tr>
      <w:tr w:rsidR="00B76E70" w:rsidRPr="00F11678" w14:paraId="00C0E965" w14:textId="77777777" w:rsidTr="00B76E70">
        <w:trPr>
          <w:tblHeader/>
        </w:trPr>
        <w:tc>
          <w:tcPr>
            <w:tcW w:w="4221" w:type="dxa"/>
            <w:vAlign w:val="bottom"/>
          </w:tcPr>
          <w:p w14:paraId="7330A0AF" w14:textId="77777777" w:rsidR="00B76E70" w:rsidRPr="00F11678" w:rsidRDefault="00B76E70" w:rsidP="00ED5A3A">
            <w:pPr>
              <w:spacing w:line="240" w:lineRule="exact"/>
              <w:ind w:right="-104"/>
              <w:rPr>
                <w:rFonts w:ascii="CordiaUPC" w:hAnsi="CordiaUPC" w:cs="CordiaUPC"/>
                <w:sz w:val="26"/>
                <w:szCs w:val="26"/>
                <w:lang w:eastAsia="th-TH"/>
              </w:rPr>
            </w:pPr>
          </w:p>
        </w:tc>
        <w:tc>
          <w:tcPr>
            <w:tcW w:w="5101" w:type="dxa"/>
            <w:gridSpan w:val="7"/>
            <w:vAlign w:val="bottom"/>
          </w:tcPr>
          <w:p w14:paraId="2B915043" w14:textId="086D97C6" w:rsidR="00B76E70" w:rsidRPr="00F11678" w:rsidRDefault="00B76E70" w:rsidP="00ED5A3A">
            <w:pPr>
              <w:spacing w:line="240" w:lineRule="exact"/>
              <w:ind w:left="-108" w:right="-108"/>
              <w:jc w:val="center"/>
              <w:rPr>
                <w:rFonts w:ascii="CordiaUPC" w:hAnsi="CordiaUPC" w:cs="CordiaUPC"/>
                <w:sz w:val="26"/>
                <w:szCs w:val="26"/>
                <w:cs/>
                <w:lang w:bidi="th-TH"/>
              </w:rPr>
            </w:pPr>
            <w:r w:rsidRPr="00F11678">
              <w:rPr>
                <w:rFonts w:ascii="CordiaUPC" w:eastAsia="Times New Roman" w:hAnsi="CordiaUPC" w:cs="CordiaUPC"/>
                <w:sz w:val="26"/>
                <w:szCs w:val="26"/>
                <w:lang w:bidi="th-TH"/>
              </w:rPr>
              <w:t>31 March</w:t>
            </w:r>
            <w:r w:rsidRPr="00F11678">
              <w:rPr>
                <w:rFonts w:ascii="CordiaUPC" w:hAnsi="CordiaUPC" w:cs="CordiaUPC" w:hint="cs"/>
                <w:sz w:val="26"/>
                <w:szCs w:val="26"/>
              </w:rPr>
              <w:t xml:space="preserve"> </w:t>
            </w:r>
            <w:r w:rsidRPr="00F11678">
              <w:rPr>
                <w:rFonts w:ascii="CordiaUPC" w:eastAsia="Times New Roman" w:hAnsi="CordiaUPC" w:cs="CordiaUPC"/>
                <w:sz w:val="26"/>
                <w:szCs w:val="26"/>
                <w:lang w:bidi="th-TH"/>
              </w:rPr>
              <w:t>202</w:t>
            </w:r>
            <w:r>
              <w:rPr>
                <w:rFonts w:ascii="CordiaUPC" w:eastAsia="Times New Roman" w:hAnsi="CordiaUPC" w:cs="CordiaUPC" w:hint="cs"/>
                <w:sz w:val="26"/>
                <w:szCs w:val="26"/>
                <w:cs/>
                <w:lang w:bidi="th-TH"/>
              </w:rPr>
              <w:t>4</w:t>
            </w:r>
          </w:p>
        </w:tc>
      </w:tr>
      <w:tr w:rsidR="00B76E70" w:rsidRPr="00F11678" w14:paraId="1C07BB4A" w14:textId="77777777" w:rsidTr="00B76E70">
        <w:trPr>
          <w:tblHeader/>
        </w:trPr>
        <w:tc>
          <w:tcPr>
            <w:tcW w:w="4221" w:type="dxa"/>
            <w:vAlign w:val="bottom"/>
          </w:tcPr>
          <w:p w14:paraId="03C66D02"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vAlign w:val="bottom"/>
          </w:tcPr>
          <w:p w14:paraId="6E50AABC"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236" w:type="dxa"/>
            <w:vAlign w:val="bottom"/>
          </w:tcPr>
          <w:p w14:paraId="27B2DECD"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51" w:type="dxa"/>
            <w:vAlign w:val="bottom"/>
          </w:tcPr>
          <w:p w14:paraId="141A134D"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4763269F"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87" w:type="dxa"/>
            <w:vAlign w:val="bottom"/>
          </w:tcPr>
          <w:p w14:paraId="41CD7DB3"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77" w:type="dxa"/>
            <w:vAlign w:val="bottom"/>
          </w:tcPr>
          <w:p w14:paraId="035C1100"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34" w:type="dxa"/>
            <w:vAlign w:val="bottom"/>
          </w:tcPr>
          <w:p w14:paraId="7E04DFB9"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2790DFDD" w14:textId="77777777" w:rsidTr="00B76E70">
        <w:trPr>
          <w:tblHeader/>
        </w:trPr>
        <w:tc>
          <w:tcPr>
            <w:tcW w:w="4221" w:type="dxa"/>
            <w:vAlign w:val="bottom"/>
          </w:tcPr>
          <w:p w14:paraId="6FA8BBC1"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vAlign w:val="bottom"/>
          </w:tcPr>
          <w:p w14:paraId="3737CBF5"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236" w:type="dxa"/>
            <w:vAlign w:val="bottom"/>
          </w:tcPr>
          <w:p w14:paraId="72983EC2"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51" w:type="dxa"/>
            <w:vAlign w:val="bottom"/>
          </w:tcPr>
          <w:p w14:paraId="55AC80A0"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55CF668C"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87" w:type="dxa"/>
            <w:vAlign w:val="bottom"/>
          </w:tcPr>
          <w:p w14:paraId="109DDC55"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77" w:type="dxa"/>
            <w:vAlign w:val="bottom"/>
          </w:tcPr>
          <w:p w14:paraId="131A69B2"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34" w:type="dxa"/>
            <w:vAlign w:val="bottom"/>
          </w:tcPr>
          <w:p w14:paraId="775589B5"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2B3AAE16" w14:textId="77777777" w:rsidTr="00B76E70">
        <w:trPr>
          <w:tblHeader/>
        </w:trPr>
        <w:tc>
          <w:tcPr>
            <w:tcW w:w="4221" w:type="dxa"/>
            <w:vAlign w:val="bottom"/>
          </w:tcPr>
          <w:p w14:paraId="7BE8E58B"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vAlign w:val="bottom"/>
          </w:tcPr>
          <w:p w14:paraId="30BAF18B"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12-Month</w:t>
            </w:r>
          </w:p>
        </w:tc>
        <w:tc>
          <w:tcPr>
            <w:tcW w:w="236" w:type="dxa"/>
            <w:vAlign w:val="bottom"/>
          </w:tcPr>
          <w:p w14:paraId="0ED138A4"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51" w:type="dxa"/>
            <w:vAlign w:val="bottom"/>
          </w:tcPr>
          <w:p w14:paraId="0B76A893"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not credit</w:t>
            </w:r>
          </w:p>
        </w:tc>
        <w:tc>
          <w:tcPr>
            <w:tcW w:w="236" w:type="dxa"/>
            <w:vAlign w:val="bottom"/>
          </w:tcPr>
          <w:p w14:paraId="622DBD55"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87" w:type="dxa"/>
            <w:vAlign w:val="bottom"/>
          </w:tcPr>
          <w:p w14:paraId="0FC54CFC"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credit</w:t>
            </w:r>
          </w:p>
        </w:tc>
        <w:tc>
          <w:tcPr>
            <w:tcW w:w="277" w:type="dxa"/>
            <w:vAlign w:val="bottom"/>
          </w:tcPr>
          <w:p w14:paraId="1F2710A1"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34" w:type="dxa"/>
            <w:vAlign w:val="bottom"/>
          </w:tcPr>
          <w:p w14:paraId="38B5A2FE"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77D37B10" w14:textId="77777777" w:rsidTr="00B76E70">
        <w:trPr>
          <w:tblHeader/>
        </w:trPr>
        <w:tc>
          <w:tcPr>
            <w:tcW w:w="4221" w:type="dxa"/>
            <w:vAlign w:val="bottom"/>
          </w:tcPr>
          <w:p w14:paraId="0535443C"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vAlign w:val="bottom"/>
          </w:tcPr>
          <w:p w14:paraId="678754C9"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4DCC9C8D"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51" w:type="dxa"/>
            <w:vAlign w:val="bottom"/>
          </w:tcPr>
          <w:p w14:paraId="3D9EBEE4"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0E0DF95D"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87" w:type="dxa"/>
            <w:vAlign w:val="bottom"/>
          </w:tcPr>
          <w:p w14:paraId="492411AB"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77" w:type="dxa"/>
            <w:vAlign w:val="bottom"/>
          </w:tcPr>
          <w:p w14:paraId="07C69F65"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34" w:type="dxa"/>
            <w:vAlign w:val="bottom"/>
          </w:tcPr>
          <w:p w14:paraId="69DDAA19"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Total</w:t>
            </w:r>
          </w:p>
        </w:tc>
      </w:tr>
      <w:tr w:rsidR="00B76E70" w:rsidRPr="00F11678" w14:paraId="53BFA911" w14:textId="77777777" w:rsidTr="00B76E70">
        <w:trPr>
          <w:tblHeader/>
        </w:trPr>
        <w:tc>
          <w:tcPr>
            <w:tcW w:w="4221" w:type="dxa"/>
            <w:vAlign w:val="bottom"/>
          </w:tcPr>
          <w:p w14:paraId="072509EE" w14:textId="77777777" w:rsidR="00B76E70" w:rsidRPr="00F11678" w:rsidRDefault="00B76E70" w:rsidP="00ED5A3A">
            <w:pPr>
              <w:spacing w:line="240" w:lineRule="exact"/>
              <w:ind w:right="-104"/>
              <w:rPr>
                <w:rFonts w:ascii="CordiaUPC" w:hAnsi="CordiaUPC" w:cs="CordiaUPC"/>
                <w:sz w:val="26"/>
                <w:szCs w:val="26"/>
                <w:lang w:eastAsia="th-TH"/>
              </w:rPr>
            </w:pPr>
          </w:p>
        </w:tc>
        <w:tc>
          <w:tcPr>
            <w:tcW w:w="5101" w:type="dxa"/>
            <w:gridSpan w:val="7"/>
            <w:vAlign w:val="bottom"/>
          </w:tcPr>
          <w:p w14:paraId="32FA9F57"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(in million Baht)</w:t>
            </w:r>
          </w:p>
        </w:tc>
      </w:tr>
      <w:tr w:rsidR="00B76E70" w:rsidRPr="00F11678" w14:paraId="22F93EFB" w14:textId="77777777" w:rsidTr="00B76E70">
        <w:trPr>
          <w:trHeight w:hRule="exact" w:val="281"/>
          <w:tblHeader/>
        </w:trPr>
        <w:tc>
          <w:tcPr>
            <w:tcW w:w="4221" w:type="dxa"/>
            <w:vAlign w:val="bottom"/>
          </w:tcPr>
          <w:p w14:paraId="7AC5D08E" w14:textId="77777777" w:rsidR="00B76E70" w:rsidRPr="00F11678" w:rsidRDefault="00B76E70" w:rsidP="00ED5A3A">
            <w:pPr>
              <w:spacing w:line="240" w:lineRule="exact"/>
              <w:ind w:right="-104"/>
              <w:rPr>
                <w:rFonts w:ascii="CordiaUPC" w:hAnsi="CordiaUPC" w:cs="CordiaUPC"/>
                <w:b/>
                <w:bCs/>
                <w:i/>
                <w:iCs/>
                <w:sz w:val="26"/>
                <w:szCs w:val="26"/>
                <w:lang w:eastAsia="th-TH"/>
              </w:rPr>
            </w:pPr>
          </w:p>
        </w:tc>
        <w:tc>
          <w:tcPr>
            <w:tcW w:w="1080" w:type="dxa"/>
            <w:vAlign w:val="bottom"/>
          </w:tcPr>
          <w:p w14:paraId="11DEE08F"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vAlign w:val="bottom"/>
          </w:tcPr>
          <w:p w14:paraId="2E5982ED"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051" w:type="dxa"/>
            <w:vAlign w:val="bottom"/>
          </w:tcPr>
          <w:p w14:paraId="3B0081AF"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vAlign w:val="bottom"/>
          </w:tcPr>
          <w:p w14:paraId="1D7BEA46"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087" w:type="dxa"/>
            <w:vAlign w:val="bottom"/>
          </w:tcPr>
          <w:p w14:paraId="35D72EC9"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77" w:type="dxa"/>
            <w:vAlign w:val="bottom"/>
          </w:tcPr>
          <w:p w14:paraId="1B2AA712"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34" w:type="dxa"/>
            <w:vAlign w:val="bottom"/>
          </w:tcPr>
          <w:p w14:paraId="4E580D0B"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r>
      <w:tr w:rsidR="00B76E70" w:rsidRPr="00F11678" w14:paraId="5DEE0E0A" w14:textId="77777777" w:rsidTr="00B76E70">
        <w:tc>
          <w:tcPr>
            <w:tcW w:w="4221" w:type="dxa"/>
            <w:vAlign w:val="bottom"/>
          </w:tcPr>
          <w:p w14:paraId="4EF1F0CF" w14:textId="77777777" w:rsidR="00B76E70" w:rsidRPr="00F11678" w:rsidRDefault="00B76E70" w:rsidP="00ED5A3A">
            <w:pPr>
              <w:spacing w:line="240" w:lineRule="exact"/>
              <w:ind w:right="-104"/>
              <w:rPr>
                <w:rFonts w:ascii="CordiaUPC" w:hAnsi="CordiaUPC" w:cs="CordiaUPC"/>
                <w:spacing w:val="-6"/>
                <w:sz w:val="26"/>
                <w:szCs w:val="26"/>
                <w:lang w:val="en-US" w:eastAsia="th-TH" w:bidi="th-TH"/>
              </w:rPr>
            </w:pPr>
            <w:r w:rsidRPr="00F11678">
              <w:rPr>
                <w:rFonts w:ascii="CordiaUPC" w:hAnsi="CordiaUPC" w:cs="CordiaUPC"/>
                <w:spacing w:val="-6"/>
                <w:sz w:val="26"/>
                <w:szCs w:val="26"/>
                <w:lang w:val="en-US" w:eastAsia="th-TH" w:bidi="th-TH"/>
              </w:rPr>
              <w:t>Interbank and money market items</w:t>
            </w:r>
          </w:p>
        </w:tc>
        <w:tc>
          <w:tcPr>
            <w:tcW w:w="1080" w:type="dxa"/>
            <w:vAlign w:val="bottom"/>
          </w:tcPr>
          <w:p w14:paraId="32B015EF" w14:textId="203CD5BA" w:rsidR="00B76E70" w:rsidRPr="00F11678" w:rsidRDefault="0063312A" w:rsidP="00ED5A3A">
            <w:pPr>
              <w:tabs>
                <w:tab w:val="decimal" w:pos="704"/>
              </w:tabs>
              <w:spacing w:line="240" w:lineRule="exact"/>
              <w:ind w:left="-103" w:right="-76"/>
              <w:rPr>
                <w:rFonts w:ascii="CordiaUPC" w:hAnsi="CordiaUPC" w:cs="CordiaUPC"/>
                <w:sz w:val="26"/>
                <w:szCs w:val="26"/>
                <w:lang w:val="en-US"/>
              </w:rPr>
            </w:pPr>
            <w:r>
              <w:rPr>
                <w:rFonts w:ascii="CordiaUPC" w:hAnsi="CordiaUPC" w:cs="CordiaUPC"/>
                <w:sz w:val="26"/>
                <w:szCs w:val="26"/>
                <w:lang w:val="en-US"/>
              </w:rPr>
              <w:t>57</w:t>
            </w:r>
          </w:p>
        </w:tc>
        <w:tc>
          <w:tcPr>
            <w:tcW w:w="236" w:type="dxa"/>
            <w:vAlign w:val="bottom"/>
          </w:tcPr>
          <w:p w14:paraId="28463869"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8EECBAB" w14:textId="357CD8C8"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6C082973"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02B01D0" w14:textId="15CADA4A"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77" w:type="dxa"/>
            <w:vAlign w:val="bottom"/>
          </w:tcPr>
          <w:p w14:paraId="5CF144BA"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34" w:type="dxa"/>
            <w:vAlign w:val="bottom"/>
          </w:tcPr>
          <w:p w14:paraId="2EE68E4E" w14:textId="1D64CA28"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57</w:t>
            </w:r>
          </w:p>
        </w:tc>
      </w:tr>
      <w:tr w:rsidR="00B76E70" w:rsidRPr="00F11678" w14:paraId="1166779A" w14:textId="77777777" w:rsidTr="00B76E70">
        <w:tc>
          <w:tcPr>
            <w:tcW w:w="4221" w:type="dxa"/>
            <w:vAlign w:val="bottom"/>
          </w:tcPr>
          <w:p w14:paraId="109D8F52" w14:textId="77777777" w:rsidR="00B76E70" w:rsidRPr="00F11678" w:rsidRDefault="00B76E70" w:rsidP="00ED5A3A">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Investments</w:t>
            </w:r>
          </w:p>
        </w:tc>
        <w:tc>
          <w:tcPr>
            <w:tcW w:w="1080" w:type="dxa"/>
            <w:vAlign w:val="bottom"/>
          </w:tcPr>
          <w:p w14:paraId="078FEFAB" w14:textId="27D80607"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86</w:t>
            </w:r>
          </w:p>
        </w:tc>
        <w:tc>
          <w:tcPr>
            <w:tcW w:w="236" w:type="dxa"/>
            <w:vAlign w:val="bottom"/>
          </w:tcPr>
          <w:p w14:paraId="37EA3369"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EC31724" w14:textId="11954195"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0D5B8B4F"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0BFC1744" w14:textId="54738A4F"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2,885</w:t>
            </w:r>
          </w:p>
        </w:tc>
        <w:tc>
          <w:tcPr>
            <w:tcW w:w="277" w:type="dxa"/>
            <w:vAlign w:val="bottom"/>
          </w:tcPr>
          <w:p w14:paraId="61153CB4"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34" w:type="dxa"/>
            <w:vAlign w:val="bottom"/>
          </w:tcPr>
          <w:p w14:paraId="06C6BDA8" w14:textId="347115A0"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2,971</w:t>
            </w:r>
          </w:p>
        </w:tc>
      </w:tr>
      <w:tr w:rsidR="00B76E70" w:rsidRPr="00FB7C5D" w14:paraId="10B6C388" w14:textId="77777777" w:rsidTr="00B76E70">
        <w:tc>
          <w:tcPr>
            <w:tcW w:w="4221" w:type="dxa"/>
          </w:tcPr>
          <w:p w14:paraId="230710CF" w14:textId="77777777" w:rsidR="00B76E70" w:rsidRPr="00F11678" w:rsidRDefault="00B76E70" w:rsidP="00ED5A3A">
            <w:pPr>
              <w:spacing w:line="240" w:lineRule="exact"/>
              <w:ind w:left="156" w:right="-104" w:hanging="156"/>
              <w:rPr>
                <w:rFonts w:ascii="CordiaUPC" w:hAnsi="CordiaUPC" w:cs="CordiaUPC"/>
                <w:sz w:val="26"/>
                <w:szCs w:val="26"/>
                <w:lang w:eastAsia="th-TH"/>
              </w:rPr>
            </w:pPr>
            <w:r w:rsidRPr="00F11678">
              <w:rPr>
                <w:rFonts w:ascii="CordiaUPC" w:hAnsi="CordiaUPC" w:cs="CordiaUPC"/>
                <w:sz w:val="26"/>
                <w:szCs w:val="26"/>
                <w:lang w:eastAsia="th-TH"/>
              </w:rPr>
              <w:t>Loans to customers and accrued interest receivables</w:t>
            </w:r>
          </w:p>
        </w:tc>
        <w:tc>
          <w:tcPr>
            <w:tcW w:w="1080" w:type="dxa"/>
            <w:vAlign w:val="bottom"/>
          </w:tcPr>
          <w:p w14:paraId="611CA213" w14:textId="5271261C"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14,717</w:t>
            </w:r>
          </w:p>
        </w:tc>
        <w:tc>
          <w:tcPr>
            <w:tcW w:w="236" w:type="dxa"/>
            <w:vAlign w:val="bottom"/>
          </w:tcPr>
          <w:p w14:paraId="22829AAE"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0774CEA5" w14:textId="61442C57"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29,201</w:t>
            </w:r>
          </w:p>
        </w:tc>
        <w:tc>
          <w:tcPr>
            <w:tcW w:w="236" w:type="dxa"/>
            <w:vAlign w:val="bottom"/>
          </w:tcPr>
          <w:p w14:paraId="272843B8"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4EBAB106" w14:textId="0415F237"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17,883</w:t>
            </w:r>
          </w:p>
        </w:tc>
        <w:tc>
          <w:tcPr>
            <w:tcW w:w="277" w:type="dxa"/>
            <w:vAlign w:val="bottom"/>
          </w:tcPr>
          <w:p w14:paraId="6B262272"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34" w:type="dxa"/>
            <w:vAlign w:val="bottom"/>
          </w:tcPr>
          <w:p w14:paraId="31046581" w14:textId="3C4F1393"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61,801</w:t>
            </w:r>
          </w:p>
        </w:tc>
      </w:tr>
      <w:tr w:rsidR="00B76E70" w:rsidRPr="00F11678" w14:paraId="2DA84B10" w14:textId="77777777" w:rsidTr="00B76E70">
        <w:tc>
          <w:tcPr>
            <w:tcW w:w="4221" w:type="dxa"/>
          </w:tcPr>
          <w:p w14:paraId="4E77FEB0" w14:textId="77777777" w:rsidR="00B76E70" w:rsidRPr="00F11678" w:rsidRDefault="00B76E70" w:rsidP="00ED5A3A">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 xml:space="preserve">Other </w:t>
            </w:r>
            <w:r w:rsidRPr="00F11678">
              <w:rPr>
                <w:rFonts w:ascii="CordiaUPC" w:hAnsi="CordiaUPC" w:cs="CordiaUPC"/>
                <w:sz w:val="26"/>
                <w:szCs w:val="26"/>
                <w:lang w:eastAsia="th-TH" w:bidi="th-TH"/>
              </w:rPr>
              <w:t xml:space="preserve">financial </w:t>
            </w:r>
            <w:r w:rsidRPr="00F11678">
              <w:rPr>
                <w:rFonts w:ascii="CordiaUPC" w:hAnsi="CordiaUPC" w:cs="CordiaUPC"/>
                <w:sz w:val="26"/>
                <w:szCs w:val="26"/>
                <w:lang w:eastAsia="th-TH"/>
              </w:rPr>
              <w:t>assets</w:t>
            </w:r>
          </w:p>
        </w:tc>
        <w:tc>
          <w:tcPr>
            <w:tcW w:w="1080" w:type="dxa"/>
            <w:vAlign w:val="bottom"/>
          </w:tcPr>
          <w:p w14:paraId="6C728E4F" w14:textId="59CFE4CD"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w:t>
            </w:r>
          </w:p>
        </w:tc>
        <w:tc>
          <w:tcPr>
            <w:tcW w:w="236" w:type="dxa"/>
            <w:vAlign w:val="bottom"/>
          </w:tcPr>
          <w:p w14:paraId="01CA6DE1"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4DE609E8" w14:textId="560869B5"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59</w:t>
            </w:r>
          </w:p>
        </w:tc>
        <w:tc>
          <w:tcPr>
            <w:tcW w:w="236" w:type="dxa"/>
            <w:vAlign w:val="bottom"/>
          </w:tcPr>
          <w:p w14:paraId="0D16F9D4"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457AFDC0" w14:textId="204751A7"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213</w:t>
            </w:r>
          </w:p>
        </w:tc>
        <w:tc>
          <w:tcPr>
            <w:tcW w:w="277" w:type="dxa"/>
            <w:vAlign w:val="bottom"/>
          </w:tcPr>
          <w:p w14:paraId="1A659062"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34" w:type="dxa"/>
            <w:vAlign w:val="bottom"/>
          </w:tcPr>
          <w:p w14:paraId="4560CD14" w14:textId="03F5DF50"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274</w:t>
            </w:r>
          </w:p>
        </w:tc>
      </w:tr>
      <w:tr w:rsidR="00B76E70" w:rsidRPr="00F11678" w14:paraId="6463368A" w14:textId="77777777" w:rsidTr="00B76E70">
        <w:tc>
          <w:tcPr>
            <w:tcW w:w="4221" w:type="dxa"/>
          </w:tcPr>
          <w:p w14:paraId="2C5473A3" w14:textId="77777777" w:rsidR="00B76E70" w:rsidRPr="00F11678" w:rsidRDefault="00B76E70" w:rsidP="00ED5A3A">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 commitments and financial guarantee</w:t>
            </w:r>
          </w:p>
        </w:tc>
        <w:tc>
          <w:tcPr>
            <w:tcW w:w="1080" w:type="dxa"/>
            <w:vAlign w:val="bottom"/>
          </w:tcPr>
          <w:p w14:paraId="3EE5115A" w14:textId="5172A04F"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1,369</w:t>
            </w:r>
          </w:p>
        </w:tc>
        <w:tc>
          <w:tcPr>
            <w:tcW w:w="236" w:type="dxa"/>
            <w:vAlign w:val="bottom"/>
          </w:tcPr>
          <w:p w14:paraId="74D77B11"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09991F0F" w14:textId="463FB9E2"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402</w:t>
            </w:r>
          </w:p>
        </w:tc>
        <w:tc>
          <w:tcPr>
            <w:tcW w:w="236" w:type="dxa"/>
            <w:vAlign w:val="bottom"/>
          </w:tcPr>
          <w:p w14:paraId="52493ADF"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5E644E3C" w14:textId="1F7C1D7D"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418</w:t>
            </w:r>
          </w:p>
        </w:tc>
        <w:tc>
          <w:tcPr>
            <w:tcW w:w="277" w:type="dxa"/>
            <w:vAlign w:val="bottom"/>
          </w:tcPr>
          <w:p w14:paraId="491A29BD"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34" w:type="dxa"/>
            <w:vAlign w:val="bottom"/>
          </w:tcPr>
          <w:p w14:paraId="0BC01E9D" w14:textId="7BED63E0" w:rsidR="00B76E70" w:rsidRPr="00F11678" w:rsidRDefault="0063312A"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2,189</w:t>
            </w:r>
          </w:p>
        </w:tc>
      </w:tr>
      <w:tr w:rsidR="00B76E70" w:rsidRPr="00F11678" w14:paraId="35C1A7C8" w14:textId="77777777" w:rsidTr="00B76E70">
        <w:tc>
          <w:tcPr>
            <w:tcW w:w="4221" w:type="dxa"/>
          </w:tcPr>
          <w:p w14:paraId="4D302D3D"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vAlign w:val="bottom"/>
          </w:tcPr>
          <w:p w14:paraId="4C446695"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vAlign w:val="bottom"/>
          </w:tcPr>
          <w:p w14:paraId="772051C5"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DEDE522" w14:textId="77777777" w:rsidR="00B76E70" w:rsidRPr="00F11678" w:rsidRDefault="00B76E70" w:rsidP="00ED5A3A">
            <w:pPr>
              <w:tabs>
                <w:tab w:val="decimal" w:pos="704"/>
              </w:tabs>
              <w:spacing w:line="240" w:lineRule="exact"/>
              <w:ind w:right="-76"/>
              <w:rPr>
                <w:rFonts w:ascii="CordiaUPC" w:hAnsi="CordiaUPC" w:cs="CordiaUPC"/>
                <w:sz w:val="26"/>
                <w:szCs w:val="26"/>
              </w:rPr>
            </w:pPr>
          </w:p>
        </w:tc>
        <w:tc>
          <w:tcPr>
            <w:tcW w:w="236" w:type="dxa"/>
            <w:vAlign w:val="bottom"/>
          </w:tcPr>
          <w:p w14:paraId="1A7C18DA"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25D23252"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77" w:type="dxa"/>
            <w:vAlign w:val="bottom"/>
          </w:tcPr>
          <w:p w14:paraId="0BE14670"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34" w:type="dxa"/>
            <w:vAlign w:val="bottom"/>
          </w:tcPr>
          <w:p w14:paraId="5C57F793"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r>
    </w:tbl>
    <w:p w14:paraId="614E7447" w14:textId="77777777" w:rsidR="00B76E70" w:rsidRPr="00F11678" w:rsidRDefault="00B76E70" w:rsidP="00B76E70">
      <w:pPr>
        <w:rPr>
          <w:cs/>
          <w:lang w:bidi="th-TH"/>
        </w:rPr>
      </w:pPr>
    </w:p>
    <w:tbl>
      <w:tblPr>
        <w:tblW w:w="9306" w:type="dxa"/>
        <w:tblInd w:w="534" w:type="dxa"/>
        <w:tblLayout w:type="fixed"/>
        <w:tblLook w:val="00A0" w:firstRow="1" w:lastRow="0" w:firstColumn="1" w:lastColumn="0" w:noHBand="0" w:noVBand="0"/>
      </w:tblPr>
      <w:tblGrid>
        <w:gridCol w:w="4221"/>
        <w:gridCol w:w="1080"/>
        <w:gridCol w:w="236"/>
        <w:gridCol w:w="1024"/>
        <w:gridCol w:w="236"/>
        <w:gridCol w:w="1114"/>
        <w:gridCol w:w="236"/>
        <w:gridCol w:w="1159"/>
      </w:tblGrid>
      <w:tr w:rsidR="00B76E70" w:rsidRPr="00F11678" w14:paraId="5CC35E24" w14:textId="77777777" w:rsidTr="00B76E70">
        <w:trPr>
          <w:tblHeader/>
        </w:trPr>
        <w:tc>
          <w:tcPr>
            <w:tcW w:w="4221" w:type="dxa"/>
            <w:vAlign w:val="bottom"/>
          </w:tcPr>
          <w:p w14:paraId="19CFB2B8" w14:textId="77777777" w:rsidR="00B76E70" w:rsidRPr="00F11678" w:rsidRDefault="00B76E70" w:rsidP="00B76E70">
            <w:pPr>
              <w:spacing w:line="240" w:lineRule="exact"/>
              <w:ind w:right="-104"/>
              <w:rPr>
                <w:rFonts w:ascii="CordiaUPC" w:hAnsi="CordiaUPC" w:cs="CordiaUPC"/>
                <w:sz w:val="26"/>
                <w:szCs w:val="26"/>
                <w:lang w:eastAsia="th-TH"/>
              </w:rPr>
            </w:pPr>
          </w:p>
        </w:tc>
        <w:tc>
          <w:tcPr>
            <w:tcW w:w="5085" w:type="dxa"/>
            <w:gridSpan w:val="7"/>
            <w:vAlign w:val="bottom"/>
          </w:tcPr>
          <w:p w14:paraId="5007F809"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b/>
                <w:bCs/>
                <w:sz w:val="26"/>
                <w:szCs w:val="26"/>
              </w:rPr>
              <w:t>Consolidated</w:t>
            </w:r>
          </w:p>
        </w:tc>
      </w:tr>
      <w:tr w:rsidR="00B76E70" w:rsidRPr="00F11678" w14:paraId="367726A7" w14:textId="77777777" w:rsidTr="00B76E70">
        <w:trPr>
          <w:tblHeader/>
        </w:trPr>
        <w:tc>
          <w:tcPr>
            <w:tcW w:w="4221" w:type="dxa"/>
            <w:vAlign w:val="bottom"/>
          </w:tcPr>
          <w:p w14:paraId="4DFF61FF" w14:textId="77777777" w:rsidR="00B76E70" w:rsidRPr="00F11678" w:rsidRDefault="00B76E70" w:rsidP="00B76E70">
            <w:pPr>
              <w:spacing w:line="240" w:lineRule="exact"/>
              <w:ind w:right="-104"/>
              <w:rPr>
                <w:rFonts w:ascii="CordiaUPC" w:hAnsi="CordiaUPC" w:cs="CordiaUPC"/>
                <w:sz w:val="26"/>
                <w:szCs w:val="26"/>
                <w:lang w:eastAsia="th-TH"/>
              </w:rPr>
            </w:pPr>
          </w:p>
        </w:tc>
        <w:tc>
          <w:tcPr>
            <w:tcW w:w="5085" w:type="dxa"/>
            <w:gridSpan w:val="7"/>
            <w:vAlign w:val="bottom"/>
          </w:tcPr>
          <w:p w14:paraId="595F4216" w14:textId="712A7015"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eastAsia="Times New Roman" w:hAnsi="CordiaUPC" w:cs="CordiaUPC"/>
                <w:sz w:val="26"/>
                <w:szCs w:val="26"/>
                <w:lang w:bidi="th-TH"/>
              </w:rPr>
              <w:t>31 December 202</w:t>
            </w:r>
            <w:r>
              <w:rPr>
                <w:rFonts w:ascii="CordiaUPC" w:eastAsia="Times New Roman" w:hAnsi="CordiaUPC" w:cs="CordiaUPC" w:hint="cs"/>
                <w:sz w:val="26"/>
                <w:szCs w:val="26"/>
                <w:cs/>
                <w:lang w:bidi="th-TH"/>
              </w:rPr>
              <w:t>3</w:t>
            </w:r>
          </w:p>
        </w:tc>
      </w:tr>
      <w:tr w:rsidR="00B76E70" w:rsidRPr="00F11678" w14:paraId="6B3806F1" w14:textId="77777777" w:rsidTr="00B76E70">
        <w:trPr>
          <w:tblHeader/>
        </w:trPr>
        <w:tc>
          <w:tcPr>
            <w:tcW w:w="4221" w:type="dxa"/>
            <w:vAlign w:val="bottom"/>
          </w:tcPr>
          <w:p w14:paraId="14129449" w14:textId="77777777" w:rsidR="00B76E70" w:rsidRPr="00F11678" w:rsidRDefault="00B76E70" w:rsidP="00B76E70">
            <w:pPr>
              <w:spacing w:line="240" w:lineRule="exact"/>
              <w:ind w:right="-104"/>
              <w:rPr>
                <w:rFonts w:ascii="CordiaUPC" w:hAnsi="CordiaUPC" w:cs="CordiaUPC"/>
                <w:sz w:val="26"/>
                <w:szCs w:val="26"/>
                <w:lang w:eastAsia="th-TH"/>
              </w:rPr>
            </w:pPr>
          </w:p>
        </w:tc>
        <w:tc>
          <w:tcPr>
            <w:tcW w:w="1080" w:type="dxa"/>
            <w:vAlign w:val="bottom"/>
          </w:tcPr>
          <w:p w14:paraId="27CF702A" w14:textId="77777777" w:rsidR="00B76E70" w:rsidRPr="00F11678" w:rsidRDefault="00B76E70" w:rsidP="00B76E70">
            <w:pPr>
              <w:spacing w:line="240" w:lineRule="exact"/>
              <w:ind w:right="-108"/>
              <w:jc w:val="center"/>
              <w:rPr>
                <w:rFonts w:ascii="CordiaUPC" w:hAnsi="CordiaUPC" w:cs="CordiaUPC"/>
                <w:sz w:val="26"/>
                <w:szCs w:val="26"/>
              </w:rPr>
            </w:pPr>
          </w:p>
        </w:tc>
        <w:tc>
          <w:tcPr>
            <w:tcW w:w="236" w:type="dxa"/>
            <w:vAlign w:val="bottom"/>
          </w:tcPr>
          <w:p w14:paraId="5C0EC536" w14:textId="77777777" w:rsidR="00B76E70" w:rsidRPr="00F11678" w:rsidRDefault="00B76E70" w:rsidP="00B76E70">
            <w:pPr>
              <w:spacing w:line="240" w:lineRule="exact"/>
              <w:ind w:right="-108"/>
              <w:jc w:val="center"/>
              <w:rPr>
                <w:rFonts w:ascii="CordiaUPC" w:hAnsi="CordiaUPC" w:cs="CordiaUPC"/>
                <w:sz w:val="26"/>
                <w:szCs w:val="26"/>
              </w:rPr>
            </w:pPr>
          </w:p>
        </w:tc>
        <w:tc>
          <w:tcPr>
            <w:tcW w:w="1024" w:type="dxa"/>
            <w:vAlign w:val="bottom"/>
          </w:tcPr>
          <w:p w14:paraId="3DB08D2C"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3924A1AF" w14:textId="77777777" w:rsidR="00B76E70" w:rsidRPr="00F11678" w:rsidRDefault="00B76E70" w:rsidP="00B76E70">
            <w:pPr>
              <w:spacing w:line="240" w:lineRule="exact"/>
              <w:ind w:right="-108"/>
              <w:jc w:val="center"/>
              <w:rPr>
                <w:rFonts w:ascii="CordiaUPC" w:hAnsi="CordiaUPC" w:cs="CordiaUPC"/>
                <w:sz w:val="26"/>
                <w:szCs w:val="26"/>
              </w:rPr>
            </w:pPr>
          </w:p>
        </w:tc>
        <w:tc>
          <w:tcPr>
            <w:tcW w:w="1114" w:type="dxa"/>
            <w:vAlign w:val="bottom"/>
          </w:tcPr>
          <w:p w14:paraId="4D5B821A"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4A9AFCE1" w14:textId="77777777" w:rsidR="00B76E70" w:rsidRPr="00F11678" w:rsidRDefault="00B76E70" w:rsidP="00B76E70">
            <w:pPr>
              <w:spacing w:line="240" w:lineRule="exact"/>
              <w:ind w:right="-108"/>
              <w:jc w:val="center"/>
              <w:rPr>
                <w:rFonts w:ascii="CordiaUPC" w:hAnsi="CordiaUPC" w:cs="CordiaUPC"/>
                <w:sz w:val="26"/>
                <w:szCs w:val="26"/>
              </w:rPr>
            </w:pPr>
          </w:p>
        </w:tc>
        <w:tc>
          <w:tcPr>
            <w:tcW w:w="1159" w:type="dxa"/>
            <w:vAlign w:val="bottom"/>
          </w:tcPr>
          <w:p w14:paraId="36E430FC" w14:textId="77777777" w:rsidR="00B76E70" w:rsidRPr="00F11678" w:rsidRDefault="00B76E70" w:rsidP="00B76E70">
            <w:pPr>
              <w:spacing w:line="240" w:lineRule="exact"/>
              <w:ind w:right="-108"/>
              <w:jc w:val="center"/>
              <w:rPr>
                <w:rFonts w:ascii="CordiaUPC" w:hAnsi="CordiaUPC" w:cs="CordiaUPC"/>
                <w:sz w:val="26"/>
                <w:szCs w:val="26"/>
              </w:rPr>
            </w:pPr>
          </w:p>
        </w:tc>
      </w:tr>
      <w:tr w:rsidR="00B76E70" w:rsidRPr="00F11678" w14:paraId="6D19F521" w14:textId="77777777" w:rsidTr="00B76E70">
        <w:trPr>
          <w:tblHeader/>
        </w:trPr>
        <w:tc>
          <w:tcPr>
            <w:tcW w:w="4221" w:type="dxa"/>
            <w:vAlign w:val="bottom"/>
          </w:tcPr>
          <w:p w14:paraId="5F6F2BC2" w14:textId="77777777" w:rsidR="00B76E70" w:rsidRPr="00F11678" w:rsidRDefault="00B76E70" w:rsidP="00B76E70">
            <w:pPr>
              <w:spacing w:line="240" w:lineRule="exact"/>
              <w:ind w:right="-104"/>
              <w:rPr>
                <w:rFonts w:ascii="CordiaUPC" w:hAnsi="CordiaUPC" w:cs="CordiaUPC"/>
                <w:sz w:val="26"/>
                <w:szCs w:val="26"/>
                <w:lang w:eastAsia="th-TH"/>
              </w:rPr>
            </w:pPr>
          </w:p>
        </w:tc>
        <w:tc>
          <w:tcPr>
            <w:tcW w:w="1080" w:type="dxa"/>
            <w:vAlign w:val="bottom"/>
          </w:tcPr>
          <w:p w14:paraId="46EE9402" w14:textId="77777777" w:rsidR="00B76E70" w:rsidRPr="00F11678" w:rsidRDefault="00B76E70" w:rsidP="00B76E70">
            <w:pPr>
              <w:spacing w:line="240" w:lineRule="exact"/>
              <w:ind w:right="-108"/>
              <w:jc w:val="center"/>
              <w:rPr>
                <w:rFonts w:ascii="CordiaUPC" w:hAnsi="CordiaUPC" w:cs="CordiaUPC"/>
                <w:sz w:val="26"/>
                <w:szCs w:val="26"/>
              </w:rPr>
            </w:pPr>
          </w:p>
        </w:tc>
        <w:tc>
          <w:tcPr>
            <w:tcW w:w="236" w:type="dxa"/>
            <w:vAlign w:val="bottom"/>
          </w:tcPr>
          <w:p w14:paraId="49B0E518" w14:textId="77777777" w:rsidR="00B76E70" w:rsidRPr="00F11678" w:rsidRDefault="00B76E70" w:rsidP="00B76E70">
            <w:pPr>
              <w:spacing w:line="240" w:lineRule="exact"/>
              <w:ind w:right="-108"/>
              <w:jc w:val="center"/>
              <w:rPr>
                <w:rFonts w:ascii="CordiaUPC" w:hAnsi="CordiaUPC" w:cs="CordiaUPC"/>
                <w:sz w:val="26"/>
                <w:szCs w:val="26"/>
              </w:rPr>
            </w:pPr>
          </w:p>
        </w:tc>
        <w:tc>
          <w:tcPr>
            <w:tcW w:w="1024" w:type="dxa"/>
            <w:vAlign w:val="bottom"/>
          </w:tcPr>
          <w:p w14:paraId="2251B7CA"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340493B4" w14:textId="77777777" w:rsidR="00B76E70" w:rsidRPr="00F11678" w:rsidRDefault="00B76E70" w:rsidP="00B76E70">
            <w:pPr>
              <w:spacing w:line="240" w:lineRule="exact"/>
              <w:ind w:right="-108"/>
              <w:jc w:val="center"/>
              <w:rPr>
                <w:rFonts w:ascii="CordiaUPC" w:hAnsi="CordiaUPC" w:cs="CordiaUPC"/>
                <w:sz w:val="26"/>
                <w:szCs w:val="26"/>
              </w:rPr>
            </w:pPr>
          </w:p>
        </w:tc>
        <w:tc>
          <w:tcPr>
            <w:tcW w:w="1114" w:type="dxa"/>
            <w:vAlign w:val="bottom"/>
          </w:tcPr>
          <w:p w14:paraId="2EA339A2"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46E6BC24" w14:textId="77777777" w:rsidR="00B76E70" w:rsidRPr="00F11678" w:rsidRDefault="00B76E70" w:rsidP="00B76E70">
            <w:pPr>
              <w:spacing w:line="240" w:lineRule="exact"/>
              <w:ind w:right="-108"/>
              <w:jc w:val="center"/>
              <w:rPr>
                <w:rFonts w:ascii="CordiaUPC" w:hAnsi="CordiaUPC" w:cs="CordiaUPC"/>
                <w:sz w:val="26"/>
                <w:szCs w:val="26"/>
              </w:rPr>
            </w:pPr>
          </w:p>
        </w:tc>
        <w:tc>
          <w:tcPr>
            <w:tcW w:w="1159" w:type="dxa"/>
            <w:vAlign w:val="bottom"/>
          </w:tcPr>
          <w:p w14:paraId="1CCC8513" w14:textId="77777777" w:rsidR="00B76E70" w:rsidRPr="00F11678" w:rsidRDefault="00B76E70" w:rsidP="00B76E70">
            <w:pPr>
              <w:spacing w:line="240" w:lineRule="exact"/>
              <w:ind w:right="-108"/>
              <w:jc w:val="center"/>
              <w:rPr>
                <w:rFonts w:ascii="CordiaUPC" w:hAnsi="CordiaUPC" w:cs="CordiaUPC"/>
                <w:sz w:val="26"/>
                <w:szCs w:val="26"/>
              </w:rPr>
            </w:pPr>
          </w:p>
        </w:tc>
      </w:tr>
      <w:tr w:rsidR="00B76E70" w:rsidRPr="00F11678" w14:paraId="2657E4AB" w14:textId="77777777" w:rsidTr="00B76E70">
        <w:trPr>
          <w:tblHeader/>
        </w:trPr>
        <w:tc>
          <w:tcPr>
            <w:tcW w:w="4221" w:type="dxa"/>
            <w:vAlign w:val="bottom"/>
          </w:tcPr>
          <w:p w14:paraId="17DDDAEB" w14:textId="77777777" w:rsidR="00B76E70" w:rsidRPr="00F11678" w:rsidRDefault="00B76E70" w:rsidP="00B76E70">
            <w:pPr>
              <w:spacing w:line="240" w:lineRule="exact"/>
              <w:ind w:right="-104"/>
              <w:rPr>
                <w:rFonts w:ascii="CordiaUPC" w:hAnsi="CordiaUPC" w:cs="CordiaUPC"/>
                <w:sz w:val="26"/>
                <w:szCs w:val="26"/>
                <w:lang w:eastAsia="th-TH"/>
              </w:rPr>
            </w:pPr>
          </w:p>
        </w:tc>
        <w:tc>
          <w:tcPr>
            <w:tcW w:w="1080" w:type="dxa"/>
            <w:vAlign w:val="bottom"/>
          </w:tcPr>
          <w:p w14:paraId="35241A73"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12-Month</w:t>
            </w:r>
          </w:p>
        </w:tc>
        <w:tc>
          <w:tcPr>
            <w:tcW w:w="236" w:type="dxa"/>
            <w:vAlign w:val="bottom"/>
          </w:tcPr>
          <w:p w14:paraId="451786A4" w14:textId="77777777" w:rsidR="00B76E70" w:rsidRPr="00F11678" w:rsidRDefault="00B76E70" w:rsidP="00B76E70">
            <w:pPr>
              <w:spacing w:line="240" w:lineRule="exact"/>
              <w:ind w:right="-108"/>
              <w:jc w:val="center"/>
              <w:rPr>
                <w:rFonts w:ascii="CordiaUPC" w:hAnsi="CordiaUPC" w:cs="CordiaUPC"/>
                <w:sz w:val="26"/>
                <w:szCs w:val="26"/>
              </w:rPr>
            </w:pPr>
          </w:p>
        </w:tc>
        <w:tc>
          <w:tcPr>
            <w:tcW w:w="1024" w:type="dxa"/>
            <w:vAlign w:val="bottom"/>
          </w:tcPr>
          <w:p w14:paraId="32952BC1"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not credit</w:t>
            </w:r>
          </w:p>
        </w:tc>
        <w:tc>
          <w:tcPr>
            <w:tcW w:w="236" w:type="dxa"/>
            <w:vAlign w:val="bottom"/>
          </w:tcPr>
          <w:p w14:paraId="1FBC4D5A" w14:textId="77777777" w:rsidR="00B76E70" w:rsidRPr="00F11678" w:rsidRDefault="00B76E70" w:rsidP="00B76E70">
            <w:pPr>
              <w:spacing w:line="240" w:lineRule="exact"/>
              <w:ind w:right="-108"/>
              <w:jc w:val="center"/>
              <w:rPr>
                <w:rFonts w:ascii="CordiaUPC" w:hAnsi="CordiaUPC" w:cs="CordiaUPC"/>
                <w:sz w:val="26"/>
                <w:szCs w:val="26"/>
              </w:rPr>
            </w:pPr>
          </w:p>
        </w:tc>
        <w:tc>
          <w:tcPr>
            <w:tcW w:w="1114" w:type="dxa"/>
            <w:vAlign w:val="bottom"/>
          </w:tcPr>
          <w:p w14:paraId="15F03F0E"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credit</w:t>
            </w:r>
          </w:p>
        </w:tc>
        <w:tc>
          <w:tcPr>
            <w:tcW w:w="236" w:type="dxa"/>
            <w:vAlign w:val="bottom"/>
          </w:tcPr>
          <w:p w14:paraId="3CAFA8E5" w14:textId="77777777" w:rsidR="00B76E70" w:rsidRPr="00F11678" w:rsidRDefault="00B76E70" w:rsidP="00B76E70">
            <w:pPr>
              <w:spacing w:line="240" w:lineRule="exact"/>
              <w:ind w:right="-108"/>
              <w:jc w:val="center"/>
              <w:rPr>
                <w:rFonts w:ascii="CordiaUPC" w:hAnsi="CordiaUPC" w:cs="CordiaUPC"/>
                <w:sz w:val="26"/>
                <w:szCs w:val="26"/>
              </w:rPr>
            </w:pPr>
          </w:p>
        </w:tc>
        <w:tc>
          <w:tcPr>
            <w:tcW w:w="1159" w:type="dxa"/>
            <w:vAlign w:val="bottom"/>
          </w:tcPr>
          <w:p w14:paraId="39EF247F" w14:textId="77777777" w:rsidR="00B76E70" w:rsidRPr="00F11678" w:rsidRDefault="00B76E70" w:rsidP="00B76E70">
            <w:pPr>
              <w:spacing w:line="240" w:lineRule="exact"/>
              <w:ind w:right="-108"/>
              <w:jc w:val="center"/>
              <w:rPr>
                <w:rFonts w:ascii="CordiaUPC" w:hAnsi="CordiaUPC" w:cs="CordiaUPC"/>
                <w:sz w:val="26"/>
                <w:szCs w:val="26"/>
              </w:rPr>
            </w:pPr>
          </w:p>
        </w:tc>
      </w:tr>
      <w:tr w:rsidR="00B76E70" w:rsidRPr="00F11678" w14:paraId="3B775A6F" w14:textId="77777777" w:rsidTr="00B76E70">
        <w:trPr>
          <w:tblHeader/>
        </w:trPr>
        <w:tc>
          <w:tcPr>
            <w:tcW w:w="4221" w:type="dxa"/>
            <w:vAlign w:val="bottom"/>
          </w:tcPr>
          <w:p w14:paraId="14EC475F" w14:textId="77777777" w:rsidR="00B76E70" w:rsidRPr="00F11678" w:rsidRDefault="00B76E70" w:rsidP="00B76E70">
            <w:pPr>
              <w:spacing w:line="240" w:lineRule="exact"/>
              <w:ind w:right="-104"/>
              <w:rPr>
                <w:rFonts w:ascii="CordiaUPC" w:hAnsi="CordiaUPC" w:cs="CordiaUPC"/>
                <w:sz w:val="26"/>
                <w:szCs w:val="26"/>
                <w:lang w:eastAsia="th-TH"/>
              </w:rPr>
            </w:pPr>
          </w:p>
        </w:tc>
        <w:tc>
          <w:tcPr>
            <w:tcW w:w="1080" w:type="dxa"/>
            <w:vAlign w:val="bottom"/>
          </w:tcPr>
          <w:p w14:paraId="477AB36B"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4941FAA5" w14:textId="77777777" w:rsidR="00B76E70" w:rsidRPr="00F11678" w:rsidRDefault="00B76E70" w:rsidP="00B76E70">
            <w:pPr>
              <w:spacing w:line="240" w:lineRule="exact"/>
              <w:ind w:right="-108"/>
              <w:jc w:val="center"/>
              <w:rPr>
                <w:rFonts w:ascii="CordiaUPC" w:hAnsi="CordiaUPC" w:cs="CordiaUPC"/>
                <w:sz w:val="26"/>
                <w:szCs w:val="26"/>
              </w:rPr>
            </w:pPr>
          </w:p>
        </w:tc>
        <w:tc>
          <w:tcPr>
            <w:tcW w:w="1024" w:type="dxa"/>
            <w:vAlign w:val="bottom"/>
          </w:tcPr>
          <w:p w14:paraId="03395F91"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4B13E610" w14:textId="77777777" w:rsidR="00B76E70" w:rsidRPr="00F11678" w:rsidRDefault="00B76E70" w:rsidP="00B76E70">
            <w:pPr>
              <w:spacing w:line="240" w:lineRule="exact"/>
              <w:ind w:right="-108"/>
              <w:jc w:val="center"/>
              <w:rPr>
                <w:rFonts w:ascii="CordiaUPC" w:hAnsi="CordiaUPC" w:cs="CordiaUPC"/>
                <w:sz w:val="26"/>
                <w:szCs w:val="26"/>
              </w:rPr>
            </w:pPr>
          </w:p>
        </w:tc>
        <w:tc>
          <w:tcPr>
            <w:tcW w:w="1114" w:type="dxa"/>
            <w:vAlign w:val="bottom"/>
          </w:tcPr>
          <w:p w14:paraId="556DC9FB"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6FEA8EAD" w14:textId="77777777" w:rsidR="00B76E70" w:rsidRPr="00F11678" w:rsidRDefault="00B76E70" w:rsidP="00B76E70">
            <w:pPr>
              <w:spacing w:line="240" w:lineRule="exact"/>
              <w:ind w:right="-108"/>
              <w:jc w:val="center"/>
              <w:rPr>
                <w:rFonts w:ascii="CordiaUPC" w:hAnsi="CordiaUPC" w:cs="CordiaUPC"/>
                <w:sz w:val="26"/>
                <w:szCs w:val="26"/>
              </w:rPr>
            </w:pPr>
          </w:p>
        </w:tc>
        <w:tc>
          <w:tcPr>
            <w:tcW w:w="1159" w:type="dxa"/>
            <w:vAlign w:val="bottom"/>
          </w:tcPr>
          <w:p w14:paraId="147083A7"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sz w:val="26"/>
                <w:szCs w:val="26"/>
              </w:rPr>
              <w:t>Total</w:t>
            </w:r>
          </w:p>
        </w:tc>
      </w:tr>
      <w:tr w:rsidR="00B76E70" w:rsidRPr="00F11678" w14:paraId="6D5C928A" w14:textId="77777777" w:rsidTr="00B76E70">
        <w:trPr>
          <w:tblHeader/>
        </w:trPr>
        <w:tc>
          <w:tcPr>
            <w:tcW w:w="4221" w:type="dxa"/>
            <w:vAlign w:val="bottom"/>
          </w:tcPr>
          <w:p w14:paraId="6CD53A13" w14:textId="77777777" w:rsidR="00B76E70" w:rsidRPr="00F11678" w:rsidRDefault="00B76E70" w:rsidP="00B76E70">
            <w:pPr>
              <w:spacing w:line="240" w:lineRule="exact"/>
              <w:ind w:right="-104"/>
              <w:rPr>
                <w:rFonts w:ascii="CordiaUPC" w:hAnsi="CordiaUPC" w:cs="CordiaUPC"/>
                <w:sz w:val="26"/>
                <w:szCs w:val="26"/>
                <w:lang w:eastAsia="th-TH"/>
              </w:rPr>
            </w:pPr>
          </w:p>
        </w:tc>
        <w:tc>
          <w:tcPr>
            <w:tcW w:w="5085" w:type="dxa"/>
            <w:gridSpan w:val="7"/>
            <w:vAlign w:val="bottom"/>
          </w:tcPr>
          <w:p w14:paraId="4B21DE5E" w14:textId="77777777" w:rsidR="00B76E70" w:rsidRPr="00F11678" w:rsidRDefault="00B76E70" w:rsidP="00B76E70">
            <w:pPr>
              <w:spacing w:line="240" w:lineRule="exact"/>
              <w:ind w:right="-108"/>
              <w:jc w:val="center"/>
              <w:rPr>
                <w:rFonts w:ascii="CordiaUPC" w:hAnsi="CordiaUPC" w:cs="CordiaUPC"/>
                <w:sz w:val="26"/>
                <w:szCs w:val="26"/>
              </w:rPr>
            </w:pPr>
            <w:r w:rsidRPr="00F11678">
              <w:rPr>
                <w:rFonts w:ascii="CordiaUPC" w:hAnsi="CordiaUPC" w:cs="CordiaUPC"/>
                <w:i/>
                <w:iCs/>
                <w:sz w:val="26"/>
                <w:szCs w:val="26"/>
              </w:rPr>
              <w:t>(in million Baht)</w:t>
            </w:r>
          </w:p>
        </w:tc>
      </w:tr>
      <w:tr w:rsidR="00B76E70" w:rsidRPr="00F11678" w14:paraId="6087CB28" w14:textId="77777777" w:rsidTr="00B76E70">
        <w:trPr>
          <w:trHeight w:hRule="exact" w:val="218"/>
          <w:tblHeader/>
        </w:trPr>
        <w:tc>
          <w:tcPr>
            <w:tcW w:w="4221" w:type="dxa"/>
            <w:vAlign w:val="bottom"/>
          </w:tcPr>
          <w:p w14:paraId="136EA289" w14:textId="77777777" w:rsidR="00B76E70" w:rsidRPr="00F11678" w:rsidRDefault="00B76E70" w:rsidP="00B76E70">
            <w:pPr>
              <w:spacing w:line="240" w:lineRule="exact"/>
              <w:ind w:right="-104"/>
              <w:rPr>
                <w:rFonts w:ascii="CordiaUPC" w:hAnsi="CordiaUPC" w:cs="CordiaUPC"/>
                <w:b/>
                <w:bCs/>
                <w:i/>
                <w:iCs/>
                <w:sz w:val="26"/>
                <w:szCs w:val="26"/>
                <w:lang w:eastAsia="th-TH"/>
              </w:rPr>
            </w:pPr>
          </w:p>
        </w:tc>
        <w:tc>
          <w:tcPr>
            <w:tcW w:w="1080" w:type="dxa"/>
            <w:vAlign w:val="bottom"/>
          </w:tcPr>
          <w:p w14:paraId="165E128D" w14:textId="77777777" w:rsidR="00B76E70" w:rsidRPr="00F11678" w:rsidRDefault="00B76E70" w:rsidP="00B76E70">
            <w:pPr>
              <w:tabs>
                <w:tab w:val="decimal" w:pos="704"/>
              </w:tabs>
              <w:spacing w:line="240" w:lineRule="exact"/>
              <w:ind w:right="-76"/>
              <w:rPr>
                <w:rFonts w:ascii="CordiaUPC" w:hAnsi="CordiaUPC" w:cs="CordiaUPC"/>
                <w:sz w:val="26"/>
                <w:szCs w:val="26"/>
              </w:rPr>
            </w:pPr>
          </w:p>
        </w:tc>
        <w:tc>
          <w:tcPr>
            <w:tcW w:w="236" w:type="dxa"/>
            <w:vAlign w:val="bottom"/>
          </w:tcPr>
          <w:p w14:paraId="31FA6837" w14:textId="77777777" w:rsidR="00B76E70" w:rsidRPr="00F11678" w:rsidRDefault="00B76E70" w:rsidP="00B76E70">
            <w:pPr>
              <w:tabs>
                <w:tab w:val="decimal" w:pos="704"/>
              </w:tabs>
              <w:spacing w:line="240" w:lineRule="exact"/>
              <w:ind w:right="-76"/>
              <w:rPr>
                <w:rFonts w:ascii="CordiaUPC" w:hAnsi="CordiaUPC" w:cs="CordiaUPC"/>
                <w:sz w:val="26"/>
                <w:szCs w:val="26"/>
              </w:rPr>
            </w:pPr>
          </w:p>
        </w:tc>
        <w:tc>
          <w:tcPr>
            <w:tcW w:w="1024" w:type="dxa"/>
            <w:vAlign w:val="bottom"/>
          </w:tcPr>
          <w:p w14:paraId="6E7CDA46" w14:textId="77777777" w:rsidR="00B76E70" w:rsidRPr="00F11678" w:rsidRDefault="00B76E70" w:rsidP="00B76E70">
            <w:pPr>
              <w:tabs>
                <w:tab w:val="decimal" w:pos="704"/>
              </w:tabs>
              <w:spacing w:line="240" w:lineRule="exact"/>
              <w:ind w:right="-76"/>
              <w:rPr>
                <w:rFonts w:ascii="CordiaUPC" w:hAnsi="CordiaUPC" w:cs="CordiaUPC"/>
                <w:sz w:val="26"/>
                <w:szCs w:val="26"/>
              </w:rPr>
            </w:pPr>
          </w:p>
        </w:tc>
        <w:tc>
          <w:tcPr>
            <w:tcW w:w="236" w:type="dxa"/>
            <w:vAlign w:val="bottom"/>
          </w:tcPr>
          <w:p w14:paraId="46CE9688" w14:textId="77777777" w:rsidR="00B76E70" w:rsidRPr="00F11678" w:rsidRDefault="00B76E70" w:rsidP="00B76E70">
            <w:pPr>
              <w:tabs>
                <w:tab w:val="decimal" w:pos="704"/>
              </w:tabs>
              <w:spacing w:line="240" w:lineRule="exact"/>
              <w:ind w:right="-76"/>
              <w:rPr>
                <w:rFonts w:ascii="CordiaUPC" w:hAnsi="CordiaUPC" w:cs="CordiaUPC"/>
                <w:sz w:val="26"/>
                <w:szCs w:val="26"/>
              </w:rPr>
            </w:pPr>
          </w:p>
        </w:tc>
        <w:tc>
          <w:tcPr>
            <w:tcW w:w="1114" w:type="dxa"/>
            <w:vAlign w:val="bottom"/>
          </w:tcPr>
          <w:p w14:paraId="7E71B6D8" w14:textId="77777777" w:rsidR="00B76E70" w:rsidRPr="00F11678" w:rsidRDefault="00B76E70" w:rsidP="00B76E70">
            <w:pPr>
              <w:tabs>
                <w:tab w:val="decimal" w:pos="704"/>
              </w:tabs>
              <w:spacing w:line="240" w:lineRule="exact"/>
              <w:ind w:right="-76"/>
              <w:rPr>
                <w:rFonts w:ascii="CordiaUPC" w:hAnsi="CordiaUPC" w:cs="CordiaUPC"/>
                <w:sz w:val="26"/>
                <w:szCs w:val="26"/>
              </w:rPr>
            </w:pPr>
          </w:p>
        </w:tc>
        <w:tc>
          <w:tcPr>
            <w:tcW w:w="236" w:type="dxa"/>
            <w:vAlign w:val="bottom"/>
          </w:tcPr>
          <w:p w14:paraId="6B807BB2" w14:textId="77777777" w:rsidR="00B76E70" w:rsidRPr="00F11678" w:rsidRDefault="00B76E70" w:rsidP="00B76E70">
            <w:pPr>
              <w:tabs>
                <w:tab w:val="decimal" w:pos="704"/>
              </w:tabs>
              <w:spacing w:line="240" w:lineRule="exact"/>
              <w:ind w:right="-76"/>
              <w:rPr>
                <w:rFonts w:ascii="CordiaUPC" w:hAnsi="CordiaUPC" w:cs="CordiaUPC"/>
                <w:sz w:val="26"/>
                <w:szCs w:val="26"/>
              </w:rPr>
            </w:pPr>
          </w:p>
        </w:tc>
        <w:tc>
          <w:tcPr>
            <w:tcW w:w="1159" w:type="dxa"/>
            <w:vAlign w:val="bottom"/>
          </w:tcPr>
          <w:p w14:paraId="3B1645FD" w14:textId="77777777" w:rsidR="00B76E70" w:rsidRPr="00F11678" w:rsidRDefault="00B76E70" w:rsidP="00B76E70">
            <w:pPr>
              <w:tabs>
                <w:tab w:val="decimal" w:pos="704"/>
              </w:tabs>
              <w:spacing w:line="240" w:lineRule="exact"/>
              <w:ind w:right="-76"/>
              <w:rPr>
                <w:rFonts w:ascii="CordiaUPC" w:hAnsi="CordiaUPC" w:cs="CordiaUPC"/>
                <w:sz w:val="26"/>
                <w:szCs w:val="26"/>
              </w:rPr>
            </w:pPr>
          </w:p>
        </w:tc>
      </w:tr>
      <w:tr w:rsidR="00FB7C5D" w:rsidRPr="00F11678" w14:paraId="7D1CF992" w14:textId="77777777" w:rsidTr="00B76E70">
        <w:tc>
          <w:tcPr>
            <w:tcW w:w="4221" w:type="dxa"/>
            <w:vAlign w:val="bottom"/>
          </w:tcPr>
          <w:p w14:paraId="5489ABFA" w14:textId="77777777" w:rsidR="00FB7C5D" w:rsidRPr="00F11678" w:rsidRDefault="00FB7C5D" w:rsidP="00FB7C5D">
            <w:pPr>
              <w:spacing w:line="240" w:lineRule="exact"/>
              <w:ind w:right="-104"/>
              <w:rPr>
                <w:rFonts w:ascii="CordiaUPC" w:hAnsi="CordiaUPC" w:cs="CordiaUPC"/>
                <w:spacing w:val="-6"/>
                <w:sz w:val="26"/>
                <w:szCs w:val="26"/>
                <w:lang w:val="en-US" w:eastAsia="th-TH" w:bidi="th-TH"/>
              </w:rPr>
            </w:pPr>
            <w:r w:rsidRPr="00F11678">
              <w:rPr>
                <w:rFonts w:ascii="CordiaUPC" w:hAnsi="CordiaUPC" w:cs="CordiaUPC"/>
                <w:spacing w:val="-6"/>
                <w:sz w:val="26"/>
                <w:szCs w:val="26"/>
                <w:lang w:val="en-US" w:eastAsia="th-TH" w:bidi="th-TH"/>
              </w:rPr>
              <w:t>Interbank and money market items</w:t>
            </w:r>
          </w:p>
        </w:tc>
        <w:tc>
          <w:tcPr>
            <w:tcW w:w="1080" w:type="dxa"/>
            <w:vAlign w:val="bottom"/>
          </w:tcPr>
          <w:p w14:paraId="4097659F" w14:textId="4BD76B6C" w:rsidR="00FB7C5D" w:rsidRPr="00F11678" w:rsidRDefault="00FB7C5D" w:rsidP="00FB7C5D">
            <w:pPr>
              <w:tabs>
                <w:tab w:val="decimal" w:pos="704"/>
              </w:tabs>
              <w:spacing w:line="240" w:lineRule="exact"/>
              <w:ind w:right="-76"/>
              <w:rPr>
                <w:rFonts w:ascii="CordiaUPC" w:hAnsi="CordiaUPC" w:cs="CordiaUPC"/>
                <w:sz w:val="26"/>
                <w:szCs w:val="26"/>
                <w:cs/>
                <w:lang w:bidi="th-TH"/>
              </w:rPr>
            </w:pPr>
            <w:r>
              <w:rPr>
                <w:rFonts w:ascii="CordiaUPC" w:hAnsi="CordiaUPC" w:cs="CordiaUPC"/>
                <w:sz w:val="26"/>
                <w:szCs w:val="26"/>
              </w:rPr>
              <w:t>54</w:t>
            </w:r>
          </w:p>
        </w:tc>
        <w:tc>
          <w:tcPr>
            <w:tcW w:w="236" w:type="dxa"/>
            <w:vAlign w:val="bottom"/>
          </w:tcPr>
          <w:p w14:paraId="0B224966"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3D669038" w14:textId="2240E83A"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w:t>
            </w:r>
          </w:p>
        </w:tc>
        <w:tc>
          <w:tcPr>
            <w:tcW w:w="236" w:type="dxa"/>
            <w:vAlign w:val="bottom"/>
          </w:tcPr>
          <w:p w14:paraId="22B776BB"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7352BB39" w14:textId="2F19B251"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w:t>
            </w:r>
          </w:p>
        </w:tc>
        <w:tc>
          <w:tcPr>
            <w:tcW w:w="236" w:type="dxa"/>
            <w:vAlign w:val="bottom"/>
          </w:tcPr>
          <w:p w14:paraId="47E56B00" w14:textId="77777777" w:rsidR="00FB7C5D" w:rsidRPr="00F11678" w:rsidRDefault="00FB7C5D" w:rsidP="00FB7C5D">
            <w:pPr>
              <w:tabs>
                <w:tab w:val="decimal" w:pos="704"/>
              </w:tabs>
              <w:spacing w:line="240" w:lineRule="exact"/>
              <w:ind w:right="-76"/>
              <w:rPr>
                <w:rFonts w:ascii="CordiaUPC" w:hAnsi="CordiaUPC" w:cs="CordiaUPC"/>
                <w:sz w:val="26"/>
                <w:szCs w:val="26"/>
              </w:rPr>
            </w:pPr>
          </w:p>
        </w:tc>
        <w:tc>
          <w:tcPr>
            <w:tcW w:w="1159" w:type="dxa"/>
            <w:vAlign w:val="bottom"/>
          </w:tcPr>
          <w:p w14:paraId="4746AB0D" w14:textId="07DA9E94"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54</w:t>
            </w:r>
          </w:p>
        </w:tc>
      </w:tr>
      <w:tr w:rsidR="00FB7C5D" w:rsidRPr="00F11678" w14:paraId="37322DA6" w14:textId="77777777" w:rsidTr="00B76E70">
        <w:tc>
          <w:tcPr>
            <w:tcW w:w="4221" w:type="dxa"/>
            <w:vAlign w:val="bottom"/>
          </w:tcPr>
          <w:p w14:paraId="5B9F4CCD" w14:textId="77777777" w:rsidR="00FB7C5D" w:rsidRPr="00F11678" w:rsidRDefault="00FB7C5D" w:rsidP="00FB7C5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Investments</w:t>
            </w:r>
          </w:p>
        </w:tc>
        <w:tc>
          <w:tcPr>
            <w:tcW w:w="1080" w:type="dxa"/>
            <w:vAlign w:val="bottom"/>
          </w:tcPr>
          <w:p w14:paraId="09522A92" w14:textId="69023C60" w:rsidR="00FB7C5D" w:rsidRPr="00F11678" w:rsidRDefault="00FB7C5D" w:rsidP="00FB7C5D">
            <w:pPr>
              <w:tabs>
                <w:tab w:val="decimal" w:pos="704"/>
              </w:tabs>
              <w:spacing w:line="240" w:lineRule="exact"/>
              <w:ind w:right="-76"/>
              <w:rPr>
                <w:rFonts w:ascii="CordiaUPC" w:hAnsi="CordiaUPC" w:cs="CordiaUPC"/>
                <w:sz w:val="26"/>
                <w:szCs w:val="26"/>
              </w:rPr>
            </w:pPr>
            <w:r w:rsidRPr="006A45AF">
              <w:rPr>
                <w:rFonts w:ascii="CordiaUPC" w:hAnsi="CordiaUPC" w:cs="CordiaUPC"/>
                <w:sz w:val="26"/>
                <w:szCs w:val="26"/>
              </w:rPr>
              <w:t>90</w:t>
            </w:r>
          </w:p>
        </w:tc>
        <w:tc>
          <w:tcPr>
            <w:tcW w:w="236" w:type="dxa"/>
            <w:vAlign w:val="bottom"/>
          </w:tcPr>
          <w:p w14:paraId="3037CB34"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677B4B27" w14:textId="15D319F3"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w:t>
            </w:r>
          </w:p>
        </w:tc>
        <w:tc>
          <w:tcPr>
            <w:tcW w:w="236" w:type="dxa"/>
            <w:vAlign w:val="bottom"/>
          </w:tcPr>
          <w:p w14:paraId="7FFEF905"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73A43D8F" w14:textId="5E974868" w:rsidR="00FB7C5D" w:rsidRPr="00F11678" w:rsidRDefault="00FB7C5D" w:rsidP="00FB7C5D">
            <w:pPr>
              <w:tabs>
                <w:tab w:val="decimal" w:pos="704"/>
              </w:tabs>
              <w:spacing w:line="240" w:lineRule="exact"/>
              <w:ind w:right="-76"/>
              <w:rPr>
                <w:rFonts w:ascii="CordiaUPC" w:hAnsi="CordiaUPC" w:cs="CordiaUPC"/>
                <w:sz w:val="26"/>
                <w:szCs w:val="26"/>
              </w:rPr>
            </w:pPr>
            <w:r w:rsidRPr="006A45AF">
              <w:rPr>
                <w:rFonts w:ascii="CordiaUPC" w:hAnsi="CordiaUPC" w:cs="CordiaUPC"/>
                <w:sz w:val="26"/>
                <w:szCs w:val="26"/>
              </w:rPr>
              <w:t>2,885</w:t>
            </w:r>
          </w:p>
        </w:tc>
        <w:tc>
          <w:tcPr>
            <w:tcW w:w="236" w:type="dxa"/>
            <w:vAlign w:val="bottom"/>
          </w:tcPr>
          <w:p w14:paraId="7EDA83D1" w14:textId="77777777" w:rsidR="00FB7C5D" w:rsidRPr="00F11678" w:rsidRDefault="00FB7C5D" w:rsidP="00FB7C5D">
            <w:pPr>
              <w:tabs>
                <w:tab w:val="decimal" w:pos="704"/>
              </w:tabs>
              <w:spacing w:line="240" w:lineRule="exact"/>
              <w:ind w:right="-76"/>
              <w:rPr>
                <w:rFonts w:ascii="CordiaUPC" w:hAnsi="CordiaUPC" w:cs="CordiaUPC"/>
                <w:sz w:val="26"/>
                <w:szCs w:val="26"/>
              </w:rPr>
            </w:pPr>
          </w:p>
        </w:tc>
        <w:tc>
          <w:tcPr>
            <w:tcW w:w="1159" w:type="dxa"/>
            <w:vAlign w:val="bottom"/>
          </w:tcPr>
          <w:p w14:paraId="1FFFE648" w14:textId="6CC1A268" w:rsidR="00FB7C5D" w:rsidRPr="00F11678" w:rsidRDefault="00FB7C5D" w:rsidP="00FB7C5D">
            <w:pPr>
              <w:tabs>
                <w:tab w:val="decimal" w:pos="704"/>
              </w:tabs>
              <w:spacing w:line="240" w:lineRule="exact"/>
              <w:ind w:right="-76"/>
              <w:rPr>
                <w:rFonts w:ascii="CordiaUPC" w:hAnsi="CordiaUPC" w:cs="CordiaUPC"/>
                <w:sz w:val="26"/>
                <w:szCs w:val="26"/>
              </w:rPr>
            </w:pPr>
            <w:r w:rsidRPr="006A45AF">
              <w:rPr>
                <w:rFonts w:ascii="CordiaUPC" w:hAnsi="CordiaUPC" w:cs="CordiaUPC"/>
                <w:sz w:val="26"/>
                <w:szCs w:val="26"/>
              </w:rPr>
              <w:t>2,975</w:t>
            </w:r>
          </w:p>
        </w:tc>
      </w:tr>
      <w:tr w:rsidR="00FB7C5D" w:rsidRPr="00F11678" w14:paraId="3BB8D29D" w14:textId="77777777" w:rsidTr="00C913AF">
        <w:tc>
          <w:tcPr>
            <w:tcW w:w="4221" w:type="dxa"/>
          </w:tcPr>
          <w:p w14:paraId="1B0E1CD0" w14:textId="77777777" w:rsidR="00FB7C5D" w:rsidRPr="00F11678" w:rsidRDefault="00FB7C5D" w:rsidP="00FB7C5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Loans to customers and accrued interest receivables</w:t>
            </w:r>
          </w:p>
        </w:tc>
        <w:tc>
          <w:tcPr>
            <w:tcW w:w="1080" w:type="dxa"/>
            <w:vAlign w:val="bottom"/>
          </w:tcPr>
          <w:p w14:paraId="0774136F" w14:textId="5B806DCF" w:rsidR="00FB7C5D" w:rsidRPr="00F11678" w:rsidRDefault="00FB7C5D" w:rsidP="00FB7C5D">
            <w:pPr>
              <w:tabs>
                <w:tab w:val="decimal" w:pos="704"/>
              </w:tabs>
              <w:spacing w:line="240" w:lineRule="exact"/>
              <w:ind w:right="-76"/>
              <w:rPr>
                <w:rFonts w:ascii="CordiaUPC" w:hAnsi="CordiaUPC" w:cs="CordiaUPC"/>
                <w:sz w:val="26"/>
                <w:szCs w:val="26"/>
              </w:rPr>
            </w:pPr>
            <w:r w:rsidRPr="006A45AF">
              <w:rPr>
                <w:rFonts w:ascii="CordiaUPC" w:hAnsi="CordiaUPC" w:cs="CordiaUPC"/>
                <w:sz w:val="26"/>
                <w:szCs w:val="26"/>
              </w:rPr>
              <w:t>15,602</w:t>
            </w:r>
          </w:p>
        </w:tc>
        <w:tc>
          <w:tcPr>
            <w:tcW w:w="236" w:type="dxa"/>
            <w:vAlign w:val="bottom"/>
          </w:tcPr>
          <w:p w14:paraId="0B1A41D3"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095BED7C" w14:textId="69018C1E" w:rsidR="00FB7C5D" w:rsidRPr="00F11678" w:rsidRDefault="00FB7C5D" w:rsidP="00FB7C5D">
            <w:pPr>
              <w:tabs>
                <w:tab w:val="decimal" w:pos="704"/>
              </w:tabs>
              <w:spacing w:line="240" w:lineRule="exact"/>
              <w:ind w:right="-76"/>
              <w:rPr>
                <w:rFonts w:ascii="CordiaUPC" w:hAnsi="CordiaUPC" w:cs="CordiaUPC"/>
                <w:sz w:val="26"/>
                <w:szCs w:val="26"/>
              </w:rPr>
            </w:pPr>
            <w:r w:rsidRPr="006A45AF">
              <w:rPr>
                <w:rFonts w:ascii="CordiaUPC" w:hAnsi="CordiaUPC" w:cs="CordiaUPC"/>
                <w:sz w:val="26"/>
                <w:szCs w:val="26"/>
              </w:rPr>
              <w:t>28,195</w:t>
            </w:r>
          </w:p>
        </w:tc>
        <w:tc>
          <w:tcPr>
            <w:tcW w:w="236" w:type="dxa"/>
            <w:vAlign w:val="bottom"/>
          </w:tcPr>
          <w:p w14:paraId="26B25982"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23209131" w14:textId="7B6946A4" w:rsidR="00FB7C5D" w:rsidRPr="00F11678" w:rsidRDefault="00FB7C5D" w:rsidP="00FB7C5D">
            <w:pPr>
              <w:tabs>
                <w:tab w:val="decimal" w:pos="704"/>
              </w:tabs>
              <w:spacing w:line="240" w:lineRule="exact"/>
              <w:ind w:right="-76"/>
              <w:rPr>
                <w:rFonts w:ascii="CordiaUPC" w:hAnsi="CordiaUPC" w:cs="CordiaUPC"/>
                <w:sz w:val="26"/>
                <w:szCs w:val="26"/>
              </w:rPr>
            </w:pPr>
            <w:r w:rsidRPr="006A45AF">
              <w:rPr>
                <w:rFonts w:ascii="CordiaUPC" w:hAnsi="CordiaUPC" w:cs="CordiaUPC"/>
                <w:sz w:val="26"/>
                <w:szCs w:val="26"/>
              </w:rPr>
              <w:t>19,705</w:t>
            </w:r>
          </w:p>
        </w:tc>
        <w:tc>
          <w:tcPr>
            <w:tcW w:w="236" w:type="dxa"/>
          </w:tcPr>
          <w:p w14:paraId="336ECAC9" w14:textId="77777777" w:rsidR="00FB7C5D" w:rsidRPr="00F11678" w:rsidRDefault="00FB7C5D" w:rsidP="00FB7C5D">
            <w:pPr>
              <w:tabs>
                <w:tab w:val="decimal" w:pos="704"/>
              </w:tabs>
              <w:spacing w:line="240" w:lineRule="exact"/>
              <w:ind w:right="-76"/>
              <w:rPr>
                <w:rFonts w:ascii="CordiaUPC" w:hAnsi="CordiaUPC" w:cs="CordiaUPC"/>
                <w:sz w:val="26"/>
                <w:szCs w:val="26"/>
              </w:rPr>
            </w:pPr>
          </w:p>
        </w:tc>
        <w:tc>
          <w:tcPr>
            <w:tcW w:w="1159" w:type="dxa"/>
            <w:vAlign w:val="bottom"/>
          </w:tcPr>
          <w:p w14:paraId="3C664D86" w14:textId="10C8096D" w:rsidR="00FB7C5D" w:rsidRPr="00F11678" w:rsidRDefault="00FB7C5D" w:rsidP="00FB7C5D">
            <w:pPr>
              <w:tabs>
                <w:tab w:val="decimal" w:pos="704"/>
              </w:tabs>
              <w:spacing w:line="240" w:lineRule="exact"/>
              <w:ind w:right="-76"/>
              <w:rPr>
                <w:rFonts w:ascii="CordiaUPC" w:hAnsi="CordiaUPC" w:cs="CordiaUPC"/>
                <w:sz w:val="26"/>
                <w:szCs w:val="26"/>
              </w:rPr>
            </w:pPr>
            <w:r w:rsidRPr="006A45AF">
              <w:rPr>
                <w:rFonts w:ascii="CordiaUPC" w:hAnsi="CordiaUPC" w:cs="CordiaUPC"/>
                <w:sz w:val="26"/>
                <w:szCs w:val="26"/>
              </w:rPr>
              <w:t>63,502</w:t>
            </w:r>
          </w:p>
        </w:tc>
      </w:tr>
      <w:tr w:rsidR="00FB7C5D" w:rsidRPr="00F11678" w14:paraId="3FC97FFA" w14:textId="77777777" w:rsidTr="00B76E70">
        <w:tc>
          <w:tcPr>
            <w:tcW w:w="4221" w:type="dxa"/>
          </w:tcPr>
          <w:p w14:paraId="3C74AF12" w14:textId="77777777" w:rsidR="00FB7C5D" w:rsidRPr="00F11678" w:rsidRDefault="00FB7C5D" w:rsidP="00FB7C5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 xml:space="preserve">Other </w:t>
            </w:r>
            <w:r w:rsidRPr="00F11678">
              <w:rPr>
                <w:rFonts w:ascii="CordiaUPC" w:hAnsi="CordiaUPC" w:cs="CordiaUPC"/>
                <w:sz w:val="26"/>
                <w:szCs w:val="26"/>
                <w:lang w:eastAsia="th-TH" w:bidi="th-TH"/>
              </w:rPr>
              <w:t xml:space="preserve">financial </w:t>
            </w:r>
            <w:r w:rsidRPr="00F11678">
              <w:rPr>
                <w:rFonts w:ascii="CordiaUPC" w:hAnsi="CordiaUPC" w:cs="CordiaUPC"/>
                <w:sz w:val="26"/>
                <w:szCs w:val="26"/>
                <w:lang w:eastAsia="th-TH"/>
              </w:rPr>
              <w:t>assets</w:t>
            </w:r>
          </w:p>
        </w:tc>
        <w:tc>
          <w:tcPr>
            <w:tcW w:w="1080" w:type="dxa"/>
            <w:vAlign w:val="bottom"/>
          </w:tcPr>
          <w:p w14:paraId="636D1DCE" w14:textId="651E5A36"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17</w:t>
            </w:r>
          </w:p>
        </w:tc>
        <w:tc>
          <w:tcPr>
            <w:tcW w:w="236" w:type="dxa"/>
            <w:vAlign w:val="bottom"/>
          </w:tcPr>
          <w:p w14:paraId="6C1D40A0"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39451D55" w14:textId="5877AB9F"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73</w:t>
            </w:r>
          </w:p>
        </w:tc>
        <w:tc>
          <w:tcPr>
            <w:tcW w:w="236" w:type="dxa"/>
            <w:vAlign w:val="bottom"/>
          </w:tcPr>
          <w:p w14:paraId="2B830C3D"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5D794924" w14:textId="01FFE315"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260</w:t>
            </w:r>
          </w:p>
        </w:tc>
        <w:tc>
          <w:tcPr>
            <w:tcW w:w="236" w:type="dxa"/>
            <w:vAlign w:val="bottom"/>
          </w:tcPr>
          <w:p w14:paraId="10F7C0C6" w14:textId="77777777" w:rsidR="00FB7C5D" w:rsidRPr="00F11678" w:rsidRDefault="00FB7C5D" w:rsidP="00FB7C5D">
            <w:pPr>
              <w:tabs>
                <w:tab w:val="decimal" w:pos="704"/>
              </w:tabs>
              <w:spacing w:line="240" w:lineRule="exact"/>
              <w:ind w:right="-76"/>
              <w:rPr>
                <w:rFonts w:ascii="CordiaUPC" w:hAnsi="CordiaUPC" w:cs="CordiaUPC"/>
                <w:sz w:val="26"/>
                <w:szCs w:val="26"/>
              </w:rPr>
            </w:pPr>
          </w:p>
        </w:tc>
        <w:tc>
          <w:tcPr>
            <w:tcW w:w="1159" w:type="dxa"/>
            <w:vAlign w:val="bottom"/>
          </w:tcPr>
          <w:p w14:paraId="0BAB257A" w14:textId="50B75AD2"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350</w:t>
            </w:r>
          </w:p>
        </w:tc>
      </w:tr>
      <w:tr w:rsidR="00FB7C5D" w:rsidRPr="00F11678" w14:paraId="71D59F73" w14:textId="77777777" w:rsidTr="00B76E70">
        <w:tc>
          <w:tcPr>
            <w:tcW w:w="4221" w:type="dxa"/>
          </w:tcPr>
          <w:p w14:paraId="303F7EAD" w14:textId="77777777" w:rsidR="00FB7C5D" w:rsidRPr="00F11678" w:rsidRDefault="00FB7C5D" w:rsidP="00FB7C5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 commitments and financial guarantee</w:t>
            </w:r>
          </w:p>
        </w:tc>
        <w:tc>
          <w:tcPr>
            <w:tcW w:w="1080" w:type="dxa"/>
            <w:vAlign w:val="bottom"/>
          </w:tcPr>
          <w:p w14:paraId="0EEB790F" w14:textId="191BB162"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1,251</w:t>
            </w:r>
          </w:p>
        </w:tc>
        <w:tc>
          <w:tcPr>
            <w:tcW w:w="236" w:type="dxa"/>
            <w:vAlign w:val="bottom"/>
          </w:tcPr>
          <w:p w14:paraId="7A8FEF7D"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7EE393B4" w14:textId="5670CBBA"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383</w:t>
            </w:r>
          </w:p>
        </w:tc>
        <w:tc>
          <w:tcPr>
            <w:tcW w:w="236" w:type="dxa"/>
            <w:vAlign w:val="bottom"/>
          </w:tcPr>
          <w:p w14:paraId="7BA665FC"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39A36FA8" w14:textId="40447137"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388</w:t>
            </w:r>
          </w:p>
        </w:tc>
        <w:tc>
          <w:tcPr>
            <w:tcW w:w="236" w:type="dxa"/>
            <w:vAlign w:val="bottom"/>
          </w:tcPr>
          <w:p w14:paraId="4DFF444A" w14:textId="77777777" w:rsidR="00FB7C5D" w:rsidRPr="00F11678" w:rsidRDefault="00FB7C5D" w:rsidP="00FB7C5D">
            <w:pPr>
              <w:tabs>
                <w:tab w:val="decimal" w:pos="704"/>
              </w:tabs>
              <w:spacing w:line="240" w:lineRule="exact"/>
              <w:ind w:right="-76"/>
              <w:rPr>
                <w:rFonts w:ascii="CordiaUPC" w:hAnsi="CordiaUPC" w:cs="CordiaUPC"/>
                <w:sz w:val="26"/>
                <w:szCs w:val="26"/>
              </w:rPr>
            </w:pPr>
          </w:p>
        </w:tc>
        <w:tc>
          <w:tcPr>
            <w:tcW w:w="1159" w:type="dxa"/>
            <w:vAlign w:val="bottom"/>
          </w:tcPr>
          <w:p w14:paraId="54EBB6EE" w14:textId="1CB8323C" w:rsidR="00FB7C5D" w:rsidRPr="00F11678" w:rsidRDefault="00FB7C5D" w:rsidP="00FB7C5D">
            <w:pPr>
              <w:tabs>
                <w:tab w:val="decimal" w:pos="704"/>
              </w:tabs>
              <w:spacing w:line="240" w:lineRule="exact"/>
              <w:ind w:right="-76"/>
              <w:rPr>
                <w:rFonts w:ascii="CordiaUPC" w:hAnsi="CordiaUPC" w:cs="CordiaUPC"/>
                <w:sz w:val="26"/>
                <w:szCs w:val="26"/>
              </w:rPr>
            </w:pPr>
            <w:r>
              <w:rPr>
                <w:rFonts w:ascii="CordiaUPC" w:hAnsi="CordiaUPC" w:cs="CordiaUPC"/>
                <w:sz w:val="26"/>
                <w:szCs w:val="26"/>
              </w:rPr>
              <w:t>2,022</w:t>
            </w:r>
          </w:p>
        </w:tc>
      </w:tr>
      <w:tr w:rsidR="00FB7C5D" w:rsidRPr="00F11678" w14:paraId="577E8CCB" w14:textId="77777777" w:rsidTr="00B76E70">
        <w:tc>
          <w:tcPr>
            <w:tcW w:w="4221" w:type="dxa"/>
          </w:tcPr>
          <w:p w14:paraId="3D4D3123" w14:textId="77777777" w:rsidR="00FB7C5D" w:rsidRPr="00F11678" w:rsidRDefault="00FB7C5D" w:rsidP="00FB7C5D">
            <w:pPr>
              <w:spacing w:line="240" w:lineRule="exact"/>
              <w:ind w:right="-104"/>
              <w:rPr>
                <w:rFonts w:ascii="CordiaUPC" w:hAnsi="CordiaUPC" w:cs="CordiaUPC"/>
                <w:sz w:val="26"/>
                <w:szCs w:val="26"/>
                <w:lang w:eastAsia="th-TH"/>
              </w:rPr>
            </w:pPr>
          </w:p>
        </w:tc>
        <w:tc>
          <w:tcPr>
            <w:tcW w:w="1080" w:type="dxa"/>
            <w:vAlign w:val="bottom"/>
          </w:tcPr>
          <w:p w14:paraId="5562E34E" w14:textId="77777777" w:rsidR="00FB7C5D" w:rsidRDefault="00FB7C5D" w:rsidP="00FB7C5D">
            <w:pPr>
              <w:tabs>
                <w:tab w:val="decimal" w:pos="704"/>
              </w:tabs>
              <w:spacing w:line="240" w:lineRule="exact"/>
              <w:ind w:right="-76"/>
              <w:rPr>
                <w:rFonts w:ascii="CordiaUPC" w:hAnsi="CordiaUPC" w:cs="CordiaUPC"/>
                <w:sz w:val="26"/>
                <w:szCs w:val="26"/>
              </w:rPr>
            </w:pPr>
          </w:p>
        </w:tc>
        <w:tc>
          <w:tcPr>
            <w:tcW w:w="236" w:type="dxa"/>
            <w:vAlign w:val="bottom"/>
          </w:tcPr>
          <w:p w14:paraId="4DB70E23"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02A636A6" w14:textId="77777777" w:rsidR="00FB7C5D" w:rsidRDefault="00FB7C5D" w:rsidP="00FB7C5D">
            <w:pPr>
              <w:tabs>
                <w:tab w:val="decimal" w:pos="704"/>
              </w:tabs>
              <w:spacing w:line="240" w:lineRule="exact"/>
              <w:ind w:right="-76"/>
              <w:rPr>
                <w:rFonts w:ascii="CordiaUPC" w:hAnsi="CordiaUPC" w:cs="CordiaUPC"/>
                <w:sz w:val="26"/>
                <w:szCs w:val="26"/>
              </w:rPr>
            </w:pPr>
          </w:p>
        </w:tc>
        <w:tc>
          <w:tcPr>
            <w:tcW w:w="236" w:type="dxa"/>
            <w:vAlign w:val="bottom"/>
          </w:tcPr>
          <w:p w14:paraId="3D8B414B" w14:textId="77777777" w:rsidR="00FB7C5D" w:rsidRPr="00F11678" w:rsidRDefault="00FB7C5D" w:rsidP="00FB7C5D">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22549C90" w14:textId="77777777" w:rsidR="00FB7C5D" w:rsidRDefault="00FB7C5D" w:rsidP="00FB7C5D">
            <w:pPr>
              <w:tabs>
                <w:tab w:val="decimal" w:pos="704"/>
              </w:tabs>
              <w:spacing w:line="240" w:lineRule="exact"/>
              <w:ind w:right="-76"/>
              <w:rPr>
                <w:rFonts w:ascii="CordiaUPC" w:hAnsi="CordiaUPC" w:cs="CordiaUPC"/>
                <w:sz w:val="26"/>
                <w:szCs w:val="26"/>
              </w:rPr>
            </w:pPr>
          </w:p>
        </w:tc>
        <w:tc>
          <w:tcPr>
            <w:tcW w:w="236" w:type="dxa"/>
            <w:vAlign w:val="bottom"/>
          </w:tcPr>
          <w:p w14:paraId="23070147" w14:textId="77777777" w:rsidR="00FB7C5D" w:rsidRPr="00F11678" w:rsidRDefault="00FB7C5D" w:rsidP="00FB7C5D">
            <w:pPr>
              <w:tabs>
                <w:tab w:val="decimal" w:pos="704"/>
              </w:tabs>
              <w:spacing w:line="240" w:lineRule="exact"/>
              <w:ind w:right="-76"/>
              <w:rPr>
                <w:rFonts w:ascii="CordiaUPC" w:hAnsi="CordiaUPC" w:cs="CordiaUPC"/>
                <w:sz w:val="26"/>
                <w:szCs w:val="26"/>
              </w:rPr>
            </w:pPr>
          </w:p>
        </w:tc>
        <w:tc>
          <w:tcPr>
            <w:tcW w:w="1159" w:type="dxa"/>
            <w:vAlign w:val="bottom"/>
          </w:tcPr>
          <w:p w14:paraId="5EC8C6C6" w14:textId="77777777" w:rsidR="00FB7C5D" w:rsidRDefault="00FB7C5D" w:rsidP="00FB7C5D">
            <w:pPr>
              <w:tabs>
                <w:tab w:val="decimal" w:pos="704"/>
              </w:tabs>
              <w:spacing w:line="240" w:lineRule="exact"/>
              <w:ind w:right="-76"/>
              <w:rPr>
                <w:rFonts w:ascii="CordiaUPC" w:hAnsi="CordiaUPC" w:cs="CordiaUPC"/>
                <w:sz w:val="26"/>
                <w:szCs w:val="26"/>
              </w:rPr>
            </w:pPr>
          </w:p>
        </w:tc>
      </w:tr>
    </w:tbl>
    <w:p w14:paraId="2B52FA8F" w14:textId="77777777" w:rsidR="00B76E70" w:rsidRPr="00F11678" w:rsidRDefault="00B76E70" w:rsidP="00B76E70">
      <w:pPr>
        <w:spacing w:line="240" w:lineRule="exact"/>
        <w:ind w:left="547"/>
        <w:jc w:val="thaiDistribute"/>
        <w:rPr>
          <w:rFonts w:ascii="CordiaUPC" w:hAnsi="CordiaUPC" w:cs="CordiaUPC"/>
          <w:sz w:val="26"/>
          <w:szCs w:val="26"/>
          <w:cs/>
          <w:lang w:eastAsia="x-none" w:bidi="th-TH"/>
        </w:rPr>
      </w:pPr>
    </w:p>
    <w:tbl>
      <w:tblPr>
        <w:tblW w:w="9321" w:type="dxa"/>
        <w:tblInd w:w="534"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B76E70" w:rsidRPr="00F11678" w14:paraId="304AD28A" w14:textId="77777777" w:rsidTr="00B76E70">
        <w:trPr>
          <w:tblHeader/>
        </w:trPr>
        <w:tc>
          <w:tcPr>
            <w:tcW w:w="4239" w:type="dxa"/>
          </w:tcPr>
          <w:p w14:paraId="29631C7D" w14:textId="77777777" w:rsidR="00B76E70" w:rsidRPr="00F11678" w:rsidRDefault="00B76E70" w:rsidP="00ED5A3A">
            <w:pPr>
              <w:spacing w:line="240" w:lineRule="exact"/>
              <w:ind w:right="-104"/>
              <w:rPr>
                <w:rFonts w:ascii="CordiaUPC" w:hAnsi="CordiaUPC" w:cs="CordiaUPC"/>
                <w:sz w:val="26"/>
                <w:szCs w:val="26"/>
                <w:lang w:eastAsia="th-TH"/>
              </w:rPr>
            </w:pPr>
          </w:p>
        </w:tc>
        <w:tc>
          <w:tcPr>
            <w:tcW w:w="5082" w:type="dxa"/>
            <w:gridSpan w:val="7"/>
          </w:tcPr>
          <w:p w14:paraId="5A48A766" w14:textId="77777777" w:rsidR="00B76E70" w:rsidRPr="00F11678" w:rsidRDefault="00B76E70" w:rsidP="00ED5A3A">
            <w:pPr>
              <w:spacing w:line="240" w:lineRule="exact"/>
              <w:ind w:left="-108" w:right="-108"/>
              <w:jc w:val="center"/>
              <w:rPr>
                <w:rFonts w:ascii="CordiaUPC" w:hAnsi="CordiaUPC" w:cs="CordiaUPC"/>
                <w:sz w:val="26"/>
                <w:szCs w:val="26"/>
                <w:lang w:bidi="th-TH"/>
              </w:rPr>
            </w:pPr>
            <w:r w:rsidRPr="00F11678">
              <w:rPr>
                <w:rFonts w:ascii="CordiaUPC" w:hAnsi="CordiaUPC" w:cs="CordiaUPC"/>
                <w:b/>
                <w:bCs/>
                <w:sz w:val="26"/>
                <w:szCs w:val="26"/>
              </w:rPr>
              <w:t>Bank only</w:t>
            </w:r>
          </w:p>
        </w:tc>
      </w:tr>
      <w:tr w:rsidR="00B76E70" w:rsidRPr="00F11678" w14:paraId="74B895A4" w14:textId="77777777" w:rsidTr="00B76E70">
        <w:trPr>
          <w:tblHeader/>
        </w:trPr>
        <w:tc>
          <w:tcPr>
            <w:tcW w:w="4239" w:type="dxa"/>
          </w:tcPr>
          <w:p w14:paraId="417BD3D8" w14:textId="77777777" w:rsidR="00B76E70" w:rsidRPr="00F11678" w:rsidRDefault="00B76E70" w:rsidP="00ED5A3A">
            <w:pPr>
              <w:spacing w:line="240" w:lineRule="exact"/>
              <w:ind w:right="-104"/>
              <w:rPr>
                <w:rFonts w:ascii="CordiaUPC" w:hAnsi="CordiaUPC" w:cs="CordiaUPC"/>
                <w:sz w:val="26"/>
                <w:szCs w:val="26"/>
                <w:lang w:eastAsia="th-TH"/>
              </w:rPr>
            </w:pPr>
          </w:p>
        </w:tc>
        <w:tc>
          <w:tcPr>
            <w:tcW w:w="5082" w:type="dxa"/>
            <w:gridSpan w:val="7"/>
          </w:tcPr>
          <w:p w14:paraId="467AEBE5" w14:textId="77B37E94" w:rsidR="00B76E70" w:rsidRPr="00F11678" w:rsidRDefault="00B76E70" w:rsidP="00ED5A3A">
            <w:pPr>
              <w:spacing w:line="240" w:lineRule="exact"/>
              <w:ind w:left="-108" w:right="-108"/>
              <w:jc w:val="center"/>
              <w:rPr>
                <w:rFonts w:ascii="CordiaUPC" w:hAnsi="CordiaUPC" w:cs="CordiaUPC"/>
                <w:sz w:val="26"/>
                <w:szCs w:val="26"/>
                <w:cs/>
              </w:rPr>
            </w:pPr>
            <w:r w:rsidRPr="00F11678">
              <w:rPr>
                <w:rFonts w:ascii="CordiaUPC" w:eastAsia="Times New Roman" w:hAnsi="CordiaUPC" w:cs="CordiaUPC"/>
                <w:sz w:val="26"/>
                <w:szCs w:val="26"/>
                <w:lang w:bidi="th-TH"/>
              </w:rPr>
              <w:t>31 March</w:t>
            </w:r>
            <w:r w:rsidRPr="00F11678">
              <w:rPr>
                <w:rFonts w:ascii="CordiaUPC" w:hAnsi="CordiaUPC" w:cs="CordiaUPC" w:hint="cs"/>
                <w:sz w:val="26"/>
                <w:szCs w:val="26"/>
              </w:rPr>
              <w:t xml:space="preserve"> </w:t>
            </w:r>
            <w:r w:rsidRPr="00F11678">
              <w:rPr>
                <w:rFonts w:ascii="CordiaUPC" w:eastAsia="Times New Roman" w:hAnsi="CordiaUPC" w:cs="CordiaUPC"/>
                <w:sz w:val="26"/>
                <w:szCs w:val="26"/>
                <w:lang w:bidi="th-TH"/>
              </w:rPr>
              <w:t>202</w:t>
            </w:r>
            <w:r>
              <w:rPr>
                <w:rFonts w:ascii="CordiaUPC" w:eastAsia="Times New Roman" w:hAnsi="CordiaUPC" w:cs="CordiaUPC" w:hint="cs"/>
                <w:sz w:val="26"/>
                <w:szCs w:val="26"/>
                <w:cs/>
                <w:lang w:bidi="th-TH"/>
              </w:rPr>
              <w:t>4</w:t>
            </w:r>
          </w:p>
        </w:tc>
      </w:tr>
      <w:tr w:rsidR="00B76E70" w:rsidRPr="00F11678" w14:paraId="024BCC91" w14:textId="77777777" w:rsidTr="00B76E70">
        <w:trPr>
          <w:tblHeader/>
        </w:trPr>
        <w:tc>
          <w:tcPr>
            <w:tcW w:w="4239" w:type="dxa"/>
          </w:tcPr>
          <w:p w14:paraId="6851B288"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tcPr>
          <w:p w14:paraId="213AF249"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236" w:type="dxa"/>
          </w:tcPr>
          <w:p w14:paraId="6D6D9D0E"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24" w:type="dxa"/>
          </w:tcPr>
          <w:p w14:paraId="212F0751"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24387130"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14" w:type="dxa"/>
          </w:tcPr>
          <w:p w14:paraId="245B1236"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tcPr>
          <w:p w14:paraId="54D657F0"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56" w:type="dxa"/>
          </w:tcPr>
          <w:p w14:paraId="3DF8867A"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702C1808" w14:textId="77777777" w:rsidTr="00B76E70">
        <w:trPr>
          <w:tblHeader/>
        </w:trPr>
        <w:tc>
          <w:tcPr>
            <w:tcW w:w="4239" w:type="dxa"/>
          </w:tcPr>
          <w:p w14:paraId="30F38CC6"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tcPr>
          <w:p w14:paraId="0A6C6752"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236" w:type="dxa"/>
          </w:tcPr>
          <w:p w14:paraId="7BC461AB"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24" w:type="dxa"/>
          </w:tcPr>
          <w:p w14:paraId="37E3D5C2"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3A8C3809"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14" w:type="dxa"/>
          </w:tcPr>
          <w:p w14:paraId="304E92D4"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tcPr>
          <w:p w14:paraId="51639586"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56" w:type="dxa"/>
          </w:tcPr>
          <w:p w14:paraId="746C0C98"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6442EADE" w14:textId="77777777" w:rsidTr="00B76E70">
        <w:trPr>
          <w:tblHeader/>
        </w:trPr>
        <w:tc>
          <w:tcPr>
            <w:tcW w:w="4239" w:type="dxa"/>
          </w:tcPr>
          <w:p w14:paraId="66A2CBA3"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tcPr>
          <w:p w14:paraId="0E6B193D"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12-Month</w:t>
            </w:r>
          </w:p>
        </w:tc>
        <w:tc>
          <w:tcPr>
            <w:tcW w:w="236" w:type="dxa"/>
          </w:tcPr>
          <w:p w14:paraId="3DB3F7A7"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24" w:type="dxa"/>
          </w:tcPr>
          <w:p w14:paraId="3C3087E0"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not credit</w:t>
            </w:r>
          </w:p>
        </w:tc>
        <w:tc>
          <w:tcPr>
            <w:tcW w:w="236" w:type="dxa"/>
            <w:vAlign w:val="bottom"/>
          </w:tcPr>
          <w:p w14:paraId="2CD97DC9"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14" w:type="dxa"/>
          </w:tcPr>
          <w:p w14:paraId="2EBB4097"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credit</w:t>
            </w:r>
          </w:p>
        </w:tc>
        <w:tc>
          <w:tcPr>
            <w:tcW w:w="236" w:type="dxa"/>
          </w:tcPr>
          <w:p w14:paraId="60A9C003"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56" w:type="dxa"/>
          </w:tcPr>
          <w:p w14:paraId="6B382727"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6BE0031D" w14:textId="77777777" w:rsidTr="00B76E70">
        <w:trPr>
          <w:tblHeader/>
        </w:trPr>
        <w:tc>
          <w:tcPr>
            <w:tcW w:w="4239" w:type="dxa"/>
          </w:tcPr>
          <w:p w14:paraId="76392F78"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tcPr>
          <w:p w14:paraId="0ADF1338"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tcPr>
          <w:p w14:paraId="2AF1124D"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24" w:type="dxa"/>
          </w:tcPr>
          <w:p w14:paraId="7D57EE55"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315F3555"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14" w:type="dxa"/>
          </w:tcPr>
          <w:p w14:paraId="2C8DBA7F"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tcPr>
          <w:p w14:paraId="543871F4"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56" w:type="dxa"/>
          </w:tcPr>
          <w:p w14:paraId="147872FD"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Total</w:t>
            </w:r>
          </w:p>
        </w:tc>
      </w:tr>
      <w:tr w:rsidR="00B76E70" w:rsidRPr="00F11678" w14:paraId="75F0BCD8" w14:textId="77777777" w:rsidTr="00B76E70">
        <w:trPr>
          <w:tblHeader/>
        </w:trPr>
        <w:tc>
          <w:tcPr>
            <w:tcW w:w="4239" w:type="dxa"/>
          </w:tcPr>
          <w:p w14:paraId="0BE45A03" w14:textId="77777777" w:rsidR="00B76E70" w:rsidRPr="00F11678" w:rsidRDefault="00B76E70" w:rsidP="00ED5A3A">
            <w:pPr>
              <w:spacing w:line="240" w:lineRule="exact"/>
              <w:ind w:right="-104"/>
              <w:rPr>
                <w:rFonts w:ascii="CordiaUPC" w:hAnsi="CordiaUPC" w:cs="CordiaUPC"/>
                <w:sz w:val="26"/>
                <w:szCs w:val="26"/>
                <w:lang w:eastAsia="th-TH"/>
              </w:rPr>
            </w:pPr>
          </w:p>
        </w:tc>
        <w:tc>
          <w:tcPr>
            <w:tcW w:w="5082" w:type="dxa"/>
            <w:gridSpan w:val="7"/>
          </w:tcPr>
          <w:p w14:paraId="525DDCE9"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(in million Baht)</w:t>
            </w:r>
          </w:p>
        </w:tc>
      </w:tr>
      <w:tr w:rsidR="00B76E70" w:rsidRPr="00F11678" w14:paraId="11C3027B" w14:textId="77777777" w:rsidTr="00B76E70">
        <w:trPr>
          <w:trHeight w:hRule="exact" w:val="218"/>
          <w:tblHeader/>
        </w:trPr>
        <w:tc>
          <w:tcPr>
            <w:tcW w:w="4239" w:type="dxa"/>
          </w:tcPr>
          <w:p w14:paraId="2F89A162" w14:textId="77777777" w:rsidR="00B76E70" w:rsidRPr="00F11678" w:rsidRDefault="00B76E70" w:rsidP="00ED5A3A">
            <w:pPr>
              <w:spacing w:line="240" w:lineRule="exact"/>
              <w:ind w:right="-104"/>
              <w:rPr>
                <w:rFonts w:ascii="CordiaUPC" w:hAnsi="CordiaUPC" w:cs="CordiaUPC"/>
                <w:b/>
                <w:bCs/>
                <w:i/>
                <w:iCs/>
                <w:sz w:val="26"/>
                <w:szCs w:val="26"/>
                <w:lang w:eastAsia="th-TH"/>
              </w:rPr>
            </w:pPr>
          </w:p>
        </w:tc>
        <w:tc>
          <w:tcPr>
            <w:tcW w:w="1080" w:type="dxa"/>
          </w:tcPr>
          <w:p w14:paraId="4E00EA44"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tcPr>
          <w:p w14:paraId="14281F5A"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024" w:type="dxa"/>
            <w:vAlign w:val="bottom"/>
          </w:tcPr>
          <w:p w14:paraId="624781B5"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vAlign w:val="bottom"/>
          </w:tcPr>
          <w:p w14:paraId="6C47D791"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14" w:type="dxa"/>
            <w:vAlign w:val="bottom"/>
          </w:tcPr>
          <w:p w14:paraId="1B25B536"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tcPr>
          <w:p w14:paraId="10A5A2E0"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56" w:type="dxa"/>
          </w:tcPr>
          <w:p w14:paraId="3D661F13"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r>
      <w:tr w:rsidR="00B76E70" w:rsidRPr="00F11678" w14:paraId="4FEDEB3A" w14:textId="77777777" w:rsidTr="00B76E70">
        <w:tc>
          <w:tcPr>
            <w:tcW w:w="4239" w:type="dxa"/>
          </w:tcPr>
          <w:p w14:paraId="0142F5B7" w14:textId="77777777" w:rsidR="00B76E70" w:rsidRPr="00F11678" w:rsidRDefault="00B76E70" w:rsidP="00ED5A3A">
            <w:pPr>
              <w:spacing w:line="240" w:lineRule="exact"/>
              <w:ind w:right="-104"/>
              <w:rPr>
                <w:rFonts w:ascii="CordiaUPC" w:hAnsi="CordiaUPC" w:cs="CordiaUPC"/>
                <w:spacing w:val="-6"/>
                <w:sz w:val="26"/>
                <w:szCs w:val="26"/>
                <w:lang w:val="en-US" w:eastAsia="th-TH" w:bidi="th-TH"/>
              </w:rPr>
            </w:pPr>
            <w:r w:rsidRPr="00F11678">
              <w:rPr>
                <w:rFonts w:ascii="CordiaUPC" w:hAnsi="CordiaUPC" w:cs="CordiaUPC"/>
                <w:spacing w:val="-6"/>
                <w:sz w:val="26"/>
                <w:szCs w:val="26"/>
                <w:lang w:val="en-US" w:eastAsia="th-TH" w:bidi="th-TH"/>
              </w:rPr>
              <w:t>Interbank and money market items</w:t>
            </w:r>
          </w:p>
        </w:tc>
        <w:tc>
          <w:tcPr>
            <w:tcW w:w="1080" w:type="dxa"/>
            <w:vAlign w:val="bottom"/>
          </w:tcPr>
          <w:p w14:paraId="00D91678" w14:textId="24010FC6"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57</w:t>
            </w:r>
          </w:p>
        </w:tc>
        <w:tc>
          <w:tcPr>
            <w:tcW w:w="236" w:type="dxa"/>
            <w:vAlign w:val="bottom"/>
          </w:tcPr>
          <w:p w14:paraId="233FBAC9"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EED710B" w14:textId="5756D798"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56169124"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3ACB0804" w14:textId="6CF34E73"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19FF578C"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56" w:type="dxa"/>
            <w:vAlign w:val="bottom"/>
          </w:tcPr>
          <w:p w14:paraId="73CE6462" w14:textId="2F9D57E3"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57</w:t>
            </w:r>
          </w:p>
        </w:tc>
      </w:tr>
      <w:tr w:rsidR="00B76E70" w:rsidRPr="00F11678" w14:paraId="06DAEA70" w14:textId="77777777" w:rsidTr="00B76E70">
        <w:tc>
          <w:tcPr>
            <w:tcW w:w="4239" w:type="dxa"/>
          </w:tcPr>
          <w:p w14:paraId="7565F200" w14:textId="77777777" w:rsidR="00B76E70" w:rsidRPr="00F11678" w:rsidRDefault="00B76E70" w:rsidP="00ED5A3A">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Investments</w:t>
            </w:r>
          </w:p>
        </w:tc>
        <w:tc>
          <w:tcPr>
            <w:tcW w:w="1080" w:type="dxa"/>
            <w:vAlign w:val="bottom"/>
          </w:tcPr>
          <w:p w14:paraId="6301D359" w14:textId="043A5229"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86</w:t>
            </w:r>
          </w:p>
        </w:tc>
        <w:tc>
          <w:tcPr>
            <w:tcW w:w="236" w:type="dxa"/>
            <w:vAlign w:val="bottom"/>
          </w:tcPr>
          <w:p w14:paraId="5815E628"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B2B6ACA" w14:textId="3999CE6A"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2BACB48E"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B977804" w14:textId="7FC1150B"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2,885</w:t>
            </w:r>
          </w:p>
        </w:tc>
        <w:tc>
          <w:tcPr>
            <w:tcW w:w="236" w:type="dxa"/>
            <w:vAlign w:val="bottom"/>
          </w:tcPr>
          <w:p w14:paraId="1CE3EF6C"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56" w:type="dxa"/>
            <w:vAlign w:val="bottom"/>
          </w:tcPr>
          <w:p w14:paraId="6F64BE06" w14:textId="2D651EA9"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2,971</w:t>
            </w:r>
          </w:p>
        </w:tc>
      </w:tr>
      <w:tr w:rsidR="00B76E70" w:rsidRPr="00F11678" w14:paraId="038454E0" w14:textId="77777777" w:rsidTr="00B76E70">
        <w:tc>
          <w:tcPr>
            <w:tcW w:w="4239" w:type="dxa"/>
          </w:tcPr>
          <w:p w14:paraId="176080B7" w14:textId="77777777" w:rsidR="00B76E70" w:rsidRPr="00F11678" w:rsidRDefault="00B76E70" w:rsidP="00ED5A3A">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Loans to customers and accrued interest receivables</w:t>
            </w:r>
          </w:p>
        </w:tc>
        <w:tc>
          <w:tcPr>
            <w:tcW w:w="1080" w:type="dxa"/>
            <w:vAlign w:val="bottom"/>
          </w:tcPr>
          <w:p w14:paraId="6C369E88" w14:textId="1012AA88"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14,717</w:t>
            </w:r>
          </w:p>
        </w:tc>
        <w:tc>
          <w:tcPr>
            <w:tcW w:w="236" w:type="dxa"/>
            <w:vAlign w:val="bottom"/>
          </w:tcPr>
          <w:p w14:paraId="066CAE23"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2612964" w14:textId="27497B8E"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29,135</w:t>
            </w:r>
          </w:p>
        </w:tc>
        <w:tc>
          <w:tcPr>
            <w:tcW w:w="236" w:type="dxa"/>
            <w:vAlign w:val="bottom"/>
          </w:tcPr>
          <w:p w14:paraId="347DAF68"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54BEE699" w14:textId="2EB1D9AD"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17,060</w:t>
            </w:r>
          </w:p>
        </w:tc>
        <w:tc>
          <w:tcPr>
            <w:tcW w:w="236" w:type="dxa"/>
            <w:vAlign w:val="bottom"/>
          </w:tcPr>
          <w:p w14:paraId="3AA14FCD"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56" w:type="dxa"/>
            <w:vAlign w:val="bottom"/>
          </w:tcPr>
          <w:p w14:paraId="597F4B9B" w14:textId="18931C64"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60,912</w:t>
            </w:r>
          </w:p>
        </w:tc>
      </w:tr>
      <w:tr w:rsidR="00B76E70" w:rsidRPr="00F11678" w14:paraId="4BAA69D5" w14:textId="77777777" w:rsidTr="00B76E70">
        <w:tc>
          <w:tcPr>
            <w:tcW w:w="4239" w:type="dxa"/>
          </w:tcPr>
          <w:p w14:paraId="06B8C781" w14:textId="77777777" w:rsidR="00B76E70" w:rsidRPr="00F11678" w:rsidRDefault="00B76E70" w:rsidP="00ED5A3A">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 xml:space="preserve">Other </w:t>
            </w:r>
            <w:r w:rsidRPr="00F11678">
              <w:rPr>
                <w:rFonts w:ascii="CordiaUPC" w:hAnsi="CordiaUPC" w:cs="CordiaUPC"/>
                <w:sz w:val="26"/>
                <w:szCs w:val="26"/>
                <w:lang w:eastAsia="th-TH" w:bidi="th-TH"/>
              </w:rPr>
              <w:t xml:space="preserve">financial </w:t>
            </w:r>
            <w:r w:rsidRPr="00F11678">
              <w:rPr>
                <w:rFonts w:ascii="CordiaUPC" w:hAnsi="CordiaUPC" w:cs="CordiaUPC"/>
                <w:sz w:val="26"/>
                <w:szCs w:val="26"/>
                <w:lang w:eastAsia="th-TH"/>
              </w:rPr>
              <w:t>assets</w:t>
            </w:r>
          </w:p>
        </w:tc>
        <w:tc>
          <w:tcPr>
            <w:tcW w:w="1080" w:type="dxa"/>
            <w:vAlign w:val="bottom"/>
          </w:tcPr>
          <w:p w14:paraId="79CA6731" w14:textId="3724EFC2"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w:t>
            </w:r>
          </w:p>
        </w:tc>
        <w:tc>
          <w:tcPr>
            <w:tcW w:w="236" w:type="dxa"/>
            <w:vAlign w:val="bottom"/>
          </w:tcPr>
          <w:p w14:paraId="64E5C001"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D03D448" w14:textId="6185B554"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59</w:t>
            </w:r>
          </w:p>
        </w:tc>
        <w:tc>
          <w:tcPr>
            <w:tcW w:w="236" w:type="dxa"/>
            <w:vAlign w:val="bottom"/>
          </w:tcPr>
          <w:p w14:paraId="76F3B9E6"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F2FB465" w14:textId="50FF21BD"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213</w:t>
            </w:r>
          </w:p>
        </w:tc>
        <w:tc>
          <w:tcPr>
            <w:tcW w:w="236" w:type="dxa"/>
            <w:vAlign w:val="bottom"/>
          </w:tcPr>
          <w:p w14:paraId="64289308"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56" w:type="dxa"/>
            <w:vAlign w:val="bottom"/>
          </w:tcPr>
          <w:p w14:paraId="039D7BFE" w14:textId="4C62AF72"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274</w:t>
            </w:r>
          </w:p>
        </w:tc>
      </w:tr>
      <w:tr w:rsidR="00B76E70" w:rsidRPr="00F11678" w14:paraId="67912FB8" w14:textId="77777777" w:rsidTr="00B76E70">
        <w:tc>
          <w:tcPr>
            <w:tcW w:w="4239" w:type="dxa"/>
          </w:tcPr>
          <w:p w14:paraId="63AAF0CF" w14:textId="77777777" w:rsidR="00B76E70" w:rsidRPr="00F11678" w:rsidRDefault="00B76E70" w:rsidP="00ED5A3A">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 commitments and financial guarantee</w:t>
            </w:r>
          </w:p>
        </w:tc>
        <w:tc>
          <w:tcPr>
            <w:tcW w:w="1080" w:type="dxa"/>
            <w:vAlign w:val="bottom"/>
          </w:tcPr>
          <w:p w14:paraId="2FE52CA3" w14:textId="4C7FA12B"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1,369</w:t>
            </w:r>
          </w:p>
        </w:tc>
        <w:tc>
          <w:tcPr>
            <w:tcW w:w="236" w:type="dxa"/>
            <w:vAlign w:val="bottom"/>
          </w:tcPr>
          <w:p w14:paraId="05EE313A"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DE3208A" w14:textId="30E56F80"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402</w:t>
            </w:r>
          </w:p>
        </w:tc>
        <w:tc>
          <w:tcPr>
            <w:tcW w:w="236" w:type="dxa"/>
            <w:vAlign w:val="bottom"/>
          </w:tcPr>
          <w:p w14:paraId="2D6416E4" w14:textId="77777777" w:rsidR="00B76E70" w:rsidRPr="00F11678" w:rsidRDefault="00B76E70" w:rsidP="00ED5A3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3CEEA9D" w14:textId="7D759334"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418</w:t>
            </w:r>
          </w:p>
        </w:tc>
        <w:tc>
          <w:tcPr>
            <w:tcW w:w="236" w:type="dxa"/>
            <w:vAlign w:val="bottom"/>
          </w:tcPr>
          <w:p w14:paraId="640B754E"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56" w:type="dxa"/>
            <w:vAlign w:val="bottom"/>
          </w:tcPr>
          <w:p w14:paraId="26A01D4F" w14:textId="1A04655E" w:rsidR="00B76E70" w:rsidRPr="00F11678" w:rsidRDefault="00AF6367" w:rsidP="00ED5A3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2,189</w:t>
            </w:r>
          </w:p>
        </w:tc>
      </w:tr>
    </w:tbl>
    <w:p w14:paraId="05A820BD" w14:textId="77777777" w:rsidR="00B76E70" w:rsidRDefault="00B76E70" w:rsidP="00B76E70">
      <w:pPr>
        <w:pStyle w:val="BodyTextIndent"/>
        <w:spacing w:after="0" w:line="240" w:lineRule="exact"/>
        <w:ind w:left="0"/>
        <w:jc w:val="thaiDistribute"/>
        <w:rPr>
          <w:rFonts w:ascii="CordiaUPC" w:hAnsi="CordiaUPC" w:cs="CordiaUPC"/>
          <w:sz w:val="26"/>
          <w:szCs w:val="26"/>
        </w:rPr>
      </w:pPr>
    </w:p>
    <w:p w14:paraId="08669451" w14:textId="77777777" w:rsidR="00B76E70" w:rsidRDefault="00B76E70" w:rsidP="00B76E70">
      <w:pPr>
        <w:pStyle w:val="BodyTextIndent"/>
        <w:spacing w:after="0" w:line="240" w:lineRule="exact"/>
        <w:ind w:left="0"/>
        <w:jc w:val="thaiDistribute"/>
        <w:rPr>
          <w:rFonts w:ascii="CordiaUPC" w:hAnsi="CordiaUPC" w:cs="CordiaUPC"/>
          <w:sz w:val="26"/>
          <w:szCs w:val="26"/>
        </w:rPr>
      </w:pPr>
    </w:p>
    <w:p w14:paraId="6345DBE6" w14:textId="77777777" w:rsidR="00B76E70" w:rsidRDefault="00B76E70" w:rsidP="00B76E70">
      <w:pPr>
        <w:pStyle w:val="BodyTextIndent"/>
        <w:spacing w:after="0" w:line="240" w:lineRule="exact"/>
        <w:ind w:left="0"/>
        <w:jc w:val="thaiDistribute"/>
        <w:rPr>
          <w:rFonts w:ascii="CordiaUPC" w:hAnsi="CordiaUPC" w:cs="CordiaUPC"/>
          <w:sz w:val="26"/>
          <w:szCs w:val="26"/>
        </w:rPr>
      </w:pPr>
    </w:p>
    <w:p w14:paraId="6C5B8308" w14:textId="77777777" w:rsidR="00B76E70" w:rsidRDefault="00B76E70" w:rsidP="00B76E70">
      <w:pPr>
        <w:pStyle w:val="BodyTextIndent"/>
        <w:spacing w:after="0" w:line="240" w:lineRule="exact"/>
        <w:ind w:left="0"/>
        <w:jc w:val="thaiDistribute"/>
        <w:rPr>
          <w:rFonts w:ascii="CordiaUPC" w:hAnsi="CordiaUPC" w:cs="CordiaUPC"/>
          <w:sz w:val="26"/>
          <w:szCs w:val="26"/>
        </w:rPr>
      </w:pPr>
    </w:p>
    <w:p w14:paraId="690680D1" w14:textId="77777777" w:rsidR="00B76E70" w:rsidRDefault="00B76E70" w:rsidP="00B76E70">
      <w:pPr>
        <w:pStyle w:val="BodyTextIndent"/>
        <w:spacing w:after="0" w:line="240" w:lineRule="exact"/>
        <w:ind w:left="0"/>
        <w:jc w:val="thaiDistribute"/>
        <w:rPr>
          <w:rFonts w:ascii="CordiaUPC" w:hAnsi="CordiaUPC" w:cs="CordiaUPC"/>
          <w:sz w:val="26"/>
          <w:szCs w:val="26"/>
        </w:rPr>
      </w:pPr>
    </w:p>
    <w:p w14:paraId="4E264DDD" w14:textId="77777777" w:rsidR="00B76E70" w:rsidRDefault="00B76E70" w:rsidP="00B76E70">
      <w:pPr>
        <w:pStyle w:val="BodyTextIndent"/>
        <w:spacing w:after="0" w:line="240" w:lineRule="exact"/>
        <w:ind w:left="0"/>
        <w:jc w:val="thaiDistribute"/>
        <w:rPr>
          <w:rFonts w:ascii="CordiaUPC" w:hAnsi="CordiaUPC" w:cs="CordiaUPC"/>
          <w:sz w:val="26"/>
          <w:szCs w:val="26"/>
        </w:rPr>
      </w:pPr>
    </w:p>
    <w:p w14:paraId="61FC1BC1" w14:textId="77777777" w:rsidR="00B76E70" w:rsidRDefault="00B76E70" w:rsidP="00B76E70">
      <w:pPr>
        <w:pStyle w:val="BodyTextIndent"/>
        <w:spacing w:after="0" w:line="240" w:lineRule="exact"/>
        <w:ind w:left="0"/>
        <w:jc w:val="thaiDistribute"/>
        <w:rPr>
          <w:rFonts w:ascii="CordiaUPC" w:hAnsi="CordiaUPC" w:cs="CordiaUPC"/>
          <w:sz w:val="26"/>
          <w:szCs w:val="26"/>
        </w:rPr>
      </w:pPr>
    </w:p>
    <w:p w14:paraId="634DA5DA" w14:textId="77777777" w:rsidR="00B76E70" w:rsidRDefault="00B76E70" w:rsidP="00B76E70">
      <w:pPr>
        <w:pStyle w:val="BodyTextIndent"/>
        <w:spacing w:after="0" w:line="240" w:lineRule="exact"/>
        <w:ind w:left="0"/>
        <w:jc w:val="thaiDistribute"/>
        <w:rPr>
          <w:rFonts w:ascii="CordiaUPC" w:hAnsi="CordiaUPC" w:cs="CordiaUPC"/>
          <w:sz w:val="26"/>
          <w:szCs w:val="26"/>
        </w:rPr>
      </w:pPr>
    </w:p>
    <w:p w14:paraId="22426743" w14:textId="77777777" w:rsidR="00B76E70" w:rsidRPr="00F11678" w:rsidRDefault="00B76E70" w:rsidP="00B76E70">
      <w:pPr>
        <w:pStyle w:val="BodyTextIndent"/>
        <w:spacing w:after="0" w:line="240" w:lineRule="exact"/>
        <w:ind w:left="0"/>
        <w:jc w:val="thaiDistribute"/>
        <w:rPr>
          <w:rFonts w:ascii="CordiaUPC" w:hAnsi="CordiaUPC" w:cs="CordiaUPC"/>
          <w:sz w:val="26"/>
          <w:szCs w:val="26"/>
        </w:rPr>
      </w:pPr>
    </w:p>
    <w:tbl>
      <w:tblPr>
        <w:tblW w:w="9321" w:type="dxa"/>
        <w:tblInd w:w="534"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B76E70" w:rsidRPr="00F11678" w14:paraId="28D5727D" w14:textId="77777777" w:rsidTr="00B76E70">
        <w:trPr>
          <w:tblHeader/>
        </w:trPr>
        <w:tc>
          <w:tcPr>
            <w:tcW w:w="4239" w:type="dxa"/>
          </w:tcPr>
          <w:p w14:paraId="1DFC9907" w14:textId="77777777" w:rsidR="00B76E70" w:rsidRPr="00F11678" w:rsidRDefault="00B76E70" w:rsidP="00ED5A3A">
            <w:pPr>
              <w:spacing w:line="240" w:lineRule="exact"/>
              <w:ind w:right="-104"/>
              <w:rPr>
                <w:rFonts w:ascii="CordiaUPC" w:hAnsi="CordiaUPC" w:cs="CordiaUPC"/>
                <w:sz w:val="26"/>
                <w:szCs w:val="26"/>
                <w:lang w:eastAsia="th-TH"/>
              </w:rPr>
            </w:pPr>
          </w:p>
        </w:tc>
        <w:tc>
          <w:tcPr>
            <w:tcW w:w="5082" w:type="dxa"/>
            <w:gridSpan w:val="7"/>
          </w:tcPr>
          <w:p w14:paraId="7E875504" w14:textId="77777777" w:rsidR="00B76E70" w:rsidRPr="00F11678" w:rsidRDefault="00B76E70" w:rsidP="00ED5A3A">
            <w:pPr>
              <w:spacing w:line="240" w:lineRule="exact"/>
              <w:ind w:left="-108" w:right="-108"/>
              <w:jc w:val="center"/>
              <w:rPr>
                <w:rFonts w:ascii="CordiaUPC" w:hAnsi="CordiaUPC" w:cs="CordiaUPC"/>
                <w:sz w:val="26"/>
                <w:szCs w:val="26"/>
                <w:lang w:bidi="th-TH"/>
              </w:rPr>
            </w:pPr>
            <w:r w:rsidRPr="00F11678">
              <w:rPr>
                <w:rFonts w:ascii="CordiaUPC" w:hAnsi="CordiaUPC" w:cs="CordiaUPC"/>
                <w:b/>
                <w:bCs/>
                <w:sz w:val="26"/>
                <w:szCs w:val="26"/>
              </w:rPr>
              <w:t>Bank only</w:t>
            </w:r>
          </w:p>
        </w:tc>
      </w:tr>
      <w:tr w:rsidR="00B76E70" w:rsidRPr="00F11678" w14:paraId="57B28E8F" w14:textId="77777777" w:rsidTr="00B76E70">
        <w:trPr>
          <w:tblHeader/>
        </w:trPr>
        <w:tc>
          <w:tcPr>
            <w:tcW w:w="4239" w:type="dxa"/>
          </w:tcPr>
          <w:p w14:paraId="1F95FEF4" w14:textId="77777777" w:rsidR="00B76E70" w:rsidRPr="00F11678" w:rsidRDefault="00B76E70" w:rsidP="00ED5A3A">
            <w:pPr>
              <w:spacing w:line="240" w:lineRule="exact"/>
              <w:ind w:right="-104"/>
              <w:rPr>
                <w:rFonts w:ascii="CordiaUPC" w:hAnsi="CordiaUPC" w:cs="CordiaUPC"/>
                <w:sz w:val="26"/>
                <w:szCs w:val="26"/>
                <w:lang w:eastAsia="th-TH"/>
              </w:rPr>
            </w:pPr>
          </w:p>
        </w:tc>
        <w:tc>
          <w:tcPr>
            <w:tcW w:w="5082" w:type="dxa"/>
            <w:gridSpan w:val="7"/>
          </w:tcPr>
          <w:p w14:paraId="58628C70" w14:textId="5F7AEFBC"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eastAsia="Times New Roman" w:hAnsi="CordiaUPC" w:cs="CordiaUPC"/>
                <w:sz w:val="26"/>
                <w:szCs w:val="26"/>
                <w:lang w:bidi="th-TH"/>
              </w:rPr>
              <w:t>31 December 202</w:t>
            </w:r>
            <w:r>
              <w:rPr>
                <w:rFonts w:ascii="CordiaUPC" w:eastAsia="Times New Roman" w:hAnsi="CordiaUPC" w:cs="CordiaUPC" w:hint="cs"/>
                <w:sz w:val="26"/>
                <w:szCs w:val="26"/>
                <w:cs/>
                <w:lang w:bidi="th-TH"/>
              </w:rPr>
              <w:t>3</w:t>
            </w:r>
          </w:p>
        </w:tc>
      </w:tr>
      <w:tr w:rsidR="00B76E70" w:rsidRPr="00F11678" w14:paraId="5447D25B" w14:textId="77777777" w:rsidTr="00B76E70">
        <w:trPr>
          <w:tblHeader/>
        </w:trPr>
        <w:tc>
          <w:tcPr>
            <w:tcW w:w="4239" w:type="dxa"/>
          </w:tcPr>
          <w:p w14:paraId="7813F709"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tcPr>
          <w:p w14:paraId="30F91479"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236" w:type="dxa"/>
          </w:tcPr>
          <w:p w14:paraId="5E9337B4"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24" w:type="dxa"/>
          </w:tcPr>
          <w:p w14:paraId="50CCD4BF"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5D0A93DA"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14" w:type="dxa"/>
          </w:tcPr>
          <w:p w14:paraId="79D704AF"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tcPr>
          <w:p w14:paraId="48DB9C65"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56" w:type="dxa"/>
          </w:tcPr>
          <w:p w14:paraId="2C0B9B0B"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3709ED83" w14:textId="77777777" w:rsidTr="00B76E70">
        <w:trPr>
          <w:tblHeader/>
        </w:trPr>
        <w:tc>
          <w:tcPr>
            <w:tcW w:w="4239" w:type="dxa"/>
          </w:tcPr>
          <w:p w14:paraId="625DD355"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tcPr>
          <w:p w14:paraId="448161C2"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236" w:type="dxa"/>
          </w:tcPr>
          <w:p w14:paraId="32902F50"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24" w:type="dxa"/>
          </w:tcPr>
          <w:p w14:paraId="6073CFC0"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55F5E1B9"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14" w:type="dxa"/>
          </w:tcPr>
          <w:p w14:paraId="54E16267"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tcPr>
          <w:p w14:paraId="6588EE58"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56" w:type="dxa"/>
          </w:tcPr>
          <w:p w14:paraId="512C9982"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4D8A4C37" w14:textId="77777777" w:rsidTr="00B76E70">
        <w:trPr>
          <w:tblHeader/>
        </w:trPr>
        <w:tc>
          <w:tcPr>
            <w:tcW w:w="4239" w:type="dxa"/>
          </w:tcPr>
          <w:p w14:paraId="12E999E7"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tcPr>
          <w:p w14:paraId="26C1E832"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12-Month</w:t>
            </w:r>
          </w:p>
        </w:tc>
        <w:tc>
          <w:tcPr>
            <w:tcW w:w="236" w:type="dxa"/>
          </w:tcPr>
          <w:p w14:paraId="77F57F42"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24" w:type="dxa"/>
          </w:tcPr>
          <w:p w14:paraId="201FF08E"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not credit</w:t>
            </w:r>
          </w:p>
        </w:tc>
        <w:tc>
          <w:tcPr>
            <w:tcW w:w="236" w:type="dxa"/>
            <w:vAlign w:val="bottom"/>
          </w:tcPr>
          <w:p w14:paraId="045C2885"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14" w:type="dxa"/>
          </w:tcPr>
          <w:p w14:paraId="5E8B1AE1"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credit</w:t>
            </w:r>
          </w:p>
        </w:tc>
        <w:tc>
          <w:tcPr>
            <w:tcW w:w="236" w:type="dxa"/>
          </w:tcPr>
          <w:p w14:paraId="19931C28"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56" w:type="dxa"/>
          </w:tcPr>
          <w:p w14:paraId="3BABEC05" w14:textId="77777777" w:rsidR="00B76E70" w:rsidRPr="00F11678" w:rsidRDefault="00B76E70" w:rsidP="00ED5A3A">
            <w:pPr>
              <w:spacing w:line="240" w:lineRule="exact"/>
              <w:ind w:left="-108" w:right="-108"/>
              <w:jc w:val="center"/>
              <w:rPr>
                <w:rFonts w:ascii="CordiaUPC" w:hAnsi="CordiaUPC" w:cs="CordiaUPC"/>
                <w:sz w:val="26"/>
                <w:szCs w:val="26"/>
              </w:rPr>
            </w:pPr>
          </w:p>
        </w:tc>
      </w:tr>
      <w:tr w:rsidR="00B76E70" w:rsidRPr="00F11678" w14:paraId="49D88D91" w14:textId="77777777" w:rsidTr="00B76E70">
        <w:trPr>
          <w:tblHeader/>
        </w:trPr>
        <w:tc>
          <w:tcPr>
            <w:tcW w:w="4239" w:type="dxa"/>
          </w:tcPr>
          <w:p w14:paraId="4D9AAFFF" w14:textId="77777777" w:rsidR="00B76E70" w:rsidRPr="00F11678" w:rsidRDefault="00B76E70" w:rsidP="00ED5A3A">
            <w:pPr>
              <w:spacing w:line="240" w:lineRule="exact"/>
              <w:ind w:right="-104"/>
              <w:rPr>
                <w:rFonts w:ascii="CordiaUPC" w:hAnsi="CordiaUPC" w:cs="CordiaUPC"/>
                <w:sz w:val="26"/>
                <w:szCs w:val="26"/>
                <w:lang w:eastAsia="th-TH"/>
              </w:rPr>
            </w:pPr>
          </w:p>
        </w:tc>
        <w:tc>
          <w:tcPr>
            <w:tcW w:w="1080" w:type="dxa"/>
          </w:tcPr>
          <w:p w14:paraId="425EB78F"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tcPr>
          <w:p w14:paraId="46B4AE55"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024" w:type="dxa"/>
          </w:tcPr>
          <w:p w14:paraId="1C90D45D"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7B2FB352"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14" w:type="dxa"/>
          </w:tcPr>
          <w:p w14:paraId="6FFF5230"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tcPr>
          <w:p w14:paraId="3100EFF4" w14:textId="77777777" w:rsidR="00B76E70" w:rsidRPr="00F11678" w:rsidRDefault="00B76E70" w:rsidP="00ED5A3A">
            <w:pPr>
              <w:spacing w:line="240" w:lineRule="exact"/>
              <w:ind w:left="-108" w:right="-108"/>
              <w:jc w:val="center"/>
              <w:rPr>
                <w:rFonts w:ascii="CordiaUPC" w:hAnsi="CordiaUPC" w:cs="CordiaUPC"/>
                <w:sz w:val="26"/>
                <w:szCs w:val="26"/>
              </w:rPr>
            </w:pPr>
          </w:p>
        </w:tc>
        <w:tc>
          <w:tcPr>
            <w:tcW w:w="1156" w:type="dxa"/>
          </w:tcPr>
          <w:p w14:paraId="0C022881"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Total</w:t>
            </w:r>
          </w:p>
        </w:tc>
      </w:tr>
      <w:tr w:rsidR="00B76E70" w:rsidRPr="00F11678" w14:paraId="09D96DCD" w14:textId="77777777" w:rsidTr="00B76E70">
        <w:trPr>
          <w:tblHeader/>
        </w:trPr>
        <w:tc>
          <w:tcPr>
            <w:tcW w:w="4239" w:type="dxa"/>
          </w:tcPr>
          <w:p w14:paraId="13BBD011" w14:textId="77777777" w:rsidR="00B76E70" w:rsidRPr="00F11678" w:rsidRDefault="00B76E70" w:rsidP="00ED5A3A">
            <w:pPr>
              <w:spacing w:line="240" w:lineRule="exact"/>
              <w:ind w:right="-104"/>
              <w:rPr>
                <w:rFonts w:ascii="CordiaUPC" w:hAnsi="CordiaUPC" w:cs="CordiaUPC"/>
                <w:sz w:val="26"/>
                <w:szCs w:val="26"/>
                <w:lang w:eastAsia="th-TH"/>
              </w:rPr>
            </w:pPr>
          </w:p>
        </w:tc>
        <w:tc>
          <w:tcPr>
            <w:tcW w:w="5082" w:type="dxa"/>
            <w:gridSpan w:val="7"/>
          </w:tcPr>
          <w:p w14:paraId="2729CE3B" w14:textId="77777777" w:rsidR="00B76E70" w:rsidRPr="00F11678" w:rsidRDefault="00B76E70" w:rsidP="00ED5A3A">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(in million Baht)</w:t>
            </w:r>
          </w:p>
        </w:tc>
      </w:tr>
      <w:tr w:rsidR="00B76E70" w:rsidRPr="00F11678" w14:paraId="5745B729" w14:textId="77777777" w:rsidTr="00B76E70">
        <w:trPr>
          <w:trHeight w:hRule="exact" w:val="290"/>
          <w:tblHeader/>
        </w:trPr>
        <w:tc>
          <w:tcPr>
            <w:tcW w:w="4239" w:type="dxa"/>
          </w:tcPr>
          <w:p w14:paraId="75560612" w14:textId="77777777" w:rsidR="00B76E70" w:rsidRPr="00F11678" w:rsidRDefault="00B76E70" w:rsidP="00ED5A3A">
            <w:pPr>
              <w:spacing w:line="240" w:lineRule="exact"/>
              <w:ind w:right="-104"/>
              <w:rPr>
                <w:rFonts w:ascii="CordiaUPC" w:hAnsi="CordiaUPC" w:cs="CordiaUPC"/>
                <w:b/>
                <w:bCs/>
                <w:i/>
                <w:iCs/>
                <w:sz w:val="26"/>
                <w:szCs w:val="26"/>
                <w:lang w:eastAsia="th-TH"/>
              </w:rPr>
            </w:pPr>
          </w:p>
        </w:tc>
        <w:tc>
          <w:tcPr>
            <w:tcW w:w="1080" w:type="dxa"/>
          </w:tcPr>
          <w:p w14:paraId="0033CE03"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tcPr>
          <w:p w14:paraId="5E730B1A"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024" w:type="dxa"/>
            <w:vAlign w:val="bottom"/>
          </w:tcPr>
          <w:p w14:paraId="7E7DBF42"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vAlign w:val="bottom"/>
          </w:tcPr>
          <w:p w14:paraId="391F34E6"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14" w:type="dxa"/>
            <w:vAlign w:val="bottom"/>
          </w:tcPr>
          <w:p w14:paraId="7D3D2103"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236" w:type="dxa"/>
          </w:tcPr>
          <w:p w14:paraId="2D28588B"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c>
          <w:tcPr>
            <w:tcW w:w="1156" w:type="dxa"/>
          </w:tcPr>
          <w:p w14:paraId="7FD9880F" w14:textId="77777777" w:rsidR="00B76E70" w:rsidRPr="00F11678" w:rsidRDefault="00B76E70" w:rsidP="00ED5A3A">
            <w:pPr>
              <w:tabs>
                <w:tab w:val="decimal" w:pos="704"/>
              </w:tabs>
              <w:spacing w:line="240" w:lineRule="exact"/>
              <w:ind w:left="-103" w:right="-76"/>
              <w:rPr>
                <w:rFonts w:ascii="CordiaUPC" w:hAnsi="CordiaUPC" w:cs="CordiaUPC"/>
                <w:sz w:val="26"/>
                <w:szCs w:val="26"/>
              </w:rPr>
            </w:pPr>
          </w:p>
        </w:tc>
      </w:tr>
      <w:tr w:rsidR="00FB7C5D" w:rsidRPr="00F11678" w14:paraId="768D7B39" w14:textId="77777777" w:rsidTr="00B76E70">
        <w:tc>
          <w:tcPr>
            <w:tcW w:w="4239" w:type="dxa"/>
          </w:tcPr>
          <w:p w14:paraId="289088B9" w14:textId="77777777" w:rsidR="00FB7C5D" w:rsidRPr="00F11678" w:rsidRDefault="00FB7C5D" w:rsidP="00FB7C5D">
            <w:pPr>
              <w:spacing w:line="240" w:lineRule="exact"/>
              <w:ind w:right="-104"/>
              <w:rPr>
                <w:rFonts w:ascii="CordiaUPC" w:hAnsi="CordiaUPC" w:cs="CordiaUPC"/>
                <w:spacing w:val="-6"/>
                <w:sz w:val="26"/>
                <w:szCs w:val="26"/>
                <w:lang w:val="en-US" w:eastAsia="th-TH" w:bidi="th-TH"/>
              </w:rPr>
            </w:pPr>
            <w:r w:rsidRPr="00F11678">
              <w:rPr>
                <w:rFonts w:ascii="CordiaUPC" w:hAnsi="CordiaUPC" w:cs="CordiaUPC"/>
                <w:spacing w:val="-6"/>
                <w:sz w:val="26"/>
                <w:szCs w:val="26"/>
                <w:lang w:val="en-US" w:eastAsia="th-TH" w:bidi="th-TH"/>
              </w:rPr>
              <w:t>Interbank and money market items</w:t>
            </w:r>
          </w:p>
        </w:tc>
        <w:tc>
          <w:tcPr>
            <w:tcW w:w="1080" w:type="dxa"/>
            <w:vAlign w:val="bottom"/>
          </w:tcPr>
          <w:p w14:paraId="4BD9D91A" w14:textId="28AAF659"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54</w:t>
            </w:r>
          </w:p>
        </w:tc>
        <w:tc>
          <w:tcPr>
            <w:tcW w:w="236" w:type="dxa"/>
            <w:vAlign w:val="bottom"/>
          </w:tcPr>
          <w:p w14:paraId="7F6AA79D"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39AD24D3" w14:textId="41B97FA3"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426A96FB"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0E2EFD58" w14:textId="046258C0"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3BB9CA7F" w14:textId="77777777" w:rsidR="00FB7C5D" w:rsidRPr="00F11678" w:rsidRDefault="00FB7C5D" w:rsidP="00FB7C5D">
            <w:pPr>
              <w:tabs>
                <w:tab w:val="decimal" w:pos="704"/>
              </w:tabs>
              <w:spacing w:line="240" w:lineRule="exact"/>
              <w:ind w:left="-103" w:right="-76"/>
              <w:rPr>
                <w:rFonts w:ascii="CordiaUPC" w:hAnsi="CordiaUPC" w:cs="CordiaUPC"/>
                <w:sz w:val="26"/>
                <w:szCs w:val="26"/>
              </w:rPr>
            </w:pPr>
          </w:p>
        </w:tc>
        <w:tc>
          <w:tcPr>
            <w:tcW w:w="1156" w:type="dxa"/>
            <w:vAlign w:val="bottom"/>
          </w:tcPr>
          <w:p w14:paraId="619A4672" w14:textId="4BF36AA2"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54</w:t>
            </w:r>
          </w:p>
        </w:tc>
      </w:tr>
      <w:tr w:rsidR="00FB7C5D" w:rsidRPr="00F11678" w14:paraId="08B03D22" w14:textId="77777777" w:rsidTr="00B76E70">
        <w:tc>
          <w:tcPr>
            <w:tcW w:w="4239" w:type="dxa"/>
          </w:tcPr>
          <w:p w14:paraId="2CBD248E" w14:textId="77777777" w:rsidR="00FB7C5D" w:rsidRPr="00F11678" w:rsidRDefault="00FB7C5D" w:rsidP="00FB7C5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Investments</w:t>
            </w:r>
          </w:p>
        </w:tc>
        <w:tc>
          <w:tcPr>
            <w:tcW w:w="1080" w:type="dxa"/>
            <w:vAlign w:val="bottom"/>
          </w:tcPr>
          <w:p w14:paraId="6F303652" w14:textId="544E9B1F" w:rsidR="00FB7C5D" w:rsidRPr="00F11678" w:rsidRDefault="00FB7C5D" w:rsidP="00FB7C5D">
            <w:pPr>
              <w:tabs>
                <w:tab w:val="decimal" w:pos="704"/>
              </w:tabs>
              <w:spacing w:line="240" w:lineRule="exact"/>
              <w:ind w:left="-103" w:right="-76"/>
              <w:rPr>
                <w:rFonts w:ascii="CordiaUPC" w:hAnsi="CordiaUPC" w:cs="CordiaUPC"/>
                <w:sz w:val="26"/>
                <w:szCs w:val="26"/>
              </w:rPr>
            </w:pPr>
            <w:r w:rsidRPr="006A45AF">
              <w:rPr>
                <w:rFonts w:ascii="CordiaUPC" w:hAnsi="CordiaUPC" w:cs="CordiaUPC"/>
                <w:sz w:val="26"/>
                <w:szCs w:val="26"/>
              </w:rPr>
              <w:t>90</w:t>
            </w:r>
          </w:p>
        </w:tc>
        <w:tc>
          <w:tcPr>
            <w:tcW w:w="236" w:type="dxa"/>
            <w:vAlign w:val="bottom"/>
          </w:tcPr>
          <w:p w14:paraId="27A0E6B8"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2BFEF4B" w14:textId="66A1DF08"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784BF0E7"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465B3E6" w14:textId="6AF62FE3" w:rsidR="00FB7C5D" w:rsidRPr="00F11678" w:rsidRDefault="00FB7C5D" w:rsidP="00FB7C5D">
            <w:pPr>
              <w:tabs>
                <w:tab w:val="decimal" w:pos="704"/>
              </w:tabs>
              <w:spacing w:line="240" w:lineRule="exact"/>
              <w:ind w:left="-103" w:right="-76"/>
              <w:rPr>
                <w:rFonts w:ascii="CordiaUPC" w:hAnsi="CordiaUPC" w:cs="CordiaUPC"/>
                <w:sz w:val="26"/>
                <w:szCs w:val="26"/>
              </w:rPr>
            </w:pPr>
            <w:r w:rsidRPr="006A45AF">
              <w:rPr>
                <w:rFonts w:ascii="CordiaUPC" w:hAnsi="CordiaUPC" w:cs="CordiaUPC"/>
                <w:sz w:val="26"/>
                <w:szCs w:val="26"/>
              </w:rPr>
              <w:t>2,885</w:t>
            </w:r>
          </w:p>
        </w:tc>
        <w:tc>
          <w:tcPr>
            <w:tcW w:w="236" w:type="dxa"/>
            <w:vAlign w:val="bottom"/>
          </w:tcPr>
          <w:p w14:paraId="1CB33A46" w14:textId="77777777" w:rsidR="00FB7C5D" w:rsidRPr="00F11678" w:rsidRDefault="00FB7C5D" w:rsidP="00FB7C5D">
            <w:pPr>
              <w:tabs>
                <w:tab w:val="decimal" w:pos="704"/>
              </w:tabs>
              <w:spacing w:line="240" w:lineRule="exact"/>
              <w:ind w:left="-103" w:right="-76"/>
              <w:rPr>
                <w:rFonts w:ascii="CordiaUPC" w:hAnsi="CordiaUPC" w:cs="CordiaUPC"/>
                <w:sz w:val="26"/>
                <w:szCs w:val="26"/>
              </w:rPr>
            </w:pPr>
          </w:p>
        </w:tc>
        <w:tc>
          <w:tcPr>
            <w:tcW w:w="1156" w:type="dxa"/>
            <w:vAlign w:val="bottom"/>
          </w:tcPr>
          <w:p w14:paraId="22CF605B" w14:textId="01980C95" w:rsidR="00FB7C5D" w:rsidRPr="00F11678" w:rsidRDefault="00FB7C5D" w:rsidP="00FB7C5D">
            <w:pPr>
              <w:tabs>
                <w:tab w:val="decimal" w:pos="704"/>
              </w:tabs>
              <w:spacing w:line="240" w:lineRule="exact"/>
              <w:ind w:left="-103" w:right="-76"/>
              <w:rPr>
                <w:rFonts w:ascii="CordiaUPC" w:hAnsi="CordiaUPC" w:cs="CordiaUPC"/>
                <w:sz w:val="26"/>
                <w:szCs w:val="26"/>
              </w:rPr>
            </w:pPr>
            <w:r w:rsidRPr="006A45AF">
              <w:rPr>
                <w:rFonts w:ascii="CordiaUPC" w:hAnsi="CordiaUPC" w:cs="CordiaUPC"/>
                <w:sz w:val="26"/>
                <w:szCs w:val="26"/>
              </w:rPr>
              <w:t>2,975</w:t>
            </w:r>
          </w:p>
        </w:tc>
      </w:tr>
      <w:tr w:rsidR="00FB7C5D" w:rsidRPr="00F11678" w14:paraId="775D2B7D" w14:textId="77777777" w:rsidTr="00B76E70">
        <w:tc>
          <w:tcPr>
            <w:tcW w:w="4239" w:type="dxa"/>
          </w:tcPr>
          <w:p w14:paraId="6C25EC0F" w14:textId="77777777" w:rsidR="00FB7C5D" w:rsidRPr="00F11678" w:rsidRDefault="00FB7C5D" w:rsidP="00FB7C5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Loans to customers and accrued interest receivables</w:t>
            </w:r>
          </w:p>
        </w:tc>
        <w:tc>
          <w:tcPr>
            <w:tcW w:w="1080" w:type="dxa"/>
            <w:vAlign w:val="bottom"/>
          </w:tcPr>
          <w:p w14:paraId="05DDE9D3" w14:textId="41276002" w:rsidR="00FB7C5D" w:rsidRPr="00F11678" w:rsidRDefault="00FB7C5D" w:rsidP="00FB7C5D">
            <w:pPr>
              <w:tabs>
                <w:tab w:val="decimal" w:pos="704"/>
              </w:tabs>
              <w:spacing w:line="240" w:lineRule="exact"/>
              <w:ind w:left="-103" w:right="-76"/>
              <w:rPr>
                <w:rFonts w:ascii="CordiaUPC" w:hAnsi="CordiaUPC" w:cs="CordiaUPC"/>
                <w:sz w:val="26"/>
                <w:szCs w:val="26"/>
              </w:rPr>
            </w:pPr>
            <w:r w:rsidRPr="00B829AD">
              <w:rPr>
                <w:rFonts w:ascii="CordiaUPC" w:hAnsi="CordiaUPC" w:cs="CordiaUPC"/>
                <w:sz w:val="26"/>
                <w:szCs w:val="26"/>
              </w:rPr>
              <w:t>15,602</w:t>
            </w:r>
          </w:p>
        </w:tc>
        <w:tc>
          <w:tcPr>
            <w:tcW w:w="236" w:type="dxa"/>
            <w:vAlign w:val="bottom"/>
          </w:tcPr>
          <w:p w14:paraId="2D5FE632"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30EDBE3" w14:textId="1E9B0931" w:rsidR="00FB7C5D" w:rsidRPr="00F11678" w:rsidRDefault="00FB7C5D" w:rsidP="00FB7C5D">
            <w:pPr>
              <w:tabs>
                <w:tab w:val="decimal" w:pos="704"/>
              </w:tabs>
              <w:spacing w:line="240" w:lineRule="exact"/>
              <w:ind w:left="-103" w:right="-76"/>
              <w:rPr>
                <w:rFonts w:ascii="CordiaUPC" w:hAnsi="CordiaUPC" w:cs="CordiaUPC"/>
                <w:sz w:val="26"/>
                <w:szCs w:val="26"/>
              </w:rPr>
            </w:pPr>
            <w:r w:rsidRPr="00B829AD">
              <w:rPr>
                <w:rFonts w:ascii="CordiaUPC" w:hAnsi="CordiaUPC" w:cs="CordiaUPC"/>
                <w:sz w:val="26"/>
                <w:szCs w:val="26"/>
              </w:rPr>
              <w:t>28,130</w:t>
            </w:r>
          </w:p>
        </w:tc>
        <w:tc>
          <w:tcPr>
            <w:tcW w:w="236" w:type="dxa"/>
            <w:vAlign w:val="bottom"/>
          </w:tcPr>
          <w:p w14:paraId="7C16777E"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04F3096C" w14:textId="3CBC6149" w:rsidR="00FB7C5D" w:rsidRPr="00F11678" w:rsidRDefault="00FB7C5D" w:rsidP="00FB7C5D">
            <w:pPr>
              <w:tabs>
                <w:tab w:val="decimal" w:pos="704"/>
              </w:tabs>
              <w:spacing w:line="240" w:lineRule="exact"/>
              <w:ind w:left="-103" w:right="-76"/>
              <w:rPr>
                <w:rFonts w:ascii="CordiaUPC" w:hAnsi="CordiaUPC" w:cs="CordiaUPC"/>
                <w:sz w:val="26"/>
                <w:szCs w:val="26"/>
              </w:rPr>
            </w:pPr>
            <w:r w:rsidRPr="00B829AD">
              <w:rPr>
                <w:rFonts w:ascii="CordiaUPC" w:hAnsi="CordiaUPC" w:cs="CordiaUPC"/>
                <w:sz w:val="26"/>
                <w:szCs w:val="26"/>
              </w:rPr>
              <w:t>17,691</w:t>
            </w:r>
          </w:p>
        </w:tc>
        <w:tc>
          <w:tcPr>
            <w:tcW w:w="236" w:type="dxa"/>
            <w:vAlign w:val="bottom"/>
          </w:tcPr>
          <w:p w14:paraId="7ABD3665" w14:textId="77777777" w:rsidR="00FB7C5D" w:rsidRPr="00F11678" w:rsidRDefault="00FB7C5D" w:rsidP="00FB7C5D">
            <w:pPr>
              <w:tabs>
                <w:tab w:val="decimal" w:pos="704"/>
              </w:tabs>
              <w:spacing w:line="240" w:lineRule="exact"/>
              <w:ind w:left="-103" w:right="-76"/>
              <w:rPr>
                <w:rFonts w:ascii="CordiaUPC" w:hAnsi="CordiaUPC" w:cs="CordiaUPC"/>
                <w:sz w:val="26"/>
                <w:szCs w:val="26"/>
              </w:rPr>
            </w:pPr>
          </w:p>
        </w:tc>
        <w:tc>
          <w:tcPr>
            <w:tcW w:w="1156" w:type="dxa"/>
            <w:vAlign w:val="bottom"/>
          </w:tcPr>
          <w:p w14:paraId="47DCA971" w14:textId="21ED081C" w:rsidR="00FB7C5D" w:rsidRPr="00F11678" w:rsidRDefault="00FB7C5D" w:rsidP="00FB7C5D">
            <w:pPr>
              <w:tabs>
                <w:tab w:val="decimal" w:pos="704"/>
              </w:tabs>
              <w:spacing w:line="240" w:lineRule="exact"/>
              <w:ind w:left="-103" w:right="-76"/>
              <w:rPr>
                <w:rFonts w:ascii="CordiaUPC" w:hAnsi="CordiaUPC" w:cs="CordiaUPC"/>
                <w:sz w:val="26"/>
                <w:szCs w:val="26"/>
              </w:rPr>
            </w:pPr>
            <w:r w:rsidRPr="00B829AD">
              <w:rPr>
                <w:rFonts w:ascii="CordiaUPC" w:hAnsi="CordiaUPC" w:cs="CordiaUPC"/>
                <w:sz w:val="26"/>
                <w:szCs w:val="26"/>
              </w:rPr>
              <w:t>61,423</w:t>
            </w:r>
          </w:p>
        </w:tc>
      </w:tr>
      <w:tr w:rsidR="00FB7C5D" w:rsidRPr="00F11678" w14:paraId="0C4EE7A4" w14:textId="77777777" w:rsidTr="00B76E70">
        <w:tc>
          <w:tcPr>
            <w:tcW w:w="4239" w:type="dxa"/>
          </w:tcPr>
          <w:p w14:paraId="4C5A59A3" w14:textId="77777777" w:rsidR="00FB7C5D" w:rsidRPr="00F11678" w:rsidRDefault="00FB7C5D" w:rsidP="00FB7C5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 xml:space="preserve">Other </w:t>
            </w:r>
            <w:r w:rsidRPr="00F11678">
              <w:rPr>
                <w:rFonts w:ascii="CordiaUPC" w:hAnsi="CordiaUPC" w:cs="CordiaUPC"/>
                <w:sz w:val="26"/>
                <w:szCs w:val="26"/>
                <w:lang w:eastAsia="th-TH" w:bidi="th-TH"/>
              </w:rPr>
              <w:t xml:space="preserve">financial </w:t>
            </w:r>
            <w:r w:rsidRPr="00F11678">
              <w:rPr>
                <w:rFonts w:ascii="CordiaUPC" w:hAnsi="CordiaUPC" w:cs="CordiaUPC"/>
                <w:sz w:val="26"/>
                <w:szCs w:val="26"/>
                <w:lang w:eastAsia="th-TH"/>
              </w:rPr>
              <w:t>assets</w:t>
            </w:r>
          </w:p>
        </w:tc>
        <w:tc>
          <w:tcPr>
            <w:tcW w:w="1080" w:type="dxa"/>
            <w:vAlign w:val="bottom"/>
          </w:tcPr>
          <w:p w14:paraId="412DAC8A" w14:textId="1D5CE4CE"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17</w:t>
            </w:r>
          </w:p>
        </w:tc>
        <w:tc>
          <w:tcPr>
            <w:tcW w:w="236" w:type="dxa"/>
            <w:vAlign w:val="bottom"/>
          </w:tcPr>
          <w:p w14:paraId="1040FA4F"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7CF69D0" w14:textId="0FC26305"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73</w:t>
            </w:r>
          </w:p>
        </w:tc>
        <w:tc>
          <w:tcPr>
            <w:tcW w:w="236" w:type="dxa"/>
            <w:vAlign w:val="bottom"/>
          </w:tcPr>
          <w:p w14:paraId="5B1B247B"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3B536D4F" w14:textId="2F5D626D"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260</w:t>
            </w:r>
          </w:p>
        </w:tc>
        <w:tc>
          <w:tcPr>
            <w:tcW w:w="236" w:type="dxa"/>
            <w:vAlign w:val="bottom"/>
          </w:tcPr>
          <w:p w14:paraId="0A953563" w14:textId="77777777" w:rsidR="00FB7C5D" w:rsidRPr="00F11678" w:rsidRDefault="00FB7C5D" w:rsidP="00FB7C5D">
            <w:pPr>
              <w:tabs>
                <w:tab w:val="decimal" w:pos="704"/>
              </w:tabs>
              <w:spacing w:line="240" w:lineRule="exact"/>
              <w:ind w:left="-103" w:right="-76"/>
              <w:rPr>
                <w:rFonts w:ascii="CordiaUPC" w:hAnsi="CordiaUPC" w:cs="CordiaUPC"/>
                <w:sz w:val="26"/>
                <w:szCs w:val="26"/>
              </w:rPr>
            </w:pPr>
          </w:p>
        </w:tc>
        <w:tc>
          <w:tcPr>
            <w:tcW w:w="1156" w:type="dxa"/>
            <w:vAlign w:val="bottom"/>
          </w:tcPr>
          <w:p w14:paraId="192DC799" w14:textId="2C95BE80"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350</w:t>
            </w:r>
          </w:p>
        </w:tc>
      </w:tr>
      <w:tr w:rsidR="00FB7C5D" w:rsidRPr="00F11678" w14:paraId="500D5FF3" w14:textId="77777777" w:rsidTr="00B76E70">
        <w:tc>
          <w:tcPr>
            <w:tcW w:w="4239" w:type="dxa"/>
          </w:tcPr>
          <w:p w14:paraId="4A1934C0" w14:textId="77777777" w:rsidR="00FB7C5D" w:rsidRPr="00F11678" w:rsidRDefault="00FB7C5D" w:rsidP="00FB7C5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 commitments and financial guarantee</w:t>
            </w:r>
          </w:p>
        </w:tc>
        <w:tc>
          <w:tcPr>
            <w:tcW w:w="1080" w:type="dxa"/>
            <w:vAlign w:val="bottom"/>
          </w:tcPr>
          <w:p w14:paraId="4409901A" w14:textId="50FBE492"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1,251</w:t>
            </w:r>
          </w:p>
        </w:tc>
        <w:tc>
          <w:tcPr>
            <w:tcW w:w="236" w:type="dxa"/>
            <w:vAlign w:val="bottom"/>
          </w:tcPr>
          <w:p w14:paraId="3DEA13EE"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80B6D2C" w14:textId="6A7C8DD4"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383</w:t>
            </w:r>
          </w:p>
        </w:tc>
        <w:tc>
          <w:tcPr>
            <w:tcW w:w="236" w:type="dxa"/>
            <w:vAlign w:val="bottom"/>
          </w:tcPr>
          <w:p w14:paraId="49681769" w14:textId="77777777" w:rsidR="00FB7C5D" w:rsidRPr="00F11678" w:rsidRDefault="00FB7C5D" w:rsidP="00FB7C5D">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3956FC99" w14:textId="4759E138"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388</w:t>
            </w:r>
          </w:p>
        </w:tc>
        <w:tc>
          <w:tcPr>
            <w:tcW w:w="236" w:type="dxa"/>
            <w:vAlign w:val="bottom"/>
          </w:tcPr>
          <w:p w14:paraId="5925512C" w14:textId="77777777" w:rsidR="00FB7C5D" w:rsidRPr="00F11678" w:rsidRDefault="00FB7C5D" w:rsidP="00FB7C5D">
            <w:pPr>
              <w:tabs>
                <w:tab w:val="decimal" w:pos="704"/>
              </w:tabs>
              <w:spacing w:line="240" w:lineRule="exact"/>
              <w:ind w:left="-103" w:right="-76"/>
              <w:rPr>
                <w:rFonts w:ascii="CordiaUPC" w:hAnsi="CordiaUPC" w:cs="CordiaUPC"/>
                <w:sz w:val="26"/>
                <w:szCs w:val="26"/>
              </w:rPr>
            </w:pPr>
          </w:p>
        </w:tc>
        <w:tc>
          <w:tcPr>
            <w:tcW w:w="1156" w:type="dxa"/>
            <w:vAlign w:val="bottom"/>
          </w:tcPr>
          <w:p w14:paraId="07A7EBCA" w14:textId="5E220E10" w:rsidR="00FB7C5D" w:rsidRPr="00F11678" w:rsidRDefault="00FB7C5D" w:rsidP="00FB7C5D">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2,022</w:t>
            </w:r>
          </w:p>
        </w:tc>
      </w:tr>
    </w:tbl>
    <w:p w14:paraId="2C26D6A1" w14:textId="77777777" w:rsidR="00B76E70" w:rsidRDefault="00B76E70" w:rsidP="00B76E70">
      <w:pPr>
        <w:spacing w:line="240" w:lineRule="exact"/>
        <w:jc w:val="thaiDistribute"/>
        <w:rPr>
          <w:rFonts w:ascii="CordiaUPC" w:hAnsi="CordiaUPC" w:cs="CordiaUPC"/>
          <w:sz w:val="20"/>
          <w:lang w:eastAsia="x-none"/>
        </w:rPr>
      </w:pPr>
    </w:p>
    <w:p w14:paraId="4F7E51C5" w14:textId="77777777" w:rsidR="00226A9E" w:rsidRPr="00F11678" w:rsidRDefault="00226A9E" w:rsidP="00B76E70">
      <w:pPr>
        <w:spacing w:line="240" w:lineRule="exact"/>
        <w:jc w:val="thaiDistribute"/>
        <w:rPr>
          <w:rFonts w:ascii="CordiaUPC" w:hAnsi="CordiaUPC" w:cs="CordiaUPC"/>
          <w:sz w:val="20"/>
          <w:lang w:eastAsia="x-none"/>
        </w:rPr>
      </w:pPr>
    </w:p>
    <w:p w14:paraId="6904A0CC" w14:textId="77777777" w:rsidR="00B76E70" w:rsidRPr="00F11678" w:rsidRDefault="00B76E70" w:rsidP="00B76E70">
      <w:pPr>
        <w:pStyle w:val="BodyTextIndent"/>
        <w:spacing w:after="0" w:line="240" w:lineRule="exact"/>
        <w:ind w:left="540" w:firstLine="4"/>
        <w:jc w:val="thaiDistribute"/>
        <w:rPr>
          <w:rFonts w:ascii="CordiaUPC" w:hAnsi="CordiaUPC" w:cs="CordiaUPC"/>
          <w:sz w:val="26"/>
          <w:szCs w:val="26"/>
        </w:rPr>
      </w:pPr>
      <w:r w:rsidRPr="00F11678">
        <w:rPr>
          <w:rFonts w:ascii="CordiaUPC" w:hAnsi="CordiaUPC" w:cs="CordiaUPC"/>
          <w:sz w:val="26"/>
          <w:szCs w:val="26"/>
        </w:rPr>
        <w:t>The movements in the allowance for expected credit loss of loans to customers and accrued interest receivables during the period were as follows:</w:t>
      </w:r>
    </w:p>
    <w:p w14:paraId="7199A8CB" w14:textId="77777777" w:rsidR="00B76E70" w:rsidRPr="00F11678" w:rsidRDefault="00B76E70" w:rsidP="00B76E70">
      <w:pPr>
        <w:pStyle w:val="BodyTextIndent"/>
        <w:spacing w:after="0" w:line="240" w:lineRule="exact"/>
        <w:ind w:left="540" w:firstLine="4"/>
        <w:jc w:val="thaiDistribute"/>
        <w:rPr>
          <w:rFonts w:ascii="CordiaUPC" w:hAnsi="CordiaUPC" w:cs="CordiaUPC"/>
          <w:sz w:val="26"/>
          <w:szCs w:val="26"/>
        </w:rPr>
      </w:pPr>
    </w:p>
    <w:tbl>
      <w:tblPr>
        <w:tblW w:w="9360" w:type="dxa"/>
        <w:tblInd w:w="534" w:type="dxa"/>
        <w:tblLayout w:type="fixed"/>
        <w:tblLook w:val="01E0" w:firstRow="1" w:lastRow="1" w:firstColumn="1" w:lastColumn="1" w:noHBand="0" w:noVBand="0"/>
      </w:tblPr>
      <w:tblGrid>
        <w:gridCol w:w="6831"/>
        <w:gridCol w:w="1116"/>
        <w:gridCol w:w="236"/>
        <w:gridCol w:w="1177"/>
      </w:tblGrid>
      <w:tr w:rsidR="00B76E70" w:rsidRPr="00F11678" w14:paraId="0289E828" w14:textId="77777777" w:rsidTr="005F28A4">
        <w:trPr>
          <w:trHeight w:val="245"/>
        </w:trPr>
        <w:tc>
          <w:tcPr>
            <w:tcW w:w="6831" w:type="dxa"/>
          </w:tcPr>
          <w:p w14:paraId="2EED6929" w14:textId="77777777" w:rsidR="00B76E70" w:rsidRPr="00F11678" w:rsidRDefault="00B76E70" w:rsidP="00ED5A3A">
            <w:pPr>
              <w:spacing w:line="240" w:lineRule="exact"/>
              <w:ind w:right="-109"/>
              <w:rPr>
                <w:rFonts w:ascii="CordiaUPC" w:hAnsi="CordiaUPC" w:cs="CordiaUPC"/>
                <w:sz w:val="26"/>
                <w:szCs w:val="26"/>
              </w:rPr>
            </w:pPr>
          </w:p>
        </w:tc>
        <w:tc>
          <w:tcPr>
            <w:tcW w:w="1116" w:type="dxa"/>
          </w:tcPr>
          <w:p w14:paraId="64E815A5" w14:textId="77777777" w:rsidR="00B76E70" w:rsidRPr="00F11678" w:rsidRDefault="00B76E70" w:rsidP="00ED5A3A">
            <w:pPr>
              <w:pStyle w:val="acctfourfigures"/>
              <w:tabs>
                <w:tab w:val="clear" w:pos="765"/>
              </w:tabs>
              <w:spacing w:line="240" w:lineRule="exact"/>
              <w:ind w:left="-108" w:right="-105"/>
              <w:jc w:val="center"/>
              <w:rPr>
                <w:rFonts w:ascii="CordiaUPC" w:hAnsi="CordiaUPC" w:cs="CordiaUPC"/>
                <w:b/>
                <w:bCs/>
                <w:sz w:val="26"/>
                <w:szCs w:val="26"/>
                <w:lang w:val="en-US"/>
              </w:rPr>
            </w:pPr>
            <w:r w:rsidRPr="00F11678">
              <w:rPr>
                <w:rFonts w:ascii="CordiaUPC" w:hAnsi="CordiaUPC" w:cs="CordiaUPC"/>
                <w:b/>
                <w:bCs/>
                <w:sz w:val="26"/>
                <w:szCs w:val="26"/>
                <w:lang w:val="en-US"/>
              </w:rPr>
              <w:t>Consolidated</w:t>
            </w:r>
          </w:p>
        </w:tc>
        <w:tc>
          <w:tcPr>
            <w:tcW w:w="236" w:type="dxa"/>
          </w:tcPr>
          <w:p w14:paraId="36934D48" w14:textId="77777777" w:rsidR="00B76E70" w:rsidRPr="00F11678" w:rsidRDefault="00B76E70" w:rsidP="00ED5A3A">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4C08A40A" w14:textId="77777777" w:rsidR="00B76E70" w:rsidRPr="00F11678" w:rsidRDefault="00B76E70" w:rsidP="00ED5A3A">
            <w:pPr>
              <w:pStyle w:val="acctfourfigures"/>
              <w:tabs>
                <w:tab w:val="clear" w:pos="765"/>
              </w:tabs>
              <w:spacing w:line="240" w:lineRule="exact"/>
              <w:ind w:left="-108" w:right="-88"/>
              <w:jc w:val="center"/>
              <w:rPr>
                <w:rFonts w:ascii="CordiaUPC" w:hAnsi="CordiaUPC" w:cs="CordiaUPC"/>
                <w:b/>
                <w:bCs/>
                <w:sz w:val="26"/>
                <w:szCs w:val="26"/>
              </w:rPr>
            </w:pPr>
            <w:r w:rsidRPr="00F11678">
              <w:rPr>
                <w:rFonts w:ascii="CordiaUPC" w:hAnsi="CordiaUPC" w:cs="CordiaUPC"/>
                <w:b/>
                <w:bCs/>
                <w:sz w:val="26"/>
                <w:szCs w:val="26"/>
              </w:rPr>
              <w:t>Bank only</w:t>
            </w:r>
          </w:p>
        </w:tc>
      </w:tr>
      <w:tr w:rsidR="00B76E70" w:rsidRPr="00F11678" w14:paraId="20F63FA6" w14:textId="77777777" w:rsidTr="005F28A4">
        <w:trPr>
          <w:trHeight w:val="245"/>
        </w:trPr>
        <w:tc>
          <w:tcPr>
            <w:tcW w:w="6831" w:type="dxa"/>
          </w:tcPr>
          <w:p w14:paraId="7F9BF5CF" w14:textId="3EC61B0C" w:rsidR="00B76E70" w:rsidRPr="00F11678" w:rsidRDefault="00B76E70" w:rsidP="00ED5A3A">
            <w:pPr>
              <w:spacing w:line="240" w:lineRule="exact"/>
              <w:ind w:right="-109"/>
              <w:rPr>
                <w:rFonts w:ascii="CordiaUPC" w:hAnsi="CordiaUPC" w:cs="CordiaUPC"/>
                <w:b/>
                <w:bCs/>
                <w:i/>
                <w:iCs/>
                <w:sz w:val="26"/>
                <w:szCs w:val="26"/>
              </w:rPr>
            </w:pPr>
            <w:bookmarkStart w:id="7" w:name="_Hlk70340375"/>
            <w:r w:rsidRPr="00F11678">
              <w:rPr>
                <w:rFonts w:ascii="CordiaUPC" w:hAnsi="CordiaUPC" w:cs="CordiaUPC"/>
                <w:b/>
                <w:bCs/>
                <w:i/>
                <w:iCs/>
                <w:sz w:val="26"/>
                <w:szCs w:val="26"/>
              </w:rPr>
              <w:t xml:space="preserve">Three-month period ended </w:t>
            </w:r>
            <w:r w:rsidRPr="00F11678">
              <w:rPr>
                <w:rFonts w:ascii="CordiaUPC" w:eastAsia="Times New Roman" w:hAnsi="CordiaUPC" w:cs="CordiaUPC"/>
                <w:b/>
                <w:bCs/>
                <w:i/>
                <w:iCs/>
                <w:sz w:val="26"/>
                <w:szCs w:val="26"/>
                <w:lang w:bidi="th-TH"/>
              </w:rPr>
              <w:t>31 March</w:t>
            </w:r>
            <w:r w:rsidRPr="00F11678">
              <w:rPr>
                <w:rFonts w:ascii="CordiaUPC" w:hAnsi="CordiaUPC" w:cs="CordiaUPC"/>
                <w:b/>
                <w:bCs/>
                <w:i/>
                <w:iCs/>
                <w:sz w:val="26"/>
                <w:szCs w:val="26"/>
              </w:rPr>
              <w:t xml:space="preserve"> </w:t>
            </w:r>
            <w:r w:rsidRPr="00F11678">
              <w:rPr>
                <w:rFonts w:ascii="CordiaUPC" w:eastAsia="Times New Roman" w:hAnsi="CordiaUPC" w:cs="CordiaUPC"/>
                <w:b/>
                <w:bCs/>
                <w:i/>
                <w:iCs/>
                <w:sz w:val="26"/>
                <w:szCs w:val="26"/>
                <w:lang w:bidi="th-TH"/>
              </w:rPr>
              <w:t>202</w:t>
            </w:r>
            <w:r>
              <w:rPr>
                <w:rFonts w:ascii="CordiaUPC" w:eastAsia="Times New Roman" w:hAnsi="CordiaUPC" w:cs="CordiaUPC" w:hint="cs"/>
                <w:b/>
                <w:bCs/>
                <w:i/>
                <w:iCs/>
                <w:sz w:val="26"/>
                <w:szCs w:val="26"/>
                <w:cs/>
                <w:lang w:bidi="th-TH"/>
              </w:rPr>
              <w:t>4</w:t>
            </w:r>
          </w:p>
        </w:tc>
        <w:tc>
          <w:tcPr>
            <w:tcW w:w="2529" w:type="dxa"/>
            <w:gridSpan w:val="3"/>
          </w:tcPr>
          <w:p w14:paraId="1D31F7A5" w14:textId="77777777" w:rsidR="00B76E70" w:rsidRPr="00F11678" w:rsidRDefault="00B76E70" w:rsidP="00ED5A3A">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i/>
                <w:iCs/>
                <w:snapToGrid w:val="0"/>
                <w:sz w:val="26"/>
                <w:szCs w:val="26"/>
                <w:lang w:val="en-US" w:eastAsia="th-TH" w:bidi="th-TH"/>
              </w:rPr>
              <w:t>(in million Baht)</w:t>
            </w:r>
          </w:p>
        </w:tc>
      </w:tr>
      <w:tr w:rsidR="00B76E70" w:rsidRPr="00F11678" w14:paraId="767CF90F" w14:textId="77777777" w:rsidTr="005F28A4">
        <w:trPr>
          <w:trHeight w:hRule="exact" w:val="227"/>
        </w:trPr>
        <w:tc>
          <w:tcPr>
            <w:tcW w:w="6831" w:type="dxa"/>
          </w:tcPr>
          <w:p w14:paraId="21F47A74" w14:textId="77777777" w:rsidR="00B76E70" w:rsidRPr="00F11678" w:rsidRDefault="00B76E70" w:rsidP="00ED5A3A">
            <w:pPr>
              <w:spacing w:line="240" w:lineRule="exact"/>
              <w:ind w:right="-109"/>
              <w:rPr>
                <w:rFonts w:ascii="CordiaUPC" w:hAnsi="CordiaUPC" w:cs="CordiaUPC"/>
                <w:b/>
                <w:bCs/>
                <w:sz w:val="26"/>
                <w:szCs w:val="26"/>
              </w:rPr>
            </w:pPr>
          </w:p>
        </w:tc>
        <w:tc>
          <w:tcPr>
            <w:tcW w:w="1116" w:type="dxa"/>
          </w:tcPr>
          <w:p w14:paraId="3B0A81FE" w14:textId="77777777" w:rsidR="00B76E70" w:rsidRPr="00F11678" w:rsidRDefault="00B76E70" w:rsidP="00ED5A3A">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1D29BC8D" w14:textId="77777777" w:rsidR="00B76E70" w:rsidRPr="00F11678" w:rsidRDefault="00B76E70" w:rsidP="00ED5A3A">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5332771" w14:textId="77777777" w:rsidR="00B76E70" w:rsidRPr="00F11678" w:rsidRDefault="00B76E70" w:rsidP="00ED5A3A">
            <w:pPr>
              <w:pStyle w:val="acctfourfigures"/>
              <w:tabs>
                <w:tab w:val="clear" w:pos="765"/>
              </w:tabs>
              <w:spacing w:line="240" w:lineRule="exact"/>
              <w:ind w:left="-108" w:right="-88"/>
              <w:jc w:val="center"/>
              <w:rPr>
                <w:rFonts w:ascii="CordiaUPC" w:hAnsi="CordiaUPC" w:cs="CordiaUPC"/>
                <w:sz w:val="26"/>
                <w:szCs w:val="26"/>
              </w:rPr>
            </w:pPr>
          </w:p>
        </w:tc>
      </w:tr>
      <w:tr w:rsidR="005A65FE" w:rsidRPr="00F11678" w14:paraId="01F987D6" w14:textId="77777777" w:rsidTr="00D24428">
        <w:trPr>
          <w:trHeight w:val="245"/>
        </w:trPr>
        <w:tc>
          <w:tcPr>
            <w:tcW w:w="6831" w:type="dxa"/>
          </w:tcPr>
          <w:p w14:paraId="336B9A94" w14:textId="77777777" w:rsidR="005A65FE" w:rsidRPr="00F11678" w:rsidRDefault="005A65FE" w:rsidP="005A65FE">
            <w:pPr>
              <w:spacing w:line="240" w:lineRule="exact"/>
              <w:ind w:right="-109"/>
              <w:rPr>
                <w:rFonts w:ascii="CordiaUPC" w:hAnsi="CordiaUPC" w:cs="CordiaUPC"/>
                <w:sz w:val="26"/>
                <w:szCs w:val="26"/>
              </w:rPr>
            </w:pPr>
            <w:r w:rsidRPr="00F11678">
              <w:rPr>
                <w:rFonts w:ascii="CordiaUPC" w:hAnsi="CordiaUPC" w:cs="CordiaUPC"/>
                <w:spacing w:val="-4"/>
                <w:sz w:val="26"/>
                <w:szCs w:val="26"/>
                <w:lang w:eastAsia="th-TH"/>
              </w:rPr>
              <w:t>Beginning balance</w:t>
            </w:r>
            <w:r w:rsidRPr="00F11678">
              <w:rPr>
                <w:rFonts w:ascii="CordiaUPC" w:hAnsi="CordiaUPC" w:cs="CordiaUPC"/>
                <w:spacing w:val="-6"/>
                <w:sz w:val="26"/>
                <w:szCs w:val="26"/>
                <w:lang w:eastAsia="th-TH"/>
              </w:rPr>
              <w:t xml:space="preserve"> </w:t>
            </w:r>
          </w:p>
        </w:tc>
        <w:tc>
          <w:tcPr>
            <w:tcW w:w="1116" w:type="dxa"/>
            <w:vAlign w:val="bottom"/>
          </w:tcPr>
          <w:p w14:paraId="4215E96C" w14:textId="687239B4" w:rsidR="005A65FE" w:rsidRPr="00F11678" w:rsidRDefault="005A65FE" w:rsidP="005A65FE">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63,502</w:t>
            </w:r>
          </w:p>
        </w:tc>
        <w:tc>
          <w:tcPr>
            <w:tcW w:w="236" w:type="dxa"/>
            <w:vAlign w:val="bottom"/>
          </w:tcPr>
          <w:p w14:paraId="5DA89CEA" w14:textId="77777777" w:rsidR="005A65FE" w:rsidRPr="00F11678" w:rsidRDefault="005A65FE" w:rsidP="005A65FE">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28989E31" w14:textId="011C8DDA"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61,423</w:t>
            </w:r>
          </w:p>
        </w:tc>
      </w:tr>
      <w:tr w:rsidR="005A65FE" w:rsidRPr="00F11678" w14:paraId="44699F02" w14:textId="77777777" w:rsidTr="00D24428">
        <w:trPr>
          <w:trHeight w:val="245"/>
        </w:trPr>
        <w:tc>
          <w:tcPr>
            <w:tcW w:w="6831" w:type="dxa"/>
          </w:tcPr>
          <w:p w14:paraId="5CDCBB89" w14:textId="77777777" w:rsidR="005A65FE" w:rsidRPr="00F11678" w:rsidRDefault="005A65FE" w:rsidP="005A65FE">
            <w:pPr>
              <w:spacing w:line="240" w:lineRule="exact"/>
              <w:ind w:right="-109"/>
              <w:rPr>
                <w:rFonts w:ascii="CordiaUPC" w:hAnsi="CordiaUPC" w:cs="CordiaUPC"/>
                <w:sz w:val="26"/>
                <w:szCs w:val="26"/>
                <w:lang w:eastAsia="th-TH"/>
              </w:rPr>
            </w:pPr>
            <w:r w:rsidRPr="00F11678">
              <w:rPr>
                <w:rFonts w:ascii="CordiaUPC" w:eastAsia="Times New Roman" w:hAnsi="CordiaUPC" w:cs="CordiaUPC"/>
                <w:sz w:val="26"/>
                <w:szCs w:val="26"/>
                <w:lang w:eastAsia="zh-CN"/>
              </w:rPr>
              <w:t>Changes from stage reclassification</w:t>
            </w:r>
          </w:p>
        </w:tc>
        <w:tc>
          <w:tcPr>
            <w:tcW w:w="1116" w:type="dxa"/>
            <w:vAlign w:val="bottom"/>
          </w:tcPr>
          <w:p w14:paraId="1B1369B7" w14:textId="3F7AA768"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4,124</w:t>
            </w:r>
          </w:p>
        </w:tc>
        <w:tc>
          <w:tcPr>
            <w:tcW w:w="236" w:type="dxa"/>
            <w:vAlign w:val="bottom"/>
          </w:tcPr>
          <w:p w14:paraId="52CB4E06" w14:textId="77777777" w:rsidR="005A65FE" w:rsidRPr="00F11678" w:rsidRDefault="005A65FE" w:rsidP="005A65FE">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5C7D0D07" w14:textId="5F7517FF" w:rsidR="005A65FE" w:rsidRPr="00F11678" w:rsidRDefault="005A65FE" w:rsidP="005A65FE">
            <w:pPr>
              <w:pStyle w:val="acctfourfigures"/>
              <w:spacing w:line="240" w:lineRule="exact"/>
              <w:ind w:right="-88"/>
              <w:rPr>
                <w:rFonts w:ascii="CordiaUPC" w:hAnsi="CordiaUPC" w:cs="CordiaUPC"/>
                <w:sz w:val="26"/>
                <w:szCs w:val="26"/>
              </w:rPr>
            </w:pPr>
            <w:r>
              <w:rPr>
                <w:rFonts w:ascii="CordiaUPC" w:hAnsi="CordiaUPC" w:cs="CordiaUPC"/>
                <w:sz w:val="26"/>
                <w:szCs w:val="26"/>
                <w:lang w:val="en-US" w:bidi="th-TH"/>
              </w:rPr>
              <w:t>4,133</w:t>
            </w:r>
          </w:p>
        </w:tc>
      </w:tr>
      <w:tr w:rsidR="005A65FE" w:rsidRPr="00F11678" w14:paraId="10CD2C34" w14:textId="77777777" w:rsidTr="00D47263">
        <w:trPr>
          <w:trHeight w:val="245"/>
        </w:trPr>
        <w:tc>
          <w:tcPr>
            <w:tcW w:w="6831" w:type="dxa"/>
          </w:tcPr>
          <w:p w14:paraId="2305E4EC" w14:textId="77777777" w:rsidR="005A65FE" w:rsidRPr="00F11678" w:rsidRDefault="005A65FE" w:rsidP="005A65FE">
            <w:pPr>
              <w:spacing w:line="240" w:lineRule="exact"/>
              <w:ind w:right="-109"/>
              <w:rPr>
                <w:rFonts w:ascii="CordiaUPC" w:hAnsi="CordiaUPC" w:cs="CordiaUPC"/>
                <w:spacing w:val="-4"/>
                <w:sz w:val="26"/>
                <w:szCs w:val="26"/>
                <w:lang w:val="en-US" w:eastAsia="th-TH"/>
              </w:rPr>
            </w:pPr>
            <w:r w:rsidRPr="00F11678">
              <w:rPr>
                <w:rFonts w:ascii="CordiaUPC" w:eastAsia="Times New Roman" w:hAnsi="CordiaUPC" w:cs="CordiaUPC"/>
                <w:sz w:val="26"/>
                <w:szCs w:val="26"/>
                <w:lang w:eastAsia="zh-CN"/>
              </w:rPr>
              <w:t>Changes from remeasurement of ECL</w:t>
            </w:r>
          </w:p>
        </w:tc>
        <w:tc>
          <w:tcPr>
            <w:tcW w:w="1116" w:type="dxa"/>
            <w:vAlign w:val="bottom"/>
          </w:tcPr>
          <w:p w14:paraId="342BF95E" w14:textId="2A26876D" w:rsidR="005A65FE" w:rsidRPr="005E097E" w:rsidRDefault="005A65FE" w:rsidP="005A65FE">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496</w:t>
            </w:r>
          </w:p>
        </w:tc>
        <w:tc>
          <w:tcPr>
            <w:tcW w:w="236" w:type="dxa"/>
            <w:vAlign w:val="bottom"/>
          </w:tcPr>
          <w:p w14:paraId="160A5781" w14:textId="77777777" w:rsidR="005A65FE" w:rsidRPr="00F11678" w:rsidRDefault="005A65FE" w:rsidP="005A65FE">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25CBA6DD" w14:textId="232628C1"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472</w:t>
            </w:r>
          </w:p>
        </w:tc>
      </w:tr>
      <w:tr w:rsidR="005A65FE" w:rsidRPr="00F11678" w14:paraId="1A74B2BF" w14:textId="77777777" w:rsidTr="00D24428">
        <w:trPr>
          <w:trHeight w:val="245"/>
        </w:trPr>
        <w:tc>
          <w:tcPr>
            <w:tcW w:w="6831" w:type="dxa"/>
          </w:tcPr>
          <w:p w14:paraId="2A25780C" w14:textId="26B1EEFF" w:rsidR="005A65FE" w:rsidRPr="00F11678" w:rsidRDefault="005A65FE" w:rsidP="005A65FE">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Originated</w:t>
            </w:r>
          </w:p>
        </w:tc>
        <w:tc>
          <w:tcPr>
            <w:tcW w:w="1116" w:type="dxa"/>
            <w:vAlign w:val="bottom"/>
          </w:tcPr>
          <w:p w14:paraId="7A7B1DD3" w14:textId="09F64AE2"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1,198</w:t>
            </w:r>
          </w:p>
        </w:tc>
        <w:tc>
          <w:tcPr>
            <w:tcW w:w="236" w:type="dxa"/>
            <w:vAlign w:val="bottom"/>
          </w:tcPr>
          <w:p w14:paraId="60343411" w14:textId="77777777" w:rsidR="005A65FE" w:rsidRPr="00F11678" w:rsidRDefault="005A65FE" w:rsidP="005A65FE">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4DBE594D" w14:textId="48A3809D"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rPr>
              <w:t>1,198</w:t>
            </w:r>
          </w:p>
        </w:tc>
      </w:tr>
      <w:tr w:rsidR="005A65FE" w:rsidRPr="00F11678" w14:paraId="1828A226" w14:textId="77777777" w:rsidTr="00D24428">
        <w:trPr>
          <w:trHeight w:val="245"/>
        </w:trPr>
        <w:tc>
          <w:tcPr>
            <w:tcW w:w="6831" w:type="dxa"/>
          </w:tcPr>
          <w:p w14:paraId="09F9FFB7" w14:textId="132A6C1B" w:rsidR="005A65FE" w:rsidRPr="00F11678" w:rsidRDefault="005A65FE" w:rsidP="005A65FE">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Derecognition</w:t>
            </w:r>
          </w:p>
        </w:tc>
        <w:tc>
          <w:tcPr>
            <w:tcW w:w="1116" w:type="dxa"/>
            <w:vAlign w:val="bottom"/>
          </w:tcPr>
          <w:p w14:paraId="56D3B70B" w14:textId="4389EFEF"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rPr>
              <w:t>(690)</w:t>
            </w:r>
          </w:p>
        </w:tc>
        <w:tc>
          <w:tcPr>
            <w:tcW w:w="236" w:type="dxa"/>
            <w:vAlign w:val="bottom"/>
          </w:tcPr>
          <w:p w14:paraId="1321F73E" w14:textId="77777777" w:rsidR="005A65FE" w:rsidRPr="00F11678" w:rsidRDefault="005A65FE" w:rsidP="005A65FE">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1916BBA0" w14:textId="1DC6890E"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(663)</w:t>
            </w:r>
          </w:p>
        </w:tc>
      </w:tr>
      <w:tr w:rsidR="005A65FE" w:rsidRPr="00F11678" w14:paraId="063175A9" w14:textId="77777777" w:rsidTr="00D24428">
        <w:trPr>
          <w:trHeight w:val="245"/>
        </w:trPr>
        <w:tc>
          <w:tcPr>
            <w:tcW w:w="6831" w:type="dxa"/>
          </w:tcPr>
          <w:p w14:paraId="69E1480B" w14:textId="77777777" w:rsidR="005A65FE" w:rsidRPr="00F11678" w:rsidRDefault="005A65FE" w:rsidP="005A65FE">
            <w:pPr>
              <w:spacing w:line="240" w:lineRule="exact"/>
              <w:ind w:right="-109"/>
              <w:rPr>
                <w:rFonts w:ascii="CordiaUPC" w:hAnsi="CordiaUPC" w:cs="CordiaUPC"/>
                <w:color w:val="000000"/>
                <w:sz w:val="26"/>
                <w:szCs w:val="26"/>
                <w:cs/>
                <w:lang w:bidi="th-TH"/>
              </w:rPr>
            </w:pPr>
            <w:r w:rsidRPr="00F11678">
              <w:rPr>
                <w:rFonts w:ascii="CordiaUPC" w:eastAsia="Times New Roman" w:hAnsi="CordiaUPC" w:cs="CordiaUPC"/>
                <w:sz w:val="26"/>
                <w:szCs w:val="26"/>
                <w:lang w:eastAsia="zh-CN"/>
              </w:rPr>
              <w:t>Write</w:t>
            </w:r>
            <w:r w:rsidRPr="00F11678">
              <w:rPr>
                <w:rFonts w:ascii="CordiaUPC" w:eastAsia="Times New Roman" w:hAnsi="CordiaUPC" w:cs="CordiaUPC"/>
                <w:sz w:val="26"/>
                <w:szCs w:val="26"/>
                <w:cs/>
                <w:lang w:eastAsia="zh-CN"/>
              </w:rPr>
              <w:t>-</w:t>
            </w:r>
            <w:r w:rsidRPr="00F11678">
              <w:rPr>
                <w:rFonts w:ascii="CordiaUPC" w:eastAsia="Times New Roman" w:hAnsi="CordiaUPC" w:cs="CordiaUPC"/>
                <w:sz w:val="26"/>
                <w:szCs w:val="26"/>
                <w:lang w:eastAsia="zh-CN"/>
              </w:rPr>
              <w:t>off</w:t>
            </w:r>
          </w:p>
        </w:tc>
        <w:tc>
          <w:tcPr>
            <w:tcW w:w="1116" w:type="dxa"/>
            <w:vAlign w:val="bottom"/>
          </w:tcPr>
          <w:p w14:paraId="0295CFB3" w14:textId="6484A0C5"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rPr>
              <w:t>(6,829)</w:t>
            </w:r>
          </w:p>
        </w:tc>
        <w:tc>
          <w:tcPr>
            <w:tcW w:w="236" w:type="dxa"/>
            <w:vAlign w:val="bottom"/>
          </w:tcPr>
          <w:p w14:paraId="484DC99D" w14:textId="77777777" w:rsidR="005A65FE" w:rsidRPr="00F11678" w:rsidRDefault="005A65FE" w:rsidP="005A65FE">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6B3C5FBB" w14:textId="4F1898BB" w:rsidR="005A65FE" w:rsidRPr="00F11678" w:rsidRDefault="005A65FE" w:rsidP="005A65FE">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(5,651)</w:t>
            </w:r>
          </w:p>
        </w:tc>
      </w:tr>
      <w:tr w:rsidR="005A65FE" w:rsidRPr="00F11678" w14:paraId="117C821B" w14:textId="77777777" w:rsidTr="00D24428">
        <w:trPr>
          <w:trHeight w:val="245"/>
        </w:trPr>
        <w:tc>
          <w:tcPr>
            <w:tcW w:w="6831" w:type="dxa"/>
          </w:tcPr>
          <w:p w14:paraId="327B7716" w14:textId="77777777" w:rsidR="005A65FE" w:rsidRPr="00F11678" w:rsidRDefault="005A65FE" w:rsidP="005A65FE">
            <w:pPr>
              <w:spacing w:line="240" w:lineRule="exact"/>
              <w:ind w:right="-109"/>
              <w:rPr>
                <w:rFonts w:ascii="CordiaUPC" w:hAnsi="CordiaUPC" w:cs="CordiaUPC"/>
                <w:color w:val="000000"/>
                <w:sz w:val="26"/>
                <w:szCs w:val="26"/>
              </w:rPr>
            </w:pPr>
            <w:r w:rsidRPr="00F11678">
              <w:rPr>
                <w:rFonts w:ascii="CordiaUPC" w:hAnsi="CordiaUPC" w:cs="CordiaUPC"/>
                <w:b/>
                <w:bCs/>
                <w:sz w:val="26"/>
                <w:szCs w:val="26"/>
                <w:lang w:eastAsia="th-TH"/>
              </w:rPr>
              <w:t>Ending balance</w:t>
            </w:r>
          </w:p>
        </w:tc>
        <w:tc>
          <w:tcPr>
            <w:tcW w:w="1116" w:type="dxa"/>
            <w:tcBorders>
              <w:top w:val="single" w:sz="4" w:space="0" w:color="auto"/>
              <w:bottom w:val="double" w:sz="4" w:space="0" w:color="auto"/>
            </w:tcBorders>
            <w:vAlign w:val="bottom"/>
          </w:tcPr>
          <w:p w14:paraId="459464A7" w14:textId="7DA81EBD" w:rsidR="005A65FE" w:rsidRPr="00F11678" w:rsidRDefault="005A65FE" w:rsidP="005A65FE">
            <w:pPr>
              <w:pStyle w:val="acctfourfigures"/>
              <w:spacing w:line="240" w:lineRule="exact"/>
              <w:ind w:left="-108" w:right="-88"/>
              <w:rPr>
                <w:rFonts w:ascii="CordiaUPC" w:hAnsi="CordiaUPC" w:cs="CordiaUPC"/>
                <w:b/>
                <w:bCs/>
                <w:sz w:val="26"/>
                <w:szCs w:val="26"/>
              </w:rPr>
            </w:pPr>
            <w:r>
              <w:rPr>
                <w:rFonts w:ascii="CordiaUPC" w:hAnsi="CordiaUPC" w:cs="CordiaUPC"/>
                <w:b/>
                <w:bCs/>
                <w:sz w:val="26"/>
                <w:szCs w:val="26"/>
                <w:lang w:val="en-US"/>
              </w:rPr>
              <w:t>61,801</w:t>
            </w:r>
          </w:p>
        </w:tc>
        <w:tc>
          <w:tcPr>
            <w:tcW w:w="236" w:type="dxa"/>
            <w:vAlign w:val="bottom"/>
          </w:tcPr>
          <w:p w14:paraId="68E63674" w14:textId="77777777" w:rsidR="005A65FE" w:rsidRPr="00F11678" w:rsidRDefault="005A65FE" w:rsidP="005A65FE">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bottom w:val="double" w:sz="4" w:space="0" w:color="auto"/>
            </w:tcBorders>
            <w:vAlign w:val="bottom"/>
          </w:tcPr>
          <w:p w14:paraId="62C3ED89" w14:textId="35B02C93" w:rsidR="005A65FE" w:rsidRPr="00F11678" w:rsidRDefault="005A65FE" w:rsidP="005A65FE">
            <w:pPr>
              <w:pStyle w:val="acctfourfigures"/>
              <w:spacing w:line="240" w:lineRule="exact"/>
              <w:ind w:left="-108" w:right="-88"/>
              <w:rPr>
                <w:rFonts w:ascii="CordiaUPC" w:hAnsi="CordiaUPC" w:cs="CordiaUPC"/>
                <w:b/>
                <w:bCs/>
                <w:sz w:val="26"/>
                <w:szCs w:val="26"/>
                <w:cs/>
                <w:lang w:bidi="th-TH"/>
              </w:rPr>
            </w:pPr>
            <w:r>
              <w:rPr>
                <w:rFonts w:ascii="CordiaUPC" w:hAnsi="CordiaUPC" w:cs="CordiaUPC"/>
                <w:b/>
                <w:bCs/>
                <w:sz w:val="26"/>
                <w:szCs w:val="26"/>
              </w:rPr>
              <w:t>60,912</w:t>
            </w:r>
          </w:p>
        </w:tc>
      </w:tr>
      <w:bookmarkEnd w:id="7"/>
    </w:tbl>
    <w:p w14:paraId="7097F769" w14:textId="77777777" w:rsidR="00B76E70" w:rsidRPr="00F11678" w:rsidRDefault="00B76E70" w:rsidP="00B76E70">
      <w:pPr>
        <w:spacing w:line="240" w:lineRule="exact"/>
        <w:rPr>
          <w:rFonts w:ascii="CordiaUPC" w:hAnsi="CordiaUPC" w:cs="CordiaUPC"/>
          <w:sz w:val="26"/>
          <w:szCs w:val="26"/>
          <w:lang w:eastAsia="x-none"/>
        </w:rPr>
      </w:pPr>
    </w:p>
    <w:p w14:paraId="10FB5A6D" w14:textId="77777777" w:rsidR="00B76E70" w:rsidRPr="00F11678" w:rsidRDefault="00B76E70" w:rsidP="00B76E70">
      <w:pPr>
        <w:pStyle w:val="BodyTextIndent"/>
        <w:spacing w:after="0" w:line="240" w:lineRule="exact"/>
        <w:ind w:left="540" w:firstLine="4"/>
        <w:jc w:val="thaiDistribute"/>
        <w:rPr>
          <w:rFonts w:ascii="CordiaUPC" w:hAnsi="CordiaUPC" w:cs="CordiaUPC"/>
          <w:sz w:val="26"/>
          <w:szCs w:val="26"/>
        </w:rPr>
      </w:pPr>
      <w:r w:rsidRPr="00F11678">
        <w:rPr>
          <w:rFonts w:ascii="CordiaUPC" w:hAnsi="CordiaUPC" w:cs="CordiaUPC"/>
          <w:sz w:val="26"/>
          <w:szCs w:val="26"/>
        </w:rPr>
        <w:t>The movements in the allowance for expected credit loss of loans to customers and accrued interest receivables during the year were as follows:</w:t>
      </w:r>
    </w:p>
    <w:p w14:paraId="15C8D500" w14:textId="77777777" w:rsidR="00B76E70" w:rsidRPr="00F11678" w:rsidRDefault="00B76E70" w:rsidP="00B76E70">
      <w:pPr>
        <w:pStyle w:val="BodyTextIndent"/>
        <w:spacing w:after="0" w:line="240" w:lineRule="exact"/>
        <w:ind w:left="540" w:firstLine="4"/>
        <w:jc w:val="thaiDistribute"/>
        <w:rPr>
          <w:rFonts w:ascii="CordiaUPC" w:hAnsi="CordiaUPC" w:cs="CordiaUPC"/>
          <w:sz w:val="26"/>
          <w:szCs w:val="26"/>
        </w:rPr>
      </w:pPr>
    </w:p>
    <w:tbl>
      <w:tblPr>
        <w:tblW w:w="9360" w:type="dxa"/>
        <w:tblInd w:w="534" w:type="dxa"/>
        <w:tblLayout w:type="fixed"/>
        <w:tblLook w:val="01E0" w:firstRow="1" w:lastRow="1" w:firstColumn="1" w:lastColumn="1" w:noHBand="0" w:noVBand="0"/>
      </w:tblPr>
      <w:tblGrid>
        <w:gridCol w:w="6831"/>
        <w:gridCol w:w="1116"/>
        <w:gridCol w:w="236"/>
        <w:gridCol w:w="1177"/>
      </w:tblGrid>
      <w:tr w:rsidR="00B76E70" w:rsidRPr="00F11678" w14:paraId="45B38739" w14:textId="77777777" w:rsidTr="005F28A4">
        <w:trPr>
          <w:trHeight w:val="245"/>
        </w:trPr>
        <w:tc>
          <w:tcPr>
            <w:tcW w:w="6831" w:type="dxa"/>
          </w:tcPr>
          <w:p w14:paraId="54A02CD4" w14:textId="77777777" w:rsidR="00B76E70" w:rsidRPr="00F11678" w:rsidRDefault="00B76E70" w:rsidP="00ED5A3A">
            <w:pPr>
              <w:spacing w:line="240" w:lineRule="exact"/>
              <w:ind w:right="-109"/>
              <w:rPr>
                <w:rFonts w:ascii="CordiaUPC" w:hAnsi="CordiaUPC" w:cs="CordiaUPC"/>
                <w:sz w:val="26"/>
                <w:szCs w:val="26"/>
              </w:rPr>
            </w:pPr>
          </w:p>
        </w:tc>
        <w:tc>
          <w:tcPr>
            <w:tcW w:w="1116" w:type="dxa"/>
          </w:tcPr>
          <w:p w14:paraId="1FE493F7" w14:textId="77777777" w:rsidR="00B76E70" w:rsidRPr="00F11678" w:rsidRDefault="00B76E70" w:rsidP="00ED5A3A">
            <w:pPr>
              <w:pStyle w:val="acctfourfigures"/>
              <w:tabs>
                <w:tab w:val="clear" w:pos="765"/>
              </w:tabs>
              <w:spacing w:line="240" w:lineRule="exact"/>
              <w:ind w:left="-108" w:right="-105"/>
              <w:jc w:val="center"/>
              <w:rPr>
                <w:rFonts w:ascii="CordiaUPC" w:hAnsi="CordiaUPC" w:cs="CordiaUPC"/>
                <w:b/>
                <w:bCs/>
                <w:sz w:val="26"/>
                <w:szCs w:val="26"/>
                <w:lang w:val="en-US"/>
              </w:rPr>
            </w:pPr>
            <w:r w:rsidRPr="00F11678">
              <w:rPr>
                <w:rFonts w:ascii="CordiaUPC" w:hAnsi="CordiaUPC" w:cs="CordiaUPC"/>
                <w:b/>
                <w:bCs/>
                <w:sz w:val="26"/>
                <w:szCs w:val="26"/>
                <w:lang w:val="en-US"/>
              </w:rPr>
              <w:t>Consolidated</w:t>
            </w:r>
          </w:p>
        </w:tc>
        <w:tc>
          <w:tcPr>
            <w:tcW w:w="236" w:type="dxa"/>
          </w:tcPr>
          <w:p w14:paraId="1F0D2121" w14:textId="77777777" w:rsidR="00B76E70" w:rsidRPr="00F11678" w:rsidRDefault="00B76E70" w:rsidP="00ED5A3A">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55BCC3E2" w14:textId="77777777" w:rsidR="00B76E70" w:rsidRPr="00F11678" w:rsidRDefault="00B76E70" w:rsidP="00ED5A3A">
            <w:pPr>
              <w:pStyle w:val="acctfourfigures"/>
              <w:tabs>
                <w:tab w:val="clear" w:pos="765"/>
              </w:tabs>
              <w:spacing w:line="240" w:lineRule="exact"/>
              <w:ind w:left="-108" w:right="-88"/>
              <w:jc w:val="center"/>
              <w:rPr>
                <w:rFonts w:ascii="CordiaUPC" w:hAnsi="CordiaUPC" w:cs="CordiaUPC"/>
                <w:b/>
                <w:bCs/>
                <w:sz w:val="26"/>
                <w:szCs w:val="26"/>
              </w:rPr>
            </w:pPr>
            <w:r w:rsidRPr="00F11678">
              <w:rPr>
                <w:rFonts w:ascii="CordiaUPC" w:hAnsi="CordiaUPC" w:cs="CordiaUPC"/>
                <w:b/>
                <w:bCs/>
                <w:sz w:val="26"/>
                <w:szCs w:val="26"/>
              </w:rPr>
              <w:t>Bank only</w:t>
            </w:r>
          </w:p>
        </w:tc>
      </w:tr>
      <w:tr w:rsidR="00B76E70" w:rsidRPr="00F11678" w14:paraId="434A096C" w14:textId="77777777" w:rsidTr="005F28A4">
        <w:trPr>
          <w:trHeight w:val="245"/>
        </w:trPr>
        <w:tc>
          <w:tcPr>
            <w:tcW w:w="6831" w:type="dxa"/>
          </w:tcPr>
          <w:p w14:paraId="1357728C" w14:textId="4B880294" w:rsidR="00B76E70" w:rsidRPr="00F11678" w:rsidRDefault="00B76E70" w:rsidP="00ED5A3A">
            <w:pPr>
              <w:spacing w:line="240" w:lineRule="exact"/>
              <w:ind w:right="-109"/>
              <w:rPr>
                <w:rFonts w:ascii="CordiaUPC" w:hAnsi="CordiaUPC" w:cs="CordiaUPC"/>
                <w:b/>
                <w:bCs/>
                <w:i/>
                <w:iCs/>
                <w:sz w:val="26"/>
                <w:szCs w:val="26"/>
                <w:lang w:bidi="th-TH"/>
              </w:rPr>
            </w:pPr>
            <w:r w:rsidRPr="00F11678">
              <w:rPr>
                <w:rFonts w:ascii="CordiaUPC" w:hAnsi="CordiaUPC" w:cs="CordiaUPC"/>
                <w:b/>
                <w:bCs/>
                <w:i/>
                <w:iCs/>
                <w:sz w:val="26"/>
                <w:szCs w:val="26"/>
              </w:rPr>
              <w:t>For the year ended 31 December 202</w:t>
            </w:r>
            <w:r>
              <w:rPr>
                <w:rFonts w:ascii="CordiaUPC" w:hAnsi="CordiaUPC" w:cs="CordiaUPC" w:hint="cs"/>
                <w:b/>
                <w:bCs/>
                <w:i/>
                <w:iCs/>
                <w:sz w:val="26"/>
                <w:szCs w:val="26"/>
                <w:cs/>
                <w:lang w:bidi="th-TH"/>
              </w:rPr>
              <w:t>3</w:t>
            </w:r>
          </w:p>
        </w:tc>
        <w:tc>
          <w:tcPr>
            <w:tcW w:w="2529" w:type="dxa"/>
            <w:gridSpan w:val="3"/>
          </w:tcPr>
          <w:p w14:paraId="1CD21A5C" w14:textId="77777777" w:rsidR="00B76E70" w:rsidRPr="00F11678" w:rsidRDefault="00B76E70" w:rsidP="00ED5A3A">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i/>
                <w:iCs/>
                <w:snapToGrid w:val="0"/>
                <w:sz w:val="26"/>
                <w:szCs w:val="26"/>
                <w:lang w:val="en-US" w:eastAsia="th-TH" w:bidi="th-TH"/>
              </w:rPr>
              <w:t>(in million Baht)</w:t>
            </w:r>
          </w:p>
        </w:tc>
      </w:tr>
      <w:tr w:rsidR="00B76E70" w:rsidRPr="00F11678" w14:paraId="58014C8E" w14:textId="77777777" w:rsidTr="005F28A4">
        <w:trPr>
          <w:trHeight w:hRule="exact" w:val="227"/>
        </w:trPr>
        <w:tc>
          <w:tcPr>
            <w:tcW w:w="6831" w:type="dxa"/>
          </w:tcPr>
          <w:p w14:paraId="0A585173" w14:textId="77777777" w:rsidR="00B76E70" w:rsidRPr="00F11678" w:rsidRDefault="00B76E70" w:rsidP="00ED5A3A">
            <w:pPr>
              <w:spacing w:line="240" w:lineRule="exact"/>
              <w:ind w:right="-109"/>
              <w:rPr>
                <w:rFonts w:ascii="CordiaUPC" w:hAnsi="CordiaUPC" w:cs="CordiaUPC"/>
                <w:b/>
                <w:bCs/>
                <w:sz w:val="26"/>
                <w:szCs w:val="26"/>
              </w:rPr>
            </w:pPr>
          </w:p>
        </w:tc>
        <w:tc>
          <w:tcPr>
            <w:tcW w:w="1116" w:type="dxa"/>
          </w:tcPr>
          <w:p w14:paraId="79395AC0" w14:textId="77777777" w:rsidR="00B76E70" w:rsidRPr="00F11678" w:rsidRDefault="00B76E70" w:rsidP="00ED5A3A">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285B7DE0" w14:textId="77777777" w:rsidR="00B76E70" w:rsidRPr="00F11678" w:rsidRDefault="00B76E70" w:rsidP="00ED5A3A">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58F8B33F" w14:textId="77777777" w:rsidR="00B76E70" w:rsidRPr="00F11678" w:rsidRDefault="00B76E70" w:rsidP="00ED5A3A">
            <w:pPr>
              <w:pStyle w:val="acctfourfigures"/>
              <w:tabs>
                <w:tab w:val="clear" w:pos="765"/>
              </w:tabs>
              <w:spacing w:line="240" w:lineRule="exact"/>
              <w:ind w:left="-108" w:right="-88"/>
              <w:jc w:val="center"/>
              <w:rPr>
                <w:rFonts w:ascii="CordiaUPC" w:hAnsi="CordiaUPC" w:cs="CordiaUPC"/>
                <w:sz w:val="26"/>
                <w:szCs w:val="26"/>
              </w:rPr>
            </w:pPr>
          </w:p>
        </w:tc>
      </w:tr>
      <w:tr w:rsidR="00FB7C5D" w:rsidRPr="00F11678" w14:paraId="11752DA9" w14:textId="77777777" w:rsidTr="00B822C5">
        <w:trPr>
          <w:trHeight w:val="245"/>
        </w:trPr>
        <w:tc>
          <w:tcPr>
            <w:tcW w:w="6831" w:type="dxa"/>
          </w:tcPr>
          <w:p w14:paraId="44E2C72A" w14:textId="77777777" w:rsidR="00FB7C5D" w:rsidRPr="00F11678" w:rsidRDefault="00FB7C5D" w:rsidP="00FB7C5D">
            <w:pPr>
              <w:spacing w:line="240" w:lineRule="exact"/>
              <w:ind w:right="-109"/>
              <w:rPr>
                <w:rFonts w:ascii="CordiaUPC" w:hAnsi="CordiaUPC" w:cs="CordiaUPC"/>
                <w:sz w:val="26"/>
                <w:szCs w:val="26"/>
              </w:rPr>
            </w:pPr>
            <w:r w:rsidRPr="00F11678">
              <w:rPr>
                <w:rFonts w:ascii="CordiaUPC" w:hAnsi="CordiaUPC" w:cs="CordiaUPC"/>
                <w:spacing w:val="-4"/>
                <w:sz w:val="26"/>
                <w:szCs w:val="26"/>
                <w:lang w:eastAsia="th-TH"/>
              </w:rPr>
              <w:t>Beginning balance</w:t>
            </w:r>
            <w:r w:rsidRPr="00F11678">
              <w:rPr>
                <w:rFonts w:ascii="CordiaUPC" w:hAnsi="CordiaUPC" w:cs="CordiaUPC"/>
                <w:spacing w:val="-6"/>
                <w:sz w:val="26"/>
                <w:szCs w:val="26"/>
                <w:lang w:eastAsia="th-TH"/>
              </w:rPr>
              <w:t xml:space="preserve"> </w:t>
            </w:r>
          </w:p>
        </w:tc>
        <w:tc>
          <w:tcPr>
            <w:tcW w:w="1116" w:type="dxa"/>
          </w:tcPr>
          <w:p w14:paraId="4AFF7F75" w14:textId="1247A70C" w:rsidR="00FB7C5D" w:rsidRPr="00F11678" w:rsidRDefault="00FB7C5D" w:rsidP="00FB7C5D">
            <w:pPr>
              <w:pStyle w:val="acctfourfigures"/>
              <w:spacing w:line="240" w:lineRule="exact"/>
              <w:ind w:left="-108" w:right="-88"/>
              <w:rPr>
                <w:rFonts w:ascii="CordiaUPC" w:hAnsi="CordiaUPC" w:cs="CordiaUPC"/>
                <w:sz w:val="26"/>
                <w:szCs w:val="26"/>
                <w:lang w:val="en-US" w:bidi="th-TH"/>
              </w:rPr>
            </w:pPr>
            <w:r>
              <w:rPr>
                <w:rFonts w:ascii="CordiaUPC" w:hAnsi="CordiaUPC" w:cs="CordiaUPC"/>
                <w:color w:val="000000" w:themeColor="text1"/>
                <w:sz w:val="26"/>
                <w:szCs w:val="26"/>
              </w:rPr>
              <w:t>57,390</w:t>
            </w:r>
          </w:p>
        </w:tc>
        <w:tc>
          <w:tcPr>
            <w:tcW w:w="236" w:type="dxa"/>
            <w:vAlign w:val="bottom"/>
          </w:tcPr>
          <w:p w14:paraId="46C9863E" w14:textId="77777777" w:rsidR="00FB7C5D" w:rsidRPr="00F11678" w:rsidRDefault="00FB7C5D" w:rsidP="00FB7C5D">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C2FD117" w14:textId="61E04210" w:rsidR="00FB7C5D" w:rsidRPr="00F11678" w:rsidRDefault="00FB7C5D" w:rsidP="00FB7C5D">
            <w:pPr>
              <w:pStyle w:val="acctfourfigures"/>
              <w:tabs>
                <w:tab w:val="clear" w:pos="765"/>
                <w:tab w:val="decimal" w:pos="825"/>
              </w:tabs>
              <w:spacing w:line="240" w:lineRule="exact"/>
              <w:ind w:left="-108" w:right="-88"/>
              <w:rPr>
                <w:rFonts w:ascii="CordiaUPC" w:hAnsi="CordiaUPC" w:cs="CordiaUPC"/>
                <w:sz w:val="26"/>
                <w:szCs w:val="26"/>
              </w:rPr>
            </w:pPr>
            <w:r>
              <w:rPr>
                <w:rFonts w:ascii="CordiaUPC" w:hAnsi="CordiaUPC" w:cs="CordiaUPC"/>
                <w:color w:val="000000" w:themeColor="text1"/>
                <w:sz w:val="26"/>
                <w:szCs w:val="26"/>
              </w:rPr>
              <w:t>55,796</w:t>
            </w:r>
          </w:p>
        </w:tc>
      </w:tr>
      <w:tr w:rsidR="00FB7C5D" w:rsidRPr="00F11678" w14:paraId="215A60B4" w14:textId="77777777" w:rsidTr="005F28A4">
        <w:trPr>
          <w:trHeight w:val="245"/>
        </w:trPr>
        <w:tc>
          <w:tcPr>
            <w:tcW w:w="6831" w:type="dxa"/>
          </w:tcPr>
          <w:p w14:paraId="576558C0" w14:textId="77777777" w:rsidR="00FB7C5D" w:rsidRPr="00F11678" w:rsidRDefault="00FB7C5D" w:rsidP="00FB7C5D">
            <w:pPr>
              <w:spacing w:line="240" w:lineRule="exact"/>
              <w:ind w:right="-109"/>
              <w:rPr>
                <w:rFonts w:ascii="CordiaUPC" w:hAnsi="CordiaUPC" w:cs="CordiaUPC"/>
                <w:sz w:val="26"/>
                <w:szCs w:val="26"/>
                <w:cs/>
                <w:lang w:val="en-US" w:eastAsia="th-TH" w:bidi="th-TH"/>
              </w:rPr>
            </w:pPr>
            <w:r w:rsidRPr="00F11678">
              <w:rPr>
                <w:rFonts w:ascii="CordiaUPC" w:eastAsia="Times New Roman" w:hAnsi="CordiaUPC" w:cs="CordiaUPC"/>
                <w:sz w:val="26"/>
                <w:szCs w:val="26"/>
                <w:lang w:eastAsia="zh-CN"/>
              </w:rPr>
              <w:t>Changes from stage reclassification</w:t>
            </w:r>
          </w:p>
        </w:tc>
        <w:tc>
          <w:tcPr>
            <w:tcW w:w="1116" w:type="dxa"/>
          </w:tcPr>
          <w:p w14:paraId="660AABF8" w14:textId="73533D52" w:rsidR="00FB7C5D" w:rsidRPr="00F11678" w:rsidRDefault="00FB7C5D" w:rsidP="00FB7C5D">
            <w:pPr>
              <w:pStyle w:val="acctfourfigures"/>
              <w:spacing w:line="240" w:lineRule="exact"/>
              <w:ind w:left="-108" w:right="-88"/>
              <w:rPr>
                <w:rFonts w:ascii="CordiaUPC" w:hAnsi="CordiaUPC" w:cs="CordiaUPC"/>
                <w:sz w:val="26"/>
                <w:szCs w:val="26"/>
              </w:rPr>
            </w:pPr>
            <w:r>
              <w:rPr>
                <w:rFonts w:ascii="CordiaUPC" w:hAnsi="CordiaUPC" w:cs="CordiaUPC"/>
                <w:color w:val="000000" w:themeColor="text1"/>
                <w:sz w:val="26"/>
                <w:szCs w:val="26"/>
              </w:rPr>
              <w:t>11,527</w:t>
            </w:r>
          </w:p>
        </w:tc>
        <w:tc>
          <w:tcPr>
            <w:tcW w:w="236" w:type="dxa"/>
            <w:vAlign w:val="bottom"/>
          </w:tcPr>
          <w:p w14:paraId="42742A5A" w14:textId="77777777" w:rsidR="00FB7C5D" w:rsidRPr="00F11678" w:rsidRDefault="00FB7C5D" w:rsidP="00FB7C5D">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D898FB0" w14:textId="5B646700" w:rsidR="00FB7C5D" w:rsidRPr="00F11678" w:rsidRDefault="00FB7C5D" w:rsidP="00FB7C5D">
            <w:pPr>
              <w:pStyle w:val="acctfourfigures"/>
              <w:tabs>
                <w:tab w:val="clear" w:pos="765"/>
                <w:tab w:val="decimal" w:pos="825"/>
              </w:tabs>
              <w:spacing w:line="240" w:lineRule="exact"/>
              <w:ind w:right="-88"/>
              <w:rPr>
                <w:rFonts w:ascii="CordiaUPC" w:hAnsi="CordiaUPC" w:cs="CordiaUPC"/>
                <w:sz w:val="26"/>
                <w:szCs w:val="26"/>
              </w:rPr>
            </w:pPr>
            <w:r>
              <w:rPr>
                <w:rFonts w:ascii="CordiaUPC" w:hAnsi="CordiaUPC" w:cs="CordiaUPC"/>
                <w:color w:val="000000" w:themeColor="text1"/>
                <w:sz w:val="26"/>
                <w:szCs w:val="26"/>
              </w:rPr>
              <w:t>11,531</w:t>
            </w:r>
          </w:p>
        </w:tc>
      </w:tr>
      <w:tr w:rsidR="00FB7C5D" w:rsidRPr="00F11678" w14:paraId="69CEAB65" w14:textId="77777777" w:rsidTr="00B822C5">
        <w:trPr>
          <w:trHeight w:val="245"/>
        </w:trPr>
        <w:tc>
          <w:tcPr>
            <w:tcW w:w="6831" w:type="dxa"/>
          </w:tcPr>
          <w:p w14:paraId="233CA658" w14:textId="77777777" w:rsidR="00FB7C5D" w:rsidRPr="00F11678" w:rsidRDefault="00FB7C5D" w:rsidP="00FB7C5D">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Changes from remeasurement of ECL</w:t>
            </w:r>
          </w:p>
        </w:tc>
        <w:tc>
          <w:tcPr>
            <w:tcW w:w="1116" w:type="dxa"/>
            <w:vAlign w:val="bottom"/>
          </w:tcPr>
          <w:p w14:paraId="68C64659" w14:textId="35D060B7" w:rsidR="00FB7C5D" w:rsidRPr="00F11678" w:rsidRDefault="00FB7C5D" w:rsidP="00FB7C5D">
            <w:pPr>
              <w:pStyle w:val="acctfourfigures"/>
              <w:spacing w:line="240" w:lineRule="exact"/>
              <w:ind w:left="-108" w:right="-88"/>
              <w:rPr>
                <w:rFonts w:ascii="CordiaUPC" w:hAnsi="CordiaUPC" w:cs="CordiaUPC"/>
                <w:sz w:val="26"/>
                <w:szCs w:val="26"/>
              </w:rPr>
            </w:pPr>
            <w:r w:rsidRPr="00E37094">
              <w:rPr>
                <w:rFonts w:ascii="CordiaUPC" w:hAnsi="CordiaUPC" w:cs="CordiaUPC"/>
                <w:color w:val="000000" w:themeColor="text1"/>
                <w:sz w:val="26"/>
                <w:szCs w:val="26"/>
              </w:rPr>
              <w:t>11,</w:t>
            </w:r>
            <w:r w:rsidRPr="00E37094">
              <w:rPr>
                <w:rFonts w:ascii="CordiaUPC" w:hAnsi="CordiaUPC" w:cs="CordiaUPC" w:hint="cs"/>
                <w:color w:val="000000" w:themeColor="text1"/>
                <w:sz w:val="26"/>
                <w:szCs w:val="26"/>
                <w:cs/>
              </w:rPr>
              <w:t>737</w:t>
            </w:r>
          </w:p>
        </w:tc>
        <w:tc>
          <w:tcPr>
            <w:tcW w:w="236" w:type="dxa"/>
            <w:vAlign w:val="bottom"/>
          </w:tcPr>
          <w:p w14:paraId="1985B002" w14:textId="77777777" w:rsidR="00FB7C5D" w:rsidRPr="00F11678" w:rsidRDefault="00FB7C5D" w:rsidP="00FB7C5D">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38BDF0E1" w14:textId="161B0DAC" w:rsidR="00FB7C5D" w:rsidRPr="00F11678" w:rsidRDefault="00FB7C5D" w:rsidP="00FB7C5D">
            <w:pPr>
              <w:pStyle w:val="acctfourfigures"/>
              <w:tabs>
                <w:tab w:val="clear" w:pos="765"/>
                <w:tab w:val="decimal" w:pos="825"/>
              </w:tabs>
              <w:spacing w:line="240" w:lineRule="exact"/>
              <w:ind w:left="-108" w:right="-88"/>
              <w:rPr>
                <w:rFonts w:ascii="CordiaUPC" w:hAnsi="CordiaUPC" w:cs="CordiaUPC"/>
                <w:sz w:val="26"/>
                <w:szCs w:val="26"/>
              </w:rPr>
            </w:pPr>
            <w:r>
              <w:rPr>
                <w:rFonts w:ascii="CordiaUPC" w:hAnsi="CordiaUPC" w:cs="CordiaUPC"/>
                <w:color w:val="000000" w:themeColor="text1"/>
                <w:sz w:val="26"/>
                <w:szCs w:val="26"/>
              </w:rPr>
              <w:t>11,172</w:t>
            </w:r>
          </w:p>
        </w:tc>
      </w:tr>
      <w:tr w:rsidR="00FB7C5D" w:rsidRPr="00F11678" w14:paraId="18487EB7" w14:textId="77777777" w:rsidTr="00B822C5">
        <w:trPr>
          <w:trHeight w:val="245"/>
        </w:trPr>
        <w:tc>
          <w:tcPr>
            <w:tcW w:w="6831" w:type="dxa"/>
          </w:tcPr>
          <w:p w14:paraId="389242B8" w14:textId="5DB49B26" w:rsidR="00FB7C5D" w:rsidRPr="00F11678" w:rsidRDefault="00FB7C5D" w:rsidP="00FB7C5D">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Originated</w:t>
            </w:r>
          </w:p>
        </w:tc>
        <w:tc>
          <w:tcPr>
            <w:tcW w:w="1116" w:type="dxa"/>
          </w:tcPr>
          <w:p w14:paraId="5E165E70" w14:textId="26E83403" w:rsidR="00FB7C5D" w:rsidRPr="00F11678" w:rsidRDefault="00FB7C5D" w:rsidP="00FB7C5D">
            <w:pPr>
              <w:pStyle w:val="acctfourfigures"/>
              <w:spacing w:line="240" w:lineRule="exact"/>
              <w:ind w:left="-108" w:right="-88"/>
              <w:rPr>
                <w:rFonts w:ascii="CordiaUPC" w:hAnsi="CordiaUPC" w:cs="CordiaUPC"/>
                <w:sz w:val="26"/>
                <w:szCs w:val="26"/>
              </w:rPr>
            </w:pPr>
            <w:r w:rsidRPr="00E37094">
              <w:rPr>
                <w:rFonts w:ascii="CordiaUPC" w:hAnsi="CordiaUPC" w:cs="CordiaUPC"/>
                <w:color w:val="000000" w:themeColor="text1"/>
                <w:sz w:val="26"/>
                <w:szCs w:val="26"/>
              </w:rPr>
              <w:t>4,270</w:t>
            </w:r>
          </w:p>
        </w:tc>
        <w:tc>
          <w:tcPr>
            <w:tcW w:w="236" w:type="dxa"/>
            <w:vAlign w:val="bottom"/>
          </w:tcPr>
          <w:p w14:paraId="1B31E779" w14:textId="77777777" w:rsidR="00FB7C5D" w:rsidRPr="00F11678" w:rsidRDefault="00FB7C5D" w:rsidP="00FB7C5D">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489DF4D" w14:textId="3520173B" w:rsidR="00FB7C5D" w:rsidRPr="00F11678" w:rsidRDefault="00FB7C5D" w:rsidP="00FB7C5D">
            <w:pPr>
              <w:pStyle w:val="acctfourfigures"/>
              <w:tabs>
                <w:tab w:val="clear" w:pos="765"/>
                <w:tab w:val="decimal" w:pos="825"/>
              </w:tabs>
              <w:spacing w:line="240" w:lineRule="exact"/>
              <w:ind w:left="-108" w:right="-88"/>
              <w:rPr>
                <w:rFonts w:ascii="CordiaUPC" w:hAnsi="CordiaUPC" w:cs="CordiaUPC"/>
                <w:sz w:val="26"/>
                <w:szCs w:val="26"/>
              </w:rPr>
            </w:pPr>
            <w:r>
              <w:rPr>
                <w:rFonts w:ascii="CordiaUPC" w:hAnsi="CordiaUPC" w:cs="CordiaUPC"/>
                <w:color w:val="000000" w:themeColor="text1"/>
                <w:sz w:val="26"/>
                <w:szCs w:val="26"/>
              </w:rPr>
              <w:t>4,270</w:t>
            </w:r>
          </w:p>
        </w:tc>
      </w:tr>
      <w:tr w:rsidR="00FB7C5D" w:rsidRPr="00F11678" w14:paraId="6CB142DF" w14:textId="77777777" w:rsidTr="005F28A4">
        <w:trPr>
          <w:trHeight w:val="245"/>
        </w:trPr>
        <w:tc>
          <w:tcPr>
            <w:tcW w:w="6831" w:type="dxa"/>
          </w:tcPr>
          <w:p w14:paraId="303201FB" w14:textId="413F0C6A" w:rsidR="00FB7C5D" w:rsidRPr="00F11678" w:rsidRDefault="00FB7C5D" w:rsidP="00FB7C5D">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Derecognition</w:t>
            </w:r>
          </w:p>
        </w:tc>
        <w:tc>
          <w:tcPr>
            <w:tcW w:w="1116" w:type="dxa"/>
          </w:tcPr>
          <w:p w14:paraId="0982C950" w14:textId="2B27F87E" w:rsidR="00FB7C5D" w:rsidRPr="00F11678" w:rsidRDefault="00FB7C5D" w:rsidP="00FB7C5D">
            <w:pPr>
              <w:pStyle w:val="acctfourfigures"/>
              <w:spacing w:line="240" w:lineRule="exact"/>
              <w:ind w:left="-108" w:right="-88"/>
              <w:rPr>
                <w:rFonts w:ascii="CordiaUPC" w:hAnsi="CordiaUPC" w:cs="CordiaUPC"/>
                <w:sz w:val="26"/>
                <w:szCs w:val="26"/>
              </w:rPr>
            </w:pPr>
            <w:r w:rsidRPr="00E37094">
              <w:rPr>
                <w:rFonts w:ascii="CordiaUPC" w:hAnsi="CordiaUPC" w:cs="CordiaUPC"/>
                <w:color w:val="000000" w:themeColor="text1"/>
                <w:sz w:val="26"/>
                <w:szCs w:val="26"/>
              </w:rPr>
              <w:t>(5,</w:t>
            </w:r>
            <w:r w:rsidRPr="00E37094">
              <w:rPr>
                <w:rFonts w:ascii="CordiaUPC" w:hAnsi="CordiaUPC" w:cs="CordiaUPC" w:hint="cs"/>
                <w:color w:val="000000" w:themeColor="text1"/>
                <w:sz w:val="26"/>
                <w:szCs w:val="26"/>
                <w:cs/>
              </w:rPr>
              <w:t>376</w:t>
            </w:r>
            <w:r w:rsidRPr="00E37094">
              <w:rPr>
                <w:rFonts w:ascii="CordiaUPC" w:hAnsi="CordiaUPC" w:cs="CordiaUPC"/>
                <w:color w:val="000000" w:themeColor="text1"/>
                <w:sz w:val="26"/>
                <w:szCs w:val="26"/>
              </w:rPr>
              <w:t>)</w:t>
            </w:r>
          </w:p>
        </w:tc>
        <w:tc>
          <w:tcPr>
            <w:tcW w:w="236" w:type="dxa"/>
            <w:vAlign w:val="bottom"/>
          </w:tcPr>
          <w:p w14:paraId="7971AE58" w14:textId="77777777" w:rsidR="00FB7C5D" w:rsidRPr="00F11678" w:rsidRDefault="00FB7C5D" w:rsidP="00FB7C5D">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193A4D39" w14:textId="3774CD3F" w:rsidR="00FB7C5D" w:rsidRPr="00F11678" w:rsidRDefault="00FB7C5D" w:rsidP="00FB7C5D">
            <w:pPr>
              <w:pStyle w:val="acctfourfigures"/>
              <w:tabs>
                <w:tab w:val="clear" w:pos="765"/>
                <w:tab w:val="decimal" w:pos="825"/>
              </w:tabs>
              <w:spacing w:line="240" w:lineRule="exact"/>
              <w:ind w:left="-108" w:right="-88"/>
              <w:rPr>
                <w:rFonts w:ascii="CordiaUPC" w:hAnsi="CordiaUPC" w:cs="CordiaUPC"/>
                <w:sz w:val="26"/>
                <w:szCs w:val="26"/>
                <w:lang w:bidi="th-TH"/>
              </w:rPr>
            </w:pPr>
            <w:r>
              <w:rPr>
                <w:rFonts w:ascii="CordiaUPC" w:hAnsi="CordiaUPC" w:cs="CordiaUPC"/>
                <w:color w:val="000000" w:themeColor="text1"/>
                <w:sz w:val="26"/>
                <w:szCs w:val="26"/>
              </w:rPr>
              <w:t>(6,464)</w:t>
            </w:r>
          </w:p>
        </w:tc>
      </w:tr>
      <w:tr w:rsidR="00FB7C5D" w:rsidRPr="00F11678" w14:paraId="37CDF554" w14:textId="77777777" w:rsidTr="00B822C5">
        <w:trPr>
          <w:trHeight w:val="245"/>
        </w:trPr>
        <w:tc>
          <w:tcPr>
            <w:tcW w:w="6831" w:type="dxa"/>
          </w:tcPr>
          <w:p w14:paraId="675F4392" w14:textId="77777777" w:rsidR="00FB7C5D" w:rsidRPr="00F11678" w:rsidRDefault="00FB7C5D" w:rsidP="00FB7C5D">
            <w:pPr>
              <w:spacing w:line="240" w:lineRule="exact"/>
              <w:ind w:right="-109"/>
              <w:rPr>
                <w:rFonts w:ascii="CordiaUPC" w:hAnsi="CordiaUPC" w:cs="CordiaUPC"/>
                <w:color w:val="000000"/>
                <w:sz w:val="26"/>
                <w:szCs w:val="26"/>
                <w:cs/>
                <w:lang w:bidi="th-TH"/>
              </w:rPr>
            </w:pPr>
            <w:r w:rsidRPr="00F11678">
              <w:rPr>
                <w:rFonts w:ascii="CordiaUPC" w:eastAsia="Times New Roman" w:hAnsi="CordiaUPC" w:cs="CordiaUPC"/>
                <w:sz w:val="26"/>
                <w:szCs w:val="26"/>
                <w:lang w:eastAsia="zh-CN"/>
              </w:rPr>
              <w:t>Write</w:t>
            </w:r>
            <w:r w:rsidRPr="00F11678">
              <w:rPr>
                <w:rFonts w:ascii="CordiaUPC" w:eastAsia="Times New Roman" w:hAnsi="CordiaUPC" w:cs="CordiaUPC"/>
                <w:sz w:val="26"/>
                <w:szCs w:val="26"/>
                <w:cs/>
                <w:lang w:eastAsia="zh-CN"/>
              </w:rPr>
              <w:t>-</w:t>
            </w:r>
            <w:r w:rsidRPr="00F11678">
              <w:rPr>
                <w:rFonts w:ascii="CordiaUPC" w:eastAsia="Times New Roman" w:hAnsi="CordiaUPC" w:cs="CordiaUPC"/>
                <w:sz w:val="26"/>
                <w:szCs w:val="26"/>
                <w:lang w:eastAsia="zh-CN"/>
              </w:rPr>
              <w:t>off</w:t>
            </w:r>
          </w:p>
        </w:tc>
        <w:tc>
          <w:tcPr>
            <w:tcW w:w="1116" w:type="dxa"/>
            <w:tcBorders>
              <w:top w:val="nil"/>
              <w:left w:val="nil"/>
              <w:bottom w:val="single" w:sz="4" w:space="0" w:color="auto"/>
              <w:right w:val="nil"/>
            </w:tcBorders>
          </w:tcPr>
          <w:p w14:paraId="4CB01ADE" w14:textId="16F2AAB4" w:rsidR="00FB7C5D" w:rsidRPr="00F11678" w:rsidRDefault="00FB7C5D" w:rsidP="00FB7C5D">
            <w:pPr>
              <w:pStyle w:val="acctfourfigures"/>
              <w:spacing w:line="240" w:lineRule="exact"/>
              <w:ind w:left="-108" w:right="-88"/>
              <w:rPr>
                <w:rFonts w:ascii="CordiaUPC" w:hAnsi="CordiaUPC" w:cs="CordiaUPC"/>
                <w:sz w:val="26"/>
                <w:szCs w:val="26"/>
              </w:rPr>
            </w:pPr>
            <w:r>
              <w:rPr>
                <w:rFonts w:ascii="CordiaUPC" w:hAnsi="CordiaUPC" w:cs="CordiaUPC"/>
                <w:color w:val="000000" w:themeColor="text1"/>
                <w:sz w:val="26"/>
                <w:szCs w:val="26"/>
              </w:rPr>
              <w:t>(16,046)</w:t>
            </w:r>
          </w:p>
        </w:tc>
        <w:tc>
          <w:tcPr>
            <w:tcW w:w="236" w:type="dxa"/>
            <w:vAlign w:val="bottom"/>
          </w:tcPr>
          <w:p w14:paraId="1B03A6E5" w14:textId="77777777" w:rsidR="00FB7C5D" w:rsidRPr="00F11678" w:rsidRDefault="00FB7C5D" w:rsidP="00FB7C5D">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6265669" w14:textId="768B736F" w:rsidR="00FB7C5D" w:rsidRPr="00F11678" w:rsidRDefault="00FB7C5D" w:rsidP="00FB7C5D">
            <w:pPr>
              <w:pStyle w:val="acctfourfigures"/>
              <w:tabs>
                <w:tab w:val="clear" w:pos="765"/>
                <w:tab w:val="decimal" w:pos="825"/>
              </w:tabs>
              <w:spacing w:line="240" w:lineRule="exact"/>
              <w:ind w:left="-108" w:right="-88"/>
              <w:rPr>
                <w:rFonts w:ascii="CordiaUPC" w:hAnsi="CordiaUPC" w:cs="CordiaUPC"/>
                <w:sz w:val="26"/>
                <w:szCs w:val="26"/>
              </w:rPr>
            </w:pPr>
            <w:r>
              <w:rPr>
                <w:rFonts w:ascii="CordiaUPC" w:hAnsi="CordiaUPC" w:cs="CordiaUPC"/>
                <w:color w:val="000000" w:themeColor="text1"/>
                <w:sz w:val="26"/>
                <w:szCs w:val="26"/>
              </w:rPr>
              <w:t>(14,882)</w:t>
            </w:r>
          </w:p>
        </w:tc>
      </w:tr>
      <w:tr w:rsidR="00FB7C5D" w:rsidRPr="00F11678" w14:paraId="762D6699" w14:textId="77777777" w:rsidTr="00B822C5">
        <w:trPr>
          <w:trHeight w:val="245"/>
        </w:trPr>
        <w:tc>
          <w:tcPr>
            <w:tcW w:w="6831" w:type="dxa"/>
          </w:tcPr>
          <w:p w14:paraId="734962AA" w14:textId="77777777" w:rsidR="00FB7C5D" w:rsidRPr="00F11678" w:rsidRDefault="00FB7C5D" w:rsidP="00FB7C5D">
            <w:pPr>
              <w:spacing w:line="240" w:lineRule="exact"/>
              <w:ind w:right="-109"/>
              <w:rPr>
                <w:rFonts w:ascii="CordiaUPC" w:hAnsi="CordiaUPC" w:cs="CordiaUPC"/>
                <w:color w:val="000000"/>
                <w:sz w:val="26"/>
                <w:szCs w:val="26"/>
              </w:rPr>
            </w:pPr>
            <w:r w:rsidRPr="00F11678">
              <w:rPr>
                <w:rFonts w:ascii="CordiaUPC" w:hAnsi="CordiaUPC" w:cs="CordiaUPC"/>
                <w:b/>
                <w:bCs/>
                <w:sz w:val="26"/>
                <w:szCs w:val="26"/>
                <w:lang w:eastAsia="th-TH"/>
              </w:rPr>
              <w:t>Ending balance</w:t>
            </w:r>
          </w:p>
        </w:tc>
        <w:tc>
          <w:tcPr>
            <w:tcW w:w="1116" w:type="dxa"/>
            <w:tcBorders>
              <w:top w:val="single" w:sz="4" w:space="0" w:color="auto"/>
              <w:left w:val="nil"/>
              <w:bottom w:val="double" w:sz="4" w:space="0" w:color="auto"/>
              <w:right w:val="nil"/>
            </w:tcBorders>
          </w:tcPr>
          <w:p w14:paraId="615B1B14" w14:textId="5ED8646E" w:rsidR="00FB7C5D" w:rsidRPr="00F11678" w:rsidRDefault="00FB7C5D" w:rsidP="00FB7C5D">
            <w:pPr>
              <w:pStyle w:val="acctfourfigures"/>
              <w:spacing w:line="240" w:lineRule="exact"/>
              <w:ind w:left="-108" w:right="-88"/>
              <w:rPr>
                <w:rFonts w:ascii="CordiaUPC" w:hAnsi="CordiaUPC" w:cs="CordiaUPC"/>
                <w:b/>
                <w:bCs/>
                <w:sz w:val="26"/>
                <w:szCs w:val="26"/>
              </w:rPr>
            </w:pPr>
            <w:r>
              <w:rPr>
                <w:rFonts w:ascii="CordiaUPC" w:hAnsi="CordiaUPC" w:cs="CordiaUPC"/>
                <w:b/>
                <w:bCs/>
                <w:color w:val="000000" w:themeColor="text1"/>
                <w:sz w:val="26"/>
                <w:szCs w:val="26"/>
              </w:rPr>
              <w:t>63,502</w:t>
            </w:r>
          </w:p>
        </w:tc>
        <w:tc>
          <w:tcPr>
            <w:tcW w:w="236" w:type="dxa"/>
            <w:vAlign w:val="bottom"/>
          </w:tcPr>
          <w:p w14:paraId="7F2AA9E6" w14:textId="77777777" w:rsidR="00FB7C5D" w:rsidRPr="00F11678" w:rsidRDefault="00FB7C5D" w:rsidP="00FB7C5D">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left w:val="nil"/>
              <w:bottom w:val="double" w:sz="4" w:space="0" w:color="auto"/>
              <w:right w:val="nil"/>
            </w:tcBorders>
          </w:tcPr>
          <w:p w14:paraId="22C4E261" w14:textId="2E91BA96" w:rsidR="00FB7C5D" w:rsidRPr="00F11678" w:rsidRDefault="00FB7C5D" w:rsidP="00FB7C5D">
            <w:pPr>
              <w:pStyle w:val="acctfourfigures"/>
              <w:tabs>
                <w:tab w:val="clear" w:pos="765"/>
                <w:tab w:val="decimal" w:pos="825"/>
              </w:tabs>
              <w:spacing w:line="240" w:lineRule="exact"/>
              <w:ind w:left="-108" w:right="-88"/>
              <w:rPr>
                <w:rFonts w:ascii="CordiaUPC" w:hAnsi="CordiaUPC" w:cs="CordiaUPC"/>
                <w:b/>
                <w:bCs/>
                <w:sz w:val="26"/>
                <w:szCs w:val="26"/>
                <w:cs/>
                <w:lang w:bidi="th-TH"/>
              </w:rPr>
            </w:pPr>
            <w:r>
              <w:rPr>
                <w:rFonts w:ascii="CordiaUPC" w:hAnsi="CordiaUPC" w:cs="CordiaUPC"/>
                <w:b/>
                <w:bCs/>
                <w:color w:val="000000" w:themeColor="text1"/>
                <w:sz w:val="26"/>
                <w:szCs w:val="26"/>
              </w:rPr>
              <w:t>61,423</w:t>
            </w:r>
          </w:p>
        </w:tc>
      </w:tr>
    </w:tbl>
    <w:p w14:paraId="46C5E0BC" w14:textId="77777777" w:rsidR="00B76E70" w:rsidRPr="00F11678" w:rsidRDefault="00B76E70" w:rsidP="00B76E70">
      <w:pPr>
        <w:pStyle w:val="BodyTextIndent"/>
        <w:spacing w:after="0" w:line="240" w:lineRule="exact"/>
        <w:ind w:left="540" w:firstLine="4"/>
        <w:jc w:val="thaiDistribute"/>
        <w:rPr>
          <w:rFonts w:ascii="CordiaUPC" w:hAnsi="CordiaUPC" w:cs="CordiaUPC"/>
          <w:sz w:val="26"/>
          <w:szCs w:val="26"/>
        </w:rPr>
      </w:pPr>
    </w:p>
    <w:p w14:paraId="316A001A" w14:textId="4A98425E" w:rsidR="007C1735" w:rsidRPr="009E2363" w:rsidRDefault="007C1735" w:rsidP="00FF5529">
      <w:pPr>
        <w:pStyle w:val="BodyTextIndent"/>
        <w:spacing w:after="0" w:line="240" w:lineRule="exact"/>
        <w:ind w:left="540"/>
        <w:jc w:val="thaiDistribute"/>
        <w:rPr>
          <w:rFonts w:ascii="CordiaUPC" w:hAnsi="CordiaUPC" w:cs="CordiaUPC"/>
          <w:sz w:val="26"/>
          <w:szCs w:val="26"/>
        </w:rPr>
      </w:pPr>
      <w:r w:rsidRPr="009E2363">
        <w:rPr>
          <w:rFonts w:ascii="CordiaUPC" w:hAnsi="CordiaUPC" w:cs="CordiaUPC"/>
          <w:sz w:val="26"/>
          <w:szCs w:val="26"/>
        </w:rPr>
        <w:t>As at 31</w:t>
      </w:r>
      <w:r w:rsidR="00B76E70">
        <w:rPr>
          <w:rFonts w:ascii="CordiaUPC" w:hAnsi="CordiaUPC" w:cs="CordiaUPC"/>
          <w:sz w:val="26"/>
          <w:szCs w:val="26"/>
          <w:lang w:val="en-US"/>
        </w:rPr>
        <w:t xml:space="preserve"> March</w:t>
      </w:r>
      <w:r w:rsidRPr="009E2363">
        <w:rPr>
          <w:rFonts w:ascii="CordiaUPC" w:hAnsi="CordiaUPC" w:cs="CordiaUPC"/>
          <w:sz w:val="26"/>
          <w:szCs w:val="26"/>
        </w:rPr>
        <w:t xml:space="preserve"> 202</w:t>
      </w:r>
      <w:r w:rsidR="00E75B7C">
        <w:rPr>
          <w:rFonts w:ascii="CordiaUPC" w:hAnsi="CordiaUPC" w:cs="CordiaUPC" w:hint="cs"/>
          <w:sz w:val="26"/>
          <w:szCs w:val="26"/>
          <w:cs/>
          <w:lang w:bidi="th-TH"/>
        </w:rPr>
        <w:t>4</w:t>
      </w:r>
      <w:r w:rsidRPr="009E2363">
        <w:rPr>
          <w:rFonts w:ascii="CordiaUPC" w:hAnsi="CordiaUPC" w:cs="CordiaUPC"/>
          <w:sz w:val="26"/>
          <w:szCs w:val="26"/>
        </w:rPr>
        <w:t>,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7BC0F9AE" w14:textId="77777777" w:rsidR="007C1735" w:rsidRPr="009E2363" w:rsidRDefault="007C1735" w:rsidP="00A520E0">
      <w:pPr>
        <w:pStyle w:val="BodyTextIndent"/>
        <w:spacing w:after="0" w:line="240" w:lineRule="exact"/>
        <w:ind w:left="540"/>
        <w:rPr>
          <w:rFonts w:ascii="CordiaUPC" w:hAnsi="CordiaUPC" w:cs="CordiaUPC"/>
          <w:sz w:val="26"/>
          <w:szCs w:val="26"/>
        </w:rPr>
      </w:pPr>
    </w:p>
    <w:p w14:paraId="46B1607D" w14:textId="01B78C7E" w:rsidR="007C1735" w:rsidRPr="009E2363" w:rsidRDefault="007C1735" w:rsidP="00A520E0">
      <w:pPr>
        <w:pStyle w:val="BodyTextIndent"/>
        <w:spacing w:after="0" w:line="240" w:lineRule="exact"/>
        <w:ind w:left="540"/>
        <w:rPr>
          <w:rFonts w:ascii="CordiaUPC" w:hAnsi="CordiaUPC" w:cs="CordiaUPC"/>
          <w:sz w:val="26"/>
          <w:szCs w:val="26"/>
        </w:rPr>
        <w:sectPr w:rsidR="007C1735" w:rsidRPr="009E2363" w:rsidSect="00A47089">
          <w:headerReference w:type="default" r:id="rId11"/>
          <w:footerReference w:type="default" r:id="rId12"/>
          <w:pgSz w:w="11907" w:h="16840" w:code="9"/>
          <w:pgMar w:top="691" w:right="1109" w:bottom="1166" w:left="1152" w:header="720" w:footer="720" w:gutter="0"/>
          <w:cols w:space="720"/>
          <w:docGrid w:linePitch="299"/>
        </w:sectPr>
      </w:pPr>
    </w:p>
    <w:p w14:paraId="7A1890C7" w14:textId="2CA21ACD" w:rsidR="003C10C1" w:rsidRPr="009E2363" w:rsidRDefault="007D7C7E" w:rsidP="007D7C7E">
      <w:pPr>
        <w:pStyle w:val="Heading1"/>
        <w:numPr>
          <w:ilvl w:val="0"/>
          <w:numId w:val="0"/>
        </w:numPr>
        <w:spacing w:before="0" w:after="0" w:line="220" w:lineRule="exact"/>
        <w:rPr>
          <w:rFonts w:ascii="CordiaUPC" w:hAnsi="CordiaUPC" w:cs="CordiaUPC"/>
          <w:i w:val="0"/>
          <w:iCs/>
          <w:sz w:val="28"/>
          <w:szCs w:val="28"/>
        </w:rPr>
      </w:pPr>
      <w:r w:rsidRPr="009E2363">
        <w:rPr>
          <w:rFonts w:ascii="CordiaUPC" w:hAnsi="CordiaUPC" w:cs="CordiaUPC"/>
          <w:i w:val="0"/>
          <w:iCs/>
          <w:sz w:val="28"/>
          <w:szCs w:val="28"/>
        </w:rPr>
        <w:lastRenderedPageBreak/>
        <w:t>9</w:t>
      </w:r>
      <w:r w:rsidR="00433B08" w:rsidRPr="009E2363">
        <w:rPr>
          <w:rFonts w:ascii="CordiaUPC" w:hAnsi="CordiaUPC" w:cs="CordiaUPC" w:hint="cs"/>
          <w:i w:val="0"/>
          <w:iCs/>
          <w:sz w:val="28"/>
          <w:szCs w:val="28"/>
        </w:rPr>
        <w:tab/>
      </w:r>
      <w:r w:rsidR="003C10C1" w:rsidRPr="009E2363">
        <w:rPr>
          <w:rFonts w:ascii="CordiaUPC" w:hAnsi="CordiaUPC" w:cs="CordiaUPC" w:hint="cs"/>
          <w:i w:val="0"/>
          <w:iCs/>
          <w:sz w:val="28"/>
          <w:szCs w:val="28"/>
        </w:rPr>
        <w:t>Debts issued and borrowings</w:t>
      </w:r>
    </w:p>
    <w:p w14:paraId="7691036E" w14:textId="77777777" w:rsidR="00A0197E" w:rsidRPr="009E2363" w:rsidRDefault="00A0197E" w:rsidP="007774A1">
      <w:pPr>
        <w:keepNext/>
        <w:keepLines/>
        <w:spacing w:line="240" w:lineRule="exact"/>
        <w:ind w:left="540" w:hanging="540"/>
        <w:outlineLvl w:val="0"/>
        <w:rPr>
          <w:rFonts w:ascii="CordiaUPC" w:hAnsi="CordiaUPC" w:cs="CordiaUPC"/>
          <w:b/>
          <w:iCs/>
          <w:sz w:val="28"/>
          <w:szCs w:val="28"/>
        </w:rPr>
      </w:pPr>
    </w:p>
    <w:tbl>
      <w:tblPr>
        <w:tblW w:w="4753" w:type="pct"/>
        <w:tblInd w:w="558" w:type="dxa"/>
        <w:tblLayout w:type="fixed"/>
        <w:tblLook w:val="0000" w:firstRow="0" w:lastRow="0" w:firstColumn="0" w:lastColumn="0" w:noHBand="0" w:noVBand="0"/>
      </w:tblPr>
      <w:tblGrid>
        <w:gridCol w:w="1936"/>
        <w:gridCol w:w="703"/>
        <w:gridCol w:w="1365"/>
        <w:gridCol w:w="930"/>
        <w:gridCol w:w="712"/>
        <w:gridCol w:w="715"/>
        <w:gridCol w:w="708"/>
        <w:gridCol w:w="6"/>
        <w:gridCol w:w="762"/>
        <w:gridCol w:w="715"/>
        <w:gridCol w:w="691"/>
      </w:tblGrid>
      <w:tr w:rsidR="00A0197E" w:rsidRPr="009E2363" w14:paraId="5CEAB438" w14:textId="77777777" w:rsidTr="002C4571">
        <w:tc>
          <w:tcPr>
            <w:tcW w:w="1047" w:type="pct"/>
            <w:tcBorders>
              <w:top w:val="nil"/>
              <w:left w:val="nil"/>
              <w:bottom w:val="nil"/>
              <w:right w:val="nil"/>
            </w:tcBorders>
            <w:vAlign w:val="bottom"/>
          </w:tcPr>
          <w:p w14:paraId="343D84C7" w14:textId="77777777" w:rsidR="00A0197E" w:rsidRPr="009E2363" w:rsidRDefault="00A0197E" w:rsidP="007774A1">
            <w:pPr>
              <w:pStyle w:val="Heading3"/>
              <w:spacing w:before="0" w:after="0" w:line="240" w:lineRule="exact"/>
              <w:ind w:left="132" w:right="-126" w:hanging="120"/>
              <w:rPr>
                <w:rFonts w:ascii="CordiaUPC" w:hAnsi="CordiaUPC" w:cs="CordiaUPC"/>
                <w:b/>
                <w:bCs/>
                <w:sz w:val="24"/>
                <w:szCs w:val="24"/>
                <w:rtl/>
                <w:cs/>
                <w:lang w:val="en-GB"/>
              </w:rPr>
            </w:pPr>
          </w:p>
        </w:tc>
        <w:tc>
          <w:tcPr>
            <w:tcW w:w="380" w:type="pct"/>
            <w:tcBorders>
              <w:top w:val="nil"/>
              <w:left w:val="nil"/>
              <w:bottom w:val="nil"/>
              <w:right w:val="nil"/>
            </w:tcBorders>
          </w:tcPr>
          <w:p w14:paraId="371B9CD6" w14:textId="77777777" w:rsidR="00A0197E" w:rsidRPr="009E2363" w:rsidRDefault="00A0197E" w:rsidP="007774A1">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vAlign w:val="bottom"/>
          </w:tcPr>
          <w:p w14:paraId="395C8FB7" w14:textId="0A0BF480" w:rsidR="00A0197E" w:rsidRPr="009E2363" w:rsidRDefault="00A0197E" w:rsidP="007774A1">
            <w:pPr>
              <w:spacing w:line="240" w:lineRule="exact"/>
              <w:ind w:left="-120" w:right="-100"/>
              <w:jc w:val="center"/>
              <w:rPr>
                <w:rFonts w:ascii="CordiaUPC" w:hAnsi="CordiaUPC" w:cs="CordiaUPC"/>
                <w:sz w:val="24"/>
                <w:szCs w:val="24"/>
                <w:lang w:val="en-US"/>
              </w:rPr>
            </w:pPr>
          </w:p>
        </w:tc>
        <w:tc>
          <w:tcPr>
            <w:tcW w:w="503" w:type="pct"/>
            <w:tcBorders>
              <w:top w:val="nil"/>
              <w:left w:val="nil"/>
              <w:bottom w:val="nil"/>
              <w:right w:val="nil"/>
            </w:tcBorders>
            <w:vAlign w:val="bottom"/>
          </w:tcPr>
          <w:p w14:paraId="2F022E62" w14:textId="77777777" w:rsidR="00A0197E" w:rsidRPr="009E2363" w:rsidRDefault="00A0197E" w:rsidP="007774A1">
            <w:pPr>
              <w:spacing w:line="240" w:lineRule="exact"/>
              <w:ind w:left="-109" w:right="-93"/>
              <w:jc w:val="center"/>
              <w:rPr>
                <w:rFonts w:ascii="CordiaUPC" w:hAnsi="CordiaUPC" w:cs="CordiaUPC"/>
                <w:sz w:val="24"/>
                <w:szCs w:val="24"/>
                <w:rtl/>
                <w:cs/>
                <w:lang w:val="th-TH"/>
              </w:rPr>
            </w:pPr>
          </w:p>
        </w:tc>
        <w:tc>
          <w:tcPr>
            <w:tcW w:w="2330" w:type="pct"/>
            <w:gridSpan w:val="7"/>
            <w:tcBorders>
              <w:top w:val="nil"/>
              <w:left w:val="nil"/>
              <w:bottom w:val="nil"/>
              <w:right w:val="nil"/>
            </w:tcBorders>
            <w:vAlign w:val="bottom"/>
          </w:tcPr>
          <w:p w14:paraId="01BA2359" w14:textId="77777777" w:rsidR="00A0197E" w:rsidRPr="009E2363" w:rsidRDefault="00A0197E" w:rsidP="007774A1">
            <w:pPr>
              <w:spacing w:line="240" w:lineRule="exact"/>
              <w:ind w:right="-86"/>
              <w:jc w:val="center"/>
              <w:rPr>
                <w:rFonts w:ascii="CordiaUPC" w:hAnsi="CordiaUPC" w:cs="CordiaUPC"/>
                <w:sz w:val="24"/>
                <w:szCs w:val="24"/>
                <w:lang w:val="en-US"/>
              </w:rPr>
            </w:pPr>
            <w:r w:rsidRPr="009E2363">
              <w:rPr>
                <w:rFonts w:ascii="CordiaUPC" w:hAnsi="CordiaUPC" w:cs="CordiaUPC" w:hint="cs"/>
                <w:b/>
                <w:bCs/>
                <w:sz w:val="24"/>
                <w:szCs w:val="24"/>
                <w:lang w:val="en-US"/>
              </w:rPr>
              <w:t>Consolidated</w:t>
            </w:r>
          </w:p>
        </w:tc>
      </w:tr>
      <w:tr w:rsidR="001F14AF" w:rsidRPr="009E2363" w14:paraId="098AA096" w14:textId="77777777" w:rsidTr="00FC2851">
        <w:tc>
          <w:tcPr>
            <w:tcW w:w="1047" w:type="pct"/>
            <w:tcBorders>
              <w:top w:val="nil"/>
              <w:left w:val="nil"/>
              <w:bottom w:val="nil"/>
              <w:right w:val="nil"/>
            </w:tcBorders>
            <w:vAlign w:val="bottom"/>
          </w:tcPr>
          <w:p w14:paraId="3310AC9A" w14:textId="77777777" w:rsidR="001F14AF" w:rsidRPr="009E2363" w:rsidRDefault="001F14AF" w:rsidP="001F14AF">
            <w:pPr>
              <w:pStyle w:val="Heading3"/>
              <w:spacing w:before="0" w:after="0" w:line="240" w:lineRule="exact"/>
              <w:ind w:left="132" w:right="-126" w:hanging="120"/>
              <w:rPr>
                <w:rFonts w:ascii="CordiaUPC" w:hAnsi="CordiaUPC" w:cs="CordiaUPC"/>
                <w:b/>
                <w:bCs/>
                <w:sz w:val="24"/>
                <w:szCs w:val="24"/>
                <w:rtl/>
                <w:cs/>
                <w:lang w:val="en-GB"/>
              </w:rPr>
            </w:pPr>
          </w:p>
        </w:tc>
        <w:tc>
          <w:tcPr>
            <w:tcW w:w="380" w:type="pct"/>
            <w:tcBorders>
              <w:top w:val="nil"/>
              <w:left w:val="nil"/>
              <w:bottom w:val="nil"/>
              <w:right w:val="nil"/>
            </w:tcBorders>
          </w:tcPr>
          <w:p w14:paraId="21BA5BC6" w14:textId="77777777" w:rsidR="001F14AF" w:rsidRPr="009E2363" w:rsidRDefault="001F14AF" w:rsidP="001F14AF">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shd w:val="clear" w:color="auto" w:fill="auto"/>
            <w:vAlign w:val="bottom"/>
          </w:tcPr>
          <w:p w14:paraId="055F8DE1" w14:textId="71AE30C5" w:rsidR="001F14AF" w:rsidRPr="009E2363" w:rsidRDefault="00525DAD" w:rsidP="001F14AF">
            <w:pPr>
              <w:spacing w:line="240" w:lineRule="exact"/>
              <w:ind w:left="-120" w:right="-100"/>
              <w:jc w:val="center"/>
              <w:rPr>
                <w:rFonts w:ascii="CordiaUPC" w:hAnsi="CordiaUPC" w:cs="CordiaUPC"/>
                <w:sz w:val="24"/>
                <w:szCs w:val="24"/>
                <w:rtl/>
                <w:cs/>
                <w:lang w:val="en-US"/>
              </w:rPr>
            </w:pPr>
            <w:r w:rsidRPr="00FC2851">
              <w:rPr>
                <w:rFonts w:ascii="CordiaUPC" w:hAnsi="CordiaUPC" w:cs="CordiaUPC" w:hint="cs"/>
                <w:sz w:val="24"/>
                <w:szCs w:val="24"/>
                <w:lang w:val="en-US"/>
              </w:rPr>
              <w:t xml:space="preserve">Interest rates </w:t>
            </w:r>
            <w:r w:rsidR="001F14AF" w:rsidRPr="00FC2851">
              <w:rPr>
                <w:rFonts w:ascii="CordiaUPC" w:hAnsi="CordiaUPC" w:cs="CordiaUPC" w:hint="cs"/>
                <w:sz w:val="24"/>
                <w:szCs w:val="24"/>
                <w:lang w:val="en-US"/>
              </w:rPr>
              <w:t>as at</w:t>
            </w:r>
          </w:p>
        </w:tc>
        <w:tc>
          <w:tcPr>
            <w:tcW w:w="503" w:type="pct"/>
            <w:tcBorders>
              <w:top w:val="nil"/>
              <w:left w:val="nil"/>
              <w:bottom w:val="nil"/>
              <w:right w:val="nil"/>
            </w:tcBorders>
            <w:vAlign w:val="bottom"/>
          </w:tcPr>
          <w:p w14:paraId="3DD2A723" w14:textId="77777777" w:rsidR="001F14AF" w:rsidRPr="009E2363" w:rsidRDefault="001F14AF" w:rsidP="001F14AF">
            <w:pPr>
              <w:spacing w:line="240" w:lineRule="exact"/>
              <w:ind w:left="-109" w:right="-93"/>
              <w:jc w:val="center"/>
              <w:rPr>
                <w:rFonts w:ascii="CordiaUPC" w:hAnsi="CordiaUPC" w:cs="CordiaUPC"/>
                <w:sz w:val="24"/>
                <w:szCs w:val="24"/>
                <w:rtl/>
                <w:cs/>
                <w:lang w:val="th-TH"/>
              </w:rPr>
            </w:pPr>
          </w:p>
        </w:tc>
        <w:tc>
          <w:tcPr>
            <w:tcW w:w="1158" w:type="pct"/>
            <w:gridSpan w:val="4"/>
            <w:tcBorders>
              <w:top w:val="nil"/>
              <w:left w:val="nil"/>
              <w:bottom w:val="nil"/>
              <w:right w:val="nil"/>
            </w:tcBorders>
            <w:vAlign w:val="bottom"/>
          </w:tcPr>
          <w:p w14:paraId="5562BE9C" w14:textId="75D16A77" w:rsidR="001F14AF" w:rsidRPr="009E2363" w:rsidRDefault="001F14AF" w:rsidP="001F14AF">
            <w:pPr>
              <w:spacing w:line="240" w:lineRule="exact"/>
              <w:ind w:right="-86"/>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w:t>
            </w:r>
            <w:r>
              <w:rPr>
                <w:rFonts w:ascii="CordiaUPC" w:eastAsia="Times New Roman" w:hAnsi="CordiaUPC" w:cs="CordiaUPC"/>
                <w:sz w:val="24"/>
                <w:szCs w:val="24"/>
                <w:lang w:bidi="th-TH"/>
              </w:rPr>
              <w:t>1</w:t>
            </w:r>
            <w:r w:rsidRPr="00F709EB">
              <w:rPr>
                <w:rFonts w:ascii="CordiaUPC" w:eastAsia="Times New Roman" w:hAnsi="CordiaUPC" w:cs="CordiaUPC"/>
                <w:sz w:val="24"/>
                <w:szCs w:val="24"/>
                <w:lang w:bidi="th-TH"/>
              </w:rPr>
              <w:t xml:space="preserve"> </w:t>
            </w:r>
            <w:r>
              <w:rPr>
                <w:rFonts w:ascii="CordiaUPC" w:eastAsia="Times New Roman" w:hAnsi="CordiaUPC" w:cs="CordiaUPC"/>
                <w:sz w:val="24"/>
                <w:szCs w:val="24"/>
                <w:lang w:bidi="th-TH"/>
              </w:rPr>
              <w:t>March</w:t>
            </w:r>
            <w:r w:rsidRPr="00F709EB">
              <w:rPr>
                <w:rFonts w:ascii="CordiaUPC" w:hAnsi="CordiaUPC" w:cs="CordiaUPC" w:hint="cs"/>
                <w:sz w:val="24"/>
                <w:szCs w:val="24"/>
              </w:rPr>
              <w:t xml:space="preserve"> </w:t>
            </w:r>
            <w:r w:rsidRPr="00F709EB">
              <w:rPr>
                <w:rFonts w:ascii="CordiaUPC" w:hAnsi="CordiaUPC" w:cs="CordiaUPC"/>
                <w:sz w:val="24"/>
                <w:szCs w:val="24"/>
                <w:lang w:val="en-US"/>
              </w:rPr>
              <w:t>202</w:t>
            </w:r>
            <w:r>
              <w:rPr>
                <w:rFonts w:ascii="CordiaUPC" w:hAnsi="CordiaUPC" w:cs="CordiaUPC"/>
                <w:sz w:val="24"/>
                <w:szCs w:val="24"/>
                <w:lang w:val="en-US"/>
              </w:rPr>
              <w:t>4</w:t>
            </w:r>
          </w:p>
        </w:tc>
        <w:tc>
          <w:tcPr>
            <w:tcW w:w="1172" w:type="pct"/>
            <w:gridSpan w:val="3"/>
            <w:tcBorders>
              <w:top w:val="nil"/>
              <w:left w:val="nil"/>
              <w:bottom w:val="nil"/>
              <w:right w:val="nil"/>
            </w:tcBorders>
            <w:vAlign w:val="bottom"/>
          </w:tcPr>
          <w:p w14:paraId="483738CB" w14:textId="3A6C5CC8" w:rsidR="001F14AF" w:rsidRPr="009E2363" w:rsidRDefault="001F14AF" w:rsidP="001F14AF">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December 202</w:t>
            </w:r>
            <w:r>
              <w:rPr>
                <w:rFonts w:ascii="CordiaUPC" w:hAnsi="CordiaUPC" w:cs="CordiaUPC"/>
                <w:sz w:val="24"/>
                <w:szCs w:val="24"/>
                <w:lang w:val="en-US"/>
              </w:rPr>
              <w:t>3</w:t>
            </w:r>
          </w:p>
        </w:tc>
      </w:tr>
      <w:tr w:rsidR="002C4571" w:rsidRPr="009E2363" w14:paraId="12472AE3" w14:textId="77777777" w:rsidTr="002C4571">
        <w:trPr>
          <w:trHeight w:val="254"/>
        </w:trPr>
        <w:tc>
          <w:tcPr>
            <w:tcW w:w="1047" w:type="pct"/>
            <w:tcBorders>
              <w:top w:val="nil"/>
              <w:left w:val="nil"/>
              <w:bottom w:val="nil"/>
              <w:right w:val="nil"/>
            </w:tcBorders>
            <w:vAlign w:val="bottom"/>
          </w:tcPr>
          <w:p w14:paraId="263F4FFE" w14:textId="77777777" w:rsidR="00A0197E" w:rsidRPr="009E2363" w:rsidRDefault="00A0197E" w:rsidP="007774A1">
            <w:pPr>
              <w:pStyle w:val="Heading3"/>
              <w:spacing w:before="0" w:after="0" w:line="240" w:lineRule="exact"/>
              <w:ind w:left="130" w:right="-125" w:hanging="119"/>
              <w:rPr>
                <w:rFonts w:ascii="CordiaUPC" w:hAnsi="CordiaUPC" w:cs="CordiaUPC"/>
                <w:b/>
                <w:bCs/>
                <w:sz w:val="24"/>
                <w:szCs w:val="24"/>
                <w:rtl/>
                <w:cs/>
                <w:lang w:val="th-TH"/>
              </w:rPr>
            </w:pPr>
          </w:p>
        </w:tc>
        <w:tc>
          <w:tcPr>
            <w:tcW w:w="380" w:type="pct"/>
            <w:tcBorders>
              <w:top w:val="nil"/>
              <w:left w:val="nil"/>
              <w:right w:val="nil"/>
            </w:tcBorders>
            <w:vAlign w:val="bottom"/>
          </w:tcPr>
          <w:p w14:paraId="3F8E07A4" w14:textId="77777777" w:rsidR="00A0197E" w:rsidRPr="009E2363" w:rsidRDefault="00A0197E" w:rsidP="007774A1">
            <w:pPr>
              <w:spacing w:line="240" w:lineRule="exact"/>
              <w:ind w:left="-120" w:right="-100"/>
              <w:jc w:val="center"/>
              <w:rPr>
                <w:rFonts w:ascii="CordiaUPC" w:eastAsia="Times New Roman" w:hAnsi="CordiaUPC" w:cs="CordiaUPC"/>
                <w:sz w:val="24"/>
                <w:szCs w:val="24"/>
                <w:lang w:bidi="th-TH"/>
              </w:rPr>
            </w:pPr>
            <w:r w:rsidRPr="009E2363">
              <w:rPr>
                <w:rFonts w:ascii="CordiaUPC" w:hAnsi="CordiaUPC" w:cs="CordiaUPC"/>
                <w:sz w:val="24"/>
                <w:szCs w:val="24"/>
                <w:lang w:val="en-US"/>
              </w:rPr>
              <w:t>Currency</w:t>
            </w:r>
          </w:p>
        </w:tc>
        <w:tc>
          <w:tcPr>
            <w:tcW w:w="738" w:type="pct"/>
            <w:tcBorders>
              <w:top w:val="nil"/>
              <w:left w:val="nil"/>
              <w:right w:val="nil"/>
            </w:tcBorders>
            <w:vAlign w:val="bottom"/>
          </w:tcPr>
          <w:p w14:paraId="46C7F6EB" w14:textId="37B97EF3" w:rsidR="00A0197E" w:rsidRPr="009E2363" w:rsidRDefault="001F14AF" w:rsidP="007774A1">
            <w:pPr>
              <w:spacing w:line="240" w:lineRule="exact"/>
              <w:ind w:left="-120" w:right="-100"/>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w:t>
            </w:r>
            <w:r>
              <w:rPr>
                <w:rFonts w:ascii="CordiaUPC" w:eastAsia="Times New Roman" w:hAnsi="CordiaUPC" w:cs="CordiaUPC"/>
                <w:sz w:val="24"/>
                <w:szCs w:val="24"/>
                <w:lang w:bidi="th-TH"/>
              </w:rPr>
              <w:t>1</w:t>
            </w:r>
            <w:r w:rsidRPr="00F709EB">
              <w:rPr>
                <w:rFonts w:ascii="CordiaUPC" w:eastAsia="Times New Roman" w:hAnsi="CordiaUPC" w:cs="CordiaUPC"/>
                <w:sz w:val="24"/>
                <w:szCs w:val="24"/>
                <w:lang w:bidi="th-TH"/>
              </w:rPr>
              <w:t xml:space="preserve"> </w:t>
            </w:r>
            <w:r>
              <w:rPr>
                <w:rFonts w:ascii="CordiaUPC" w:eastAsia="Times New Roman" w:hAnsi="CordiaUPC" w:cs="CordiaUPC"/>
                <w:sz w:val="24"/>
                <w:szCs w:val="24"/>
                <w:lang w:bidi="th-TH"/>
              </w:rPr>
              <w:t>March</w:t>
            </w:r>
            <w:r w:rsidRPr="00F709EB">
              <w:rPr>
                <w:rFonts w:ascii="CordiaUPC" w:hAnsi="CordiaUPC" w:cs="CordiaUPC" w:hint="cs"/>
                <w:sz w:val="24"/>
                <w:szCs w:val="24"/>
              </w:rPr>
              <w:t xml:space="preserve"> </w:t>
            </w:r>
            <w:r w:rsidRPr="00F709EB">
              <w:rPr>
                <w:rFonts w:ascii="CordiaUPC" w:hAnsi="CordiaUPC" w:cs="CordiaUPC"/>
                <w:sz w:val="24"/>
                <w:szCs w:val="24"/>
                <w:lang w:val="en-US"/>
              </w:rPr>
              <w:t>202</w:t>
            </w:r>
            <w:r>
              <w:rPr>
                <w:rFonts w:ascii="CordiaUPC" w:hAnsi="CordiaUPC" w:cs="CordiaUPC"/>
                <w:sz w:val="24"/>
                <w:szCs w:val="24"/>
                <w:lang w:val="en-US"/>
              </w:rPr>
              <w:t>4</w:t>
            </w:r>
          </w:p>
        </w:tc>
        <w:tc>
          <w:tcPr>
            <w:tcW w:w="503" w:type="pct"/>
            <w:tcBorders>
              <w:top w:val="nil"/>
              <w:left w:val="nil"/>
              <w:bottom w:val="nil"/>
              <w:right w:val="nil"/>
            </w:tcBorders>
            <w:vAlign w:val="bottom"/>
          </w:tcPr>
          <w:p w14:paraId="00587522" w14:textId="77777777" w:rsidR="00A0197E" w:rsidRPr="009E2363" w:rsidRDefault="00A0197E" w:rsidP="007774A1">
            <w:pPr>
              <w:spacing w:line="240" w:lineRule="exact"/>
              <w:ind w:left="-109" w:right="-93"/>
              <w:jc w:val="center"/>
              <w:rPr>
                <w:rFonts w:ascii="CordiaUPC" w:hAnsi="CordiaUPC" w:cs="CordiaUPC"/>
                <w:sz w:val="24"/>
                <w:szCs w:val="24"/>
                <w:rtl/>
                <w:cs/>
                <w:lang w:val="en-US"/>
              </w:rPr>
            </w:pPr>
            <w:r w:rsidRPr="009E2363">
              <w:rPr>
                <w:rFonts w:ascii="CordiaUPC" w:hAnsi="CordiaUPC" w:cs="CordiaUPC" w:hint="cs"/>
                <w:sz w:val="24"/>
                <w:szCs w:val="24"/>
                <w:lang w:val="en-US"/>
              </w:rPr>
              <w:t>Maturities</w:t>
            </w:r>
          </w:p>
        </w:tc>
        <w:tc>
          <w:tcPr>
            <w:tcW w:w="385" w:type="pct"/>
            <w:tcBorders>
              <w:top w:val="nil"/>
              <w:left w:val="nil"/>
              <w:right w:val="nil"/>
            </w:tcBorders>
            <w:vAlign w:val="bottom"/>
          </w:tcPr>
          <w:p w14:paraId="5C925212" w14:textId="77777777" w:rsidR="00A0197E" w:rsidRPr="009E2363" w:rsidRDefault="00A0197E" w:rsidP="007774A1">
            <w:pPr>
              <w:spacing w:line="240" w:lineRule="exact"/>
              <w:ind w:left="-106" w:right="-86"/>
              <w:jc w:val="center"/>
              <w:rPr>
                <w:rFonts w:ascii="CordiaUPC" w:hAnsi="CordiaUPC" w:cs="CordiaUPC"/>
                <w:sz w:val="24"/>
                <w:szCs w:val="24"/>
                <w:rtl/>
                <w:cs/>
                <w:lang w:val="en-US"/>
              </w:rPr>
            </w:pPr>
            <w:r w:rsidRPr="009E2363">
              <w:rPr>
                <w:rFonts w:ascii="CordiaUPC" w:hAnsi="CordiaUPC" w:cs="CordiaUPC" w:hint="cs"/>
                <w:sz w:val="24"/>
                <w:szCs w:val="24"/>
                <w:lang w:val="en-US"/>
              </w:rPr>
              <w:t>Domestic</w:t>
            </w:r>
          </w:p>
        </w:tc>
        <w:tc>
          <w:tcPr>
            <w:tcW w:w="387" w:type="pct"/>
            <w:tcBorders>
              <w:top w:val="nil"/>
              <w:left w:val="nil"/>
              <w:right w:val="nil"/>
            </w:tcBorders>
            <w:vAlign w:val="bottom"/>
          </w:tcPr>
          <w:p w14:paraId="746369A2" w14:textId="77777777" w:rsidR="00A0197E" w:rsidRPr="009E2363" w:rsidRDefault="00A0197E" w:rsidP="007774A1">
            <w:pPr>
              <w:spacing w:line="240" w:lineRule="exact"/>
              <w:ind w:left="-104" w:right="-86"/>
              <w:jc w:val="center"/>
              <w:rPr>
                <w:rFonts w:ascii="CordiaUPC" w:hAnsi="CordiaUPC" w:cs="CordiaUPC"/>
                <w:sz w:val="24"/>
                <w:szCs w:val="24"/>
                <w:rtl/>
                <w:cs/>
                <w:lang w:val="en-US"/>
              </w:rPr>
            </w:pPr>
            <w:r w:rsidRPr="009E2363">
              <w:rPr>
                <w:rFonts w:ascii="CordiaUPC" w:hAnsi="CordiaUPC" w:cs="CordiaUPC" w:hint="cs"/>
                <w:sz w:val="24"/>
                <w:szCs w:val="24"/>
                <w:lang w:val="en-US"/>
              </w:rPr>
              <w:t>Foreign</w:t>
            </w:r>
          </w:p>
        </w:tc>
        <w:tc>
          <w:tcPr>
            <w:tcW w:w="383" w:type="pct"/>
            <w:tcBorders>
              <w:top w:val="nil"/>
              <w:left w:val="nil"/>
              <w:right w:val="nil"/>
            </w:tcBorders>
            <w:vAlign w:val="bottom"/>
          </w:tcPr>
          <w:p w14:paraId="24D86610" w14:textId="77777777" w:rsidR="00A0197E" w:rsidRPr="009E2363" w:rsidRDefault="00A0197E" w:rsidP="007774A1">
            <w:pPr>
              <w:spacing w:line="240" w:lineRule="exact"/>
              <w:ind w:left="-117" w:right="-86"/>
              <w:jc w:val="center"/>
              <w:rPr>
                <w:rFonts w:ascii="CordiaUPC" w:hAnsi="CordiaUPC" w:cs="CordiaUPC"/>
                <w:sz w:val="24"/>
                <w:szCs w:val="24"/>
                <w:rtl/>
                <w:cs/>
                <w:lang w:val="en-US"/>
              </w:rPr>
            </w:pPr>
            <w:r w:rsidRPr="009E2363">
              <w:rPr>
                <w:rFonts w:ascii="CordiaUPC" w:hAnsi="CordiaUPC" w:cs="CordiaUPC" w:hint="cs"/>
                <w:sz w:val="24"/>
                <w:szCs w:val="24"/>
                <w:lang w:val="en-US"/>
              </w:rPr>
              <w:t>Total</w:t>
            </w:r>
          </w:p>
        </w:tc>
        <w:tc>
          <w:tcPr>
            <w:tcW w:w="415" w:type="pct"/>
            <w:gridSpan w:val="2"/>
            <w:tcBorders>
              <w:top w:val="nil"/>
              <w:left w:val="nil"/>
              <w:right w:val="nil"/>
            </w:tcBorders>
            <w:vAlign w:val="bottom"/>
          </w:tcPr>
          <w:p w14:paraId="1CD0312E" w14:textId="77777777" w:rsidR="00A0197E" w:rsidRPr="009E2363" w:rsidRDefault="00A0197E" w:rsidP="007774A1">
            <w:pPr>
              <w:spacing w:line="240" w:lineRule="exact"/>
              <w:ind w:left="-64" w:right="-86"/>
              <w:jc w:val="center"/>
              <w:rPr>
                <w:rFonts w:ascii="CordiaUPC" w:hAnsi="CordiaUPC" w:cs="CordiaUPC"/>
                <w:sz w:val="24"/>
                <w:szCs w:val="24"/>
                <w:rtl/>
                <w:cs/>
                <w:lang w:val="en-US"/>
              </w:rPr>
            </w:pPr>
            <w:r w:rsidRPr="009E2363">
              <w:rPr>
                <w:rFonts w:ascii="CordiaUPC" w:hAnsi="CordiaUPC" w:cs="CordiaUPC" w:hint="cs"/>
                <w:sz w:val="24"/>
                <w:szCs w:val="24"/>
                <w:lang w:val="en-US"/>
              </w:rPr>
              <w:t>Domestic</w:t>
            </w:r>
          </w:p>
        </w:tc>
        <w:tc>
          <w:tcPr>
            <w:tcW w:w="387" w:type="pct"/>
            <w:tcBorders>
              <w:top w:val="nil"/>
              <w:left w:val="nil"/>
              <w:right w:val="nil"/>
            </w:tcBorders>
            <w:vAlign w:val="bottom"/>
          </w:tcPr>
          <w:p w14:paraId="79FB827B" w14:textId="77777777" w:rsidR="00A0197E" w:rsidRPr="009E2363" w:rsidRDefault="00A0197E" w:rsidP="007774A1">
            <w:pPr>
              <w:spacing w:line="240" w:lineRule="exact"/>
              <w:ind w:left="-93" w:right="-86"/>
              <w:jc w:val="center"/>
              <w:rPr>
                <w:rFonts w:ascii="CordiaUPC" w:hAnsi="CordiaUPC" w:cs="CordiaUPC"/>
                <w:sz w:val="24"/>
                <w:szCs w:val="24"/>
                <w:rtl/>
                <w:cs/>
                <w:lang w:val="en-US"/>
              </w:rPr>
            </w:pPr>
            <w:r w:rsidRPr="009E2363">
              <w:rPr>
                <w:rFonts w:ascii="CordiaUPC" w:hAnsi="CordiaUPC" w:cs="CordiaUPC" w:hint="cs"/>
                <w:sz w:val="24"/>
                <w:szCs w:val="24"/>
                <w:lang w:val="en-US"/>
              </w:rPr>
              <w:t>Foreign</w:t>
            </w:r>
          </w:p>
        </w:tc>
        <w:tc>
          <w:tcPr>
            <w:tcW w:w="374" w:type="pct"/>
            <w:tcBorders>
              <w:top w:val="nil"/>
              <w:left w:val="nil"/>
              <w:right w:val="nil"/>
            </w:tcBorders>
            <w:vAlign w:val="bottom"/>
          </w:tcPr>
          <w:p w14:paraId="40C9A18B" w14:textId="77777777" w:rsidR="00A0197E" w:rsidRPr="009E2363" w:rsidRDefault="00A0197E" w:rsidP="007774A1">
            <w:pPr>
              <w:spacing w:line="240" w:lineRule="exact"/>
              <w:ind w:left="-113" w:right="-86"/>
              <w:jc w:val="center"/>
              <w:rPr>
                <w:rFonts w:ascii="CordiaUPC" w:hAnsi="CordiaUPC" w:cs="CordiaUPC"/>
                <w:sz w:val="24"/>
                <w:szCs w:val="24"/>
                <w:lang w:val="en-US"/>
              </w:rPr>
            </w:pPr>
            <w:r w:rsidRPr="009E2363">
              <w:rPr>
                <w:rFonts w:ascii="CordiaUPC" w:hAnsi="CordiaUPC" w:cs="CordiaUPC" w:hint="cs"/>
                <w:sz w:val="24"/>
                <w:szCs w:val="24"/>
                <w:lang w:val="en-US"/>
              </w:rPr>
              <w:t>Total</w:t>
            </w:r>
          </w:p>
        </w:tc>
      </w:tr>
      <w:tr w:rsidR="00A0197E" w:rsidRPr="009E2363" w14:paraId="71308296" w14:textId="77777777" w:rsidTr="002C4571">
        <w:trPr>
          <w:trHeight w:val="247"/>
        </w:trPr>
        <w:tc>
          <w:tcPr>
            <w:tcW w:w="1047" w:type="pct"/>
            <w:tcBorders>
              <w:top w:val="nil"/>
              <w:left w:val="nil"/>
              <w:bottom w:val="nil"/>
              <w:right w:val="nil"/>
            </w:tcBorders>
            <w:vAlign w:val="bottom"/>
          </w:tcPr>
          <w:p w14:paraId="4F4514B0" w14:textId="77777777" w:rsidR="00A0197E" w:rsidRPr="009E2363" w:rsidRDefault="00A0197E" w:rsidP="007774A1">
            <w:pPr>
              <w:pStyle w:val="Heading3"/>
              <w:spacing w:before="0" w:after="0" w:line="240" w:lineRule="exact"/>
              <w:ind w:left="132" w:right="-126" w:hanging="120"/>
              <w:rPr>
                <w:rFonts w:ascii="CordiaUPC" w:hAnsi="CordiaUPC" w:cs="CordiaUPC"/>
                <w:b/>
                <w:bCs/>
                <w:sz w:val="24"/>
                <w:szCs w:val="24"/>
                <w:rtl/>
                <w:cs/>
                <w:lang w:val="th-TH"/>
              </w:rPr>
            </w:pPr>
          </w:p>
        </w:tc>
        <w:tc>
          <w:tcPr>
            <w:tcW w:w="380" w:type="pct"/>
            <w:tcBorders>
              <w:top w:val="nil"/>
              <w:left w:val="nil"/>
              <w:bottom w:val="nil"/>
              <w:right w:val="nil"/>
            </w:tcBorders>
          </w:tcPr>
          <w:p w14:paraId="2837960E" w14:textId="77777777" w:rsidR="00A0197E" w:rsidRPr="009E2363" w:rsidRDefault="00A0197E" w:rsidP="007774A1">
            <w:pPr>
              <w:spacing w:line="240" w:lineRule="exact"/>
              <w:ind w:left="-120" w:right="-100"/>
              <w:jc w:val="center"/>
              <w:rPr>
                <w:rFonts w:ascii="CordiaUPC" w:hAnsi="CordiaUPC" w:cs="CordiaUPC"/>
                <w:i/>
                <w:iCs/>
                <w:sz w:val="24"/>
                <w:szCs w:val="24"/>
                <w:lang w:val="en-US"/>
              </w:rPr>
            </w:pPr>
          </w:p>
        </w:tc>
        <w:tc>
          <w:tcPr>
            <w:tcW w:w="738" w:type="pct"/>
            <w:tcBorders>
              <w:top w:val="nil"/>
              <w:left w:val="nil"/>
              <w:bottom w:val="nil"/>
              <w:right w:val="nil"/>
            </w:tcBorders>
            <w:vAlign w:val="bottom"/>
          </w:tcPr>
          <w:p w14:paraId="7784630F" w14:textId="77777777" w:rsidR="00A0197E" w:rsidRPr="009E2363" w:rsidRDefault="00A0197E" w:rsidP="007774A1">
            <w:pPr>
              <w:spacing w:line="240" w:lineRule="exact"/>
              <w:ind w:left="-120" w:right="-100"/>
              <w:jc w:val="center"/>
              <w:rPr>
                <w:rFonts w:ascii="CordiaUPC" w:hAnsi="CordiaUPC" w:cs="CordiaUPC"/>
                <w:i/>
                <w:iCs/>
                <w:sz w:val="24"/>
                <w:szCs w:val="24"/>
                <w:rtl/>
                <w:cs/>
                <w:lang w:val="en-US"/>
              </w:rPr>
            </w:pPr>
            <w:r w:rsidRPr="009E2363">
              <w:rPr>
                <w:rFonts w:ascii="CordiaUPC" w:hAnsi="CordiaUPC" w:cs="CordiaUPC"/>
                <w:i/>
                <w:iCs/>
                <w:sz w:val="24"/>
                <w:szCs w:val="24"/>
                <w:lang w:val="en-US"/>
              </w:rPr>
              <w:t>(%)</w:t>
            </w:r>
          </w:p>
        </w:tc>
        <w:tc>
          <w:tcPr>
            <w:tcW w:w="503" w:type="pct"/>
            <w:tcBorders>
              <w:top w:val="nil"/>
              <w:left w:val="nil"/>
              <w:bottom w:val="nil"/>
              <w:right w:val="nil"/>
            </w:tcBorders>
            <w:vAlign w:val="bottom"/>
          </w:tcPr>
          <w:p w14:paraId="2CD93DB2" w14:textId="77777777" w:rsidR="00A0197E" w:rsidRPr="009E2363" w:rsidRDefault="00A0197E" w:rsidP="007774A1">
            <w:pPr>
              <w:spacing w:line="240" w:lineRule="exact"/>
              <w:ind w:left="-109" w:right="-93"/>
              <w:jc w:val="center"/>
              <w:rPr>
                <w:rFonts w:ascii="CordiaUPC" w:hAnsi="CordiaUPC" w:cs="CordiaUPC"/>
                <w:i/>
                <w:iCs/>
                <w:sz w:val="24"/>
                <w:szCs w:val="24"/>
                <w:rtl/>
                <w:cs/>
                <w:lang w:val="th-TH"/>
              </w:rPr>
            </w:pPr>
          </w:p>
        </w:tc>
        <w:tc>
          <w:tcPr>
            <w:tcW w:w="2330" w:type="pct"/>
            <w:gridSpan w:val="7"/>
            <w:tcBorders>
              <w:top w:val="nil"/>
              <w:left w:val="nil"/>
              <w:right w:val="nil"/>
            </w:tcBorders>
            <w:vAlign w:val="bottom"/>
          </w:tcPr>
          <w:p w14:paraId="2520AA43" w14:textId="77777777" w:rsidR="00A0197E" w:rsidRPr="009E2363" w:rsidRDefault="00A0197E" w:rsidP="007774A1">
            <w:pPr>
              <w:spacing w:line="240" w:lineRule="exact"/>
              <w:ind w:left="-103" w:right="-86"/>
              <w:jc w:val="center"/>
              <w:rPr>
                <w:rFonts w:ascii="CordiaUPC" w:hAnsi="CordiaUPC" w:cs="CordiaUPC"/>
                <w:i/>
                <w:iCs/>
                <w:sz w:val="24"/>
                <w:szCs w:val="24"/>
                <w:rtl/>
                <w:cs/>
                <w:lang w:val="en-US"/>
              </w:rPr>
            </w:pPr>
            <w:r w:rsidRPr="009E2363">
              <w:rPr>
                <w:rFonts w:ascii="CordiaUPC" w:hAnsi="CordiaUPC" w:cs="CordiaUPC" w:hint="cs"/>
                <w:i/>
                <w:iCs/>
                <w:sz w:val="24"/>
                <w:szCs w:val="24"/>
                <w:cs/>
                <w:lang w:val="en-US" w:bidi="th-TH"/>
              </w:rPr>
              <w:t>(</w:t>
            </w:r>
            <w:r w:rsidRPr="009E2363">
              <w:rPr>
                <w:rFonts w:ascii="CordiaUPC" w:hAnsi="CordiaUPC" w:cs="CordiaUPC" w:hint="cs"/>
                <w:i/>
                <w:iCs/>
                <w:sz w:val="24"/>
                <w:szCs w:val="24"/>
                <w:lang w:val="en-US"/>
              </w:rPr>
              <w:t>in million Baht</w:t>
            </w:r>
            <w:r w:rsidRPr="009E2363">
              <w:rPr>
                <w:rFonts w:ascii="CordiaUPC" w:hAnsi="CordiaUPC" w:cs="CordiaUPC" w:hint="cs"/>
                <w:i/>
                <w:iCs/>
                <w:sz w:val="24"/>
                <w:szCs w:val="24"/>
                <w:cs/>
                <w:lang w:val="en-US" w:bidi="th-TH"/>
              </w:rPr>
              <w:t>)</w:t>
            </w:r>
          </w:p>
        </w:tc>
      </w:tr>
      <w:tr w:rsidR="002C4571" w:rsidRPr="009E2363" w14:paraId="3A8D7292" w14:textId="77777777" w:rsidTr="002C4571">
        <w:tc>
          <w:tcPr>
            <w:tcW w:w="1047" w:type="pct"/>
            <w:tcBorders>
              <w:top w:val="nil"/>
              <w:left w:val="nil"/>
              <w:bottom w:val="nil"/>
              <w:right w:val="nil"/>
            </w:tcBorders>
          </w:tcPr>
          <w:p w14:paraId="6D0EA1CF" w14:textId="77777777" w:rsidR="0004617A" w:rsidRPr="009E2363" w:rsidRDefault="0004617A" w:rsidP="0004617A">
            <w:pPr>
              <w:spacing w:line="240" w:lineRule="exact"/>
              <w:ind w:left="-9" w:right="-106" w:firstLine="18"/>
              <w:rPr>
                <w:rFonts w:ascii="CordiaUPC" w:hAnsi="CordiaUPC" w:cs="CordiaUPC"/>
                <w:spacing w:val="-6"/>
                <w:sz w:val="24"/>
                <w:szCs w:val="24"/>
                <w:lang w:val="en-US"/>
              </w:rPr>
            </w:pPr>
            <w:r w:rsidRPr="009E2363">
              <w:rPr>
                <w:rFonts w:ascii="CordiaUPC" w:hAnsi="CordiaUPC" w:cs="CordiaUPC" w:hint="cs"/>
                <w:spacing w:val="-6"/>
                <w:sz w:val="24"/>
                <w:szCs w:val="24"/>
              </w:rPr>
              <w:t>Subordinated debentures</w:t>
            </w:r>
            <w:r w:rsidRPr="009E2363">
              <w:rPr>
                <w:rFonts w:ascii="CordiaUPC" w:hAnsi="CordiaUPC" w:cs="CordiaUPC" w:hint="cs"/>
                <w:spacing w:val="-6"/>
                <w:sz w:val="24"/>
                <w:szCs w:val="24"/>
                <w:vertAlign w:val="superscript"/>
                <w:cs/>
              </w:rPr>
              <w:t xml:space="preserve"> (</w:t>
            </w:r>
            <w:r w:rsidRPr="009E2363">
              <w:rPr>
                <w:rFonts w:ascii="CordiaUPC" w:hAnsi="CordiaUPC" w:cs="CordiaUPC" w:hint="cs"/>
                <w:spacing w:val="-6"/>
                <w:sz w:val="24"/>
                <w:szCs w:val="24"/>
                <w:vertAlign w:val="superscript"/>
              </w:rPr>
              <w:t>1</w:t>
            </w:r>
            <w:r w:rsidRPr="009E2363">
              <w:rPr>
                <w:rFonts w:ascii="CordiaUPC" w:hAnsi="CordiaUPC" w:cs="CordiaUPC" w:hint="cs"/>
                <w:spacing w:val="-6"/>
                <w:sz w:val="24"/>
                <w:szCs w:val="24"/>
                <w:vertAlign w:val="superscript"/>
                <w:cs/>
              </w:rPr>
              <w:t>)</w:t>
            </w:r>
          </w:p>
        </w:tc>
        <w:tc>
          <w:tcPr>
            <w:tcW w:w="380" w:type="pct"/>
            <w:tcBorders>
              <w:top w:val="nil"/>
              <w:left w:val="nil"/>
              <w:bottom w:val="nil"/>
              <w:right w:val="nil"/>
            </w:tcBorders>
          </w:tcPr>
          <w:p w14:paraId="65628300" w14:textId="77777777" w:rsidR="0004617A" w:rsidRPr="009E2363" w:rsidRDefault="0004617A" w:rsidP="0004617A">
            <w:pPr>
              <w:spacing w:line="240" w:lineRule="exact"/>
              <w:ind w:left="-120" w:right="-100"/>
              <w:jc w:val="center"/>
              <w:rPr>
                <w:rFonts w:ascii="CordiaUPC" w:hAnsi="CordiaUPC" w:cs="CordiaUPC"/>
                <w:sz w:val="24"/>
                <w:szCs w:val="24"/>
                <w:lang w:val="en-US"/>
              </w:rPr>
            </w:pPr>
            <w:r w:rsidRPr="009E2363">
              <w:rPr>
                <w:rFonts w:ascii="CordiaUPC" w:hAnsi="CordiaUPC" w:cs="CordiaUPC"/>
                <w:sz w:val="24"/>
                <w:szCs w:val="24"/>
                <w:lang w:val="en-US"/>
              </w:rPr>
              <w:t>THB</w:t>
            </w:r>
          </w:p>
        </w:tc>
        <w:tc>
          <w:tcPr>
            <w:tcW w:w="738" w:type="pct"/>
            <w:tcBorders>
              <w:top w:val="nil"/>
              <w:left w:val="nil"/>
              <w:bottom w:val="nil"/>
              <w:right w:val="nil"/>
            </w:tcBorders>
          </w:tcPr>
          <w:p w14:paraId="0F487A22" w14:textId="77777777" w:rsidR="0004617A" w:rsidRPr="009E2363" w:rsidRDefault="0004617A" w:rsidP="0004617A">
            <w:pPr>
              <w:spacing w:line="240" w:lineRule="exact"/>
              <w:ind w:left="-120" w:right="-100"/>
              <w:jc w:val="center"/>
              <w:rPr>
                <w:rFonts w:ascii="CordiaUPC" w:hAnsi="CordiaUPC" w:cs="CordiaUPC"/>
                <w:sz w:val="24"/>
                <w:szCs w:val="24"/>
                <w:cs/>
                <w:lang w:val="en-US" w:bidi="th-TH"/>
              </w:rPr>
            </w:pPr>
            <w:r w:rsidRPr="009E2363">
              <w:rPr>
                <w:rFonts w:ascii="CordiaUPC" w:hAnsi="CordiaUPC" w:cs="CordiaUPC" w:hint="cs"/>
                <w:sz w:val="24"/>
                <w:szCs w:val="24"/>
              </w:rPr>
              <w:t>4.00</w:t>
            </w:r>
          </w:p>
        </w:tc>
        <w:tc>
          <w:tcPr>
            <w:tcW w:w="503" w:type="pct"/>
            <w:tcBorders>
              <w:top w:val="nil"/>
              <w:left w:val="nil"/>
              <w:bottom w:val="nil"/>
              <w:right w:val="nil"/>
            </w:tcBorders>
          </w:tcPr>
          <w:p w14:paraId="6A8229BD" w14:textId="77777777" w:rsidR="0004617A" w:rsidRPr="009E2363" w:rsidRDefault="0004617A" w:rsidP="0004617A">
            <w:pPr>
              <w:spacing w:line="240" w:lineRule="exact"/>
              <w:ind w:left="-109" w:right="-93"/>
              <w:jc w:val="center"/>
              <w:rPr>
                <w:rFonts w:ascii="CordiaUPC" w:hAnsi="CordiaUPC" w:cs="CordiaUPC"/>
                <w:spacing w:val="-6"/>
                <w:sz w:val="24"/>
                <w:szCs w:val="24"/>
                <w:lang w:val="en-US" w:bidi="th-TH"/>
              </w:rPr>
            </w:pPr>
            <w:r w:rsidRPr="009E2363">
              <w:rPr>
                <w:rFonts w:ascii="CordiaUPC" w:hAnsi="CordiaUPC" w:cs="CordiaUPC" w:hint="cs"/>
                <w:spacing w:val="-6"/>
                <w:sz w:val="24"/>
                <w:szCs w:val="24"/>
              </w:rPr>
              <w:t>2024</w:t>
            </w:r>
            <w:r w:rsidRPr="009E2363">
              <w:rPr>
                <w:rFonts w:ascii="CordiaUPC" w:hAnsi="CordiaUPC" w:cs="CordiaUPC" w:hint="cs"/>
                <w:spacing w:val="-6"/>
                <w:sz w:val="24"/>
                <w:szCs w:val="24"/>
                <w:cs/>
                <w:lang w:bidi="th-TH"/>
              </w:rPr>
              <w:t xml:space="preserve"> </w:t>
            </w:r>
            <w:r w:rsidRPr="009E2363">
              <w:rPr>
                <w:rFonts w:ascii="CordiaUPC" w:hAnsi="CordiaUPC" w:cs="CordiaUPC" w:hint="cs"/>
                <w:sz w:val="24"/>
                <w:szCs w:val="24"/>
                <w:vertAlign w:val="superscript"/>
              </w:rPr>
              <w:t>(2)</w:t>
            </w:r>
          </w:p>
        </w:tc>
        <w:tc>
          <w:tcPr>
            <w:tcW w:w="385" w:type="pct"/>
            <w:tcBorders>
              <w:top w:val="nil"/>
              <w:left w:val="nil"/>
              <w:bottom w:val="nil"/>
              <w:right w:val="nil"/>
            </w:tcBorders>
          </w:tcPr>
          <w:p w14:paraId="1E882B21" w14:textId="0C245A36" w:rsidR="0004617A" w:rsidRPr="009E2363" w:rsidRDefault="0004617A" w:rsidP="0004617A">
            <w:pPr>
              <w:tabs>
                <w:tab w:val="decimal" w:pos="488"/>
              </w:tabs>
              <w:spacing w:line="240" w:lineRule="exact"/>
              <w:ind w:left="-110" w:right="-86"/>
              <w:rPr>
                <w:rFonts w:ascii="CordiaUPC" w:hAnsi="CordiaUPC" w:cs="CordiaUPC"/>
                <w:sz w:val="24"/>
                <w:szCs w:val="24"/>
                <w:lang w:val="en-US"/>
              </w:rPr>
            </w:pPr>
            <w:r w:rsidRPr="00064867">
              <w:rPr>
                <w:rFonts w:ascii="CordiaUPC" w:hAnsi="CordiaUPC" w:cs="CordiaUPC"/>
                <w:sz w:val="24"/>
                <w:szCs w:val="24"/>
              </w:rPr>
              <w:t>30,000</w:t>
            </w:r>
          </w:p>
        </w:tc>
        <w:tc>
          <w:tcPr>
            <w:tcW w:w="387" w:type="pct"/>
            <w:tcBorders>
              <w:top w:val="nil"/>
              <w:left w:val="nil"/>
              <w:bottom w:val="nil"/>
              <w:right w:val="nil"/>
            </w:tcBorders>
          </w:tcPr>
          <w:p w14:paraId="68EB40F1" w14:textId="69A570BA" w:rsidR="0004617A" w:rsidRPr="009E2363" w:rsidRDefault="0004617A" w:rsidP="0004617A">
            <w:pPr>
              <w:tabs>
                <w:tab w:val="decimal" w:pos="458"/>
              </w:tabs>
              <w:spacing w:line="240" w:lineRule="exact"/>
              <w:ind w:left="-108" w:right="-114"/>
              <w:jc w:val="center"/>
              <w:rPr>
                <w:rFonts w:ascii="CordiaUPC" w:hAnsi="CordiaUPC" w:cs="CordiaUPC"/>
                <w:sz w:val="24"/>
                <w:szCs w:val="24"/>
                <w:lang w:val="en-US"/>
              </w:rPr>
            </w:pPr>
            <w:r w:rsidRPr="00064867">
              <w:rPr>
                <w:rFonts w:ascii="CordiaUPC" w:hAnsi="CordiaUPC" w:cs="CordiaUPC"/>
                <w:sz w:val="24"/>
                <w:szCs w:val="24"/>
              </w:rPr>
              <w:t>-</w:t>
            </w:r>
          </w:p>
        </w:tc>
        <w:tc>
          <w:tcPr>
            <w:tcW w:w="383" w:type="pct"/>
            <w:tcBorders>
              <w:top w:val="nil"/>
              <w:left w:val="nil"/>
              <w:bottom w:val="nil"/>
              <w:right w:val="nil"/>
            </w:tcBorders>
          </w:tcPr>
          <w:p w14:paraId="242740FC" w14:textId="0AE288BC" w:rsidR="0004617A" w:rsidRPr="009E2363" w:rsidRDefault="0004617A" w:rsidP="002C4571">
            <w:pPr>
              <w:tabs>
                <w:tab w:val="decimal" w:pos="500"/>
              </w:tabs>
              <w:spacing w:line="240" w:lineRule="exact"/>
              <w:ind w:left="-119" w:right="-152"/>
              <w:rPr>
                <w:rFonts w:ascii="CordiaUPC" w:hAnsi="CordiaUPC" w:cs="CordiaUPC"/>
                <w:sz w:val="24"/>
                <w:szCs w:val="24"/>
                <w:rtl/>
                <w:cs/>
                <w:lang w:val="en-US"/>
              </w:rPr>
            </w:pPr>
            <w:r w:rsidRPr="00064867">
              <w:rPr>
                <w:rFonts w:ascii="CordiaUPC" w:hAnsi="CordiaUPC" w:cs="CordiaUPC"/>
                <w:sz w:val="24"/>
                <w:szCs w:val="24"/>
              </w:rPr>
              <w:t>30,000</w:t>
            </w:r>
          </w:p>
        </w:tc>
        <w:tc>
          <w:tcPr>
            <w:tcW w:w="415" w:type="pct"/>
            <w:gridSpan w:val="2"/>
            <w:tcBorders>
              <w:top w:val="nil"/>
              <w:left w:val="nil"/>
              <w:bottom w:val="nil"/>
              <w:right w:val="nil"/>
            </w:tcBorders>
          </w:tcPr>
          <w:p w14:paraId="10F4B873" w14:textId="3E14C7DA" w:rsidR="0004617A" w:rsidRPr="009E2363" w:rsidRDefault="0004617A" w:rsidP="0004617A">
            <w:pPr>
              <w:tabs>
                <w:tab w:val="decimal" w:pos="575"/>
              </w:tabs>
              <w:spacing w:line="240" w:lineRule="exact"/>
              <w:ind w:left="-110" w:right="-86"/>
              <w:rPr>
                <w:rFonts w:ascii="CordiaUPC" w:hAnsi="CordiaUPC" w:cs="CordiaUPC"/>
                <w:sz w:val="24"/>
                <w:szCs w:val="24"/>
                <w:lang w:val="en-US"/>
              </w:rPr>
            </w:pPr>
            <w:r w:rsidRPr="009E2363">
              <w:rPr>
                <w:rFonts w:ascii="CordiaUPC" w:hAnsi="CordiaUPC" w:cs="CordiaUPC"/>
                <w:sz w:val="24"/>
                <w:szCs w:val="24"/>
              </w:rPr>
              <w:t>30,000</w:t>
            </w:r>
          </w:p>
        </w:tc>
        <w:tc>
          <w:tcPr>
            <w:tcW w:w="387" w:type="pct"/>
            <w:tcBorders>
              <w:top w:val="nil"/>
              <w:left w:val="nil"/>
              <w:bottom w:val="nil"/>
              <w:right w:val="nil"/>
            </w:tcBorders>
          </w:tcPr>
          <w:p w14:paraId="1754D066" w14:textId="48F89BB1" w:rsidR="0004617A" w:rsidRPr="009E2363" w:rsidRDefault="0004617A" w:rsidP="0004617A">
            <w:pPr>
              <w:tabs>
                <w:tab w:val="decimal" w:pos="458"/>
              </w:tabs>
              <w:spacing w:line="240" w:lineRule="exact"/>
              <w:ind w:left="-108" w:right="-86"/>
              <w:jc w:val="center"/>
              <w:rPr>
                <w:rFonts w:ascii="CordiaUPC" w:hAnsi="CordiaUPC" w:cs="CordiaUPC"/>
                <w:sz w:val="24"/>
                <w:szCs w:val="24"/>
                <w:lang w:val="en-US"/>
              </w:rPr>
            </w:pPr>
            <w:r w:rsidRPr="009E2363">
              <w:rPr>
                <w:rFonts w:ascii="CordiaUPC" w:hAnsi="CordiaUPC" w:cs="CordiaUPC"/>
                <w:sz w:val="24"/>
                <w:szCs w:val="24"/>
              </w:rPr>
              <w:t>-</w:t>
            </w:r>
          </w:p>
        </w:tc>
        <w:tc>
          <w:tcPr>
            <w:tcW w:w="374" w:type="pct"/>
            <w:tcBorders>
              <w:top w:val="nil"/>
              <w:left w:val="nil"/>
              <w:bottom w:val="nil"/>
              <w:right w:val="nil"/>
            </w:tcBorders>
          </w:tcPr>
          <w:p w14:paraId="2BCB8A82" w14:textId="4BED41FD" w:rsidR="0004617A" w:rsidRPr="009E2363" w:rsidRDefault="0004617A" w:rsidP="002C4571">
            <w:pPr>
              <w:tabs>
                <w:tab w:val="decimal" w:pos="488"/>
              </w:tabs>
              <w:spacing w:line="240" w:lineRule="exact"/>
              <w:ind w:left="-119" w:right="-152"/>
              <w:rPr>
                <w:rFonts w:ascii="CordiaUPC" w:hAnsi="CordiaUPC" w:cs="CordiaUPC"/>
                <w:sz w:val="24"/>
                <w:szCs w:val="24"/>
                <w:rtl/>
                <w:cs/>
                <w:lang w:val="en-US"/>
              </w:rPr>
            </w:pPr>
            <w:r w:rsidRPr="009E2363">
              <w:rPr>
                <w:rFonts w:ascii="CordiaUPC" w:hAnsi="CordiaUPC" w:cs="CordiaUPC"/>
                <w:sz w:val="24"/>
                <w:szCs w:val="24"/>
              </w:rPr>
              <w:t>30,000</w:t>
            </w:r>
          </w:p>
        </w:tc>
      </w:tr>
      <w:tr w:rsidR="002C4571" w:rsidRPr="009E2363" w14:paraId="587C96A9" w14:textId="77777777" w:rsidTr="002C4571">
        <w:tc>
          <w:tcPr>
            <w:tcW w:w="1047" w:type="pct"/>
            <w:tcBorders>
              <w:top w:val="nil"/>
              <w:left w:val="nil"/>
              <w:bottom w:val="nil"/>
              <w:right w:val="nil"/>
            </w:tcBorders>
          </w:tcPr>
          <w:p w14:paraId="5F71209B" w14:textId="77777777" w:rsidR="0004617A" w:rsidRPr="009E2363" w:rsidRDefault="0004617A" w:rsidP="0004617A">
            <w:pPr>
              <w:spacing w:line="240" w:lineRule="exact"/>
              <w:ind w:left="-9" w:right="-106" w:firstLine="18"/>
              <w:rPr>
                <w:rFonts w:ascii="CordiaUPC" w:hAnsi="CordiaUPC" w:cs="CordiaUPC"/>
                <w:spacing w:val="-6"/>
                <w:sz w:val="24"/>
                <w:szCs w:val="24"/>
              </w:rPr>
            </w:pPr>
            <w:r w:rsidRPr="009E2363">
              <w:rPr>
                <w:rFonts w:ascii="CordiaUPC" w:hAnsi="CordiaUPC" w:cs="CordiaUPC" w:hint="cs"/>
                <w:spacing w:val="-6"/>
                <w:sz w:val="24"/>
                <w:szCs w:val="24"/>
              </w:rPr>
              <w:t>Subordinated debentures</w:t>
            </w:r>
            <w:r w:rsidRPr="009E2363">
              <w:rPr>
                <w:rFonts w:ascii="CordiaUPC" w:hAnsi="CordiaUPC" w:cs="CordiaUPC" w:hint="cs"/>
                <w:spacing w:val="-6"/>
                <w:sz w:val="24"/>
                <w:szCs w:val="24"/>
                <w:vertAlign w:val="superscript"/>
                <w:cs/>
              </w:rPr>
              <w:t xml:space="preserve"> (</w:t>
            </w:r>
            <w:r w:rsidRPr="009E2363">
              <w:rPr>
                <w:rFonts w:ascii="CordiaUPC" w:hAnsi="CordiaUPC" w:cs="CordiaUPC" w:hint="cs"/>
                <w:spacing w:val="-6"/>
                <w:sz w:val="24"/>
                <w:szCs w:val="24"/>
                <w:vertAlign w:val="superscript"/>
              </w:rPr>
              <w:t>1</w:t>
            </w:r>
            <w:r w:rsidRPr="009E2363">
              <w:rPr>
                <w:rFonts w:ascii="CordiaUPC" w:hAnsi="CordiaUPC" w:cs="CordiaUPC" w:hint="cs"/>
                <w:spacing w:val="-6"/>
                <w:sz w:val="24"/>
                <w:szCs w:val="24"/>
                <w:vertAlign w:val="superscript"/>
                <w:cs/>
              </w:rPr>
              <w:t>)</w:t>
            </w:r>
          </w:p>
        </w:tc>
        <w:tc>
          <w:tcPr>
            <w:tcW w:w="380" w:type="pct"/>
            <w:tcBorders>
              <w:top w:val="nil"/>
              <w:left w:val="nil"/>
              <w:bottom w:val="nil"/>
              <w:right w:val="nil"/>
            </w:tcBorders>
          </w:tcPr>
          <w:p w14:paraId="11FCC4C9" w14:textId="77777777" w:rsidR="0004617A" w:rsidRPr="009E2363" w:rsidRDefault="0004617A" w:rsidP="0004617A">
            <w:pPr>
              <w:spacing w:line="240" w:lineRule="exact"/>
              <w:ind w:left="-120" w:right="-100"/>
              <w:jc w:val="center"/>
              <w:rPr>
                <w:rFonts w:ascii="CordiaUPC" w:hAnsi="CordiaUPC" w:cs="CordiaUPC"/>
                <w:sz w:val="24"/>
                <w:szCs w:val="24"/>
                <w:lang w:val="en-US"/>
              </w:rPr>
            </w:pPr>
            <w:r w:rsidRPr="009E2363">
              <w:rPr>
                <w:rFonts w:ascii="CordiaUPC" w:hAnsi="CordiaUPC" w:cs="CordiaUPC"/>
                <w:sz w:val="24"/>
                <w:szCs w:val="24"/>
                <w:lang w:val="en-US"/>
              </w:rPr>
              <w:t>USD</w:t>
            </w:r>
            <w:r w:rsidRPr="009E2363">
              <w:rPr>
                <w:rFonts w:ascii="CordiaUPC" w:hAnsi="CordiaUPC" w:cs="CordiaUPC" w:hint="cs"/>
                <w:sz w:val="24"/>
                <w:szCs w:val="24"/>
                <w:cs/>
                <w:lang w:val="en-US" w:bidi="th-TH"/>
              </w:rPr>
              <w:t xml:space="preserve"> </w:t>
            </w: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29160AC5" w14:textId="77777777" w:rsidR="0004617A" w:rsidRPr="009E2363" w:rsidRDefault="0004617A" w:rsidP="0004617A">
            <w:pPr>
              <w:spacing w:line="240" w:lineRule="exact"/>
              <w:ind w:left="-120" w:right="-100"/>
              <w:jc w:val="center"/>
              <w:rPr>
                <w:rFonts w:ascii="CordiaUPC" w:hAnsi="CordiaUPC" w:cs="CordiaUPC"/>
                <w:sz w:val="24"/>
                <w:szCs w:val="24"/>
                <w:lang w:val="en-US"/>
              </w:rPr>
            </w:pPr>
            <w:r w:rsidRPr="009E2363">
              <w:rPr>
                <w:rFonts w:ascii="CordiaUPC" w:hAnsi="CordiaUPC" w:cs="CordiaUPC" w:hint="cs"/>
                <w:sz w:val="24"/>
                <w:szCs w:val="24"/>
              </w:rPr>
              <w:t>4.90</w:t>
            </w:r>
          </w:p>
        </w:tc>
        <w:tc>
          <w:tcPr>
            <w:tcW w:w="503" w:type="pct"/>
            <w:tcBorders>
              <w:top w:val="nil"/>
              <w:left w:val="nil"/>
              <w:bottom w:val="nil"/>
              <w:right w:val="nil"/>
            </w:tcBorders>
          </w:tcPr>
          <w:p w14:paraId="4DA7E070" w14:textId="77777777" w:rsidR="0004617A" w:rsidRPr="009E2363" w:rsidRDefault="0004617A" w:rsidP="0004617A">
            <w:pPr>
              <w:spacing w:line="240" w:lineRule="exact"/>
              <w:ind w:left="-109" w:right="-93"/>
              <w:jc w:val="center"/>
              <w:rPr>
                <w:rFonts w:ascii="CordiaUPC" w:hAnsi="CordiaUPC" w:cs="CordiaUPC"/>
                <w:spacing w:val="-6"/>
                <w:sz w:val="24"/>
                <w:szCs w:val="24"/>
                <w:lang w:val="en-US"/>
              </w:rPr>
            </w:pPr>
            <w:r w:rsidRPr="009E2363">
              <w:rPr>
                <w:rFonts w:ascii="CordiaUPC" w:hAnsi="CordiaUPC" w:cs="CordiaUPC" w:hint="cs"/>
                <w:spacing w:val="-6"/>
                <w:sz w:val="24"/>
                <w:szCs w:val="24"/>
              </w:rPr>
              <w:t>2024</w:t>
            </w:r>
            <w:r w:rsidRPr="009E2363">
              <w:rPr>
                <w:rFonts w:ascii="CordiaUPC" w:hAnsi="CordiaUPC" w:cs="CordiaUPC" w:hint="cs"/>
                <w:spacing w:val="-6"/>
                <w:sz w:val="24"/>
                <w:szCs w:val="24"/>
                <w:cs/>
                <w:lang w:bidi="th-TH"/>
              </w:rPr>
              <w:t xml:space="preserve"> </w:t>
            </w:r>
            <w:r w:rsidRPr="009E2363">
              <w:rPr>
                <w:rFonts w:ascii="CordiaUPC" w:hAnsi="CordiaUPC" w:cs="CordiaUPC" w:hint="cs"/>
                <w:sz w:val="24"/>
                <w:szCs w:val="24"/>
                <w:vertAlign w:val="superscript"/>
              </w:rPr>
              <w:t>(2)</w:t>
            </w:r>
          </w:p>
        </w:tc>
        <w:tc>
          <w:tcPr>
            <w:tcW w:w="385" w:type="pct"/>
            <w:tcBorders>
              <w:top w:val="nil"/>
              <w:left w:val="nil"/>
              <w:bottom w:val="nil"/>
              <w:right w:val="nil"/>
            </w:tcBorders>
          </w:tcPr>
          <w:p w14:paraId="3C59FD5B" w14:textId="2FA43CC2" w:rsidR="0004617A" w:rsidRPr="009E2363" w:rsidRDefault="0004617A" w:rsidP="0004617A">
            <w:pPr>
              <w:tabs>
                <w:tab w:val="decimal" w:pos="488"/>
              </w:tabs>
              <w:spacing w:line="240" w:lineRule="exact"/>
              <w:ind w:left="-110" w:right="-86"/>
              <w:rPr>
                <w:rFonts w:ascii="CordiaUPC" w:hAnsi="CordiaUPC" w:cs="CordiaUPC"/>
                <w:sz w:val="24"/>
                <w:szCs w:val="24"/>
                <w:lang w:val="en-US"/>
              </w:rPr>
            </w:pPr>
            <w:r w:rsidRPr="00064867">
              <w:rPr>
                <w:rFonts w:ascii="CordiaUPC" w:hAnsi="CordiaUPC" w:cs="CordiaUPC"/>
                <w:sz w:val="24"/>
                <w:szCs w:val="24"/>
              </w:rPr>
              <w:t>-</w:t>
            </w:r>
          </w:p>
        </w:tc>
        <w:tc>
          <w:tcPr>
            <w:tcW w:w="387" w:type="pct"/>
            <w:tcBorders>
              <w:top w:val="nil"/>
              <w:left w:val="nil"/>
              <w:bottom w:val="nil"/>
              <w:right w:val="nil"/>
            </w:tcBorders>
          </w:tcPr>
          <w:p w14:paraId="63596FA3" w14:textId="4ABBBB9D" w:rsidR="0004617A" w:rsidRPr="009E2363" w:rsidRDefault="0004617A" w:rsidP="0004617A">
            <w:pPr>
              <w:tabs>
                <w:tab w:val="decimal" w:pos="458"/>
              </w:tabs>
              <w:spacing w:line="240" w:lineRule="exact"/>
              <w:ind w:left="-108" w:right="-114"/>
              <w:jc w:val="center"/>
              <w:rPr>
                <w:rFonts w:ascii="CordiaUPC" w:hAnsi="CordiaUPC" w:cs="CordiaUPC"/>
                <w:sz w:val="24"/>
                <w:szCs w:val="24"/>
                <w:lang w:val="en-US"/>
              </w:rPr>
            </w:pPr>
            <w:r w:rsidRPr="00064867">
              <w:rPr>
                <w:rFonts w:ascii="CordiaUPC" w:hAnsi="CordiaUPC" w:cs="CordiaUPC"/>
                <w:sz w:val="24"/>
                <w:szCs w:val="24"/>
              </w:rPr>
              <w:t>6,</w:t>
            </w:r>
            <w:r>
              <w:rPr>
                <w:rFonts w:ascii="CordiaUPC" w:hAnsi="CordiaUPC" w:cs="CordiaUPC"/>
                <w:sz w:val="24"/>
                <w:szCs w:val="24"/>
              </w:rPr>
              <w:t>829</w:t>
            </w:r>
          </w:p>
        </w:tc>
        <w:tc>
          <w:tcPr>
            <w:tcW w:w="383" w:type="pct"/>
            <w:tcBorders>
              <w:top w:val="nil"/>
              <w:left w:val="nil"/>
              <w:bottom w:val="nil"/>
              <w:right w:val="nil"/>
            </w:tcBorders>
          </w:tcPr>
          <w:p w14:paraId="791CA969" w14:textId="1F194769" w:rsidR="0004617A" w:rsidRPr="009E2363" w:rsidRDefault="0004617A" w:rsidP="002C4571">
            <w:pPr>
              <w:tabs>
                <w:tab w:val="decimal" w:pos="500"/>
              </w:tabs>
              <w:spacing w:line="240" w:lineRule="exact"/>
              <w:ind w:left="-119" w:right="-152"/>
              <w:rPr>
                <w:rFonts w:ascii="CordiaUPC" w:hAnsi="CordiaUPC" w:cs="CordiaUPC"/>
                <w:sz w:val="24"/>
                <w:szCs w:val="24"/>
                <w:rtl/>
                <w:cs/>
                <w:lang w:val="en-US"/>
              </w:rPr>
            </w:pPr>
            <w:r w:rsidRPr="00064867">
              <w:rPr>
                <w:rFonts w:ascii="CordiaUPC" w:hAnsi="CordiaUPC" w:cs="CordiaUPC"/>
                <w:sz w:val="24"/>
                <w:szCs w:val="24"/>
              </w:rPr>
              <w:t>6,</w:t>
            </w:r>
            <w:r>
              <w:rPr>
                <w:rFonts w:ascii="CordiaUPC" w:hAnsi="CordiaUPC" w:cs="CordiaUPC"/>
                <w:sz w:val="24"/>
                <w:szCs w:val="24"/>
              </w:rPr>
              <w:t>829</w:t>
            </w:r>
          </w:p>
        </w:tc>
        <w:tc>
          <w:tcPr>
            <w:tcW w:w="415" w:type="pct"/>
            <w:gridSpan w:val="2"/>
            <w:tcBorders>
              <w:top w:val="nil"/>
              <w:left w:val="nil"/>
              <w:bottom w:val="nil"/>
              <w:right w:val="nil"/>
            </w:tcBorders>
          </w:tcPr>
          <w:p w14:paraId="5B9C223F" w14:textId="4DF09378" w:rsidR="0004617A" w:rsidRPr="009E2363" w:rsidRDefault="0004617A" w:rsidP="0004617A">
            <w:pPr>
              <w:tabs>
                <w:tab w:val="decimal" w:pos="575"/>
              </w:tabs>
              <w:spacing w:line="240" w:lineRule="exact"/>
              <w:ind w:left="-110" w:right="-86"/>
              <w:rPr>
                <w:rFonts w:ascii="CordiaUPC" w:hAnsi="CordiaUPC" w:cs="CordiaUPC"/>
                <w:sz w:val="24"/>
                <w:szCs w:val="24"/>
              </w:rPr>
            </w:pPr>
            <w:r w:rsidRPr="009E2363">
              <w:rPr>
                <w:rFonts w:ascii="CordiaUPC" w:hAnsi="CordiaUPC" w:cs="CordiaUPC"/>
                <w:sz w:val="24"/>
                <w:szCs w:val="24"/>
              </w:rPr>
              <w:t>-</w:t>
            </w:r>
          </w:p>
        </w:tc>
        <w:tc>
          <w:tcPr>
            <w:tcW w:w="387" w:type="pct"/>
            <w:tcBorders>
              <w:top w:val="nil"/>
              <w:left w:val="nil"/>
              <w:bottom w:val="nil"/>
              <w:right w:val="nil"/>
            </w:tcBorders>
          </w:tcPr>
          <w:p w14:paraId="0FDAA388" w14:textId="051137B9" w:rsidR="0004617A" w:rsidRPr="009E2363" w:rsidRDefault="0004617A" w:rsidP="0004617A">
            <w:pPr>
              <w:tabs>
                <w:tab w:val="decimal" w:pos="458"/>
              </w:tabs>
              <w:spacing w:line="240" w:lineRule="exact"/>
              <w:ind w:left="-108" w:right="-86"/>
              <w:jc w:val="center"/>
              <w:rPr>
                <w:rFonts w:ascii="CordiaUPC" w:hAnsi="CordiaUPC" w:cs="CordiaUPC"/>
                <w:sz w:val="24"/>
                <w:szCs w:val="24"/>
                <w:cs/>
                <w:lang w:bidi="th-TH"/>
              </w:rPr>
            </w:pPr>
            <w:r w:rsidRPr="009E2363">
              <w:rPr>
                <w:rFonts w:ascii="CordiaUPC" w:hAnsi="CordiaUPC" w:cs="CordiaUPC"/>
                <w:sz w:val="24"/>
                <w:szCs w:val="24"/>
              </w:rPr>
              <w:t>6,409</w:t>
            </w:r>
          </w:p>
        </w:tc>
        <w:tc>
          <w:tcPr>
            <w:tcW w:w="374" w:type="pct"/>
            <w:tcBorders>
              <w:top w:val="nil"/>
              <w:left w:val="nil"/>
              <w:bottom w:val="nil"/>
              <w:right w:val="nil"/>
            </w:tcBorders>
          </w:tcPr>
          <w:p w14:paraId="51C04750" w14:textId="32A42EBF" w:rsidR="0004617A" w:rsidRPr="009E2363" w:rsidRDefault="0004617A" w:rsidP="002C4571">
            <w:pPr>
              <w:tabs>
                <w:tab w:val="decimal" w:pos="488"/>
              </w:tabs>
              <w:spacing w:line="240" w:lineRule="exact"/>
              <w:ind w:left="-119" w:right="-152"/>
              <w:rPr>
                <w:rFonts w:ascii="CordiaUPC" w:hAnsi="CordiaUPC" w:cs="CordiaUPC"/>
                <w:sz w:val="24"/>
                <w:szCs w:val="24"/>
              </w:rPr>
            </w:pPr>
            <w:r w:rsidRPr="009E2363">
              <w:rPr>
                <w:rFonts w:ascii="CordiaUPC" w:hAnsi="CordiaUPC" w:cs="CordiaUPC"/>
                <w:sz w:val="24"/>
                <w:szCs w:val="24"/>
              </w:rPr>
              <w:t>6,409</w:t>
            </w:r>
          </w:p>
        </w:tc>
      </w:tr>
      <w:tr w:rsidR="002C4571" w:rsidRPr="009E2363" w14:paraId="722EC925" w14:textId="77777777" w:rsidTr="002C4571">
        <w:trPr>
          <w:trHeight w:val="272"/>
        </w:trPr>
        <w:tc>
          <w:tcPr>
            <w:tcW w:w="1047" w:type="pct"/>
            <w:tcBorders>
              <w:top w:val="nil"/>
              <w:left w:val="nil"/>
              <w:bottom w:val="nil"/>
              <w:right w:val="nil"/>
            </w:tcBorders>
          </w:tcPr>
          <w:p w14:paraId="3EACBFFD" w14:textId="77777777" w:rsidR="0004617A" w:rsidRPr="009E2363" w:rsidRDefault="0004617A" w:rsidP="0004617A">
            <w:pPr>
              <w:spacing w:line="240" w:lineRule="exact"/>
              <w:ind w:left="-9" w:right="-106" w:firstLine="18"/>
              <w:rPr>
                <w:rFonts w:ascii="CordiaUPC" w:hAnsi="CordiaUPC" w:cs="CordiaUPC"/>
                <w:sz w:val="24"/>
                <w:szCs w:val="24"/>
              </w:rPr>
            </w:pPr>
            <w:r w:rsidRPr="009E2363">
              <w:rPr>
                <w:rFonts w:ascii="CordiaUPC" w:hAnsi="CordiaUPC" w:cs="CordiaUPC" w:hint="cs"/>
                <w:sz w:val="24"/>
                <w:szCs w:val="24"/>
              </w:rPr>
              <w:t>Senior debentures</w:t>
            </w:r>
          </w:p>
        </w:tc>
        <w:tc>
          <w:tcPr>
            <w:tcW w:w="380" w:type="pct"/>
            <w:tcBorders>
              <w:top w:val="nil"/>
              <w:left w:val="nil"/>
              <w:bottom w:val="nil"/>
              <w:right w:val="nil"/>
            </w:tcBorders>
          </w:tcPr>
          <w:p w14:paraId="044E2AA6" w14:textId="77777777" w:rsidR="0004617A" w:rsidRPr="009E2363" w:rsidRDefault="0004617A" w:rsidP="0004617A">
            <w:pPr>
              <w:spacing w:line="240" w:lineRule="exact"/>
              <w:ind w:left="-120" w:right="-100"/>
              <w:jc w:val="center"/>
              <w:rPr>
                <w:rFonts w:ascii="CordiaUPC" w:hAnsi="CordiaUPC" w:cs="CordiaUPC"/>
                <w:sz w:val="24"/>
                <w:szCs w:val="24"/>
                <w:cs/>
                <w:lang w:val="en-US"/>
              </w:rPr>
            </w:pPr>
            <w:r w:rsidRPr="009E2363">
              <w:rPr>
                <w:rFonts w:ascii="CordiaUPC" w:hAnsi="CordiaUPC" w:cs="CordiaUPC"/>
                <w:sz w:val="24"/>
                <w:szCs w:val="24"/>
                <w:lang w:val="en-US"/>
              </w:rPr>
              <w:t>THB</w:t>
            </w:r>
          </w:p>
        </w:tc>
        <w:tc>
          <w:tcPr>
            <w:tcW w:w="738" w:type="pct"/>
            <w:tcBorders>
              <w:top w:val="nil"/>
              <w:left w:val="nil"/>
              <w:bottom w:val="nil"/>
              <w:right w:val="nil"/>
            </w:tcBorders>
          </w:tcPr>
          <w:p w14:paraId="45C6DEB2" w14:textId="66F05E1E" w:rsidR="0004617A" w:rsidRPr="009E2363" w:rsidRDefault="0004617A" w:rsidP="0004617A">
            <w:pPr>
              <w:spacing w:line="240" w:lineRule="exact"/>
              <w:ind w:left="-120" w:right="-100"/>
              <w:jc w:val="center"/>
              <w:rPr>
                <w:rFonts w:ascii="CordiaUPC" w:hAnsi="CordiaUPC" w:cs="CordiaUPC"/>
                <w:sz w:val="24"/>
                <w:szCs w:val="24"/>
                <w:lang w:val="en-US" w:bidi="th-TH"/>
              </w:rPr>
            </w:pPr>
            <w:r w:rsidRPr="009E2363">
              <w:rPr>
                <w:rFonts w:ascii="CordiaUPC" w:hAnsi="CordiaUPC" w:cs="CordiaUPC" w:hint="cs"/>
                <w:sz w:val="24"/>
                <w:szCs w:val="24"/>
                <w:cs/>
              </w:rPr>
              <w:t>2</w:t>
            </w:r>
            <w:r w:rsidRPr="009E2363">
              <w:rPr>
                <w:rFonts w:ascii="CordiaUPC" w:hAnsi="CordiaUPC" w:cs="CordiaUPC"/>
                <w:sz w:val="24"/>
                <w:szCs w:val="24"/>
                <w:cs/>
              </w:rPr>
              <w:t>.</w:t>
            </w:r>
            <w:r w:rsidRPr="009E2363">
              <w:rPr>
                <w:rFonts w:ascii="CordiaUPC" w:hAnsi="CordiaUPC" w:cs="CordiaUPC" w:hint="cs"/>
                <w:sz w:val="24"/>
                <w:szCs w:val="24"/>
                <w:cs/>
              </w:rPr>
              <w:t xml:space="preserve">50 - </w:t>
            </w:r>
            <w:r w:rsidRPr="009E2363">
              <w:rPr>
                <w:rFonts w:ascii="CordiaUPC" w:hAnsi="CordiaUPC" w:cs="CordiaUPC"/>
                <w:sz w:val="24"/>
                <w:szCs w:val="24"/>
                <w:cs/>
              </w:rPr>
              <w:t>2.</w:t>
            </w:r>
            <w:r w:rsidRPr="009E2363">
              <w:rPr>
                <w:rFonts w:ascii="CordiaUPC" w:hAnsi="CordiaUPC" w:cs="CordiaUPC" w:hint="cs"/>
                <w:sz w:val="24"/>
                <w:szCs w:val="24"/>
                <w:cs/>
              </w:rPr>
              <w:t>8</w:t>
            </w:r>
            <w:r w:rsidRPr="009E2363">
              <w:rPr>
                <w:rFonts w:ascii="CordiaUPC" w:hAnsi="CordiaUPC" w:cs="CordiaUPC"/>
                <w:sz w:val="24"/>
                <w:szCs w:val="24"/>
                <w:cs/>
              </w:rPr>
              <w:t>0</w:t>
            </w:r>
          </w:p>
        </w:tc>
        <w:tc>
          <w:tcPr>
            <w:tcW w:w="503" w:type="pct"/>
            <w:tcBorders>
              <w:top w:val="nil"/>
              <w:left w:val="nil"/>
              <w:bottom w:val="nil"/>
              <w:right w:val="nil"/>
            </w:tcBorders>
          </w:tcPr>
          <w:p w14:paraId="795A3BEF" w14:textId="6B1FB9B8" w:rsidR="0004617A" w:rsidRPr="009E2363" w:rsidRDefault="0004617A" w:rsidP="0004617A">
            <w:pPr>
              <w:spacing w:line="240" w:lineRule="exact"/>
              <w:ind w:left="-108" w:right="-93"/>
              <w:jc w:val="center"/>
              <w:rPr>
                <w:rFonts w:ascii="CordiaUPC" w:hAnsi="CordiaUPC" w:cs="CordiaUPC"/>
                <w:sz w:val="24"/>
                <w:szCs w:val="24"/>
                <w:lang w:val="en-US"/>
              </w:rPr>
            </w:pPr>
            <w:r w:rsidRPr="009E2363">
              <w:rPr>
                <w:rFonts w:ascii="CordiaUPC" w:hAnsi="CordiaUPC" w:cs="CordiaUPC"/>
                <w:sz w:val="24"/>
                <w:szCs w:val="24"/>
              </w:rPr>
              <w:t>2024</w:t>
            </w:r>
          </w:p>
        </w:tc>
        <w:tc>
          <w:tcPr>
            <w:tcW w:w="385" w:type="pct"/>
            <w:tcBorders>
              <w:top w:val="nil"/>
              <w:left w:val="nil"/>
              <w:bottom w:val="nil"/>
              <w:right w:val="nil"/>
            </w:tcBorders>
          </w:tcPr>
          <w:p w14:paraId="15BA47E6" w14:textId="27D544AA" w:rsidR="0004617A" w:rsidRPr="009E2363" w:rsidRDefault="0004617A" w:rsidP="0004617A">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6,397</w:t>
            </w:r>
          </w:p>
        </w:tc>
        <w:tc>
          <w:tcPr>
            <w:tcW w:w="387" w:type="pct"/>
            <w:tcBorders>
              <w:top w:val="nil"/>
              <w:left w:val="nil"/>
              <w:bottom w:val="nil"/>
              <w:right w:val="nil"/>
            </w:tcBorders>
          </w:tcPr>
          <w:p w14:paraId="2664F0A3" w14:textId="3BB7E61B" w:rsidR="0004617A" w:rsidRPr="009E2363" w:rsidRDefault="0004617A" w:rsidP="0004617A">
            <w:pPr>
              <w:tabs>
                <w:tab w:val="decimal" w:pos="450"/>
              </w:tabs>
              <w:spacing w:line="240" w:lineRule="exact"/>
              <w:ind w:left="-108" w:right="-114"/>
              <w:jc w:val="center"/>
              <w:rPr>
                <w:rFonts w:ascii="CordiaUPC" w:hAnsi="CordiaUPC" w:cs="CordiaUPC"/>
                <w:sz w:val="24"/>
                <w:szCs w:val="24"/>
              </w:rPr>
            </w:pPr>
            <w:r>
              <w:rPr>
                <w:rFonts w:ascii="CordiaUPC" w:hAnsi="CordiaUPC" w:cs="CordiaUPC"/>
                <w:sz w:val="24"/>
                <w:szCs w:val="24"/>
              </w:rPr>
              <w:t>-</w:t>
            </w:r>
          </w:p>
        </w:tc>
        <w:tc>
          <w:tcPr>
            <w:tcW w:w="383" w:type="pct"/>
            <w:tcBorders>
              <w:top w:val="nil"/>
              <w:left w:val="nil"/>
              <w:bottom w:val="nil"/>
              <w:right w:val="nil"/>
            </w:tcBorders>
          </w:tcPr>
          <w:p w14:paraId="09706BE5" w14:textId="19036411" w:rsidR="0004617A" w:rsidRPr="009E2363" w:rsidRDefault="0004617A" w:rsidP="002C4571">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6,397</w:t>
            </w:r>
          </w:p>
        </w:tc>
        <w:tc>
          <w:tcPr>
            <w:tcW w:w="415" w:type="pct"/>
            <w:gridSpan w:val="2"/>
            <w:tcBorders>
              <w:top w:val="nil"/>
              <w:left w:val="nil"/>
              <w:bottom w:val="nil"/>
              <w:right w:val="nil"/>
            </w:tcBorders>
          </w:tcPr>
          <w:p w14:paraId="38E7D907" w14:textId="6A963147" w:rsidR="0004617A" w:rsidRPr="009E2363" w:rsidRDefault="0004617A" w:rsidP="0004617A">
            <w:pPr>
              <w:tabs>
                <w:tab w:val="decimal" w:pos="575"/>
              </w:tabs>
              <w:spacing w:line="240" w:lineRule="exact"/>
              <w:ind w:left="-110" w:right="-86"/>
              <w:rPr>
                <w:rFonts w:ascii="CordiaUPC" w:hAnsi="CordiaUPC" w:cs="CordiaUPC"/>
                <w:sz w:val="24"/>
                <w:szCs w:val="24"/>
                <w:lang w:val="en-US"/>
              </w:rPr>
            </w:pPr>
            <w:r w:rsidRPr="009E2363">
              <w:rPr>
                <w:rFonts w:ascii="CordiaUPC" w:hAnsi="CordiaUPC" w:cs="CordiaUPC"/>
                <w:sz w:val="24"/>
                <w:szCs w:val="24"/>
              </w:rPr>
              <w:t>6,898</w:t>
            </w:r>
          </w:p>
        </w:tc>
        <w:tc>
          <w:tcPr>
            <w:tcW w:w="387" w:type="pct"/>
            <w:tcBorders>
              <w:top w:val="nil"/>
              <w:left w:val="nil"/>
              <w:bottom w:val="nil"/>
              <w:right w:val="nil"/>
            </w:tcBorders>
          </w:tcPr>
          <w:p w14:paraId="317DBB29" w14:textId="144BACE0" w:rsidR="0004617A" w:rsidRPr="009E2363" w:rsidRDefault="0004617A" w:rsidP="0004617A">
            <w:pPr>
              <w:tabs>
                <w:tab w:val="decimal" w:pos="433"/>
              </w:tabs>
              <w:spacing w:line="240" w:lineRule="exact"/>
              <w:ind w:left="-108" w:right="-86"/>
              <w:jc w:val="center"/>
              <w:rPr>
                <w:rFonts w:ascii="CordiaUPC" w:hAnsi="CordiaUPC" w:cs="CordiaUPC"/>
                <w:sz w:val="24"/>
                <w:szCs w:val="24"/>
                <w:lang w:val="en-US"/>
              </w:rPr>
            </w:pPr>
            <w:r w:rsidRPr="009E2363">
              <w:rPr>
                <w:rFonts w:ascii="CordiaUPC" w:hAnsi="CordiaUPC" w:cs="CordiaUPC" w:hint="cs"/>
                <w:sz w:val="24"/>
                <w:szCs w:val="24"/>
                <w:cs/>
              </w:rPr>
              <w:t>-</w:t>
            </w:r>
          </w:p>
        </w:tc>
        <w:tc>
          <w:tcPr>
            <w:tcW w:w="374" w:type="pct"/>
            <w:tcBorders>
              <w:top w:val="nil"/>
              <w:left w:val="nil"/>
              <w:bottom w:val="nil"/>
              <w:right w:val="nil"/>
            </w:tcBorders>
          </w:tcPr>
          <w:p w14:paraId="3F81D0A9" w14:textId="7ADED856" w:rsidR="0004617A" w:rsidRPr="009E2363" w:rsidRDefault="0004617A" w:rsidP="002C4571">
            <w:pPr>
              <w:tabs>
                <w:tab w:val="decimal" w:pos="488"/>
              </w:tabs>
              <w:spacing w:line="240" w:lineRule="exact"/>
              <w:ind w:left="-119" w:right="-152"/>
              <w:rPr>
                <w:rFonts w:ascii="CordiaUPC" w:hAnsi="CordiaUPC" w:cs="CordiaUPC"/>
                <w:sz w:val="24"/>
                <w:szCs w:val="24"/>
                <w:lang w:val="en-US"/>
              </w:rPr>
            </w:pPr>
            <w:r w:rsidRPr="009E2363">
              <w:rPr>
                <w:rFonts w:ascii="CordiaUPC" w:hAnsi="CordiaUPC" w:cs="CordiaUPC"/>
                <w:sz w:val="24"/>
                <w:szCs w:val="24"/>
              </w:rPr>
              <w:t>6,898</w:t>
            </w:r>
          </w:p>
        </w:tc>
      </w:tr>
      <w:tr w:rsidR="002C4571" w:rsidRPr="009E2363" w14:paraId="59A4EEF1" w14:textId="77777777" w:rsidTr="002C4571">
        <w:tc>
          <w:tcPr>
            <w:tcW w:w="1047" w:type="pct"/>
            <w:tcBorders>
              <w:top w:val="nil"/>
              <w:left w:val="nil"/>
              <w:bottom w:val="nil"/>
              <w:right w:val="nil"/>
            </w:tcBorders>
          </w:tcPr>
          <w:p w14:paraId="07E783E9" w14:textId="77777777" w:rsidR="0004617A" w:rsidRPr="009E2363" w:rsidRDefault="0004617A" w:rsidP="0004617A">
            <w:pPr>
              <w:spacing w:line="240" w:lineRule="exact"/>
              <w:ind w:left="-9" w:right="-106" w:firstLine="18"/>
              <w:rPr>
                <w:rFonts w:ascii="CordiaUPC" w:hAnsi="CordiaUPC" w:cs="CordiaUPC"/>
                <w:sz w:val="24"/>
                <w:szCs w:val="24"/>
                <w:lang w:val="en-US"/>
              </w:rPr>
            </w:pPr>
            <w:r w:rsidRPr="009E2363">
              <w:rPr>
                <w:rFonts w:ascii="CordiaUPC" w:hAnsi="CordiaUPC" w:cs="CordiaUPC" w:hint="cs"/>
                <w:sz w:val="24"/>
                <w:szCs w:val="24"/>
              </w:rPr>
              <w:t>Senior debentures</w:t>
            </w:r>
          </w:p>
        </w:tc>
        <w:tc>
          <w:tcPr>
            <w:tcW w:w="380" w:type="pct"/>
            <w:tcBorders>
              <w:top w:val="nil"/>
              <w:left w:val="nil"/>
              <w:bottom w:val="nil"/>
              <w:right w:val="nil"/>
            </w:tcBorders>
          </w:tcPr>
          <w:p w14:paraId="57BC31AC" w14:textId="77777777" w:rsidR="0004617A" w:rsidRPr="009E2363" w:rsidRDefault="0004617A" w:rsidP="0004617A">
            <w:pPr>
              <w:spacing w:line="240" w:lineRule="exact"/>
              <w:ind w:left="-120" w:right="-100"/>
              <w:jc w:val="center"/>
              <w:rPr>
                <w:rFonts w:ascii="CordiaUPC" w:hAnsi="CordiaUPC" w:cs="CordiaUPC"/>
                <w:sz w:val="24"/>
                <w:szCs w:val="24"/>
                <w:lang w:val="en-US"/>
              </w:rPr>
            </w:pPr>
            <w:r w:rsidRPr="009E2363">
              <w:rPr>
                <w:rFonts w:ascii="CordiaUPC" w:hAnsi="CordiaUPC" w:cs="CordiaUPC"/>
                <w:sz w:val="24"/>
                <w:szCs w:val="24"/>
                <w:lang w:val="en-US"/>
              </w:rPr>
              <w:t>USD</w:t>
            </w:r>
            <w:r w:rsidRPr="009E2363">
              <w:rPr>
                <w:rFonts w:ascii="CordiaUPC" w:hAnsi="CordiaUPC" w:cs="CordiaUPC" w:hint="cs"/>
                <w:sz w:val="24"/>
                <w:szCs w:val="24"/>
                <w:cs/>
                <w:lang w:val="en-US" w:bidi="th-TH"/>
              </w:rPr>
              <w:t xml:space="preserve"> </w:t>
            </w: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69CA7DE1" w14:textId="67879FEE" w:rsidR="0004617A" w:rsidRPr="009E2363" w:rsidRDefault="0004617A" w:rsidP="0004617A">
            <w:pPr>
              <w:spacing w:line="240" w:lineRule="exact"/>
              <w:ind w:left="-120" w:right="-100"/>
              <w:jc w:val="center"/>
              <w:rPr>
                <w:rFonts w:ascii="CordiaUPC" w:hAnsi="CordiaUPC" w:cs="CordiaUPC"/>
                <w:sz w:val="24"/>
                <w:szCs w:val="24"/>
                <w:cs/>
              </w:rPr>
            </w:pPr>
            <w:r w:rsidRPr="009E2363">
              <w:rPr>
                <w:rFonts w:ascii="CordiaUPC" w:hAnsi="CordiaUPC" w:cs="CordiaUPC"/>
                <w:sz w:val="24"/>
                <w:szCs w:val="24"/>
              </w:rPr>
              <w:t>6mSOFR+1.47826</w:t>
            </w:r>
            <w:r w:rsidRPr="009E2363">
              <w:rPr>
                <w:rFonts w:ascii="CordiaUPC" w:hAnsi="CordiaUPC" w:cs="CordiaUPC"/>
                <w:color w:val="0000FF"/>
                <w:sz w:val="24"/>
                <w:szCs w:val="24"/>
              </w:rPr>
              <w:t xml:space="preserve"> </w:t>
            </w:r>
            <w:r w:rsidRPr="009E2363">
              <w:rPr>
                <w:rFonts w:ascii="CordiaUPC" w:hAnsi="CordiaUPC" w:cs="CordiaUPC"/>
                <w:sz w:val="24"/>
                <w:szCs w:val="24"/>
                <w:lang w:val="en-US" w:bidi="th-TH"/>
              </w:rPr>
              <w:t>and</w:t>
            </w:r>
            <w:r w:rsidRPr="009E2363">
              <w:rPr>
                <w:rFonts w:ascii="CordiaUPC" w:hAnsi="CordiaUPC" w:cs="CordiaUPC"/>
                <w:sz w:val="24"/>
                <w:szCs w:val="24"/>
              </w:rPr>
              <w:t xml:space="preserve"> 6mSOFR+1.15</w:t>
            </w:r>
          </w:p>
        </w:tc>
        <w:tc>
          <w:tcPr>
            <w:tcW w:w="503" w:type="pct"/>
            <w:tcBorders>
              <w:top w:val="nil"/>
              <w:left w:val="nil"/>
              <w:bottom w:val="nil"/>
              <w:right w:val="nil"/>
            </w:tcBorders>
          </w:tcPr>
          <w:p w14:paraId="184C1E3F" w14:textId="77777777" w:rsidR="0004617A" w:rsidRPr="009E2363" w:rsidRDefault="0004617A" w:rsidP="0004617A">
            <w:pPr>
              <w:spacing w:line="240" w:lineRule="exact"/>
              <w:ind w:left="-108" w:right="-93"/>
              <w:jc w:val="center"/>
              <w:rPr>
                <w:rFonts w:ascii="CordiaUPC" w:hAnsi="CordiaUPC" w:cs="CordiaUPC"/>
                <w:spacing w:val="-6"/>
                <w:sz w:val="24"/>
                <w:szCs w:val="24"/>
                <w:lang w:val="en-US"/>
              </w:rPr>
            </w:pPr>
            <w:r w:rsidRPr="009E2363">
              <w:rPr>
                <w:rFonts w:ascii="CordiaUPC" w:hAnsi="CordiaUPC" w:cs="CordiaUPC" w:hint="cs"/>
                <w:spacing w:val="-6"/>
                <w:sz w:val="24"/>
                <w:szCs w:val="24"/>
              </w:rPr>
              <w:t>202</w:t>
            </w:r>
            <w:r w:rsidRPr="009E2363">
              <w:rPr>
                <w:rFonts w:ascii="CordiaUPC" w:hAnsi="CordiaUPC" w:cs="CordiaUPC" w:hint="cs"/>
                <w:spacing w:val="-6"/>
                <w:sz w:val="24"/>
                <w:szCs w:val="24"/>
                <w:cs/>
                <w:lang w:bidi="th-TH"/>
              </w:rPr>
              <w:t>5</w:t>
            </w:r>
            <w:r w:rsidRPr="009E2363">
              <w:rPr>
                <w:rFonts w:ascii="CordiaUPC" w:hAnsi="CordiaUPC" w:cs="CordiaUPC" w:hint="cs"/>
                <w:spacing w:val="-6"/>
                <w:sz w:val="24"/>
                <w:szCs w:val="24"/>
              </w:rPr>
              <w:t xml:space="preserve"> - 202</w:t>
            </w:r>
            <w:r w:rsidRPr="009E2363">
              <w:rPr>
                <w:rFonts w:ascii="CordiaUPC" w:hAnsi="CordiaUPC" w:cs="CordiaUPC"/>
                <w:spacing w:val="-6"/>
                <w:sz w:val="24"/>
                <w:szCs w:val="24"/>
              </w:rPr>
              <w:t>7</w:t>
            </w:r>
          </w:p>
        </w:tc>
        <w:tc>
          <w:tcPr>
            <w:tcW w:w="385" w:type="pct"/>
            <w:tcBorders>
              <w:top w:val="nil"/>
              <w:left w:val="nil"/>
              <w:bottom w:val="nil"/>
              <w:right w:val="nil"/>
            </w:tcBorders>
          </w:tcPr>
          <w:p w14:paraId="3B3113E1" w14:textId="322293E1" w:rsidR="0004617A" w:rsidRPr="009E2363" w:rsidRDefault="0004617A" w:rsidP="0004617A">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w:t>
            </w:r>
          </w:p>
        </w:tc>
        <w:tc>
          <w:tcPr>
            <w:tcW w:w="387" w:type="pct"/>
            <w:tcBorders>
              <w:top w:val="nil"/>
              <w:left w:val="nil"/>
              <w:bottom w:val="nil"/>
              <w:right w:val="nil"/>
            </w:tcBorders>
          </w:tcPr>
          <w:p w14:paraId="64D47308" w14:textId="738FDEF3" w:rsidR="0004617A" w:rsidRPr="009E2363" w:rsidRDefault="0004617A" w:rsidP="0004617A">
            <w:pPr>
              <w:tabs>
                <w:tab w:val="decimal" w:pos="458"/>
              </w:tabs>
              <w:spacing w:line="240" w:lineRule="exact"/>
              <w:ind w:left="-108" w:right="-114"/>
              <w:jc w:val="center"/>
              <w:rPr>
                <w:rFonts w:ascii="CordiaUPC" w:hAnsi="CordiaUPC" w:cs="CordiaUPC"/>
                <w:sz w:val="24"/>
                <w:szCs w:val="24"/>
              </w:rPr>
            </w:pPr>
            <w:r>
              <w:rPr>
                <w:rFonts w:ascii="CordiaUPC" w:hAnsi="CordiaUPC" w:cs="CordiaUPC"/>
                <w:sz w:val="24"/>
                <w:szCs w:val="24"/>
              </w:rPr>
              <w:t>10,940</w:t>
            </w:r>
          </w:p>
        </w:tc>
        <w:tc>
          <w:tcPr>
            <w:tcW w:w="383" w:type="pct"/>
            <w:tcBorders>
              <w:top w:val="nil"/>
              <w:left w:val="nil"/>
              <w:bottom w:val="nil"/>
              <w:right w:val="nil"/>
            </w:tcBorders>
          </w:tcPr>
          <w:p w14:paraId="454DE102" w14:textId="716903AA" w:rsidR="0004617A" w:rsidRPr="009E2363" w:rsidRDefault="0004617A" w:rsidP="002C4571">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10,940</w:t>
            </w:r>
          </w:p>
        </w:tc>
        <w:tc>
          <w:tcPr>
            <w:tcW w:w="415" w:type="pct"/>
            <w:gridSpan w:val="2"/>
            <w:tcBorders>
              <w:top w:val="nil"/>
              <w:left w:val="nil"/>
              <w:bottom w:val="nil"/>
              <w:right w:val="nil"/>
            </w:tcBorders>
          </w:tcPr>
          <w:p w14:paraId="57BDE12B" w14:textId="72F746F4" w:rsidR="0004617A" w:rsidRPr="009E2363" w:rsidRDefault="0004617A" w:rsidP="0004617A">
            <w:pPr>
              <w:tabs>
                <w:tab w:val="decimal" w:pos="575"/>
              </w:tabs>
              <w:spacing w:line="240" w:lineRule="exact"/>
              <w:ind w:left="-110" w:right="-86"/>
              <w:rPr>
                <w:rFonts w:ascii="CordiaUPC" w:hAnsi="CordiaUPC" w:cs="CordiaUPC"/>
                <w:sz w:val="24"/>
                <w:szCs w:val="24"/>
              </w:rPr>
            </w:pPr>
            <w:r w:rsidRPr="009E2363">
              <w:rPr>
                <w:rFonts w:ascii="CordiaUPC" w:hAnsi="CordiaUPC" w:cs="CordiaUPC" w:hint="cs"/>
                <w:sz w:val="24"/>
                <w:szCs w:val="24"/>
                <w:cs/>
              </w:rPr>
              <w:t>-</w:t>
            </w:r>
          </w:p>
        </w:tc>
        <w:tc>
          <w:tcPr>
            <w:tcW w:w="387" w:type="pct"/>
            <w:tcBorders>
              <w:top w:val="nil"/>
              <w:left w:val="nil"/>
              <w:bottom w:val="nil"/>
              <w:right w:val="nil"/>
            </w:tcBorders>
          </w:tcPr>
          <w:p w14:paraId="2A74077D" w14:textId="610CBCB3" w:rsidR="0004617A" w:rsidRPr="009E2363" w:rsidRDefault="0004617A" w:rsidP="0004617A">
            <w:pPr>
              <w:tabs>
                <w:tab w:val="decimal" w:pos="433"/>
              </w:tabs>
              <w:spacing w:line="240" w:lineRule="exact"/>
              <w:ind w:left="-108" w:right="-86"/>
              <w:jc w:val="center"/>
              <w:rPr>
                <w:rFonts w:ascii="CordiaUPC" w:hAnsi="CordiaUPC" w:cs="CordiaUPC"/>
                <w:sz w:val="24"/>
                <w:szCs w:val="24"/>
              </w:rPr>
            </w:pPr>
            <w:r w:rsidRPr="009E2363">
              <w:rPr>
                <w:rFonts w:ascii="CordiaUPC" w:hAnsi="CordiaUPC" w:cs="CordiaUPC"/>
                <w:sz w:val="24"/>
                <w:szCs w:val="24"/>
              </w:rPr>
              <w:t>10,267</w:t>
            </w:r>
          </w:p>
        </w:tc>
        <w:tc>
          <w:tcPr>
            <w:tcW w:w="374" w:type="pct"/>
            <w:tcBorders>
              <w:top w:val="nil"/>
              <w:left w:val="nil"/>
              <w:bottom w:val="nil"/>
              <w:right w:val="nil"/>
            </w:tcBorders>
          </w:tcPr>
          <w:p w14:paraId="40500A38" w14:textId="3B63BD61" w:rsidR="0004617A" w:rsidRPr="009E2363" w:rsidRDefault="0004617A" w:rsidP="002C4571">
            <w:pPr>
              <w:tabs>
                <w:tab w:val="decimal" w:pos="488"/>
              </w:tabs>
              <w:spacing w:line="240" w:lineRule="exact"/>
              <w:ind w:left="-119" w:right="-152"/>
              <w:rPr>
                <w:rFonts w:ascii="CordiaUPC" w:hAnsi="CordiaUPC" w:cs="CordiaUPC"/>
                <w:sz w:val="24"/>
                <w:szCs w:val="24"/>
              </w:rPr>
            </w:pPr>
            <w:r w:rsidRPr="009E2363">
              <w:rPr>
                <w:rFonts w:ascii="CordiaUPC" w:hAnsi="CordiaUPC" w:cs="CordiaUPC"/>
                <w:sz w:val="24"/>
                <w:szCs w:val="24"/>
              </w:rPr>
              <w:t>10,267</w:t>
            </w:r>
          </w:p>
        </w:tc>
      </w:tr>
      <w:tr w:rsidR="002C4571" w:rsidRPr="009E2363" w14:paraId="3761D908" w14:textId="77777777" w:rsidTr="002C4571">
        <w:tc>
          <w:tcPr>
            <w:tcW w:w="1047" w:type="pct"/>
            <w:tcBorders>
              <w:top w:val="nil"/>
              <w:left w:val="nil"/>
              <w:bottom w:val="nil"/>
              <w:right w:val="nil"/>
            </w:tcBorders>
          </w:tcPr>
          <w:p w14:paraId="276F8345" w14:textId="77777777" w:rsidR="0004617A" w:rsidRPr="009E2363" w:rsidRDefault="0004617A" w:rsidP="0004617A">
            <w:pPr>
              <w:spacing w:line="240" w:lineRule="exact"/>
              <w:ind w:left="-9" w:right="-106" w:firstLine="18"/>
              <w:rPr>
                <w:rFonts w:ascii="CordiaUPC" w:hAnsi="CordiaUPC" w:cs="CordiaUPC"/>
                <w:sz w:val="24"/>
                <w:szCs w:val="24"/>
                <w:lang w:val="en-US"/>
              </w:rPr>
            </w:pPr>
            <w:r w:rsidRPr="009E2363">
              <w:rPr>
                <w:rFonts w:ascii="CordiaUPC" w:hAnsi="CordiaUPC" w:cs="CordiaUPC" w:hint="cs"/>
                <w:sz w:val="24"/>
                <w:szCs w:val="24"/>
              </w:rPr>
              <w:t>Senior debentures</w:t>
            </w:r>
          </w:p>
        </w:tc>
        <w:tc>
          <w:tcPr>
            <w:tcW w:w="380" w:type="pct"/>
            <w:tcBorders>
              <w:top w:val="nil"/>
              <w:left w:val="nil"/>
              <w:bottom w:val="nil"/>
              <w:right w:val="nil"/>
            </w:tcBorders>
          </w:tcPr>
          <w:p w14:paraId="7C0BC13C" w14:textId="77777777" w:rsidR="0004617A" w:rsidRPr="009E2363" w:rsidRDefault="0004617A" w:rsidP="0004617A">
            <w:pPr>
              <w:spacing w:line="240" w:lineRule="exact"/>
              <w:ind w:left="-120" w:right="-100"/>
              <w:jc w:val="center"/>
              <w:rPr>
                <w:rFonts w:ascii="CordiaUPC" w:hAnsi="CordiaUPC" w:cs="CordiaUPC"/>
                <w:sz w:val="24"/>
                <w:szCs w:val="24"/>
                <w:lang w:val="en-US"/>
              </w:rPr>
            </w:pPr>
            <w:r w:rsidRPr="009E2363">
              <w:rPr>
                <w:rFonts w:ascii="CordiaUPC" w:hAnsi="CordiaUPC" w:cs="CordiaUPC"/>
                <w:sz w:val="24"/>
                <w:szCs w:val="24"/>
                <w:lang w:val="en-US"/>
              </w:rPr>
              <w:t>EUR</w:t>
            </w:r>
            <w:r w:rsidRPr="009E2363">
              <w:rPr>
                <w:rFonts w:ascii="CordiaUPC" w:hAnsi="CordiaUPC" w:cs="CordiaUPC" w:hint="cs"/>
                <w:sz w:val="24"/>
                <w:szCs w:val="24"/>
                <w:cs/>
                <w:lang w:val="en-US" w:bidi="th-TH"/>
              </w:rPr>
              <w:t xml:space="preserve"> </w:t>
            </w: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6A010C76"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sz w:val="24"/>
                <w:szCs w:val="24"/>
              </w:rPr>
              <w:t>0.85</w:t>
            </w:r>
          </w:p>
        </w:tc>
        <w:tc>
          <w:tcPr>
            <w:tcW w:w="503" w:type="pct"/>
            <w:tcBorders>
              <w:top w:val="nil"/>
              <w:left w:val="nil"/>
              <w:bottom w:val="nil"/>
              <w:right w:val="nil"/>
            </w:tcBorders>
            <w:vAlign w:val="bottom"/>
          </w:tcPr>
          <w:p w14:paraId="4547F9D6" w14:textId="77777777" w:rsidR="0004617A" w:rsidRPr="009E2363" w:rsidRDefault="0004617A" w:rsidP="0004617A">
            <w:pPr>
              <w:tabs>
                <w:tab w:val="decimal" w:pos="575"/>
              </w:tabs>
              <w:spacing w:line="240" w:lineRule="exact"/>
              <w:ind w:left="-110" w:right="-86"/>
              <w:rPr>
                <w:rFonts w:ascii="CordiaUPC" w:hAnsi="CordiaUPC" w:cs="CordiaUPC"/>
                <w:spacing w:val="-6"/>
                <w:sz w:val="24"/>
                <w:szCs w:val="24"/>
              </w:rPr>
            </w:pPr>
            <w:r w:rsidRPr="009E2363">
              <w:rPr>
                <w:rFonts w:ascii="CordiaUPC" w:hAnsi="CordiaUPC" w:cs="CordiaUPC" w:hint="cs"/>
                <w:spacing w:val="-6"/>
                <w:sz w:val="24"/>
                <w:szCs w:val="24"/>
                <w:cs/>
                <w:lang w:bidi="th-TH"/>
              </w:rPr>
              <w:t>2024</w:t>
            </w:r>
          </w:p>
        </w:tc>
        <w:tc>
          <w:tcPr>
            <w:tcW w:w="385" w:type="pct"/>
            <w:tcBorders>
              <w:top w:val="nil"/>
              <w:left w:val="nil"/>
              <w:bottom w:val="nil"/>
              <w:right w:val="nil"/>
            </w:tcBorders>
          </w:tcPr>
          <w:p w14:paraId="754860F4" w14:textId="64BE8678" w:rsidR="0004617A" w:rsidRPr="009E2363" w:rsidRDefault="0004617A" w:rsidP="0004617A">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w:t>
            </w:r>
          </w:p>
        </w:tc>
        <w:tc>
          <w:tcPr>
            <w:tcW w:w="387" w:type="pct"/>
            <w:tcBorders>
              <w:top w:val="nil"/>
              <w:left w:val="nil"/>
              <w:bottom w:val="nil"/>
              <w:right w:val="nil"/>
            </w:tcBorders>
          </w:tcPr>
          <w:p w14:paraId="74BC6527" w14:textId="7C399137" w:rsidR="0004617A" w:rsidRPr="009E2363" w:rsidRDefault="0004617A" w:rsidP="0004617A">
            <w:pPr>
              <w:tabs>
                <w:tab w:val="decimal" w:pos="458"/>
              </w:tabs>
              <w:spacing w:line="240" w:lineRule="exact"/>
              <w:ind w:left="-108" w:right="-114"/>
              <w:jc w:val="center"/>
              <w:rPr>
                <w:rFonts w:ascii="CordiaUPC" w:hAnsi="CordiaUPC" w:cs="CordiaUPC"/>
                <w:sz w:val="24"/>
                <w:szCs w:val="24"/>
              </w:rPr>
            </w:pPr>
            <w:r>
              <w:rPr>
                <w:rFonts w:ascii="CordiaUPC" w:hAnsi="CordiaUPC" w:cs="CordiaUPC"/>
                <w:sz w:val="24"/>
                <w:szCs w:val="24"/>
              </w:rPr>
              <w:t>6,090</w:t>
            </w:r>
          </w:p>
        </w:tc>
        <w:tc>
          <w:tcPr>
            <w:tcW w:w="383" w:type="pct"/>
            <w:tcBorders>
              <w:top w:val="nil"/>
              <w:left w:val="nil"/>
              <w:bottom w:val="nil"/>
              <w:right w:val="nil"/>
            </w:tcBorders>
          </w:tcPr>
          <w:p w14:paraId="7A817463" w14:textId="4784F333" w:rsidR="0004617A" w:rsidRPr="009E2363" w:rsidRDefault="0004617A" w:rsidP="002C4571">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6,090</w:t>
            </w:r>
          </w:p>
        </w:tc>
        <w:tc>
          <w:tcPr>
            <w:tcW w:w="415" w:type="pct"/>
            <w:gridSpan w:val="2"/>
            <w:tcBorders>
              <w:top w:val="nil"/>
              <w:left w:val="nil"/>
              <w:bottom w:val="nil"/>
              <w:right w:val="nil"/>
            </w:tcBorders>
          </w:tcPr>
          <w:p w14:paraId="535AF778" w14:textId="4B119280" w:rsidR="0004617A" w:rsidRPr="009E2363" w:rsidRDefault="0004617A" w:rsidP="0004617A">
            <w:pPr>
              <w:tabs>
                <w:tab w:val="decimal" w:pos="575"/>
              </w:tabs>
              <w:spacing w:line="240" w:lineRule="exact"/>
              <w:ind w:left="-110" w:right="-86"/>
              <w:rPr>
                <w:rFonts w:ascii="CordiaUPC" w:hAnsi="CordiaUPC" w:cs="CordiaUPC"/>
                <w:sz w:val="24"/>
                <w:szCs w:val="24"/>
              </w:rPr>
            </w:pPr>
            <w:r w:rsidRPr="009E2363">
              <w:rPr>
                <w:rFonts w:ascii="CordiaUPC" w:hAnsi="CordiaUPC" w:cs="CordiaUPC" w:hint="cs"/>
                <w:sz w:val="24"/>
                <w:szCs w:val="24"/>
                <w:cs/>
              </w:rPr>
              <w:t>-</w:t>
            </w:r>
          </w:p>
        </w:tc>
        <w:tc>
          <w:tcPr>
            <w:tcW w:w="387" w:type="pct"/>
            <w:tcBorders>
              <w:top w:val="nil"/>
              <w:left w:val="nil"/>
              <w:bottom w:val="nil"/>
              <w:right w:val="nil"/>
            </w:tcBorders>
          </w:tcPr>
          <w:p w14:paraId="63D49A06" w14:textId="0C437F25" w:rsidR="0004617A" w:rsidRPr="009E2363" w:rsidRDefault="0004617A" w:rsidP="0004617A">
            <w:pPr>
              <w:tabs>
                <w:tab w:val="decimal" w:pos="433"/>
              </w:tabs>
              <w:spacing w:line="240" w:lineRule="exact"/>
              <w:ind w:left="-108" w:right="-86"/>
              <w:jc w:val="center"/>
              <w:rPr>
                <w:rFonts w:ascii="CordiaUPC" w:hAnsi="CordiaUPC" w:cs="CordiaUPC"/>
                <w:sz w:val="24"/>
                <w:szCs w:val="24"/>
              </w:rPr>
            </w:pPr>
            <w:r w:rsidRPr="009E2363">
              <w:rPr>
                <w:rFonts w:ascii="CordiaUPC" w:hAnsi="CordiaUPC" w:cs="CordiaUPC"/>
                <w:sz w:val="24"/>
                <w:szCs w:val="24"/>
              </w:rPr>
              <w:t>5,895</w:t>
            </w:r>
          </w:p>
        </w:tc>
        <w:tc>
          <w:tcPr>
            <w:tcW w:w="374" w:type="pct"/>
            <w:tcBorders>
              <w:top w:val="nil"/>
              <w:left w:val="nil"/>
              <w:bottom w:val="nil"/>
              <w:right w:val="nil"/>
            </w:tcBorders>
          </w:tcPr>
          <w:p w14:paraId="6E25B371" w14:textId="5F83A67C" w:rsidR="0004617A" w:rsidRPr="009E2363" w:rsidRDefault="0004617A" w:rsidP="002C4571">
            <w:pPr>
              <w:tabs>
                <w:tab w:val="decimal" w:pos="488"/>
              </w:tabs>
              <w:spacing w:line="240" w:lineRule="exact"/>
              <w:ind w:left="-119" w:right="-152"/>
              <w:rPr>
                <w:rFonts w:ascii="CordiaUPC" w:hAnsi="CordiaUPC" w:cs="CordiaUPC"/>
                <w:sz w:val="24"/>
                <w:szCs w:val="24"/>
              </w:rPr>
            </w:pPr>
            <w:r w:rsidRPr="009E2363">
              <w:rPr>
                <w:rFonts w:ascii="CordiaUPC" w:hAnsi="CordiaUPC" w:cs="CordiaUPC"/>
                <w:sz w:val="24"/>
                <w:szCs w:val="24"/>
              </w:rPr>
              <w:t>5,895</w:t>
            </w:r>
          </w:p>
        </w:tc>
      </w:tr>
      <w:tr w:rsidR="002C4571" w:rsidRPr="009E2363" w14:paraId="3A81694E" w14:textId="77777777" w:rsidTr="002C4571">
        <w:tc>
          <w:tcPr>
            <w:tcW w:w="1047" w:type="pct"/>
            <w:tcBorders>
              <w:top w:val="nil"/>
              <w:left w:val="nil"/>
              <w:bottom w:val="nil"/>
              <w:right w:val="nil"/>
            </w:tcBorders>
          </w:tcPr>
          <w:p w14:paraId="3FCFDFCC" w14:textId="77777777" w:rsidR="0004617A" w:rsidRPr="009E2363" w:rsidRDefault="0004617A" w:rsidP="0004617A">
            <w:pPr>
              <w:spacing w:line="240" w:lineRule="exact"/>
              <w:ind w:left="-9" w:right="-106" w:firstLine="18"/>
              <w:rPr>
                <w:rFonts w:ascii="CordiaUPC" w:hAnsi="CordiaUPC" w:cs="CordiaUPC"/>
                <w:sz w:val="24"/>
                <w:szCs w:val="24"/>
              </w:rPr>
            </w:pPr>
            <w:r w:rsidRPr="009E2363">
              <w:rPr>
                <w:rFonts w:ascii="CordiaUPC" w:hAnsi="CordiaUPC" w:cs="CordiaUPC" w:hint="cs"/>
                <w:sz w:val="24"/>
                <w:szCs w:val="24"/>
              </w:rPr>
              <w:t xml:space="preserve">Bills of exchange </w:t>
            </w:r>
            <w:r w:rsidRPr="009E2363">
              <w:rPr>
                <w:rFonts w:ascii="CordiaUPC" w:hAnsi="CordiaUPC" w:cs="CordiaUPC" w:hint="cs"/>
                <w:sz w:val="24"/>
                <w:szCs w:val="24"/>
                <w:vertAlign w:val="superscript"/>
                <w:cs/>
              </w:rPr>
              <w:t>(</w:t>
            </w:r>
            <w:r w:rsidRPr="009E2363">
              <w:rPr>
                <w:rFonts w:ascii="CordiaUPC" w:hAnsi="CordiaUPC" w:cs="CordiaUPC" w:hint="cs"/>
                <w:sz w:val="24"/>
                <w:szCs w:val="24"/>
                <w:vertAlign w:val="superscript"/>
              </w:rPr>
              <w:t>3</w:t>
            </w:r>
            <w:r w:rsidRPr="009E2363">
              <w:rPr>
                <w:rFonts w:ascii="CordiaUPC" w:hAnsi="CordiaUPC" w:cs="CordiaUPC" w:hint="cs"/>
                <w:sz w:val="24"/>
                <w:szCs w:val="24"/>
                <w:vertAlign w:val="superscript"/>
                <w:cs/>
              </w:rPr>
              <w:t>)</w:t>
            </w:r>
            <w:r w:rsidRPr="009E2363">
              <w:rPr>
                <w:rFonts w:ascii="CordiaUPC" w:hAnsi="CordiaUPC" w:cs="CordiaUPC"/>
                <w:sz w:val="24"/>
                <w:szCs w:val="24"/>
              </w:rPr>
              <w:t xml:space="preserve"> </w:t>
            </w:r>
            <w:r w:rsidRPr="009E2363">
              <w:rPr>
                <w:rFonts w:ascii="CordiaUPC" w:hAnsi="CordiaUPC" w:cs="CordiaUPC" w:hint="cs"/>
                <w:sz w:val="24"/>
                <w:szCs w:val="24"/>
              </w:rPr>
              <w:t>and</w:t>
            </w:r>
          </w:p>
          <w:p w14:paraId="24C9716C" w14:textId="77777777" w:rsidR="0004617A" w:rsidRPr="009E2363" w:rsidRDefault="0004617A" w:rsidP="0004617A">
            <w:pPr>
              <w:spacing w:line="240" w:lineRule="exact"/>
              <w:ind w:left="-9" w:right="-106" w:firstLine="18"/>
              <w:rPr>
                <w:rFonts w:ascii="CordiaUPC" w:hAnsi="CordiaUPC" w:cs="CordiaUPC"/>
                <w:sz w:val="24"/>
                <w:szCs w:val="24"/>
              </w:rPr>
            </w:pPr>
            <w:r w:rsidRPr="009E2363">
              <w:rPr>
                <w:rFonts w:ascii="CordiaUPC" w:hAnsi="CordiaUPC" w:cs="CordiaUPC"/>
                <w:sz w:val="24"/>
                <w:szCs w:val="24"/>
              </w:rPr>
              <w:t xml:space="preserve">   </w:t>
            </w:r>
            <w:r w:rsidRPr="009E2363">
              <w:rPr>
                <w:rFonts w:ascii="CordiaUPC" w:hAnsi="CordiaUPC" w:cs="CordiaUPC" w:hint="cs"/>
                <w:sz w:val="24"/>
                <w:szCs w:val="24"/>
              </w:rPr>
              <w:t>promissory notes</w:t>
            </w:r>
          </w:p>
        </w:tc>
        <w:tc>
          <w:tcPr>
            <w:tcW w:w="380" w:type="pct"/>
            <w:tcBorders>
              <w:top w:val="nil"/>
              <w:left w:val="nil"/>
              <w:bottom w:val="nil"/>
              <w:right w:val="nil"/>
            </w:tcBorders>
          </w:tcPr>
          <w:p w14:paraId="5F110DAE" w14:textId="77777777" w:rsidR="0004617A" w:rsidRPr="009E2363" w:rsidRDefault="0004617A" w:rsidP="0004617A">
            <w:pPr>
              <w:spacing w:line="240" w:lineRule="exact"/>
              <w:ind w:left="-120" w:right="-100"/>
              <w:jc w:val="center"/>
              <w:rPr>
                <w:rFonts w:ascii="CordiaUPC" w:hAnsi="CordiaUPC" w:cs="CordiaUPC"/>
                <w:sz w:val="24"/>
                <w:szCs w:val="24"/>
                <w:lang w:val="en-US"/>
              </w:rPr>
            </w:pPr>
            <w:r w:rsidRPr="009E2363">
              <w:rPr>
                <w:rFonts w:ascii="CordiaUPC" w:hAnsi="CordiaUPC" w:cs="CordiaUPC"/>
                <w:sz w:val="24"/>
                <w:szCs w:val="24"/>
                <w:lang w:val="en-US"/>
              </w:rPr>
              <w:t>THB</w:t>
            </w:r>
          </w:p>
        </w:tc>
        <w:tc>
          <w:tcPr>
            <w:tcW w:w="738" w:type="pct"/>
            <w:tcBorders>
              <w:top w:val="nil"/>
              <w:left w:val="nil"/>
              <w:bottom w:val="nil"/>
              <w:right w:val="nil"/>
            </w:tcBorders>
          </w:tcPr>
          <w:p w14:paraId="2C46B70F"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hint="cs"/>
                <w:sz w:val="24"/>
                <w:szCs w:val="24"/>
              </w:rPr>
              <w:t>2.15 and</w:t>
            </w:r>
          </w:p>
          <w:p w14:paraId="2FE9950A" w14:textId="77777777" w:rsidR="0004617A" w:rsidRPr="009E2363" w:rsidRDefault="0004617A" w:rsidP="0004617A">
            <w:pPr>
              <w:spacing w:line="240" w:lineRule="exact"/>
              <w:ind w:left="-120" w:right="-100"/>
              <w:jc w:val="center"/>
              <w:rPr>
                <w:rFonts w:ascii="CordiaUPC" w:hAnsi="CordiaUPC" w:cs="CordiaUPC"/>
                <w:sz w:val="24"/>
                <w:szCs w:val="24"/>
                <w:cs/>
              </w:rPr>
            </w:pPr>
            <w:r w:rsidRPr="009E2363">
              <w:rPr>
                <w:rFonts w:ascii="CordiaUPC" w:hAnsi="CordiaUPC" w:cs="CordiaUPC" w:hint="cs"/>
                <w:sz w:val="24"/>
                <w:szCs w:val="24"/>
              </w:rPr>
              <w:t>0.05</w:t>
            </w:r>
            <w:r w:rsidRPr="009E2363">
              <w:rPr>
                <w:rFonts w:ascii="CordiaUPC" w:hAnsi="CordiaUPC" w:cs="CordiaUPC" w:hint="cs"/>
                <w:sz w:val="24"/>
                <w:szCs w:val="24"/>
                <w:cs/>
                <w:lang w:bidi="th-TH"/>
              </w:rPr>
              <w:t xml:space="preserve"> </w:t>
            </w:r>
            <w:r w:rsidRPr="009E2363">
              <w:rPr>
                <w:rFonts w:ascii="CordiaUPC" w:hAnsi="CordiaUPC" w:cs="CordiaUPC" w:hint="cs"/>
                <w:sz w:val="24"/>
                <w:szCs w:val="24"/>
              </w:rPr>
              <w:t>-</w:t>
            </w:r>
            <w:r w:rsidRPr="009E2363">
              <w:rPr>
                <w:rFonts w:ascii="CordiaUPC" w:hAnsi="CordiaUPC" w:cs="CordiaUPC" w:hint="cs"/>
                <w:sz w:val="24"/>
                <w:szCs w:val="24"/>
                <w:cs/>
                <w:lang w:bidi="th-TH"/>
              </w:rPr>
              <w:t xml:space="preserve"> </w:t>
            </w:r>
            <w:r w:rsidRPr="009E2363">
              <w:rPr>
                <w:rFonts w:ascii="CordiaUPC" w:hAnsi="CordiaUPC" w:cs="CordiaUPC" w:hint="cs"/>
                <w:sz w:val="24"/>
                <w:szCs w:val="24"/>
              </w:rPr>
              <w:t>2.50</w:t>
            </w:r>
          </w:p>
        </w:tc>
        <w:tc>
          <w:tcPr>
            <w:tcW w:w="503" w:type="pct"/>
            <w:tcBorders>
              <w:top w:val="nil"/>
              <w:left w:val="nil"/>
              <w:bottom w:val="nil"/>
              <w:right w:val="nil"/>
            </w:tcBorders>
          </w:tcPr>
          <w:p w14:paraId="2F076B43" w14:textId="77777777" w:rsidR="0004617A" w:rsidRPr="009E2363" w:rsidRDefault="0004617A" w:rsidP="0004617A">
            <w:pPr>
              <w:spacing w:line="240" w:lineRule="exact"/>
              <w:ind w:right="-93"/>
              <w:jc w:val="center"/>
              <w:rPr>
                <w:rFonts w:ascii="CordiaUPC" w:hAnsi="CordiaUPC" w:cs="CordiaUPC"/>
                <w:sz w:val="24"/>
                <w:szCs w:val="24"/>
              </w:rPr>
            </w:pPr>
            <w:r w:rsidRPr="009E2363">
              <w:rPr>
                <w:rFonts w:ascii="CordiaUPC" w:hAnsi="CordiaUPC" w:cs="CordiaUPC" w:hint="cs"/>
                <w:sz w:val="24"/>
                <w:szCs w:val="24"/>
              </w:rPr>
              <w:t>At call and</w:t>
            </w:r>
          </w:p>
          <w:p w14:paraId="4AAABFE2" w14:textId="77777777" w:rsidR="0004617A" w:rsidRPr="009E2363" w:rsidRDefault="0004617A" w:rsidP="0004617A">
            <w:pPr>
              <w:spacing w:line="240" w:lineRule="exact"/>
              <w:ind w:right="-93"/>
              <w:jc w:val="center"/>
              <w:rPr>
                <w:rFonts w:ascii="CordiaUPC" w:hAnsi="CordiaUPC" w:cs="CordiaUPC"/>
                <w:spacing w:val="-6"/>
                <w:sz w:val="24"/>
                <w:szCs w:val="24"/>
                <w:cs/>
                <w:lang w:bidi="th-TH"/>
              </w:rPr>
            </w:pPr>
            <w:r w:rsidRPr="009E2363">
              <w:rPr>
                <w:rFonts w:ascii="CordiaUPC" w:hAnsi="CordiaUPC" w:cs="CordiaUPC" w:hint="cs"/>
                <w:sz w:val="24"/>
                <w:szCs w:val="24"/>
              </w:rPr>
              <w:t>2012</w:t>
            </w:r>
          </w:p>
        </w:tc>
        <w:tc>
          <w:tcPr>
            <w:tcW w:w="385" w:type="pct"/>
            <w:tcBorders>
              <w:top w:val="nil"/>
              <w:left w:val="nil"/>
              <w:right w:val="nil"/>
            </w:tcBorders>
          </w:tcPr>
          <w:p w14:paraId="13901313" w14:textId="5272CE0F" w:rsidR="0004617A" w:rsidRPr="009E2363" w:rsidRDefault="0004617A" w:rsidP="0004617A">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9</w:t>
            </w:r>
          </w:p>
        </w:tc>
        <w:tc>
          <w:tcPr>
            <w:tcW w:w="387" w:type="pct"/>
            <w:tcBorders>
              <w:top w:val="nil"/>
              <w:left w:val="nil"/>
              <w:right w:val="nil"/>
            </w:tcBorders>
          </w:tcPr>
          <w:p w14:paraId="19388ECE" w14:textId="1957E9D2" w:rsidR="0004617A" w:rsidRPr="009E2363" w:rsidRDefault="0004617A" w:rsidP="0004617A">
            <w:pPr>
              <w:tabs>
                <w:tab w:val="decimal" w:pos="449"/>
              </w:tabs>
              <w:spacing w:line="240" w:lineRule="exact"/>
              <w:ind w:left="-108" w:right="-114"/>
              <w:jc w:val="center"/>
              <w:rPr>
                <w:rFonts w:ascii="CordiaUPC" w:hAnsi="CordiaUPC" w:cs="CordiaUPC"/>
                <w:sz w:val="24"/>
                <w:szCs w:val="24"/>
              </w:rPr>
            </w:pPr>
            <w:r>
              <w:rPr>
                <w:rFonts w:ascii="CordiaUPC" w:hAnsi="CordiaUPC" w:cs="CordiaUPC"/>
                <w:sz w:val="24"/>
                <w:szCs w:val="24"/>
              </w:rPr>
              <w:t>-</w:t>
            </w:r>
          </w:p>
        </w:tc>
        <w:tc>
          <w:tcPr>
            <w:tcW w:w="383" w:type="pct"/>
            <w:tcBorders>
              <w:top w:val="nil"/>
              <w:left w:val="nil"/>
              <w:right w:val="nil"/>
            </w:tcBorders>
          </w:tcPr>
          <w:p w14:paraId="29CB3294" w14:textId="5CB1E4FE" w:rsidR="0004617A" w:rsidRPr="009E2363" w:rsidRDefault="0004617A" w:rsidP="002C4571">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9</w:t>
            </w:r>
          </w:p>
        </w:tc>
        <w:tc>
          <w:tcPr>
            <w:tcW w:w="415" w:type="pct"/>
            <w:gridSpan w:val="2"/>
            <w:tcBorders>
              <w:top w:val="nil"/>
              <w:left w:val="nil"/>
              <w:right w:val="nil"/>
            </w:tcBorders>
          </w:tcPr>
          <w:p w14:paraId="73602504" w14:textId="2E512EAB" w:rsidR="0004617A" w:rsidRPr="009E2363" w:rsidRDefault="0004617A" w:rsidP="0004617A">
            <w:pPr>
              <w:tabs>
                <w:tab w:val="decimal" w:pos="575"/>
              </w:tabs>
              <w:spacing w:line="240" w:lineRule="exact"/>
              <w:ind w:left="-110" w:right="-86"/>
              <w:rPr>
                <w:rFonts w:ascii="CordiaUPC" w:hAnsi="CordiaUPC" w:cs="CordiaUPC"/>
                <w:sz w:val="24"/>
                <w:szCs w:val="24"/>
              </w:rPr>
            </w:pPr>
            <w:r w:rsidRPr="009E2363">
              <w:rPr>
                <w:rFonts w:ascii="CordiaUPC" w:hAnsi="CordiaUPC" w:cs="CordiaUPC"/>
                <w:sz w:val="24"/>
                <w:szCs w:val="24"/>
              </w:rPr>
              <w:t>9</w:t>
            </w:r>
          </w:p>
        </w:tc>
        <w:tc>
          <w:tcPr>
            <w:tcW w:w="387" w:type="pct"/>
            <w:tcBorders>
              <w:top w:val="nil"/>
              <w:left w:val="nil"/>
              <w:right w:val="nil"/>
            </w:tcBorders>
          </w:tcPr>
          <w:p w14:paraId="4A78EEB5" w14:textId="486DF4BC" w:rsidR="0004617A" w:rsidRPr="009E2363" w:rsidRDefault="0004617A" w:rsidP="0004617A">
            <w:pPr>
              <w:tabs>
                <w:tab w:val="decimal" w:pos="433"/>
              </w:tabs>
              <w:spacing w:line="240" w:lineRule="exact"/>
              <w:ind w:left="-108" w:right="-86"/>
              <w:jc w:val="center"/>
              <w:rPr>
                <w:rFonts w:ascii="CordiaUPC" w:hAnsi="CordiaUPC" w:cs="CordiaUPC"/>
                <w:sz w:val="24"/>
                <w:szCs w:val="24"/>
              </w:rPr>
            </w:pPr>
            <w:r w:rsidRPr="009E2363">
              <w:rPr>
                <w:rFonts w:ascii="CordiaUPC" w:hAnsi="CordiaUPC" w:cs="CordiaUPC"/>
                <w:sz w:val="24"/>
                <w:szCs w:val="24"/>
              </w:rPr>
              <w:t>-</w:t>
            </w:r>
          </w:p>
        </w:tc>
        <w:tc>
          <w:tcPr>
            <w:tcW w:w="374" w:type="pct"/>
            <w:tcBorders>
              <w:top w:val="nil"/>
              <w:left w:val="nil"/>
              <w:right w:val="nil"/>
            </w:tcBorders>
          </w:tcPr>
          <w:p w14:paraId="1C6A7118" w14:textId="27EB4BAA" w:rsidR="0004617A" w:rsidRPr="009E2363" w:rsidRDefault="0004617A" w:rsidP="002C4571">
            <w:pPr>
              <w:tabs>
                <w:tab w:val="decimal" w:pos="488"/>
              </w:tabs>
              <w:spacing w:line="240" w:lineRule="exact"/>
              <w:ind w:left="-119" w:right="-152"/>
              <w:rPr>
                <w:rFonts w:ascii="CordiaUPC" w:hAnsi="CordiaUPC" w:cs="CordiaUPC"/>
                <w:sz w:val="24"/>
                <w:szCs w:val="24"/>
              </w:rPr>
            </w:pPr>
            <w:r w:rsidRPr="009E2363">
              <w:rPr>
                <w:rFonts w:ascii="CordiaUPC" w:hAnsi="CordiaUPC" w:cs="CordiaUPC"/>
                <w:sz w:val="24"/>
                <w:szCs w:val="24"/>
              </w:rPr>
              <w:t>9</w:t>
            </w:r>
          </w:p>
        </w:tc>
      </w:tr>
      <w:tr w:rsidR="002C4571" w:rsidRPr="009E2363" w14:paraId="2F779BB3" w14:textId="77777777" w:rsidTr="002C4571">
        <w:tc>
          <w:tcPr>
            <w:tcW w:w="1047" w:type="pct"/>
            <w:tcBorders>
              <w:top w:val="nil"/>
              <w:left w:val="nil"/>
              <w:bottom w:val="nil"/>
              <w:right w:val="nil"/>
            </w:tcBorders>
            <w:vAlign w:val="bottom"/>
          </w:tcPr>
          <w:p w14:paraId="11B1A909" w14:textId="77777777" w:rsidR="0004617A" w:rsidRPr="009E2363" w:rsidRDefault="0004617A" w:rsidP="0004617A">
            <w:pPr>
              <w:spacing w:line="240" w:lineRule="exact"/>
              <w:ind w:left="-9" w:right="-107" w:firstLine="18"/>
              <w:rPr>
                <w:rFonts w:ascii="CordiaUPC" w:hAnsi="CordiaUPC" w:cs="CordiaUPC"/>
                <w:sz w:val="24"/>
                <w:szCs w:val="24"/>
                <w:lang w:val="en-US"/>
              </w:rPr>
            </w:pPr>
            <w:r w:rsidRPr="009E2363">
              <w:rPr>
                <w:rFonts w:ascii="CordiaUPC" w:hAnsi="CordiaUPC" w:cs="CordiaUPC" w:hint="cs"/>
                <w:sz w:val="24"/>
                <w:szCs w:val="24"/>
              </w:rPr>
              <w:t>Other borrowings</w:t>
            </w:r>
          </w:p>
        </w:tc>
        <w:tc>
          <w:tcPr>
            <w:tcW w:w="380" w:type="pct"/>
            <w:tcBorders>
              <w:top w:val="nil"/>
              <w:left w:val="nil"/>
              <w:bottom w:val="nil"/>
              <w:right w:val="nil"/>
            </w:tcBorders>
          </w:tcPr>
          <w:p w14:paraId="67AE6D9F" w14:textId="77777777" w:rsidR="0004617A" w:rsidRPr="009E2363" w:rsidRDefault="0004617A" w:rsidP="0004617A">
            <w:pPr>
              <w:spacing w:line="240" w:lineRule="exact"/>
              <w:ind w:left="-120" w:right="-100"/>
              <w:jc w:val="center"/>
              <w:rPr>
                <w:rFonts w:ascii="CordiaUPC" w:hAnsi="CordiaUPC" w:cs="CordiaUPC"/>
                <w:sz w:val="24"/>
                <w:szCs w:val="24"/>
                <w:lang w:val="en-US"/>
              </w:rPr>
            </w:pPr>
            <w:r w:rsidRPr="009E2363">
              <w:rPr>
                <w:rFonts w:ascii="CordiaUPC" w:hAnsi="CordiaUPC" w:cs="CordiaUPC"/>
                <w:sz w:val="24"/>
                <w:szCs w:val="24"/>
                <w:lang w:val="en-US"/>
              </w:rPr>
              <w:t>THB</w:t>
            </w:r>
          </w:p>
        </w:tc>
        <w:tc>
          <w:tcPr>
            <w:tcW w:w="738" w:type="pct"/>
            <w:tcBorders>
              <w:top w:val="nil"/>
              <w:left w:val="nil"/>
              <w:bottom w:val="nil"/>
              <w:right w:val="nil"/>
            </w:tcBorders>
            <w:vAlign w:val="bottom"/>
          </w:tcPr>
          <w:p w14:paraId="29B0652C"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sz w:val="24"/>
                <w:szCs w:val="24"/>
              </w:rPr>
              <w:t>0.00</w:t>
            </w:r>
          </w:p>
        </w:tc>
        <w:tc>
          <w:tcPr>
            <w:tcW w:w="503" w:type="pct"/>
            <w:tcBorders>
              <w:top w:val="nil"/>
              <w:left w:val="nil"/>
              <w:bottom w:val="nil"/>
              <w:right w:val="nil"/>
            </w:tcBorders>
            <w:vAlign w:val="bottom"/>
          </w:tcPr>
          <w:p w14:paraId="6F261EDA" w14:textId="1A8D09A4" w:rsidR="0004617A" w:rsidRPr="009E2363" w:rsidRDefault="0004617A" w:rsidP="00E75B7C">
            <w:pPr>
              <w:tabs>
                <w:tab w:val="decimal" w:pos="575"/>
              </w:tabs>
              <w:spacing w:line="240" w:lineRule="exact"/>
              <w:ind w:left="-110" w:right="-86"/>
              <w:rPr>
                <w:rFonts w:ascii="CordiaUPC" w:hAnsi="CordiaUPC" w:cs="CordiaUPC"/>
                <w:sz w:val="24"/>
                <w:szCs w:val="24"/>
                <w:cs/>
                <w:lang w:val="en-US" w:bidi="th-TH"/>
              </w:rPr>
            </w:pPr>
            <w:r w:rsidRPr="00E75B7C">
              <w:rPr>
                <w:rFonts w:ascii="CordiaUPC" w:hAnsi="CordiaUPC" w:cs="CordiaUPC" w:hint="cs"/>
                <w:spacing w:val="-6"/>
                <w:sz w:val="24"/>
                <w:szCs w:val="24"/>
                <w:lang w:bidi="th-TH"/>
              </w:rPr>
              <w:t>20</w:t>
            </w:r>
            <w:r w:rsidRPr="00E75B7C">
              <w:rPr>
                <w:rFonts w:ascii="CordiaUPC" w:hAnsi="CordiaUPC" w:cs="CordiaUPC" w:hint="cs"/>
                <w:spacing w:val="-6"/>
                <w:sz w:val="24"/>
                <w:szCs w:val="24"/>
                <w:cs/>
                <w:lang w:bidi="th-TH"/>
              </w:rPr>
              <w:t>24</w:t>
            </w:r>
          </w:p>
        </w:tc>
        <w:tc>
          <w:tcPr>
            <w:tcW w:w="385" w:type="pct"/>
            <w:tcBorders>
              <w:top w:val="nil"/>
              <w:left w:val="nil"/>
              <w:right w:val="nil"/>
            </w:tcBorders>
          </w:tcPr>
          <w:p w14:paraId="247A712E" w14:textId="2FAADDF5" w:rsidR="0004617A" w:rsidRPr="009E2363" w:rsidRDefault="0004617A" w:rsidP="0004617A">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1</w:t>
            </w:r>
          </w:p>
        </w:tc>
        <w:tc>
          <w:tcPr>
            <w:tcW w:w="387" w:type="pct"/>
            <w:tcBorders>
              <w:top w:val="nil"/>
              <w:left w:val="nil"/>
              <w:right w:val="nil"/>
            </w:tcBorders>
          </w:tcPr>
          <w:p w14:paraId="0854BF6A" w14:textId="4911D93E" w:rsidR="0004617A" w:rsidRPr="009E2363" w:rsidRDefault="0004617A" w:rsidP="0004617A">
            <w:pPr>
              <w:tabs>
                <w:tab w:val="decimal" w:pos="449"/>
              </w:tabs>
              <w:spacing w:line="240" w:lineRule="exact"/>
              <w:ind w:left="-108" w:right="-114"/>
              <w:jc w:val="center"/>
              <w:rPr>
                <w:rFonts w:ascii="CordiaUPC" w:hAnsi="CordiaUPC" w:cs="CordiaUPC"/>
                <w:sz w:val="24"/>
                <w:szCs w:val="24"/>
                <w:cs/>
                <w:lang w:bidi="th-TH"/>
              </w:rPr>
            </w:pPr>
            <w:r>
              <w:rPr>
                <w:rFonts w:ascii="CordiaUPC" w:hAnsi="CordiaUPC" w:cs="CordiaUPC"/>
                <w:sz w:val="24"/>
                <w:szCs w:val="24"/>
              </w:rPr>
              <w:t>-</w:t>
            </w:r>
          </w:p>
        </w:tc>
        <w:tc>
          <w:tcPr>
            <w:tcW w:w="383" w:type="pct"/>
            <w:tcBorders>
              <w:top w:val="nil"/>
              <w:left w:val="nil"/>
              <w:right w:val="nil"/>
            </w:tcBorders>
          </w:tcPr>
          <w:p w14:paraId="364006D9" w14:textId="4CC8062D" w:rsidR="0004617A" w:rsidRPr="009E2363" w:rsidRDefault="0004617A" w:rsidP="002C4571">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1</w:t>
            </w:r>
          </w:p>
        </w:tc>
        <w:tc>
          <w:tcPr>
            <w:tcW w:w="415" w:type="pct"/>
            <w:gridSpan w:val="2"/>
            <w:tcBorders>
              <w:top w:val="nil"/>
              <w:left w:val="nil"/>
              <w:right w:val="nil"/>
            </w:tcBorders>
          </w:tcPr>
          <w:p w14:paraId="5153754B" w14:textId="280F30D4" w:rsidR="0004617A" w:rsidRPr="009E2363" w:rsidRDefault="0004617A" w:rsidP="0004617A">
            <w:pPr>
              <w:tabs>
                <w:tab w:val="decimal" w:pos="575"/>
              </w:tabs>
              <w:spacing w:line="240" w:lineRule="exact"/>
              <w:ind w:left="-110" w:right="-86"/>
              <w:rPr>
                <w:rFonts w:ascii="CordiaUPC" w:hAnsi="CordiaUPC" w:cs="CordiaUPC"/>
                <w:sz w:val="24"/>
                <w:szCs w:val="24"/>
                <w:lang w:val="en-US"/>
              </w:rPr>
            </w:pPr>
            <w:r w:rsidRPr="009E2363">
              <w:rPr>
                <w:rFonts w:ascii="CordiaUPC" w:hAnsi="CordiaUPC" w:cs="CordiaUPC" w:hint="cs"/>
                <w:sz w:val="24"/>
                <w:szCs w:val="24"/>
                <w:cs/>
              </w:rPr>
              <w:t>2</w:t>
            </w:r>
          </w:p>
        </w:tc>
        <w:tc>
          <w:tcPr>
            <w:tcW w:w="387" w:type="pct"/>
            <w:tcBorders>
              <w:top w:val="nil"/>
              <w:left w:val="nil"/>
              <w:right w:val="nil"/>
            </w:tcBorders>
          </w:tcPr>
          <w:p w14:paraId="09C79C82" w14:textId="1364C28C" w:rsidR="0004617A" w:rsidRPr="009E2363" w:rsidRDefault="0004617A" w:rsidP="0004617A">
            <w:pPr>
              <w:tabs>
                <w:tab w:val="decimal" w:pos="523"/>
              </w:tabs>
              <w:spacing w:line="240" w:lineRule="exact"/>
              <w:ind w:left="-108" w:right="-86"/>
              <w:rPr>
                <w:rFonts w:ascii="CordiaUPC" w:hAnsi="CordiaUPC" w:cs="CordiaUPC"/>
                <w:sz w:val="24"/>
                <w:szCs w:val="24"/>
                <w:cs/>
                <w:lang w:val="en-US" w:bidi="th-TH"/>
              </w:rPr>
            </w:pPr>
            <w:r w:rsidRPr="009E2363">
              <w:rPr>
                <w:rFonts w:ascii="CordiaUPC" w:hAnsi="CordiaUPC" w:cs="CordiaUPC"/>
                <w:sz w:val="24"/>
                <w:szCs w:val="24"/>
              </w:rPr>
              <w:t>-</w:t>
            </w:r>
          </w:p>
        </w:tc>
        <w:tc>
          <w:tcPr>
            <w:tcW w:w="374" w:type="pct"/>
            <w:tcBorders>
              <w:top w:val="nil"/>
              <w:left w:val="nil"/>
              <w:right w:val="nil"/>
            </w:tcBorders>
          </w:tcPr>
          <w:p w14:paraId="49CBEE09" w14:textId="4FE80F47" w:rsidR="0004617A" w:rsidRPr="009E2363" w:rsidRDefault="0004617A" w:rsidP="002C4571">
            <w:pPr>
              <w:tabs>
                <w:tab w:val="decimal" w:pos="488"/>
              </w:tabs>
              <w:spacing w:line="240" w:lineRule="exact"/>
              <w:ind w:left="-119" w:right="-152"/>
              <w:rPr>
                <w:rFonts w:ascii="CordiaUPC" w:hAnsi="CordiaUPC" w:cs="CordiaUPC"/>
                <w:sz w:val="24"/>
                <w:szCs w:val="24"/>
                <w:lang w:val="en-US"/>
              </w:rPr>
            </w:pPr>
            <w:r w:rsidRPr="009E2363">
              <w:rPr>
                <w:rFonts w:ascii="CordiaUPC" w:hAnsi="CordiaUPC" w:cs="CordiaUPC"/>
                <w:sz w:val="24"/>
                <w:szCs w:val="24"/>
              </w:rPr>
              <w:t>2</w:t>
            </w:r>
          </w:p>
        </w:tc>
      </w:tr>
      <w:tr w:rsidR="002C4571" w:rsidRPr="009E2363" w14:paraId="114CFC9C" w14:textId="77777777" w:rsidTr="002C4571">
        <w:tc>
          <w:tcPr>
            <w:tcW w:w="1047" w:type="pct"/>
            <w:tcBorders>
              <w:top w:val="nil"/>
              <w:left w:val="nil"/>
              <w:bottom w:val="nil"/>
              <w:right w:val="nil"/>
            </w:tcBorders>
            <w:vAlign w:val="bottom"/>
          </w:tcPr>
          <w:p w14:paraId="1A9CDFFF" w14:textId="77777777" w:rsidR="0004617A" w:rsidRPr="009E2363" w:rsidRDefault="0004617A" w:rsidP="0004617A">
            <w:pPr>
              <w:spacing w:line="240" w:lineRule="exact"/>
              <w:ind w:left="-9" w:right="-562" w:firstLine="18"/>
              <w:jc w:val="thaiDistribute"/>
              <w:rPr>
                <w:rFonts w:ascii="CordiaUPC" w:hAnsi="CordiaUPC" w:cs="CordiaUPC"/>
                <w:sz w:val="24"/>
                <w:szCs w:val="24"/>
                <w:lang w:val="en-US"/>
              </w:rPr>
            </w:pPr>
            <w:r w:rsidRPr="009E2363">
              <w:rPr>
                <w:rFonts w:ascii="CordiaUPC" w:hAnsi="CordiaUPC" w:cs="CordiaUPC" w:hint="cs"/>
                <w:sz w:val="24"/>
                <w:szCs w:val="24"/>
              </w:rPr>
              <w:t>Other borrowings</w:t>
            </w:r>
          </w:p>
        </w:tc>
        <w:tc>
          <w:tcPr>
            <w:tcW w:w="380" w:type="pct"/>
            <w:tcBorders>
              <w:top w:val="nil"/>
              <w:left w:val="nil"/>
              <w:bottom w:val="nil"/>
              <w:right w:val="nil"/>
            </w:tcBorders>
          </w:tcPr>
          <w:p w14:paraId="0F49F56F" w14:textId="77777777" w:rsidR="0004617A" w:rsidRPr="009E2363" w:rsidRDefault="0004617A" w:rsidP="0004617A">
            <w:pPr>
              <w:spacing w:line="240" w:lineRule="exact"/>
              <w:ind w:left="-120" w:right="-100"/>
              <w:jc w:val="center"/>
              <w:rPr>
                <w:rFonts w:ascii="CordiaUPC" w:hAnsi="CordiaUPC" w:cs="CordiaUPC"/>
                <w:sz w:val="24"/>
                <w:szCs w:val="24"/>
                <w:lang w:val="en-US"/>
              </w:rPr>
            </w:pPr>
            <w:r w:rsidRPr="009E2363">
              <w:rPr>
                <w:rFonts w:ascii="CordiaUPC" w:hAnsi="CordiaUPC" w:cs="CordiaUPC"/>
                <w:sz w:val="24"/>
                <w:szCs w:val="24"/>
                <w:lang w:val="en-US"/>
              </w:rPr>
              <w:t>EUR</w:t>
            </w:r>
            <w:r w:rsidRPr="009E2363">
              <w:rPr>
                <w:rFonts w:ascii="CordiaUPC" w:hAnsi="CordiaUPC" w:cs="CordiaUPC" w:hint="cs"/>
                <w:sz w:val="24"/>
                <w:szCs w:val="24"/>
                <w:cs/>
                <w:lang w:val="en-US" w:bidi="th-TH"/>
              </w:rPr>
              <w:t xml:space="preserve"> </w:t>
            </w: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p>
        </w:tc>
        <w:tc>
          <w:tcPr>
            <w:tcW w:w="738" w:type="pct"/>
            <w:tcBorders>
              <w:top w:val="nil"/>
              <w:left w:val="nil"/>
              <w:bottom w:val="nil"/>
              <w:right w:val="nil"/>
            </w:tcBorders>
            <w:vAlign w:val="bottom"/>
          </w:tcPr>
          <w:p w14:paraId="235954DB"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hint="cs"/>
                <w:sz w:val="24"/>
                <w:szCs w:val="24"/>
              </w:rPr>
              <w:t>0.75</w:t>
            </w:r>
          </w:p>
        </w:tc>
        <w:tc>
          <w:tcPr>
            <w:tcW w:w="503" w:type="pct"/>
            <w:tcBorders>
              <w:top w:val="nil"/>
              <w:left w:val="nil"/>
              <w:bottom w:val="nil"/>
              <w:right w:val="nil"/>
            </w:tcBorders>
            <w:vAlign w:val="bottom"/>
          </w:tcPr>
          <w:p w14:paraId="35190B82" w14:textId="2F9BC5B9" w:rsidR="0004617A" w:rsidRPr="009E2363" w:rsidRDefault="0004617A" w:rsidP="0004617A">
            <w:pPr>
              <w:spacing w:line="240" w:lineRule="exact"/>
              <w:ind w:left="-109" w:right="-93"/>
              <w:jc w:val="center"/>
              <w:rPr>
                <w:rFonts w:ascii="CordiaUPC" w:hAnsi="CordiaUPC" w:cs="CordiaUPC"/>
                <w:sz w:val="24"/>
                <w:szCs w:val="24"/>
                <w:lang w:val="en-US"/>
              </w:rPr>
            </w:pPr>
            <w:r w:rsidRPr="009E2363">
              <w:rPr>
                <w:rFonts w:ascii="CordiaUPC" w:hAnsi="CordiaUPC" w:cs="CordiaUPC" w:hint="cs"/>
                <w:sz w:val="24"/>
                <w:szCs w:val="24"/>
              </w:rPr>
              <w:t>202</w:t>
            </w:r>
            <w:r>
              <w:rPr>
                <w:rFonts w:ascii="CordiaUPC" w:hAnsi="CordiaUPC" w:cs="CordiaUPC"/>
                <w:sz w:val="24"/>
                <w:szCs w:val="24"/>
              </w:rPr>
              <w:t>4</w:t>
            </w:r>
            <w:r w:rsidRPr="009E2363">
              <w:rPr>
                <w:rFonts w:ascii="CordiaUPC" w:hAnsi="CordiaUPC" w:cs="CordiaUPC" w:hint="cs"/>
                <w:sz w:val="24"/>
                <w:szCs w:val="24"/>
                <w:cs/>
              </w:rPr>
              <w:t xml:space="preserve"> - </w:t>
            </w:r>
            <w:r w:rsidRPr="009E2363">
              <w:rPr>
                <w:rFonts w:ascii="CordiaUPC" w:hAnsi="CordiaUPC" w:cs="CordiaUPC" w:hint="cs"/>
                <w:sz w:val="24"/>
                <w:szCs w:val="24"/>
              </w:rPr>
              <w:t>2031</w:t>
            </w:r>
          </w:p>
        </w:tc>
        <w:tc>
          <w:tcPr>
            <w:tcW w:w="385" w:type="pct"/>
            <w:tcBorders>
              <w:left w:val="nil"/>
              <w:right w:val="nil"/>
            </w:tcBorders>
          </w:tcPr>
          <w:p w14:paraId="1CDB4BAD" w14:textId="30A1C058" w:rsidR="0004617A" w:rsidRPr="009E2363" w:rsidRDefault="0004617A" w:rsidP="0004617A">
            <w:pPr>
              <w:pBdr>
                <w:bottom w:val="single" w:sz="4" w:space="1" w:color="auto"/>
              </w:pBdr>
              <w:tabs>
                <w:tab w:val="decimal" w:pos="488"/>
              </w:tabs>
              <w:spacing w:line="240" w:lineRule="exact"/>
              <w:ind w:left="-110" w:right="-86"/>
              <w:rPr>
                <w:rFonts w:ascii="CordiaUPC" w:hAnsi="CordiaUPC" w:cs="CordiaUPC"/>
                <w:sz w:val="24"/>
                <w:szCs w:val="24"/>
                <w:lang w:val="en-US"/>
              </w:rPr>
            </w:pPr>
            <w:r>
              <w:rPr>
                <w:rFonts w:ascii="CordiaUPC" w:hAnsi="CordiaUPC" w:cs="CordiaUPC" w:hint="cs"/>
                <w:sz w:val="24"/>
                <w:szCs w:val="24"/>
                <w:cs/>
              </w:rPr>
              <w:t>-</w:t>
            </w:r>
          </w:p>
        </w:tc>
        <w:tc>
          <w:tcPr>
            <w:tcW w:w="387" w:type="pct"/>
            <w:tcBorders>
              <w:left w:val="nil"/>
              <w:right w:val="nil"/>
            </w:tcBorders>
          </w:tcPr>
          <w:p w14:paraId="23F2F056" w14:textId="485CBB32" w:rsidR="0004617A" w:rsidRPr="009E2363" w:rsidRDefault="0004617A" w:rsidP="0004617A">
            <w:pPr>
              <w:pBdr>
                <w:bottom w:val="single" w:sz="4" w:space="1" w:color="auto"/>
              </w:pBdr>
              <w:tabs>
                <w:tab w:val="decimal" w:pos="539"/>
              </w:tabs>
              <w:spacing w:line="240" w:lineRule="exact"/>
              <w:ind w:right="-86"/>
              <w:rPr>
                <w:rFonts w:ascii="CordiaUPC" w:hAnsi="CordiaUPC" w:cs="CordiaUPC"/>
                <w:sz w:val="24"/>
                <w:szCs w:val="24"/>
              </w:rPr>
            </w:pPr>
            <w:r>
              <w:rPr>
                <w:rFonts w:ascii="CordiaUPC" w:hAnsi="CordiaUPC" w:cs="CordiaUPC" w:hint="cs"/>
                <w:sz w:val="24"/>
                <w:szCs w:val="24"/>
                <w:cs/>
              </w:rPr>
              <w:t>53</w:t>
            </w:r>
          </w:p>
        </w:tc>
        <w:tc>
          <w:tcPr>
            <w:tcW w:w="383" w:type="pct"/>
            <w:tcBorders>
              <w:left w:val="nil"/>
              <w:right w:val="nil"/>
            </w:tcBorders>
          </w:tcPr>
          <w:p w14:paraId="39FAC778" w14:textId="28865517" w:rsidR="0004617A" w:rsidRPr="009E2363" w:rsidRDefault="0004617A" w:rsidP="002C4571">
            <w:pPr>
              <w:pBdr>
                <w:bottom w:val="single" w:sz="4" w:space="1" w:color="auto"/>
              </w:pBdr>
              <w:tabs>
                <w:tab w:val="decimal" w:pos="500"/>
              </w:tabs>
              <w:spacing w:line="240" w:lineRule="exact"/>
              <w:ind w:right="-86"/>
              <w:rPr>
                <w:rFonts w:ascii="CordiaUPC" w:hAnsi="CordiaUPC" w:cs="CordiaUPC"/>
                <w:sz w:val="24"/>
                <w:szCs w:val="24"/>
                <w:lang w:val="en-US"/>
              </w:rPr>
            </w:pPr>
            <w:r>
              <w:rPr>
                <w:rFonts w:ascii="CordiaUPC" w:hAnsi="CordiaUPC" w:cs="CordiaUPC" w:hint="cs"/>
                <w:sz w:val="24"/>
                <w:szCs w:val="24"/>
                <w:cs/>
              </w:rPr>
              <w:t>53</w:t>
            </w:r>
          </w:p>
        </w:tc>
        <w:tc>
          <w:tcPr>
            <w:tcW w:w="415" w:type="pct"/>
            <w:gridSpan w:val="2"/>
            <w:tcBorders>
              <w:left w:val="nil"/>
              <w:right w:val="nil"/>
            </w:tcBorders>
          </w:tcPr>
          <w:p w14:paraId="64C31138" w14:textId="31E6B87D" w:rsidR="0004617A" w:rsidRPr="009E2363" w:rsidRDefault="0004617A" w:rsidP="0004617A">
            <w:pPr>
              <w:pBdr>
                <w:bottom w:val="single" w:sz="4" w:space="1" w:color="auto"/>
              </w:pBdr>
              <w:tabs>
                <w:tab w:val="decimal" w:pos="575"/>
              </w:tabs>
              <w:spacing w:line="240" w:lineRule="exact"/>
              <w:ind w:left="-2" w:right="-290"/>
              <w:rPr>
                <w:rFonts w:ascii="CordiaUPC" w:hAnsi="CordiaUPC" w:cs="CordiaUPC"/>
                <w:sz w:val="24"/>
                <w:szCs w:val="24"/>
                <w:lang w:val="en-US"/>
              </w:rPr>
            </w:pPr>
            <w:r w:rsidRPr="009E2363">
              <w:rPr>
                <w:rFonts w:ascii="CordiaUPC" w:hAnsi="CordiaUPC" w:cs="CordiaUPC"/>
                <w:sz w:val="24"/>
                <w:szCs w:val="24"/>
              </w:rPr>
              <w:t>-</w:t>
            </w:r>
          </w:p>
        </w:tc>
        <w:tc>
          <w:tcPr>
            <w:tcW w:w="387" w:type="pct"/>
            <w:tcBorders>
              <w:left w:val="nil"/>
              <w:right w:val="nil"/>
            </w:tcBorders>
          </w:tcPr>
          <w:p w14:paraId="2A788E40" w14:textId="6FC357E8" w:rsidR="0004617A" w:rsidRPr="009E2363" w:rsidRDefault="0004617A" w:rsidP="0004617A">
            <w:pPr>
              <w:pBdr>
                <w:bottom w:val="single" w:sz="4" w:space="1" w:color="auto"/>
              </w:pBdr>
              <w:tabs>
                <w:tab w:val="decimal" w:pos="524"/>
              </w:tabs>
              <w:spacing w:line="240" w:lineRule="exact"/>
              <w:ind w:right="-86"/>
              <w:rPr>
                <w:rFonts w:ascii="CordiaUPC" w:hAnsi="CordiaUPC" w:cs="CordiaUPC"/>
                <w:sz w:val="24"/>
                <w:szCs w:val="24"/>
                <w:lang w:val="en-US"/>
              </w:rPr>
            </w:pPr>
            <w:r w:rsidRPr="009E2363">
              <w:rPr>
                <w:rFonts w:ascii="CordiaUPC" w:hAnsi="CordiaUPC" w:cs="CordiaUPC"/>
                <w:sz w:val="24"/>
                <w:szCs w:val="24"/>
              </w:rPr>
              <w:t>51</w:t>
            </w:r>
          </w:p>
        </w:tc>
        <w:tc>
          <w:tcPr>
            <w:tcW w:w="374" w:type="pct"/>
            <w:tcBorders>
              <w:left w:val="nil"/>
              <w:right w:val="nil"/>
            </w:tcBorders>
          </w:tcPr>
          <w:p w14:paraId="6DF5FF38" w14:textId="6EDC1B74" w:rsidR="0004617A" w:rsidRPr="009E2363" w:rsidRDefault="0004617A" w:rsidP="002C4571">
            <w:pPr>
              <w:pBdr>
                <w:bottom w:val="single" w:sz="4" w:space="1" w:color="auto"/>
              </w:pBdr>
              <w:tabs>
                <w:tab w:val="decimal" w:pos="488"/>
              </w:tabs>
              <w:spacing w:line="240" w:lineRule="exact"/>
              <w:ind w:right="-152"/>
              <w:rPr>
                <w:rFonts w:ascii="CordiaUPC" w:hAnsi="CordiaUPC" w:cs="CordiaUPC"/>
                <w:sz w:val="24"/>
                <w:szCs w:val="24"/>
                <w:lang w:val="en-US"/>
              </w:rPr>
            </w:pPr>
            <w:r w:rsidRPr="009E2363">
              <w:rPr>
                <w:rFonts w:ascii="CordiaUPC" w:hAnsi="CordiaUPC" w:cs="CordiaUPC"/>
                <w:sz w:val="24"/>
                <w:szCs w:val="24"/>
              </w:rPr>
              <w:t>51</w:t>
            </w:r>
          </w:p>
        </w:tc>
      </w:tr>
      <w:tr w:rsidR="002C4571" w:rsidRPr="009E2363" w14:paraId="1EE20746" w14:textId="77777777" w:rsidTr="002C4571">
        <w:tc>
          <w:tcPr>
            <w:tcW w:w="1047" w:type="pct"/>
            <w:tcBorders>
              <w:top w:val="nil"/>
              <w:left w:val="nil"/>
              <w:bottom w:val="nil"/>
              <w:right w:val="nil"/>
            </w:tcBorders>
            <w:vAlign w:val="bottom"/>
          </w:tcPr>
          <w:p w14:paraId="5183AA7D" w14:textId="77777777" w:rsidR="0004617A" w:rsidRPr="009E2363" w:rsidRDefault="0004617A" w:rsidP="0004617A">
            <w:pPr>
              <w:tabs>
                <w:tab w:val="left" w:pos="293"/>
              </w:tabs>
              <w:spacing w:line="240" w:lineRule="exact"/>
              <w:ind w:left="-9" w:right="-292" w:firstLine="18"/>
              <w:rPr>
                <w:rFonts w:ascii="CordiaUPC" w:hAnsi="CordiaUPC" w:cs="CordiaUPC"/>
                <w:b/>
                <w:bCs/>
                <w:spacing w:val="-6"/>
                <w:sz w:val="24"/>
                <w:szCs w:val="24"/>
              </w:rPr>
            </w:pPr>
            <w:r w:rsidRPr="009E2363">
              <w:rPr>
                <w:rFonts w:ascii="CordiaUPC" w:hAnsi="CordiaUPC" w:cs="CordiaUPC" w:hint="cs"/>
                <w:b/>
                <w:bCs/>
                <w:sz w:val="24"/>
                <w:szCs w:val="24"/>
              </w:rPr>
              <w:t>Total</w:t>
            </w:r>
          </w:p>
        </w:tc>
        <w:tc>
          <w:tcPr>
            <w:tcW w:w="380" w:type="pct"/>
            <w:tcBorders>
              <w:top w:val="nil"/>
              <w:left w:val="nil"/>
              <w:bottom w:val="nil"/>
              <w:right w:val="nil"/>
            </w:tcBorders>
          </w:tcPr>
          <w:p w14:paraId="433051A1" w14:textId="77777777" w:rsidR="0004617A" w:rsidRPr="009E2363" w:rsidRDefault="0004617A" w:rsidP="0004617A">
            <w:pPr>
              <w:spacing w:line="240" w:lineRule="exact"/>
              <w:ind w:left="-120" w:right="-100"/>
              <w:jc w:val="center"/>
              <w:rPr>
                <w:rFonts w:ascii="CordiaUPC" w:hAnsi="CordiaUPC" w:cs="CordiaUPC"/>
                <w:b/>
                <w:bCs/>
                <w:sz w:val="24"/>
                <w:szCs w:val="24"/>
              </w:rPr>
            </w:pPr>
          </w:p>
        </w:tc>
        <w:tc>
          <w:tcPr>
            <w:tcW w:w="738" w:type="pct"/>
            <w:tcBorders>
              <w:top w:val="nil"/>
              <w:left w:val="nil"/>
              <w:bottom w:val="nil"/>
              <w:right w:val="nil"/>
            </w:tcBorders>
          </w:tcPr>
          <w:p w14:paraId="2FB86D9F" w14:textId="77777777" w:rsidR="0004617A" w:rsidRPr="009E2363" w:rsidRDefault="0004617A" w:rsidP="0004617A">
            <w:pPr>
              <w:spacing w:line="240" w:lineRule="exact"/>
              <w:ind w:left="-120" w:right="-100"/>
              <w:jc w:val="center"/>
              <w:rPr>
                <w:rFonts w:ascii="CordiaUPC" w:hAnsi="CordiaUPC" w:cs="CordiaUPC"/>
                <w:b/>
                <w:bCs/>
                <w:sz w:val="24"/>
                <w:szCs w:val="24"/>
              </w:rPr>
            </w:pPr>
          </w:p>
        </w:tc>
        <w:tc>
          <w:tcPr>
            <w:tcW w:w="503" w:type="pct"/>
            <w:tcBorders>
              <w:top w:val="nil"/>
              <w:left w:val="nil"/>
              <w:bottom w:val="nil"/>
              <w:right w:val="nil"/>
            </w:tcBorders>
            <w:vAlign w:val="bottom"/>
          </w:tcPr>
          <w:p w14:paraId="51524853" w14:textId="77777777" w:rsidR="0004617A" w:rsidRPr="009E2363" w:rsidRDefault="0004617A" w:rsidP="0004617A">
            <w:pPr>
              <w:spacing w:line="240" w:lineRule="exact"/>
              <w:ind w:left="-109" w:right="-93"/>
              <w:jc w:val="center"/>
              <w:rPr>
                <w:rFonts w:ascii="CordiaUPC" w:hAnsi="CordiaUPC" w:cs="CordiaUPC"/>
                <w:b/>
                <w:bCs/>
                <w:sz w:val="24"/>
                <w:szCs w:val="24"/>
                <w:lang w:val="en-US"/>
              </w:rPr>
            </w:pPr>
          </w:p>
        </w:tc>
        <w:tc>
          <w:tcPr>
            <w:tcW w:w="385" w:type="pct"/>
            <w:tcBorders>
              <w:left w:val="nil"/>
              <w:right w:val="nil"/>
            </w:tcBorders>
            <w:shd w:val="clear" w:color="auto" w:fill="FFFFFF" w:themeFill="background1"/>
          </w:tcPr>
          <w:p w14:paraId="5CAD70A4" w14:textId="447B2AB9" w:rsidR="0004617A" w:rsidRPr="009E2363" w:rsidRDefault="0004617A" w:rsidP="0004617A">
            <w:pPr>
              <w:pBdr>
                <w:bottom w:val="double" w:sz="4" w:space="1" w:color="auto"/>
              </w:pBdr>
              <w:tabs>
                <w:tab w:val="decimal" w:pos="488"/>
              </w:tabs>
              <w:spacing w:line="240" w:lineRule="exact"/>
              <w:ind w:left="-110" w:right="-86"/>
              <w:rPr>
                <w:rFonts w:ascii="CordiaUPC" w:hAnsi="CordiaUPC" w:cs="CordiaUPC"/>
                <w:b/>
                <w:bCs/>
                <w:sz w:val="24"/>
                <w:szCs w:val="24"/>
                <w:lang w:val="en-US"/>
              </w:rPr>
            </w:pPr>
            <w:r>
              <w:rPr>
                <w:rFonts w:ascii="CordiaUPC" w:hAnsi="CordiaUPC" w:cs="CordiaUPC" w:hint="cs"/>
                <w:b/>
                <w:bCs/>
                <w:sz w:val="24"/>
                <w:szCs w:val="24"/>
                <w:cs/>
              </w:rPr>
              <w:t>36</w:t>
            </w:r>
            <w:r>
              <w:rPr>
                <w:rFonts w:ascii="CordiaUPC" w:hAnsi="CordiaUPC" w:cs="CordiaUPC"/>
                <w:b/>
                <w:bCs/>
                <w:sz w:val="24"/>
                <w:szCs w:val="24"/>
              </w:rPr>
              <w:t>,</w:t>
            </w:r>
            <w:r>
              <w:rPr>
                <w:rFonts w:ascii="CordiaUPC" w:hAnsi="CordiaUPC" w:cs="CordiaUPC" w:hint="cs"/>
                <w:b/>
                <w:bCs/>
                <w:sz w:val="24"/>
                <w:szCs w:val="24"/>
                <w:cs/>
              </w:rPr>
              <w:t>407</w:t>
            </w:r>
          </w:p>
        </w:tc>
        <w:tc>
          <w:tcPr>
            <w:tcW w:w="387" w:type="pct"/>
            <w:tcBorders>
              <w:left w:val="nil"/>
              <w:right w:val="nil"/>
            </w:tcBorders>
          </w:tcPr>
          <w:p w14:paraId="04C73147" w14:textId="4422CD1B" w:rsidR="0004617A" w:rsidRPr="009E2363" w:rsidRDefault="0004617A" w:rsidP="0004617A">
            <w:pPr>
              <w:pBdr>
                <w:bottom w:val="double" w:sz="4" w:space="1" w:color="auto"/>
              </w:pBdr>
              <w:tabs>
                <w:tab w:val="decimal" w:pos="539"/>
              </w:tabs>
              <w:spacing w:line="240" w:lineRule="exact"/>
              <w:ind w:right="-86"/>
              <w:rPr>
                <w:rFonts w:ascii="CordiaUPC" w:hAnsi="CordiaUPC" w:cs="CordiaUPC"/>
                <w:b/>
                <w:bCs/>
                <w:sz w:val="24"/>
                <w:szCs w:val="24"/>
                <w:rtl/>
                <w:cs/>
              </w:rPr>
            </w:pPr>
            <w:r>
              <w:rPr>
                <w:rFonts w:ascii="CordiaUPC" w:hAnsi="CordiaUPC" w:cs="CordiaUPC" w:hint="cs"/>
                <w:b/>
                <w:bCs/>
                <w:sz w:val="24"/>
                <w:szCs w:val="24"/>
                <w:cs/>
              </w:rPr>
              <w:t>23</w:t>
            </w:r>
            <w:r>
              <w:rPr>
                <w:rFonts w:ascii="CordiaUPC" w:hAnsi="CordiaUPC" w:cs="CordiaUPC"/>
                <w:b/>
                <w:bCs/>
                <w:sz w:val="24"/>
                <w:szCs w:val="24"/>
              </w:rPr>
              <w:t>,</w:t>
            </w:r>
            <w:r>
              <w:rPr>
                <w:rFonts w:ascii="CordiaUPC" w:hAnsi="CordiaUPC" w:cs="CordiaUPC" w:hint="cs"/>
                <w:b/>
                <w:bCs/>
                <w:sz w:val="24"/>
                <w:szCs w:val="24"/>
                <w:cs/>
              </w:rPr>
              <w:t>912</w:t>
            </w:r>
          </w:p>
        </w:tc>
        <w:tc>
          <w:tcPr>
            <w:tcW w:w="383" w:type="pct"/>
            <w:tcBorders>
              <w:left w:val="nil"/>
              <w:right w:val="nil"/>
            </w:tcBorders>
          </w:tcPr>
          <w:p w14:paraId="68BA2145" w14:textId="06234CBE" w:rsidR="0004617A" w:rsidRPr="009E2363" w:rsidRDefault="0004617A" w:rsidP="002C4571">
            <w:pPr>
              <w:pBdr>
                <w:bottom w:val="double" w:sz="4" w:space="1" w:color="auto"/>
              </w:pBdr>
              <w:tabs>
                <w:tab w:val="decimal" w:pos="500"/>
              </w:tabs>
              <w:spacing w:line="240" w:lineRule="exact"/>
              <w:ind w:left="-41" w:right="-305"/>
              <w:rPr>
                <w:rFonts w:ascii="CordiaUPC" w:hAnsi="CordiaUPC" w:cs="CordiaUPC"/>
                <w:b/>
                <w:bCs/>
                <w:sz w:val="24"/>
                <w:szCs w:val="24"/>
                <w:lang w:val="en-US"/>
              </w:rPr>
            </w:pPr>
            <w:r>
              <w:rPr>
                <w:rFonts w:ascii="CordiaUPC" w:hAnsi="CordiaUPC" w:cs="CordiaUPC"/>
                <w:b/>
                <w:bCs/>
                <w:sz w:val="24"/>
                <w:szCs w:val="24"/>
              </w:rPr>
              <w:t>60,319</w:t>
            </w:r>
          </w:p>
        </w:tc>
        <w:tc>
          <w:tcPr>
            <w:tcW w:w="415" w:type="pct"/>
            <w:gridSpan w:val="2"/>
            <w:tcBorders>
              <w:left w:val="nil"/>
              <w:right w:val="nil"/>
            </w:tcBorders>
            <w:shd w:val="clear" w:color="auto" w:fill="FFFFFF" w:themeFill="background1"/>
          </w:tcPr>
          <w:p w14:paraId="479B41E9" w14:textId="241A1534" w:rsidR="0004617A" w:rsidRPr="009E2363" w:rsidRDefault="0004617A" w:rsidP="0004617A">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9E2363">
              <w:rPr>
                <w:rFonts w:ascii="CordiaUPC" w:hAnsi="CordiaUPC" w:cs="CordiaUPC"/>
                <w:b/>
                <w:bCs/>
                <w:sz w:val="24"/>
                <w:szCs w:val="24"/>
              </w:rPr>
              <w:t>36,909</w:t>
            </w:r>
          </w:p>
        </w:tc>
        <w:tc>
          <w:tcPr>
            <w:tcW w:w="387" w:type="pct"/>
            <w:tcBorders>
              <w:left w:val="nil"/>
              <w:right w:val="nil"/>
            </w:tcBorders>
          </w:tcPr>
          <w:p w14:paraId="2A3C6C6D" w14:textId="42B4B9E1" w:rsidR="0004617A" w:rsidRPr="009E2363" w:rsidRDefault="0004617A" w:rsidP="0004617A">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9E2363">
              <w:rPr>
                <w:rFonts w:ascii="CordiaUPC" w:hAnsi="CordiaUPC" w:cs="CordiaUPC"/>
                <w:b/>
                <w:bCs/>
                <w:sz w:val="24"/>
                <w:szCs w:val="24"/>
              </w:rPr>
              <w:t>22,622</w:t>
            </w:r>
          </w:p>
        </w:tc>
        <w:tc>
          <w:tcPr>
            <w:tcW w:w="374" w:type="pct"/>
            <w:tcBorders>
              <w:left w:val="nil"/>
              <w:right w:val="nil"/>
            </w:tcBorders>
          </w:tcPr>
          <w:p w14:paraId="6B1850D6" w14:textId="37925300" w:rsidR="0004617A" w:rsidRPr="009E2363" w:rsidRDefault="0004617A" w:rsidP="002C4571">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9E2363">
              <w:rPr>
                <w:rFonts w:ascii="CordiaUPC" w:hAnsi="CordiaUPC" w:cs="CordiaUPC"/>
                <w:b/>
                <w:bCs/>
                <w:sz w:val="24"/>
                <w:szCs w:val="24"/>
              </w:rPr>
              <w:t>59,531</w:t>
            </w:r>
          </w:p>
        </w:tc>
      </w:tr>
    </w:tbl>
    <w:p w14:paraId="603DC0B3" w14:textId="70154D7A" w:rsidR="00A0197E" w:rsidRPr="009E2363" w:rsidRDefault="00A0197E" w:rsidP="003F346D">
      <w:pPr>
        <w:spacing w:before="120" w:line="240" w:lineRule="exact"/>
        <w:ind w:left="810" w:right="29" w:hanging="216"/>
        <w:jc w:val="thaiDistribute"/>
        <w:rPr>
          <w:rFonts w:ascii="CordiaUPC" w:hAnsi="CordiaUPC" w:cs="CordiaUPC"/>
          <w:sz w:val="20"/>
          <w:lang w:val="en-US"/>
        </w:rPr>
      </w:pPr>
      <w:r w:rsidRPr="009E2363">
        <w:rPr>
          <w:rFonts w:ascii="CordiaUPC" w:hAnsi="CordiaUPC" w:cs="CordiaUPC" w:hint="cs"/>
          <w:sz w:val="20"/>
          <w:vertAlign w:val="superscript"/>
        </w:rPr>
        <w:t>(1)</w:t>
      </w:r>
      <w:r w:rsidRPr="009E2363">
        <w:rPr>
          <w:rFonts w:ascii="CordiaUPC" w:hAnsi="CordiaUPC" w:cs="CordiaUPC" w:hint="cs"/>
          <w:sz w:val="20"/>
          <w:vertAlign w:val="superscript"/>
          <w:cs/>
          <w:lang w:bidi="th-TH"/>
        </w:rPr>
        <w:tab/>
      </w:r>
      <w:r w:rsidRPr="009E2363">
        <w:rPr>
          <w:rFonts w:ascii="CordiaUPC" w:hAnsi="CordiaUPC" w:cs="CordiaUPC" w:hint="cs"/>
          <w:sz w:val="20"/>
        </w:rPr>
        <w:t>Counted as a part of capital</w:t>
      </w:r>
      <w:r w:rsidRPr="009E2363">
        <w:rPr>
          <w:rFonts w:ascii="CordiaUPC" w:hAnsi="CordiaUPC" w:cs="CordiaUPC"/>
          <w:sz w:val="20"/>
        </w:rPr>
        <w:t xml:space="preserve"> fund</w:t>
      </w:r>
      <w:r w:rsidRPr="009E2363">
        <w:rPr>
          <w:rFonts w:ascii="CordiaUPC" w:hAnsi="CordiaUPC" w:cs="CordiaUPC" w:hint="cs"/>
          <w:sz w:val="20"/>
        </w:rPr>
        <w:t xml:space="preserve">, which is determined under the conditions as specified in the </w:t>
      </w:r>
      <w:proofErr w:type="spellStart"/>
      <w:r w:rsidRPr="009E2363">
        <w:rPr>
          <w:rFonts w:ascii="CordiaUPC" w:hAnsi="CordiaUPC" w:cs="CordiaUPC" w:hint="cs"/>
          <w:sz w:val="20"/>
        </w:rPr>
        <w:t>BoT’s</w:t>
      </w:r>
      <w:proofErr w:type="spellEnd"/>
      <w:r w:rsidRPr="009E2363">
        <w:rPr>
          <w:rFonts w:ascii="CordiaUPC" w:hAnsi="CordiaUPC" w:cs="CordiaUPC" w:hint="cs"/>
          <w:sz w:val="20"/>
        </w:rPr>
        <w:t xml:space="preserve"> Notification </w:t>
      </w:r>
      <w:r w:rsidRPr="009E2363">
        <w:rPr>
          <w:rFonts w:ascii="CordiaUPC" w:hAnsi="CordiaUPC" w:cs="CordiaUPC" w:hint="cs"/>
          <w:i/>
          <w:iCs/>
          <w:sz w:val="20"/>
        </w:rPr>
        <w:t>(note</w:t>
      </w:r>
      <w:r w:rsidRPr="009E2363">
        <w:rPr>
          <w:rFonts w:ascii="CordiaUPC" w:hAnsi="CordiaUPC" w:cs="CordiaUPC"/>
          <w:i/>
          <w:iCs/>
          <w:sz w:val="20"/>
        </w:rPr>
        <w:t xml:space="preserve"> </w:t>
      </w:r>
      <w:r w:rsidR="005A762C">
        <w:rPr>
          <w:rFonts w:ascii="CordiaUPC" w:hAnsi="CordiaUPC" w:cs="CordiaUPC"/>
          <w:i/>
          <w:iCs/>
          <w:sz w:val="20"/>
          <w:lang w:bidi="th-TH"/>
        </w:rPr>
        <w:t>4</w:t>
      </w:r>
      <w:r w:rsidRPr="009E2363">
        <w:rPr>
          <w:rFonts w:ascii="CordiaUPC" w:hAnsi="CordiaUPC" w:cs="CordiaUPC" w:hint="cs"/>
          <w:i/>
          <w:iCs/>
          <w:sz w:val="20"/>
        </w:rPr>
        <w:t>)</w:t>
      </w:r>
    </w:p>
    <w:p w14:paraId="3C167CAD" w14:textId="77777777" w:rsidR="00A0197E" w:rsidRPr="009E2363" w:rsidRDefault="00A0197E" w:rsidP="003F346D">
      <w:pPr>
        <w:spacing w:line="240" w:lineRule="exact"/>
        <w:ind w:left="810" w:right="29" w:hanging="216"/>
        <w:jc w:val="thaiDistribute"/>
        <w:rPr>
          <w:rFonts w:ascii="CordiaUPC" w:hAnsi="CordiaUPC" w:cs="CordiaUPC"/>
          <w:sz w:val="20"/>
        </w:rPr>
      </w:pPr>
      <w:r w:rsidRPr="009E2363">
        <w:rPr>
          <w:rFonts w:ascii="CordiaUPC" w:hAnsi="CordiaUPC" w:cs="CordiaUPC" w:hint="cs"/>
          <w:sz w:val="20"/>
          <w:vertAlign w:val="superscript"/>
        </w:rPr>
        <w:t>(2)</w:t>
      </w:r>
      <w:r w:rsidRPr="009E2363">
        <w:rPr>
          <w:rFonts w:ascii="CordiaUPC" w:hAnsi="CordiaUPC" w:cs="CordiaUPC" w:hint="cs"/>
          <w:sz w:val="20"/>
          <w:rtl/>
        </w:rPr>
        <w:tab/>
      </w:r>
      <w:r w:rsidRPr="009E2363">
        <w:rPr>
          <w:rFonts w:ascii="CordiaUPC" w:hAnsi="CordiaUPC" w:cs="CordiaUPC" w:hint="cs"/>
          <w:sz w:val="20"/>
        </w:rPr>
        <w:t>The years in which call option exercise periods start</w:t>
      </w:r>
    </w:p>
    <w:p w14:paraId="45B9D708" w14:textId="77777777" w:rsidR="00A0197E" w:rsidRPr="009E2363" w:rsidRDefault="00A0197E" w:rsidP="003F346D">
      <w:pPr>
        <w:spacing w:line="240" w:lineRule="exact"/>
        <w:ind w:left="810" w:right="29" w:hanging="216"/>
        <w:jc w:val="thaiDistribute"/>
        <w:rPr>
          <w:rFonts w:ascii="CordiaUPC" w:hAnsi="CordiaUPC" w:cs="CordiaUPC"/>
          <w:sz w:val="20"/>
          <w:lang w:val="en-US"/>
        </w:rPr>
      </w:pPr>
      <w:r w:rsidRPr="009E2363">
        <w:rPr>
          <w:rFonts w:ascii="CordiaUPC" w:hAnsi="CordiaUPC" w:cs="CordiaUPC" w:hint="cs"/>
          <w:sz w:val="20"/>
          <w:vertAlign w:val="superscript"/>
        </w:rPr>
        <w:t>(3)</w:t>
      </w:r>
      <w:r w:rsidRPr="009E2363">
        <w:rPr>
          <w:rFonts w:ascii="CordiaUPC" w:hAnsi="CordiaUPC" w:cs="CordiaUPC" w:hint="cs"/>
          <w:sz w:val="20"/>
        </w:rPr>
        <w:tab/>
        <w:t>The outstanding balance of bills of exchange maturing during the year 2012 were waiting for redeem by the holders.</w:t>
      </w:r>
    </w:p>
    <w:p w14:paraId="057B341D" w14:textId="77777777" w:rsidR="00A0197E" w:rsidRPr="0004617A" w:rsidRDefault="00A0197E" w:rsidP="003F346D">
      <w:pPr>
        <w:spacing w:line="240" w:lineRule="exact"/>
        <w:ind w:left="810" w:right="29" w:hanging="216"/>
        <w:jc w:val="thaiDistribute"/>
        <w:rPr>
          <w:rFonts w:ascii="CordiaUPC" w:hAnsi="CordiaUPC" w:cs="CordiaUPC"/>
          <w:sz w:val="20"/>
          <w:cs/>
          <w:lang w:bidi="th-TH"/>
        </w:rPr>
      </w:pP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r w:rsidRPr="009E2363">
        <w:rPr>
          <w:rFonts w:ascii="CordiaUPC" w:hAnsi="CordiaUPC" w:cs="CordiaUPC"/>
          <w:sz w:val="20"/>
        </w:rPr>
        <w:t>Balance denominated in USD and EUR currencies are stated in Baht equivalents.</w:t>
      </w:r>
    </w:p>
    <w:p w14:paraId="773D3F70" w14:textId="77777777" w:rsidR="002E3D5E" w:rsidRPr="009E2363" w:rsidRDefault="002E3D5E" w:rsidP="003F346D">
      <w:pPr>
        <w:spacing w:line="240" w:lineRule="exact"/>
        <w:ind w:left="810" w:right="29" w:hanging="216"/>
        <w:jc w:val="thaiDistribute"/>
        <w:rPr>
          <w:rFonts w:ascii="CordiaUPC" w:hAnsi="CordiaUPC" w:cs="CordiaUPC"/>
          <w:sz w:val="20"/>
          <w:lang w:val="en-US" w:bidi="th-TH"/>
        </w:rPr>
      </w:pPr>
    </w:p>
    <w:tbl>
      <w:tblPr>
        <w:tblW w:w="4737" w:type="pct"/>
        <w:tblInd w:w="558" w:type="dxa"/>
        <w:tblBorders>
          <w:bottom w:val="single" w:sz="4" w:space="0" w:color="auto"/>
        </w:tblBorders>
        <w:tblLayout w:type="fixed"/>
        <w:tblLook w:val="0000" w:firstRow="0" w:lastRow="0" w:firstColumn="0" w:lastColumn="0" w:noHBand="0" w:noVBand="0"/>
      </w:tblPr>
      <w:tblGrid>
        <w:gridCol w:w="1937"/>
        <w:gridCol w:w="702"/>
        <w:gridCol w:w="1363"/>
        <w:gridCol w:w="929"/>
        <w:gridCol w:w="731"/>
        <w:gridCol w:w="696"/>
        <w:gridCol w:w="719"/>
        <w:gridCol w:w="713"/>
        <w:gridCol w:w="731"/>
        <w:gridCol w:w="691"/>
      </w:tblGrid>
      <w:tr w:rsidR="00A0197E" w:rsidRPr="009E2363" w14:paraId="704F0842" w14:textId="77777777" w:rsidTr="002C4571">
        <w:tc>
          <w:tcPr>
            <w:tcW w:w="1051" w:type="pct"/>
            <w:vAlign w:val="bottom"/>
          </w:tcPr>
          <w:p w14:paraId="7F3EEBC9" w14:textId="77777777" w:rsidR="00A0197E" w:rsidRPr="009E2363" w:rsidRDefault="00A0197E" w:rsidP="007774A1">
            <w:pPr>
              <w:keepNext/>
              <w:keepLines/>
              <w:spacing w:line="240" w:lineRule="exact"/>
              <w:ind w:left="132" w:right="-126" w:hanging="120"/>
              <w:outlineLvl w:val="2"/>
              <w:rPr>
                <w:rFonts w:ascii="CordiaUPC" w:hAnsi="CordiaUPC" w:cs="CordiaUPC"/>
                <w:b/>
                <w:bCs/>
                <w:i/>
                <w:sz w:val="24"/>
                <w:szCs w:val="24"/>
                <w:rtl/>
                <w:cs/>
                <w:lang w:bidi="th-TH"/>
              </w:rPr>
            </w:pPr>
          </w:p>
        </w:tc>
        <w:tc>
          <w:tcPr>
            <w:tcW w:w="381" w:type="pct"/>
            <w:tcBorders>
              <w:top w:val="nil"/>
              <w:left w:val="nil"/>
              <w:bottom w:val="nil"/>
              <w:right w:val="nil"/>
            </w:tcBorders>
          </w:tcPr>
          <w:p w14:paraId="2BE86A84" w14:textId="77777777" w:rsidR="00A0197E" w:rsidRPr="009E2363" w:rsidRDefault="00A0197E" w:rsidP="007774A1">
            <w:pPr>
              <w:tabs>
                <w:tab w:val="left" w:pos="627"/>
              </w:tabs>
              <w:spacing w:line="240" w:lineRule="exact"/>
              <w:ind w:left="-120" w:right="-100"/>
              <w:jc w:val="center"/>
              <w:rPr>
                <w:rFonts w:ascii="CordiaUPC" w:hAnsi="CordiaUPC" w:cs="CordiaUPC"/>
                <w:sz w:val="24"/>
                <w:szCs w:val="24"/>
                <w:lang w:val="en-US"/>
              </w:rPr>
            </w:pPr>
          </w:p>
        </w:tc>
        <w:tc>
          <w:tcPr>
            <w:tcW w:w="740" w:type="pct"/>
            <w:vAlign w:val="bottom"/>
          </w:tcPr>
          <w:p w14:paraId="0E4B2465" w14:textId="0C754DB1" w:rsidR="00A0197E" w:rsidRPr="009E2363" w:rsidRDefault="00A0197E" w:rsidP="007774A1">
            <w:pPr>
              <w:spacing w:line="240" w:lineRule="exact"/>
              <w:ind w:left="-120" w:right="-100"/>
              <w:jc w:val="center"/>
              <w:rPr>
                <w:rFonts w:ascii="CordiaUPC" w:hAnsi="CordiaUPC" w:cs="CordiaUPC"/>
                <w:sz w:val="24"/>
                <w:szCs w:val="24"/>
                <w:lang w:val="en-US"/>
              </w:rPr>
            </w:pPr>
          </w:p>
        </w:tc>
        <w:tc>
          <w:tcPr>
            <w:tcW w:w="504" w:type="pct"/>
            <w:vAlign w:val="bottom"/>
          </w:tcPr>
          <w:p w14:paraId="73BFF361" w14:textId="77777777" w:rsidR="00A0197E" w:rsidRPr="009E2363" w:rsidRDefault="00A0197E" w:rsidP="007774A1">
            <w:pPr>
              <w:spacing w:line="240" w:lineRule="exact"/>
              <w:ind w:left="-109" w:right="-93"/>
              <w:jc w:val="center"/>
              <w:rPr>
                <w:rFonts w:ascii="CordiaUPC" w:hAnsi="CordiaUPC" w:cs="CordiaUPC"/>
                <w:sz w:val="24"/>
                <w:szCs w:val="24"/>
                <w:rtl/>
                <w:cs/>
                <w:lang w:val="th-TH"/>
              </w:rPr>
            </w:pPr>
          </w:p>
        </w:tc>
        <w:tc>
          <w:tcPr>
            <w:tcW w:w="2324" w:type="pct"/>
            <w:gridSpan w:val="6"/>
            <w:vAlign w:val="bottom"/>
          </w:tcPr>
          <w:p w14:paraId="25E8D563" w14:textId="77777777" w:rsidR="00A0197E" w:rsidRPr="009E2363" w:rsidRDefault="00A0197E" w:rsidP="007774A1">
            <w:pPr>
              <w:spacing w:line="240" w:lineRule="exact"/>
              <w:ind w:right="-86"/>
              <w:jc w:val="center"/>
              <w:rPr>
                <w:rFonts w:ascii="CordiaUPC" w:hAnsi="CordiaUPC" w:cs="CordiaUPC"/>
                <w:sz w:val="24"/>
                <w:szCs w:val="24"/>
                <w:lang w:val="en-US"/>
              </w:rPr>
            </w:pPr>
            <w:r w:rsidRPr="009E2363">
              <w:rPr>
                <w:rFonts w:ascii="CordiaUPC" w:hAnsi="CordiaUPC" w:cs="CordiaUPC" w:hint="cs"/>
                <w:b/>
                <w:bCs/>
                <w:sz w:val="24"/>
                <w:szCs w:val="24"/>
                <w:lang w:val="en-US"/>
              </w:rPr>
              <w:t>Bank only</w:t>
            </w:r>
          </w:p>
        </w:tc>
      </w:tr>
      <w:tr w:rsidR="001F14AF" w:rsidRPr="009E2363" w14:paraId="6EA11F11" w14:textId="77777777" w:rsidTr="002C4571">
        <w:tc>
          <w:tcPr>
            <w:tcW w:w="1051" w:type="pct"/>
            <w:vAlign w:val="bottom"/>
          </w:tcPr>
          <w:p w14:paraId="22FCCF41" w14:textId="77777777" w:rsidR="001F14AF" w:rsidRPr="009E2363" w:rsidRDefault="001F14AF" w:rsidP="001F14AF">
            <w:pPr>
              <w:keepNext/>
              <w:keepLines/>
              <w:spacing w:line="240" w:lineRule="exact"/>
              <w:ind w:left="132" w:right="-126" w:hanging="120"/>
              <w:outlineLvl w:val="2"/>
              <w:rPr>
                <w:rFonts w:ascii="CordiaUPC" w:hAnsi="CordiaUPC" w:cs="CordiaUPC"/>
                <w:b/>
                <w:bCs/>
                <w:i/>
                <w:sz w:val="24"/>
                <w:szCs w:val="24"/>
                <w:rtl/>
                <w:cs/>
              </w:rPr>
            </w:pPr>
          </w:p>
        </w:tc>
        <w:tc>
          <w:tcPr>
            <w:tcW w:w="381" w:type="pct"/>
          </w:tcPr>
          <w:p w14:paraId="57A7AD14" w14:textId="77777777" w:rsidR="001F14AF" w:rsidRPr="009E2363" w:rsidRDefault="001F14AF" w:rsidP="001F14AF">
            <w:pPr>
              <w:tabs>
                <w:tab w:val="left" w:pos="627"/>
              </w:tabs>
              <w:spacing w:line="240" w:lineRule="exact"/>
              <w:ind w:left="-120" w:right="-100"/>
              <w:jc w:val="center"/>
              <w:rPr>
                <w:rFonts w:ascii="CordiaUPC" w:hAnsi="CordiaUPC" w:cs="CordiaUPC"/>
                <w:sz w:val="24"/>
                <w:szCs w:val="24"/>
                <w:lang w:val="en-US"/>
              </w:rPr>
            </w:pPr>
          </w:p>
        </w:tc>
        <w:tc>
          <w:tcPr>
            <w:tcW w:w="740" w:type="pct"/>
            <w:vAlign w:val="bottom"/>
          </w:tcPr>
          <w:p w14:paraId="56A7C882" w14:textId="2040090D" w:rsidR="001F14AF" w:rsidRPr="00FC2851" w:rsidRDefault="003C6E11" w:rsidP="001F14AF">
            <w:pPr>
              <w:spacing w:line="240" w:lineRule="exact"/>
              <w:ind w:left="-120" w:right="-100"/>
              <w:jc w:val="center"/>
              <w:rPr>
                <w:rFonts w:ascii="CordiaUPC" w:hAnsi="CordiaUPC" w:cs="CordiaUPC"/>
                <w:sz w:val="24"/>
                <w:szCs w:val="24"/>
                <w:rtl/>
                <w:cs/>
                <w:lang w:val="en-US" w:bidi="th-TH"/>
              </w:rPr>
            </w:pPr>
            <w:r w:rsidRPr="00FC2851">
              <w:rPr>
                <w:rFonts w:ascii="CordiaUPC" w:hAnsi="CordiaUPC" w:cs="CordiaUPC" w:hint="cs"/>
                <w:sz w:val="24"/>
                <w:szCs w:val="24"/>
                <w:lang w:val="en-US"/>
              </w:rPr>
              <w:t xml:space="preserve">Interest rates </w:t>
            </w:r>
            <w:r w:rsidR="001F14AF" w:rsidRPr="00FC2851">
              <w:rPr>
                <w:rFonts w:ascii="CordiaUPC" w:hAnsi="CordiaUPC" w:cs="CordiaUPC" w:hint="cs"/>
                <w:sz w:val="24"/>
                <w:szCs w:val="24"/>
                <w:lang w:val="en-US"/>
              </w:rPr>
              <w:t>as at</w:t>
            </w:r>
          </w:p>
        </w:tc>
        <w:tc>
          <w:tcPr>
            <w:tcW w:w="504" w:type="pct"/>
            <w:vAlign w:val="bottom"/>
          </w:tcPr>
          <w:p w14:paraId="7DC400CF" w14:textId="77777777" w:rsidR="001F14AF" w:rsidRPr="009E2363" w:rsidRDefault="001F14AF" w:rsidP="001F14AF">
            <w:pPr>
              <w:spacing w:line="240" w:lineRule="exact"/>
              <w:ind w:left="-109" w:right="-93"/>
              <w:jc w:val="center"/>
              <w:rPr>
                <w:rFonts w:ascii="CordiaUPC" w:hAnsi="CordiaUPC" w:cs="CordiaUPC"/>
                <w:sz w:val="24"/>
                <w:szCs w:val="24"/>
                <w:rtl/>
                <w:cs/>
                <w:lang w:val="th-TH"/>
              </w:rPr>
            </w:pPr>
          </w:p>
        </w:tc>
        <w:tc>
          <w:tcPr>
            <w:tcW w:w="1165" w:type="pct"/>
            <w:gridSpan w:val="3"/>
            <w:tcBorders>
              <w:top w:val="nil"/>
              <w:left w:val="nil"/>
              <w:bottom w:val="nil"/>
              <w:right w:val="nil"/>
            </w:tcBorders>
            <w:vAlign w:val="bottom"/>
          </w:tcPr>
          <w:p w14:paraId="63600061" w14:textId="6F149239" w:rsidR="001F14AF" w:rsidRPr="009E2363" w:rsidRDefault="001F14AF" w:rsidP="001F14AF">
            <w:pPr>
              <w:spacing w:line="240" w:lineRule="exact"/>
              <w:ind w:right="-86"/>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w:t>
            </w:r>
            <w:r>
              <w:rPr>
                <w:rFonts w:ascii="CordiaUPC" w:eastAsia="Times New Roman" w:hAnsi="CordiaUPC" w:cs="CordiaUPC"/>
                <w:sz w:val="24"/>
                <w:szCs w:val="24"/>
                <w:lang w:bidi="th-TH"/>
              </w:rPr>
              <w:t>1</w:t>
            </w:r>
            <w:r w:rsidRPr="00F709EB">
              <w:rPr>
                <w:rFonts w:ascii="CordiaUPC" w:eastAsia="Times New Roman" w:hAnsi="CordiaUPC" w:cs="CordiaUPC"/>
                <w:sz w:val="24"/>
                <w:szCs w:val="24"/>
                <w:lang w:bidi="th-TH"/>
              </w:rPr>
              <w:t xml:space="preserve"> </w:t>
            </w:r>
            <w:r>
              <w:rPr>
                <w:rFonts w:ascii="CordiaUPC" w:eastAsia="Times New Roman" w:hAnsi="CordiaUPC" w:cs="CordiaUPC"/>
                <w:sz w:val="24"/>
                <w:szCs w:val="24"/>
                <w:lang w:bidi="th-TH"/>
              </w:rPr>
              <w:t>March</w:t>
            </w:r>
            <w:r w:rsidRPr="00F709EB">
              <w:rPr>
                <w:rFonts w:ascii="CordiaUPC" w:hAnsi="CordiaUPC" w:cs="CordiaUPC" w:hint="cs"/>
                <w:sz w:val="24"/>
                <w:szCs w:val="24"/>
              </w:rPr>
              <w:t xml:space="preserve"> </w:t>
            </w:r>
            <w:r w:rsidRPr="00F709EB">
              <w:rPr>
                <w:rFonts w:ascii="CordiaUPC" w:hAnsi="CordiaUPC" w:cs="CordiaUPC"/>
                <w:sz w:val="24"/>
                <w:szCs w:val="24"/>
                <w:lang w:val="en-US"/>
              </w:rPr>
              <w:t>202</w:t>
            </w:r>
            <w:r>
              <w:rPr>
                <w:rFonts w:ascii="CordiaUPC" w:hAnsi="CordiaUPC" w:cs="CordiaUPC"/>
                <w:sz w:val="24"/>
                <w:szCs w:val="24"/>
                <w:lang w:val="en-US"/>
              </w:rPr>
              <w:t>4</w:t>
            </w:r>
          </w:p>
        </w:tc>
        <w:tc>
          <w:tcPr>
            <w:tcW w:w="1159" w:type="pct"/>
            <w:gridSpan w:val="3"/>
            <w:tcBorders>
              <w:top w:val="nil"/>
              <w:left w:val="nil"/>
              <w:bottom w:val="nil"/>
              <w:right w:val="nil"/>
            </w:tcBorders>
            <w:vAlign w:val="bottom"/>
          </w:tcPr>
          <w:p w14:paraId="74FB7AC0" w14:textId="7689E1C1" w:rsidR="001F14AF" w:rsidRPr="009E2363" w:rsidRDefault="001F14AF" w:rsidP="001F14AF">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December 202</w:t>
            </w:r>
            <w:r>
              <w:rPr>
                <w:rFonts w:ascii="CordiaUPC" w:hAnsi="CordiaUPC" w:cs="CordiaUPC"/>
                <w:sz w:val="24"/>
                <w:szCs w:val="24"/>
                <w:lang w:val="en-US"/>
              </w:rPr>
              <w:t>3</w:t>
            </w:r>
          </w:p>
        </w:tc>
      </w:tr>
      <w:tr w:rsidR="003F346D" w:rsidRPr="009E2363" w14:paraId="1210D5FC" w14:textId="77777777" w:rsidTr="002C4571">
        <w:tc>
          <w:tcPr>
            <w:tcW w:w="1051" w:type="pct"/>
            <w:vAlign w:val="bottom"/>
          </w:tcPr>
          <w:p w14:paraId="3631D12D" w14:textId="77777777" w:rsidR="00A0197E" w:rsidRPr="009E2363" w:rsidRDefault="00A0197E" w:rsidP="007774A1">
            <w:pPr>
              <w:keepNext/>
              <w:keepLines/>
              <w:spacing w:line="240" w:lineRule="exact"/>
              <w:ind w:left="130" w:right="-125" w:hanging="119"/>
              <w:outlineLvl w:val="2"/>
              <w:rPr>
                <w:rFonts w:ascii="CordiaUPC" w:hAnsi="CordiaUPC" w:cs="CordiaUPC"/>
                <w:b/>
                <w:bCs/>
                <w:i/>
                <w:sz w:val="24"/>
                <w:szCs w:val="24"/>
                <w:rtl/>
                <w:cs/>
                <w:lang w:val="th-TH" w:bidi="th-TH"/>
              </w:rPr>
            </w:pPr>
          </w:p>
        </w:tc>
        <w:tc>
          <w:tcPr>
            <w:tcW w:w="381" w:type="pct"/>
          </w:tcPr>
          <w:p w14:paraId="1E06CA48" w14:textId="77777777" w:rsidR="00A0197E" w:rsidRPr="009E2363" w:rsidRDefault="00A0197E" w:rsidP="007774A1">
            <w:pPr>
              <w:tabs>
                <w:tab w:val="left" w:pos="627"/>
              </w:tabs>
              <w:spacing w:line="240" w:lineRule="exact"/>
              <w:ind w:left="-120" w:right="-100"/>
              <w:jc w:val="center"/>
              <w:rPr>
                <w:rFonts w:ascii="CordiaUPC" w:eastAsia="Times New Roman" w:hAnsi="CordiaUPC" w:cs="CordiaUPC"/>
                <w:sz w:val="24"/>
                <w:szCs w:val="24"/>
                <w:lang w:bidi="th-TH"/>
              </w:rPr>
            </w:pPr>
            <w:r w:rsidRPr="009E2363">
              <w:rPr>
                <w:rFonts w:ascii="CordiaUPC" w:hAnsi="CordiaUPC" w:cs="CordiaUPC"/>
                <w:sz w:val="24"/>
                <w:szCs w:val="24"/>
                <w:lang w:val="en-US"/>
              </w:rPr>
              <w:t>Currency</w:t>
            </w:r>
          </w:p>
        </w:tc>
        <w:tc>
          <w:tcPr>
            <w:tcW w:w="740" w:type="pct"/>
            <w:vAlign w:val="bottom"/>
          </w:tcPr>
          <w:p w14:paraId="058AFF41" w14:textId="5CCC2FF9" w:rsidR="00A0197E" w:rsidRPr="009E2363" w:rsidRDefault="001F14AF" w:rsidP="007774A1">
            <w:pPr>
              <w:spacing w:line="240" w:lineRule="exact"/>
              <w:ind w:left="-120" w:right="-100"/>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w:t>
            </w:r>
            <w:r>
              <w:rPr>
                <w:rFonts w:ascii="CordiaUPC" w:eastAsia="Times New Roman" w:hAnsi="CordiaUPC" w:cs="CordiaUPC"/>
                <w:sz w:val="24"/>
                <w:szCs w:val="24"/>
                <w:lang w:bidi="th-TH"/>
              </w:rPr>
              <w:t>1</w:t>
            </w:r>
            <w:r w:rsidRPr="00F709EB">
              <w:rPr>
                <w:rFonts w:ascii="CordiaUPC" w:eastAsia="Times New Roman" w:hAnsi="CordiaUPC" w:cs="CordiaUPC"/>
                <w:sz w:val="24"/>
                <w:szCs w:val="24"/>
                <w:lang w:bidi="th-TH"/>
              </w:rPr>
              <w:t xml:space="preserve"> </w:t>
            </w:r>
            <w:r>
              <w:rPr>
                <w:rFonts w:ascii="CordiaUPC" w:eastAsia="Times New Roman" w:hAnsi="CordiaUPC" w:cs="CordiaUPC"/>
                <w:sz w:val="24"/>
                <w:szCs w:val="24"/>
                <w:lang w:bidi="th-TH"/>
              </w:rPr>
              <w:t>March</w:t>
            </w:r>
            <w:r w:rsidRPr="00F709EB">
              <w:rPr>
                <w:rFonts w:ascii="CordiaUPC" w:hAnsi="CordiaUPC" w:cs="CordiaUPC" w:hint="cs"/>
                <w:sz w:val="24"/>
                <w:szCs w:val="24"/>
              </w:rPr>
              <w:t xml:space="preserve"> </w:t>
            </w:r>
            <w:r w:rsidRPr="00F709EB">
              <w:rPr>
                <w:rFonts w:ascii="CordiaUPC" w:hAnsi="CordiaUPC" w:cs="CordiaUPC"/>
                <w:sz w:val="24"/>
                <w:szCs w:val="24"/>
                <w:lang w:val="en-US"/>
              </w:rPr>
              <w:t>202</w:t>
            </w:r>
            <w:r>
              <w:rPr>
                <w:rFonts w:ascii="CordiaUPC" w:hAnsi="CordiaUPC" w:cs="CordiaUPC"/>
                <w:sz w:val="24"/>
                <w:szCs w:val="24"/>
                <w:lang w:val="en-US"/>
              </w:rPr>
              <w:t>4</w:t>
            </w:r>
          </w:p>
        </w:tc>
        <w:tc>
          <w:tcPr>
            <w:tcW w:w="504" w:type="pct"/>
            <w:vAlign w:val="bottom"/>
          </w:tcPr>
          <w:p w14:paraId="406F24F3" w14:textId="77777777" w:rsidR="00A0197E" w:rsidRPr="009E2363" w:rsidRDefault="00A0197E" w:rsidP="007774A1">
            <w:pPr>
              <w:spacing w:line="240" w:lineRule="exact"/>
              <w:ind w:left="-109" w:right="-93"/>
              <w:jc w:val="center"/>
              <w:rPr>
                <w:rFonts w:ascii="CordiaUPC" w:hAnsi="CordiaUPC" w:cs="CordiaUPC"/>
                <w:sz w:val="24"/>
                <w:szCs w:val="24"/>
                <w:rtl/>
                <w:cs/>
                <w:lang w:val="en-US"/>
              </w:rPr>
            </w:pPr>
            <w:r w:rsidRPr="009E2363">
              <w:rPr>
                <w:rFonts w:ascii="CordiaUPC" w:hAnsi="CordiaUPC" w:cs="CordiaUPC" w:hint="cs"/>
                <w:sz w:val="24"/>
                <w:szCs w:val="24"/>
                <w:lang w:val="en-US"/>
              </w:rPr>
              <w:t>Maturities</w:t>
            </w:r>
          </w:p>
        </w:tc>
        <w:tc>
          <w:tcPr>
            <w:tcW w:w="397" w:type="pct"/>
            <w:vAlign w:val="bottom"/>
          </w:tcPr>
          <w:p w14:paraId="02E94AEF" w14:textId="77777777" w:rsidR="00A0197E" w:rsidRPr="009E2363" w:rsidRDefault="00A0197E" w:rsidP="007774A1">
            <w:pPr>
              <w:spacing w:line="240" w:lineRule="exact"/>
              <w:ind w:left="-106" w:right="-86"/>
              <w:jc w:val="center"/>
              <w:rPr>
                <w:rFonts w:ascii="CordiaUPC" w:hAnsi="CordiaUPC" w:cs="CordiaUPC"/>
                <w:sz w:val="24"/>
                <w:szCs w:val="24"/>
                <w:rtl/>
                <w:cs/>
                <w:lang w:val="en-US"/>
              </w:rPr>
            </w:pPr>
            <w:r w:rsidRPr="009E2363">
              <w:rPr>
                <w:rFonts w:ascii="CordiaUPC" w:hAnsi="CordiaUPC" w:cs="CordiaUPC" w:hint="cs"/>
                <w:sz w:val="24"/>
                <w:szCs w:val="24"/>
                <w:lang w:val="en-US"/>
              </w:rPr>
              <w:t>Domestic</w:t>
            </w:r>
          </w:p>
        </w:tc>
        <w:tc>
          <w:tcPr>
            <w:tcW w:w="378" w:type="pct"/>
            <w:vAlign w:val="bottom"/>
          </w:tcPr>
          <w:p w14:paraId="4AEC5F55" w14:textId="77777777" w:rsidR="00A0197E" w:rsidRPr="009E2363" w:rsidRDefault="00A0197E" w:rsidP="007774A1">
            <w:pPr>
              <w:spacing w:line="240" w:lineRule="exact"/>
              <w:ind w:left="-104" w:right="-86"/>
              <w:jc w:val="center"/>
              <w:rPr>
                <w:rFonts w:ascii="CordiaUPC" w:hAnsi="CordiaUPC" w:cs="CordiaUPC"/>
                <w:sz w:val="24"/>
                <w:szCs w:val="24"/>
                <w:rtl/>
                <w:cs/>
                <w:lang w:val="en-US"/>
              </w:rPr>
            </w:pPr>
            <w:r w:rsidRPr="009E2363">
              <w:rPr>
                <w:rFonts w:ascii="CordiaUPC" w:hAnsi="CordiaUPC" w:cs="CordiaUPC" w:hint="cs"/>
                <w:sz w:val="24"/>
                <w:szCs w:val="24"/>
                <w:lang w:val="en-US"/>
              </w:rPr>
              <w:t>Foreign</w:t>
            </w:r>
          </w:p>
        </w:tc>
        <w:tc>
          <w:tcPr>
            <w:tcW w:w="389" w:type="pct"/>
            <w:vAlign w:val="bottom"/>
          </w:tcPr>
          <w:p w14:paraId="691215AC" w14:textId="77777777" w:rsidR="00A0197E" w:rsidRPr="009E2363" w:rsidRDefault="00A0197E" w:rsidP="007774A1">
            <w:pPr>
              <w:spacing w:line="240" w:lineRule="exact"/>
              <w:ind w:left="-117" w:right="-86"/>
              <w:jc w:val="center"/>
              <w:rPr>
                <w:rFonts w:ascii="CordiaUPC" w:hAnsi="CordiaUPC" w:cs="CordiaUPC"/>
                <w:sz w:val="24"/>
                <w:szCs w:val="24"/>
                <w:rtl/>
                <w:cs/>
                <w:lang w:val="en-US"/>
              </w:rPr>
            </w:pPr>
            <w:r w:rsidRPr="009E2363">
              <w:rPr>
                <w:rFonts w:ascii="CordiaUPC" w:hAnsi="CordiaUPC" w:cs="CordiaUPC" w:hint="cs"/>
                <w:sz w:val="24"/>
                <w:szCs w:val="24"/>
                <w:lang w:val="en-US"/>
              </w:rPr>
              <w:t>Total</w:t>
            </w:r>
          </w:p>
        </w:tc>
        <w:tc>
          <w:tcPr>
            <w:tcW w:w="387" w:type="pct"/>
            <w:vAlign w:val="bottom"/>
          </w:tcPr>
          <w:p w14:paraId="75D65780" w14:textId="77777777" w:rsidR="00A0197E" w:rsidRPr="009E2363" w:rsidRDefault="00A0197E" w:rsidP="003F346D">
            <w:pPr>
              <w:spacing w:line="240" w:lineRule="exact"/>
              <w:ind w:left="-112" w:right="-86"/>
              <w:jc w:val="center"/>
              <w:rPr>
                <w:rFonts w:ascii="CordiaUPC" w:hAnsi="CordiaUPC" w:cs="CordiaUPC"/>
                <w:sz w:val="24"/>
                <w:szCs w:val="24"/>
                <w:rtl/>
                <w:cs/>
                <w:lang w:val="en-US"/>
              </w:rPr>
            </w:pPr>
            <w:r w:rsidRPr="009E2363">
              <w:rPr>
                <w:rFonts w:ascii="CordiaUPC" w:hAnsi="CordiaUPC" w:cs="CordiaUPC" w:hint="cs"/>
                <w:sz w:val="24"/>
                <w:szCs w:val="24"/>
                <w:lang w:val="en-US"/>
              </w:rPr>
              <w:t>Domestic</w:t>
            </w:r>
          </w:p>
        </w:tc>
        <w:tc>
          <w:tcPr>
            <w:tcW w:w="397" w:type="pct"/>
            <w:vAlign w:val="bottom"/>
          </w:tcPr>
          <w:p w14:paraId="3AE7B88B" w14:textId="77777777" w:rsidR="00A0197E" w:rsidRPr="009E2363" w:rsidRDefault="00A0197E" w:rsidP="007774A1">
            <w:pPr>
              <w:spacing w:line="240" w:lineRule="exact"/>
              <w:ind w:left="-93" w:right="-86"/>
              <w:jc w:val="center"/>
              <w:rPr>
                <w:rFonts w:ascii="CordiaUPC" w:hAnsi="CordiaUPC" w:cs="CordiaUPC"/>
                <w:sz w:val="24"/>
                <w:szCs w:val="24"/>
                <w:rtl/>
                <w:cs/>
                <w:lang w:val="en-US"/>
              </w:rPr>
            </w:pPr>
            <w:r w:rsidRPr="009E2363">
              <w:rPr>
                <w:rFonts w:ascii="CordiaUPC" w:hAnsi="CordiaUPC" w:cs="CordiaUPC" w:hint="cs"/>
                <w:sz w:val="24"/>
                <w:szCs w:val="24"/>
                <w:lang w:val="en-US"/>
              </w:rPr>
              <w:t>Foreign</w:t>
            </w:r>
          </w:p>
        </w:tc>
        <w:tc>
          <w:tcPr>
            <w:tcW w:w="375" w:type="pct"/>
            <w:vAlign w:val="bottom"/>
          </w:tcPr>
          <w:p w14:paraId="669F8DD3" w14:textId="77777777" w:rsidR="00A0197E" w:rsidRPr="009E2363" w:rsidRDefault="00A0197E" w:rsidP="007774A1">
            <w:pPr>
              <w:spacing w:line="240" w:lineRule="exact"/>
              <w:ind w:left="-113" w:right="-86"/>
              <w:jc w:val="center"/>
              <w:rPr>
                <w:rFonts w:ascii="CordiaUPC" w:hAnsi="CordiaUPC" w:cs="CordiaUPC"/>
                <w:sz w:val="24"/>
                <w:szCs w:val="24"/>
                <w:lang w:val="en-US"/>
              </w:rPr>
            </w:pPr>
            <w:r w:rsidRPr="009E2363">
              <w:rPr>
                <w:rFonts w:ascii="CordiaUPC" w:hAnsi="CordiaUPC" w:cs="CordiaUPC" w:hint="cs"/>
                <w:sz w:val="24"/>
                <w:szCs w:val="24"/>
                <w:lang w:val="en-US"/>
              </w:rPr>
              <w:t>Total</w:t>
            </w:r>
          </w:p>
        </w:tc>
      </w:tr>
      <w:tr w:rsidR="00A0197E" w:rsidRPr="009E2363" w14:paraId="460CC111" w14:textId="77777777" w:rsidTr="002C4571">
        <w:trPr>
          <w:trHeight w:val="63"/>
        </w:trPr>
        <w:tc>
          <w:tcPr>
            <w:tcW w:w="1051" w:type="pct"/>
            <w:vAlign w:val="bottom"/>
          </w:tcPr>
          <w:p w14:paraId="2AEDE177" w14:textId="77777777" w:rsidR="00A0197E" w:rsidRPr="009E2363" w:rsidRDefault="00A0197E" w:rsidP="007774A1">
            <w:pPr>
              <w:keepNext/>
              <w:keepLines/>
              <w:spacing w:line="240" w:lineRule="exact"/>
              <w:ind w:left="132" w:right="-126" w:hanging="120"/>
              <w:outlineLvl w:val="2"/>
              <w:rPr>
                <w:rFonts w:ascii="CordiaUPC" w:hAnsi="CordiaUPC" w:cs="CordiaUPC"/>
                <w:b/>
                <w:bCs/>
                <w:i/>
                <w:sz w:val="24"/>
                <w:szCs w:val="24"/>
                <w:rtl/>
                <w:cs/>
                <w:lang w:val="th-TH"/>
              </w:rPr>
            </w:pPr>
          </w:p>
        </w:tc>
        <w:tc>
          <w:tcPr>
            <w:tcW w:w="381" w:type="pct"/>
          </w:tcPr>
          <w:p w14:paraId="02EF5F8F" w14:textId="77777777" w:rsidR="00A0197E" w:rsidRPr="009E2363" w:rsidRDefault="00A0197E" w:rsidP="007774A1">
            <w:pPr>
              <w:tabs>
                <w:tab w:val="left" w:pos="627"/>
              </w:tabs>
              <w:spacing w:line="240" w:lineRule="exact"/>
              <w:ind w:left="-120" w:right="-100"/>
              <w:jc w:val="center"/>
              <w:rPr>
                <w:rFonts w:ascii="CordiaUPC" w:hAnsi="CordiaUPC" w:cs="CordiaUPC"/>
                <w:i/>
                <w:iCs/>
                <w:sz w:val="24"/>
                <w:szCs w:val="24"/>
                <w:lang w:val="en-US"/>
              </w:rPr>
            </w:pPr>
          </w:p>
        </w:tc>
        <w:tc>
          <w:tcPr>
            <w:tcW w:w="740" w:type="pct"/>
            <w:vAlign w:val="bottom"/>
          </w:tcPr>
          <w:p w14:paraId="3431B5CF" w14:textId="77777777" w:rsidR="00A0197E" w:rsidRPr="009E2363" w:rsidRDefault="00A0197E" w:rsidP="007774A1">
            <w:pPr>
              <w:spacing w:line="240" w:lineRule="exact"/>
              <w:ind w:left="-120" w:right="-100"/>
              <w:jc w:val="center"/>
              <w:rPr>
                <w:rFonts w:ascii="CordiaUPC" w:hAnsi="CordiaUPC" w:cs="CordiaUPC"/>
                <w:i/>
                <w:iCs/>
                <w:sz w:val="24"/>
                <w:szCs w:val="24"/>
                <w:rtl/>
                <w:cs/>
                <w:lang w:val="en-US"/>
              </w:rPr>
            </w:pPr>
            <w:r w:rsidRPr="009E2363">
              <w:rPr>
                <w:rFonts w:ascii="CordiaUPC" w:hAnsi="CordiaUPC" w:cs="CordiaUPC"/>
                <w:i/>
                <w:iCs/>
                <w:sz w:val="24"/>
                <w:szCs w:val="24"/>
                <w:lang w:val="en-US"/>
              </w:rPr>
              <w:t>(%)</w:t>
            </w:r>
          </w:p>
        </w:tc>
        <w:tc>
          <w:tcPr>
            <w:tcW w:w="504" w:type="pct"/>
            <w:vAlign w:val="bottom"/>
          </w:tcPr>
          <w:p w14:paraId="72189D44" w14:textId="77777777" w:rsidR="00A0197E" w:rsidRPr="009E2363" w:rsidRDefault="00A0197E" w:rsidP="007774A1">
            <w:pPr>
              <w:spacing w:line="240" w:lineRule="exact"/>
              <w:ind w:left="-109" w:right="-93"/>
              <w:jc w:val="center"/>
              <w:rPr>
                <w:rFonts w:ascii="CordiaUPC" w:hAnsi="CordiaUPC" w:cs="CordiaUPC"/>
                <w:i/>
                <w:iCs/>
                <w:sz w:val="24"/>
                <w:szCs w:val="24"/>
                <w:rtl/>
                <w:cs/>
                <w:lang w:val="th-TH"/>
              </w:rPr>
            </w:pPr>
          </w:p>
        </w:tc>
        <w:tc>
          <w:tcPr>
            <w:tcW w:w="2324" w:type="pct"/>
            <w:gridSpan w:val="6"/>
            <w:vAlign w:val="bottom"/>
          </w:tcPr>
          <w:p w14:paraId="35562D18" w14:textId="77777777" w:rsidR="00A0197E" w:rsidRPr="009E2363" w:rsidRDefault="00A0197E" w:rsidP="007774A1">
            <w:pPr>
              <w:spacing w:line="240" w:lineRule="exact"/>
              <w:ind w:left="-103" w:right="-86"/>
              <w:jc w:val="center"/>
              <w:rPr>
                <w:rFonts w:ascii="CordiaUPC" w:hAnsi="CordiaUPC" w:cs="CordiaUPC"/>
                <w:i/>
                <w:iCs/>
                <w:sz w:val="24"/>
                <w:szCs w:val="24"/>
                <w:rtl/>
                <w:cs/>
                <w:lang w:val="en-US"/>
              </w:rPr>
            </w:pPr>
            <w:r w:rsidRPr="009E2363">
              <w:rPr>
                <w:rFonts w:ascii="CordiaUPC" w:hAnsi="CordiaUPC" w:cs="CordiaUPC" w:hint="cs"/>
                <w:i/>
                <w:iCs/>
                <w:sz w:val="24"/>
                <w:szCs w:val="24"/>
                <w:cs/>
                <w:lang w:val="en-US" w:bidi="th-TH"/>
              </w:rPr>
              <w:t>(</w:t>
            </w:r>
            <w:r w:rsidRPr="009E2363">
              <w:rPr>
                <w:rFonts w:ascii="CordiaUPC" w:hAnsi="CordiaUPC" w:cs="CordiaUPC" w:hint="cs"/>
                <w:i/>
                <w:iCs/>
                <w:sz w:val="24"/>
                <w:szCs w:val="24"/>
                <w:lang w:val="en-US"/>
              </w:rPr>
              <w:t>in million Baht</w:t>
            </w:r>
            <w:r w:rsidRPr="009E2363">
              <w:rPr>
                <w:rFonts w:ascii="CordiaUPC" w:hAnsi="CordiaUPC" w:cs="CordiaUPC" w:hint="cs"/>
                <w:i/>
                <w:iCs/>
                <w:sz w:val="24"/>
                <w:szCs w:val="24"/>
                <w:cs/>
                <w:lang w:val="en-US" w:bidi="th-TH"/>
              </w:rPr>
              <w:t>)</w:t>
            </w:r>
          </w:p>
        </w:tc>
      </w:tr>
      <w:tr w:rsidR="0004617A" w:rsidRPr="009E2363" w14:paraId="60BC9C4E" w14:textId="77777777" w:rsidTr="002C4571">
        <w:tc>
          <w:tcPr>
            <w:tcW w:w="1051" w:type="pct"/>
          </w:tcPr>
          <w:p w14:paraId="725790B9" w14:textId="77777777" w:rsidR="0004617A" w:rsidRPr="009E2363" w:rsidRDefault="0004617A" w:rsidP="0004617A">
            <w:pPr>
              <w:spacing w:line="240" w:lineRule="exact"/>
              <w:ind w:left="-9" w:right="-106" w:firstLine="18"/>
              <w:rPr>
                <w:rFonts w:ascii="CordiaUPC" w:hAnsi="CordiaUPC" w:cs="CordiaUPC"/>
                <w:sz w:val="24"/>
                <w:szCs w:val="24"/>
                <w:lang w:val="en-US"/>
              </w:rPr>
            </w:pPr>
            <w:r w:rsidRPr="009E2363">
              <w:rPr>
                <w:rFonts w:ascii="CordiaUPC" w:hAnsi="CordiaUPC" w:cs="CordiaUPC" w:hint="cs"/>
                <w:spacing w:val="-6"/>
                <w:sz w:val="24"/>
                <w:szCs w:val="24"/>
              </w:rPr>
              <w:t>Subordinated debentures</w:t>
            </w:r>
            <w:r w:rsidRPr="009E2363">
              <w:rPr>
                <w:rFonts w:ascii="CordiaUPC" w:hAnsi="CordiaUPC" w:cs="CordiaUPC" w:hint="cs"/>
                <w:spacing w:val="-6"/>
                <w:sz w:val="24"/>
                <w:szCs w:val="24"/>
                <w:vertAlign w:val="superscript"/>
                <w:cs/>
              </w:rPr>
              <w:t xml:space="preserve"> (</w:t>
            </w:r>
            <w:r w:rsidRPr="009E2363">
              <w:rPr>
                <w:rFonts w:ascii="CordiaUPC" w:hAnsi="CordiaUPC" w:cs="CordiaUPC" w:hint="cs"/>
                <w:spacing w:val="-6"/>
                <w:sz w:val="24"/>
                <w:szCs w:val="24"/>
                <w:vertAlign w:val="superscript"/>
              </w:rPr>
              <w:t>1</w:t>
            </w:r>
            <w:r w:rsidRPr="009E2363">
              <w:rPr>
                <w:rFonts w:ascii="CordiaUPC" w:hAnsi="CordiaUPC" w:cs="CordiaUPC" w:hint="cs"/>
                <w:spacing w:val="-6"/>
                <w:sz w:val="24"/>
                <w:szCs w:val="24"/>
                <w:vertAlign w:val="superscript"/>
                <w:cs/>
              </w:rPr>
              <w:t>)</w:t>
            </w:r>
          </w:p>
        </w:tc>
        <w:tc>
          <w:tcPr>
            <w:tcW w:w="381" w:type="pct"/>
            <w:tcBorders>
              <w:top w:val="nil"/>
              <w:left w:val="nil"/>
              <w:bottom w:val="nil"/>
              <w:right w:val="nil"/>
            </w:tcBorders>
          </w:tcPr>
          <w:p w14:paraId="24580A76" w14:textId="77777777" w:rsidR="0004617A" w:rsidRPr="009E2363" w:rsidRDefault="0004617A" w:rsidP="0004617A">
            <w:pPr>
              <w:tabs>
                <w:tab w:val="left" w:pos="627"/>
              </w:tabs>
              <w:spacing w:line="240" w:lineRule="exact"/>
              <w:ind w:left="-120" w:right="-100"/>
              <w:jc w:val="center"/>
              <w:rPr>
                <w:rFonts w:ascii="CordiaUPC" w:hAnsi="CordiaUPC" w:cs="CordiaUPC"/>
                <w:sz w:val="24"/>
                <w:szCs w:val="24"/>
              </w:rPr>
            </w:pPr>
            <w:r w:rsidRPr="009E2363">
              <w:rPr>
                <w:rFonts w:ascii="CordiaUPC" w:hAnsi="CordiaUPC" w:cs="CordiaUPC"/>
                <w:sz w:val="24"/>
                <w:szCs w:val="24"/>
                <w:lang w:val="en-US"/>
              </w:rPr>
              <w:t>THB</w:t>
            </w:r>
          </w:p>
        </w:tc>
        <w:tc>
          <w:tcPr>
            <w:tcW w:w="740" w:type="pct"/>
            <w:tcBorders>
              <w:top w:val="nil"/>
              <w:left w:val="nil"/>
              <w:bottom w:val="nil"/>
              <w:right w:val="nil"/>
            </w:tcBorders>
          </w:tcPr>
          <w:p w14:paraId="60961114" w14:textId="77777777" w:rsidR="0004617A" w:rsidRPr="009E2363" w:rsidRDefault="0004617A" w:rsidP="0004617A">
            <w:pPr>
              <w:spacing w:line="240" w:lineRule="exact"/>
              <w:ind w:left="-120" w:right="-100"/>
              <w:jc w:val="center"/>
              <w:rPr>
                <w:rFonts w:ascii="CordiaUPC" w:hAnsi="CordiaUPC" w:cs="CordiaUPC"/>
                <w:sz w:val="24"/>
                <w:szCs w:val="24"/>
                <w:lang w:val="en-US" w:bidi="th-TH"/>
              </w:rPr>
            </w:pPr>
            <w:r w:rsidRPr="009E2363">
              <w:rPr>
                <w:rFonts w:ascii="CordiaUPC" w:hAnsi="CordiaUPC" w:cs="CordiaUPC" w:hint="cs"/>
                <w:sz w:val="24"/>
                <w:szCs w:val="24"/>
              </w:rPr>
              <w:t xml:space="preserve">4.00 </w:t>
            </w:r>
          </w:p>
        </w:tc>
        <w:tc>
          <w:tcPr>
            <w:tcW w:w="504" w:type="pct"/>
          </w:tcPr>
          <w:p w14:paraId="781A1FA7" w14:textId="336EB41F" w:rsidR="0004617A" w:rsidRPr="009E2363" w:rsidRDefault="0004617A" w:rsidP="0004617A">
            <w:pPr>
              <w:spacing w:line="240" w:lineRule="exact"/>
              <w:ind w:left="-109" w:right="-93"/>
              <w:jc w:val="center"/>
              <w:rPr>
                <w:rFonts w:ascii="CordiaUPC" w:hAnsi="CordiaUPC" w:cs="CordiaUPC"/>
                <w:spacing w:val="-6"/>
                <w:sz w:val="24"/>
                <w:szCs w:val="24"/>
                <w:lang w:val="en-US"/>
              </w:rPr>
            </w:pPr>
            <w:r w:rsidRPr="009E2363">
              <w:rPr>
                <w:rFonts w:ascii="CordiaUPC" w:hAnsi="CordiaUPC" w:cs="CordiaUPC" w:hint="cs"/>
                <w:spacing w:val="-6"/>
                <w:sz w:val="24"/>
                <w:szCs w:val="24"/>
              </w:rPr>
              <w:t>2024</w:t>
            </w:r>
            <w:r w:rsidR="00050183">
              <w:rPr>
                <w:rFonts w:ascii="CordiaUPC" w:hAnsi="CordiaUPC" w:cs="CordiaUPC"/>
                <w:spacing w:val="-6"/>
                <w:sz w:val="24"/>
                <w:szCs w:val="24"/>
              </w:rPr>
              <w:t xml:space="preserve"> </w:t>
            </w:r>
            <w:r w:rsidRPr="009E2363">
              <w:rPr>
                <w:rFonts w:ascii="CordiaUPC" w:hAnsi="CordiaUPC" w:cs="CordiaUPC" w:hint="cs"/>
                <w:sz w:val="24"/>
                <w:szCs w:val="24"/>
                <w:vertAlign w:val="superscript"/>
              </w:rPr>
              <w:t>(2)</w:t>
            </w:r>
          </w:p>
        </w:tc>
        <w:tc>
          <w:tcPr>
            <w:tcW w:w="397" w:type="pct"/>
            <w:tcBorders>
              <w:top w:val="nil"/>
              <w:left w:val="nil"/>
              <w:bottom w:val="nil"/>
              <w:right w:val="nil"/>
            </w:tcBorders>
          </w:tcPr>
          <w:p w14:paraId="1D3D3F62" w14:textId="50CD0CA2" w:rsidR="0004617A" w:rsidRPr="009E2363" w:rsidRDefault="0004617A" w:rsidP="0004617A">
            <w:pPr>
              <w:tabs>
                <w:tab w:val="decimal" w:pos="489"/>
              </w:tabs>
              <w:spacing w:line="240" w:lineRule="exact"/>
              <w:ind w:right="-86"/>
              <w:rPr>
                <w:rFonts w:ascii="CordiaUPC" w:hAnsi="CordiaUPC" w:cs="CordiaUPC"/>
                <w:sz w:val="24"/>
                <w:szCs w:val="24"/>
                <w:lang w:val="en-US"/>
              </w:rPr>
            </w:pPr>
            <w:r w:rsidRPr="00064867">
              <w:rPr>
                <w:rFonts w:ascii="CordiaUPC" w:hAnsi="CordiaUPC" w:cs="CordiaUPC"/>
                <w:sz w:val="24"/>
                <w:szCs w:val="24"/>
              </w:rPr>
              <w:t>30,000</w:t>
            </w:r>
          </w:p>
        </w:tc>
        <w:tc>
          <w:tcPr>
            <w:tcW w:w="378" w:type="pct"/>
            <w:tcBorders>
              <w:top w:val="nil"/>
              <w:left w:val="nil"/>
              <w:bottom w:val="nil"/>
              <w:right w:val="nil"/>
            </w:tcBorders>
          </w:tcPr>
          <w:p w14:paraId="51B553DD" w14:textId="656A76FE" w:rsidR="0004617A" w:rsidRPr="009E2363" w:rsidRDefault="0004617A" w:rsidP="0004617A">
            <w:pPr>
              <w:tabs>
                <w:tab w:val="decimal" w:pos="520"/>
              </w:tabs>
              <w:spacing w:line="240" w:lineRule="exact"/>
              <w:ind w:left="-119" w:right="-152"/>
              <w:rPr>
                <w:rFonts w:ascii="CordiaUPC" w:hAnsi="CordiaUPC" w:cs="CordiaUPC"/>
                <w:sz w:val="24"/>
                <w:szCs w:val="24"/>
              </w:rPr>
            </w:pPr>
            <w:r w:rsidRPr="00064867">
              <w:rPr>
                <w:rFonts w:ascii="CordiaUPC" w:hAnsi="CordiaUPC" w:cs="CordiaUPC"/>
                <w:sz w:val="24"/>
                <w:szCs w:val="24"/>
              </w:rPr>
              <w:t>-</w:t>
            </w:r>
          </w:p>
        </w:tc>
        <w:tc>
          <w:tcPr>
            <w:tcW w:w="389" w:type="pct"/>
            <w:tcBorders>
              <w:top w:val="nil"/>
              <w:left w:val="nil"/>
              <w:bottom w:val="nil"/>
              <w:right w:val="nil"/>
            </w:tcBorders>
          </w:tcPr>
          <w:p w14:paraId="345F2724" w14:textId="4063EDCD" w:rsidR="0004617A" w:rsidRPr="009E2363" w:rsidRDefault="0004617A" w:rsidP="002C4571">
            <w:pPr>
              <w:tabs>
                <w:tab w:val="decimal" w:pos="512"/>
              </w:tabs>
              <w:spacing w:line="240" w:lineRule="exact"/>
              <w:ind w:left="-119" w:right="-152"/>
              <w:rPr>
                <w:rFonts w:ascii="CordiaUPC" w:hAnsi="CordiaUPC" w:cs="CordiaUPC"/>
                <w:sz w:val="24"/>
                <w:szCs w:val="24"/>
                <w:rtl/>
                <w:cs/>
                <w:lang w:val="en-US"/>
              </w:rPr>
            </w:pPr>
            <w:r w:rsidRPr="00064867">
              <w:rPr>
                <w:rFonts w:ascii="CordiaUPC" w:hAnsi="CordiaUPC" w:cs="CordiaUPC"/>
                <w:sz w:val="24"/>
                <w:szCs w:val="24"/>
              </w:rPr>
              <w:t>30,000</w:t>
            </w:r>
          </w:p>
        </w:tc>
        <w:tc>
          <w:tcPr>
            <w:tcW w:w="387" w:type="pct"/>
            <w:tcBorders>
              <w:top w:val="nil"/>
              <w:left w:val="nil"/>
              <w:bottom w:val="nil"/>
              <w:right w:val="nil"/>
            </w:tcBorders>
          </w:tcPr>
          <w:p w14:paraId="416D7276" w14:textId="44C42F13" w:rsidR="0004617A" w:rsidRPr="009E2363" w:rsidRDefault="0004617A" w:rsidP="0004617A">
            <w:pPr>
              <w:tabs>
                <w:tab w:val="decimal" w:pos="549"/>
              </w:tabs>
              <w:spacing w:line="240" w:lineRule="exact"/>
              <w:ind w:right="-86"/>
              <w:rPr>
                <w:rFonts w:ascii="CordiaUPC" w:hAnsi="CordiaUPC" w:cs="CordiaUPC"/>
                <w:sz w:val="24"/>
                <w:szCs w:val="24"/>
                <w:lang w:val="en-US"/>
              </w:rPr>
            </w:pPr>
            <w:r w:rsidRPr="009E2363">
              <w:rPr>
                <w:rFonts w:ascii="CordiaUPC" w:hAnsi="CordiaUPC" w:cs="CordiaUPC"/>
                <w:sz w:val="24"/>
                <w:szCs w:val="24"/>
              </w:rPr>
              <w:t>30,000</w:t>
            </w:r>
          </w:p>
        </w:tc>
        <w:tc>
          <w:tcPr>
            <w:tcW w:w="397" w:type="pct"/>
            <w:tcBorders>
              <w:top w:val="nil"/>
              <w:left w:val="nil"/>
              <w:bottom w:val="nil"/>
              <w:right w:val="nil"/>
            </w:tcBorders>
          </w:tcPr>
          <w:p w14:paraId="1ECCDF4D" w14:textId="275E7A38" w:rsidR="0004617A" w:rsidRPr="009E2363" w:rsidRDefault="0004617A" w:rsidP="0004617A">
            <w:pPr>
              <w:tabs>
                <w:tab w:val="decimal" w:pos="523"/>
              </w:tabs>
              <w:spacing w:line="240" w:lineRule="exact"/>
              <w:ind w:left="-108" w:right="-86"/>
              <w:rPr>
                <w:rFonts w:ascii="CordiaUPC" w:hAnsi="CordiaUPC" w:cs="CordiaUPC"/>
                <w:sz w:val="24"/>
                <w:szCs w:val="24"/>
                <w:lang w:val="en-US"/>
              </w:rPr>
            </w:pPr>
            <w:r w:rsidRPr="009E2363">
              <w:rPr>
                <w:rFonts w:ascii="CordiaUPC" w:hAnsi="CordiaUPC" w:cs="CordiaUPC"/>
                <w:sz w:val="24"/>
                <w:szCs w:val="24"/>
              </w:rPr>
              <w:t>-</w:t>
            </w:r>
          </w:p>
        </w:tc>
        <w:tc>
          <w:tcPr>
            <w:tcW w:w="375" w:type="pct"/>
            <w:tcBorders>
              <w:top w:val="nil"/>
              <w:left w:val="nil"/>
              <w:bottom w:val="nil"/>
              <w:right w:val="nil"/>
            </w:tcBorders>
          </w:tcPr>
          <w:p w14:paraId="349F5CEC" w14:textId="44739875" w:rsidR="0004617A" w:rsidRPr="009E2363" w:rsidRDefault="0004617A" w:rsidP="0004617A">
            <w:pPr>
              <w:tabs>
                <w:tab w:val="decimal" w:pos="534"/>
              </w:tabs>
              <w:spacing w:line="240" w:lineRule="exact"/>
              <w:ind w:left="-119" w:right="-152"/>
              <w:jc w:val="both"/>
              <w:rPr>
                <w:rFonts w:ascii="CordiaUPC" w:hAnsi="CordiaUPC" w:cs="CordiaUPC"/>
                <w:sz w:val="24"/>
                <w:szCs w:val="24"/>
                <w:rtl/>
                <w:cs/>
                <w:lang w:val="en-US"/>
              </w:rPr>
            </w:pPr>
            <w:r w:rsidRPr="009E2363">
              <w:rPr>
                <w:rFonts w:ascii="CordiaUPC" w:hAnsi="CordiaUPC" w:cs="CordiaUPC"/>
                <w:sz w:val="24"/>
                <w:szCs w:val="24"/>
              </w:rPr>
              <w:t>30,000</w:t>
            </w:r>
          </w:p>
        </w:tc>
      </w:tr>
      <w:tr w:rsidR="0004617A" w:rsidRPr="009E2363" w14:paraId="20FA0F91" w14:textId="77777777" w:rsidTr="002C4571">
        <w:tc>
          <w:tcPr>
            <w:tcW w:w="1051" w:type="pct"/>
          </w:tcPr>
          <w:p w14:paraId="3EC53C9F" w14:textId="77777777" w:rsidR="0004617A" w:rsidRPr="009E2363" w:rsidRDefault="0004617A" w:rsidP="0004617A">
            <w:pPr>
              <w:spacing w:line="240" w:lineRule="exact"/>
              <w:ind w:left="-9" w:right="-106" w:firstLine="18"/>
              <w:rPr>
                <w:rFonts w:ascii="CordiaUPC" w:hAnsi="CordiaUPC" w:cs="CordiaUPC"/>
                <w:sz w:val="24"/>
                <w:szCs w:val="24"/>
              </w:rPr>
            </w:pPr>
            <w:r w:rsidRPr="009E2363">
              <w:rPr>
                <w:rFonts w:ascii="CordiaUPC" w:hAnsi="CordiaUPC" w:cs="CordiaUPC" w:hint="cs"/>
                <w:spacing w:val="-6"/>
                <w:sz w:val="24"/>
                <w:szCs w:val="24"/>
              </w:rPr>
              <w:t>Subordinated debentures</w:t>
            </w:r>
            <w:r w:rsidRPr="009E2363">
              <w:rPr>
                <w:rFonts w:ascii="CordiaUPC" w:hAnsi="CordiaUPC" w:cs="CordiaUPC" w:hint="cs"/>
                <w:spacing w:val="-6"/>
                <w:sz w:val="24"/>
                <w:szCs w:val="24"/>
                <w:vertAlign w:val="superscript"/>
                <w:cs/>
              </w:rPr>
              <w:t xml:space="preserve"> (</w:t>
            </w:r>
            <w:r w:rsidRPr="009E2363">
              <w:rPr>
                <w:rFonts w:ascii="CordiaUPC" w:hAnsi="CordiaUPC" w:cs="CordiaUPC" w:hint="cs"/>
                <w:spacing w:val="-6"/>
                <w:sz w:val="24"/>
                <w:szCs w:val="24"/>
                <w:vertAlign w:val="superscript"/>
              </w:rPr>
              <w:t>1</w:t>
            </w:r>
            <w:r w:rsidRPr="009E2363">
              <w:rPr>
                <w:rFonts w:ascii="CordiaUPC" w:hAnsi="CordiaUPC" w:cs="CordiaUPC" w:hint="cs"/>
                <w:spacing w:val="-6"/>
                <w:sz w:val="24"/>
                <w:szCs w:val="24"/>
                <w:vertAlign w:val="superscript"/>
                <w:cs/>
              </w:rPr>
              <w:t>)</w:t>
            </w:r>
          </w:p>
        </w:tc>
        <w:tc>
          <w:tcPr>
            <w:tcW w:w="381" w:type="pct"/>
            <w:tcBorders>
              <w:top w:val="nil"/>
              <w:left w:val="nil"/>
              <w:bottom w:val="nil"/>
              <w:right w:val="nil"/>
            </w:tcBorders>
          </w:tcPr>
          <w:p w14:paraId="2FB362E6" w14:textId="77777777" w:rsidR="0004617A" w:rsidRPr="009E2363" w:rsidRDefault="0004617A" w:rsidP="0004617A">
            <w:pPr>
              <w:tabs>
                <w:tab w:val="left" w:pos="627"/>
              </w:tabs>
              <w:spacing w:line="240" w:lineRule="exact"/>
              <w:ind w:left="-120" w:right="-100"/>
              <w:jc w:val="center"/>
              <w:rPr>
                <w:rFonts w:ascii="CordiaUPC" w:hAnsi="CordiaUPC" w:cs="CordiaUPC"/>
                <w:sz w:val="24"/>
                <w:szCs w:val="24"/>
              </w:rPr>
            </w:pPr>
            <w:r w:rsidRPr="009E2363">
              <w:rPr>
                <w:rFonts w:ascii="CordiaUPC" w:hAnsi="CordiaUPC" w:cs="CordiaUPC"/>
                <w:sz w:val="24"/>
                <w:szCs w:val="24"/>
                <w:lang w:val="en-US"/>
              </w:rPr>
              <w:t>USD</w:t>
            </w:r>
            <w:r w:rsidRPr="009E2363">
              <w:rPr>
                <w:rFonts w:ascii="CordiaUPC" w:hAnsi="CordiaUPC" w:cs="CordiaUPC" w:hint="cs"/>
                <w:sz w:val="24"/>
                <w:szCs w:val="24"/>
                <w:cs/>
                <w:lang w:val="en-US" w:bidi="th-TH"/>
              </w:rPr>
              <w:t xml:space="preserve"> </w:t>
            </w: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p>
        </w:tc>
        <w:tc>
          <w:tcPr>
            <w:tcW w:w="740" w:type="pct"/>
            <w:tcBorders>
              <w:top w:val="nil"/>
              <w:left w:val="nil"/>
              <w:bottom w:val="nil"/>
              <w:right w:val="nil"/>
            </w:tcBorders>
          </w:tcPr>
          <w:p w14:paraId="0FE5E1CE"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hint="cs"/>
                <w:sz w:val="24"/>
                <w:szCs w:val="24"/>
              </w:rPr>
              <w:t>4.90</w:t>
            </w:r>
          </w:p>
        </w:tc>
        <w:tc>
          <w:tcPr>
            <w:tcW w:w="504" w:type="pct"/>
          </w:tcPr>
          <w:p w14:paraId="011463EC" w14:textId="3900CCB3" w:rsidR="0004617A" w:rsidRPr="009E2363" w:rsidRDefault="0004617A" w:rsidP="0004617A">
            <w:pPr>
              <w:spacing w:line="240" w:lineRule="exact"/>
              <w:ind w:left="-109" w:right="-93"/>
              <w:jc w:val="center"/>
              <w:rPr>
                <w:rFonts w:ascii="CordiaUPC" w:hAnsi="CordiaUPC" w:cs="CordiaUPC"/>
                <w:spacing w:val="-6"/>
                <w:sz w:val="24"/>
                <w:szCs w:val="24"/>
              </w:rPr>
            </w:pPr>
            <w:r w:rsidRPr="009E2363">
              <w:rPr>
                <w:rFonts w:ascii="CordiaUPC" w:hAnsi="CordiaUPC" w:cs="CordiaUPC" w:hint="cs"/>
                <w:spacing w:val="-6"/>
                <w:sz w:val="24"/>
                <w:szCs w:val="24"/>
              </w:rPr>
              <w:t>2024</w:t>
            </w:r>
            <w:r w:rsidR="00050183">
              <w:rPr>
                <w:rFonts w:ascii="CordiaUPC" w:hAnsi="CordiaUPC" w:cs="CordiaUPC"/>
                <w:spacing w:val="-6"/>
                <w:sz w:val="24"/>
                <w:szCs w:val="24"/>
              </w:rPr>
              <w:t xml:space="preserve"> </w:t>
            </w:r>
            <w:r w:rsidRPr="009E2363">
              <w:rPr>
                <w:rFonts w:ascii="CordiaUPC" w:hAnsi="CordiaUPC" w:cs="CordiaUPC" w:hint="cs"/>
                <w:sz w:val="24"/>
                <w:szCs w:val="24"/>
                <w:vertAlign w:val="superscript"/>
              </w:rPr>
              <w:t>(2)</w:t>
            </w:r>
          </w:p>
        </w:tc>
        <w:tc>
          <w:tcPr>
            <w:tcW w:w="397" w:type="pct"/>
            <w:tcBorders>
              <w:top w:val="nil"/>
              <w:left w:val="nil"/>
              <w:bottom w:val="nil"/>
              <w:right w:val="nil"/>
            </w:tcBorders>
          </w:tcPr>
          <w:p w14:paraId="0649FE2C" w14:textId="54A6B128" w:rsidR="0004617A" w:rsidRPr="009E2363" w:rsidRDefault="0004617A" w:rsidP="0004617A">
            <w:pPr>
              <w:tabs>
                <w:tab w:val="decimal" w:pos="489"/>
              </w:tabs>
              <w:spacing w:line="240" w:lineRule="exact"/>
              <w:ind w:right="-86"/>
              <w:rPr>
                <w:rFonts w:ascii="CordiaUPC" w:hAnsi="CordiaUPC" w:cs="CordiaUPC"/>
                <w:sz w:val="24"/>
                <w:szCs w:val="24"/>
                <w:lang w:val="en-US"/>
              </w:rPr>
            </w:pPr>
            <w:r w:rsidRPr="00064867">
              <w:rPr>
                <w:rFonts w:ascii="CordiaUPC" w:hAnsi="CordiaUPC" w:cs="CordiaUPC"/>
                <w:sz w:val="24"/>
                <w:szCs w:val="24"/>
              </w:rPr>
              <w:t>-</w:t>
            </w:r>
          </w:p>
        </w:tc>
        <w:tc>
          <w:tcPr>
            <w:tcW w:w="378" w:type="pct"/>
            <w:tcBorders>
              <w:top w:val="nil"/>
              <w:left w:val="nil"/>
              <w:bottom w:val="nil"/>
              <w:right w:val="nil"/>
            </w:tcBorders>
          </w:tcPr>
          <w:p w14:paraId="5FA8A29E" w14:textId="19E723A6" w:rsidR="0004617A" w:rsidRPr="009E2363" w:rsidRDefault="0004617A" w:rsidP="0004617A">
            <w:pPr>
              <w:tabs>
                <w:tab w:val="decimal" w:pos="520"/>
              </w:tabs>
              <w:spacing w:line="240" w:lineRule="exact"/>
              <w:ind w:left="-119" w:right="-152"/>
              <w:rPr>
                <w:rFonts w:ascii="CordiaUPC" w:hAnsi="CordiaUPC" w:cs="CordiaUPC"/>
                <w:sz w:val="24"/>
                <w:szCs w:val="24"/>
              </w:rPr>
            </w:pPr>
            <w:r w:rsidRPr="00064867">
              <w:rPr>
                <w:rFonts w:ascii="CordiaUPC" w:hAnsi="CordiaUPC" w:cs="CordiaUPC"/>
                <w:sz w:val="24"/>
                <w:szCs w:val="24"/>
              </w:rPr>
              <w:t>6,</w:t>
            </w:r>
            <w:r>
              <w:rPr>
                <w:rFonts w:ascii="CordiaUPC" w:hAnsi="CordiaUPC" w:cs="CordiaUPC"/>
                <w:sz w:val="24"/>
                <w:szCs w:val="24"/>
              </w:rPr>
              <w:t>82</w:t>
            </w:r>
            <w:r w:rsidRPr="00064867">
              <w:rPr>
                <w:rFonts w:ascii="CordiaUPC" w:hAnsi="CordiaUPC" w:cs="CordiaUPC"/>
                <w:sz w:val="24"/>
                <w:szCs w:val="24"/>
              </w:rPr>
              <w:t>9</w:t>
            </w:r>
          </w:p>
        </w:tc>
        <w:tc>
          <w:tcPr>
            <w:tcW w:w="389" w:type="pct"/>
            <w:tcBorders>
              <w:top w:val="nil"/>
              <w:left w:val="nil"/>
              <w:bottom w:val="nil"/>
              <w:right w:val="nil"/>
            </w:tcBorders>
          </w:tcPr>
          <w:p w14:paraId="63737B6B" w14:textId="534F6228" w:rsidR="0004617A" w:rsidRPr="009E2363" w:rsidRDefault="0004617A" w:rsidP="002C4571">
            <w:pPr>
              <w:tabs>
                <w:tab w:val="decimal" w:pos="512"/>
              </w:tabs>
              <w:spacing w:line="240" w:lineRule="exact"/>
              <w:ind w:left="-119" w:right="-152"/>
              <w:rPr>
                <w:rFonts w:ascii="CordiaUPC" w:hAnsi="CordiaUPC" w:cs="CordiaUPC"/>
                <w:sz w:val="24"/>
                <w:szCs w:val="24"/>
                <w:rtl/>
                <w:cs/>
                <w:lang w:val="en-US"/>
              </w:rPr>
            </w:pPr>
            <w:r w:rsidRPr="00064867">
              <w:rPr>
                <w:rFonts w:ascii="CordiaUPC" w:hAnsi="CordiaUPC" w:cs="CordiaUPC"/>
                <w:sz w:val="24"/>
                <w:szCs w:val="24"/>
              </w:rPr>
              <w:t>6,</w:t>
            </w:r>
            <w:r>
              <w:rPr>
                <w:rFonts w:ascii="CordiaUPC" w:hAnsi="CordiaUPC" w:cs="CordiaUPC"/>
                <w:sz w:val="24"/>
                <w:szCs w:val="24"/>
              </w:rPr>
              <w:t>82</w:t>
            </w:r>
            <w:r w:rsidRPr="00064867">
              <w:rPr>
                <w:rFonts w:ascii="CordiaUPC" w:hAnsi="CordiaUPC" w:cs="CordiaUPC"/>
                <w:sz w:val="24"/>
                <w:szCs w:val="24"/>
              </w:rPr>
              <w:t>9</w:t>
            </w:r>
          </w:p>
        </w:tc>
        <w:tc>
          <w:tcPr>
            <w:tcW w:w="387" w:type="pct"/>
            <w:tcBorders>
              <w:top w:val="nil"/>
              <w:left w:val="nil"/>
              <w:bottom w:val="nil"/>
              <w:right w:val="nil"/>
            </w:tcBorders>
          </w:tcPr>
          <w:p w14:paraId="6052A7AA" w14:textId="775EDFFB" w:rsidR="0004617A" w:rsidRPr="009E2363" w:rsidRDefault="0004617A" w:rsidP="0004617A">
            <w:pPr>
              <w:tabs>
                <w:tab w:val="decimal" w:pos="549"/>
              </w:tabs>
              <w:spacing w:line="240" w:lineRule="exact"/>
              <w:ind w:right="-86"/>
              <w:rPr>
                <w:rFonts w:ascii="CordiaUPC" w:hAnsi="CordiaUPC" w:cs="CordiaUPC"/>
                <w:sz w:val="24"/>
                <w:szCs w:val="24"/>
              </w:rPr>
            </w:pPr>
            <w:r w:rsidRPr="009E2363">
              <w:rPr>
                <w:rFonts w:ascii="CordiaUPC" w:hAnsi="CordiaUPC" w:cs="CordiaUPC"/>
                <w:sz w:val="24"/>
                <w:szCs w:val="24"/>
              </w:rPr>
              <w:t>-</w:t>
            </w:r>
          </w:p>
        </w:tc>
        <w:tc>
          <w:tcPr>
            <w:tcW w:w="397" w:type="pct"/>
            <w:tcBorders>
              <w:top w:val="nil"/>
              <w:left w:val="nil"/>
              <w:bottom w:val="nil"/>
              <w:right w:val="nil"/>
            </w:tcBorders>
          </w:tcPr>
          <w:p w14:paraId="5DF6FEE5" w14:textId="22F89E37" w:rsidR="0004617A" w:rsidRPr="009E2363" w:rsidRDefault="0004617A" w:rsidP="0004617A">
            <w:pPr>
              <w:tabs>
                <w:tab w:val="decimal" w:pos="523"/>
              </w:tabs>
              <w:spacing w:line="240" w:lineRule="exact"/>
              <w:ind w:left="-108" w:right="-86"/>
              <w:rPr>
                <w:rFonts w:ascii="CordiaUPC" w:hAnsi="CordiaUPC" w:cs="CordiaUPC"/>
                <w:sz w:val="24"/>
                <w:szCs w:val="24"/>
              </w:rPr>
            </w:pPr>
            <w:r w:rsidRPr="009E2363">
              <w:rPr>
                <w:rFonts w:ascii="CordiaUPC" w:hAnsi="CordiaUPC" w:cs="CordiaUPC"/>
                <w:sz w:val="24"/>
                <w:szCs w:val="24"/>
              </w:rPr>
              <w:t>6,409</w:t>
            </w:r>
          </w:p>
        </w:tc>
        <w:tc>
          <w:tcPr>
            <w:tcW w:w="375" w:type="pct"/>
            <w:tcBorders>
              <w:top w:val="nil"/>
              <w:left w:val="nil"/>
              <w:bottom w:val="nil"/>
              <w:right w:val="nil"/>
            </w:tcBorders>
          </w:tcPr>
          <w:p w14:paraId="679D84BC" w14:textId="764D9C24" w:rsidR="0004617A" w:rsidRPr="009E2363" w:rsidRDefault="0004617A" w:rsidP="0004617A">
            <w:pPr>
              <w:tabs>
                <w:tab w:val="decimal" w:pos="534"/>
              </w:tabs>
              <w:spacing w:line="240" w:lineRule="exact"/>
              <w:ind w:left="-119" w:right="-152"/>
              <w:jc w:val="both"/>
              <w:rPr>
                <w:rFonts w:ascii="CordiaUPC" w:hAnsi="CordiaUPC" w:cs="CordiaUPC"/>
                <w:sz w:val="24"/>
                <w:szCs w:val="24"/>
              </w:rPr>
            </w:pPr>
            <w:r w:rsidRPr="009E2363">
              <w:rPr>
                <w:rFonts w:ascii="CordiaUPC" w:hAnsi="CordiaUPC" w:cs="CordiaUPC"/>
                <w:sz w:val="24"/>
                <w:szCs w:val="24"/>
              </w:rPr>
              <w:t>6,409</w:t>
            </w:r>
          </w:p>
        </w:tc>
      </w:tr>
      <w:tr w:rsidR="0004617A" w:rsidRPr="009E2363" w14:paraId="3CFD1391" w14:textId="77777777" w:rsidTr="002C4571">
        <w:tc>
          <w:tcPr>
            <w:tcW w:w="1051" w:type="pct"/>
          </w:tcPr>
          <w:p w14:paraId="3433FD67" w14:textId="77777777" w:rsidR="0004617A" w:rsidRPr="009E2363" w:rsidRDefault="0004617A" w:rsidP="0004617A">
            <w:pPr>
              <w:spacing w:line="240" w:lineRule="exact"/>
              <w:ind w:left="-9" w:right="-106" w:firstLine="18"/>
              <w:rPr>
                <w:rFonts w:ascii="CordiaUPC" w:hAnsi="CordiaUPC" w:cs="CordiaUPC"/>
                <w:sz w:val="24"/>
                <w:szCs w:val="24"/>
              </w:rPr>
            </w:pPr>
            <w:r w:rsidRPr="009E2363">
              <w:rPr>
                <w:rFonts w:ascii="CordiaUPC" w:hAnsi="CordiaUPC" w:cs="CordiaUPC" w:hint="cs"/>
                <w:sz w:val="24"/>
                <w:szCs w:val="24"/>
              </w:rPr>
              <w:t>Senior debentures</w:t>
            </w:r>
            <w:r w:rsidRPr="009E2363">
              <w:rPr>
                <w:rFonts w:ascii="CordiaUPC" w:hAnsi="CordiaUPC" w:cs="CordiaUPC"/>
                <w:sz w:val="24"/>
                <w:szCs w:val="24"/>
              </w:rPr>
              <w:t xml:space="preserve"> </w:t>
            </w:r>
          </w:p>
        </w:tc>
        <w:tc>
          <w:tcPr>
            <w:tcW w:w="381" w:type="pct"/>
          </w:tcPr>
          <w:p w14:paraId="498D1615" w14:textId="77777777" w:rsidR="0004617A" w:rsidRPr="009E2363" w:rsidRDefault="0004617A" w:rsidP="0004617A">
            <w:pPr>
              <w:tabs>
                <w:tab w:val="left" w:pos="627"/>
              </w:tabs>
              <w:spacing w:line="240" w:lineRule="exact"/>
              <w:ind w:left="-120" w:right="-100"/>
              <w:jc w:val="center"/>
              <w:rPr>
                <w:rFonts w:ascii="CordiaUPC" w:hAnsi="CordiaUPC" w:cs="CordiaUPC"/>
                <w:sz w:val="24"/>
                <w:szCs w:val="24"/>
              </w:rPr>
            </w:pPr>
            <w:r w:rsidRPr="009E2363">
              <w:rPr>
                <w:rFonts w:ascii="CordiaUPC" w:hAnsi="CordiaUPC" w:cs="CordiaUPC"/>
                <w:sz w:val="24"/>
                <w:szCs w:val="24"/>
                <w:lang w:val="en-US"/>
              </w:rPr>
              <w:t>USD</w:t>
            </w:r>
            <w:r w:rsidRPr="009E2363">
              <w:rPr>
                <w:rFonts w:ascii="CordiaUPC" w:hAnsi="CordiaUPC" w:cs="CordiaUPC" w:hint="cs"/>
                <w:sz w:val="24"/>
                <w:szCs w:val="24"/>
                <w:cs/>
                <w:lang w:val="en-US" w:bidi="th-TH"/>
              </w:rPr>
              <w:t xml:space="preserve"> </w:t>
            </w: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p>
        </w:tc>
        <w:tc>
          <w:tcPr>
            <w:tcW w:w="740" w:type="pct"/>
            <w:tcBorders>
              <w:top w:val="nil"/>
              <w:left w:val="nil"/>
              <w:bottom w:val="nil"/>
              <w:right w:val="nil"/>
            </w:tcBorders>
          </w:tcPr>
          <w:p w14:paraId="44951046" w14:textId="60CE8F6C"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sz w:val="24"/>
                <w:szCs w:val="24"/>
              </w:rPr>
              <w:t>6mSOFR+1.47826</w:t>
            </w:r>
            <w:r w:rsidRPr="009E2363">
              <w:rPr>
                <w:rFonts w:ascii="CordiaUPC" w:hAnsi="CordiaUPC" w:cs="CordiaUPC"/>
                <w:color w:val="0000FF"/>
                <w:sz w:val="24"/>
                <w:szCs w:val="24"/>
              </w:rPr>
              <w:t xml:space="preserve"> </w:t>
            </w:r>
            <w:r w:rsidRPr="009E2363">
              <w:rPr>
                <w:rFonts w:ascii="CordiaUPC" w:hAnsi="CordiaUPC" w:cs="CordiaUPC"/>
                <w:sz w:val="24"/>
                <w:szCs w:val="24"/>
                <w:lang w:val="en-US" w:bidi="th-TH"/>
              </w:rPr>
              <w:t>and</w:t>
            </w:r>
            <w:r w:rsidRPr="009E2363">
              <w:rPr>
                <w:rFonts w:ascii="CordiaUPC" w:hAnsi="CordiaUPC" w:cs="CordiaUPC"/>
                <w:sz w:val="24"/>
                <w:szCs w:val="24"/>
              </w:rPr>
              <w:t xml:space="preserve"> 6mSOFR+1.15</w:t>
            </w:r>
          </w:p>
        </w:tc>
        <w:tc>
          <w:tcPr>
            <w:tcW w:w="504" w:type="pct"/>
          </w:tcPr>
          <w:p w14:paraId="259E35CF" w14:textId="77777777" w:rsidR="0004617A" w:rsidRPr="009E2363" w:rsidRDefault="0004617A" w:rsidP="0004617A">
            <w:pPr>
              <w:spacing w:line="240" w:lineRule="exact"/>
              <w:ind w:left="-109" w:right="-93"/>
              <w:jc w:val="center"/>
              <w:rPr>
                <w:rFonts w:ascii="CordiaUPC" w:hAnsi="CordiaUPC" w:cs="CordiaUPC"/>
                <w:spacing w:val="-6"/>
                <w:sz w:val="24"/>
                <w:szCs w:val="24"/>
              </w:rPr>
            </w:pPr>
            <w:r w:rsidRPr="009E2363">
              <w:rPr>
                <w:rFonts w:ascii="CordiaUPC" w:hAnsi="CordiaUPC" w:cs="CordiaUPC" w:hint="cs"/>
                <w:spacing w:val="-6"/>
                <w:sz w:val="24"/>
                <w:szCs w:val="24"/>
              </w:rPr>
              <w:t>202</w:t>
            </w:r>
            <w:r w:rsidRPr="009E2363">
              <w:rPr>
                <w:rFonts w:ascii="CordiaUPC" w:hAnsi="CordiaUPC" w:cs="CordiaUPC" w:hint="cs"/>
                <w:spacing w:val="-6"/>
                <w:sz w:val="24"/>
                <w:szCs w:val="24"/>
                <w:cs/>
                <w:lang w:bidi="th-TH"/>
              </w:rPr>
              <w:t>5</w:t>
            </w:r>
            <w:r w:rsidRPr="009E2363">
              <w:rPr>
                <w:rFonts w:ascii="CordiaUPC" w:hAnsi="CordiaUPC" w:cs="CordiaUPC" w:hint="cs"/>
                <w:spacing w:val="-6"/>
                <w:sz w:val="24"/>
                <w:szCs w:val="24"/>
              </w:rPr>
              <w:t xml:space="preserve"> </w:t>
            </w:r>
            <w:r w:rsidRPr="009E2363">
              <w:rPr>
                <w:rFonts w:ascii="CordiaUPC" w:hAnsi="CordiaUPC" w:cs="CordiaUPC"/>
                <w:spacing w:val="-6"/>
                <w:sz w:val="24"/>
                <w:szCs w:val="24"/>
              </w:rPr>
              <w:t>-</w:t>
            </w:r>
            <w:r w:rsidRPr="009E2363">
              <w:rPr>
                <w:rFonts w:ascii="CordiaUPC" w:hAnsi="CordiaUPC" w:cs="CordiaUPC" w:hint="cs"/>
                <w:spacing w:val="-6"/>
                <w:sz w:val="24"/>
                <w:szCs w:val="24"/>
              </w:rPr>
              <w:t xml:space="preserve"> 202</w:t>
            </w:r>
            <w:r w:rsidRPr="009E2363">
              <w:rPr>
                <w:rFonts w:ascii="CordiaUPC" w:hAnsi="CordiaUPC" w:cs="CordiaUPC"/>
                <w:spacing w:val="-6"/>
                <w:sz w:val="24"/>
                <w:szCs w:val="24"/>
              </w:rPr>
              <w:t>7</w:t>
            </w:r>
          </w:p>
        </w:tc>
        <w:tc>
          <w:tcPr>
            <w:tcW w:w="397" w:type="pct"/>
            <w:tcBorders>
              <w:top w:val="nil"/>
              <w:left w:val="nil"/>
              <w:bottom w:val="nil"/>
              <w:right w:val="nil"/>
            </w:tcBorders>
          </w:tcPr>
          <w:p w14:paraId="58D691D6" w14:textId="277583FB" w:rsidR="0004617A" w:rsidRPr="009E2363" w:rsidRDefault="0004617A" w:rsidP="0004617A">
            <w:pPr>
              <w:tabs>
                <w:tab w:val="decimal" w:pos="489"/>
              </w:tabs>
              <w:spacing w:line="240" w:lineRule="exact"/>
              <w:ind w:right="-86"/>
              <w:rPr>
                <w:rFonts w:ascii="CordiaUPC" w:hAnsi="CordiaUPC" w:cs="CordiaUPC"/>
                <w:sz w:val="24"/>
                <w:szCs w:val="24"/>
              </w:rPr>
            </w:pPr>
            <w:r w:rsidRPr="00FF33DC">
              <w:rPr>
                <w:rFonts w:ascii="CordiaUPC" w:hAnsi="CordiaUPC" w:cs="CordiaUPC"/>
                <w:sz w:val="24"/>
                <w:szCs w:val="24"/>
              </w:rPr>
              <w:t>-</w:t>
            </w:r>
          </w:p>
        </w:tc>
        <w:tc>
          <w:tcPr>
            <w:tcW w:w="378" w:type="pct"/>
            <w:tcBorders>
              <w:top w:val="nil"/>
              <w:left w:val="nil"/>
              <w:bottom w:val="nil"/>
              <w:right w:val="nil"/>
            </w:tcBorders>
          </w:tcPr>
          <w:p w14:paraId="0142569F" w14:textId="6254F9CA" w:rsidR="0004617A" w:rsidRPr="009E2363" w:rsidRDefault="0004617A" w:rsidP="0004617A">
            <w:pPr>
              <w:tabs>
                <w:tab w:val="decimal" w:pos="520"/>
              </w:tabs>
              <w:spacing w:line="240" w:lineRule="exact"/>
              <w:ind w:left="-110" w:right="-152"/>
              <w:rPr>
                <w:rFonts w:ascii="CordiaUPC" w:hAnsi="CordiaUPC" w:cs="CordiaUPC"/>
                <w:sz w:val="24"/>
                <w:szCs w:val="24"/>
              </w:rPr>
            </w:pPr>
            <w:r w:rsidRPr="00FF33DC">
              <w:rPr>
                <w:rFonts w:ascii="CordiaUPC" w:hAnsi="CordiaUPC" w:cs="CordiaUPC"/>
                <w:sz w:val="24"/>
                <w:szCs w:val="24"/>
              </w:rPr>
              <w:t>10,940</w:t>
            </w:r>
          </w:p>
        </w:tc>
        <w:tc>
          <w:tcPr>
            <w:tcW w:w="389" w:type="pct"/>
            <w:tcBorders>
              <w:top w:val="nil"/>
              <w:left w:val="nil"/>
              <w:bottom w:val="nil"/>
              <w:right w:val="nil"/>
            </w:tcBorders>
          </w:tcPr>
          <w:p w14:paraId="00BF8BF4" w14:textId="70FFB0C4" w:rsidR="0004617A" w:rsidRPr="009E2363" w:rsidRDefault="0004617A" w:rsidP="002C4571">
            <w:pPr>
              <w:tabs>
                <w:tab w:val="decimal" w:pos="512"/>
              </w:tabs>
              <w:spacing w:line="240" w:lineRule="exact"/>
              <w:ind w:left="-110" w:right="-152"/>
              <w:rPr>
                <w:rFonts w:ascii="CordiaUPC" w:hAnsi="CordiaUPC" w:cs="CordiaUPC"/>
                <w:sz w:val="24"/>
                <w:szCs w:val="24"/>
                <w:rtl/>
                <w:cs/>
              </w:rPr>
            </w:pPr>
            <w:r w:rsidRPr="00FF33DC">
              <w:rPr>
                <w:rFonts w:ascii="CordiaUPC" w:hAnsi="CordiaUPC" w:cs="CordiaUPC"/>
                <w:sz w:val="24"/>
                <w:szCs w:val="24"/>
              </w:rPr>
              <w:t>10,940</w:t>
            </w:r>
          </w:p>
        </w:tc>
        <w:tc>
          <w:tcPr>
            <w:tcW w:w="387" w:type="pct"/>
            <w:tcBorders>
              <w:top w:val="nil"/>
              <w:left w:val="nil"/>
              <w:bottom w:val="nil"/>
              <w:right w:val="nil"/>
            </w:tcBorders>
          </w:tcPr>
          <w:p w14:paraId="4F68C79D" w14:textId="3CA98275" w:rsidR="0004617A" w:rsidRPr="009E2363" w:rsidRDefault="0004617A" w:rsidP="0004617A">
            <w:pPr>
              <w:tabs>
                <w:tab w:val="decimal" w:pos="549"/>
              </w:tabs>
              <w:spacing w:line="240" w:lineRule="exact"/>
              <w:ind w:right="-86"/>
              <w:rPr>
                <w:rFonts w:ascii="CordiaUPC" w:hAnsi="CordiaUPC" w:cs="CordiaUPC"/>
                <w:sz w:val="24"/>
                <w:szCs w:val="24"/>
              </w:rPr>
            </w:pPr>
            <w:r w:rsidRPr="009E2363">
              <w:rPr>
                <w:rFonts w:ascii="CordiaUPC" w:hAnsi="CordiaUPC" w:cs="CordiaUPC"/>
                <w:sz w:val="24"/>
                <w:szCs w:val="24"/>
              </w:rPr>
              <w:t>-</w:t>
            </w:r>
          </w:p>
        </w:tc>
        <w:tc>
          <w:tcPr>
            <w:tcW w:w="397" w:type="pct"/>
            <w:tcBorders>
              <w:top w:val="nil"/>
              <w:left w:val="nil"/>
              <w:bottom w:val="nil"/>
              <w:right w:val="nil"/>
            </w:tcBorders>
          </w:tcPr>
          <w:p w14:paraId="01BE9FD1" w14:textId="38F4EDD8" w:rsidR="0004617A" w:rsidRPr="009E2363" w:rsidRDefault="0004617A" w:rsidP="0004617A">
            <w:pPr>
              <w:tabs>
                <w:tab w:val="decimal" w:pos="523"/>
              </w:tabs>
              <w:spacing w:line="240" w:lineRule="exact"/>
              <w:ind w:left="-108" w:right="-86"/>
              <w:rPr>
                <w:rFonts w:ascii="CordiaUPC" w:hAnsi="CordiaUPC" w:cs="CordiaUPC"/>
                <w:sz w:val="24"/>
                <w:szCs w:val="24"/>
              </w:rPr>
            </w:pPr>
            <w:r w:rsidRPr="009E2363">
              <w:rPr>
                <w:rFonts w:ascii="CordiaUPC" w:hAnsi="CordiaUPC" w:cs="CordiaUPC"/>
                <w:sz w:val="24"/>
                <w:szCs w:val="24"/>
              </w:rPr>
              <w:t>10,267</w:t>
            </w:r>
          </w:p>
        </w:tc>
        <w:tc>
          <w:tcPr>
            <w:tcW w:w="375" w:type="pct"/>
            <w:tcBorders>
              <w:top w:val="nil"/>
              <w:left w:val="nil"/>
              <w:bottom w:val="nil"/>
              <w:right w:val="nil"/>
            </w:tcBorders>
          </w:tcPr>
          <w:p w14:paraId="0905C256" w14:textId="0D9906D5" w:rsidR="0004617A" w:rsidRPr="009E2363" w:rsidRDefault="0004617A" w:rsidP="0004617A">
            <w:pPr>
              <w:tabs>
                <w:tab w:val="decimal" w:pos="534"/>
              </w:tabs>
              <w:spacing w:line="240" w:lineRule="exact"/>
              <w:ind w:left="-119" w:right="-152"/>
              <w:jc w:val="both"/>
              <w:rPr>
                <w:rFonts w:ascii="CordiaUPC" w:hAnsi="CordiaUPC" w:cs="CordiaUPC"/>
                <w:sz w:val="24"/>
                <w:szCs w:val="24"/>
              </w:rPr>
            </w:pPr>
            <w:r w:rsidRPr="009E2363">
              <w:rPr>
                <w:rFonts w:ascii="CordiaUPC" w:hAnsi="CordiaUPC" w:cs="CordiaUPC"/>
                <w:sz w:val="24"/>
                <w:szCs w:val="24"/>
              </w:rPr>
              <w:t>10,267</w:t>
            </w:r>
          </w:p>
        </w:tc>
      </w:tr>
      <w:tr w:rsidR="0004617A" w:rsidRPr="009E2363" w14:paraId="0FB5B4B8" w14:textId="77777777" w:rsidTr="002C4571">
        <w:tc>
          <w:tcPr>
            <w:tcW w:w="1051" w:type="pct"/>
          </w:tcPr>
          <w:p w14:paraId="53E48698" w14:textId="77777777" w:rsidR="0004617A" w:rsidRPr="009E2363" w:rsidRDefault="0004617A" w:rsidP="0004617A">
            <w:pPr>
              <w:spacing w:line="240" w:lineRule="exact"/>
              <w:ind w:left="-9" w:right="-106" w:firstLine="18"/>
              <w:rPr>
                <w:rFonts w:ascii="CordiaUPC" w:hAnsi="CordiaUPC" w:cs="CordiaUPC"/>
                <w:sz w:val="24"/>
                <w:szCs w:val="24"/>
              </w:rPr>
            </w:pPr>
            <w:r w:rsidRPr="009E2363">
              <w:rPr>
                <w:rFonts w:ascii="CordiaUPC" w:hAnsi="CordiaUPC" w:cs="CordiaUPC" w:hint="cs"/>
                <w:sz w:val="24"/>
                <w:szCs w:val="24"/>
              </w:rPr>
              <w:t>Senior debentures</w:t>
            </w:r>
          </w:p>
        </w:tc>
        <w:tc>
          <w:tcPr>
            <w:tcW w:w="381" w:type="pct"/>
          </w:tcPr>
          <w:p w14:paraId="010C597A" w14:textId="77777777" w:rsidR="0004617A" w:rsidRPr="009E2363" w:rsidRDefault="0004617A" w:rsidP="0004617A">
            <w:pPr>
              <w:tabs>
                <w:tab w:val="left" w:pos="627"/>
              </w:tabs>
              <w:spacing w:line="240" w:lineRule="exact"/>
              <w:ind w:left="-120" w:right="-100"/>
              <w:jc w:val="center"/>
              <w:rPr>
                <w:rFonts w:ascii="CordiaUPC" w:hAnsi="CordiaUPC" w:cs="CordiaUPC"/>
                <w:sz w:val="24"/>
                <w:szCs w:val="24"/>
                <w:lang w:val="en-US"/>
              </w:rPr>
            </w:pPr>
            <w:r w:rsidRPr="009E2363">
              <w:rPr>
                <w:rFonts w:ascii="CordiaUPC" w:hAnsi="CordiaUPC" w:cs="CordiaUPC"/>
                <w:sz w:val="24"/>
                <w:szCs w:val="24"/>
                <w:lang w:val="en-US"/>
              </w:rPr>
              <w:t>EUR</w:t>
            </w:r>
            <w:r w:rsidRPr="009E2363">
              <w:rPr>
                <w:rFonts w:ascii="CordiaUPC" w:hAnsi="CordiaUPC" w:cs="CordiaUPC" w:hint="cs"/>
                <w:sz w:val="24"/>
                <w:szCs w:val="24"/>
                <w:cs/>
                <w:lang w:val="en-US" w:bidi="th-TH"/>
              </w:rPr>
              <w:t xml:space="preserve"> </w:t>
            </w: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p>
        </w:tc>
        <w:tc>
          <w:tcPr>
            <w:tcW w:w="740" w:type="pct"/>
            <w:tcBorders>
              <w:top w:val="nil"/>
              <w:left w:val="nil"/>
              <w:bottom w:val="nil"/>
              <w:right w:val="nil"/>
            </w:tcBorders>
          </w:tcPr>
          <w:p w14:paraId="51D15225"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hint="cs"/>
                <w:sz w:val="24"/>
                <w:szCs w:val="24"/>
              </w:rPr>
              <w:t>0.85</w:t>
            </w:r>
          </w:p>
        </w:tc>
        <w:tc>
          <w:tcPr>
            <w:tcW w:w="504" w:type="pct"/>
            <w:vAlign w:val="bottom"/>
          </w:tcPr>
          <w:p w14:paraId="66493174" w14:textId="77777777" w:rsidR="0004617A" w:rsidRPr="009E2363" w:rsidRDefault="0004617A" w:rsidP="0004617A">
            <w:pPr>
              <w:spacing w:line="240" w:lineRule="exact"/>
              <w:ind w:left="-109" w:right="-93"/>
              <w:jc w:val="center"/>
              <w:rPr>
                <w:rFonts w:ascii="CordiaUPC" w:hAnsi="CordiaUPC" w:cs="CordiaUPC"/>
                <w:spacing w:val="-6"/>
                <w:sz w:val="24"/>
                <w:szCs w:val="24"/>
              </w:rPr>
            </w:pPr>
            <w:r w:rsidRPr="009E2363">
              <w:rPr>
                <w:rFonts w:ascii="CordiaUPC" w:hAnsi="CordiaUPC" w:cs="CordiaUPC"/>
                <w:spacing w:val="-6"/>
                <w:sz w:val="24"/>
                <w:szCs w:val="24"/>
              </w:rPr>
              <w:t>2024</w:t>
            </w:r>
          </w:p>
        </w:tc>
        <w:tc>
          <w:tcPr>
            <w:tcW w:w="397" w:type="pct"/>
            <w:tcBorders>
              <w:top w:val="nil"/>
              <w:left w:val="nil"/>
              <w:bottom w:val="nil"/>
              <w:right w:val="nil"/>
            </w:tcBorders>
          </w:tcPr>
          <w:p w14:paraId="20FB168B" w14:textId="1C2D4F1C" w:rsidR="0004617A" w:rsidRPr="009E2363" w:rsidRDefault="0004617A" w:rsidP="0004617A">
            <w:pPr>
              <w:tabs>
                <w:tab w:val="decimal" w:pos="329"/>
              </w:tabs>
              <w:spacing w:line="240" w:lineRule="exact"/>
              <w:ind w:left="-118" w:right="-86" w:hanging="4"/>
              <w:jc w:val="center"/>
              <w:rPr>
                <w:rFonts w:ascii="CordiaUPC" w:hAnsi="CordiaUPC" w:cs="CordiaUPC"/>
                <w:sz w:val="24"/>
                <w:szCs w:val="24"/>
              </w:rPr>
            </w:pPr>
            <w:r w:rsidRPr="00FF33DC">
              <w:rPr>
                <w:rFonts w:ascii="CordiaUPC" w:hAnsi="CordiaUPC" w:cs="CordiaUPC"/>
                <w:sz w:val="24"/>
                <w:szCs w:val="24"/>
              </w:rPr>
              <w:t>-</w:t>
            </w:r>
          </w:p>
        </w:tc>
        <w:tc>
          <w:tcPr>
            <w:tcW w:w="378" w:type="pct"/>
            <w:tcBorders>
              <w:top w:val="nil"/>
              <w:left w:val="nil"/>
              <w:bottom w:val="nil"/>
              <w:right w:val="nil"/>
            </w:tcBorders>
          </w:tcPr>
          <w:p w14:paraId="5B9C9F72" w14:textId="11409B0C" w:rsidR="0004617A" w:rsidRPr="009E2363" w:rsidRDefault="0004617A" w:rsidP="0004617A">
            <w:pPr>
              <w:tabs>
                <w:tab w:val="decimal" w:pos="520"/>
              </w:tabs>
              <w:spacing w:line="240" w:lineRule="exact"/>
              <w:ind w:left="-119" w:right="-152"/>
              <w:rPr>
                <w:rFonts w:ascii="CordiaUPC" w:hAnsi="CordiaUPC" w:cs="CordiaUPC"/>
                <w:sz w:val="24"/>
                <w:szCs w:val="24"/>
                <w:cs/>
                <w:lang w:bidi="th-TH"/>
              </w:rPr>
            </w:pPr>
            <w:r w:rsidRPr="00FF33DC">
              <w:rPr>
                <w:rFonts w:ascii="CordiaUPC" w:hAnsi="CordiaUPC" w:cs="CordiaUPC"/>
                <w:sz w:val="24"/>
                <w:szCs w:val="24"/>
              </w:rPr>
              <w:t>6,090</w:t>
            </w:r>
          </w:p>
        </w:tc>
        <w:tc>
          <w:tcPr>
            <w:tcW w:w="389" w:type="pct"/>
            <w:tcBorders>
              <w:top w:val="nil"/>
              <w:left w:val="nil"/>
              <w:bottom w:val="nil"/>
              <w:right w:val="nil"/>
            </w:tcBorders>
          </w:tcPr>
          <w:p w14:paraId="229DC729" w14:textId="7688E5D6" w:rsidR="0004617A" w:rsidRPr="009E2363" w:rsidRDefault="0004617A" w:rsidP="002C4571">
            <w:pPr>
              <w:tabs>
                <w:tab w:val="decimal" w:pos="512"/>
              </w:tabs>
              <w:spacing w:line="240" w:lineRule="exact"/>
              <w:ind w:left="-119" w:right="-152"/>
              <w:rPr>
                <w:rFonts w:ascii="CordiaUPC" w:hAnsi="CordiaUPC" w:cs="CordiaUPC"/>
                <w:sz w:val="24"/>
                <w:szCs w:val="24"/>
                <w:lang w:val="en-US"/>
              </w:rPr>
            </w:pPr>
            <w:r w:rsidRPr="00FF33DC">
              <w:rPr>
                <w:rFonts w:ascii="CordiaUPC" w:hAnsi="CordiaUPC" w:cs="CordiaUPC"/>
                <w:sz w:val="24"/>
                <w:szCs w:val="24"/>
              </w:rPr>
              <w:t>6,090</w:t>
            </w:r>
          </w:p>
        </w:tc>
        <w:tc>
          <w:tcPr>
            <w:tcW w:w="387" w:type="pct"/>
            <w:tcBorders>
              <w:top w:val="nil"/>
              <w:left w:val="nil"/>
              <w:bottom w:val="nil"/>
              <w:right w:val="nil"/>
            </w:tcBorders>
          </w:tcPr>
          <w:p w14:paraId="19EE3535" w14:textId="3D3C3EC5" w:rsidR="0004617A" w:rsidRPr="009E2363" w:rsidRDefault="0004617A" w:rsidP="0004617A">
            <w:pPr>
              <w:tabs>
                <w:tab w:val="decimal" w:pos="549"/>
              </w:tabs>
              <w:spacing w:line="240" w:lineRule="exact"/>
              <w:ind w:left="-110" w:right="-86"/>
              <w:rPr>
                <w:rFonts w:ascii="CordiaUPC" w:hAnsi="CordiaUPC" w:cs="CordiaUPC"/>
                <w:sz w:val="24"/>
                <w:szCs w:val="24"/>
              </w:rPr>
            </w:pPr>
            <w:r w:rsidRPr="009E2363">
              <w:rPr>
                <w:rFonts w:ascii="CordiaUPC" w:hAnsi="CordiaUPC" w:cs="CordiaUPC"/>
                <w:sz w:val="24"/>
                <w:szCs w:val="24"/>
              </w:rPr>
              <w:t>-</w:t>
            </w:r>
          </w:p>
        </w:tc>
        <w:tc>
          <w:tcPr>
            <w:tcW w:w="397" w:type="pct"/>
            <w:tcBorders>
              <w:top w:val="nil"/>
              <w:left w:val="nil"/>
              <w:bottom w:val="nil"/>
              <w:right w:val="nil"/>
            </w:tcBorders>
          </w:tcPr>
          <w:p w14:paraId="627BE667" w14:textId="13D2F6C6" w:rsidR="0004617A" w:rsidRPr="009E2363" w:rsidRDefault="0004617A" w:rsidP="0004617A">
            <w:pPr>
              <w:tabs>
                <w:tab w:val="decimal" w:pos="523"/>
              </w:tabs>
              <w:spacing w:line="240" w:lineRule="exact"/>
              <w:ind w:left="-108" w:right="-86"/>
              <w:rPr>
                <w:rFonts w:ascii="CordiaUPC" w:hAnsi="CordiaUPC" w:cs="CordiaUPC"/>
                <w:sz w:val="24"/>
                <w:szCs w:val="24"/>
              </w:rPr>
            </w:pPr>
            <w:r w:rsidRPr="009E2363">
              <w:rPr>
                <w:rFonts w:ascii="CordiaUPC" w:hAnsi="CordiaUPC" w:cs="CordiaUPC"/>
                <w:sz w:val="24"/>
                <w:szCs w:val="24"/>
              </w:rPr>
              <w:t>5,895</w:t>
            </w:r>
          </w:p>
        </w:tc>
        <w:tc>
          <w:tcPr>
            <w:tcW w:w="375" w:type="pct"/>
            <w:tcBorders>
              <w:top w:val="nil"/>
              <w:left w:val="nil"/>
              <w:bottom w:val="nil"/>
              <w:right w:val="nil"/>
            </w:tcBorders>
          </w:tcPr>
          <w:p w14:paraId="4642E771" w14:textId="21430945" w:rsidR="0004617A" w:rsidRPr="009E2363" w:rsidRDefault="0004617A" w:rsidP="0004617A">
            <w:pPr>
              <w:tabs>
                <w:tab w:val="decimal" w:pos="534"/>
              </w:tabs>
              <w:spacing w:line="240" w:lineRule="exact"/>
              <w:ind w:left="-119" w:right="-152"/>
              <w:jc w:val="both"/>
              <w:rPr>
                <w:rFonts w:ascii="CordiaUPC" w:hAnsi="CordiaUPC" w:cs="CordiaUPC"/>
                <w:sz w:val="24"/>
                <w:szCs w:val="24"/>
              </w:rPr>
            </w:pPr>
            <w:r w:rsidRPr="009E2363">
              <w:rPr>
                <w:rFonts w:ascii="CordiaUPC" w:hAnsi="CordiaUPC" w:cs="CordiaUPC"/>
                <w:sz w:val="24"/>
                <w:szCs w:val="24"/>
              </w:rPr>
              <w:t>5,895</w:t>
            </w:r>
          </w:p>
        </w:tc>
      </w:tr>
      <w:tr w:rsidR="0004617A" w:rsidRPr="009E2363" w14:paraId="1424596B" w14:textId="77777777" w:rsidTr="002C4571">
        <w:tc>
          <w:tcPr>
            <w:tcW w:w="1051" w:type="pct"/>
            <w:tcBorders>
              <w:top w:val="nil"/>
              <w:left w:val="nil"/>
              <w:bottom w:val="nil"/>
              <w:right w:val="nil"/>
            </w:tcBorders>
          </w:tcPr>
          <w:p w14:paraId="48E2A214" w14:textId="77777777" w:rsidR="0004617A" w:rsidRPr="009E2363" w:rsidRDefault="0004617A" w:rsidP="0004617A">
            <w:pPr>
              <w:spacing w:line="240" w:lineRule="exact"/>
              <w:ind w:left="-9" w:right="-106" w:firstLine="18"/>
              <w:rPr>
                <w:rFonts w:ascii="CordiaUPC" w:hAnsi="CordiaUPC" w:cs="CordiaUPC"/>
                <w:sz w:val="24"/>
                <w:szCs w:val="24"/>
              </w:rPr>
            </w:pPr>
            <w:r w:rsidRPr="009E2363">
              <w:rPr>
                <w:rFonts w:ascii="CordiaUPC" w:hAnsi="CordiaUPC" w:cs="CordiaUPC" w:hint="cs"/>
                <w:sz w:val="24"/>
                <w:szCs w:val="24"/>
              </w:rPr>
              <w:t xml:space="preserve">Bills of exchange </w:t>
            </w:r>
            <w:r w:rsidRPr="009E2363">
              <w:rPr>
                <w:rFonts w:ascii="CordiaUPC" w:hAnsi="CordiaUPC" w:cs="CordiaUPC" w:hint="cs"/>
                <w:sz w:val="24"/>
                <w:szCs w:val="24"/>
                <w:vertAlign w:val="superscript"/>
                <w:cs/>
              </w:rPr>
              <w:t>(</w:t>
            </w:r>
            <w:r w:rsidRPr="009E2363">
              <w:rPr>
                <w:rFonts w:ascii="CordiaUPC" w:hAnsi="CordiaUPC" w:cs="CordiaUPC" w:hint="cs"/>
                <w:sz w:val="24"/>
                <w:szCs w:val="24"/>
                <w:vertAlign w:val="superscript"/>
              </w:rPr>
              <w:t>3</w:t>
            </w:r>
            <w:r w:rsidRPr="009E2363">
              <w:rPr>
                <w:rFonts w:ascii="CordiaUPC" w:hAnsi="CordiaUPC" w:cs="CordiaUPC" w:hint="cs"/>
                <w:sz w:val="24"/>
                <w:szCs w:val="24"/>
                <w:vertAlign w:val="superscript"/>
                <w:cs/>
              </w:rPr>
              <w:t>)</w:t>
            </w:r>
            <w:r w:rsidRPr="009E2363">
              <w:rPr>
                <w:rFonts w:ascii="CordiaUPC" w:hAnsi="CordiaUPC" w:cs="CordiaUPC"/>
                <w:sz w:val="24"/>
                <w:szCs w:val="24"/>
              </w:rPr>
              <w:t xml:space="preserve"> </w:t>
            </w:r>
            <w:r w:rsidRPr="009E2363">
              <w:rPr>
                <w:rFonts w:ascii="CordiaUPC" w:hAnsi="CordiaUPC" w:cs="CordiaUPC" w:hint="cs"/>
                <w:sz w:val="24"/>
                <w:szCs w:val="24"/>
              </w:rPr>
              <w:t>and</w:t>
            </w:r>
          </w:p>
          <w:p w14:paraId="3970ABB0" w14:textId="77777777" w:rsidR="0004617A" w:rsidRPr="009E2363" w:rsidRDefault="0004617A" w:rsidP="0004617A">
            <w:pPr>
              <w:spacing w:line="240" w:lineRule="exact"/>
              <w:ind w:left="-9" w:right="-107" w:firstLine="18"/>
              <w:rPr>
                <w:rFonts w:ascii="CordiaUPC" w:hAnsi="CordiaUPC" w:cs="CordiaUPC"/>
                <w:sz w:val="24"/>
                <w:szCs w:val="24"/>
                <w:lang w:val="en-US"/>
              </w:rPr>
            </w:pPr>
            <w:r w:rsidRPr="009E2363">
              <w:rPr>
                <w:rFonts w:ascii="CordiaUPC" w:hAnsi="CordiaUPC" w:cs="CordiaUPC"/>
                <w:sz w:val="24"/>
                <w:szCs w:val="24"/>
              </w:rPr>
              <w:t xml:space="preserve">   </w:t>
            </w:r>
            <w:r w:rsidRPr="009E2363">
              <w:rPr>
                <w:rFonts w:ascii="CordiaUPC" w:hAnsi="CordiaUPC" w:cs="CordiaUPC" w:hint="cs"/>
                <w:sz w:val="24"/>
                <w:szCs w:val="24"/>
              </w:rPr>
              <w:t>promissory notes</w:t>
            </w:r>
          </w:p>
        </w:tc>
        <w:tc>
          <w:tcPr>
            <w:tcW w:w="381" w:type="pct"/>
          </w:tcPr>
          <w:p w14:paraId="32775149" w14:textId="77777777" w:rsidR="0004617A" w:rsidRPr="009E2363" w:rsidRDefault="0004617A" w:rsidP="0004617A">
            <w:pPr>
              <w:tabs>
                <w:tab w:val="left" w:pos="627"/>
              </w:tabs>
              <w:spacing w:line="240" w:lineRule="exact"/>
              <w:ind w:left="-120" w:right="-100"/>
              <w:jc w:val="center"/>
              <w:rPr>
                <w:rFonts w:ascii="CordiaUPC" w:hAnsi="CordiaUPC" w:cs="CordiaUPC"/>
                <w:sz w:val="24"/>
                <w:szCs w:val="24"/>
              </w:rPr>
            </w:pPr>
            <w:r w:rsidRPr="009E2363">
              <w:rPr>
                <w:rFonts w:ascii="CordiaUPC" w:hAnsi="CordiaUPC" w:cs="CordiaUPC"/>
                <w:sz w:val="24"/>
                <w:szCs w:val="24"/>
                <w:lang w:val="en-US"/>
              </w:rPr>
              <w:t>THB</w:t>
            </w:r>
          </w:p>
        </w:tc>
        <w:tc>
          <w:tcPr>
            <w:tcW w:w="740" w:type="pct"/>
          </w:tcPr>
          <w:p w14:paraId="267628E6"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hint="cs"/>
                <w:sz w:val="24"/>
                <w:szCs w:val="24"/>
              </w:rPr>
              <w:t>2.15 and</w:t>
            </w:r>
          </w:p>
          <w:p w14:paraId="1E0BCF0E" w14:textId="77777777" w:rsidR="0004617A" w:rsidRPr="009E2363" w:rsidRDefault="0004617A" w:rsidP="0004617A">
            <w:pPr>
              <w:spacing w:line="240" w:lineRule="exact"/>
              <w:ind w:left="-120" w:right="-100"/>
              <w:jc w:val="center"/>
              <w:rPr>
                <w:rFonts w:ascii="CordiaUPC" w:hAnsi="CordiaUPC" w:cs="CordiaUPC"/>
                <w:sz w:val="24"/>
                <w:szCs w:val="24"/>
                <w:lang w:val="en-US" w:bidi="th-TH"/>
              </w:rPr>
            </w:pPr>
            <w:r w:rsidRPr="009E2363">
              <w:rPr>
                <w:rFonts w:ascii="CordiaUPC" w:hAnsi="CordiaUPC" w:cs="CordiaUPC" w:hint="cs"/>
                <w:sz w:val="24"/>
                <w:szCs w:val="24"/>
              </w:rPr>
              <w:t>0.05</w:t>
            </w:r>
            <w:r w:rsidRPr="009E2363">
              <w:rPr>
                <w:rFonts w:ascii="CordiaUPC" w:hAnsi="CordiaUPC" w:cs="CordiaUPC" w:hint="cs"/>
                <w:sz w:val="24"/>
                <w:szCs w:val="24"/>
                <w:cs/>
                <w:lang w:bidi="th-TH"/>
              </w:rPr>
              <w:t xml:space="preserve"> </w:t>
            </w:r>
            <w:r w:rsidRPr="009E2363">
              <w:rPr>
                <w:rFonts w:ascii="CordiaUPC" w:hAnsi="CordiaUPC" w:cs="CordiaUPC" w:hint="cs"/>
                <w:sz w:val="24"/>
                <w:szCs w:val="24"/>
              </w:rPr>
              <w:t>-</w:t>
            </w:r>
            <w:r w:rsidRPr="009E2363">
              <w:rPr>
                <w:rFonts w:ascii="CordiaUPC" w:hAnsi="CordiaUPC" w:cs="CordiaUPC" w:hint="cs"/>
                <w:sz w:val="24"/>
                <w:szCs w:val="24"/>
                <w:cs/>
                <w:lang w:bidi="th-TH"/>
              </w:rPr>
              <w:t xml:space="preserve"> </w:t>
            </w:r>
            <w:r w:rsidRPr="009E2363">
              <w:rPr>
                <w:rFonts w:ascii="CordiaUPC" w:hAnsi="CordiaUPC" w:cs="CordiaUPC" w:hint="cs"/>
                <w:sz w:val="24"/>
                <w:szCs w:val="24"/>
              </w:rPr>
              <w:t>2.50</w:t>
            </w:r>
          </w:p>
        </w:tc>
        <w:tc>
          <w:tcPr>
            <w:tcW w:w="504" w:type="pct"/>
            <w:tcBorders>
              <w:top w:val="nil"/>
              <w:left w:val="nil"/>
              <w:bottom w:val="nil"/>
              <w:right w:val="nil"/>
            </w:tcBorders>
          </w:tcPr>
          <w:p w14:paraId="46131B36" w14:textId="77777777" w:rsidR="0004617A" w:rsidRPr="009E2363" w:rsidRDefault="0004617A" w:rsidP="0004617A">
            <w:pPr>
              <w:spacing w:line="240" w:lineRule="exact"/>
              <w:ind w:right="-93"/>
              <w:jc w:val="center"/>
              <w:rPr>
                <w:rFonts w:ascii="CordiaUPC" w:hAnsi="CordiaUPC" w:cs="CordiaUPC"/>
                <w:sz w:val="24"/>
                <w:szCs w:val="24"/>
              </w:rPr>
            </w:pPr>
            <w:r w:rsidRPr="009E2363">
              <w:rPr>
                <w:rFonts w:ascii="CordiaUPC" w:hAnsi="CordiaUPC" w:cs="CordiaUPC" w:hint="cs"/>
                <w:sz w:val="24"/>
                <w:szCs w:val="24"/>
              </w:rPr>
              <w:t>At call and</w:t>
            </w:r>
          </w:p>
          <w:p w14:paraId="6607B943" w14:textId="77777777" w:rsidR="0004617A" w:rsidRPr="009E2363" w:rsidRDefault="0004617A" w:rsidP="0004617A">
            <w:pPr>
              <w:spacing w:line="240" w:lineRule="exact"/>
              <w:ind w:left="-109" w:right="-93"/>
              <w:jc w:val="center"/>
              <w:rPr>
                <w:rFonts w:ascii="CordiaUPC" w:hAnsi="CordiaUPC" w:cs="CordiaUPC"/>
                <w:sz w:val="24"/>
                <w:szCs w:val="24"/>
                <w:lang w:val="en-US"/>
              </w:rPr>
            </w:pPr>
            <w:r w:rsidRPr="009E2363">
              <w:rPr>
                <w:rFonts w:ascii="CordiaUPC" w:hAnsi="CordiaUPC" w:cs="CordiaUPC" w:hint="cs"/>
                <w:sz w:val="24"/>
                <w:szCs w:val="24"/>
              </w:rPr>
              <w:t>2012</w:t>
            </w:r>
          </w:p>
        </w:tc>
        <w:tc>
          <w:tcPr>
            <w:tcW w:w="397" w:type="pct"/>
            <w:tcBorders>
              <w:top w:val="nil"/>
              <w:left w:val="nil"/>
              <w:right w:val="nil"/>
            </w:tcBorders>
          </w:tcPr>
          <w:p w14:paraId="30E4543C" w14:textId="7CE631B5" w:rsidR="0004617A" w:rsidRPr="009E2363" w:rsidRDefault="0004617A" w:rsidP="0004617A">
            <w:pPr>
              <w:tabs>
                <w:tab w:val="decimal" w:pos="512"/>
              </w:tabs>
              <w:spacing w:line="240" w:lineRule="exact"/>
              <w:ind w:left="-119" w:right="-152"/>
              <w:rPr>
                <w:rFonts w:ascii="CordiaUPC" w:hAnsi="CordiaUPC" w:cs="CordiaUPC"/>
                <w:sz w:val="24"/>
                <w:szCs w:val="24"/>
              </w:rPr>
            </w:pPr>
            <w:r w:rsidRPr="00FF33DC">
              <w:rPr>
                <w:rFonts w:ascii="CordiaUPC" w:hAnsi="CordiaUPC" w:cs="CordiaUPC"/>
                <w:sz w:val="24"/>
                <w:szCs w:val="24"/>
              </w:rPr>
              <w:t>9</w:t>
            </w:r>
          </w:p>
        </w:tc>
        <w:tc>
          <w:tcPr>
            <w:tcW w:w="378" w:type="pct"/>
            <w:tcBorders>
              <w:top w:val="nil"/>
              <w:left w:val="nil"/>
              <w:right w:val="nil"/>
            </w:tcBorders>
          </w:tcPr>
          <w:p w14:paraId="4280526B" w14:textId="260DED68" w:rsidR="0004617A" w:rsidRPr="009E2363" w:rsidRDefault="0004617A" w:rsidP="0004617A">
            <w:pPr>
              <w:tabs>
                <w:tab w:val="decimal" w:pos="512"/>
              </w:tabs>
              <w:spacing w:line="240" w:lineRule="exact"/>
              <w:ind w:left="-119" w:right="-152"/>
              <w:rPr>
                <w:rFonts w:ascii="CordiaUPC" w:hAnsi="CordiaUPC" w:cs="CordiaUPC"/>
                <w:sz w:val="24"/>
                <w:szCs w:val="24"/>
              </w:rPr>
            </w:pPr>
            <w:r w:rsidRPr="00FF33DC">
              <w:rPr>
                <w:rFonts w:ascii="CordiaUPC" w:hAnsi="CordiaUPC" w:cs="CordiaUPC"/>
                <w:sz w:val="24"/>
                <w:szCs w:val="24"/>
              </w:rPr>
              <w:t>-</w:t>
            </w:r>
          </w:p>
        </w:tc>
        <w:tc>
          <w:tcPr>
            <w:tcW w:w="389" w:type="pct"/>
            <w:tcBorders>
              <w:top w:val="nil"/>
              <w:left w:val="nil"/>
              <w:right w:val="nil"/>
            </w:tcBorders>
          </w:tcPr>
          <w:p w14:paraId="4FE6BDCB" w14:textId="7F5983F9" w:rsidR="0004617A" w:rsidRPr="009E2363" w:rsidRDefault="0004617A" w:rsidP="002C4571">
            <w:pPr>
              <w:tabs>
                <w:tab w:val="decimal" w:pos="512"/>
              </w:tabs>
              <w:spacing w:line="240" w:lineRule="exact"/>
              <w:ind w:left="-119" w:right="-152"/>
              <w:rPr>
                <w:rFonts w:ascii="CordiaUPC" w:hAnsi="CordiaUPC" w:cs="CordiaUPC"/>
                <w:sz w:val="24"/>
                <w:szCs w:val="24"/>
                <w:lang w:val="en-US"/>
              </w:rPr>
            </w:pPr>
            <w:r w:rsidRPr="00FF33DC">
              <w:rPr>
                <w:rFonts w:ascii="CordiaUPC" w:hAnsi="CordiaUPC" w:cs="CordiaUPC"/>
                <w:sz w:val="24"/>
                <w:szCs w:val="24"/>
              </w:rPr>
              <w:t>9</w:t>
            </w:r>
          </w:p>
        </w:tc>
        <w:tc>
          <w:tcPr>
            <w:tcW w:w="387" w:type="pct"/>
            <w:tcBorders>
              <w:top w:val="nil"/>
              <w:left w:val="nil"/>
              <w:right w:val="nil"/>
            </w:tcBorders>
          </w:tcPr>
          <w:p w14:paraId="620BF64D" w14:textId="32CA1C12" w:rsidR="0004617A" w:rsidRPr="009E2363" w:rsidRDefault="0004617A" w:rsidP="0004617A">
            <w:pPr>
              <w:tabs>
                <w:tab w:val="decimal" w:pos="549"/>
              </w:tabs>
              <w:spacing w:line="240" w:lineRule="exact"/>
              <w:ind w:left="-110" w:right="-86"/>
              <w:rPr>
                <w:rFonts w:ascii="CordiaUPC" w:hAnsi="CordiaUPC" w:cs="CordiaUPC"/>
                <w:sz w:val="24"/>
                <w:szCs w:val="24"/>
                <w:lang w:val="en-US"/>
              </w:rPr>
            </w:pPr>
            <w:r w:rsidRPr="009E2363">
              <w:rPr>
                <w:rFonts w:ascii="CordiaUPC" w:hAnsi="CordiaUPC" w:cs="CordiaUPC"/>
                <w:sz w:val="24"/>
                <w:szCs w:val="24"/>
              </w:rPr>
              <w:t>9</w:t>
            </w:r>
          </w:p>
        </w:tc>
        <w:tc>
          <w:tcPr>
            <w:tcW w:w="397" w:type="pct"/>
            <w:tcBorders>
              <w:top w:val="nil"/>
              <w:left w:val="nil"/>
              <w:right w:val="nil"/>
            </w:tcBorders>
          </w:tcPr>
          <w:p w14:paraId="7FF4D4D7" w14:textId="38D9DEF0" w:rsidR="0004617A" w:rsidRPr="009E2363" w:rsidRDefault="0004617A" w:rsidP="0004617A">
            <w:pPr>
              <w:tabs>
                <w:tab w:val="decimal" w:pos="523"/>
              </w:tabs>
              <w:spacing w:line="240" w:lineRule="exact"/>
              <w:ind w:left="-108" w:right="-86"/>
              <w:rPr>
                <w:rFonts w:ascii="CordiaUPC" w:hAnsi="CordiaUPC" w:cs="CordiaUPC"/>
                <w:sz w:val="24"/>
                <w:szCs w:val="24"/>
              </w:rPr>
            </w:pPr>
            <w:r w:rsidRPr="009E2363">
              <w:rPr>
                <w:rFonts w:ascii="CordiaUPC" w:hAnsi="CordiaUPC" w:cs="CordiaUPC"/>
                <w:sz w:val="24"/>
                <w:szCs w:val="24"/>
              </w:rPr>
              <w:t>-</w:t>
            </w:r>
          </w:p>
        </w:tc>
        <w:tc>
          <w:tcPr>
            <w:tcW w:w="375" w:type="pct"/>
            <w:tcBorders>
              <w:top w:val="nil"/>
              <w:left w:val="nil"/>
              <w:right w:val="nil"/>
            </w:tcBorders>
          </w:tcPr>
          <w:p w14:paraId="6E963962" w14:textId="58A57AA3" w:rsidR="0004617A" w:rsidRPr="009E2363" w:rsidRDefault="0004617A" w:rsidP="0004617A">
            <w:pPr>
              <w:tabs>
                <w:tab w:val="decimal" w:pos="534"/>
              </w:tabs>
              <w:spacing w:line="240" w:lineRule="exact"/>
              <w:ind w:left="-119" w:right="-152"/>
              <w:jc w:val="both"/>
              <w:rPr>
                <w:rFonts w:ascii="CordiaUPC" w:hAnsi="CordiaUPC" w:cs="CordiaUPC"/>
                <w:sz w:val="24"/>
                <w:szCs w:val="24"/>
                <w:lang w:val="en-US"/>
              </w:rPr>
            </w:pPr>
            <w:r w:rsidRPr="009E2363">
              <w:rPr>
                <w:rFonts w:ascii="CordiaUPC" w:hAnsi="CordiaUPC" w:cs="CordiaUPC"/>
                <w:sz w:val="24"/>
                <w:szCs w:val="24"/>
              </w:rPr>
              <w:t>9</w:t>
            </w:r>
          </w:p>
        </w:tc>
      </w:tr>
      <w:tr w:rsidR="0004617A" w:rsidRPr="009E2363" w14:paraId="0819301D" w14:textId="77777777" w:rsidTr="002C4571">
        <w:trPr>
          <w:trHeight w:val="170"/>
        </w:trPr>
        <w:tc>
          <w:tcPr>
            <w:tcW w:w="1051" w:type="pct"/>
            <w:tcBorders>
              <w:top w:val="nil"/>
              <w:left w:val="nil"/>
              <w:bottom w:val="nil"/>
              <w:right w:val="nil"/>
            </w:tcBorders>
            <w:vAlign w:val="bottom"/>
          </w:tcPr>
          <w:p w14:paraId="5187183D" w14:textId="77777777" w:rsidR="0004617A" w:rsidRPr="009E2363" w:rsidRDefault="0004617A" w:rsidP="0004617A">
            <w:pPr>
              <w:spacing w:line="240" w:lineRule="exact"/>
              <w:ind w:left="-9" w:right="-107" w:firstLine="18"/>
              <w:rPr>
                <w:rFonts w:ascii="CordiaUPC" w:hAnsi="CordiaUPC" w:cs="CordiaUPC"/>
                <w:sz w:val="24"/>
                <w:szCs w:val="24"/>
                <w:lang w:val="en-US"/>
              </w:rPr>
            </w:pPr>
            <w:r w:rsidRPr="009E2363">
              <w:rPr>
                <w:rFonts w:ascii="CordiaUPC" w:hAnsi="CordiaUPC" w:cs="CordiaUPC" w:hint="cs"/>
                <w:sz w:val="24"/>
                <w:szCs w:val="24"/>
                <w:lang w:val="en-US"/>
              </w:rPr>
              <w:t>Other borrowings</w:t>
            </w:r>
          </w:p>
        </w:tc>
        <w:tc>
          <w:tcPr>
            <w:tcW w:w="381" w:type="pct"/>
            <w:tcBorders>
              <w:top w:val="nil"/>
              <w:left w:val="nil"/>
              <w:bottom w:val="nil"/>
              <w:right w:val="nil"/>
            </w:tcBorders>
          </w:tcPr>
          <w:p w14:paraId="46B9C91B" w14:textId="77777777" w:rsidR="0004617A" w:rsidRPr="009E2363" w:rsidRDefault="0004617A" w:rsidP="0004617A">
            <w:pPr>
              <w:tabs>
                <w:tab w:val="left" w:pos="627"/>
              </w:tabs>
              <w:spacing w:line="240" w:lineRule="exact"/>
              <w:ind w:left="-120" w:right="-100"/>
              <w:jc w:val="center"/>
              <w:rPr>
                <w:rFonts w:ascii="CordiaUPC" w:hAnsi="CordiaUPC" w:cs="CordiaUPC"/>
                <w:sz w:val="24"/>
                <w:szCs w:val="24"/>
              </w:rPr>
            </w:pPr>
            <w:r w:rsidRPr="009E2363">
              <w:rPr>
                <w:rFonts w:ascii="CordiaUPC" w:hAnsi="CordiaUPC" w:cs="CordiaUPC"/>
                <w:sz w:val="24"/>
                <w:szCs w:val="24"/>
                <w:lang w:val="en-US"/>
              </w:rPr>
              <w:t>THB</w:t>
            </w:r>
          </w:p>
        </w:tc>
        <w:tc>
          <w:tcPr>
            <w:tcW w:w="740" w:type="pct"/>
            <w:tcBorders>
              <w:top w:val="nil"/>
              <w:left w:val="nil"/>
              <w:bottom w:val="nil"/>
              <w:right w:val="nil"/>
            </w:tcBorders>
            <w:vAlign w:val="bottom"/>
          </w:tcPr>
          <w:p w14:paraId="6064EEB1"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sz w:val="24"/>
                <w:szCs w:val="24"/>
              </w:rPr>
              <w:t>0.00</w:t>
            </w:r>
          </w:p>
        </w:tc>
        <w:tc>
          <w:tcPr>
            <w:tcW w:w="504" w:type="pct"/>
            <w:tcBorders>
              <w:top w:val="nil"/>
              <w:left w:val="nil"/>
              <w:bottom w:val="nil"/>
              <w:right w:val="nil"/>
            </w:tcBorders>
            <w:vAlign w:val="bottom"/>
          </w:tcPr>
          <w:p w14:paraId="1B25ECFF" w14:textId="158DC461" w:rsidR="0004617A" w:rsidRPr="009E2363" w:rsidRDefault="0004617A" w:rsidP="0004617A">
            <w:pPr>
              <w:spacing w:line="240" w:lineRule="exact"/>
              <w:ind w:left="-109" w:right="-93"/>
              <w:jc w:val="center"/>
              <w:rPr>
                <w:rFonts w:ascii="CordiaUPC" w:hAnsi="CordiaUPC" w:cs="CordiaUPC"/>
                <w:sz w:val="24"/>
                <w:szCs w:val="24"/>
              </w:rPr>
            </w:pPr>
            <w:r w:rsidRPr="009E2363">
              <w:rPr>
                <w:rFonts w:ascii="CordiaUPC" w:hAnsi="CordiaUPC" w:cs="CordiaUPC" w:hint="cs"/>
                <w:sz w:val="24"/>
                <w:szCs w:val="24"/>
              </w:rPr>
              <w:t>202</w:t>
            </w:r>
            <w:r>
              <w:rPr>
                <w:rFonts w:ascii="CordiaUPC" w:hAnsi="CordiaUPC" w:cs="CordiaUPC"/>
                <w:sz w:val="24"/>
                <w:szCs w:val="24"/>
              </w:rPr>
              <w:t>4</w:t>
            </w:r>
          </w:p>
        </w:tc>
        <w:tc>
          <w:tcPr>
            <w:tcW w:w="397" w:type="pct"/>
            <w:tcBorders>
              <w:top w:val="nil"/>
              <w:left w:val="nil"/>
              <w:right w:val="nil"/>
            </w:tcBorders>
            <w:vAlign w:val="bottom"/>
          </w:tcPr>
          <w:p w14:paraId="1901AD4F" w14:textId="2828D574" w:rsidR="0004617A" w:rsidRPr="009E2363" w:rsidRDefault="0004617A" w:rsidP="0004617A">
            <w:pPr>
              <w:tabs>
                <w:tab w:val="decimal" w:pos="512"/>
              </w:tabs>
              <w:spacing w:line="240" w:lineRule="exact"/>
              <w:ind w:left="-119" w:right="-152"/>
              <w:rPr>
                <w:rFonts w:ascii="CordiaUPC" w:hAnsi="CordiaUPC" w:cs="CordiaUPC"/>
                <w:sz w:val="24"/>
                <w:szCs w:val="24"/>
                <w:lang w:val="en-US"/>
              </w:rPr>
            </w:pPr>
            <w:r w:rsidRPr="00FF33DC">
              <w:rPr>
                <w:rFonts w:ascii="CordiaUPC" w:hAnsi="CordiaUPC" w:cs="CordiaUPC" w:hint="cs"/>
                <w:sz w:val="24"/>
                <w:szCs w:val="24"/>
                <w:cs/>
              </w:rPr>
              <w:t>1</w:t>
            </w:r>
          </w:p>
        </w:tc>
        <w:tc>
          <w:tcPr>
            <w:tcW w:w="378" w:type="pct"/>
            <w:tcBorders>
              <w:top w:val="nil"/>
              <w:left w:val="nil"/>
              <w:right w:val="nil"/>
            </w:tcBorders>
            <w:vAlign w:val="bottom"/>
          </w:tcPr>
          <w:p w14:paraId="70626BCA" w14:textId="41918F7E" w:rsidR="0004617A" w:rsidRPr="009E2363" w:rsidRDefault="0004617A" w:rsidP="0004617A">
            <w:pPr>
              <w:tabs>
                <w:tab w:val="decimal" w:pos="512"/>
              </w:tabs>
              <w:spacing w:line="240" w:lineRule="exact"/>
              <w:ind w:left="-119" w:right="-152"/>
              <w:rPr>
                <w:rFonts w:ascii="CordiaUPC" w:hAnsi="CordiaUPC" w:cs="CordiaUPC"/>
                <w:sz w:val="24"/>
                <w:szCs w:val="24"/>
              </w:rPr>
            </w:pPr>
            <w:r w:rsidRPr="00FF33DC">
              <w:rPr>
                <w:rFonts w:ascii="CordiaUPC" w:hAnsi="CordiaUPC" w:cs="CordiaUPC" w:hint="cs"/>
                <w:sz w:val="24"/>
                <w:szCs w:val="24"/>
                <w:cs/>
              </w:rPr>
              <w:t>-</w:t>
            </w:r>
          </w:p>
        </w:tc>
        <w:tc>
          <w:tcPr>
            <w:tcW w:w="389" w:type="pct"/>
            <w:tcBorders>
              <w:top w:val="nil"/>
              <w:left w:val="nil"/>
              <w:right w:val="nil"/>
            </w:tcBorders>
            <w:vAlign w:val="bottom"/>
          </w:tcPr>
          <w:p w14:paraId="0ACE1827" w14:textId="083AB223" w:rsidR="0004617A" w:rsidRPr="009E2363" w:rsidRDefault="0004617A" w:rsidP="002C4571">
            <w:pPr>
              <w:tabs>
                <w:tab w:val="decimal" w:pos="512"/>
              </w:tabs>
              <w:spacing w:line="240" w:lineRule="exact"/>
              <w:ind w:left="-119" w:right="-152"/>
              <w:rPr>
                <w:rFonts w:ascii="CordiaUPC" w:hAnsi="CordiaUPC" w:cs="CordiaUPC"/>
                <w:sz w:val="24"/>
                <w:szCs w:val="24"/>
                <w:lang w:val="en-US"/>
              </w:rPr>
            </w:pPr>
            <w:r w:rsidRPr="00FF33DC">
              <w:rPr>
                <w:rFonts w:ascii="CordiaUPC" w:hAnsi="CordiaUPC" w:cs="CordiaUPC" w:hint="cs"/>
                <w:sz w:val="24"/>
                <w:szCs w:val="24"/>
                <w:cs/>
              </w:rPr>
              <w:t>1</w:t>
            </w:r>
          </w:p>
        </w:tc>
        <w:tc>
          <w:tcPr>
            <w:tcW w:w="387" w:type="pct"/>
            <w:tcBorders>
              <w:top w:val="nil"/>
              <w:left w:val="nil"/>
              <w:right w:val="nil"/>
            </w:tcBorders>
            <w:vAlign w:val="bottom"/>
          </w:tcPr>
          <w:p w14:paraId="1F8135B6" w14:textId="4C1C9482" w:rsidR="0004617A" w:rsidRPr="009E2363" w:rsidRDefault="0004617A" w:rsidP="0004617A">
            <w:pPr>
              <w:tabs>
                <w:tab w:val="decimal" w:pos="549"/>
              </w:tabs>
              <w:spacing w:line="240" w:lineRule="exact"/>
              <w:ind w:left="-110" w:right="-86"/>
              <w:rPr>
                <w:rFonts w:ascii="CordiaUPC" w:hAnsi="CordiaUPC" w:cs="CordiaUPC"/>
                <w:sz w:val="24"/>
                <w:szCs w:val="24"/>
              </w:rPr>
            </w:pPr>
            <w:r w:rsidRPr="009E2363">
              <w:rPr>
                <w:rFonts w:ascii="CordiaUPC" w:hAnsi="CordiaUPC" w:cs="CordiaUPC"/>
                <w:sz w:val="24"/>
                <w:szCs w:val="24"/>
                <w:lang w:val="en-US"/>
              </w:rPr>
              <w:t xml:space="preserve">            2</w:t>
            </w:r>
          </w:p>
        </w:tc>
        <w:tc>
          <w:tcPr>
            <w:tcW w:w="397" w:type="pct"/>
            <w:tcBorders>
              <w:top w:val="nil"/>
              <w:left w:val="nil"/>
              <w:right w:val="nil"/>
            </w:tcBorders>
            <w:vAlign w:val="bottom"/>
          </w:tcPr>
          <w:p w14:paraId="3AF63AAB" w14:textId="08126A85" w:rsidR="0004617A" w:rsidRPr="009E2363" w:rsidRDefault="0004617A" w:rsidP="0004617A">
            <w:pPr>
              <w:tabs>
                <w:tab w:val="decimal" w:pos="523"/>
              </w:tabs>
              <w:spacing w:line="240" w:lineRule="exact"/>
              <w:ind w:left="-108" w:right="-86"/>
              <w:rPr>
                <w:rFonts w:ascii="CordiaUPC" w:hAnsi="CordiaUPC" w:cs="CordiaUPC"/>
                <w:sz w:val="24"/>
                <w:szCs w:val="24"/>
              </w:rPr>
            </w:pPr>
            <w:r w:rsidRPr="009E2363">
              <w:rPr>
                <w:rFonts w:ascii="CordiaUPC" w:hAnsi="CordiaUPC" w:cs="CordiaUPC" w:hint="cs"/>
                <w:sz w:val="24"/>
                <w:szCs w:val="24"/>
                <w:cs/>
              </w:rPr>
              <w:t>-</w:t>
            </w:r>
          </w:p>
        </w:tc>
        <w:tc>
          <w:tcPr>
            <w:tcW w:w="375" w:type="pct"/>
            <w:tcBorders>
              <w:top w:val="nil"/>
              <w:left w:val="nil"/>
              <w:right w:val="nil"/>
            </w:tcBorders>
            <w:vAlign w:val="bottom"/>
          </w:tcPr>
          <w:p w14:paraId="13358AC4" w14:textId="509D8BB2" w:rsidR="0004617A" w:rsidRPr="009E2363" w:rsidRDefault="0004617A" w:rsidP="0004617A">
            <w:pPr>
              <w:tabs>
                <w:tab w:val="decimal" w:pos="534"/>
              </w:tabs>
              <w:spacing w:line="240" w:lineRule="exact"/>
              <w:ind w:left="-119" w:right="-152"/>
              <w:jc w:val="both"/>
              <w:rPr>
                <w:rFonts w:ascii="CordiaUPC" w:hAnsi="CordiaUPC" w:cs="CordiaUPC"/>
                <w:sz w:val="24"/>
                <w:szCs w:val="24"/>
              </w:rPr>
            </w:pPr>
            <w:r w:rsidRPr="009E2363">
              <w:rPr>
                <w:rFonts w:ascii="CordiaUPC" w:hAnsi="CordiaUPC" w:cs="CordiaUPC" w:hint="cs"/>
                <w:sz w:val="24"/>
                <w:szCs w:val="24"/>
                <w:cs/>
              </w:rPr>
              <w:t>2</w:t>
            </w:r>
          </w:p>
        </w:tc>
      </w:tr>
      <w:tr w:rsidR="0004617A" w:rsidRPr="009E2363" w14:paraId="41175A74" w14:textId="77777777" w:rsidTr="002C4571">
        <w:tc>
          <w:tcPr>
            <w:tcW w:w="1051" w:type="pct"/>
            <w:vAlign w:val="bottom"/>
          </w:tcPr>
          <w:p w14:paraId="495770C5" w14:textId="77777777" w:rsidR="0004617A" w:rsidRPr="009E2363" w:rsidRDefault="0004617A" w:rsidP="0004617A">
            <w:pPr>
              <w:spacing w:line="240" w:lineRule="exact"/>
              <w:ind w:left="-9" w:right="-562" w:firstLine="18"/>
              <w:jc w:val="thaiDistribute"/>
              <w:rPr>
                <w:rFonts w:ascii="CordiaUPC" w:hAnsi="CordiaUPC" w:cs="CordiaUPC"/>
                <w:sz w:val="24"/>
                <w:szCs w:val="24"/>
                <w:lang w:val="en-US"/>
              </w:rPr>
            </w:pPr>
            <w:r w:rsidRPr="009E2363">
              <w:rPr>
                <w:rFonts w:ascii="CordiaUPC" w:hAnsi="CordiaUPC" w:cs="CordiaUPC" w:hint="cs"/>
                <w:sz w:val="24"/>
                <w:szCs w:val="24"/>
                <w:lang w:val="en-US"/>
              </w:rPr>
              <w:t>Other borrowings</w:t>
            </w:r>
          </w:p>
        </w:tc>
        <w:tc>
          <w:tcPr>
            <w:tcW w:w="381" w:type="pct"/>
          </w:tcPr>
          <w:p w14:paraId="3A8E2429" w14:textId="77777777" w:rsidR="0004617A" w:rsidRPr="009E2363" w:rsidRDefault="0004617A" w:rsidP="0004617A">
            <w:pPr>
              <w:tabs>
                <w:tab w:val="left" w:pos="627"/>
              </w:tabs>
              <w:spacing w:line="240" w:lineRule="exact"/>
              <w:ind w:left="-120" w:right="-100"/>
              <w:jc w:val="center"/>
              <w:rPr>
                <w:rFonts w:ascii="CordiaUPC" w:hAnsi="CordiaUPC" w:cs="CordiaUPC"/>
                <w:sz w:val="24"/>
                <w:szCs w:val="24"/>
              </w:rPr>
            </w:pPr>
            <w:r w:rsidRPr="009E2363">
              <w:rPr>
                <w:rFonts w:ascii="CordiaUPC" w:hAnsi="CordiaUPC" w:cs="CordiaUPC"/>
                <w:sz w:val="24"/>
                <w:szCs w:val="24"/>
                <w:lang w:val="en-US"/>
              </w:rPr>
              <w:t>EUR</w:t>
            </w:r>
            <w:r w:rsidRPr="009E2363">
              <w:rPr>
                <w:rFonts w:ascii="CordiaUPC" w:hAnsi="CordiaUPC" w:cs="CordiaUPC" w:hint="cs"/>
                <w:sz w:val="24"/>
                <w:szCs w:val="24"/>
                <w:cs/>
                <w:lang w:val="en-US" w:bidi="th-TH"/>
              </w:rPr>
              <w:t xml:space="preserve"> </w:t>
            </w: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p>
        </w:tc>
        <w:tc>
          <w:tcPr>
            <w:tcW w:w="740" w:type="pct"/>
            <w:tcBorders>
              <w:top w:val="nil"/>
              <w:left w:val="nil"/>
              <w:bottom w:val="nil"/>
              <w:right w:val="nil"/>
            </w:tcBorders>
            <w:vAlign w:val="bottom"/>
          </w:tcPr>
          <w:p w14:paraId="7A0E16A0" w14:textId="77777777" w:rsidR="0004617A" w:rsidRPr="009E2363" w:rsidRDefault="0004617A" w:rsidP="0004617A">
            <w:pPr>
              <w:spacing w:line="240" w:lineRule="exact"/>
              <w:ind w:left="-120" w:right="-100"/>
              <w:jc w:val="center"/>
              <w:rPr>
                <w:rFonts w:ascii="CordiaUPC" w:hAnsi="CordiaUPC" w:cs="CordiaUPC"/>
                <w:sz w:val="24"/>
                <w:szCs w:val="24"/>
              </w:rPr>
            </w:pPr>
            <w:r w:rsidRPr="009E2363">
              <w:rPr>
                <w:rFonts w:ascii="CordiaUPC" w:hAnsi="CordiaUPC" w:cs="CordiaUPC" w:hint="cs"/>
                <w:sz w:val="24"/>
                <w:szCs w:val="24"/>
              </w:rPr>
              <w:t>0.75</w:t>
            </w:r>
          </w:p>
        </w:tc>
        <w:tc>
          <w:tcPr>
            <w:tcW w:w="504" w:type="pct"/>
            <w:vAlign w:val="bottom"/>
          </w:tcPr>
          <w:p w14:paraId="0987013F" w14:textId="57D8FD37" w:rsidR="0004617A" w:rsidRPr="009E2363" w:rsidRDefault="0004617A" w:rsidP="0004617A">
            <w:pPr>
              <w:spacing w:line="240" w:lineRule="exact"/>
              <w:ind w:left="-109" w:right="-93"/>
              <w:jc w:val="center"/>
              <w:rPr>
                <w:rFonts w:ascii="CordiaUPC" w:hAnsi="CordiaUPC" w:cs="CordiaUPC"/>
                <w:sz w:val="24"/>
                <w:szCs w:val="24"/>
                <w:lang w:val="en-US"/>
              </w:rPr>
            </w:pPr>
            <w:r w:rsidRPr="009E2363">
              <w:rPr>
                <w:rFonts w:ascii="CordiaUPC" w:hAnsi="CordiaUPC" w:cs="CordiaUPC"/>
                <w:sz w:val="24"/>
                <w:szCs w:val="24"/>
              </w:rPr>
              <w:t>202</w:t>
            </w:r>
            <w:r>
              <w:rPr>
                <w:rFonts w:ascii="CordiaUPC" w:hAnsi="CordiaUPC" w:cs="CordiaUPC"/>
                <w:sz w:val="24"/>
                <w:szCs w:val="24"/>
              </w:rPr>
              <w:t>4</w:t>
            </w:r>
            <w:r w:rsidRPr="009E2363">
              <w:rPr>
                <w:rFonts w:ascii="CordiaUPC" w:hAnsi="CordiaUPC" w:cs="CordiaUPC"/>
                <w:sz w:val="24"/>
                <w:szCs w:val="24"/>
              </w:rPr>
              <w:t xml:space="preserve"> - </w:t>
            </w:r>
            <w:r w:rsidRPr="009E2363">
              <w:rPr>
                <w:rFonts w:ascii="CordiaUPC" w:hAnsi="CordiaUPC" w:cs="CordiaUPC" w:hint="cs"/>
                <w:sz w:val="24"/>
                <w:szCs w:val="24"/>
              </w:rPr>
              <w:t>2031</w:t>
            </w:r>
          </w:p>
        </w:tc>
        <w:tc>
          <w:tcPr>
            <w:tcW w:w="397" w:type="pct"/>
            <w:tcBorders>
              <w:left w:val="nil"/>
              <w:bottom w:val="nil"/>
              <w:right w:val="nil"/>
            </w:tcBorders>
            <w:vAlign w:val="bottom"/>
          </w:tcPr>
          <w:p w14:paraId="1B4790F3" w14:textId="4ED0A8A1" w:rsidR="0004617A" w:rsidRPr="009E2363" w:rsidRDefault="0004617A" w:rsidP="0004617A">
            <w:pPr>
              <w:pBdr>
                <w:bottom w:val="single" w:sz="4" w:space="1" w:color="auto"/>
              </w:pBdr>
              <w:tabs>
                <w:tab w:val="decimal" w:pos="489"/>
              </w:tabs>
              <w:spacing w:line="240" w:lineRule="exact"/>
              <w:ind w:left="-115" w:right="-86"/>
              <w:rPr>
                <w:rFonts w:ascii="CordiaUPC" w:hAnsi="CordiaUPC" w:cs="CordiaUPC"/>
                <w:sz w:val="24"/>
                <w:szCs w:val="24"/>
                <w:lang w:val="en-US"/>
              </w:rPr>
            </w:pPr>
            <w:r w:rsidRPr="00FF33DC">
              <w:rPr>
                <w:rFonts w:ascii="CordiaUPC" w:hAnsi="CordiaUPC" w:cs="CordiaUPC"/>
                <w:sz w:val="24"/>
                <w:szCs w:val="24"/>
              </w:rPr>
              <w:t>-</w:t>
            </w:r>
          </w:p>
        </w:tc>
        <w:tc>
          <w:tcPr>
            <w:tcW w:w="378" w:type="pct"/>
            <w:tcBorders>
              <w:left w:val="nil"/>
              <w:bottom w:val="nil"/>
              <w:right w:val="nil"/>
            </w:tcBorders>
            <w:vAlign w:val="bottom"/>
          </w:tcPr>
          <w:p w14:paraId="2390838F" w14:textId="35E20001" w:rsidR="0004617A" w:rsidRPr="009E2363" w:rsidRDefault="0004617A" w:rsidP="0004617A">
            <w:pPr>
              <w:pBdr>
                <w:bottom w:val="single" w:sz="4" w:space="1" w:color="auto"/>
              </w:pBdr>
              <w:tabs>
                <w:tab w:val="decimal" w:pos="517"/>
              </w:tabs>
              <w:spacing w:line="240" w:lineRule="exact"/>
              <w:ind w:right="-432"/>
              <w:rPr>
                <w:rFonts w:ascii="CordiaUPC" w:hAnsi="CordiaUPC" w:cs="CordiaUPC"/>
                <w:sz w:val="24"/>
                <w:szCs w:val="24"/>
                <w:lang w:val="en-US"/>
              </w:rPr>
            </w:pPr>
            <w:r w:rsidRPr="00FF33DC">
              <w:rPr>
                <w:rFonts w:ascii="CordiaUPC" w:hAnsi="CordiaUPC" w:cs="CordiaUPC"/>
                <w:sz w:val="24"/>
                <w:szCs w:val="24"/>
              </w:rPr>
              <w:t>53</w:t>
            </w:r>
          </w:p>
        </w:tc>
        <w:tc>
          <w:tcPr>
            <w:tcW w:w="389" w:type="pct"/>
            <w:tcBorders>
              <w:left w:val="nil"/>
              <w:bottom w:val="nil"/>
              <w:right w:val="nil"/>
            </w:tcBorders>
            <w:vAlign w:val="bottom"/>
          </w:tcPr>
          <w:p w14:paraId="7A13D126" w14:textId="3A270632" w:rsidR="0004617A" w:rsidRPr="009E2363" w:rsidRDefault="0004617A" w:rsidP="002C4571">
            <w:pPr>
              <w:pBdr>
                <w:bottom w:val="single" w:sz="4" w:space="1" w:color="auto"/>
              </w:pBdr>
              <w:tabs>
                <w:tab w:val="decimal" w:pos="512"/>
              </w:tabs>
              <w:spacing w:line="240" w:lineRule="exact"/>
              <w:ind w:right="-86"/>
              <w:rPr>
                <w:rFonts w:ascii="CordiaUPC" w:hAnsi="CordiaUPC" w:cs="CordiaUPC"/>
                <w:sz w:val="24"/>
                <w:szCs w:val="24"/>
                <w:lang w:val="en-US"/>
              </w:rPr>
            </w:pPr>
            <w:r w:rsidRPr="00FF33DC">
              <w:rPr>
                <w:rFonts w:ascii="CordiaUPC" w:hAnsi="CordiaUPC" w:cs="CordiaUPC"/>
                <w:sz w:val="24"/>
                <w:szCs w:val="24"/>
              </w:rPr>
              <w:t>53</w:t>
            </w:r>
          </w:p>
        </w:tc>
        <w:tc>
          <w:tcPr>
            <w:tcW w:w="387" w:type="pct"/>
            <w:tcBorders>
              <w:left w:val="nil"/>
              <w:right w:val="nil"/>
            </w:tcBorders>
            <w:vAlign w:val="bottom"/>
          </w:tcPr>
          <w:p w14:paraId="654B9497" w14:textId="288E2212" w:rsidR="0004617A" w:rsidRPr="009E2363" w:rsidRDefault="0004617A" w:rsidP="0004617A">
            <w:pPr>
              <w:pBdr>
                <w:bottom w:val="single" w:sz="4" w:space="1" w:color="auto"/>
              </w:pBdr>
              <w:tabs>
                <w:tab w:val="decimal" w:pos="549"/>
              </w:tabs>
              <w:spacing w:line="240" w:lineRule="exact"/>
              <w:ind w:left="-34" w:right="-193"/>
              <w:rPr>
                <w:rFonts w:ascii="CordiaUPC" w:eastAsia="Times New Roman" w:hAnsi="CordiaUPC" w:cs="CordiaUPC"/>
                <w:sz w:val="24"/>
                <w:szCs w:val="24"/>
              </w:rPr>
            </w:pPr>
            <w:r w:rsidRPr="009E2363">
              <w:rPr>
                <w:rFonts w:ascii="CordiaUPC" w:hAnsi="CordiaUPC" w:cs="CordiaUPC"/>
                <w:sz w:val="24"/>
                <w:szCs w:val="24"/>
              </w:rPr>
              <w:t>-</w:t>
            </w:r>
          </w:p>
        </w:tc>
        <w:tc>
          <w:tcPr>
            <w:tcW w:w="397" w:type="pct"/>
            <w:tcBorders>
              <w:left w:val="nil"/>
              <w:right w:val="nil"/>
            </w:tcBorders>
            <w:vAlign w:val="bottom"/>
          </w:tcPr>
          <w:p w14:paraId="1F905361" w14:textId="5E6220C7" w:rsidR="0004617A" w:rsidRPr="009E2363" w:rsidRDefault="0004617A" w:rsidP="0004617A">
            <w:pPr>
              <w:pBdr>
                <w:bottom w:val="single" w:sz="4" w:space="1" w:color="auto"/>
              </w:pBdr>
              <w:tabs>
                <w:tab w:val="decimal" w:pos="523"/>
              </w:tabs>
              <w:spacing w:line="240" w:lineRule="exact"/>
              <w:ind w:right="-86"/>
              <w:rPr>
                <w:rFonts w:ascii="CordiaUPC" w:eastAsia="Times New Roman" w:hAnsi="CordiaUPC" w:cs="CordiaUPC"/>
                <w:sz w:val="24"/>
                <w:szCs w:val="24"/>
              </w:rPr>
            </w:pPr>
            <w:r w:rsidRPr="009E2363">
              <w:rPr>
                <w:rFonts w:ascii="CordiaUPC" w:hAnsi="CordiaUPC" w:cs="CordiaUPC"/>
                <w:sz w:val="24"/>
                <w:szCs w:val="24"/>
              </w:rPr>
              <w:t>51</w:t>
            </w:r>
          </w:p>
        </w:tc>
        <w:tc>
          <w:tcPr>
            <w:tcW w:w="375" w:type="pct"/>
            <w:tcBorders>
              <w:left w:val="nil"/>
              <w:right w:val="nil"/>
            </w:tcBorders>
            <w:vAlign w:val="bottom"/>
          </w:tcPr>
          <w:p w14:paraId="7EDB60A3" w14:textId="3E0FEBA4" w:rsidR="0004617A" w:rsidRPr="009E2363" w:rsidRDefault="0004617A" w:rsidP="0004617A">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9E2363">
              <w:rPr>
                <w:rFonts w:ascii="CordiaUPC" w:hAnsi="CordiaUPC" w:cs="CordiaUPC"/>
                <w:sz w:val="24"/>
                <w:szCs w:val="24"/>
              </w:rPr>
              <w:t>51</w:t>
            </w:r>
          </w:p>
        </w:tc>
      </w:tr>
      <w:tr w:rsidR="0004617A" w:rsidRPr="009E2363" w14:paraId="35030FF3" w14:textId="77777777" w:rsidTr="002C4571">
        <w:tc>
          <w:tcPr>
            <w:tcW w:w="1051" w:type="pct"/>
            <w:tcBorders>
              <w:bottom w:val="nil"/>
            </w:tcBorders>
            <w:vAlign w:val="bottom"/>
          </w:tcPr>
          <w:p w14:paraId="37F5FD1E" w14:textId="77777777" w:rsidR="0004617A" w:rsidRPr="009E2363" w:rsidRDefault="0004617A" w:rsidP="0004617A">
            <w:pPr>
              <w:tabs>
                <w:tab w:val="left" w:pos="293"/>
              </w:tabs>
              <w:spacing w:line="240" w:lineRule="exact"/>
              <w:ind w:left="-9" w:right="-292" w:firstLine="18"/>
              <w:rPr>
                <w:rFonts w:ascii="CordiaUPC" w:hAnsi="CordiaUPC" w:cs="CordiaUPC"/>
                <w:b/>
                <w:bCs/>
                <w:spacing w:val="-6"/>
                <w:sz w:val="24"/>
                <w:szCs w:val="24"/>
              </w:rPr>
            </w:pPr>
            <w:r w:rsidRPr="009E2363">
              <w:rPr>
                <w:rFonts w:ascii="CordiaUPC" w:hAnsi="CordiaUPC" w:cs="CordiaUPC" w:hint="cs"/>
                <w:b/>
                <w:bCs/>
                <w:sz w:val="24"/>
                <w:szCs w:val="24"/>
              </w:rPr>
              <w:t>Total</w:t>
            </w:r>
          </w:p>
        </w:tc>
        <w:tc>
          <w:tcPr>
            <w:tcW w:w="381" w:type="pct"/>
            <w:tcBorders>
              <w:bottom w:val="nil"/>
            </w:tcBorders>
          </w:tcPr>
          <w:p w14:paraId="72FC2DBB" w14:textId="77777777" w:rsidR="0004617A" w:rsidRPr="009E2363" w:rsidRDefault="0004617A" w:rsidP="0004617A">
            <w:pPr>
              <w:tabs>
                <w:tab w:val="left" w:pos="627"/>
              </w:tabs>
              <w:spacing w:line="240" w:lineRule="exact"/>
              <w:ind w:left="-120" w:right="-100"/>
              <w:jc w:val="center"/>
              <w:rPr>
                <w:rFonts w:ascii="CordiaUPC" w:hAnsi="CordiaUPC" w:cs="CordiaUPC"/>
                <w:b/>
                <w:bCs/>
                <w:sz w:val="24"/>
                <w:szCs w:val="24"/>
              </w:rPr>
            </w:pPr>
          </w:p>
        </w:tc>
        <w:tc>
          <w:tcPr>
            <w:tcW w:w="740" w:type="pct"/>
            <w:tcBorders>
              <w:top w:val="nil"/>
              <w:left w:val="nil"/>
              <w:bottom w:val="nil"/>
              <w:right w:val="nil"/>
            </w:tcBorders>
            <w:vAlign w:val="bottom"/>
          </w:tcPr>
          <w:p w14:paraId="4F7343DD" w14:textId="77777777" w:rsidR="0004617A" w:rsidRPr="009E2363" w:rsidRDefault="0004617A" w:rsidP="0004617A">
            <w:pPr>
              <w:spacing w:line="240" w:lineRule="exact"/>
              <w:ind w:left="-120" w:right="-100"/>
              <w:jc w:val="center"/>
              <w:rPr>
                <w:rFonts w:ascii="CordiaUPC" w:hAnsi="CordiaUPC" w:cs="CordiaUPC"/>
                <w:b/>
                <w:bCs/>
                <w:sz w:val="24"/>
                <w:szCs w:val="24"/>
              </w:rPr>
            </w:pPr>
          </w:p>
        </w:tc>
        <w:tc>
          <w:tcPr>
            <w:tcW w:w="504" w:type="pct"/>
            <w:tcBorders>
              <w:bottom w:val="nil"/>
            </w:tcBorders>
            <w:vAlign w:val="bottom"/>
          </w:tcPr>
          <w:p w14:paraId="13FF428A" w14:textId="77777777" w:rsidR="0004617A" w:rsidRPr="009E2363" w:rsidRDefault="0004617A" w:rsidP="0004617A">
            <w:pPr>
              <w:spacing w:line="240" w:lineRule="exact"/>
              <w:ind w:left="-109" w:right="-93"/>
              <w:jc w:val="center"/>
              <w:rPr>
                <w:rFonts w:ascii="CordiaUPC" w:hAnsi="CordiaUPC" w:cs="CordiaUPC"/>
                <w:b/>
                <w:bCs/>
                <w:sz w:val="24"/>
                <w:szCs w:val="24"/>
                <w:lang w:val="en-US"/>
              </w:rPr>
            </w:pPr>
          </w:p>
        </w:tc>
        <w:tc>
          <w:tcPr>
            <w:tcW w:w="397" w:type="pct"/>
            <w:tcBorders>
              <w:left w:val="nil"/>
              <w:bottom w:val="nil"/>
              <w:right w:val="nil"/>
            </w:tcBorders>
            <w:shd w:val="clear" w:color="auto" w:fill="FFFFFF" w:themeFill="background1"/>
            <w:vAlign w:val="bottom"/>
          </w:tcPr>
          <w:p w14:paraId="42A86606" w14:textId="46BF8CA8" w:rsidR="0004617A" w:rsidRPr="009E2363" w:rsidRDefault="0004617A" w:rsidP="0004617A">
            <w:pPr>
              <w:pBdr>
                <w:bottom w:val="double" w:sz="4" w:space="1" w:color="auto"/>
              </w:pBdr>
              <w:tabs>
                <w:tab w:val="decimal" w:pos="489"/>
              </w:tabs>
              <w:spacing w:line="240" w:lineRule="exact"/>
              <w:ind w:left="-115" w:right="-86"/>
              <w:rPr>
                <w:rFonts w:ascii="CordiaUPC" w:hAnsi="CordiaUPC" w:cs="CordiaUPC"/>
                <w:b/>
                <w:bCs/>
                <w:sz w:val="24"/>
                <w:szCs w:val="24"/>
                <w:lang w:val="en-US"/>
              </w:rPr>
            </w:pPr>
            <w:r>
              <w:rPr>
                <w:rFonts w:ascii="CordiaUPC" w:hAnsi="CordiaUPC" w:cs="CordiaUPC"/>
                <w:b/>
                <w:bCs/>
                <w:sz w:val="24"/>
                <w:szCs w:val="24"/>
              </w:rPr>
              <w:t>30,010</w:t>
            </w:r>
          </w:p>
        </w:tc>
        <w:tc>
          <w:tcPr>
            <w:tcW w:w="378" w:type="pct"/>
            <w:tcBorders>
              <w:left w:val="nil"/>
              <w:bottom w:val="nil"/>
              <w:right w:val="nil"/>
            </w:tcBorders>
            <w:vAlign w:val="bottom"/>
          </w:tcPr>
          <w:p w14:paraId="515ECF5E" w14:textId="3D83E040" w:rsidR="0004617A" w:rsidRPr="009E2363" w:rsidRDefault="0004617A" w:rsidP="0004617A">
            <w:pPr>
              <w:pBdr>
                <w:bottom w:val="double" w:sz="4" w:space="1" w:color="auto"/>
              </w:pBdr>
              <w:tabs>
                <w:tab w:val="decimal" w:pos="517"/>
              </w:tabs>
              <w:spacing w:line="240" w:lineRule="exact"/>
              <w:ind w:right="-432"/>
              <w:rPr>
                <w:rFonts w:ascii="CordiaUPC" w:hAnsi="CordiaUPC" w:cs="CordiaUPC"/>
                <w:b/>
                <w:bCs/>
                <w:sz w:val="24"/>
                <w:szCs w:val="24"/>
                <w:rtl/>
                <w:cs/>
                <w:lang w:val="en-US"/>
              </w:rPr>
            </w:pPr>
            <w:r>
              <w:rPr>
                <w:rFonts w:ascii="CordiaUPC" w:hAnsi="CordiaUPC" w:cs="CordiaUPC"/>
                <w:b/>
                <w:bCs/>
                <w:sz w:val="24"/>
                <w:szCs w:val="24"/>
              </w:rPr>
              <w:t>23,912</w:t>
            </w:r>
          </w:p>
        </w:tc>
        <w:tc>
          <w:tcPr>
            <w:tcW w:w="389" w:type="pct"/>
            <w:tcBorders>
              <w:left w:val="nil"/>
              <w:bottom w:val="nil"/>
              <w:right w:val="nil"/>
            </w:tcBorders>
            <w:vAlign w:val="bottom"/>
          </w:tcPr>
          <w:p w14:paraId="3D462529" w14:textId="073EBB37" w:rsidR="0004617A" w:rsidRPr="009E2363" w:rsidRDefault="0004617A" w:rsidP="002C4571">
            <w:pPr>
              <w:pBdr>
                <w:bottom w:val="double" w:sz="4" w:space="1" w:color="auto"/>
              </w:pBdr>
              <w:tabs>
                <w:tab w:val="decimal" w:pos="512"/>
              </w:tabs>
              <w:spacing w:line="240" w:lineRule="exact"/>
              <w:ind w:right="-305" w:hanging="17"/>
              <w:rPr>
                <w:rFonts w:ascii="CordiaUPC" w:hAnsi="CordiaUPC" w:cs="CordiaUPC"/>
                <w:b/>
                <w:bCs/>
                <w:sz w:val="24"/>
                <w:szCs w:val="24"/>
                <w:lang w:val="en-US"/>
              </w:rPr>
            </w:pPr>
            <w:r>
              <w:rPr>
                <w:rFonts w:ascii="CordiaUPC" w:hAnsi="CordiaUPC" w:cs="CordiaUPC"/>
                <w:b/>
                <w:bCs/>
                <w:sz w:val="24"/>
                <w:szCs w:val="24"/>
              </w:rPr>
              <w:t>53,922</w:t>
            </w:r>
          </w:p>
        </w:tc>
        <w:tc>
          <w:tcPr>
            <w:tcW w:w="387" w:type="pct"/>
            <w:tcBorders>
              <w:top w:val="nil"/>
              <w:left w:val="nil"/>
              <w:bottom w:val="nil"/>
              <w:right w:val="nil"/>
            </w:tcBorders>
            <w:shd w:val="clear" w:color="auto" w:fill="FFFFFF" w:themeFill="background1"/>
            <w:vAlign w:val="bottom"/>
          </w:tcPr>
          <w:p w14:paraId="470C71D5" w14:textId="5654F15E" w:rsidR="0004617A" w:rsidRPr="009E2363" w:rsidRDefault="0004617A" w:rsidP="0004617A">
            <w:pPr>
              <w:pBdr>
                <w:bottom w:val="double" w:sz="4" w:space="1" w:color="auto"/>
              </w:pBdr>
              <w:tabs>
                <w:tab w:val="decimal" w:pos="549"/>
              </w:tabs>
              <w:spacing w:line="240" w:lineRule="exact"/>
              <w:ind w:left="-34" w:right="-193"/>
              <w:rPr>
                <w:rFonts w:ascii="CordiaUPC" w:hAnsi="CordiaUPC" w:cs="CordiaUPC"/>
                <w:b/>
                <w:bCs/>
                <w:sz w:val="24"/>
                <w:szCs w:val="24"/>
                <w:lang w:val="en-US"/>
              </w:rPr>
            </w:pPr>
            <w:r w:rsidRPr="009E2363">
              <w:rPr>
                <w:rFonts w:ascii="CordiaUPC" w:hAnsi="CordiaUPC" w:cs="CordiaUPC"/>
                <w:b/>
                <w:bCs/>
                <w:sz w:val="24"/>
                <w:szCs w:val="24"/>
              </w:rPr>
              <w:t>30,011</w:t>
            </w:r>
          </w:p>
        </w:tc>
        <w:tc>
          <w:tcPr>
            <w:tcW w:w="397" w:type="pct"/>
            <w:tcBorders>
              <w:top w:val="nil"/>
              <w:left w:val="nil"/>
              <w:bottom w:val="nil"/>
              <w:right w:val="nil"/>
            </w:tcBorders>
            <w:vAlign w:val="bottom"/>
          </w:tcPr>
          <w:p w14:paraId="4377CD59" w14:textId="450D59CD" w:rsidR="0004617A" w:rsidRPr="009E2363" w:rsidRDefault="0004617A" w:rsidP="0004617A">
            <w:pPr>
              <w:pBdr>
                <w:bottom w:val="double" w:sz="4" w:space="1" w:color="auto"/>
              </w:pBdr>
              <w:tabs>
                <w:tab w:val="decimal" w:pos="520"/>
              </w:tabs>
              <w:spacing w:line="240" w:lineRule="exact"/>
              <w:ind w:right="-298"/>
              <w:rPr>
                <w:rFonts w:ascii="CordiaUPC" w:hAnsi="CordiaUPC" w:cs="CordiaUPC"/>
                <w:b/>
                <w:bCs/>
                <w:sz w:val="24"/>
                <w:szCs w:val="24"/>
                <w:rtl/>
                <w:cs/>
                <w:lang w:val="en-US"/>
              </w:rPr>
            </w:pPr>
            <w:r w:rsidRPr="009E2363">
              <w:rPr>
                <w:rFonts w:ascii="CordiaUPC" w:hAnsi="CordiaUPC" w:cs="CordiaUPC"/>
                <w:b/>
                <w:bCs/>
                <w:sz w:val="24"/>
                <w:szCs w:val="24"/>
              </w:rPr>
              <w:t>22,622</w:t>
            </w:r>
          </w:p>
        </w:tc>
        <w:tc>
          <w:tcPr>
            <w:tcW w:w="375" w:type="pct"/>
            <w:tcBorders>
              <w:top w:val="nil"/>
              <w:left w:val="nil"/>
              <w:bottom w:val="nil"/>
              <w:right w:val="nil"/>
            </w:tcBorders>
            <w:vAlign w:val="bottom"/>
          </w:tcPr>
          <w:p w14:paraId="660DA86B" w14:textId="6A8F3C52" w:rsidR="0004617A" w:rsidRPr="009E2363" w:rsidRDefault="0004617A" w:rsidP="0004617A">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9E2363">
              <w:rPr>
                <w:rFonts w:ascii="CordiaUPC" w:hAnsi="CordiaUPC" w:cs="CordiaUPC"/>
                <w:b/>
                <w:bCs/>
                <w:sz w:val="24"/>
                <w:szCs w:val="24"/>
              </w:rPr>
              <w:t>52,633</w:t>
            </w:r>
          </w:p>
        </w:tc>
      </w:tr>
    </w:tbl>
    <w:p w14:paraId="5187B983" w14:textId="4D637012" w:rsidR="00A0197E" w:rsidRPr="009E2363" w:rsidRDefault="00A0197E" w:rsidP="003F346D">
      <w:pPr>
        <w:spacing w:before="120" w:line="240" w:lineRule="exact"/>
        <w:ind w:left="810" w:right="29" w:hanging="216"/>
        <w:jc w:val="thaiDistribute"/>
        <w:rPr>
          <w:rFonts w:ascii="CordiaUPC" w:hAnsi="CordiaUPC" w:cs="CordiaUPC"/>
          <w:sz w:val="20"/>
          <w:lang w:val="en-US"/>
        </w:rPr>
      </w:pPr>
      <w:r w:rsidRPr="009E2363">
        <w:rPr>
          <w:rFonts w:ascii="CordiaUPC" w:hAnsi="CordiaUPC" w:cs="CordiaUPC" w:hint="cs"/>
          <w:sz w:val="20"/>
          <w:vertAlign w:val="superscript"/>
        </w:rPr>
        <w:t>(1)</w:t>
      </w:r>
      <w:r w:rsidRPr="009E2363">
        <w:rPr>
          <w:rFonts w:ascii="CordiaUPC" w:hAnsi="CordiaUPC" w:cs="CordiaUPC" w:hint="cs"/>
          <w:sz w:val="20"/>
          <w:vertAlign w:val="superscript"/>
          <w:cs/>
          <w:lang w:bidi="th-TH"/>
        </w:rPr>
        <w:tab/>
      </w:r>
      <w:r w:rsidRPr="009E2363">
        <w:rPr>
          <w:rFonts w:ascii="CordiaUPC" w:hAnsi="CordiaUPC" w:cs="CordiaUPC" w:hint="cs"/>
          <w:sz w:val="20"/>
        </w:rPr>
        <w:t>Counted as a part of capital</w:t>
      </w:r>
      <w:r w:rsidRPr="009E2363">
        <w:rPr>
          <w:rFonts w:ascii="CordiaUPC" w:hAnsi="CordiaUPC" w:cs="CordiaUPC"/>
          <w:sz w:val="20"/>
        </w:rPr>
        <w:t xml:space="preserve"> fund</w:t>
      </w:r>
      <w:r w:rsidRPr="009E2363">
        <w:rPr>
          <w:rFonts w:ascii="CordiaUPC" w:hAnsi="CordiaUPC" w:cs="CordiaUPC" w:hint="cs"/>
          <w:sz w:val="20"/>
        </w:rPr>
        <w:t xml:space="preserve">, which is determined under the conditions as specified in the </w:t>
      </w:r>
      <w:proofErr w:type="spellStart"/>
      <w:r w:rsidRPr="009E2363">
        <w:rPr>
          <w:rFonts w:ascii="CordiaUPC" w:hAnsi="CordiaUPC" w:cs="CordiaUPC" w:hint="cs"/>
          <w:sz w:val="20"/>
        </w:rPr>
        <w:t>BoT’s</w:t>
      </w:r>
      <w:proofErr w:type="spellEnd"/>
      <w:r w:rsidRPr="009E2363">
        <w:rPr>
          <w:rFonts w:ascii="CordiaUPC" w:hAnsi="CordiaUPC" w:cs="CordiaUPC" w:hint="cs"/>
          <w:sz w:val="20"/>
        </w:rPr>
        <w:t xml:space="preserve"> Notification </w:t>
      </w:r>
      <w:r w:rsidRPr="009E2363">
        <w:rPr>
          <w:rFonts w:ascii="CordiaUPC" w:hAnsi="CordiaUPC" w:cs="CordiaUPC" w:hint="cs"/>
          <w:i/>
          <w:iCs/>
          <w:sz w:val="20"/>
        </w:rPr>
        <w:t>(note</w:t>
      </w:r>
      <w:r w:rsidRPr="009E2363">
        <w:rPr>
          <w:rFonts w:ascii="CordiaUPC" w:hAnsi="CordiaUPC" w:cs="CordiaUPC"/>
          <w:i/>
          <w:iCs/>
          <w:sz w:val="20"/>
        </w:rPr>
        <w:t xml:space="preserve"> </w:t>
      </w:r>
      <w:r w:rsidR="005A762C">
        <w:rPr>
          <w:rFonts w:ascii="CordiaUPC" w:hAnsi="CordiaUPC" w:cs="CordiaUPC" w:hint="cs"/>
          <w:i/>
          <w:iCs/>
          <w:sz w:val="20"/>
          <w:cs/>
          <w:lang w:bidi="th-TH"/>
        </w:rPr>
        <w:t>4</w:t>
      </w:r>
      <w:r w:rsidRPr="009E2363">
        <w:rPr>
          <w:rFonts w:ascii="CordiaUPC" w:hAnsi="CordiaUPC" w:cs="CordiaUPC" w:hint="cs"/>
          <w:i/>
          <w:iCs/>
          <w:sz w:val="20"/>
        </w:rPr>
        <w:t>)</w:t>
      </w:r>
    </w:p>
    <w:p w14:paraId="5EE4C76E" w14:textId="77777777" w:rsidR="00A0197E" w:rsidRPr="009E2363" w:rsidRDefault="00A0197E" w:rsidP="003F346D">
      <w:pPr>
        <w:spacing w:line="240" w:lineRule="exact"/>
        <w:ind w:left="810" w:right="29" w:hanging="216"/>
        <w:jc w:val="thaiDistribute"/>
        <w:rPr>
          <w:rFonts w:ascii="CordiaUPC" w:hAnsi="CordiaUPC" w:cs="CordiaUPC"/>
          <w:sz w:val="20"/>
        </w:rPr>
      </w:pPr>
      <w:r w:rsidRPr="009E2363">
        <w:rPr>
          <w:rFonts w:ascii="CordiaUPC" w:hAnsi="CordiaUPC" w:cs="CordiaUPC" w:hint="cs"/>
          <w:sz w:val="20"/>
          <w:vertAlign w:val="superscript"/>
        </w:rPr>
        <w:t>(2)</w:t>
      </w:r>
      <w:r w:rsidRPr="009E2363">
        <w:rPr>
          <w:rFonts w:ascii="CordiaUPC" w:hAnsi="CordiaUPC" w:cs="CordiaUPC" w:hint="cs"/>
          <w:sz w:val="20"/>
          <w:rtl/>
        </w:rPr>
        <w:tab/>
      </w:r>
      <w:r w:rsidRPr="009E2363">
        <w:rPr>
          <w:rFonts w:ascii="CordiaUPC" w:hAnsi="CordiaUPC" w:cs="CordiaUPC" w:hint="cs"/>
          <w:sz w:val="20"/>
        </w:rPr>
        <w:t>The years in which call option exercise periods start</w:t>
      </w:r>
    </w:p>
    <w:p w14:paraId="09C3B5EF" w14:textId="77777777" w:rsidR="00A0197E" w:rsidRPr="009E2363" w:rsidRDefault="00A0197E" w:rsidP="003F346D">
      <w:pPr>
        <w:spacing w:line="240" w:lineRule="exact"/>
        <w:ind w:left="810" w:right="29" w:hanging="216"/>
        <w:jc w:val="thaiDistribute"/>
        <w:rPr>
          <w:rFonts w:ascii="CordiaUPC" w:hAnsi="CordiaUPC" w:cs="CordiaUPC"/>
          <w:sz w:val="20"/>
          <w:lang w:val="en-US"/>
        </w:rPr>
      </w:pPr>
      <w:r w:rsidRPr="009E2363">
        <w:rPr>
          <w:rFonts w:ascii="CordiaUPC" w:hAnsi="CordiaUPC" w:cs="CordiaUPC" w:hint="cs"/>
          <w:sz w:val="20"/>
          <w:vertAlign w:val="superscript"/>
        </w:rPr>
        <w:t>(3)</w:t>
      </w:r>
      <w:r w:rsidRPr="009E2363">
        <w:rPr>
          <w:rFonts w:ascii="CordiaUPC" w:hAnsi="CordiaUPC" w:cs="CordiaUPC" w:hint="cs"/>
          <w:sz w:val="20"/>
        </w:rPr>
        <w:tab/>
        <w:t>The outstanding balance of bills of exchange maturing during the year 2012 were waiting for redeem by the holders.</w:t>
      </w:r>
    </w:p>
    <w:p w14:paraId="342745AD" w14:textId="77777777" w:rsidR="00A0197E" w:rsidRPr="009E2363" w:rsidRDefault="00A0197E" w:rsidP="003F346D">
      <w:pPr>
        <w:spacing w:line="240" w:lineRule="exact"/>
        <w:ind w:left="810" w:right="29" w:hanging="216"/>
        <w:jc w:val="thaiDistribute"/>
        <w:rPr>
          <w:rFonts w:ascii="CordiaUPC" w:hAnsi="CordiaUPC" w:cs="CordiaUPC"/>
          <w:sz w:val="14"/>
          <w:szCs w:val="14"/>
          <w:cs/>
          <w:lang w:val="en-US" w:bidi="th-TH"/>
        </w:rPr>
      </w:pPr>
      <w:r w:rsidRPr="009E2363">
        <w:rPr>
          <w:rFonts w:ascii="CordiaUPC" w:hAnsi="CordiaUPC" w:cs="CordiaUPC" w:hint="cs"/>
          <w:sz w:val="20"/>
          <w:vertAlign w:val="superscript"/>
        </w:rPr>
        <w:t>(</w:t>
      </w:r>
      <w:r w:rsidRPr="009E2363">
        <w:rPr>
          <w:rFonts w:ascii="CordiaUPC" w:hAnsi="CordiaUPC" w:cs="CordiaUPC" w:hint="cs"/>
          <w:sz w:val="20"/>
          <w:vertAlign w:val="superscript"/>
          <w:cs/>
          <w:lang w:bidi="th-TH"/>
        </w:rPr>
        <w:t>4</w:t>
      </w:r>
      <w:r w:rsidRPr="009E2363">
        <w:rPr>
          <w:rFonts w:ascii="CordiaUPC" w:hAnsi="CordiaUPC" w:cs="CordiaUPC" w:hint="cs"/>
          <w:sz w:val="20"/>
          <w:vertAlign w:val="superscript"/>
        </w:rPr>
        <w:t>)</w:t>
      </w:r>
      <w:r w:rsidRPr="009E2363">
        <w:rPr>
          <w:rFonts w:ascii="CordiaUPC" w:hAnsi="CordiaUPC" w:cs="CordiaUPC"/>
          <w:color w:val="000000"/>
          <w:szCs w:val="22"/>
          <w:lang w:val="en-US" w:bidi="th-TH"/>
        </w:rPr>
        <w:t xml:space="preserve">   </w:t>
      </w:r>
      <w:r w:rsidRPr="009E2363">
        <w:rPr>
          <w:rFonts w:ascii="CordiaUPC" w:hAnsi="CordiaUPC" w:cs="CordiaUPC"/>
          <w:color w:val="000000"/>
          <w:sz w:val="20"/>
          <w:lang w:val="en-US" w:bidi="th-TH"/>
        </w:rPr>
        <w:t>Balance denominated in USD and EUR currencies are stated in Baht equivalents.</w:t>
      </w:r>
    </w:p>
    <w:p w14:paraId="5F146C47" w14:textId="77777777" w:rsidR="007E36B7" w:rsidRPr="009E2363" w:rsidRDefault="007E36B7" w:rsidP="003F346D">
      <w:pPr>
        <w:tabs>
          <w:tab w:val="left" w:pos="540"/>
        </w:tabs>
        <w:spacing w:line="240" w:lineRule="exact"/>
        <w:jc w:val="both"/>
        <w:rPr>
          <w:rFonts w:ascii="CordiaUPC" w:hAnsi="CordiaUPC" w:cs="CordiaUPC"/>
          <w:b/>
          <w:bCs/>
          <w:sz w:val="26"/>
          <w:szCs w:val="26"/>
          <w:cs/>
          <w:lang w:bidi="th-TH"/>
        </w:rPr>
      </w:pPr>
    </w:p>
    <w:p w14:paraId="3C40D0C6" w14:textId="5472BC5F" w:rsidR="009B36EB" w:rsidRPr="00B62F21" w:rsidRDefault="00533643" w:rsidP="007774A1">
      <w:pPr>
        <w:tabs>
          <w:tab w:val="left" w:pos="540"/>
        </w:tabs>
        <w:spacing w:line="240" w:lineRule="exact"/>
        <w:jc w:val="both"/>
        <w:rPr>
          <w:rFonts w:ascii="CordiaUPC" w:hAnsi="CordiaUPC" w:cs="CordiaUPC"/>
          <w:b/>
          <w:bCs/>
          <w:sz w:val="26"/>
          <w:szCs w:val="26"/>
          <w:lang w:bidi="th-TH"/>
        </w:rPr>
      </w:pPr>
      <w:r w:rsidRPr="00B62F21">
        <w:rPr>
          <w:rFonts w:ascii="CordiaUPC" w:hAnsi="CordiaUPC" w:cs="CordiaUPC"/>
          <w:b/>
          <w:bCs/>
          <w:sz w:val="26"/>
          <w:szCs w:val="26"/>
          <w:lang w:bidi="th-TH"/>
        </w:rPr>
        <w:t>9</w:t>
      </w:r>
      <w:r w:rsidR="009B36EB" w:rsidRPr="00B62F21">
        <w:rPr>
          <w:rFonts w:ascii="CordiaUPC" w:hAnsi="CordiaUPC" w:cs="CordiaUPC" w:hint="cs"/>
          <w:b/>
          <w:bCs/>
          <w:sz w:val="26"/>
          <w:szCs w:val="26"/>
          <w:lang w:bidi="th-TH"/>
        </w:rPr>
        <w:t>.</w:t>
      </w:r>
      <w:r w:rsidR="00B62F21" w:rsidRPr="00B62F21">
        <w:rPr>
          <w:rFonts w:ascii="CordiaUPC" w:hAnsi="CordiaUPC" w:cs="CordiaUPC"/>
          <w:b/>
          <w:bCs/>
          <w:sz w:val="26"/>
          <w:szCs w:val="26"/>
          <w:lang w:bidi="th-TH"/>
        </w:rPr>
        <w:t>1</w:t>
      </w:r>
      <w:r w:rsidR="009B36EB" w:rsidRPr="00B62F21">
        <w:rPr>
          <w:rFonts w:ascii="CordiaUPC" w:hAnsi="CordiaUPC" w:cs="CordiaUPC" w:hint="cs"/>
          <w:b/>
          <w:bCs/>
          <w:sz w:val="26"/>
          <w:szCs w:val="26"/>
          <w:lang w:bidi="th-TH"/>
        </w:rPr>
        <w:tab/>
        <w:t>Senior debentures</w:t>
      </w:r>
    </w:p>
    <w:p w14:paraId="1D96061C" w14:textId="77777777" w:rsidR="009B36EB" w:rsidRPr="00B62F21" w:rsidRDefault="009B36EB" w:rsidP="007774A1">
      <w:pPr>
        <w:spacing w:line="240" w:lineRule="exact"/>
        <w:ind w:left="1267" w:hanging="720"/>
        <w:jc w:val="both"/>
        <w:rPr>
          <w:rFonts w:ascii="CordiaUPC" w:hAnsi="CordiaUPC" w:cs="CordiaUPC"/>
          <w:color w:val="000000"/>
          <w:spacing w:val="-4"/>
          <w:sz w:val="26"/>
          <w:szCs w:val="26"/>
        </w:rPr>
      </w:pPr>
      <w:r w:rsidRPr="00B62F21">
        <w:rPr>
          <w:rFonts w:ascii="CordiaUPC" w:hAnsi="CordiaUPC" w:cs="CordiaUPC" w:hint="cs"/>
          <w:color w:val="000000"/>
          <w:sz w:val="26"/>
          <w:szCs w:val="26"/>
          <w:cs/>
        </w:rPr>
        <w:tab/>
      </w:r>
    </w:p>
    <w:p w14:paraId="2905C5A1" w14:textId="4A408F09" w:rsidR="00C06F27" w:rsidRPr="00B62F21" w:rsidRDefault="00533643" w:rsidP="002E3D5E">
      <w:pPr>
        <w:spacing w:line="240" w:lineRule="exact"/>
        <w:ind w:left="1170" w:hanging="630"/>
        <w:jc w:val="both"/>
        <w:rPr>
          <w:rFonts w:ascii="CordiaUPC" w:hAnsi="CordiaUPC" w:cs="CordiaUPC"/>
          <w:sz w:val="26"/>
          <w:szCs w:val="26"/>
        </w:rPr>
      </w:pPr>
      <w:r w:rsidRPr="00B62F21">
        <w:rPr>
          <w:rFonts w:ascii="CordiaUPC" w:hAnsi="CordiaUPC" w:cs="CordiaUPC"/>
          <w:sz w:val="26"/>
          <w:szCs w:val="26"/>
        </w:rPr>
        <w:t>9</w:t>
      </w:r>
      <w:r w:rsidR="00C06F27" w:rsidRPr="00B62F21">
        <w:rPr>
          <w:rFonts w:ascii="CordiaUPC" w:hAnsi="CordiaUPC" w:cs="CordiaUPC"/>
          <w:sz w:val="26"/>
          <w:szCs w:val="26"/>
        </w:rPr>
        <w:t>.</w:t>
      </w:r>
      <w:r w:rsidR="00B62F21" w:rsidRPr="00B62F21">
        <w:rPr>
          <w:rFonts w:ascii="CordiaUPC" w:hAnsi="CordiaUPC" w:cs="CordiaUPC"/>
          <w:sz w:val="26"/>
          <w:szCs w:val="26"/>
        </w:rPr>
        <w:t>1</w:t>
      </w:r>
      <w:r w:rsidR="00C06F27" w:rsidRPr="00B62F21">
        <w:rPr>
          <w:rFonts w:ascii="CordiaUPC" w:hAnsi="CordiaUPC" w:cs="CordiaUPC"/>
          <w:sz w:val="26"/>
          <w:szCs w:val="26"/>
        </w:rPr>
        <w:t xml:space="preserve">.1 </w:t>
      </w:r>
      <w:r w:rsidR="00C06F27" w:rsidRPr="00B62F21">
        <w:rPr>
          <w:rFonts w:ascii="CordiaUPC" w:hAnsi="CordiaUPC" w:cs="CordiaUPC"/>
          <w:sz w:val="26"/>
          <w:szCs w:val="26"/>
          <w:cs/>
        </w:rPr>
        <w:tab/>
      </w:r>
      <w:r w:rsidR="00C06F27" w:rsidRPr="00B62F21">
        <w:rPr>
          <w:rFonts w:ascii="CordiaUPC" w:hAnsi="CordiaUPC" w:cs="CordiaUPC"/>
          <w:sz w:val="26"/>
          <w:szCs w:val="26"/>
        </w:rPr>
        <w:t xml:space="preserve">On </w:t>
      </w:r>
      <w:r w:rsidR="00C06F27" w:rsidRPr="00B62F21">
        <w:rPr>
          <w:rFonts w:ascii="CordiaUPC" w:hAnsi="CordiaUPC" w:cs="CordiaUPC" w:hint="cs"/>
          <w:sz w:val="26"/>
          <w:szCs w:val="26"/>
          <w:cs/>
          <w:lang w:bidi="th-TH"/>
        </w:rPr>
        <w:t xml:space="preserve">10 </w:t>
      </w:r>
      <w:r w:rsidR="00C06F27" w:rsidRPr="00B62F21">
        <w:rPr>
          <w:rFonts w:ascii="CordiaUPC" w:hAnsi="CordiaUPC" w:cs="CordiaUPC"/>
          <w:sz w:val="26"/>
          <w:szCs w:val="26"/>
          <w:lang w:val="en-US" w:bidi="th-TH"/>
        </w:rPr>
        <w:t>November</w:t>
      </w:r>
      <w:r w:rsidR="00C06F27" w:rsidRPr="00B62F21">
        <w:rPr>
          <w:rFonts w:ascii="CordiaUPC" w:hAnsi="CordiaUPC" w:cs="CordiaUPC"/>
          <w:sz w:val="26"/>
          <w:szCs w:val="26"/>
        </w:rPr>
        <w:t xml:space="preserve"> 2023, a subsidiary issued secured Senior Debentures of Baht </w:t>
      </w:r>
      <w:r w:rsidR="00C06F27" w:rsidRPr="00B62F21">
        <w:rPr>
          <w:rFonts w:ascii="CordiaUPC" w:hAnsi="CordiaUPC" w:cs="CordiaUPC" w:hint="cs"/>
          <w:sz w:val="26"/>
          <w:szCs w:val="26"/>
          <w:cs/>
          <w:lang w:bidi="th-TH"/>
        </w:rPr>
        <w:t>270</w:t>
      </w:r>
      <w:r w:rsidR="00C06F27" w:rsidRPr="00B62F21">
        <w:rPr>
          <w:rFonts w:ascii="CordiaUPC" w:hAnsi="CordiaUPC" w:cs="CordiaUPC"/>
          <w:sz w:val="26"/>
          <w:szCs w:val="26"/>
        </w:rPr>
        <w:t xml:space="preserve"> million with a </w:t>
      </w:r>
      <w:r w:rsidR="00C06F27" w:rsidRPr="00B62F21">
        <w:rPr>
          <w:rFonts w:ascii="CordiaUPC" w:hAnsi="CordiaUPC" w:cs="CordiaUPC" w:hint="cs"/>
          <w:sz w:val="26"/>
          <w:szCs w:val="26"/>
          <w:cs/>
          <w:lang w:bidi="th-TH"/>
        </w:rPr>
        <w:t>94</w:t>
      </w:r>
      <w:r w:rsidR="00C06F27" w:rsidRPr="00B62F21">
        <w:rPr>
          <w:rFonts w:ascii="CordiaUPC" w:hAnsi="CordiaUPC" w:cs="CordiaUPC"/>
          <w:sz w:val="26"/>
          <w:szCs w:val="26"/>
        </w:rPr>
        <w:t>-day maturity and carrying a fixed interest rate of 2.</w:t>
      </w:r>
      <w:r w:rsidR="00C06F27" w:rsidRPr="00B62F21">
        <w:rPr>
          <w:rFonts w:ascii="CordiaUPC" w:hAnsi="CordiaUPC" w:cs="CordiaUPC" w:hint="cs"/>
          <w:sz w:val="26"/>
          <w:szCs w:val="26"/>
          <w:cs/>
          <w:lang w:bidi="th-TH"/>
        </w:rPr>
        <w:t>57</w:t>
      </w:r>
      <w:r w:rsidR="00C06F27" w:rsidRPr="00B62F21">
        <w:rPr>
          <w:rFonts w:ascii="CordiaUPC" w:hAnsi="CordiaUPC" w:cs="CordiaUPC"/>
          <w:sz w:val="26"/>
          <w:szCs w:val="26"/>
        </w:rPr>
        <w:t>% per annum, payable at the maturity which was fully guaranteed by the Bank.</w:t>
      </w:r>
    </w:p>
    <w:p w14:paraId="08B97F48" w14:textId="77777777" w:rsidR="00B62F21" w:rsidRPr="00B62F21" w:rsidRDefault="00B62F21" w:rsidP="00C06F27">
      <w:pPr>
        <w:spacing w:line="240" w:lineRule="exact"/>
        <w:ind w:left="1260" w:hanging="630"/>
        <w:jc w:val="both"/>
        <w:rPr>
          <w:rFonts w:ascii="CordiaUPC" w:hAnsi="CordiaUPC" w:cs="CordiaUPC"/>
          <w:color w:val="000000"/>
          <w:sz w:val="26"/>
          <w:szCs w:val="26"/>
        </w:rPr>
      </w:pPr>
    </w:p>
    <w:p w14:paraId="6B74B570" w14:textId="161A3787" w:rsidR="00B62F21" w:rsidRPr="00B62F21" w:rsidRDefault="00B62F21" w:rsidP="00EF5B8C">
      <w:pPr>
        <w:spacing w:line="240" w:lineRule="exact"/>
        <w:ind w:left="1170" w:firstLine="16"/>
        <w:jc w:val="both"/>
        <w:rPr>
          <w:rFonts w:ascii="CordiaUPC" w:hAnsi="CordiaUPC" w:cs="CordiaUPC"/>
          <w:sz w:val="26"/>
          <w:szCs w:val="26"/>
        </w:rPr>
      </w:pPr>
      <w:r w:rsidRPr="00B62F21">
        <w:rPr>
          <w:rFonts w:ascii="CordiaUPC" w:hAnsi="CordiaUPC" w:cs="CordiaUPC"/>
          <w:color w:val="000000"/>
          <w:sz w:val="26"/>
          <w:szCs w:val="26"/>
        </w:rPr>
        <w:t xml:space="preserve">The debenture was matured on </w:t>
      </w:r>
      <w:r w:rsidRPr="00B62F21">
        <w:rPr>
          <w:rFonts w:ascii="CordiaUPC" w:hAnsi="CordiaUPC" w:cs="CordiaUPC"/>
          <w:color w:val="000000" w:themeColor="text1"/>
          <w:sz w:val="26"/>
          <w:szCs w:val="26"/>
        </w:rPr>
        <w:t xml:space="preserve">12 February </w:t>
      </w:r>
      <w:r w:rsidRPr="00B62F21">
        <w:rPr>
          <w:rFonts w:ascii="CordiaUPC" w:hAnsi="CordiaUPC" w:cs="CordiaUPC" w:hint="cs"/>
          <w:color w:val="000000"/>
          <w:sz w:val="26"/>
          <w:szCs w:val="26"/>
          <w:cs/>
        </w:rPr>
        <w:t>202</w:t>
      </w:r>
      <w:r w:rsidRPr="00B62F21">
        <w:rPr>
          <w:rFonts w:ascii="CordiaUPC" w:hAnsi="CordiaUPC" w:cs="CordiaUPC"/>
          <w:color w:val="000000"/>
          <w:sz w:val="26"/>
          <w:szCs w:val="26"/>
        </w:rPr>
        <w:t>4, which has already fully paid.</w:t>
      </w:r>
    </w:p>
    <w:p w14:paraId="5D7B88C7" w14:textId="77777777" w:rsidR="00C06F27" w:rsidRPr="00B62F21" w:rsidRDefault="00C06F27" w:rsidP="00EF5B8C">
      <w:pPr>
        <w:spacing w:line="240" w:lineRule="auto"/>
        <w:ind w:left="1134" w:right="-18" w:hanging="567"/>
        <w:jc w:val="both"/>
        <w:rPr>
          <w:rFonts w:ascii="CordiaUPC" w:hAnsi="CordiaUPC" w:cs="CordiaUPC"/>
          <w:sz w:val="26"/>
          <w:szCs w:val="26"/>
        </w:rPr>
      </w:pPr>
    </w:p>
    <w:p w14:paraId="673B2B95" w14:textId="40D195B3" w:rsidR="00C06F27" w:rsidRPr="00B62F21" w:rsidRDefault="00533643" w:rsidP="002E3D5E">
      <w:pPr>
        <w:spacing w:line="240" w:lineRule="exact"/>
        <w:ind w:left="1170" w:hanging="630"/>
        <w:jc w:val="both"/>
        <w:rPr>
          <w:rFonts w:ascii="CordiaUPC" w:hAnsi="CordiaUPC" w:cs="CordiaUPC"/>
          <w:sz w:val="26"/>
          <w:szCs w:val="26"/>
          <w:lang w:val="en-US" w:bidi="th-TH"/>
        </w:rPr>
      </w:pPr>
      <w:r w:rsidRPr="00B62F21">
        <w:rPr>
          <w:rFonts w:ascii="CordiaUPC" w:hAnsi="CordiaUPC" w:cs="CordiaUPC"/>
          <w:sz w:val="26"/>
          <w:szCs w:val="26"/>
        </w:rPr>
        <w:t>9</w:t>
      </w:r>
      <w:r w:rsidR="00C06F27" w:rsidRPr="00B62F21">
        <w:rPr>
          <w:rFonts w:ascii="CordiaUPC" w:hAnsi="CordiaUPC" w:cs="CordiaUPC"/>
          <w:sz w:val="26"/>
          <w:szCs w:val="26"/>
        </w:rPr>
        <w:t>.</w:t>
      </w:r>
      <w:r w:rsidR="00B62F21" w:rsidRPr="00B62F21">
        <w:rPr>
          <w:rFonts w:ascii="CordiaUPC" w:hAnsi="CordiaUPC" w:cs="CordiaUPC"/>
          <w:sz w:val="26"/>
          <w:szCs w:val="26"/>
        </w:rPr>
        <w:t>1</w:t>
      </w:r>
      <w:r w:rsidR="00C06F27" w:rsidRPr="00B62F21">
        <w:rPr>
          <w:rFonts w:ascii="CordiaUPC" w:hAnsi="CordiaUPC" w:cs="CordiaUPC"/>
          <w:sz w:val="26"/>
          <w:szCs w:val="26"/>
        </w:rPr>
        <w:t>.</w:t>
      </w:r>
      <w:r w:rsidR="00B62F21" w:rsidRPr="00B62F21">
        <w:rPr>
          <w:rFonts w:ascii="CordiaUPC" w:hAnsi="CordiaUPC" w:cs="CordiaUPC"/>
          <w:sz w:val="26"/>
          <w:szCs w:val="26"/>
        </w:rPr>
        <w:t>2</w:t>
      </w:r>
      <w:r w:rsidR="00C06F27" w:rsidRPr="00B62F21">
        <w:rPr>
          <w:rFonts w:ascii="CordiaUPC" w:hAnsi="CordiaUPC" w:cs="CordiaUPC"/>
          <w:sz w:val="26"/>
          <w:szCs w:val="26"/>
        </w:rPr>
        <w:t xml:space="preserve"> </w:t>
      </w:r>
      <w:r w:rsidR="00C06F27" w:rsidRPr="00B62F21">
        <w:rPr>
          <w:rFonts w:ascii="CordiaUPC" w:hAnsi="CordiaUPC" w:cs="CordiaUPC"/>
          <w:sz w:val="26"/>
          <w:szCs w:val="26"/>
          <w:cs/>
        </w:rPr>
        <w:tab/>
      </w:r>
      <w:r w:rsidR="00C06F27" w:rsidRPr="00B62F21">
        <w:rPr>
          <w:rFonts w:ascii="CordiaUPC" w:hAnsi="CordiaUPC" w:cs="CordiaUPC"/>
          <w:sz w:val="26"/>
          <w:szCs w:val="26"/>
        </w:rPr>
        <w:t xml:space="preserve">On </w:t>
      </w:r>
      <w:r w:rsidR="00C06F27" w:rsidRPr="00B62F21">
        <w:rPr>
          <w:rFonts w:ascii="CordiaUPC" w:hAnsi="CordiaUPC" w:cs="CordiaUPC" w:hint="cs"/>
          <w:sz w:val="26"/>
          <w:szCs w:val="26"/>
          <w:cs/>
          <w:lang w:bidi="th-TH"/>
        </w:rPr>
        <w:t xml:space="preserve">15 </w:t>
      </w:r>
      <w:r w:rsidR="00C06F27" w:rsidRPr="00B62F21">
        <w:rPr>
          <w:rFonts w:ascii="CordiaUPC" w:hAnsi="CordiaUPC" w:cs="CordiaUPC"/>
          <w:sz w:val="26"/>
          <w:szCs w:val="26"/>
          <w:lang w:val="en-US" w:bidi="th-TH"/>
        </w:rPr>
        <w:t>November</w:t>
      </w:r>
      <w:r w:rsidR="00C06F27" w:rsidRPr="00B62F21">
        <w:rPr>
          <w:rFonts w:ascii="CordiaUPC" w:hAnsi="CordiaUPC" w:cs="CordiaUPC"/>
          <w:sz w:val="26"/>
          <w:szCs w:val="26"/>
        </w:rPr>
        <w:t xml:space="preserve"> 2023, a subsidiary issued secured Senior Debentures of Baht 5</w:t>
      </w:r>
      <w:r w:rsidR="00C06F27" w:rsidRPr="00B62F21">
        <w:rPr>
          <w:rFonts w:ascii="CordiaUPC" w:hAnsi="CordiaUPC" w:cs="CordiaUPC" w:hint="cs"/>
          <w:sz w:val="26"/>
          <w:szCs w:val="26"/>
          <w:cs/>
          <w:lang w:bidi="th-TH"/>
        </w:rPr>
        <w:t>30</w:t>
      </w:r>
      <w:r w:rsidR="00C06F27" w:rsidRPr="00B62F21">
        <w:rPr>
          <w:rFonts w:ascii="CordiaUPC" w:hAnsi="CordiaUPC" w:cs="CordiaUPC"/>
          <w:sz w:val="26"/>
          <w:szCs w:val="26"/>
        </w:rPr>
        <w:t xml:space="preserve"> million with a </w:t>
      </w:r>
      <w:r w:rsidR="00C06F27" w:rsidRPr="00B62F21">
        <w:rPr>
          <w:rFonts w:ascii="CordiaUPC" w:hAnsi="CordiaUPC" w:cs="CordiaUPC" w:hint="cs"/>
          <w:sz w:val="26"/>
          <w:szCs w:val="26"/>
          <w:cs/>
          <w:lang w:bidi="th-TH"/>
        </w:rPr>
        <w:t>92</w:t>
      </w:r>
      <w:r w:rsidR="00C06F27" w:rsidRPr="00B62F21">
        <w:rPr>
          <w:rFonts w:ascii="CordiaUPC" w:hAnsi="CordiaUPC" w:cs="CordiaUPC"/>
          <w:sz w:val="26"/>
          <w:szCs w:val="26"/>
        </w:rPr>
        <w:t xml:space="preserve">-day maturity and carrying </w:t>
      </w:r>
      <w:r w:rsidR="001F271D" w:rsidRPr="00BB44D8">
        <w:rPr>
          <w:rFonts w:ascii="CordiaUPC" w:hAnsi="CordiaUPC" w:cs="CordiaUPC"/>
          <w:sz w:val="26"/>
          <w:szCs w:val="26"/>
          <w:lang w:bidi="th-TH"/>
        </w:rPr>
        <w:t xml:space="preserve">zero coupon with </w:t>
      </w:r>
      <w:r w:rsidR="00C06F27" w:rsidRPr="00BB44D8">
        <w:rPr>
          <w:rFonts w:ascii="CordiaUPC" w:hAnsi="CordiaUPC" w:cs="CordiaUPC"/>
          <w:sz w:val="26"/>
          <w:szCs w:val="26"/>
        </w:rPr>
        <w:t>a</w:t>
      </w:r>
      <w:r w:rsidR="00C06F27" w:rsidRPr="00B62F21">
        <w:rPr>
          <w:rFonts w:ascii="CordiaUPC" w:hAnsi="CordiaUPC" w:cs="CordiaUPC"/>
          <w:sz w:val="26"/>
          <w:szCs w:val="26"/>
        </w:rPr>
        <w:t xml:space="preserve"> discount rate of 2.57% per annum</w:t>
      </w:r>
      <w:r w:rsidR="00B30D20" w:rsidRPr="00B62F21">
        <w:rPr>
          <w:rFonts w:ascii="CordiaUPC" w:hAnsi="CordiaUPC" w:cs="CordiaUPC" w:hint="cs"/>
          <w:sz w:val="26"/>
          <w:szCs w:val="26"/>
          <w:cs/>
          <w:lang w:bidi="th-TH"/>
        </w:rPr>
        <w:t xml:space="preserve"> </w:t>
      </w:r>
      <w:r w:rsidR="00C06F27" w:rsidRPr="00B62F21">
        <w:rPr>
          <w:rFonts w:ascii="CordiaUPC" w:hAnsi="CordiaUPC" w:cs="CordiaUPC"/>
          <w:sz w:val="26"/>
          <w:szCs w:val="26"/>
        </w:rPr>
        <w:t>which was fully guaranteed by the Bank.</w:t>
      </w:r>
    </w:p>
    <w:p w14:paraId="2A8EC23C" w14:textId="77777777" w:rsidR="00B62F21" w:rsidRPr="00B62F21" w:rsidRDefault="00B62F21" w:rsidP="00C06F27">
      <w:pPr>
        <w:spacing w:line="240" w:lineRule="exact"/>
        <w:ind w:left="1260" w:hanging="630"/>
        <w:jc w:val="both"/>
        <w:rPr>
          <w:rFonts w:ascii="CordiaUPC" w:hAnsi="CordiaUPC" w:cs="CordiaUPC"/>
          <w:sz w:val="26"/>
          <w:szCs w:val="26"/>
          <w:lang w:val="en-US" w:bidi="th-TH"/>
        </w:rPr>
      </w:pPr>
    </w:p>
    <w:p w14:paraId="1F971A9D" w14:textId="1E8937EA" w:rsidR="00B62F21" w:rsidRPr="002E3D5E" w:rsidRDefault="00B62F21" w:rsidP="002E3D5E">
      <w:pPr>
        <w:spacing w:line="240" w:lineRule="exact"/>
        <w:ind w:left="1170" w:firstLine="16"/>
        <w:jc w:val="both"/>
        <w:rPr>
          <w:rFonts w:ascii="CordiaUPC" w:hAnsi="CordiaUPC" w:cs="CordiaUPC"/>
          <w:color w:val="000000"/>
          <w:sz w:val="26"/>
          <w:szCs w:val="26"/>
        </w:rPr>
      </w:pPr>
      <w:r w:rsidRPr="00B62F21">
        <w:rPr>
          <w:rFonts w:ascii="CordiaUPC" w:hAnsi="CordiaUPC" w:cs="CordiaUPC"/>
          <w:color w:val="000000"/>
          <w:sz w:val="26"/>
          <w:szCs w:val="26"/>
        </w:rPr>
        <w:t xml:space="preserve">The debenture was matured on </w:t>
      </w:r>
      <w:r w:rsidRPr="002E3D5E">
        <w:rPr>
          <w:rFonts w:ascii="CordiaUPC" w:hAnsi="CordiaUPC" w:cs="CordiaUPC"/>
          <w:color w:val="000000"/>
          <w:sz w:val="26"/>
          <w:szCs w:val="26"/>
        </w:rPr>
        <w:t>1</w:t>
      </w:r>
      <w:r w:rsidRPr="002E3D5E">
        <w:rPr>
          <w:rFonts w:ascii="CordiaUPC" w:hAnsi="CordiaUPC" w:cs="CordiaUPC" w:hint="cs"/>
          <w:color w:val="000000"/>
          <w:sz w:val="26"/>
          <w:szCs w:val="26"/>
          <w:cs/>
          <w:lang w:bidi="th-TH"/>
        </w:rPr>
        <w:t>5</w:t>
      </w:r>
      <w:r w:rsidRPr="002E3D5E">
        <w:rPr>
          <w:rFonts w:ascii="CordiaUPC" w:hAnsi="CordiaUPC" w:cs="CordiaUPC"/>
          <w:color w:val="000000"/>
          <w:sz w:val="26"/>
          <w:szCs w:val="26"/>
        </w:rPr>
        <w:t xml:space="preserve"> February </w:t>
      </w:r>
      <w:r w:rsidRPr="00B62F21">
        <w:rPr>
          <w:rFonts w:ascii="CordiaUPC" w:hAnsi="CordiaUPC" w:cs="CordiaUPC" w:hint="cs"/>
          <w:color w:val="000000"/>
          <w:sz w:val="26"/>
          <w:szCs w:val="26"/>
          <w:cs/>
        </w:rPr>
        <w:t>202</w:t>
      </w:r>
      <w:r w:rsidRPr="00B62F21">
        <w:rPr>
          <w:rFonts w:ascii="CordiaUPC" w:hAnsi="CordiaUPC" w:cs="CordiaUPC"/>
          <w:color w:val="000000"/>
          <w:sz w:val="26"/>
          <w:szCs w:val="26"/>
        </w:rPr>
        <w:t>4, which has already fully paid.</w:t>
      </w:r>
    </w:p>
    <w:p w14:paraId="3929FB9C" w14:textId="77777777" w:rsidR="00B62F21" w:rsidRPr="00B62F21" w:rsidRDefault="00B62F21" w:rsidP="00C06F27">
      <w:pPr>
        <w:spacing w:line="240" w:lineRule="exact"/>
        <w:ind w:left="1260" w:hanging="630"/>
        <w:jc w:val="both"/>
        <w:rPr>
          <w:rFonts w:ascii="CordiaUPC" w:hAnsi="CordiaUPC" w:cs="CordiaUPC"/>
          <w:sz w:val="26"/>
          <w:szCs w:val="26"/>
          <w:cs/>
          <w:lang w:bidi="th-TH"/>
        </w:rPr>
      </w:pPr>
    </w:p>
    <w:p w14:paraId="0489ED5A" w14:textId="4C01D72E" w:rsidR="00C06F27" w:rsidRPr="002E3D5E" w:rsidRDefault="00533643" w:rsidP="002E3D5E">
      <w:pPr>
        <w:spacing w:line="240" w:lineRule="exact"/>
        <w:ind w:left="1170" w:hanging="630"/>
        <w:jc w:val="both"/>
        <w:rPr>
          <w:rFonts w:ascii="CordiaUPC" w:hAnsi="CordiaUPC" w:cs="CordiaUPC"/>
          <w:sz w:val="26"/>
          <w:szCs w:val="26"/>
        </w:rPr>
      </w:pPr>
      <w:r w:rsidRPr="00B62F21">
        <w:rPr>
          <w:rFonts w:ascii="CordiaUPC" w:hAnsi="CordiaUPC" w:cs="CordiaUPC"/>
          <w:sz w:val="26"/>
          <w:szCs w:val="26"/>
        </w:rPr>
        <w:lastRenderedPageBreak/>
        <w:t>9</w:t>
      </w:r>
      <w:r w:rsidR="00C06F27" w:rsidRPr="00B62F21">
        <w:rPr>
          <w:rFonts w:ascii="CordiaUPC" w:hAnsi="CordiaUPC" w:cs="CordiaUPC"/>
          <w:sz w:val="26"/>
          <w:szCs w:val="26"/>
        </w:rPr>
        <w:t>.</w:t>
      </w:r>
      <w:r w:rsidR="00B62F21" w:rsidRPr="00B62F21">
        <w:rPr>
          <w:rFonts w:ascii="CordiaUPC" w:hAnsi="CordiaUPC" w:cs="CordiaUPC"/>
          <w:sz w:val="26"/>
          <w:szCs w:val="26"/>
        </w:rPr>
        <w:t>1</w:t>
      </w:r>
      <w:r w:rsidR="00C06F27" w:rsidRPr="00B62F21">
        <w:rPr>
          <w:rFonts w:ascii="CordiaUPC" w:hAnsi="CordiaUPC" w:cs="CordiaUPC"/>
          <w:sz w:val="26"/>
          <w:szCs w:val="26"/>
        </w:rPr>
        <w:t>.</w:t>
      </w:r>
      <w:r w:rsidR="00B62F21" w:rsidRPr="00B62F21">
        <w:rPr>
          <w:rFonts w:ascii="CordiaUPC" w:hAnsi="CordiaUPC" w:cs="CordiaUPC"/>
          <w:sz w:val="26"/>
          <w:szCs w:val="26"/>
        </w:rPr>
        <w:t>3</w:t>
      </w:r>
      <w:r w:rsidR="00C06F27" w:rsidRPr="00B62F21">
        <w:rPr>
          <w:rFonts w:ascii="CordiaUPC" w:hAnsi="CordiaUPC" w:cs="CordiaUPC"/>
          <w:sz w:val="26"/>
          <w:szCs w:val="26"/>
        </w:rPr>
        <w:t xml:space="preserve"> </w:t>
      </w:r>
      <w:r w:rsidR="00C06F27" w:rsidRPr="00B62F21">
        <w:rPr>
          <w:rFonts w:ascii="CordiaUPC" w:hAnsi="CordiaUPC" w:cs="CordiaUPC"/>
          <w:sz w:val="26"/>
          <w:szCs w:val="26"/>
          <w:cs/>
        </w:rPr>
        <w:tab/>
      </w:r>
      <w:r w:rsidR="00C06F27" w:rsidRPr="00B62F21">
        <w:rPr>
          <w:rFonts w:ascii="CordiaUPC" w:hAnsi="CordiaUPC" w:cs="CordiaUPC"/>
          <w:sz w:val="26"/>
          <w:szCs w:val="26"/>
        </w:rPr>
        <w:t xml:space="preserve">On </w:t>
      </w:r>
      <w:r w:rsidR="00C06F27" w:rsidRPr="00B62F21">
        <w:rPr>
          <w:rFonts w:ascii="CordiaUPC" w:hAnsi="CordiaUPC" w:cs="CordiaUPC" w:hint="cs"/>
          <w:sz w:val="26"/>
          <w:szCs w:val="26"/>
          <w:cs/>
          <w:lang w:bidi="th-TH"/>
        </w:rPr>
        <w:t xml:space="preserve">14 </w:t>
      </w:r>
      <w:r w:rsidR="00C06F27" w:rsidRPr="002E3D5E">
        <w:rPr>
          <w:rFonts w:ascii="CordiaUPC" w:hAnsi="CordiaUPC" w:cs="CordiaUPC"/>
          <w:sz w:val="26"/>
          <w:szCs w:val="26"/>
        </w:rPr>
        <w:t>December</w:t>
      </w:r>
      <w:r w:rsidR="00C06F27" w:rsidRPr="00B62F21">
        <w:rPr>
          <w:rFonts w:ascii="CordiaUPC" w:hAnsi="CordiaUPC" w:cs="CordiaUPC"/>
          <w:sz w:val="26"/>
          <w:szCs w:val="26"/>
        </w:rPr>
        <w:t xml:space="preserve"> 2023, a subsidiary issued secured Senior Debentures of Baht </w:t>
      </w:r>
      <w:r w:rsidR="00C06F27" w:rsidRPr="002E3D5E">
        <w:rPr>
          <w:rFonts w:ascii="CordiaUPC" w:hAnsi="CordiaUPC" w:cs="CordiaUPC"/>
          <w:sz w:val="26"/>
          <w:szCs w:val="26"/>
        </w:rPr>
        <w:t>2,000</w:t>
      </w:r>
      <w:r w:rsidR="00C06F27" w:rsidRPr="00B62F21">
        <w:rPr>
          <w:rFonts w:ascii="CordiaUPC" w:hAnsi="CordiaUPC" w:cs="CordiaUPC"/>
          <w:sz w:val="26"/>
          <w:szCs w:val="26"/>
        </w:rPr>
        <w:t xml:space="preserve"> million with a </w:t>
      </w:r>
      <w:r w:rsidR="00C06F27" w:rsidRPr="00B62F21">
        <w:rPr>
          <w:rFonts w:ascii="CordiaUPC" w:hAnsi="CordiaUPC" w:cs="CordiaUPC" w:hint="cs"/>
          <w:sz w:val="26"/>
          <w:szCs w:val="26"/>
          <w:cs/>
          <w:lang w:bidi="th-TH"/>
        </w:rPr>
        <w:t>43</w:t>
      </w:r>
      <w:r w:rsidR="00C06F27" w:rsidRPr="00B62F21">
        <w:rPr>
          <w:rFonts w:ascii="CordiaUPC" w:hAnsi="CordiaUPC" w:cs="CordiaUPC"/>
          <w:sz w:val="26"/>
          <w:szCs w:val="26"/>
        </w:rPr>
        <w:t>-day maturity and carrying a fixed interest rate of 2.5</w:t>
      </w:r>
      <w:r w:rsidR="00C06F27" w:rsidRPr="00B62F21">
        <w:rPr>
          <w:rFonts w:ascii="CordiaUPC" w:hAnsi="CordiaUPC" w:cs="CordiaUPC" w:hint="cs"/>
          <w:sz w:val="26"/>
          <w:szCs w:val="26"/>
          <w:cs/>
          <w:lang w:bidi="th-TH"/>
        </w:rPr>
        <w:t>0</w:t>
      </w:r>
      <w:r w:rsidR="00C06F27" w:rsidRPr="00B62F21">
        <w:rPr>
          <w:rFonts w:ascii="CordiaUPC" w:hAnsi="CordiaUPC" w:cs="CordiaUPC"/>
          <w:sz w:val="26"/>
          <w:szCs w:val="26"/>
        </w:rPr>
        <w:t>% per annum, payable at the maturity which was fully guaranteed by the Bank.</w:t>
      </w:r>
    </w:p>
    <w:p w14:paraId="3A633FBB" w14:textId="77777777" w:rsidR="00C06F27" w:rsidRPr="00B62F21" w:rsidRDefault="00C06F27" w:rsidP="00C06F27">
      <w:pPr>
        <w:spacing w:line="240" w:lineRule="exact"/>
        <w:ind w:left="1260" w:hanging="630"/>
        <w:jc w:val="both"/>
        <w:rPr>
          <w:rFonts w:ascii="CordiaUPC" w:hAnsi="CordiaUPC" w:cs="CordiaUPC"/>
          <w:sz w:val="26"/>
          <w:szCs w:val="26"/>
        </w:rPr>
      </w:pPr>
    </w:p>
    <w:p w14:paraId="62FA1FF2" w14:textId="6D477269" w:rsidR="00B62F21" w:rsidRDefault="00B62F21" w:rsidP="002E3D5E">
      <w:pPr>
        <w:spacing w:line="240" w:lineRule="exact"/>
        <w:ind w:left="1170" w:firstLine="16"/>
        <w:jc w:val="both"/>
        <w:rPr>
          <w:rFonts w:ascii="CordiaUPC" w:hAnsi="CordiaUPC" w:cs="CordiaUPC"/>
          <w:color w:val="000000"/>
          <w:sz w:val="26"/>
          <w:szCs w:val="26"/>
        </w:rPr>
      </w:pPr>
      <w:r w:rsidRPr="00B62F21">
        <w:rPr>
          <w:rFonts w:ascii="CordiaUPC" w:hAnsi="CordiaUPC" w:cs="CordiaUPC"/>
          <w:color w:val="000000"/>
          <w:sz w:val="26"/>
          <w:szCs w:val="26"/>
        </w:rPr>
        <w:t xml:space="preserve">The debenture was matured on </w:t>
      </w:r>
      <w:r w:rsidRPr="002E3D5E">
        <w:rPr>
          <w:rFonts w:ascii="CordiaUPC" w:hAnsi="CordiaUPC" w:cs="CordiaUPC" w:hint="cs"/>
          <w:color w:val="000000"/>
          <w:sz w:val="26"/>
          <w:szCs w:val="26"/>
          <w:cs/>
          <w:lang w:bidi="th-TH"/>
        </w:rPr>
        <w:t>26</w:t>
      </w:r>
      <w:r w:rsidRPr="002E3D5E">
        <w:rPr>
          <w:rFonts w:ascii="CordiaUPC" w:hAnsi="CordiaUPC" w:cs="CordiaUPC"/>
          <w:color w:val="000000"/>
          <w:sz w:val="26"/>
          <w:szCs w:val="26"/>
        </w:rPr>
        <w:t xml:space="preserve"> January </w:t>
      </w:r>
      <w:r w:rsidRPr="00B62F21">
        <w:rPr>
          <w:rFonts w:ascii="CordiaUPC" w:hAnsi="CordiaUPC" w:cs="CordiaUPC" w:hint="cs"/>
          <w:color w:val="000000"/>
          <w:sz w:val="26"/>
          <w:szCs w:val="26"/>
          <w:cs/>
        </w:rPr>
        <w:t>202</w:t>
      </w:r>
      <w:r w:rsidRPr="00B62F21">
        <w:rPr>
          <w:rFonts w:ascii="CordiaUPC" w:hAnsi="CordiaUPC" w:cs="CordiaUPC"/>
          <w:color w:val="000000"/>
          <w:sz w:val="26"/>
          <w:szCs w:val="26"/>
        </w:rPr>
        <w:t>4, which has already fully paid.</w:t>
      </w:r>
    </w:p>
    <w:p w14:paraId="024C0E0C" w14:textId="77777777" w:rsidR="0004617A" w:rsidRDefault="0004617A" w:rsidP="00EF5B8C">
      <w:pPr>
        <w:spacing w:line="240" w:lineRule="auto"/>
        <w:ind w:left="1134" w:right="-18" w:hanging="567"/>
        <w:jc w:val="both"/>
        <w:rPr>
          <w:rFonts w:ascii="CordiaUPC" w:hAnsi="CordiaUPC" w:cs="CordiaUPC"/>
          <w:color w:val="000000"/>
          <w:sz w:val="26"/>
          <w:szCs w:val="26"/>
        </w:rPr>
      </w:pPr>
    </w:p>
    <w:p w14:paraId="1CD5806F" w14:textId="1F72107E" w:rsidR="0004617A" w:rsidRPr="00EF5B8C" w:rsidRDefault="0004617A" w:rsidP="00EF5B8C">
      <w:pPr>
        <w:spacing w:line="240" w:lineRule="exact"/>
        <w:ind w:left="1170" w:hanging="630"/>
        <w:jc w:val="both"/>
        <w:rPr>
          <w:rFonts w:ascii="CordiaUPC" w:hAnsi="CordiaUPC" w:cs="CordiaUPC"/>
          <w:sz w:val="26"/>
          <w:szCs w:val="26"/>
        </w:rPr>
      </w:pPr>
      <w:r w:rsidRPr="00EC1AAA">
        <w:rPr>
          <w:rFonts w:ascii="CordiaUPC" w:hAnsi="CordiaUPC" w:cs="CordiaUPC"/>
          <w:sz w:val="26"/>
          <w:szCs w:val="26"/>
        </w:rPr>
        <w:t>9.1.4</w:t>
      </w:r>
      <w:r w:rsidRPr="00EF5B8C">
        <w:rPr>
          <w:rFonts w:ascii="CordiaUPC" w:hAnsi="CordiaUPC" w:cs="CordiaUPC"/>
          <w:sz w:val="26"/>
          <w:szCs w:val="26"/>
        </w:rPr>
        <w:t xml:space="preserve">    </w:t>
      </w:r>
      <w:r w:rsidR="00EF5B8C">
        <w:rPr>
          <w:rFonts w:ascii="CordiaUPC" w:hAnsi="CordiaUPC" w:cs="CordiaUPC"/>
          <w:sz w:val="26"/>
          <w:szCs w:val="26"/>
        </w:rPr>
        <w:t xml:space="preserve"> </w:t>
      </w:r>
      <w:r w:rsidRPr="00B62F21">
        <w:rPr>
          <w:rFonts w:ascii="CordiaUPC" w:hAnsi="CordiaUPC" w:cs="CordiaUPC"/>
          <w:sz w:val="26"/>
          <w:szCs w:val="26"/>
        </w:rPr>
        <w:t xml:space="preserve">On </w:t>
      </w:r>
      <w:r w:rsidR="0048760A">
        <w:rPr>
          <w:rFonts w:ascii="CordiaUPC" w:hAnsi="CordiaUPC" w:cs="CordiaUPC" w:hint="cs"/>
          <w:sz w:val="26"/>
          <w:szCs w:val="26"/>
          <w:cs/>
          <w:lang w:bidi="th-TH"/>
        </w:rPr>
        <w:t>26</w:t>
      </w:r>
      <w:r w:rsidRPr="00B62F21">
        <w:rPr>
          <w:rFonts w:ascii="CordiaUPC" w:hAnsi="CordiaUPC" w:cs="CordiaUPC" w:hint="cs"/>
          <w:sz w:val="26"/>
          <w:szCs w:val="26"/>
          <w:cs/>
          <w:lang w:bidi="th-TH"/>
        </w:rPr>
        <w:t xml:space="preserve"> </w:t>
      </w:r>
      <w:r w:rsidR="0048760A" w:rsidRPr="00EF5B8C">
        <w:rPr>
          <w:rFonts w:ascii="CordiaUPC" w:hAnsi="CordiaUPC" w:cs="CordiaUPC"/>
          <w:sz w:val="26"/>
          <w:szCs w:val="26"/>
        </w:rPr>
        <w:t>January</w:t>
      </w:r>
      <w:r w:rsidRPr="00B62F21">
        <w:rPr>
          <w:rFonts w:ascii="CordiaUPC" w:hAnsi="CordiaUPC" w:cs="CordiaUPC"/>
          <w:sz w:val="26"/>
          <w:szCs w:val="26"/>
        </w:rPr>
        <w:t xml:space="preserve"> 202</w:t>
      </w:r>
      <w:r w:rsidR="0048760A">
        <w:rPr>
          <w:rFonts w:ascii="CordiaUPC" w:hAnsi="CordiaUPC" w:cs="CordiaUPC"/>
          <w:sz w:val="26"/>
          <w:szCs w:val="26"/>
        </w:rPr>
        <w:t>4</w:t>
      </w:r>
      <w:r w:rsidRPr="00B62F21">
        <w:rPr>
          <w:rFonts w:ascii="CordiaUPC" w:hAnsi="CordiaUPC" w:cs="CordiaUPC"/>
          <w:sz w:val="26"/>
          <w:szCs w:val="26"/>
        </w:rPr>
        <w:t xml:space="preserve">, a subsidiary issued secured Senior Debentures of Baht </w:t>
      </w:r>
      <w:r w:rsidR="0048760A">
        <w:rPr>
          <w:rFonts w:ascii="CordiaUPC" w:hAnsi="CordiaUPC" w:cs="CordiaUPC"/>
          <w:sz w:val="26"/>
          <w:szCs w:val="26"/>
        </w:rPr>
        <w:t>5</w:t>
      </w:r>
      <w:r w:rsidRPr="002E3D5E">
        <w:rPr>
          <w:rFonts w:ascii="CordiaUPC" w:hAnsi="CordiaUPC" w:cs="CordiaUPC"/>
          <w:sz w:val="26"/>
          <w:szCs w:val="26"/>
        </w:rPr>
        <w:t>00</w:t>
      </w:r>
      <w:r w:rsidRPr="00B62F21">
        <w:rPr>
          <w:rFonts w:ascii="CordiaUPC" w:hAnsi="CordiaUPC" w:cs="CordiaUPC"/>
          <w:sz w:val="26"/>
          <w:szCs w:val="26"/>
        </w:rPr>
        <w:t xml:space="preserve"> million with a </w:t>
      </w:r>
      <w:r w:rsidR="0048760A">
        <w:rPr>
          <w:rFonts w:ascii="CordiaUPC" w:hAnsi="CordiaUPC" w:cs="CordiaUPC" w:hint="cs"/>
          <w:sz w:val="26"/>
          <w:szCs w:val="26"/>
          <w:cs/>
          <w:lang w:bidi="th-TH"/>
        </w:rPr>
        <w:t>139</w:t>
      </w:r>
      <w:r w:rsidRPr="00B62F21">
        <w:rPr>
          <w:rFonts w:ascii="CordiaUPC" w:hAnsi="CordiaUPC" w:cs="CordiaUPC"/>
          <w:sz w:val="26"/>
          <w:szCs w:val="26"/>
        </w:rPr>
        <w:t>-day maturity and carrying a fixed interest rate of 2.5</w:t>
      </w:r>
      <w:r w:rsidR="0048760A">
        <w:rPr>
          <w:rFonts w:ascii="CordiaUPC" w:hAnsi="CordiaUPC" w:cs="CordiaUPC" w:hint="cs"/>
          <w:sz w:val="26"/>
          <w:szCs w:val="26"/>
          <w:cs/>
          <w:lang w:bidi="th-TH"/>
        </w:rPr>
        <w:t>5</w:t>
      </w:r>
      <w:r w:rsidRPr="00B62F21">
        <w:rPr>
          <w:rFonts w:ascii="CordiaUPC" w:hAnsi="CordiaUPC" w:cs="CordiaUPC"/>
          <w:sz w:val="26"/>
          <w:szCs w:val="26"/>
        </w:rPr>
        <w:t>% per annum, payable at the maturity which was fully guaranteed by the Bank</w:t>
      </w:r>
      <w:r w:rsidR="0048760A">
        <w:rPr>
          <w:rFonts w:ascii="CordiaUPC" w:hAnsi="CordiaUPC" w:cs="CordiaUPC" w:hint="cs"/>
          <w:sz w:val="26"/>
          <w:szCs w:val="26"/>
          <w:cs/>
          <w:lang w:bidi="th-TH"/>
        </w:rPr>
        <w:t>.</w:t>
      </w:r>
    </w:p>
    <w:p w14:paraId="45ACDDE4" w14:textId="77777777" w:rsidR="0004617A" w:rsidRDefault="0004617A" w:rsidP="0004617A">
      <w:pPr>
        <w:spacing w:line="240" w:lineRule="auto"/>
        <w:ind w:left="1134" w:right="-18" w:hanging="567"/>
        <w:jc w:val="both"/>
        <w:rPr>
          <w:rFonts w:ascii="CordiaUPC" w:hAnsi="CordiaUPC" w:cs="CordiaUPC"/>
          <w:b/>
          <w:bCs/>
          <w:sz w:val="26"/>
          <w:szCs w:val="26"/>
          <w:lang w:eastAsia="en-GB"/>
        </w:rPr>
      </w:pPr>
    </w:p>
    <w:p w14:paraId="13C95D2E" w14:textId="6C224251" w:rsidR="0004617A" w:rsidRPr="00EF5B8C" w:rsidRDefault="0004617A" w:rsidP="00EF5B8C">
      <w:pPr>
        <w:spacing w:line="240" w:lineRule="exact"/>
        <w:ind w:left="1170" w:hanging="630"/>
        <w:jc w:val="both"/>
        <w:rPr>
          <w:rFonts w:ascii="CordiaUPC" w:hAnsi="CordiaUPC" w:cs="CordiaUPC"/>
          <w:sz w:val="26"/>
          <w:szCs w:val="26"/>
        </w:rPr>
      </w:pPr>
      <w:r w:rsidRPr="00EC1AAA">
        <w:rPr>
          <w:rFonts w:ascii="CordiaUPC" w:hAnsi="CordiaUPC" w:cs="CordiaUPC"/>
          <w:sz w:val="26"/>
          <w:szCs w:val="26"/>
        </w:rPr>
        <w:t>9.1.5</w:t>
      </w:r>
      <w:r w:rsidRPr="00EF5B8C">
        <w:rPr>
          <w:rFonts w:ascii="CordiaUPC" w:hAnsi="CordiaUPC" w:cs="CordiaUPC"/>
          <w:sz w:val="26"/>
          <w:szCs w:val="26"/>
        </w:rPr>
        <w:t xml:space="preserve">   </w:t>
      </w:r>
      <w:r w:rsidR="0048760A" w:rsidRPr="00B62F21">
        <w:rPr>
          <w:rFonts w:ascii="CordiaUPC" w:hAnsi="CordiaUPC" w:cs="CordiaUPC"/>
          <w:sz w:val="26"/>
          <w:szCs w:val="26"/>
        </w:rPr>
        <w:t xml:space="preserve">On </w:t>
      </w:r>
      <w:r w:rsidR="0048760A">
        <w:rPr>
          <w:rFonts w:ascii="CordiaUPC" w:hAnsi="CordiaUPC" w:cs="CordiaUPC" w:hint="cs"/>
          <w:sz w:val="26"/>
          <w:szCs w:val="26"/>
          <w:cs/>
          <w:lang w:bidi="th-TH"/>
        </w:rPr>
        <w:t>26</w:t>
      </w:r>
      <w:r w:rsidR="0048760A" w:rsidRPr="00B62F21">
        <w:rPr>
          <w:rFonts w:ascii="CordiaUPC" w:hAnsi="CordiaUPC" w:cs="CordiaUPC" w:hint="cs"/>
          <w:sz w:val="26"/>
          <w:szCs w:val="26"/>
          <w:cs/>
          <w:lang w:bidi="th-TH"/>
        </w:rPr>
        <w:t xml:space="preserve"> </w:t>
      </w:r>
      <w:r w:rsidR="0048760A" w:rsidRPr="00EF5B8C">
        <w:rPr>
          <w:rFonts w:ascii="CordiaUPC" w:hAnsi="CordiaUPC" w:cs="CordiaUPC"/>
          <w:sz w:val="26"/>
          <w:szCs w:val="26"/>
        </w:rPr>
        <w:t>January</w:t>
      </w:r>
      <w:r w:rsidR="0048760A" w:rsidRPr="00B62F21">
        <w:rPr>
          <w:rFonts w:ascii="CordiaUPC" w:hAnsi="CordiaUPC" w:cs="CordiaUPC"/>
          <w:sz w:val="26"/>
          <w:szCs w:val="26"/>
        </w:rPr>
        <w:t xml:space="preserve"> 202</w:t>
      </w:r>
      <w:r w:rsidR="0048760A">
        <w:rPr>
          <w:rFonts w:ascii="CordiaUPC" w:hAnsi="CordiaUPC" w:cs="CordiaUPC"/>
          <w:sz w:val="26"/>
          <w:szCs w:val="26"/>
        </w:rPr>
        <w:t>4</w:t>
      </w:r>
      <w:r w:rsidR="0048760A" w:rsidRPr="00B62F21">
        <w:rPr>
          <w:rFonts w:ascii="CordiaUPC" w:hAnsi="CordiaUPC" w:cs="CordiaUPC"/>
          <w:sz w:val="26"/>
          <w:szCs w:val="26"/>
        </w:rPr>
        <w:t xml:space="preserve">, a subsidiary issued secured Senior Debentures of Baht </w:t>
      </w:r>
      <w:r w:rsidR="0048760A">
        <w:rPr>
          <w:rFonts w:ascii="CordiaUPC" w:hAnsi="CordiaUPC" w:cs="CordiaUPC" w:hint="cs"/>
          <w:sz w:val="26"/>
          <w:szCs w:val="26"/>
          <w:cs/>
          <w:lang w:bidi="th-TH"/>
        </w:rPr>
        <w:t>1</w:t>
      </w:r>
      <w:r w:rsidR="0048760A" w:rsidRPr="00EF5B8C">
        <w:rPr>
          <w:rFonts w:ascii="CordiaUPC" w:hAnsi="CordiaUPC" w:cs="CordiaUPC"/>
          <w:sz w:val="26"/>
          <w:szCs w:val="26"/>
        </w:rPr>
        <w:t>,</w:t>
      </w:r>
      <w:r w:rsidR="0048760A">
        <w:rPr>
          <w:rFonts w:ascii="CordiaUPC" w:hAnsi="CordiaUPC" w:cs="CordiaUPC" w:hint="cs"/>
          <w:sz w:val="26"/>
          <w:szCs w:val="26"/>
          <w:cs/>
          <w:lang w:bidi="th-TH"/>
        </w:rPr>
        <w:t>0</w:t>
      </w:r>
      <w:r w:rsidR="0048760A" w:rsidRPr="002E3D5E">
        <w:rPr>
          <w:rFonts w:ascii="CordiaUPC" w:hAnsi="CordiaUPC" w:cs="CordiaUPC"/>
          <w:sz w:val="26"/>
          <w:szCs w:val="26"/>
        </w:rPr>
        <w:t>00</w:t>
      </w:r>
      <w:r w:rsidR="0048760A" w:rsidRPr="00B62F21">
        <w:rPr>
          <w:rFonts w:ascii="CordiaUPC" w:hAnsi="CordiaUPC" w:cs="CordiaUPC"/>
          <w:sz w:val="26"/>
          <w:szCs w:val="26"/>
        </w:rPr>
        <w:t xml:space="preserve"> million with a </w:t>
      </w:r>
      <w:r w:rsidR="0048760A">
        <w:rPr>
          <w:rFonts w:ascii="CordiaUPC" w:hAnsi="CordiaUPC" w:cs="CordiaUPC" w:hint="cs"/>
          <w:sz w:val="26"/>
          <w:szCs w:val="26"/>
          <w:cs/>
          <w:lang w:bidi="th-TH"/>
        </w:rPr>
        <w:t>231</w:t>
      </w:r>
      <w:r w:rsidR="0048760A" w:rsidRPr="00B62F21">
        <w:rPr>
          <w:rFonts w:ascii="CordiaUPC" w:hAnsi="CordiaUPC" w:cs="CordiaUPC"/>
          <w:sz w:val="26"/>
          <w:szCs w:val="26"/>
        </w:rPr>
        <w:t>-day maturity and carrying a fixed interest rate of 2.</w:t>
      </w:r>
      <w:r w:rsidR="0048760A">
        <w:rPr>
          <w:rFonts w:ascii="CordiaUPC" w:hAnsi="CordiaUPC" w:cs="CordiaUPC" w:hint="cs"/>
          <w:sz w:val="26"/>
          <w:szCs w:val="26"/>
          <w:cs/>
          <w:lang w:bidi="th-TH"/>
        </w:rPr>
        <w:t>70</w:t>
      </w:r>
      <w:r w:rsidR="0048760A" w:rsidRPr="00B62F21">
        <w:rPr>
          <w:rFonts w:ascii="CordiaUPC" w:hAnsi="CordiaUPC" w:cs="CordiaUPC"/>
          <w:sz w:val="26"/>
          <w:szCs w:val="26"/>
        </w:rPr>
        <w:t>% per annum, payable at the maturity which was fully guaranteed by the Bank</w:t>
      </w:r>
      <w:r w:rsidR="0048760A">
        <w:rPr>
          <w:rFonts w:ascii="CordiaUPC" w:hAnsi="CordiaUPC" w:cs="CordiaUPC" w:hint="cs"/>
          <w:sz w:val="26"/>
          <w:szCs w:val="26"/>
          <w:cs/>
          <w:lang w:bidi="th-TH"/>
        </w:rPr>
        <w:t>.</w:t>
      </w:r>
    </w:p>
    <w:p w14:paraId="2F087006" w14:textId="77777777" w:rsidR="0004617A" w:rsidRDefault="0004617A" w:rsidP="0004617A">
      <w:pPr>
        <w:spacing w:line="240" w:lineRule="auto"/>
        <w:ind w:left="1134" w:right="-18" w:hanging="567"/>
        <w:jc w:val="both"/>
        <w:rPr>
          <w:rFonts w:ascii="CordiaUPC" w:eastAsia="AngsanaNew" w:hAnsi="CordiaUPC" w:cs="CordiaUPC"/>
          <w:sz w:val="26"/>
          <w:szCs w:val="26"/>
          <w:lang w:eastAsia="en-GB"/>
        </w:rPr>
      </w:pPr>
    </w:p>
    <w:p w14:paraId="2C63321B" w14:textId="0927D1B9" w:rsidR="0004617A" w:rsidRPr="00EF5B8C" w:rsidRDefault="0004617A" w:rsidP="00EF5B8C">
      <w:pPr>
        <w:spacing w:line="240" w:lineRule="exact"/>
        <w:ind w:left="1170" w:hanging="630"/>
        <w:jc w:val="both"/>
        <w:rPr>
          <w:rFonts w:ascii="CordiaUPC" w:hAnsi="CordiaUPC" w:cs="CordiaUPC"/>
          <w:sz w:val="26"/>
          <w:szCs w:val="26"/>
        </w:rPr>
      </w:pPr>
      <w:r w:rsidRPr="00EC1AAA">
        <w:rPr>
          <w:rFonts w:ascii="CordiaUPC" w:hAnsi="CordiaUPC" w:cs="CordiaUPC"/>
          <w:sz w:val="26"/>
          <w:szCs w:val="26"/>
        </w:rPr>
        <w:t>9.1.6</w:t>
      </w:r>
      <w:r w:rsidRPr="00EF5B8C">
        <w:rPr>
          <w:rFonts w:ascii="CordiaUPC" w:hAnsi="CordiaUPC" w:cs="CordiaUPC"/>
          <w:sz w:val="26"/>
          <w:szCs w:val="26"/>
        </w:rPr>
        <w:t xml:space="preserve">  </w:t>
      </w:r>
      <w:r w:rsidR="0048760A" w:rsidRPr="00EF5B8C">
        <w:rPr>
          <w:rFonts w:ascii="CordiaUPC" w:hAnsi="CordiaUPC" w:cs="CordiaUPC" w:hint="cs"/>
          <w:sz w:val="26"/>
          <w:szCs w:val="26"/>
          <w:cs/>
          <w:lang w:bidi="th-TH"/>
        </w:rPr>
        <w:t xml:space="preserve"> </w:t>
      </w:r>
      <w:r w:rsidR="00EF5B8C">
        <w:rPr>
          <w:rFonts w:ascii="CordiaUPC" w:hAnsi="CordiaUPC" w:cs="CordiaUPC"/>
          <w:sz w:val="26"/>
          <w:szCs w:val="26"/>
          <w:lang w:bidi="th-TH"/>
        </w:rPr>
        <w:t xml:space="preserve">  </w:t>
      </w:r>
      <w:r w:rsidR="0048760A" w:rsidRPr="00B62F21">
        <w:rPr>
          <w:rFonts w:ascii="CordiaUPC" w:hAnsi="CordiaUPC" w:cs="CordiaUPC"/>
          <w:sz w:val="26"/>
          <w:szCs w:val="26"/>
        </w:rPr>
        <w:t xml:space="preserve">On </w:t>
      </w:r>
      <w:r w:rsidR="0048760A">
        <w:rPr>
          <w:rFonts w:ascii="CordiaUPC" w:hAnsi="CordiaUPC" w:cs="CordiaUPC" w:hint="cs"/>
          <w:sz w:val="26"/>
          <w:szCs w:val="26"/>
          <w:cs/>
          <w:lang w:bidi="th-TH"/>
        </w:rPr>
        <w:t>12</w:t>
      </w:r>
      <w:r w:rsidR="0048760A" w:rsidRPr="00B62F21">
        <w:rPr>
          <w:rFonts w:ascii="CordiaUPC" w:hAnsi="CordiaUPC" w:cs="CordiaUPC" w:hint="cs"/>
          <w:sz w:val="26"/>
          <w:szCs w:val="26"/>
          <w:cs/>
          <w:lang w:bidi="th-TH"/>
        </w:rPr>
        <w:t xml:space="preserve"> </w:t>
      </w:r>
      <w:r w:rsidR="0048760A" w:rsidRPr="00EF5B8C">
        <w:rPr>
          <w:rFonts w:ascii="CordiaUPC" w:hAnsi="CordiaUPC" w:cs="CordiaUPC"/>
          <w:sz w:val="26"/>
          <w:szCs w:val="26"/>
        </w:rPr>
        <w:t>February</w:t>
      </w:r>
      <w:r w:rsidR="0048760A" w:rsidRPr="00B62F21">
        <w:rPr>
          <w:rFonts w:ascii="CordiaUPC" w:hAnsi="CordiaUPC" w:cs="CordiaUPC"/>
          <w:sz w:val="26"/>
          <w:szCs w:val="26"/>
        </w:rPr>
        <w:t xml:space="preserve"> 202</w:t>
      </w:r>
      <w:r w:rsidR="0048760A">
        <w:rPr>
          <w:rFonts w:ascii="CordiaUPC" w:hAnsi="CordiaUPC" w:cs="CordiaUPC"/>
          <w:sz w:val="26"/>
          <w:szCs w:val="26"/>
        </w:rPr>
        <w:t>4</w:t>
      </w:r>
      <w:r w:rsidR="0048760A" w:rsidRPr="00B62F21">
        <w:rPr>
          <w:rFonts w:ascii="CordiaUPC" w:hAnsi="CordiaUPC" w:cs="CordiaUPC"/>
          <w:sz w:val="26"/>
          <w:szCs w:val="26"/>
        </w:rPr>
        <w:t xml:space="preserve">, a subsidiary issued secured Senior Debentures of Baht </w:t>
      </w:r>
      <w:r w:rsidR="0048760A">
        <w:rPr>
          <w:rFonts w:ascii="CordiaUPC" w:hAnsi="CordiaUPC" w:cs="CordiaUPC" w:hint="cs"/>
          <w:sz w:val="26"/>
          <w:szCs w:val="26"/>
          <w:cs/>
          <w:lang w:bidi="th-TH"/>
        </w:rPr>
        <w:t>8</w:t>
      </w:r>
      <w:r w:rsidR="0048760A" w:rsidRPr="002E3D5E">
        <w:rPr>
          <w:rFonts w:ascii="CordiaUPC" w:hAnsi="CordiaUPC" w:cs="CordiaUPC"/>
          <w:sz w:val="26"/>
          <w:szCs w:val="26"/>
        </w:rPr>
        <w:t>00</w:t>
      </w:r>
      <w:r w:rsidR="0048760A" w:rsidRPr="00B62F21">
        <w:rPr>
          <w:rFonts w:ascii="CordiaUPC" w:hAnsi="CordiaUPC" w:cs="CordiaUPC"/>
          <w:sz w:val="26"/>
          <w:szCs w:val="26"/>
        </w:rPr>
        <w:t xml:space="preserve"> million with a </w:t>
      </w:r>
      <w:r w:rsidR="0048760A">
        <w:rPr>
          <w:rFonts w:ascii="CordiaUPC" w:hAnsi="CordiaUPC" w:cs="CordiaUPC" w:hint="cs"/>
          <w:sz w:val="26"/>
          <w:szCs w:val="26"/>
          <w:cs/>
          <w:lang w:bidi="th-TH"/>
        </w:rPr>
        <w:t>94</w:t>
      </w:r>
      <w:r w:rsidR="0048760A" w:rsidRPr="00B62F21">
        <w:rPr>
          <w:rFonts w:ascii="CordiaUPC" w:hAnsi="CordiaUPC" w:cs="CordiaUPC"/>
          <w:sz w:val="26"/>
          <w:szCs w:val="26"/>
        </w:rPr>
        <w:t xml:space="preserve">-day maturity and </w:t>
      </w:r>
      <w:r w:rsidR="00EF5B8C" w:rsidRPr="00BB44D8">
        <w:rPr>
          <w:rFonts w:ascii="CordiaUPC" w:hAnsi="CordiaUPC" w:cs="CordiaUPC"/>
          <w:sz w:val="26"/>
          <w:szCs w:val="26"/>
        </w:rPr>
        <w:t xml:space="preserve">carrying </w:t>
      </w:r>
      <w:r w:rsidR="001F271D" w:rsidRPr="00BB44D8">
        <w:rPr>
          <w:rFonts w:ascii="CordiaUPC" w:hAnsi="CordiaUPC" w:cs="CordiaUPC"/>
          <w:sz w:val="26"/>
          <w:szCs w:val="26"/>
          <w:lang w:bidi="th-TH"/>
        </w:rPr>
        <w:t xml:space="preserve">zero coupon with </w:t>
      </w:r>
      <w:r w:rsidR="00EF5B8C" w:rsidRPr="00BB44D8">
        <w:rPr>
          <w:rFonts w:ascii="CordiaUPC" w:hAnsi="CordiaUPC" w:cs="CordiaUPC"/>
          <w:sz w:val="26"/>
          <w:szCs w:val="26"/>
        </w:rPr>
        <w:t>a</w:t>
      </w:r>
      <w:r w:rsidR="00EF5B8C" w:rsidRPr="00EF5B8C">
        <w:rPr>
          <w:rFonts w:ascii="CordiaUPC" w:hAnsi="CordiaUPC" w:cs="CordiaUPC"/>
          <w:sz w:val="26"/>
          <w:szCs w:val="26"/>
        </w:rPr>
        <w:t xml:space="preserve"> discount rate of </w:t>
      </w:r>
      <w:r w:rsidR="0048760A" w:rsidRPr="00B62F21">
        <w:rPr>
          <w:rFonts w:ascii="CordiaUPC" w:hAnsi="CordiaUPC" w:cs="CordiaUPC"/>
          <w:sz w:val="26"/>
          <w:szCs w:val="26"/>
        </w:rPr>
        <w:t>2.</w:t>
      </w:r>
      <w:r w:rsidR="0048760A">
        <w:rPr>
          <w:rFonts w:ascii="CordiaUPC" w:hAnsi="CordiaUPC" w:cs="CordiaUPC" w:hint="cs"/>
          <w:sz w:val="26"/>
          <w:szCs w:val="26"/>
          <w:cs/>
          <w:lang w:bidi="th-TH"/>
        </w:rPr>
        <w:t>50</w:t>
      </w:r>
      <w:r w:rsidR="0048760A" w:rsidRPr="00B62F21">
        <w:rPr>
          <w:rFonts w:ascii="CordiaUPC" w:hAnsi="CordiaUPC" w:cs="CordiaUPC"/>
          <w:sz w:val="26"/>
          <w:szCs w:val="26"/>
        </w:rPr>
        <w:t>% per annum which was fully guaranteed by the Bank</w:t>
      </w:r>
      <w:r w:rsidR="0048760A">
        <w:rPr>
          <w:rFonts w:ascii="CordiaUPC" w:hAnsi="CordiaUPC" w:cs="CordiaUPC" w:hint="cs"/>
          <w:sz w:val="26"/>
          <w:szCs w:val="26"/>
          <w:cs/>
          <w:lang w:bidi="th-TH"/>
        </w:rPr>
        <w:t>.</w:t>
      </w:r>
    </w:p>
    <w:p w14:paraId="3E355128" w14:textId="77777777" w:rsidR="0004617A" w:rsidRPr="002E3D5E" w:rsidRDefault="0004617A" w:rsidP="002E3D5E">
      <w:pPr>
        <w:spacing w:line="240" w:lineRule="exact"/>
        <w:ind w:left="1170" w:firstLine="16"/>
        <w:jc w:val="both"/>
        <w:rPr>
          <w:rFonts w:ascii="CordiaUPC" w:hAnsi="CordiaUPC" w:cs="CordiaUPC"/>
          <w:color w:val="000000"/>
          <w:sz w:val="26"/>
          <w:szCs w:val="26"/>
        </w:rPr>
      </w:pPr>
    </w:p>
    <w:p w14:paraId="257F327E" w14:textId="77777777" w:rsidR="001F14AF" w:rsidRDefault="001F14AF" w:rsidP="00837EA3">
      <w:pPr>
        <w:pStyle w:val="Heading1"/>
        <w:numPr>
          <w:ilvl w:val="0"/>
          <w:numId w:val="0"/>
        </w:numPr>
        <w:spacing w:before="0" w:after="0" w:line="240" w:lineRule="exact"/>
        <w:ind w:left="540" w:right="7" w:hanging="540"/>
        <w:jc w:val="thaiDistribute"/>
        <w:rPr>
          <w:rFonts w:ascii="CordiaUPC" w:hAnsi="CordiaUPC" w:cs="CordiaUPC"/>
          <w:i w:val="0"/>
          <w:iCs/>
          <w:sz w:val="28"/>
          <w:szCs w:val="28"/>
        </w:rPr>
      </w:pPr>
    </w:p>
    <w:p w14:paraId="7CCD68D7" w14:textId="4E3AD810" w:rsidR="00B3056F" w:rsidRPr="009E2363" w:rsidRDefault="005B464C" w:rsidP="00837EA3">
      <w:pPr>
        <w:pStyle w:val="Heading1"/>
        <w:numPr>
          <w:ilvl w:val="0"/>
          <w:numId w:val="0"/>
        </w:numPr>
        <w:spacing w:before="0" w:after="0" w:line="240" w:lineRule="exact"/>
        <w:ind w:left="540" w:right="7" w:hanging="540"/>
        <w:jc w:val="thaiDistribute"/>
        <w:rPr>
          <w:rFonts w:ascii="CordiaUPC" w:hAnsi="CordiaUPC" w:cs="CordiaUPC"/>
          <w:i w:val="0"/>
          <w:iCs/>
          <w:sz w:val="28"/>
          <w:szCs w:val="28"/>
          <w:lang w:val="en-US"/>
        </w:rPr>
      </w:pPr>
      <w:bookmarkStart w:id="8" w:name="_Hlk165630892"/>
      <w:r w:rsidRPr="009E2363">
        <w:rPr>
          <w:rFonts w:ascii="CordiaUPC" w:hAnsi="CordiaUPC" w:cs="CordiaUPC"/>
          <w:i w:val="0"/>
          <w:iCs/>
          <w:sz w:val="28"/>
          <w:szCs w:val="28"/>
        </w:rPr>
        <w:t>10</w:t>
      </w:r>
      <w:r w:rsidR="0024357E" w:rsidRPr="009E2363">
        <w:rPr>
          <w:rFonts w:ascii="CordiaUPC" w:hAnsi="CordiaUPC" w:cs="CordiaUPC" w:hint="cs"/>
          <w:i w:val="0"/>
          <w:iCs/>
          <w:sz w:val="28"/>
          <w:szCs w:val="28"/>
        </w:rPr>
        <w:tab/>
      </w:r>
      <w:r w:rsidR="007F5238" w:rsidRPr="009E2363">
        <w:rPr>
          <w:rFonts w:ascii="CordiaUPC" w:hAnsi="CordiaUPC" w:cs="CordiaUPC" w:hint="cs"/>
          <w:i w:val="0"/>
          <w:iCs/>
          <w:sz w:val="28"/>
          <w:szCs w:val="28"/>
        </w:rPr>
        <w:t>Assets pledged as collateral</w:t>
      </w:r>
      <w:r w:rsidR="00B04F97" w:rsidRPr="009E2363">
        <w:rPr>
          <w:rFonts w:ascii="CordiaUPC" w:hAnsi="CordiaUPC" w:cs="CordiaUPC" w:hint="cs"/>
          <w:i w:val="0"/>
          <w:iCs/>
          <w:sz w:val="28"/>
          <w:szCs w:val="28"/>
        </w:rPr>
        <w:t xml:space="preserve"> and under restriction</w:t>
      </w:r>
    </w:p>
    <w:p w14:paraId="5DD67D9D" w14:textId="77777777" w:rsidR="007236E1" w:rsidRPr="009E2363" w:rsidRDefault="007236E1" w:rsidP="00837EA3">
      <w:pPr>
        <w:pStyle w:val="index"/>
        <w:spacing w:after="0" w:line="240" w:lineRule="exact"/>
        <w:rPr>
          <w:rFonts w:ascii="CordiaUPC" w:hAnsi="CordiaUPC" w:cs="CordiaUPC"/>
          <w:sz w:val="26"/>
          <w:szCs w:val="26"/>
          <w:lang w:val="en-US" w:bidi="th-TH"/>
        </w:rPr>
      </w:pPr>
    </w:p>
    <w:p w14:paraId="089DC6A8" w14:textId="04B26CC0" w:rsidR="007236E1" w:rsidRPr="009E2363" w:rsidRDefault="007236E1" w:rsidP="00837EA3">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9E2363">
        <w:rPr>
          <w:rFonts w:ascii="CordiaUPC" w:hAnsi="CordiaUPC" w:cs="CordiaUPC" w:hint="cs"/>
          <w:sz w:val="26"/>
          <w:szCs w:val="26"/>
          <w:shd w:val="clear" w:color="auto" w:fill="FFFFFF"/>
        </w:rPr>
        <w:t xml:space="preserve">Assets pledged as collateral and under restriction as at </w:t>
      </w:r>
      <w:r w:rsidR="001A1270">
        <w:rPr>
          <w:rFonts w:ascii="CordiaUPC" w:eastAsia="Times New Roman" w:hAnsi="CordiaUPC" w:cs="CordiaUPC"/>
          <w:sz w:val="26"/>
          <w:szCs w:val="26"/>
          <w:lang w:bidi="th-TH"/>
        </w:rPr>
        <w:t xml:space="preserve">31 March </w:t>
      </w:r>
      <w:r w:rsidR="001A1270">
        <w:rPr>
          <w:rFonts w:ascii="CordiaUPC" w:hAnsi="CordiaUPC" w:cs="CordiaUPC"/>
          <w:sz w:val="26"/>
          <w:szCs w:val="26"/>
          <w:lang w:bidi="th-TH"/>
        </w:rPr>
        <w:t xml:space="preserve">2024 </w:t>
      </w:r>
      <w:r w:rsidR="001A1270">
        <w:rPr>
          <w:rFonts w:ascii="CordiaUPC" w:hAnsi="CordiaUPC" w:cs="CordiaUPC"/>
          <w:color w:val="000000"/>
          <w:sz w:val="26"/>
          <w:szCs w:val="26"/>
          <w:lang w:val="en-US" w:eastAsia="en-GB" w:bidi="th-TH"/>
        </w:rPr>
        <w:t>and 31 December 2023</w:t>
      </w:r>
      <w:r w:rsidR="001A1270">
        <w:rPr>
          <w:rFonts w:ascii="CordiaUPC" w:hAnsi="CordiaUPC" w:cs="CordiaUPC"/>
          <w:sz w:val="26"/>
          <w:szCs w:val="26"/>
          <w:shd w:val="clear" w:color="auto" w:fill="FFFFFF"/>
        </w:rPr>
        <w:t xml:space="preserve"> </w:t>
      </w:r>
      <w:r w:rsidRPr="009E2363">
        <w:rPr>
          <w:rFonts w:ascii="CordiaUPC" w:hAnsi="CordiaUPC" w:cs="CordiaUPC" w:hint="cs"/>
          <w:sz w:val="26"/>
          <w:szCs w:val="26"/>
          <w:shd w:val="clear" w:color="auto" w:fill="FFFFFF"/>
        </w:rPr>
        <w:t>were as follows:</w:t>
      </w:r>
    </w:p>
    <w:p w14:paraId="27DACD9C" w14:textId="77777777" w:rsidR="007236E1" w:rsidRPr="009E2363" w:rsidRDefault="007236E1" w:rsidP="00837EA3">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p>
    <w:tbl>
      <w:tblPr>
        <w:tblW w:w="9090" w:type="dxa"/>
        <w:tblInd w:w="558" w:type="dxa"/>
        <w:tblLayout w:type="fixed"/>
        <w:tblLook w:val="00A0" w:firstRow="1" w:lastRow="0" w:firstColumn="1" w:lastColumn="0" w:noHBand="0" w:noVBand="0"/>
      </w:tblPr>
      <w:tblGrid>
        <w:gridCol w:w="5580"/>
        <w:gridCol w:w="1620"/>
        <w:gridCol w:w="236"/>
        <w:gridCol w:w="1654"/>
      </w:tblGrid>
      <w:tr w:rsidR="007236E1" w:rsidRPr="009E2363" w14:paraId="345B11B5" w14:textId="77777777" w:rsidTr="00B300A1">
        <w:tc>
          <w:tcPr>
            <w:tcW w:w="5580" w:type="dxa"/>
          </w:tcPr>
          <w:p w14:paraId="100EA474" w14:textId="77777777" w:rsidR="007236E1" w:rsidRPr="009E2363" w:rsidRDefault="007236E1" w:rsidP="00837EA3">
            <w:pPr>
              <w:spacing w:line="240" w:lineRule="exact"/>
              <w:ind w:left="180" w:hanging="180"/>
              <w:rPr>
                <w:rFonts w:ascii="CordiaUPC" w:hAnsi="CordiaUPC" w:cs="CordiaUPC"/>
                <w:b/>
                <w:bCs/>
                <w:sz w:val="26"/>
                <w:szCs w:val="26"/>
                <w:lang w:bidi="th-TH"/>
              </w:rPr>
            </w:pPr>
          </w:p>
        </w:tc>
        <w:tc>
          <w:tcPr>
            <w:tcW w:w="3510" w:type="dxa"/>
            <w:gridSpan w:val="3"/>
          </w:tcPr>
          <w:p w14:paraId="1CC7B442" w14:textId="77777777" w:rsidR="007236E1" w:rsidRPr="009E2363" w:rsidRDefault="007236E1" w:rsidP="00837EA3">
            <w:pPr>
              <w:spacing w:line="240" w:lineRule="exact"/>
              <w:ind w:left="-81" w:right="-54"/>
              <w:jc w:val="center"/>
              <w:rPr>
                <w:rFonts w:ascii="CordiaUPC" w:hAnsi="CordiaUPC" w:cs="CordiaUPC"/>
                <w:b/>
                <w:bCs/>
                <w:sz w:val="26"/>
                <w:szCs w:val="26"/>
                <w:lang w:bidi="th-TH"/>
              </w:rPr>
            </w:pPr>
            <w:r w:rsidRPr="009E2363">
              <w:rPr>
                <w:rFonts w:ascii="CordiaUPC" w:hAnsi="CordiaUPC" w:cs="CordiaUPC" w:hint="cs"/>
                <w:b/>
                <w:bCs/>
                <w:sz w:val="26"/>
                <w:szCs w:val="26"/>
                <w:lang w:bidi="th-TH"/>
              </w:rPr>
              <w:t xml:space="preserve">Consolidated </w:t>
            </w:r>
            <w:r w:rsidRPr="009E2363">
              <w:rPr>
                <w:rFonts w:ascii="CordiaUPC" w:hAnsi="CordiaUPC" w:cs="CordiaUPC"/>
                <w:b/>
                <w:bCs/>
                <w:sz w:val="26"/>
                <w:szCs w:val="26"/>
                <w:lang w:bidi="th-TH"/>
              </w:rPr>
              <w:t xml:space="preserve">and </w:t>
            </w:r>
            <w:r w:rsidRPr="009E2363">
              <w:rPr>
                <w:rFonts w:ascii="CordiaUPC" w:hAnsi="CordiaUPC" w:cs="CordiaUPC" w:hint="cs"/>
                <w:b/>
                <w:bCs/>
                <w:sz w:val="26"/>
                <w:szCs w:val="26"/>
                <w:lang w:bidi="th-TH"/>
              </w:rPr>
              <w:t>Bank only</w:t>
            </w:r>
          </w:p>
        </w:tc>
      </w:tr>
      <w:tr w:rsidR="001A1270" w:rsidRPr="009E2363" w14:paraId="01BE6E8F" w14:textId="77777777" w:rsidTr="00A22120">
        <w:tc>
          <w:tcPr>
            <w:tcW w:w="5580" w:type="dxa"/>
          </w:tcPr>
          <w:p w14:paraId="24C31C68" w14:textId="77777777" w:rsidR="001A1270" w:rsidRPr="009E2363" w:rsidRDefault="001A1270" w:rsidP="001A1270">
            <w:pPr>
              <w:spacing w:line="240" w:lineRule="exact"/>
              <w:ind w:left="180" w:hanging="180"/>
              <w:rPr>
                <w:rFonts w:ascii="CordiaUPC" w:hAnsi="CordiaUPC" w:cs="CordiaUPC"/>
                <w:b/>
                <w:bCs/>
                <w:sz w:val="26"/>
                <w:szCs w:val="26"/>
                <w:lang w:bidi="th-TH"/>
              </w:rPr>
            </w:pPr>
          </w:p>
        </w:tc>
        <w:tc>
          <w:tcPr>
            <w:tcW w:w="1620" w:type="dxa"/>
          </w:tcPr>
          <w:p w14:paraId="6C25787A" w14:textId="2DBC107A" w:rsidR="001A1270" w:rsidRPr="009E2363" w:rsidRDefault="001A1270" w:rsidP="001A1270">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March 2024</w:t>
            </w:r>
          </w:p>
        </w:tc>
        <w:tc>
          <w:tcPr>
            <w:tcW w:w="236" w:type="dxa"/>
          </w:tcPr>
          <w:p w14:paraId="748BD116" w14:textId="77777777" w:rsidR="001A1270" w:rsidRPr="009E2363" w:rsidRDefault="001A1270" w:rsidP="001A1270">
            <w:pPr>
              <w:spacing w:line="240" w:lineRule="exact"/>
              <w:ind w:left="-108" w:right="-108"/>
              <w:rPr>
                <w:rFonts w:ascii="CordiaUPC" w:hAnsi="CordiaUPC" w:cs="CordiaUPC"/>
                <w:sz w:val="26"/>
                <w:szCs w:val="26"/>
                <w:rtl/>
                <w:cs/>
              </w:rPr>
            </w:pPr>
          </w:p>
        </w:tc>
        <w:tc>
          <w:tcPr>
            <w:tcW w:w="1654" w:type="dxa"/>
          </w:tcPr>
          <w:p w14:paraId="32E12112" w14:textId="529977E0" w:rsidR="001A1270" w:rsidRPr="009E2363" w:rsidRDefault="001A1270" w:rsidP="001A1270">
            <w:pPr>
              <w:spacing w:line="240" w:lineRule="exact"/>
              <w:ind w:left="-108" w:right="-108"/>
              <w:jc w:val="center"/>
              <w:rPr>
                <w:rFonts w:ascii="CordiaUPC" w:hAnsi="CordiaUPC" w:cs="CordiaUPC"/>
                <w:spacing w:val="-4"/>
                <w:sz w:val="26"/>
                <w:szCs w:val="26"/>
              </w:rPr>
            </w:pPr>
            <w:r>
              <w:rPr>
                <w:rFonts w:ascii="CordiaUPC" w:hAnsi="CordiaUPC" w:cs="CordiaUPC"/>
                <w:color w:val="000000"/>
                <w:sz w:val="26"/>
                <w:szCs w:val="26"/>
                <w:lang w:val="en-US" w:bidi="th-TH"/>
              </w:rPr>
              <w:t>31 December 2023</w:t>
            </w:r>
          </w:p>
        </w:tc>
      </w:tr>
      <w:tr w:rsidR="007236E1" w:rsidRPr="009E2363" w14:paraId="6474A0E6" w14:textId="77777777" w:rsidTr="00B300A1">
        <w:tc>
          <w:tcPr>
            <w:tcW w:w="5580" w:type="dxa"/>
            <w:hideMark/>
          </w:tcPr>
          <w:p w14:paraId="01A40E37" w14:textId="77777777" w:rsidR="007236E1" w:rsidRPr="009E2363" w:rsidRDefault="007236E1" w:rsidP="00837EA3">
            <w:pPr>
              <w:spacing w:line="240" w:lineRule="exact"/>
              <w:rPr>
                <w:rFonts w:ascii="CordiaUPC" w:hAnsi="CordiaUPC" w:cs="CordiaUPC"/>
                <w:color w:val="000000"/>
                <w:sz w:val="26"/>
                <w:szCs w:val="26"/>
                <w:cs/>
                <w:lang w:bidi="th-TH"/>
              </w:rPr>
            </w:pPr>
          </w:p>
        </w:tc>
        <w:tc>
          <w:tcPr>
            <w:tcW w:w="3510" w:type="dxa"/>
            <w:gridSpan w:val="3"/>
          </w:tcPr>
          <w:p w14:paraId="0DC1F22F" w14:textId="77777777" w:rsidR="007236E1" w:rsidRPr="009E2363" w:rsidRDefault="007236E1" w:rsidP="00837EA3">
            <w:pPr>
              <w:spacing w:line="240" w:lineRule="exact"/>
              <w:jc w:val="center"/>
              <w:rPr>
                <w:rFonts w:ascii="CordiaUPC" w:hAnsi="CordiaUPC" w:cs="CordiaUPC"/>
                <w:i/>
                <w:iCs/>
                <w:snapToGrid w:val="0"/>
                <w:sz w:val="26"/>
                <w:szCs w:val="26"/>
                <w:lang w:val="en-US" w:eastAsia="th-TH" w:bidi="th-TH"/>
              </w:rPr>
            </w:pPr>
            <w:r w:rsidRPr="009E2363">
              <w:rPr>
                <w:rFonts w:ascii="CordiaUPC" w:hAnsi="CordiaUPC" w:cs="CordiaUPC" w:hint="cs"/>
                <w:i/>
                <w:iCs/>
                <w:snapToGrid w:val="0"/>
                <w:sz w:val="26"/>
                <w:szCs w:val="26"/>
                <w:lang w:val="en-US" w:eastAsia="th-TH" w:bidi="th-TH"/>
              </w:rPr>
              <w:t>(in million Baht)</w:t>
            </w:r>
          </w:p>
        </w:tc>
      </w:tr>
      <w:tr w:rsidR="000244DB" w:rsidRPr="009E2363" w14:paraId="7A56529A" w14:textId="77777777" w:rsidTr="0089185D">
        <w:tc>
          <w:tcPr>
            <w:tcW w:w="5580" w:type="dxa"/>
          </w:tcPr>
          <w:p w14:paraId="2C52AE23" w14:textId="335EF573" w:rsidR="000244DB" w:rsidRPr="00322526" w:rsidRDefault="000244DB" w:rsidP="000244DB">
            <w:pPr>
              <w:spacing w:line="240" w:lineRule="exact"/>
              <w:ind w:left="246" w:right="-108" w:hanging="246"/>
              <w:rPr>
                <w:rFonts w:ascii="CordiaUPC" w:hAnsi="CordiaUPC" w:cs="CordiaUPC"/>
                <w:color w:val="000000"/>
                <w:sz w:val="26"/>
                <w:szCs w:val="26"/>
                <w:cs/>
                <w:lang w:bidi="th-TH"/>
              </w:rPr>
            </w:pPr>
            <w:r w:rsidRPr="00322526">
              <w:rPr>
                <w:rFonts w:ascii="CordiaUPC" w:hAnsi="CordiaUPC" w:cs="CordiaUPC" w:hint="cs"/>
                <w:sz w:val="26"/>
                <w:szCs w:val="26"/>
                <w:lang w:val="en-US"/>
              </w:rPr>
              <w:t>Investments in securities</w:t>
            </w:r>
            <w:r w:rsidRPr="00322526">
              <w:rPr>
                <w:rFonts w:ascii="CordiaUPC" w:hAnsi="CordiaUPC" w:cs="CordiaUPC" w:hint="cs"/>
                <w:color w:val="000000"/>
                <w:sz w:val="26"/>
                <w:szCs w:val="26"/>
              </w:rPr>
              <w:t xml:space="preserve"> </w:t>
            </w:r>
            <w:r w:rsidRPr="00322526">
              <w:rPr>
                <w:rFonts w:ascii="CordiaUPC" w:hAnsi="CordiaUPC" w:cs="CordiaUPC"/>
                <w:color w:val="000000"/>
                <w:sz w:val="26"/>
                <w:szCs w:val="26"/>
              </w:rPr>
              <w:t>p</w:t>
            </w:r>
            <w:r w:rsidRPr="00322526">
              <w:rPr>
                <w:rFonts w:ascii="CordiaUPC" w:hAnsi="CordiaUPC" w:cs="CordiaUPC" w:hint="cs"/>
                <w:color w:val="000000"/>
                <w:sz w:val="26"/>
                <w:szCs w:val="26"/>
              </w:rPr>
              <w:t xml:space="preserve">ledged as collateral </w:t>
            </w:r>
            <w:r w:rsidRPr="00322526">
              <w:rPr>
                <w:rFonts w:ascii="CordiaUPC" w:hAnsi="CordiaUPC" w:cs="CordiaUPC"/>
                <w:color w:val="000000"/>
                <w:sz w:val="26"/>
                <w:szCs w:val="26"/>
                <w:lang w:val="en-US" w:bidi="th-TH"/>
              </w:rPr>
              <w:t>for</w:t>
            </w:r>
            <w:r w:rsidRPr="00322526">
              <w:rPr>
                <w:rFonts w:ascii="CordiaUPC" w:hAnsi="CordiaUPC" w:cs="CordiaUPC" w:hint="cs"/>
                <w:color w:val="000000"/>
                <w:sz w:val="26"/>
                <w:szCs w:val="26"/>
              </w:rPr>
              <w:t xml:space="preserve"> repurchase</w:t>
            </w:r>
            <w:r w:rsidRPr="00322526">
              <w:rPr>
                <w:rFonts w:ascii="CordiaUPC" w:hAnsi="CordiaUPC" w:cs="CordiaUPC"/>
                <w:color w:val="000000"/>
                <w:sz w:val="26"/>
                <w:szCs w:val="26"/>
              </w:rPr>
              <w:t xml:space="preserve"> </w:t>
            </w:r>
            <w:r w:rsidRPr="00322526">
              <w:rPr>
                <w:rFonts w:ascii="CordiaUPC" w:hAnsi="CordiaUPC" w:cs="CordiaUPC" w:hint="cs"/>
                <w:color w:val="000000"/>
                <w:sz w:val="26"/>
                <w:szCs w:val="26"/>
              </w:rPr>
              <w:t>transactions</w:t>
            </w:r>
            <w:r w:rsidRPr="00322526">
              <w:rPr>
                <w:rFonts w:ascii="CordiaUPC" w:hAnsi="CordiaUPC" w:cs="CordiaUPC" w:hint="cs"/>
                <w:color w:val="000000"/>
                <w:sz w:val="26"/>
                <w:szCs w:val="26"/>
                <w:cs/>
                <w:lang w:bidi="th-TH"/>
              </w:rPr>
              <w:t xml:space="preserve"> </w:t>
            </w:r>
            <w:r w:rsidRPr="00322526">
              <w:rPr>
                <w:rFonts w:ascii="CordiaUPC" w:hAnsi="CordiaUPC" w:cs="CordiaUPC"/>
                <w:color w:val="000000"/>
                <w:sz w:val="26"/>
                <w:szCs w:val="26"/>
              </w:rPr>
              <w:t>and liquidity management</w:t>
            </w:r>
            <w:r w:rsidRPr="00322526">
              <w:rPr>
                <w:rFonts w:ascii="CordiaUPC" w:hAnsi="CordiaUPC" w:cs="CordiaUPC" w:hint="cs"/>
                <w:color w:val="000000"/>
                <w:sz w:val="26"/>
                <w:szCs w:val="26"/>
                <w:cs/>
                <w:lang w:bidi="th-TH"/>
              </w:rPr>
              <w:t xml:space="preserve"> </w:t>
            </w:r>
            <w:r w:rsidRPr="00322526">
              <w:rPr>
                <w:rFonts w:ascii="CordiaUPC" w:hAnsi="CordiaUPC" w:cs="CordiaUPC"/>
                <w:color w:val="000000"/>
                <w:sz w:val="26"/>
                <w:szCs w:val="26"/>
                <w:lang w:val="en-US" w:bidi="th-TH"/>
              </w:rPr>
              <w:t xml:space="preserve">and pledged as collateral with </w:t>
            </w:r>
            <w:r w:rsidRPr="00322526">
              <w:rPr>
                <w:rFonts w:ascii="CordiaUPC" w:hAnsi="CordiaUPC" w:cs="CordiaUPC"/>
                <w:color w:val="000000"/>
                <w:sz w:val="26"/>
                <w:szCs w:val="26"/>
              </w:rPr>
              <w:t>government departments and state enterprises</w:t>
            </w:r>
          </w:p>
        </w:tc>
        <w:tc>
          <w:tcPr>
            <w:tcW w:w="1620" w:type="dxa"/>
            <w:vAlign w:val="bottom"/>
          </w:tcPr>
          <w:p w14:paraId="7AEF4808" w14:textId="1E96E11E" w:rsidR="000244DB" w:rsidRPr="00322526" w:rsidRDefault="000244DB" w:rsidP="000244DB">
            <w:pPr>
              <w:tabs>
                <w:tab w:val="decimal" w:pos="1218"/>
              </w:tabs>
              <w:spacing w:line="240" w:lineRule="exact"/>
              <w:ind w:right="-108"/>
              <w:rPr>
                <w:rFonts w:ascii="CordiaUPC" w:hAnsi="CordiaUPC" w:cs="CordiaUPC"/>
                <w:sz w:val="26"/>
                <w:szCs w:val="26"/>
                <w:lang w:bidi="th-TH"/>
              </w:rPr>
            </w:pPr>
            <w:r w:rsidRPr="00322526">
              <w:rPr>
                <w:rFonts w:ascii="CordiaUPC" w:hAnsi="CordiaUPC" w:cs="CordiaUPC"/>
                <w:sz w:val="26"/>
                <w:szCs w:val="26"/>
                <w:cs/>
                <w:lang w:bidi="th-TH"/>
              </w:rPr>
              <w:t>84</w:t>
            </w:r>
            <w:r w:rsidRPr="00322526">
              <w:rPr>
                <w:rFonts w:ascii="CordiaUPC" w:hAnsi="CordiaUPC" w:cs="CordiaUPC"/>
                <w:sz w:val="26"/>
                <w:szCs w:val="26"/>
              </w:rPr>
              <w:t>,</w:t>
            </w:r>
            <w:r w:rsidRPr="00322526">
              <w:rPr>
                <w:rFonts w:ascii="CordiaUPC" w:hAnsi="CordiaUPC" w:cs="CordiaUPC"/>
                <w:sz w:val="26"/>
                <w:szCs w:val="26"/>
                <w:cs/>
                <w:lang w:bidi="th-TH"/>
              </w:rPr>
              <w:t>85</w:t>
            </w:r>
            <w:r w:rsidRPr="00322526">
              <w:rPr>
                <w:rFonts w:ascii="CordiaUPC" w:hAnsi="CordiaUPC" w:cs="CordiaUPC" w:hint="cs"/>
                <w:sz w:val="26"/>
                <w:szCs w:val="26"/>
                <w:cs/>
              </w:rPr>
              <w:t>9</w:t>
            </w:r>
          </w:p>
        </w:tc>
        <w:tc>
          <w:tcPr>
            <w:tcW w:w="236" w:type="dxa"/>
          </w:tcPr>
          <w:p w14:paraId="48AB5A82" w14:textId="77777777" w:rsidR="000244DB" w:rsidRPr="00322526" w:rsidRDefault="000244DB" w:rsidP="000244DB">
            <w:pPr>
              <w:tabs>
                <w:tab w:val="decimal" w:pos="1218"/>
              </w:tabs>
              <w:spacing w:line="240" w:lineRule="exact"/>
              <w:ind w:right="-108"/>
              <w:rPr>
                <w:rFonts w:ascii="CordiaUPC" w:hAnsi="CordiaUPC" w:cs="CordiaUPC"/>
                <w:sz w:val="26"/>
                <w:szCs w:val="26"/>
              </w:rPr>
            </w:pPr>
          </w:p>
        </w:tc>
        <w:tc>
          <w:tcPr>
            <w:tcW w:w="1654" w:type="dxa"/>
            <w:vAlign w:val="bottom"/>
          </w:tcPr>
          <w:p w14:paraId="70BC13F3" w14:textId="48650480" w:rsidR="000244DB" w:rsidRPr="00322526" w:rsidRDefault="000244DB" w:rsidP="000244DB">
            <w:pPr>
              <w:tabs>
                <w:tab w:val="decimal" w:pos="1184"/>
              </w:tabs>
              <w:spacing w:line="240" w:lineRule="exact"/>
              <w:ind w:right="-108"/>
              <w:rPr>
                <w:rFonts w:ascii="CordiaUPC" w:hAnsi="CordiaUPC" w:cs="CordiaUPC"/>
                <w:sz w:val="26"/>
                <w:szCs w:val="26"/>
              </w:rPr>
            </w:pPr>
            <w:r w:rsidRPr="00322526">
              <w:rPr>
                <w:rFonts w:ascii="CordiaUPC" w:hAnsi="CordiaUPC" w:cs="CordiaUPC"/>
                <w:sz w:val="26"/>
                <w:szCs w:val="26"/>
                <w:cs/>
                <w:lang w:bidi="th-TH"/>
              </w:rPr>
              <w:t>97</w:t>
            </w:r>
            <w:r w:rsidRPr="00322526">
              <w:rPr>
                <w:rFonts w:ascii="CordiaUPC" w:hAnsi="CordiaUPC" w:cs="CordiaUPC"/>
                <w:sz w:val="26"/>
                <w:szCs w:val="26"/>
              </w:rPr>
              <w:t>,</w:t>
            </w:r>
            <w:r w:rsidRPr="00322526">
              <w:rPr>
                <w:rFonts w:ascii="CordiaUPC" w:hAnsi="CordiaUPC" w:cs="CordiaUPC"/>
                <w:sz w:val="26"/>
                <w:szCs w:val="26"/>
                <w:cs/>
                <w:lang w:bidi="th-TH"/>
              </w:rPr>
              <w:t>402</w:t>
            </w:r>
          </w:p>
        </w:tc>
      </w:tr>
      <w:tr w:rsidR="000244DB" w:rsidRPr="009E2363" w14:paraId="6E41A269" w14:textId="77777777" w:rsidTr="00B300A1">
        <w:tc>
          <w:tcPr>
            <w:tcW w:w="5580" w:type="dxa"/>
            <w:hideMark/>
          </w:tcPr>
          <w:p w14:paraId="5CABCB90" w14:textId="77777777" w:rsidR="000244DB" w:rsidRPr="00322526" w:rsidRDefault="000244DB" w:rsidP="000244DB">
            <w:pPr>
              <w:spacing w:line="240" w:lineRule="exact"/>
              <w:ind w:right="-108"/>
              <w:rPr>
                <w:rFonts w:ascii="CordiaUPC" w:hAnsi="CordiaUPC" w:cs="CordiaUPC"/>
                <w:sz w:val="26"/>
                <w:szCs w:val="26"/>
                <w:lang w:val="en-US"/>
              </w:rPr>
            </w:pPr>
            <w:r w:rsidRPr="00322526">
              <w:rPr>
                <w:rFonts w:ascii="CordiaUPC" w:hAnsi="CordiaUPC" w:cs="CordiaUPC" w:hint="cs"/>
                <w:color w:val="000000"/>
                <w:sz w:val="26"/>
                <w:szCs w:val="26"/>
              </w:rPr>
              <w:t>Property foreclosed under restriction</w:t>
            </w:r>
          </w:p>
        </w:tc>
        <w:tc>
          <w:tcPr>
            <w:tcW w:w="1620" w:type="dxa"/>
          </w:tcPr>
          <w:p w14:paraId="45AD49A0" w14:textId="1D7BCF6D" w:rsidR="000244DB" w:rsidRPr="00322526" w:rsidRDefault="000244DB" w:rsidP="000244DB">
            <w:pPr>
              <w:tabs>
                <w:tab w:val="decimal" w:pos="1218"/>
              </w:tabs>
              <w:spacing w:line="240" w:lineRule="exact"/>
              <w:ind w:right="-108"/>
              <w:rPr>
                <w:rFonts w:ascii="CordiaUPC" w:hAnsi="CordiaUPC" w:cs="CordiaUPC"/>
                <w:sz w:val="26"/>
                <w:szCs w:val="26"/>
              </w:rPr>
            </w:pPr>
            <w:r w:rsidRPr="00322526">
              <w:rPr>
                <w:rFonts w:ascii="CordiaUPC" w:hAnsi="CordiaUPC" w:cs="CordiaUPC"/>
                <w:sz w:val="26"/>
                <w:szCs w:val="26"/>
              </w:rPr>
              <w:t>6,152</w:t>
            </w:r>
          </w:p>
        </w:tc>
        <w:tc>
          <w:tcPr>
            <w:tcW w:w="236" w:type="dxa"/>
          </w:tcPr>
          <w:p w14:paraId="23EE51B3" w14:textId="77777777" w:rsidR="000244DB" w:rsidRPr="00322526" w:rsidRDefault="000244DB" w:rsidP="000244DB">
            <w:pPr>
              <w:tabs>
                <w:tab w:val="decimal" w:pos="1218"/>
              </w:tabs>
              <w:spacing w:line="240" w:lineRule="exact"/>
              <w:ind w:right="-108"/>
              <w:rPr>
                <w:rFonts w:ascii="CordiaUPC" w:hAnsi="CordiaUPC" w:cs="CordiaUPC"/>
                <w:sz w:val="26"/>
                <w:szCs w:val="26"/>
              </w:rPr>
            </w:pPr>
          </w:p>
        </w:tc>
        <w:tc>
          <w:tcPr>
            <w:tcW w:w="1654" w:type="dxa"/>
            <w:hideMark/>
          </w:tcPr>
          <w:p w14:paraId="08C0F9F3" w14:textId="4752E486" w:rsidR="000244DB" w:rsidRPr="00322526" w:rsidRDefault="000244DB" w:rsidP="000244DB">
            <w:pPr>
              <w:tabs>
                <w:tab w:val="decimal" w:pos="1184"/>
              </w:tabs>
              <w:spacing w:line="240" w:lineRule="exact"/>
              <w:ind w:right="-108"/>
              <w:rPr>
                <w:rFonts w:ascii="CordiaUPC" w:hAnsi="CordiaUPC" w:cs="CordiaUPC"/>
                <w:sz w:val="26"/>
                <w:szCs w:val="26"/>
              </w:rPr>
            </w:pPr>
            <w:r w:rsidRPr="00322526">
              <w:rPr>
                <w:rFonts w:ascii="CordiaUPC" w:hAnsi="CordiaUPC" w:cs="CordiaUPC"/>
                <w:sz w:val="26"/>
                <w:szCs w:val="26"/>
              </w:rPr>
              <w:t>6,152</w:t>
            </w:r>
          </w:p>
        </w:tc>
      </w:tr>
      <w:tr w:rsidR="000244DB" w:rsidRPr="009E2363" w14:paraId="76CD7D54" w14:textId="77777777" w:rsidTr="0089185D">
        <w:tc>
          <w:tcPr>
            <w:tcW w:w="5580" w:type="dxa"/>
          </w:tcPr>
          <w:p w14:paraId="67008CC1" w14:textId="77777777" w:rsidR="000244DB" w:rsidRPr="00322526" w:rsidRDefault="000244DB" w:rsidP="000244DB">
            <w:pPr>
              <w:spacing w:line="240" w:lineRule="exact"/>
              <w:ind w:right="-108"/>
              <w:rPr>
                <w:rFonts w:ascii="CordiaUPC" w:hAnsi="CordiaUPC" w:cs="CordiaUPC"/>
                <w:sz w:val="26"/>
                <w:szCs w:val="26"/>
                <w:lang w:val="en-US"/>
              </w:rPr>
            </w:pPr>
            <w:r w:rsidRPr="00322526">
              <w:rPr>
                <w:rFonts w:ascii="CordiaUPC" w:hAnsi="CordiaUPC" w:cs="CordiaUPC" w:hint="cs"/>
                <w:b/>
                <w:bCs/>
                <w:color w:val="000000"/>
                <w:sz w:val="26"/>
                <w:szCs w:val="26"/>
              </w:rPr>
              <w:t>Total</w:t>
            </w:r>
          </w:p>
        </w:tc>
        <w:tc>
          <w:tcPr>
            <w:tcW w:w="1620" w:type="dxa"/>
            <w:tcBorders>
              <w:top w:val="single" w:sz="4" w:space="0" w:color="auto"/>
              <w:bottom w:val="double" w:sz="4" w:space="0" w:color="auto"/>
            </w:tcBorders>
            <w:vAlign w:val="bottom"/>
          </w:tcPr>
          <w:p w14:paraId="1B24B6A3" w14:textId="2A387E72" w:rsidR="000244DB" w:rsidRPr="00322526" w:rsidRDefault="000244DB" w:rsidP="000244DB">
            <w:pPr>
              <w:tabs>
                <w:tab w:val="decimal" w:pos="1218"/>
              </w:tabs>
              <w:spacing w:line="240" w:lineRule="exact"/>
              <w:ind w:right="-108"/>
              <w:rPr>
                <w:rFonts w:ascii="CordiaUPC" w:hAnsi="CordiaUPC" w:cs="CordiaUPC"/>
                <w:b/>
                <w:bCs/>
                <w:sz w:val="26"/>
                <w:szCs w:val="26"/>
                <w:lang w:bidi="th-TH"/>
              </w:rPr>
            </w:pPr>
            <w:r w:rsidRPr="00322526">
              <w:rPr>
                <w:rFonts w:ascii="CordiaUPC" w:hAnsi="CordiaUPC" w:cs="CordiaUPC"/>
                <w:b/>
                <w:bCs/>
                <w:sz w:val="26"/>
                <w:szCs w:val="26"/>
              </w:rPr>
              <w:t>91,011</w:t>
            </w:r>
          </w:p>
        </w:tc>
        <w:tc>
          <w:tcPr>
            <w:tcW w:w="236" w:type="dxa"/>
            <w:vAlign w:val="bottom"/>
          </w:tcPr>
          <w:p w14:paraId="6A7F3B9E" w14:textId="77777777" w:rsidR="000244DB" w:rsidRPr="00322526" w:rsidRDefault="000244DB" w:rsidP="000244DB">
            <w:pPr>
              <w:tabs>
                <w:tab w:val="decimal" w:pos="1218"/>
              </w:tabs>
              <w:spacing w:line="240" w:lineRule="exact"/>
              <w:ind w:right="-108"/>
              <w:rPr>
                <w:rFonts w:ascii="CordiaUPC" w:hAnsi="CordiaUPC" w:cs="CordiaUPC"/>
                <w:sz w:val="26"/>
                <w:szCs w:val="26"/>
              </w:rPr>
            </w:pPr>
          </w:p>
        </w:tc>
        <w:tc>
          <w:tcPr>
            <w:tcW w:w="1654" w:type="dxa"/>
            <w:tcBorders>
              <w:top w:val="single" w:sz="4" w:space="0" w:color="auto"/>
              <w:bottom w:val="double" w:sz="4" w:space="0" w:color="auto"/>
            </w:tcBorders>
            <w:vAlign w:val="bottom"/>
          </w:tcPr>
          <w:p w14:paraId="2E1F0347" w14:textId="3EAFAB63" w:rsidR="000244DB" w:rsidRPr="00322526" w:rsidRDefault="000244DB" w:rsidP="000244DB">
            <w:pPr>
              <w:tabs>
                <w:tab w:val="decimal" w:pos="1184"/>
              </w:tabs>
              <w:spacing w:line="240" w:lineRule="exact"/>
              <w:ind w:right="-108"/>
              <w:rPr>
                <w:rFonts w:ascii="CordiaUPC" w:hAnsi="CordiaUPC" w:cs="CordiaUPC"/>
                <w:sz w:val="26"/>
                <w:szCs w:val="26"/>
              </w:rPr>
            </w:pPr>
            <w:r w:rsidRPr="00322526">
              <w:rPr>
                <w:rFonts w:ascii="CordiaUPC" w:hAnsi="CordiaUPC" w:cs="CordiaUPC"/>
                <w:b/>
                <w:bCs/>
                <w:sz w:val="26"/>
                <w:szCs w:val="26"/>
              </w:rPr>
              <w:t>103,554</w:t>
            </w:r>
          </w:p>
        </w:tc>
      </w:tr>
      <w:bookmarkEnd w:id="8"/>
    </w:tbl>
    <w:p w14:paraId="4CDA50E8" w14:textId="77777777" w:rsidR="000E0930" w:rsidRPr="009E2363" w:rsidRDefault="000E0930" w:rsidP="00837EA3">
      <w:pPr>
        <w:pStyle w:val="Heading1"/>
        <w:numPr>
          <w:ilvl w:val="0"/>
          <w:numId w:val="0"/>
        </w:numPr>
        <w:spacing w:before="0" w:after="0" w:line="240" w:lineRule="exact"/>
        <w:ind w:left="1134" w:hanging="1134"/>
        <w:rPr>
          <w:rFonts w:ascii="CordiaUPC" w:hAnsi="CordiaUPC" w:cs="CordiaUPC"/>
          <w:i w:val="0"/>
          <w:iCs/>
          <w:sz w:val="28"/>
          <w:szCs w:val="28"/>
        </w:rPr>
      </w:pPr>
    </w:p>
    <w:p w14:paraId="6AA3C45B" w14:textId="56C7B383" w:rsidR="00D44C09" w:rsidRPr="009E2363" w:rsidRDefault="005B464C" w:rsidP="00837EA3">
      <w:pPr>
        <w:pStyle w:val="Heading1"/>
        <w:numPr>
          <w:ilvl w:val="0"/>
          <w:numId w:val="0"/>
        </w:numPr>
        <w:spacing w:before="0" w:after="0" w:line="240" w:lineRule="exact"/>
        <w:ind w:left="540" w:hanging="540"/>
        <w:rPr>
          <w:rFonts w:ascii="CordiaUPC" w:hAnsi="CordiaUPC" w:cs="CordiaUPC"/>
          <w:i w:val="0"/>
          <w:iCs/>
          <w:sz w:val="28"/>
          <w:szCs w:val="28"/>
        </w:rPr>
      </w:pPr>
      <w:r w:rsidRPr="009E2363">
        <w:rPr>
          <w:rFonts w:ascii="CordiaUPC" w:hAnsi="CordiaUPC" w:cs="CordiaUPC"/>
          <w:i w:val="0"/>
          <w:iCs/>
          <w:sz w:val="28"/>
          <w:szCs w:val="28"/>
        </w:rPr>
        <w:t>11</w:t>
      </w:r>
      <w:r w:rsidR="00D03188" w:rsidRPr="009E2363">
        <w:rPr>
          <w:rFonts w:ascii="CordiaUPC" w:hAnsi="CordiaUPC" w:cs="CordiaUPC" w:hint="cs"/>
          <w:i w:val="0"/>
          <w:iCs/>
          <w:sz w:val="28"/>
          <w:szCs w:val="28"/>
        </w:rPr>
        <w:tab/>
      </w:r>
      <w:r w:rsidR="00377931" w:rsidRPr="009E2363">
        <w:rPr>
          <w:rFonts w:ascii="CordiaUPC" w:hAnsi="CordiaUPC" w:cs="CordiaUPC" w:hint="cs"/>
          <w:i w:val="0"/>
          <w:iCs/>
          <w:sz w:val="28"/>
          <w:szCs w:val="28"/>
        </w:rPr>
        <w:t>Commitment</w:t>
      </w:r>
      <w:r w:rsidR="000F47D4" w:rsidRPr="009E2363">
        <w:rPr>
          <w:rFonts w:ascii="CordiaUPC" w:hAnsi="CordiaUPC" w:cs="CordiaUPC" w:hint="cs"/>
          <w:i w:val="0"/>
          <w:iCs/>
          <w:sz w:val="28"/>
          <w:szCs w:val="28"/>
        </w:rPr>
        <w:t>s</w:t>
      </w:r>
      <w:r w:rsidR="00377931" w:rsidRPr="009E2363">
        <w:rPr>
          <w:rFonts w:ascii="CordiaUPC" w:hAnsi="CordiaUPC" w:cs="CordiaUPC" w:hint="cs"/>
          <w:i w:val="0"/>
          <w:iCs/>
          <w:sz w:val="28"/>
          <w:szCs w:val="28"/>
        </w:rPr>
        <w:t xml:space="preserve"> </w:t>
      </w:r>
      <w:r w:rsidR="002F74F0" w:rsidRPr="009E2363">
        <w:rPr>
          <w:rFonts w:ascii="CordiaUPC" w:hAnsi="CordiaUPC" w:cs="CordiaUPC" w:hint="cs"/>
          <w:i w:val="0"/>
          <w:iCs/>
          <w:sz w:val="28"/>
          <w:szCs w:val="28"/>
        </w:rPr>
        <w:t>and contingent liabilities</w:t>
      </w:r>
    </w:p>
    <w:p w14:paraId="1983338A" w14:textId="77777777" w:rsidR="00954BAF" w:rsidRPr="009E2363" w:rsidRDefault="00954BAF" w:rsidP="00837EA3">
      <w:pPr>
        <w:pStyle w:val="index"/>
        <w:spacing w:line="240" w:lineRule="exact"/>
        <w:ind w:left="540" w:hanging="540"/>
        <w:rPr>
          <w:rFonts w:ascii="CordiaUPC" w:hAnsi="CordiaUPC" w:cs="CordiaUPC"/>
          <w:b/>
          <w:bCs/>
          <w:sz w:val="26"/>
          <w:szCs w:val="26"/>
        </w:rPr>
      </w:pPr>
    </w:p>
    <w:p w14:paraId="46C648A9" w14:textId="3997AEEC" w:rsidR="006F3891" w:rsidRPr="009E2363" w:rsidRDefault="005B464C" w:rsidP="00837EA3">
      <w:pPr>
        <w:pStyle w:val="index"/>
        <w:spacing w:line="240" w:lineRule="exact"/>
        <w:ind w:left="540" w:hanging="540"/>
        <w:rPr>
          <w:rFonts w:ascii="CordiaUPC" w:hAnsi="CordiaUPC" w:cs="CordiaUPC"/>
          <w:b/>
          <w:bCs/>
          <w:sz w:val="26"/>
          <w:szCs w:val="26"/>
        </w:rPr>
      </w:pPr>
      <w:r w:rsidRPr="009E2363">
        <w:rPr>
          <w:rFonts w:ascii="CordiaUPC" w:hAnsi="CordiaUPC" w:cs="CordiaUPC"/>
          <w:b/>
          <w:bCs/>
          <w:sz w:val="26"/>
          <w:szCs w:val="26"/>
        </w:rPr>
        <w:t>11</w:t>
      </w:r>
      <w:r w:rsidR="006F3891" w:rsidRPr="009E2363">
        <w:rPr>
          <w:rFonts w:ascii="CordiaUPC" w:hAnsi="CordiaUPC" w:cs="CordiaUPC"/>
          <w:b/>
          <w:bCs/>
          <w:sz w:val="26"/>
          <w:szCs w:val="26"/>
        </w:rPr>
        <w:t xml:space="preserve">.1 </w:t>
      </w:r>
      <w:r w:rsidR="00B630C5" w:rsidRPr="009E2363">
        <w:rPr>
          <w:rFonts w:ascii="CordiaUPC" w:hAnsi="CordiaUPC" w:cs="CordiaUPC"/>
          <w:b/>
          <w:bCs/>
          <w:sz w:val="26"/>
          <w:szCs w:val="26"/>
          <w:cs/>
        </w:rPr>
        <w:tab/>
      </w:r>
      <w:r w:rsidR="006F3891" w:rsidRPr="009E2363">
        <w:rPr>
          <w:rFonts w:ascii="CordiaUPC" w:hAnsi="CordiaUPC" w:cs="CordiaUPC" w:hint="cs"/>
          <w:b/>
          <w:bCs/>
          <w:sz w:val="26"/>
          <w:szCs w:val="26"/>
        </w:rPr>
        <w:t>Commitments</w:t>
      </w:r>
    </w:p>
    <w:p w14:paraId="3FDE480C" w14:textId="77777777" w:rsidR="006F3891" w:rsidRPr="009E2363" w:rsidRDefault="006F3891" w:rsidP="00837EA3">
      <w:pPr>
        <w:pStyle w:val="index"/>
        <w:spacing w:after="0" w:line="240" w:lineRule="exact"/>
        <w:ind w:left="562"/>
        <w:rPr>
          <w:rFonts w:ascii="CordiaUPC" w:hAnsi="CordiaUPC" w:cs="CordiaUPC"/>
          <w:sz w:val="26"/>
          <w:szCs w:val="26"/>
        </w:rPr>
      </w:pPr>
    </w:p>
    <w:tbl>
      <w:tblPr>
        <w:tblW w:w="9108" w:type="dxa"/>
        <w:tblInd w:w="558" w:type="dxa"/>
        <w:tblLayout w:type="fixed"/>
        <w:tblLook w:val="00A0" w:firstRow="1" w:lastRow="0" w:firstColumn="1" w:lastColumn="0" w:noHBand="0" w:noVBand="0"/>
      </w:tblPr>
      <w:tblGrid>
        <w:gridCol w:w="5580"/>
        <w:gridCol w:w="1624"/>
        <w:gridCol w:w="275"/>
        <w:gridCol w:w="1629"/>
      </w:tblGrid>
      <w:tr w:rsidR="006F3891" w:rsidRPr="009E2363" w14:paraId="1418A217" w14:textId="77777777" w:rsidTr="00B300A1">
        <w:tc>
          <w:tcPr>
            <w:tcW w:w="5580" w:type="dxa"/>
          </w:tcPr>
          <w:p w14:paraId="4D7EC73B" w14:textId="77777777" w:rsidR="006F3891" w:rsidRPr="009E2363" w:rsidRDefault="006F3891" w:rsidP="00837EA3">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13ADF83B" w14:textId="77777777" w:rsidR="006F3891" w:rsidRPr="009E2363" w:rsidRDefault="006F3891" w:rsidP="00837EA3">
            <w:pPr>
              <w:spacing w:line="240" w:lineRule="exact"/>
              <w:ind w:left="-108" w:right="-108"/>
              <w:jc w:val="center"/>
              <w:rPr>
                <w:rFonts w:ascii="CordiaUPC" w:hAnsi="CordiaUPC" w:cs="CordiaUPC"/>
                <w:sz w:val="26"/>
                <w:szCs w:val="26"/>
              </w:rPr>
            </w:pPr>
            <w:r w:rsidRPr="009E2363">
              <w:rPr>
                <w:rFonts w:ascii="CordiaUPC" w:hAnsi="CordiaUPC" w:cs="CordiaUPC"/>
                <w:b/>
                <w:bCs/>
                <w:sz w:val="26"/>
                <w:szCs w:val="26"/>
              </w:rPr>
              <w:t>Consolidated</w:t>
            </w:r>
          </w:p>
        </w:tc>
      </w:tr>
      <w:tr w:rsidR="001A1270" w:rsidRPr="009E2363" w14:paraId="56C702BD" w14:textId="77777777" w:rsidTr="003458C0">
        <w:tc>
          <w:tcPr>
            <w:tcW w:w="5580" w:type="dxa"/>
          </w:tcPr>
          <w:p w14:paraId="100EF7BE" w14:textId="77777777" w:rsidR="001A1270" w:rsidRPr="009E2363" w:rsidRDefault="001A1270" w:rsidP="001A1270">
            <w:pPr>
              <w:spacing w:line="240" w:lineRule="exact"/>
              <w:ind w:left="180" w:right="-104" w:hanging="180"/>
              <w:rPr>
                <w:rFonts w:ascii="CordiaUPC" w:hAnsi="CordiaUPC" w:cs="CordiaUPC"/>
                <w:b/>
                <w:bCs/>
                <w:sz w:val="26"/>
                <w:szCs w:val="26"/>
                <w:lang w:bidi="th-TH"/>
              </w:rPr>
            </w:pPr>
          </w:p>
        </w:tc>
        <w:tc>
          <w:tcPr>
            <w:tcW w:w="1624" w:type="dxa"/>
            <w:hideMark/>
          </w:tcPr>
          <w:p w14:paraId="2942EE05" w14:textId="353ABA13" w:rsidR="001A1270" w:rsidRPr="009E2363" w:rsidRDefault="001A1270" w:rsidP="001A1270">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March 2024</w:t>
            </w:r>
          </w:p>
        </w:tc>
        <w:tc>
          <w:tcPr>
            <w:tcW w:w="275" w:type="dxa"/>
          </w:tcPr>
          <w:p w14:paraId="07B1FFED" w14:textId="77777777" w:rsidR="001A1270" w:rsidRPr="009E2363" w:rsidRDefault="001A1270" w:rsidP="001A1270">
            <w:pPr>
              <w:spacing w:line="240" w:lineRule="exact"/>
              <w:ind w:left="-108" w:right="-108"/>
              <w:rPr>
                <w:rFonts w:ascii="CordiaUPC" w:hAnsi="CordiaUPC" w:cs="CordiaUPC"/>
                <w:sz w:val="26"/>
                <w:szCs w:val="26"/>
              </w:rPr>
            </w:pPr>
          </w:p>
        </w:tc>
        <w:tc>
          <w:tcPr>
            <w:tcW w:w="1629" w:type="dxa"/>
            <w:hideMark/>
          </w:tcPr>
          <w:p w14:paraId="52B3CCDC" w14:textId="2C89AECE" w:rsidR="001A1270" w:rsidRPr="009E2363" w:rsidRDefault="001A1270" w:rsidP="001A1270">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December 2023</w:t>
            </w:r>
          </w:p>
        </w:tc>
      </w:tr>
      <w:tr w:rsidR="006F3891" w:rsidRPr="009E2363" w14:paraId="2900F12F" w14:textId="77777777" w:rsidTr="00B300A1">
        <w:tc>
          <w:tcPr>
            <w:tcW w:w="5580" w:type="dxa"/>
          </w:tcPr>
          <w:p w14:paraId="2BC0FF4D" w14:textId="77777777" w:rsidR="006F3891" w:rsidRPr="009E2363" w:rsidRDefault="006F3891" w:rsidP="00837EA3">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260F035E" w14:textId="77777777" w:rsidR="006F3891" w:rsidRPr="009E2363" w:rsidRDefault="006F3891" w:rsidP="00837EA3">
            <w:pPr>
              <w:spacing w:line="240" w:lineRule="exact"/>
              <w:ind w:left="-108" w:right="-108"/>
              <w:jc w:val="center"/>
              <w:rPr>
                <w:rFonts w:ascii="CordiaUPC" w:hAnsi="CordiaUPC" w:cs="CordiaUPC"/>
                <w:sz w:val="26"/>
                <w:szCs w:val="26"/>
              </w:rPr>
            </w:pPr>
            <w:r w:rsidRPr="009E2363">
              <w:rPr>
                <w:rFonts w:ascii="CordiaUPC" w:hAnsi="CordiaUPC" w:cs="CordiaUPC"/>
                <w:i/>
                <w:iCs/>
                <w:sz w:val="26"/>
                <w:szCs w:val="26"/>
              </w:rPr>
              <w:t>(in million Baht)</w:t>
            </w:r>
          </w:p>
        </w:tc>
      </w:tr>
      <w:tr w:rsidR="000A1735" w:rsidRPr="009E2363" w14:paraId="45292B74" w14:textId="77777777" w:rsidTr="00B300A1">
        <w:tc>
          <w:tcPr>
            <w:tcW w:w="5580" w:type="dxa"/>
            <w:hideMark/>
          </w:tcPr>
          <w:p w14:paraId="24316F38" w14:textId="77777777" w:rsidR="000A1735" w:rsidRPr="009E2363" w:rsidRDefault="000A1735" w:rsidP="000A1735">
            <w:pPr>
              <w:spacing w:line="240" w:lineRule="exact"/>
              <w:ind w:right="-104"/>
              <w:rPr>
                <w:rFonts w:ascii="CordiaUPC" w:hAnsi="CordiaUPC" w:cs="CordiaUPC"/>
                <w:color w:val="000000"/>
                <w:sz w:val="26"/>
                <w:szCs w:val="26"/>
              </w:rPr>
            </w:pPr>
            <w:r w:rsidRPr="009E2363">
              <w:rPr>
                <w:rFonts w:ascii="CordiaUPC" w:hAnsi="CordiaUPC" w:cs="CordiaUPC"/>
                <w:sz w:val="26"/>
                <w:szCs w:val="26"/>
                <w:lang w:eastAsia="th-TH"/>
              </w:rPr>
              <w:t xml:space="preserve">Avals to bills </w:t>
            </w:r>
          </w:p>
        </w:tc>
        <w:tc>
          <w:tcPr>
            <w:tcW w:w="1624" w:type="dxa"/>
            <w:vAlign w:val="bottom"/>
          </w:tcPr>
          <w:p w14:paraId="17847457" w14:textId="4A04668E" w:rsidR="000A1735" w:rsidRPr="009E2363" w:rsidRDefault="000A1735" w:rsidP="000A1735">
            <w:pPr>
              <w:tabs>
                <w:tab w:val="decimal" w:pos="968"/>
              </w:tabs>
              <w:spacing w:line="240" w:lineRule="exact"/>
              <w:ind w:left="-103"/>
              <w:jc w:val="right"/>
              <w:rPr>
                <w:rFonts w:ascii="CordiaUPC" w:hAnsi="CordiaUPC" w:cs="CordiaUPC"/>
                <w:sz w:val="26"/>
                <w:szCs w:val="26"/>
                <w:lang w:val="en-US"/>
              </w:rPr>
            </w:pPr>
            <w:r w:rsidRPr="00E453B3">
              <w:rPr>
                <w:rFonts w:ascii="CordiaUPC" w:hAnsi="CordiaUPC" w:cs="CordiaUPC"/>
                <w:sz w:val="26"/>
                <w:szCs w:val="26"/>
              </w:rPr>
              <w:t xml:space="preserve">                    978 </w:t>
            </w:r>
          </w:p>
        </w:tc>
        <w:tc>
          <w:tcPr>
            <w:tcW w:w="275" w:type="dxa"/>
            <w:vAlign w:val="bottom"/>
          </w:tcPr>
          <w:p w14:paraId="4F6FDB89" w14:textId="77777777" w:rsidR="000A1735" w:rsidRPr="009E2363" w:rsidRDefault="000A1735" w:rsidP="000A1735">
            <w:pPr>
              <w:spacing w:line="240" w:lineRule="exact"/>
              <w:ind w:right="162"/>
              <w:jc w:val="right"/>
              <w:rPr>
                <w:rFonts w:ascii="CordiaUPC" w:hAnsi="CordiaUPC" w:cs="CordiaUPC"/>
                <w:sz w:val="26"/>
                <w:szCs w:val="26"/>
              </w:rPr>
            </w:pPr>
          </w:p>
        </w:tc>
        <w:tc>
          <w:tcPr>
            <w:tcW w:w="1629" w:type="dxa"/>
            <w:vAlign w:val="bottom"/>
            <w:hideMark/>
          </w:tcPr>
          <w:p w14:paraId="1145FDE0" w14:textId="17F0EECF"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933</w:t>
            </w:r>
          </w:p>
        </w:tc>
      </w:tr>
      <w:tr w:rsidR="000A1735" w:rsidRPr="009E2363" w14:paraId="198B22E5" w14:textId="77777777" w:rsidTr="00B300A1">
        <w:tc>
          <w:tcPr>
            <w:tcW w:w="5580" w:type="dxa"/>
            <w:hideMark/>
          </w:tcPr>
          <w:p w14:paraId="5774DA01" w14:textId="77777777" w:rsidR="000A1735" w:rsidRPr="000244DB" w:rsidRDefault="000A1735" w:rsidP="000A1735">
            <w:pPr>
              <w:spacing w:line="240" w:lineRule="exact"/>
              <w:ind w:right="-104"/>
              <w:rPr>
                <w:rFonts w:ascii="CordiaUPC" w:hAnsi="CordiaUPC" w:cs="CordiaUPC"/>
                <w:color w:val="000000"/>
                <w:sz w:val="26"/>
                <w:szCs w:val="26"/>
                <w:lang w:val="en-US"/>
              </w:rPr>
            </w:pPr>
            <w:r w:rsidRPr="009E2363">
              <w:rPr>
                <w:rFonts w:ascii="CordiaUPC" w:hAnsi="CordiaUPC" w:cs="CordiaUPC"/>
                <w:sz w:val="26"/>
                <w:szCs w:val="26"/>
                <w:lang w:val="en-US" w:eastAsia="th-TH"/>
              </w:rPr>
              <w:t>Guarantees of loans</w:t>
            </w:r>
            <w:r w:rsidRPr="009E2363">
              <w:rPr>
                <w:rFonts w:ascii="CordiaUPC" w:hAnsi="CordiaUPC" w:cs="CordiaUPC"/>
                <w:sz w:val="26"/>
                <w:szCs w:val="26"/>
                <w:lang w:val="en-US" w:eastAsia="th-TH" w:bidi="th-TH"/>
              </w:rPr>
              <w:t>/bond</w:t>
            </w:r>
          </w:p>
        </w:tc>
        <w:tc>
          <w:tcPr>
            <w:tcW w:w="1624" w:type="dxa"/>
            <w:vAlign w:val="bottom"/>
          </w:tcPr>
          <w:p w14:paraId="38DC428A" w14:textId="25DF38CB" w:rsidR="000A1735" w:rsidRPr="009E2363" w:rsidRDefault="000A1735" w:rsidP="000A1735">
            <w:pPr>
              <w:tabs>
                <w:tab w:val="decimal" w:pos="968"/>
              </w:tabs>
              <w:spacing w:line="240" w:lineRule="exact"/>
              <w:ind w:left="-103"/>
              <w:jc w:val="right"/>
              <w:rPr>
                <w:rFonts w:ascii="CordiaUPC" w:hAnsi="CordiaUPC" w:cs="CordiaUPC"/>
                <w:sz w:val="26"/>
                <w:szCs w:val="26"/>
                <w:lang w:val="en-US"/>
              </w:rPr>
            </w:pPr>
            <w:r w:rsidRPr="00E453B3">
              <w:rPr>
                <w:rFonts w:ascii="CordiaUPC" w:hAnsi="CordiaUPC" w:cs="CordiaUPC"/>
                <w:sz w:val="26"/>
                <w:szCs w:val="26"/>
              </w:rPr>
              <w:t xml:space="preserve">              124 </w:t>
            </w:r>
          </w:p>
        </w:tc>
        <w:tc>
          <w:tcPr>
            <w:tcW w:w="275" w:type="dxa"/>
            <w:vAlign w:val="bottom"/>
          </w:tcPr>
          <w:p w14:paraId="74F16A5E" w14:textId="77777777" w:rsidR="000A1735" w:rsidRPr="009E2363" w:rsidRDefault="000A1735" w:rsidP="000A1735">
            <w:pPr>
              <w:spacing w:line="240" w:lineRule="exact"/>
              <w:ind w:right="162"/>
              <w:jc w:val="right"/>
              <w:rPr>
                <w:rFonts w:ascii="CordiaUPC" w:hAnsi="CordiaUPC" w:cs="CordiaUPC"/>
                <w:sz w:val="26"/>
                <w:szCs w:val="26"/>
              </w:rPr>
            </w:pPr>
          </w:p>
        </w:tc>
        <w:tc>
          <w:tcPr>
            <w:tcW w:w="1629" w:type="dxa"/>
            <w:vAlign w:val="bottom"/>
            <w:hideMark/>
          </w:tcPr>
          <w:p w14:paraId="6C8A87DD" w14:textId="3672C66D"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124</w:t>
            </w:r>
          </w:p>
        </w:tc>
      </w:tr>
      <w:tr w:rsidR="000A1735" w:rsidRPr="009E2363" w14:paraId="49190154" w14:textId="77777777" w:rsidTr="00B300A1">
        <w:tc>
          <w:tcPr>
            <w:tcW w:w="5580" w:type="dxa"/>
            <w:hideMark/>
          </w:tcPr>
          <w:p w14:paraId="09C67D8B" w14:textId="77777777" w:rsidR="000A1735" w:rsidRPr="009E2363" w:rsidRDefault="000A1735" w:rsidP="000A1735">
            <w:pPr>
              <w:spacing w:line="240" w:lineRule="exact"/>
              <w:ind w:right="-104"/>
              <w:rPr>
                <w:rFonts w:ascii="CordiaUPC" w:hAnsi="CordiaUPC" w:cs="CordiaUPC"/>
                <w:spacing w:val="-4"/>
                <w:sz w:val="26"/>
                <w:szCs w:val="26"/>
                <w:lang w:eastAsia="th-TH"/>
              </w:rPr>
            </w:pPr>
            <w:r w:rsidRPr="009E2363">
              <w:rPr>
                <w:rFonts w:ascii="CordiaUPC" w:hAnsi="CordiaUPC" w:cs="CordiaUPC"/>
                <w:spacing w:val="-4"/>
                <w:sz w:val="26"/>
                <w:szCs w:val="26"/>
                <w:lang w:eastAsia="th-TH"/>
              </w:rPr>
              <w:t>Liability under unmatured import bills</w:t>
            </w:r>
          </w:p>
        </w:tc>
        <w:tc>
          <w:tcPr>
            <w:tcW w:w="1624" w:type="dxa"/>
            <w:vAlign w:val="bottom"/>
          </w:tcPr>
          <w:p w14:paraId="1ECAE283" w14:textId="7F928A1A"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 xml:space="preserve">           2,823 </w:t>
            </w:r>
          </w:p>
        </w:tc>
        <w:tc>
          <w:tcPr>
            <w:tcW w:w="275" w:type="dxa"/>
            <w:vAlign w:val="bottom"/>
          </w:tcPr>
          <w:p w14:paraId="68608B16" w14:textId="77777777" w:rsidR="000A1735" w:rsidRPr="009E2363" w:rsidRDefault="000A1735" w:rsidP="000A1735">
            <w:pPr>
              <w:spacing w:line="240" w:lineRule="exact"/>
              <w:ind w:right="162"/>
              <w:jc w:val="right"/>
              <w:rPr>
                <w:rFonts w:ascii="CordiaUPC" w:hAnsi="CordiaUPC" w:cs="CordiaUPC"/>
                <w:sz w:val="26"/>
                <w:szCs w:val="26"/>
              </w:rPr>
            </w:pPr>
          </w:p>
        </w:tc>
        <w:tc>
          <w:tcPr>
            <w:tcW w:w="1629" w:type="dxa"/>
            <w:vAlign w:val="bottom"/>
            <w:hideMark/>
          </w:tcPr>
          <w:p w14:paraId="5AC4C07A" w14:textId="7BD87314"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2,620</w:t>
            </w:r>
          </w:p>
        </w:tc>
      </w:tr>
      <w:tr w:rsidR="000A1735" w:rsidRPr="009E2363" w14:paraId="16862A0B" w14:textId="77777777" w:rsidTr="00B300A1">
        <w:tc>
          <w:tcPr>
            <w:tcW w:w="5580" w:type="dxa"/>
            <w:hideMark/>
          </w:tcPr>
          <w:p w14:paraId="5F54DAC4" w14:textId="77777777" w:rsidR="000A1735" w:rsidRPr="009E2363" w:rsidRDefault="000A1735" w:rsidP="000A1735">
            <w:pPr>
              <w:spacing w:line="240" w:lineRule="exact"/>
              <w:ind w:right="-104"/>
              <w:rPr>
                <w:rFonts w:ascii="CordiaUPC" w:hAnsi="CordiaUPC" w:cs="CordiaUPC"/>
                <w:sz w:val="26"/>
                <w:szCs w:val="26"/>
                <w:lang w:eastAsia="th-TH"/>
              </w:rPr>
            </w:pPr>
            <w:r w:rsidRPr="009E2363">
              <w:rPr>
                <w:rFonts w:ascii="CordiaUPC" w:hAnsi="CordiaUPC" w:cs="CordiaUPC"/>
                <w:sz w:val="26"/>
                <w:szCs w:val="26"/>
                <w:lang w:eastAsia="th-TH"/>
              </w:rPr>
              <w:t>Letters of credit</w:t>
            </w:r>
          </w:p>
        </w:tc>
        <w:tc>
          <w:tcPr>
            <w:tcW w:w="1624" w:type="dxa"/>
            <w:vAlign w:val="bottom"/>
          </w:tcPr>
          <w:p w14:paraId="55597695" w14:textId="33C8F6CA"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 xml:space="preserve">         12,063 </w:t>
            </w:r>
          </w:p>
        </w:tc>
        <w:tc>
          <w:tcPr>
            <w:tcW w:w="275" w:type="dxa"/>
            <w:vAlign w:val="bottom"/>
          </w:tcPr>
          <w:p w14:paraId="642702C0" w14:textId="77777777" w:rsidR="000A1735" w:rsidRPr="009E2363" w:rsidRDefault="000A1735" w:rsidP="000A1735">
            <w:pPr>
              <w:spacing w:line="240" w:lineRule="exact"/>
              <w:ind w:right="162"/>
              <w:jc w:val="right"/>
              <w:rPr>
                <w:rFonts w:ascii="CordiaUPC" w:hAnsi="CordiaUPC" w:cs="CordiaUPC"/>
                <w:sz w:val="26"/>
                <w:szCs w:val="26"/>
              </w:rPr>
            </w:pPr>
          </w:p>
        </w:tc>
        <w:tc>
          <w:tcPr>
            <w:tcW w:w="1629" w:type="dxa"/>
            <w:vAlign w:val="bottom"/>
            <w:hideMark/>
          </w:tcPr>
          <w:p w14:paraId="47A16AAC" w14:textId="247F93EA"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12,492</w:t>
            </w:r>
          </w:p>
        </w:tc>
      </w:tr>
      <w:tr w:rsidR="000A1735" w:rsidRPr="009E2363" w14:paraId="414D9B35" w14:textId="77777777" w:rsidTr="00B300A1">
        <w:tc>
          <w:tcPr>
            <w:tcW w:w="5580" w:type="dxa"/>
            <w:hideMark/>
          </w:tcPr>
          <w:p w14:paraId="3407AE81" w14:textId="77777777" w:rsidR="000A1735" w:rsidRPr="009E2363" w:rsidRDefault="000A1735" w:rsidP="000A1735">
            <w:pPr>
              <w:spacing w:line="240" w:lineRule="exact"/>
              <w:ind w:right="-104"/>
              <w:rPr>
                <w:rFonts w:ascii="CordiaUPC" w:hAnsi="CordiaUPC" w:cs="CordiaUPC"/>
                <w:sz w:val="26"/>
                <w:szCs w:val="26"/>
                <w:lang w:eastAsia="th-TH"/>
              </w:rPr>
            </w:pPr>
            <w:r w:rsidRPr="009E2363">
              <w:rPr>
                <w:rFonts w:ascii="CordiaUPC" w:hAnsi="CordiaUPC" w:cs="CordiaUPC"/>
                <w:sz w:val="26"/>
                <w:szCs w:val="26"/>
                <w:lang w:eastAsia="th-TH"/>
              </w:rPr>
              <w:t>Other commitments</w:t>
            </w:r>
          </w:p>
        </w:tc>
        <w:tc>
          <w:tcPr>
            <w:tcW w:w="1624" w:type="dxa"/>
            <w:vAlign w:val="bottom"/>
          </w:tcPr>
          <w:p w14:paraId="25BE61C8" w14:textId="77777777" w:rsidR="000A1735" w:rsidRPr="009E2363" w:rsidRDefault="000A1735" w:rsidP="000A1735">
            <w:pPr>
              <w:tabs>
                <w:tab w:val="decimal" w:pos="968"/>
              </w:tabs>
              <w:spacing w:line="240" w:lineRule="exact"/>
              <w:ind w:left="-103"/>
              <w:jc w:val="right"/>
              <w:rPr>
                <w:rFonts w:ascii="CordiaUPC" w:hAnsi="CordiaUPC" w:cs="CordiaUPC"/>
                <w:sz w:val="26"/>
                <w:szCs w:val="26"/>
              </w:rPr>
            </w:pPr>
          </w:p>
        </w:tc>
        <w:tc>
          <w:tcPr>
            <w:tcW w:w="275" w:type="dxa"/>
            <w:vAlign w:val="bottom"/>
          </w:tcPr>
          <w:p w14:paraId="13BA041C" w14:textId="77777777" w:rsidR="000A1735" w:rsidRPr="009E2363" w:rsidRDefault="000A1735" w:rsidP="000A1735">
            <w:pPr>
              <w:spacing w:line="240" w:lineRule="exact"/>
              <w:ind w:right="162"/>
              <w:jc w:val="right"/>
              <w:rPr>
                <w:rFonts w:ascii="CordiaUPC" w:hAnsi="CordiaUPC" w:cs="CordiaUPC"/>
                <w:sz w:val="26"/>
                <w:szCs w:val="26"/>
              </w:rPr>
            </w:pPr>
          </w:p>
        </w:tc>
        <w:tc>
          <w:tcPr>
            <w:tcW w:w="1629" w:type="dxa"/>
            <w:vAlign w:val="bottom"/>
          </w:tcPr>
          <w:p w14:paraId="623C6077" w14:textId="77777777" w:rsidR="000A1735" w:rsidRPr="009E2363" w:rsidRDefault="000A1735" w:rsidP="000A1735">
            <w:pPr>
              <w:tabs>
                <w:tab w:val="decimal" w:pos="971"/>
              </w:tabs>
              <w:spacing w:line="240" w:lineRule="exact"/>
              <w:ind w:left="-103"/>
              <w:jc w:val="right"/>
              <w:rPr>
                <w:rFonts w:ascii="CordiaUPC" w:hAnsi="CordiaUPC" w:cs="CordiaUPC"/>
                <w:sz w:val="26"/>
                <w:szCs w:val="26"/>
              </w:rPr>
            </w:pPr>
          </w:p>
        </w:tc>
      </w:tr>
      <w:tr w:rsidR="000A1735" w:rsidRPr="009E2363" w14:paraId="682CF783" w14:textId="77777777" w:rsidTr="00B300A1">
        <w:tc>
          <w:tcPr>
            <w:tcW w:w="5580" w:type="dxa"/>
            <w:vAlign w:val="bottom"/>
            <w:hideMark/>
          </w:tcPr>
          <w:p w14:paraId="59482242" w14:textId="77777777" w:rsidR="000A1735" w:rsidRPr="009E2363" w:rsidRDefault="000A1735" w:rsidP="000A1735">
            <w:pPr>
              <w:spacing w:line="240" w:lineRule="exact"/>
              <w:ind w:right="-104"/>
              <w:rPr>
                <w:rFonts w:ascii="CordiaUPC" w:hAnsi="CordiaUPC" w:cs="CordiaUPC"/>
                <w:sz w:val="26"/>
                <w:szCs w:val="26"/>
                <w:lang w:eastAsia="th-TH"/>
              </w:rPr>
            </w:pPr>
            <w:r w:rsidRPr="009E2363">
              <w:rPr>
                <w:rFonts w:ascii="CordiaUPC" w:hAnsi="CordiaUPC" w:cs="CordiaUPC"/>
                <w:sz w:val="26"/>
                <w:szCs w:val="26"/>
                <w:lang w:val="en-US" w:eastAsia="th-TH" w:bidi="th-TH"/>
              </w:rPr>
              <w:t>- Other guarantees</w:t>
            </w:r>
          </w:p>
        </w:tc>
        <w:tc>
          <w:tcPr>
            <w:tcW w:w="1624" w:type="dxa"/>
            <w:vAlign w:val="bottom"/>
          </w:tcPr>
          <w:p w14:paraId="3F572E4B" w14:textId="3FB07A3A"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 xml:space="preserve">         72,162 </w:t>
            </w:r>
          </w:p>
        </w:tc>
        <w:tc>
          <w:tcPr>
            <w:tcW w:w="275" w:type="dxa"/>
            <w:vAlign w:val="bottom"/>
          </w:tcPr>
          <w:p w14:paraId="0E97D7CE" w14:textId="77777777" w:rsidR="000A1735" w:rsidRPr="009E2363" w:rsidRDefault="000A1735" w:rsidP="000A1735">
            <w:pPr>
              <w:spacing w:line="240" w:lineRule="exact"/>
              <w:ind w:right="162"/>
              <w:jc w:val="right"/>
              <w:rPr>
                <w:rFonts w:ascii="CordiaUPC" w:hAnsi="CordiaUPC" w:cs="CordiaUPC"/>
                <w:sz w:val="26"/>
                <w:szCs w:val="26"/>
              </w:rPr>
            </w:pPr>
          </w:p>
        </w:tc>
        <w:tc>
          <w:tcPr>
            <w:tcW w:w="1629" w:type="dxa"/>
            <w:vAlign w:val="bottom"/>
            <w:hideMark/>
          </w:tcPr>
          <w:p w14:paraId="723EA42B" w14:textId="1A98BF50"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73,582</w:t>
            </w:r>
          </w:p>
        </w:tc>
      </w:tr>
      <w:tr w:rsidR="000A1735" w:rsidRPr="009E2363" w14:paraId="636F6236" w14:textId="77777777" w:rsidTr="00B300A1">
        <w:tc>
          <w:tcPr>
            <w:tcW w:w="5580" w:type="dxa"/>
            <w:vAlign w:val="bottom"/>
            <w:hideMark/>
          </w:tcPr>
          <w:p w14:paraId="20203A07" w14:textId="77777777" w:rsidR="000A1735" w:rsidRPr="009E2363" w:rsidRDefault="000A1735" w:rsidP="000A1735">
            <w:pPr>
              <w:spacing w:line="240" w:lineRule="exact"/>
              <w:ind w:right="-104"/>
              <w:rPr>
                <w:rFonts w:ascii="CordiaUPC" w:hAnsi="CordiaUPC" w:cs="CordiaUPC"/>
                <w:sz w:val="26"/>
                <w:szCs w:val="26"/>
                <w:lang w:val="en-US" w:eastAsia="th-TH" w:bidi="th-TH"/>
              </w:rPr>
            </w:pPr>
            <w:r w:rsidRPr="009E2363">
              <w:rPr>
                <w:rFonts w:ascii="CordiaUPC" w:hAnsi="CordiaUPC" w:cs="CordiaUPC"/>
                <w:sz w:val="26"/>
                <w:szCs w:val="26"/>
                <w:lang w:val="en-US" w:eastAsia="th-TH" w:bidi="th-TH"/>
              </w:rPr>
              <w:t>- Amount of unused bank overdrafts</w:t>
            </w:r>
          </w:p>
        </w:tc>
        <w:tc>
          <w:tcPr>
            <w:tcW w:w="1624" w:type="dxa"/>
            <w:vAlign w:val="bottom"/>
          </w:tcPr>
          <w:p w14:paraId="0F5EE56E" w14:textId="704DCA8D"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 xml:space="preserve">       116,516 </w:t>
            </w:r>
          </w:p>
        </w:tc>
        <w:tc>
          <w:tcPr>
            <w:tcW w:w="275" w:type="dxa"/>
            <w:vAlign w:val="bottom"/>
          </w:tcPr>
          <w:p w14:paraId="469459FE" w14:textId="77777777" w:rsidR="000A1735" w:rsidRPr="009E2363" w:rsidRDefault="000A1735" w:rsidP="000A1735">
            <w:pPr>
              <w:spacing w:line="240" w:lineRule="exact"/>
              <w:ind w:right="162"/>
              <w:jc w:val="right"/>
              <w:rPr>
                <w:rFonts w:ascii="CordiaUPC" w:hAnsi="CordiaUPC" w:cs="CordiaUPC"/>
                <w:sz w:val="26"/>
                <w:szCs w:val="26"/>
              </w:rPr>
            </w:pPr>
          </w:p>
        </w:tc>
        <w:tc>
          <w:tcPr>
            <w:tcW w:w="1629" w:type="dxa"/>
            <w:vAlign w:val="bottom"/>
            <w:hideMark/>
          </w:tcPr>
          <w:p w14:paraId="444D457B" w14:textId="45A6013E"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114,428</w:t>
            </w:r>
          </w:p>
        </w:tc>
      </w:tr>
      <w:tr w:rsidR="000A1735" w:rsidRPr="009E2363" w14:paraId="5E9A8F34" w14:textId="77777777" w:rsidTr="00B300A1">
        <w:tc>
          <w:tcPr>
            <w:tcW w:w="5580" w:type="dxa"/>
            <w:vAlign w:val="bottom"/>
            <w:hideMark/>
          </w:tcPr>
          <w:p w14:paraId="4317AC5A" w14:textId="77777777" w:rsidR="000A1735" w:rsidRPr="009E2363" w:rsidRDefault="000A1735" w:rsidP="000A1735">
            <w:pPr>
              <w:spacing w:line="240" w:lineRule="exact"/>
              <w:ind w:right="-104"/>
              <w:rPr>
                <w:rFonts w:ascii="CordiaUPC" w:hAnsi="CordiaUPC" w:cs="CordiaUPC"/>
                <w:sz w:val="26"/>
                <w:szCs w:val="26"/>
                <w:lang w:val="en-US" w:eastAsia="th-TH" w:bidi="th-TH"/>
              </w:rPr>
            </w:pPr>
            <w:r w:rsidRPr="009E2363">
              <w:rPr>
                <w:rFonts w:ascii="CordiaUPC" w:hAnsi="CordiaUPC" w:cs="CordiaUPC"/>
                <w:sz w:val="26"/>
                <w:szCs w:val="26"/>
                <w:lang w:val="en-US" w:eastAsia="th-TH" w:bidi="th-TH"/>
              </w:rPr>
              <w:t>- Committed line</w:t>
            </w:r>
          </w:p>
        </w:tc>
        <w:tc>
          <w:tcPr>
            <w:tcW w:w="1624" w:type="dxa"/>
            <w:vAlign w:val="bottom"/>
          </w:tcPr>
          <w:p w14:paraId="7E3BC066" w14:textId="73606800"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 xml:space="preserve">           6,862 </w:t>
            </w:r>
          </w:p>
        </w:tc>
        <w:tc>
          <w:tcPr>
            <w:tcW w:w="275" w:type="dxa"/>
            <w:vAlign w:val="bottom"/>
          </w:tcPr>
          <w:p w14:paraId="555102BD" w14:textId="77777777" w:rsidR="000A1735" w:rsidRPr="009E2363" w:rsidRDefault="000A1735" w:rsidP="000A1735">
            <w:pPr>
              <w:spacing w:line="240" w:lineRule="exact"/>
              <w:ind w:right="162"/>
              <w:jc w:val="right"/>
              <w:rPr>
                <w:rFonts w:ascii="CordiaUPC" w:hAnsi="CordiaUPC" w:cs="CordiaUPC"/>
                <w:sz w:val="26"/>
                <w:szCs w:val="26"/>
              </w:rPr>
            </w:pPr>
          </w:p>
        </w:tc>
        <w:tc>
          <w:tcPr>
            <w:tcW w:w="1629" w:type="dxa"/>
            <w:vAlign w:val="bottom"/>
            <w:hideMark/>
          </w:tcPr>
          <w:p w14:paraId="1FE2E5E7" w14:textId="3AB3C5E3"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7,941</w:t>
            </w:r>
          </w:p>
        </w:tc>
      </w:tr>
      <w:tr w:rsidR="000A1735" w:rsidRPr="009E2363" w14:paraId="0C1D8983" w14:textId="77777777" w:rsidTr="00B300A1">
        <w:tc>
          <w:tcPr>
            <w:tcW w:w="5580" w:type="dxa"/>
            <w:vAlign w:val="bottom"/>
            <w:hideMark/>
          </w:tcPr>
          <w:p w14:paraId="6A74B83F" w14:textId="77777777" w:rsidR="000A1735" w:rsidRPr="009E2363" w:rsidRDefault="000A1735" w:rsidP="000A1735">
            <w:pPr>
              <w:spacing w:line="240" w:lineRule="exact"/>
              <w:ind w:right="-104"/>
              <w:rPr>
                <w:rFonts w:ascii="CordiaUPC" w:hAnsi="CordiaUPC" w:cs="CordiaUPC"/>
                <w:color w:val="000000"/>
                <w:sz w:val="26"/>
                <w:szCs w:val="26"/>
              </w:rPr>
            </w:pPr>
            <w:r w:rsidRPr="009E2363">
              <w:rPr>
                <w:rFonts w:ascii="CordiaUPC" w:hAnsi="CordiaUPC" w:cs="CordiaUPC"/>
                <w:sz w:val="26"/>
                <w:szCs w:val="26"/>
                <w:lang w:val="en-US" w:eastAsia="th-TH" w:bidi="th-TH"/>
              </w:rPr>
              <w:t xml:space="preserve">- Others </w:t>
            </w:r>
            <w:r w:rsidRPr="009E2363">
              <w:rPr>
                <w:rFonts w:ascii="CordiaUPC" w:hAnsi="CordiaUPC" w:cs="CordiaUPC"/>
                <w:sz w:val="26"/>
                <w:szCs w:val="26"/>
                <w:vertAlign w:val="superscript"/>
                <w:lang w:val="en-US" w:eastAsia="th-TH" w:bidi="th-TH"/>
              </w:rPr>
              <w:t>(1)</w:t>
            </w:r>
          </w:p>
        </w:tc>
        <w:tc>
          <w:tcPr>
            <w:tcW w:w="1624" w:type="dxa"/>
            <w:vAlign w:val="bottom"/>
          </w:tcPr>
          <w:p w14:paraId="1ACD3A7B" w14:textId="5482ADAD"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 xml:space="preserve">           8,141 </w:t>
            </w:r>
          </w:p>
        </w:tc>
        <w:tc>
          <w:tcPr>
            <w:tcW w:w="275" w:type="dxa"/>
            <w:vAlign w:val="bottom"/>
          </w:tcPr>
          <w:p w14:paraId="4E49423F" w14:textId="77777777" w:rsidR="000A1735" w:rsidRPr="009E2363" w:rsidRDefault="000A1735" w:rsidP="000A1735">
            <w:pPr>
              <w:spacing w:line="240" w:lineRule="exact"/>
              <w:ind w:right="162"/>
              <w:jc w:val="right"/>
              <w:rPr>
                <w:rFonts w:ascii="CordiaUPC" w:hAnsi="CordiaUPC" w:cs="CordiaUPC"/>
                <w:b/>
                <w:bCs/>
                <w:sz w:val="26"/>
                <w:szCs w:val="26"/>
              </w:rPr>
            </w:pPr>
          </w:p>
        </w:tc>
        <w:tc>
          <w:tcPr>
            <w:tcW w:w="1629" w:type="dxa"/>
            <w:vAlign w:val="bottom"/>
            <w:hideMark/>
          </w:tcPr>
          <w:p w14:paraId="6B7F4240" w14:textId="383CF0F1"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cs/>
                <w:lang w:bidi="th-TH"/>
              </w:rPr>
              <w:t>2</w:t>
            </w:r>
            <w:r w:rsidRPr="009E2363">
              <w:rPr>
                <w:rFonts w:ascii="CordiaUPC" w:hAnsi="CordiaUPC" w:cs="CordiaUPC"/>
                <w:sz w:val="26"/>
                <w:szCs w:val="26"/>
              </w:rPr>
              <w:t>,</w:t>
            </w:r>
            <w:r w:rsidRPr="009E2363">
              <w:rPr>
                <w:rFonts w:ascii="CordiaUPC" w:hAnsi="CordiaUPC" w:cs="CordiaUPC"/>
                <w:sz w:val="26"/>
                <w:szCs w:val="26"/>
                <w:cs/>
                <w:lang w:bidi="th-TH"/>
              </w:rPr>
              <w:t>874</w:t>
            </w:r>
          </w:p>
        </w:tc>
      </w:tr>
      <w:tr w:rsidR="000A1735" w:rsidRPr="009E2363" w14:paraId="28ADF0AF" w14:textId="77777777" w:rsidTr="00B300A1">
        <w:tc>
          <w:tcPr>
            <w:tcW w:w="5580" w:type="dxa"/>
            <w:hideMark/>
          </w:tcPr>
          <w:p w14:paraId="64312E98" w14:textId="77777777" w:rsidR="000A1735" w:rsidRPr="009E2363" w:rsidRDefault="000A1735" w:rsidP="000A1735">
            <w:pPr>
              <w:spacing w:line="240" w:lineRule="exact"/>
              <w:ind w:right="-104"/>
              <w:rPr>
                <w:rFonts w:ascii="CordiaUPC" w:hAnsi="CordiaUPC" w:cs="CordiaUPC"/>
                <w:b/>
                <w:bCs/>
                <w:color w:val="000000"/>
                <w:sz w:val="26"/>
                <w:szCs w:val="26"/>
              </w:rPr>
            </w:pPr>
            <w:bookmarkStart w:id="9" w:name="_Hlk146029634"/>
            <w:r w:rsidRPr="009E2363">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4DD56C69" w14:textId="344DB26B" w:rsidR="000A1735" w:rsidRPr="009E2363" w:rsidRDefault="000A1735" w:rsidP="000A1735">
            <w:pPr>
              <w:tabs>
                <w:tab w:val="decimal" w:pos="968"/>
              </w:tabs>
              <w:spacing w:line="240" w:lineRule="exact"/>
              <w:ind w:left="-103"/>
              <w:jc w:val="right"/>
              <w:rPr>
                <w:rFonts w:ascii="CordiaUPC" w:hAnsi="CordiaUPC" w:cs="CordiaUPC"/>
                <w:b/>
                <w:bCs/>
                <w:sz w:val="26"/>
                <w:szCs w:val="26"/>
              </w:rPr>
            </w:pPr>
            <w:r w:rsidRPr="00E453B3">
              <w:rPr>
                <w:rFonts w:ascii="CordiaUPC" w:hAnsi="CordiaUPC" w:cs="CordiaUPC"/>
                <w:b/>
                <w:bCs/>
                <w:sz w:val="26"/>
                <w:szCs w:val="26"/>
              </w:rPr>
              <w:t>219</w:t>
            </w:r>
            <w:r>
              <w:rPr>
                <w:rFonts w:ascii="CordiaUPC" w:hAnsi="CordiaUPC" w:cs="CordiaUPC"/>
                <w:b/>
                <w:bCs/>
                <w:sz w:val="26"/>
                <w:szCs w:val="26"/>
              </w:rPr>
              <w:t>,</w:t>
            </w:r>
            <w:r w:rsidRPr="00E453B3">
              <w:rPr>
                <w:rFonts w:ascii="CordiaUPC" w:hAnsi="CordiaUPC" w:cs="CordiaUPC"/>
                <w:b/>
                <w:bCs/>
                <w:sz w:val="26"/>
                <w:szCs w:val="26"/>
              </w:rPr>
              <w:t>669</w:t>
            </w:r>
          </w:p>
        </w:tc>
        <w:tc>
          <w:tcPr>
            <w:tcW w:w="275" w:type="dxa"/>
            <w:vAlign w:val="bottom"/>
          </w:tcPr>
          <w:p w14:paraId="0FACE744" w14:textId="77777777" w:rsidR="000A1735" w:rsidRPr="009E2363" w:rsidRDefault="000A1735" w:rsidP="000A1735">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hideMark/>
          </w:tcPr>
          <w:p w14:paraId="7730DD7D" w14:textId="76B1AC53" w:rsidR="000A1735" w:rsidRPr="009E2363" w:rsidRDefault="000A1735" w:rsidP="000A1735">
            <w:pPr>
              <w:tabs>
                <w:tab w:val="decimal" w:pos="971"/>
              </w:tabs>
              <w:spacing w:line="240" w:lineRule="exact"/>
              <w:jc w:val="right"/>
              <w:rPr>
                <w:rFonts w:ascii="CordiaUPC" w:hAnsi="CordiaUPC" w:cs="CordiaUPC"/>
                <w:b/>
                <w:bCs/>
                <w:sz w:val="26"/>
                <w:szCs w:val="26"/>
              </w:rPr>
            </w:pPr>
            <w:r w:rsidRPr="009E2363">
              <w:rPr>
                <w:rFonts w:ascii="CordiaUPC" w:hAnsi="CordiaUPC" w:cs="CordiaUPC"/>
                <w:b/>
                <w:bCs/>
                <w:sz w:val="26"/>
                <w:szCs w:val="26"/>
                <w:cs/>
                <w:lang w:bidi="th-TH"/>
              </w:rPr>
              <w:t>214</w:t>
            </w:r>
            <w:r w:rsidRPr="009E2363">
              <w:rPr>
                <w:rFonts w:ascii="CordiaUPC" w:hAnsi="CordiaUPC" w:cs="CordiaUPC"/>
                <w:b/>
                <w:bCs/>
                <w:sz w:val="26"/>
                <w:szCs w:val="26"/>
              </w:rPr>
              <w:t>,</w:t>
            </w:r>
            <w:r w:rsidRPr="009E2363">
              <w:rPr>
                <w:rFonts w:ascii="CordiaUPC" w:hAnsi="CordiaUPC" w:cs="CordiaUPC"/>
                <w:b/>
                <w:bCs/>
                <w:sz w:val="26"/>
                <w:szCs w:val="26"/>
                <w:cs/>
                <w:lang w:bidi="th-TH"/>
              </w:rPr>
              <w:t>994</w:t>
            </w:r>
          </w:p>
        </w:tc>
      </w:tr>
    </w:tbl>
    <w:bookmarkEnd w:id="9"/>
    <w:p w14:paraId="31714B9A" w14:textId="3EB1140B" w:rsidR="00D101E8" w:rsidRPr="003A65D8" w:rsidRDefault="006F3891" w:rsidP="0067011C">
      <w:pPr>
        <w:pStyle w:val="BodyText"/>
        <w:numPr>
          <w:ilvl w:val="0"/>
          <w:numId w:val="33"/>
        </w:numPr>
        <w:tabs>
          <w:tab w:val="left" w:pos="810"/>
        </w:tabs>
        <w:spacing w:before="120" w:after="0" w:line="240" w:lineRule="exact"/>
        <w:ind w:left="778" w:right="230" w:hanging="216"/>
        <w:jc w:val="both"/>
        <w:rPr>
          <w:rFonts w:ascii="CordiaUPC" w:hAnsi="CordiaUPC" w:cs="CordiaUPC"/>
          <w:i/>
          <w:iCs/>
          <w:szCs w:val="22"/>
        </w:rPr>
      </w:pPr>
      <w:r w:rsidRPr="003A65D8">
        <w:rPr>
          <w:rFonts w:ascii="CordiaUPC" w:hAnsi="CordiaUPC" w:cs="CordiaUPC" w:hint="cs"/>
          <w:szCs w:val="22"/>
        </w:rPr>
        <w:t xml:space="preserve">As at </w:t>
      </w:r>
      <w:r w:rsidR="001A7859" w:rsidRPr="003A65D8">
        <w:rPr>
          <w:rFonts w:ascii="CordiaUPC" w:hAnsi="CordiaUPC" w:cs="CordiaUPC"/>
          <w:szCs w:val="22"/>
        </w:rPr>
        <w:t>31 March 2024</w:t>
      </w:r>
      <w:r w:rsidR="0067011C" w:rsidRPr="003A65D8">
        <w:rPr>
          <w:rFonts w:ascii="CordiaUPC" w:hAnsi="CordiaUPC" w:cs="CordiaUPC"/>
          <w:szCs w:val="22"/>
        </w:rPr>
        <w:t xml:space="preserve"> and 31 December 2023</w:t>
      </w:r>
      <w:r w:rsidR="00496C54" w:rsidRPr="003A65D8">
        <w:rPr>
          <w:rFonts w:ascii="CordiaUPC" w:hAnsi="CordiaUPC" w:cs="CordiaUPC"/>
          <w:szCs w:val="22"/>
        </w:rPr>
        <w:t>, this included the financial assets accepted as collateral that had been sold or pledged amounting to Bah</w:t>
      </w:r>
      <w:r w:rsidR="00496C54" w:rsidRPr="00B93E55">
        <w:rPr>
          <w:rFonts w:ascii="CordiaUPC" w:hAnsi="CordiaUPC" w:cs="CordiaUPC"/>
          <w:szCs w:val="22"/>
        </w:rPr>
        <w:t xml:space="preserve">t </w:t>
      </w:r>
      <w:r w:rsidR="000A1735" w:rsidRPr="00B93E55">
        <w:rPr>
          <w:rFonts w:ascii="CordiaUPC" w:hAnsi="CordiaUPC" w:cs="CordiaUPC"/>
          <w:szCs w:val="22"/>
        </w:rPr>
        <w:t>7,003</w:t>
      </w:r>
      <w:r w:rsidR="00496C54" w:rsidRPr="003A65D8">
        <w:rPr>
          <w:rFonts w:ascii="CordiaUPC" w:hAnsi="CordiaUPC" w:cs="CordiaUPC"/>
          <w:szCs w:val="22"/>
        </w:rPr>
        <w:t xml:space="preserve"> million</w:t>
      </w:r>
      <w:r w:rsidR="0067011C" w:rsidRPr="003A65D8">
        <w:rPr>
          <w:rFonts w:ascii="CordiaUPC" w:hAnsi="CordiaUPC" w:cs="CordiaUPC"/>
          <w:szCs w:val="22"/>
        </w:rPr>
        <w:t xml:space="preserve"> and Baht 1,981 million, respectively</w:t>
      </w:r>
      <w:r w:rsidR="00496C54" w:rsidRPr="003A65D8">
        <w:rPr>
          <w:rFonts w:ascii="CordiaUPC" w:hAnsi="CordiaUPC" w:cs="CordiaUPC"/>
          <w:szCs w:val="22"/>
        </w:rPr>
        <w:t>.</w:t>
      </w:r>
      <w:r w:rsidR="00496C54" w:rsidRPr="003A65D8">
        <w:rPr>
          <w:rFonts w:ascii="CordiaUPC" w:hAnsi="CordiaUPC" w:cs="CordiaUPC" w:hint="cs"/>
          <w:szCs w:val="22"/>
        </w:rPr>
        <w:t xml:space="preserve"> The Bank </w:t>
      </w:r>
      <w:r w:rsidR="00496C54" w:rsidRPr="003A65D8">
        <w:rPr>
          <w:rFonts w:ascii="CordiaUPC" w:hAnsi="CordiaUPC" w:cs="CordiaUPC"/>
          <w:szCs w:val="22"/>
        </w:rPr>
        <w:t>and its subsidiaries are</w:t>
      </w:r>
      <w:r w:rsidR="00496C54" w:rsidRPr="003A65D8">
        <w:rPr>
          <w:rFonts w:ascii="CordiaUPC" w:hAnsi="CordiaUPC" w:cs="CordiaUPC" w:hint="cs"/>
          <w:szCs w:val="22"/>
        </w:rPr>
        <w:t xml:space="preserve"> obliged to return those securities in equivalent amount</w:t>
      </w:r>
      <w:r w:rsidR="00496C54" w:rsidRPr="003A65D8">
        <w:rPr>
          <w:rFonts w:ascii="CordiaUPC" w:hAnsi="CordiaUPC" w:cs="CordiaUPC"/>
          <w:szCs w:val="22"/>
        </w:rPr>
        <w:t>.</w:t>
      </w:r>
      <w:r w:rsidR="00496C54" w:rsidRPr="003A65D8">
        <w:rPr>
          <w:rFonts w:ascii="CordiaUPC" w:hAnsi="CordiaUPC" w:cs="CordiaUPC" w:hint="cs"/>
          <w:szCs w:val="22"/>
        </w:rPr>
        <w:t xml:space="preserve"> </w:t>
      </w:r>
    </w:p>
    <w:p w14:paraId="5DE89DEB" w14:textId="77777777" w:rsidR="0067011C" w:rsidRDefault="0067011C" w:rsidP="0067011C">
      <w:pPr>
        <w:pStyle w:val="BodyText"/>
        <w:tabs>
          <w:tab w:val="left" w:pos="810"/>
        </w:tabs>
        <w:spacing w:after="0" w:line="240" w:lineRule="exact"/>
        <w:ind w:left="786" w:right="225"/>
        <w:jc w:val="both"/>
        <w:rPr>
          <w:rFonts w:ascii="CordiaUPC" w:hAnsi="CordiaUPC" w:cs="CordiaUPC"/>
          <w:i/>
          <w:iCs/>
          <w:szCs w:val="22"/>
        </w:rPr>
      </w:pPr>
    </w:p>
    <w:p w14:paraId="38FF0398" w14:textId="77777777" w:rsidR="00A01F5D" w:rsidRPr="000244DB" w:rsidRDefault="00A01F5D" w:rsidP="0067011C">
      <w:pPr>
        <w:pStyle w:val="BodyText"/>
        <w:tabs>
          <w:tab w:val="left" w:pos="810"/>
        </w:tabs>
        <w:spacing w:after="0" w:line="240" w:lineRule="exact"/>
        <w:ind w:left="786" w:right="225"/>
        <w:jc w:val="both"/>
        <w:rPr>
          <w:rFonts w:ascii="CordiaUPC" w:hAnsi="CordiaUPC" w:cs="CordiaUPC"/>
          <w:i/>
          <w:iCs/>
          <w:szCs w:val="22"/>
          <w:lang w:val="en-US"/>
        </w:rPr>
      </w:pPr>
    </w:p>
    <w:p w14:paraId="02A79104" w14:textId="77777777" w:rsidR="00A01F5D" w:rsidRDefault="00A01F5D" w:rsidP="0067011C">
      <w:pPr>
        <w:pStyle w:val="BodyText"/>
        <w:tabs>
          <w:tab w:val="left" w:pos="810"/>
        </w:tabs>
        <w:spacing w:after="0" w:line="240" w:lineRule="exact"/>
        <w:ind w:left="786" w:right="225"/>
        <w:jc w:val="both"/>
        <w:rPr>
          <w:rFonts w:ascii="CordiaUPC" w:hAnsi="CordiaUPC" w:cs="CordiaUPC"/>
          <w:i/>
          <w:iCs/>
          <w:szCs w:val="22"/>
        </w:rPr>
      </w:pPr>
    </w:p>
    <w:p w14:paraId="60476F86" w14:textId="77777777" w:rsidR="00A01F5D" w:rsidRDefault="00A01F5D" w:rsidP="0067011C">
      <w:pPr>
        <w:pStyle w:val="BodyText"/>
        <w:tabs>
          <w:tab w:val="left" w:pos="810"/>
        </w:tabs>
        <w:spacing w:after="0" w:line="240" w:lineRule="exact"/>
        <w:ind w:left="786" w:right="225"/>
        <w:jc w:val="both"/>
        <w:rPr>
          <w:rFonts w:ascii="CordiaUPC" w:hAnsi="CordiaUPC" w:cs="CordiaUPC"/>
          <w:i/>
          <w:iCs/>
          <w:szCs w:val="22"/>
        </w:rPr>
      </w:pPr>
    </w:p>
    <w:tbl>
      <w:tblPr>
        <w:tblW w:w="9078" w:type="dxa"/>
        <w:tblInd w:w="558" w:type="dxa"/>
        <w:tblLayout w:type="fixed"/>
        <w:tblLook w:val="00A0" w:firstRow="1" w:lastRow="0" w:firstColumn="1" w:lastColumn="0" w:noHBand="0" w:noVBand="0"/>
      </w:tblPr>
      <w:tblGrid>
        <w:gridCol w:w="5580"/>
        <w:gridCol w:w="1624"/>
        <w:gridCol w:w="236"/>
        <w:gridCol w:w="1629"/>
        <w:gridCol w:w="9"/>
      </w:tblGrid>
      <w:tr w:rsidR="006F3891" w:rsidRPr="009E2363" w14:paraId="6F7E09F0" w14:textId="77777777" w:rsidTr="00B300A1">
        <w:trPr>
          <w:gridAfter w:val="1"/>
          <w:wAfter w:w="9" w:type="dxa"/>
        </w:trPr>
        <w:tc>
          <w:tcPr>
            <w:tcW w:w="5580" w:type="dxa"/>
          </w:tcPr>
          <w:p w14:paraId="6EF8A565" w14:textId="77777777" w:rsidR="006F3891" w:rsidRPr="009E2363" w:rsidRDefault="006F3891" w:rsidP="00837EA3">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53EE13E5" w14:textId="77777777" w:rsidR="006F3891" w:rsidRPr="009E2363" w:rsidRDefault="006F3891" w:rsidP="00837EA3">
            <w:pPr>
              <w:spacing w:line="240" w:lineRule="exact"/>
              <w:ind w:left="-108" w:right="-108"/>
              <w:jc w:val="center"/>
              <w:rPr>
                <w:rFonts w:ascii="CordiaUPC" w:hAnsi="CordiaUPC" w:cs="CordiaUPC"/>
                <w:sz w:val="26"/>
                <w:szCs w:val="26"/>
              </w:rPr>
            </w:pPr>
            <w:r w:rsidRPr="009E2363">
              <w:rPr>
                <w:rFonts w:ascii="CordiaUPC" w:hAnsi="CordiaUPC" w:cs="CordiaUPC"/>
                <w:b/>
                <w:bCs/>
                <w:sz w:val="26"/>
                <w:szCs w:val="26"/>
              </w:rPr>
              <w:t>Bank only</w:t>
            </w:r>
          </w:p>
        </w:tc>
      </w:tr>
      <w:tr w:rsidR="001A1270" w:rsidRPr="009E2363" w14:paraId="6F34ECEB" w14:textId="77777777" w:rsidTr="000C048E">
        <w:tc>
          <w:tcPr>
            <w:tcW w:w="5580" w:type="dxa"/>
          </w:tcPr>
          <w:p w14:paraId="51501C8B" w14:textId="77777777" w:rsidR="001A1270" w:rsidRPr="009E2363" w:rsidRDefault="001A1270" w:rsidP="001A1270">
            <w:pPr>
              <w:spacing w:line="240" w:lineRule="exact"/>
              <w:ind w:left="180" w:right="-104" w:hanging="180"/>
              <w:rPr>
                <w:rFonts w:ascii="CordiaUPC" w:hAnsi="CordiaUPC" w:cs="CordiaUPC"/>
                <w:b/>
                <w:bCs/>
                <w:sz w:val="26"/>
                <w:szCs w:val="26"/>
                <w:lang w:bidi="th-TH"/>
              </w:rPr>
            </w:pPr>
          </w:p>
        </w:tc>
        <w:tc>
          <w:tcPr>
            <w:tcW w:w="1624" w:type="dxa"/>
            <w:hideMark/>
          </w:tcPr>
          <w:p w14:paraId="0963F11E" w14:textId="557A2B99" w:rsidR="001A1270" w:rsidRPr="009E2363" w:rsidRDefault="001A1270" w:rsidP="001A1270">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March 2024</w:t>
            </w:r>
          </w:p>
        </w:tc>
        <w:tc>
          <w:tcPr>
            <w:tcW w:w="236" w:type="dxa"/>
          </w:tcPr>
          <w:p w14:paraId="5A25BF99" w14:textId="77777777" w:rsidR="001A1270" w:rsidRPr="009E2363" w:rsidRDefault="001A1270" w:rsidP="001A1270">
            <w:pPr>
              <w:spacing w:line="240" w:lineRule="exact"/>
              <w:ind w:left="-108" w:right="-108"/>
              <w:rPr>
                <w:rFonts w:ascii="CordiaUPC" w:hAnsi="CordiaUPC" w:cs="CordiaUPC"/>
                <w:sz w:val="26"/>
                <w:szCs w:val="26"/>
              </w:rPr>
            </w:pPr>
          </w:p>
        </w:tc>
        <w:tc>
          <w:tcPr>
            <w:tcW w:w="1638" w:type="dxa"/>
            <w:gridSpan w:val="2"/>
            <w:hideMark/>
          </w:tcPr>
          <w:p w14:paraId="75343728" w14:textId="29D29499" w:rsidR="001A1270" w:rsidRPr="009E2363" w:rsidRDefault="001A1270" w:rsidP="001A1270">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December 2023</w:t>
            </w:r>
          </w:p>
        </w:tc>
      </w:tr>
      <w:tr w:rsidR="006F3891" w:rsidRPr="009E2363" w14:paraId="574E4978" w14:textId="77777777" w:rsidTr="00B300A1">
        <w:trPr>
          <w:gridAfter w:val="1"/>
          <w:wAfter w:w="9" w:type="dxa"/>
        </w:trPr>
        <w:tc>
          <w:tcPr>
            <w:tcW w:w="5580" w:type="dxa"/>
          </w:tcPr>
          <w:p w14:paraId="5C71E915" w14:textId="77777777" w:rsidR="006F3891" w:rsidRPr="009E2363" w:rsidRDefault="006F3891" w:rsidP="00837EA3">
            <w:pPr>
              <w:spacing w:line="240" w:lineRule="exact"/>
              <w:ind w:left="180" w:right="-104" w:hanging="180"/>
              <w:rPr>
                <w:rFonts w:ascii="CordiaUPC" w:hAnsi="CordiaUPC" w:cs="CordiaUPC"/>
                <w:b/>
                <w:bCs/>
                <w:sz w:val="26"/>
                <w:szCs w:val="26"/>
                <w:lang w:bidi="th-TH"/>
              </w:rPr>
            </w:pPr>
          </w:p>
        </w:tc>
        <w:tc>
          <w:tcPr>
            <w:tcW w:w="3489" w:type="dxa"/>
            <w:gridSpan w:val="3"/>
            <w:vAlign w:val="bottom"/>
            <w:hideMark/>
          </w:tcPr>
          <w:p w14:paraId="1907B242" w14:textId="77777777" w:rsidR="006F3891" w:rsidRPr="009E2363" w:rsidRDefault="006F3891" w:rsidP="00837EA3">
            <w:pPr>
              <w:spacing w:line="240" w:lineRule="exact"/>
              <w:ind w:left="-108" w:right="-108"/>
              <w:jc w:val="center"/>
              <w:rPr>
                <w:rFonts w:ascii="CordiaUPC" w:hAnsi="CordiaUPC" w:cs="CordiaUPC"/>
                <w:sz w:val="26"/>
                <w:szCs w:val="26"/>
              </w:rPr>
            </w:pPr>
            <w:r w:rsidRPr="009E2363">
              <w:rPr>
                <w:rFonts w:ascii="CordiaUPC" w:hAnsi="CordiaUPC" w:cs="CordiaUPC"/>
                <w:i/>
                <w:iCs/>
                <w:sz w:val="26"/>
                <w:szCs w:val="26"/>
              </w:rPr>
              <w:t>(in million Baht)</w:t>
            </w:r>
          </w:p>
        </w:tc>
      </w:tr>
      <w:tr w:rsidR="000A1735" w:rsidRPr="009E2363" w14:paraId="5C75B488" w14:textId="77777777" w:rsidTr="00B300A1">
        <w:tc>
          <w:tcPr>
            <w:tcW w:w="5580" w:type="dxa"/>
            <w:hideMark/>
          </w:tcPr>
          <w:p w14:paraId="716562F9" w14:textId="77777777" w:rsidR="000A1735" w:rsidRPr="009E2363" w:rsidRDefault="000A1735" w:rsidP="000A1735">
            <w:pPr>
              <w:spacing w:line="240" w:lineRule="exact"/>
              <w:ind w:right="-104"/>
              <w:rPr>
                <w:rFonts w:ascii="CordiaUPC" w:hAnsi="CordiaUPC" w:cs="CordiaUPC"/>
                <w:color w:val="000000"/>
                <w:sz w:val="26"/>
                <w:szCs w:val="26"/>
              </w:rPr>
            </w:pPr>
            <w:r w:rsidRPr="009E2363">
              <w:rPr>
                <w:rFonts w:ascii="CordiaUPC" w:hAnsi="CordiaUPC" w:cs="CordiaUPC"/>
                <w:sz w:val="26"/>
                <w:szCs w:val="26"/>
                <w:lang w:eastAsia="th-TH"/>
              </w:rPr>
              <w:t xml:space="preserve">Avals to bills </w:t>
            </w:r>
          </w:p>
        </w:tc>
        <w:tc>
          <w:tcPr>
            <w:tcW w:w="1624" w:type="dxa"/>
            <w:vAlign w:val="bottom"/>
          </w:tcPr>
          <w:p w14:paraId="5992D740" w14:textId="598FBCE3" w:rsidR="000A1735" w:rsidRPr="009E2363" w:rsidRDefault="000A1735" w:rsidP="000A1735">
            <w:pPr>
              <w:tabs>
                <w:tab w:val="decimal" w:pos="968"/>
              </w:tabs>
              <w:spacing w:line="240" w:lineRule="exact"/>
              <w:ind w:left="-103"/>
              <w:jc w:val="right"/>
              <w:rPr>
                <w:rFonts w:ascii="CordiaUPC" w:hAnsi="CordiaUPC" w:cs="CordiaUPC"/>
                <w:sz w:val="26"/>
                <w:szCs w:val="26"/>
                <w:lang w:val="en-US"/>
              </w:rPr>
            </w:pPr>
            <w:r w:rsidRPr="00E453B3">
              <w:rPr>
                <w:rFonts w:ascii="CordiaUPC" w:hAnsi="CordiaUPC" w:cs="CordiaUPC"/>
                <w:sz w:val="26"/>
                <w:szCs w:val="26"/>
              </w:rPr>
              <w:t>978</w:t>
            </w:r>
          </w:p>
        </w:tc>
        <w:tc>
          <w:tcPr>
            <w:tcW w:w="236" w:type="dxa"/>
            <w:vAlign w:val="bottom"/>
          </w:tcPr>
          <w:p w14:paraId="7158A88F" w14:textId="77777777" w:rsidR="000A1735" w:rsidRPr="009E2363" w:rsidRDefault="000A1735" w:rsidP="000A1735">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1476EE1" w14:textId="7A0A67D4"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933</w:t>
            </w:r>
          </w:p>
        </w:tc>
      </w:tr>
      <w:tr w:rsidR="000A1735" w:rsidRPr="009E2363" w14:paraId="36A0D041" w14:textId="77777777" w:rsidTr="00B300A1">
        <w:tc>
          <w:tcPr>
            <w:tcW w:w="5580" w:type="dxa"/>
            <w:hideMark/>
          </w:tcPr>
          <w:p w14:paraId="2A9BBCEB" w14:textId="77777777" w:rsidR="000A1735" w:rsidRPr="009E2363" w:rsidRDefault="000A1735" w:rsidP="000A1735">
            <w:pPr>
              <w:spacing w:line="240" w:lineRule="exact"/>
              <w:ind w:right="-104"/>
              <w:rPr>
                <w:rFonts w:ascii="CordiaUPC" w:hAnsi="CordiaUPC" w:cs="CordiaUPC"/>
                <w:color w:val="000000"/>
                <w:sz w:val="26"/>
                <w:szCs w:val="26"/>
              </w:rPr>
            </w:pPr>
            <w:r w:rsidRPr="009E2363">
              <w:rPr>
                <w:rFonts w:ascii="CordiaUPC" w:hAnsi="CordiaUPC" w:cs="CordiaUPC"/>
                <w:sz w:val="26"/>
                <w:szCs w:val="26"/>
                <w:lang w:val="en-US" w:eastAsia="th-TH"/>
              </w:rPr>
              <w:t>Guarantees of loans</w:t>
            </w:r>
            <w:r w:rsidRPr="009E2363">
              <w:rPr>
                <w:rFonts w:ascii="CordiaUPC" w:hAnsi="CordiaUPC" w:cs="CordiaUPC"/>
                <w:sz w:val="26"/>
                <w:szCs w:val="26"/>
                <w:lang w:val="en-US" w:eastAsia="th-TH" w:bidi="th-TH"/>
              </w:rPr>
              <w:t>/bond</w:t>
            </w:r>
          </w:p>
        </w:tc>
        <w:tc>
          <w:tcPr>
            <w:tcW w:w="1624" w:type="dxa"/>
            <w:vAlign w:val="bottom"/>
          </w:tcPr>
          <w:p w14:paraId="33AB5259" w14:textId="7A4E2FC5"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6</w:t>
            </w:r>
            <w:r>
              <w:rPr>
                <w:rFonts w:ascii="CordiaUPC" w:hAnsi="CordiaUPC" w:cs="CordiaUPC"/>
                <w:sz w:val="26"/>
                <w:szCs w:val="26"/>
              </w:rPr>
              <w:t>,</w:t>
            </w:r>
            <w:r w:rsidRPr="00E453B3">
              <w:rPr>
                <w:rFonts w:ascii="CordiaUPC" w:hAnsi="CordiaUPC" w:cs="CordiaUPC"/>
                <w:sz w:val="26"/>
                <w:szCs w:val="26"/>
              </w:rPr>
              <w:t>606</w:t>
            </w:r>
          </w:p>
        </w:tc>
        <w:tc>
          <w:tcPr>
            <w:tcW w:w="236" w:type="dxa"/>
            <w:vAlign w:val="bottom"/>
          </w:tcPr>
          <w:p w14:paraId="4E82E50A" w14:textId="77777777" w:rsidR="000A1735" w:rsidRPr="009E2363" w:rsidRDefault="000A1735" w:rsidP="000A1735">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0E99A021" w14:textId="7A08D7DD"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7,092</w:t>
            </w:r>
          </w:p>
        </w:tc>
      </w:tr>
      <w:tr w:rsidR="000A1735" w:rsidRPr="009E2363" w14:paraId="289DCAB4" w14:textId="77777777" w:rsidTr="00B300A1">
        <w:tc>
          <w:tcPr>
            <w:tcW w:w="5580" w:type="dxa"/>
            <w:hideMark/>
          </w:tcPr>
          <w:p w14:paraId="52622547" w14:textId="77777777" w:rsidR="000A1735" w:rsidRPr="009E2363" w:rsidRDefault="000A1735" w:rsidP="000A1735">
            <w:pPr>
              <w:spacing w:line="240" w:lineRule="exact"/>
              <w:ind w:right="-104"/>
              <w:rPr>
                <w:rFonts w:ascii="CordiaUPC" w:hAnsi="CordiaUPC" w:cs="CordiaUPC"/>
                <w:spacing w:val="-4"/>
                <w:sz w:val="26"/>
                <w:szCs w:val="26"/>
                <w:lang w:eastAsia="th-TH"/>
              </w:rPr>
            </w:pPr>
            <w:r w:rsidRPr="009E2363">
              <w:rPr>
                <w:rFonts w:ascii="CordiaUPC" w:hAnsi="CordiaUPC" w:cs="CordiaUPC"/>
                <w:spacing w:val="-4"/>
                <w:sz w:val="26"/>
                <w:szCs w:val="26"/>
                <w:lang w:eastAsia="th-TH"/>
              </w:rPr>
              <w:t>Liability under unmatured import bills</w:t>
            </w:r>
          </w:p>
        </w:tc>
        <w:tc>
          <w:tcPr>
            <w:tcW w:w="1624" w:type="dxa"/>
            <w:vAlign w:val="bottom"/>
          </w:tcPr>
          <w:p w14:paraId="1A3D0291" w14:textId="248B9A92"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2</w:t>
            </w:r>
            <w:r>
              <w:rPr>
                <w:rFonts w:ascii="CordiaUPC" w:hAnsi="CordiaUPC" w:cs="CordiaUPC"/>
                <w:sz w:val="26"/>
                <w:szCs w:val="26"/>
              </w:rPr>
              <w:t>,</w:t>
            </w:r>
            <w:r w:rsidRPr="00E453B3">
              <w:rPr>
                <w:rFonts w:ascii="CordiaUPC" w:hAnsi="CordiaUPC" w:cs="CordiaUPC"/>
                <w:sz w:val="26"/>
                <w:szCs w:val="26"/>
              </w:rPr>
              <w:t>823</w:t>
            </w:r>
          </w:p>
        </w:tc>
        <w:tc>
          <w:tcPr>
            <w:tcW w:w="236" w:type="dxa"/>
            <w:vAlign w:val="bottom"/>
          </w:tcPr>
          <w:p w14:paraId="31982C20" w14:textId="77777777" w:rsidR="000A1735" w:rsidRPr="009E2363" w:rsidRDefault="000A1735" w:rsidP="000A1735">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5E18AFD" w14:textId="104BACD6"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2,620</w:t>
            </w:r>
          </w:p>
        </w:tc>
      </w:tr>
      <w:tr w:rsidR="000A1735" w:rsidRPr="009E2363" w14:paraId="3C912E67" w14:textId="77777777" w:rsidTr="00B300A1">
        <w:tc>
          <w:tcPr>
            <w:tcW w:w="5580" w:type="dxa"/>
            <w:hideMark/>
          </w:tcPr>
          <w:p w14:paraId="4876171C" w14:textId="77777777" w:rsidR="000A1735" w:rsidRPr="009E2363" w:rsidRDefault="000A1735" w:rsidP="000A1735">
            <w:pPr>
              <w:spacing w:line="240" w:lineRule="exact"/>
              <w:ind w:right="-104"/>
              <w:rPr>
                <w:rFonts w:ascii="CordiaUPC" w:hAnsi="CordiaUPC" w:cs="CordiaUPC"/>
                <w:sz w:val="26"/>
                <w:szCs w:val="26"/>
                <w:cs/>
                <w:lang w:eastAsia="th-TH" w:bidi="th-TH"/>
              </w:rPr>
            </w:pPr>
            <w:r w:rsidRPr="009E2363">
              <w:rPr>
                <w:rFonts w:ascii="CordiaUPC" w:hAnsi="CordiaUPC" w:cs="CordiaUPC"/>
                <w:sz w:val="26"/>
                <w:szCs w:val="26"/>
                <w:lang w:eastAsia="th-TH"/>
              </w:rPr>
              <w:t>Letters of credit</w:t>
            </w:r>
          </w:p>
        </w:tc>
        <w:tc>
          <w:tcPr>
            <w:tcW w:w="1624" w:type="dxa"/>
            <w:vAlign w:val="bottom"/>
          </w:tcPr>
          <w:p w14:paraId="75615E17" w14:textId="1AB58C36"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12</w:t>
            </w:r>
            <w:r>
              <w:rPr>
                <w:rFonts w:ascii="CordiaUPC" w:hAnsi="CordiaUPC" w:cs="CordiaUPC"/>
                <w:sz w:val="26"/>
                <w:szCs w:val="26"/>
              </w:rPr>
              <w:t>,</w:t>
            </w:r>
            <w:r w:rsidRPr="00E453B3">
              <w:rPr>
                <w:rFonts w:ascii="CordiaUPC" w:hAnsi="CordiaUPC" w:cs="CordiaUPC"/>
                <w:sz w:val="26"/>
                <w:szCs w:val="26"/>
              </w:rPr>
              <w:t>063</w:t>
            </w:r>
          </w:p>
        </w:tc>
        <w:tc>
          <w:tcPr>
            <w:tcW w:w="236" w:type="dxa"/>
            <w:vAlign w:val="bottom"/>
          </w:tcPr>
          <w:p w14:paraId="33639F27" w14:textId="77777777" w:rsidR="000A1735" w:rsidRPr="009E2363" w:rsidRDefault="000A1735" w:rsidP="000A1735">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0FDD6C52" w14:textId="208C0A06"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12,492</w:t>
            </w:r>
          </w:p>
        </w:tc>
      </w:tr>
      <w:tr w:rsidR="000A1735" w:rsidRPr="009E2363" w14:paraId="442803AC" w14:textId="77777777" w:rsidTr="00B300A1">
        <w:tc>
          <w:tcPr>
            <w:tcW w:w="5580" w:type="dxa"/>
            <w:hideMark/>
          </w:tcPr>
          <w:p w14:paraId="28ADEA21" w14:textId="77777777" w:rsidR="000A1735" w:rsidRPr="009E2363" w:rsidRDefault="000A1735" w:rsidP="000A1735">
            <w:pPr>
              <w:spacing w:line="240" w:lineRule="exact"/>
              <w:ind w:right="-104"/>
              <w:rPr>
                <w:rFonts w:ascii="CordiaUPC" w:hAnsi="CordiaUPC" w:cs="CordiaUPC"/>
                <w:sz w:val="26"/>
                <w:szCs w:val="26"/>
                <w:lang w:eastAsia="th-TH"/>
              </w:rPr>
            </w:pPr>
            <w:r w:rsidRPr="009E2363">
              <w:rPr>
                <w:rFonts w:ascii="CordiaUPC" w:hAnsi="CordiaUPC" w:cs="CordiaUPC"/>
                <w:sz w:val="26"/>
                <w:szCs w:val="26"/>
                <w:lang w:eastAsia="th-TH"/>
              </w:rPr>
              <w:t>Other commitments</w:t>
            </w:r>
          </w:p>
        </w:tc>
        <w:tc>
          <w:tcPr>
            <w:tcW w:w="1624" w:type="dxa"/>
            <w:vAlign w:val="bottom"/>
          </w:tcPr>
          <w:p w14:paraId="32FBBD1F" w14:textId="77777777" w:rsidR="000A1735" w:rsidRPr="009E2363" w:rsidRDefault="000A1735" w:rsidP="000A1735">
            <w:pPr>
              <w:tabs>
                <w:tab w:val="decimal" w:pos="968"/>
              </w:tabs>
              <w:spacing w:line="240" w:lineRule="exact"/>
              <w:ind w:left="-103"/>
              <w:jc w:val="right"/>
              <w:rPr>
                <w:rFonts w:ascii="CordiaUPC" w:hAnsi="CordiaUPC" w:cs="CordiaUPC"/>
                <w:sz w:val="26"/>
                <w:szCs w:val="26"/>
              </w:rPr>
            </w:pPr>
          </w:p>
        </w:tc>
        <w:tc>
          <w:tcPr>
            <w:tcW w:w="236" w:type="dxa"/>
            <w:vAlign w:val="bottom"/>
          </w:tcPr>
          <w:p w14:paraId="7E930C86" w14:textId="77777777" w:rsidR="000A1735" w:rsidRPr="009E2363" w:rsidRDefault="000A1735" w:rsidP="000A1735">
            <w:pPr>
              <w:spacing w:line="240" w:lineRule="exact"/>
              <w:ind w:right="162"/>
              <w:jc w:val="right"/>
              <w:rPr>
                <w:rFonts w:ascii="CordiaUPC" w:hAnsi="CordiaUPC" w:cs="CordiaUPC"/>
                <w:sz w:val="26"/>
                <w:szCs w:val="26"/>
              </w:rPr>
            </w:pPr>
          </w:p>
        </w:tc>
        <w:tc>
          <w:tcPr>
            <w:tcW w:w="1638" w:type="dxa"/>
            <w:gridSpan w:val="2"/>
            <w:shd w:val="clear" w:color="auto" w:fill="auto"/>
            <w:vAlign w:val="bottom"/>
          </w:tcPr>
          <w:p w14:paraId="6A546EB5" w14:textId="77777777" w:rsidR="000A1735" w:rsidRPr="009E2363" w:rsidRDefault="000A1735" w:rsidP="000A1735">
            <w:pPr>
              <w:tabs>
                <w:tab w:val="decimal" w:pos="971"/>
              </w:tabs>
              <w:spacing w:line="240" w:lineRule="exact"/>
              <w:ind w:left="-103"/>
              <w:jc w:val="right"/>
              <w:rPr>
                <w:rFonts w:ascii="CordiaUPC" w:hAnsi="CordiaUPC" w:cs="CordiaUPC"/>
                <w:sz w:val="26"/>
                <w:szCs w:val="26"/>
              </w:rPr>
            </w:pPr>
          </w:p>
        </w:tc>
      </w:tr>
      <w:tr w:rsidR="000A1735" w:rsidRPr="009E2363" w14:paraId="06A67B44" w14:textId="77777777" w:rsidTr="00B300A1">
        <w:tc>
          <w:tcPr>
            <w:tcW w:w="5580" w:type="dxa"/>
            <w:vAlign w:val="bottom"/>
            <w:hideMark/>
          </w:tcPr>
          <w:p w14:paraId="4E21C93B" w14:textId="77777777" w:rsidR="000A1735" w:rsidRPr="009E2363" w:rsidRDefault="000A1735" w:rsidP="000A1735">
            <w:pPr>
              <w:spacing w:line="240" w:lineRule="exact"/>
              <w:ind w:right="-104"/>
              <w:rPr>
                <w:rFonts w:ascii="CordiaUPC" w:hAnsi="CordiaUPC" w:cs="CordiaUPC"/>
                <w:sz w:val="26"/>
                <w:szCs w:val="26"/>
                <w:lang w:eastAsia="th-TH"/>
              </w:rPr>
            </w:pPr>
            <w:r w:rsidRPr="009E2363">
              <w:rPr>
                <w:rFonts w:ascii="CordiaUPC" w:hAnsi="CordiaUPC" w:cs="CordiaUPC"/>
                <w:sz w:val="26"/>
                <w:szCs w:val="26"/>
                <w:lang w:val="en-US" w:eastAsia="th-TH" w:bidi="th-TH"/>
              </w:rPr>
              <w:t>- Other guarantees</w:t>
            </w:r>
          </w:p>
        </w:tc>
        <w:tc>
          <w:tcPr>
            <w:tcW w:w="1624" w:type="dxa"/>
            <w:vAlign w:val="bottom"/>
          </w:tcPr>
          <w:p w14:paraId="0131BDEB" w14:textId="41D0BDCC"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72</w:t>
            </w:r>
            <w:r>
              <w:rPr>
                <w:rFonts w:ascii="CordiaUPC" w:hAnsi="CordiaUPC" w:cs="CordiaUPC"/>
                <w:sz w:val="26"/>
                <w:szCs w:val="26"/>
              </w:rPr>
              <w:t>,</w:t>
            </w:r>
            <w:r w:rsidRPr="00E453B3">
              <w:rPr>
                <w:rFonts w:ascii="CordiaUPC" w:hAnsi="CordiaUPC" w:cs="CordiaUPC"/>
                <w:sz w:val="26"/>
                <w:szCs w:val="26"/>
              </w:rPr>
              <w:t>162</w:t>
            </w:r>
          </w:p>
        </w:tc>
        <w:tc>
          <w:tcPr>
            <w:tcW w:w="236" w:type="dxa"/>
            <w:vAlign w:val="bottom"/>
          </w:tcPr>
          <w:p w14:paraId="6C4F9FE8" w14:textId="77777777" w:rsidR="000A1735" w:rsidRPr="009E2363" w:rsidRDefault="000A1735" w:rsidP="000A1735">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5B688AF" w14:textId="5AC391F8"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73,582</w:t>
            </w:r>
          </w:p>
        </w:tc>
      </w:tr>
      <w:tr w:rsidR="000A1735" w:rsidRPr="009E2363" w14:paraId="035D8854" w14:textId="77777777" w:rsidTr="00B300A1">
        <w:tc>
          <w:tcPr>
            <w:tcW w:w="5580" w:type="dxa"/>
            <w:vAlign w:val="bottom"/>
            <w:hideMark/>
          </w:tcPr>
          <w:p w14:paraId="3BD3A370" w14:textId="77777777" w:rsidR="000A1735" w:rsidRPr="009E2363" w:rsidRDefault="000A1735" w:rsidP="000A1735">
            <w:pPr>
              <w:spacing w:line="240" w:lineRule="exact"/>
              <w:ind w:right="-104"/>
              <w:rPr>
                <w:rFonts w:ascii="CordiaUPC" w:hAnsi="CordiaUPC" w:cs="CordiaUPC"/>
                <w:sz w:val="26"/>
                <w:szCs w:val="26"/>
                <w:lang w:val="en-US" w:eastAsia="th-TH" w:bidi="th-TH"/>
              </w:rPr>
            </w:pPr>
            <w:r w:rsidRPr="009E2363">
              <w:rPr>
                <w:rFonts w:ascii="CordiaUPC" w:hAnsi="CordiaUPC" w:cs="CordiaUPC"/>
                <w:sz w:val="26"/>
                <w:szCs w:val="26"/>
                <w:lang w:val="en-US" w:eastAsia="th-TH" w:bidi="th-TH"/>
              </w:rPr>
              <w:t>- Amount of unused bank overdrafts</w:t>
            </w:r>
          </w:p>
        </w:tc>
        <w:tc>
          <w:tcPr>
            <w:tcW w:w="1624" w:type="dxa"/>
            <w:vAlign w:val="bottom"/>
          </w:tcPr>
          <w:p w14:paraId="4131E152" w14:textId="000E0E36"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116</w:t>
            </w:r>
            <w:r>
              <w:rPr>
                <w:rFonts w:ascii="CordiaUPC" w:hAnsi="CordiaUPC" w:cs="CordiaUPC"/>
                <w:sz w:val="26"/>
                <w:szCs w:val="26"/>
              </w:rPr>
              <w:t>,</w:t>
            </w:r>
            <w:r w:rsidRPr="00E453B3">
              <w:rPr>
                <w:rFonts w:ascii="CordiaUPC" w:hAnsi="CordiaUPC" w:cs="CordiaUPC"/>
                <w:sz w:val="26"/>
                <w:szCs w:val="26"/>
              </w:rPr>
              <w:t>516</w:t>
            </w:r>
          </w:p>
        </w:tc>
        <w:tc>
          <w:tcPr>
            <w:tcW w:w="236" w:type="dxa"/>
            <w:vAlign w:val="bottom"/>
          </w:tcPr>
          <w:p w14:paraId="319DD444" w14:textId="77777777" w:rsidR="000A1735" w:rsidRPr="009E2363" w:rsidRDefault="000A1735" w:rsidP="000A1735">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0EE50781" w14:textId="40784F31"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114,428</w:t>
            </w:r>
          </w:p>
        </w:tc>
      </w:tr>
      <w:tr w:rsidR="000A1735" w:rsidRPr="009E2363" w14:paraId="5C9AD54D" w14:textId="77777777" w:rsidTr="00B300A1">
        <w:tc>
          <w:tcPr>
            <w:tcW w:w="5580" w:type="dxa"/>
            <w:vAlign w:val="bottom"/>
            <w:hideMark/>
          </w:tcPr>
          <w:p w14:paraId="3643B54A" w14:textId="77777777" w:rsidR="000A1735" w:rsidRPr="009E2363" w:rsidRDefault="000A1735" w:rsidP="000A1735">
            <w:pPr>
              <w:spacing w:line="240" w:lineRule="exact"/>
              <w:ind w:right="-104"/>
              <w:rPr>
                <w:rFonts w:ascii="CordiaUPC" w:hAnsi="CordiaUPC" w:cs="CordiaUPC"/>
                <w:sz w:val="26"/>
                <w:szCs w:val="26"/>
                <w:lang w:val="en-US" w:eastAsia="th-TH" w:bidi="th-TH"/>
              </w:rPr>
            </w:pPr>
            <w:r w:rsidRPr="009E2363">
              <w:rPr>
                <w:rFonts w:ascii="CordiaUPC" w:hAnsi="CordiaUPC" w:cs="CordiaUPC"/>
                <w:sz w:val="26"/>
                <w:szCs w:val="26"/>
                <w:lang w:val="en-US" w:eastAsia="th-TH" w:bidi="th-TH"/>
              </w:rPr>
              <w:t>- Committed line</w:t>
            </w:r>
          </w:p>
        </w:tc>
        <w:tc>
          <w:tcPr>
            <w:tcW w:w="1624" w:type="dxa"/>
            <w:vAlign w:val="bottom"/>
          </w:tcPr>
          <w:p w14:paraId="5E8EA941" w14:textId="3643CB97"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6</w:t>
            </w:r>
            <w:r>
              <w:rPr>
                <w:rFonts w:ascii="CordiaUPC" w:hAnsi="CordiaUPC" w:cs="CordiaUPC"/>
                <w:sz w:val="26"/>
                <w:szCs w:val="26"/>
              </w:rPr>
              <w:t>,</w:t>
            </w:r>
            <w:r w:rsidRPr="00E453B3">
              <w:rPr>
                <w:rFonts w:ascii="CordiaUPC" w:hAnsi="CordiaUPC" w:cs="CordiaUPC"/>
                <w:sz w:val="26"/>
                <w:szCs w:val="26"/>
              </w:rPr>
              <w:t>862</w:t>
            </w:r>
          </w:p>
        </w:tc>
        <w:tc>
          <w:tcPr>
            <w:tcW w:w="236" w:type="dxa"/>
            <w:vAlign w:val="bottom"/>
          </w:tcPr>
          <w:p w14:paraId="2200067F" w14:textId="77777777" w:rsidR="000A1735" w:rsidRPr="009E2363" w:rsidRDefault="000A1735" w:rsidP="000A1735">
            <w:pPr>
              <w:spacing w:line="240" w:lineRule="exact"/>
              <w:ind w:right="162"/>
              <w:jc w:val="right"/>
              <w:rPr>
                <w:rFonts w:ascii="CordiaUPC" w:hAnsi="CordiaUPC" w:cs="CordiaUPC"/>
                <w:sz w:val="26"/>
                <w:szCs w:val="26"/>
                <w:cs/>
                <w:lang w:bidi="th-TH"/>
              </w:rPr>
            </w:pPr>
          </w:p>
        </w:tc>
        <w:tc>
          <w:tcPr>
            <w:tcW w:w="1638" w:type="dxa"/>
            <w:gridSpan w:val="2"/>
            <w:shd w:val="clear" w:color="auto" w:fill="auto"/>
            <w:vAlign w:val="bottom"/>
            <w:hideMark/>
          </w:tcPr>
          <w:p w14:paraId="7605EE7B" w14:textId="5098EF9F"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rPr>
              <w:t>7,941</w:t>
            </w:r>
          </w:p>
        </w:tc>
      </w:tr>
      <w:tr w:rsidR="000A1735" w:rsidRPr="009E2363" w14:paraId="41AD157D" w14:textId="77777777" w:rsidTr="00B300A1">
        <w:tc>
          <w:tcPr>
            <w:tcW w:w="5580" w:type="dxa"/>
            <w:vAlign w:val="bottom"/>
            <w:hideMark/>
          </w:tcPr>
          <w:p w14:paraId="3AF5C51D" w14:textId="77777777" w:rsidR="000A1735" w:rsidRPr="009E2363" w:rsidRDefault="000A1735" w:rsidP="000A1735">
            <w:pPr>
              <w:spacing w:line="240" w:lineRule="exact"/>
              <w:ind w:right="-104"/>
              <w:rPr>
                <w:rFonts w:ascii="CordiaUPC" w:hAnsi="CordiaUPC" w:cs="CordiaUPC"/>
                <w:color w:val="000000"/>
                <w:sz w:val="26"/>
                <w:szCs w:val="26"/>
              </w:rPr>
            </w:pPr>
            <w:r w:rsidRPr="009E2363">
              <w:rPr>
                <w:rFonts w:ascii="CordiaUPC" w:hAnsi="CordiaUPC" w:cs="CordiaUPC"/>
                <w:sz w:val="26"/>
                <w:szCs w:val="26"/>
                <w:lang w:val="en-US" w:eastAsia="th-TH" w:bidi="th-TH"/>
              </w:rPr>
              <w:t xml:space="preserve">- Others </w:t>
            </w:r>
            <w:r w:rsidRPr="009E2363">
              <w:rPr>
                <w:rFonts w:ascii="CordiaUPC" w:hAnsi="CordiaUPC" w:cs="CordiaUPC"/>
                <w:sz w:val="26"/>
                <w:szCs w:val="26"/>
                <w:vertAlign w:val="superscript"/>
                <w:lang w:val="en-US" w:eastAsia="th-TH" w:bidi="th-TH"/>
              </w:rPr>
              <w:t>(1)</w:t>
            </w:r>
          </w:p>
        </w:tc>
        <w:tc>
          <w:tcPr>
            <w:tcW w:w="1624" w:type="dxa"/>
            <w:vAlign w:val="bottom"/>
          </w:tcPr>
          <w:p w14:paraId="0197B0B9" w14:textId="61E62C82" w:rsidR="000A1735" w:rsidRPr="009E2363" w:rsidRDefault="000A1735" w:rsidP="000A1735">
            <w:pPr>
              <w:tabs>
                <w:tab w:val="decimal" w:pos="968"/>
              </w:tabs>
              <w:spacing w:line="240" w:lineRule="exact"/>
              <w:ind w:left="-103"/>
              <w:jc w:val="right"/>
              <w:rPr>
                <w:rFonts w:ascii="CordiaUPC" w:hAnsi="CordiaUPC" w:cs="CordiaUPC"/>
                <w:sz w:val="26"/>
                <w:szCs w:val="26"/>
              </w:rPr>
            </w:pPr>
            <w:r w:rsidRPr="00E453B3">
              <w:rPr>
                <w:rFonts w:ascii="CordiaUPC" w:hAnsi="CordiaUPC" w:cs="CordiaUPC"/>
                <w:sz w:val="26"/>
                <w:szCs w:val="26"/>
              </w:rPr>
              <w:t>8</w:t>
            </w:r>
            <w:r>
              <w:rPr>
                <w:rFonts w:ascii="CordiaUPC" w:hAnsi="CordiaUPC" w:cs="CordiaUPC"/>
                <w:sz w:val="26"/>
                <w:szCs w:val="26"/>
              </w:rPr>
              <w:t>,</w:t>
            </w:r>
            <w:r w:rsidRPr="00E453B3">
              <w:rPr>
                <w:rFonts w:ascii="CordiaUPC" w:hAnsi="CordiaUPC" w:cs="CordiaUPC"/>
                <w:sz w:val="26"/>
                <w:szCs w:val="26"/>
              </w:rPr>
              <w:t>141</w:t>
            </w:r>
          </w:p>
        </w:tc>
        <w:tc>
          <w:tcPr>
            <w:tcW w:w="236" w:type="dxa"/>
            <w:vAlign w:val="bottom"/>
          </w:tcPr>
          <w:p w14:paraId="33634BC0" w14:textId="77777777" w:rsidR="000A1735" w:rsidRPr="009E2363" w:rsidRDefault="000A1735" w:rsidP="000A1735">
            <w:pPr>
              <w:spacing w:line="240" w:lineRule="exact"/>
              <w:ind w:right="162"/>
              <w:jc w:val="right"/>
              <w:rPr>
                <w:rFonts w:ascii="CordiaUPC" w:hAnsi="CordiaUPC" w:cs="CordiaUPC"/>
                <w:b/>
                <w:bCs/>
                <w:sz w:val="26"/>
                <w:szCs w:val="26"/>
              </w:rPr>
            </w:pPr>
          </w:p>
        </w:tc>
        <w:tc>
          <w:tcPr>
            <w:tcW w:w="1638" w:type="dxa"/>
            <w:gridSpan w:val="2"/>
            <w:shd w:val="clear" w:color="auto" w:fill="auto"/>
            <w:vAlign w:val="bottom"/>
            <w:hideMark/>
          </w:tcPr>
          <w:p w14:paraId="035DD47B" w14:textId="6DF59FB9" w:rsidR="000A1735" w:rsidRPr="009E2363" w:rsidRDefault="000A1735" w:rsidP="000A1735">
            <w:pPr>
              <w:tabs>
                <w:tab w:val="decimal" w:pos="971"/>
              </w:tabs>
              <w:spacing w:line="240" w:lineRule="exact"/>
              <w:ind w:left="-103"/>
              <w:jc w:val="right"/>
              <w:rPr>
                <w:rFonts w:ascii="CordiaUPC" w:hAnsi="CordiaUPC" w:cs="CordiaUPC"/>
                <w:sz w:val="26"/>
                <w:szCs w:val="26"/>
              </w:rPr>
            </w:pPr>
            <w:r w:rsidRPr="009E2363">
              <w:rPr>
                <w:rFonts w:ascii="CordiaUPC" w:hAnsi="CordiaUPC" w:cs="CordiaUPC"/>
                <w:sz w:val="26"/>
                <w:szCs w:val="26"/>
                <w:cs/>
                <w:lang w:bidi="th-TH"/>
              </w:rPr>
              <w:t>2</w:t>
            </w:r>
            <w:r w:rsidRPr="009E2363">
              <w:rPr>
                <w:rFonts w:ascii="CordiaUPC" w:hAnsi="CordiaUPC" w:cs="CordiaUPC"/>
                <w:sz w:val="26"/>
                <w:szCs w:val="26"/>
              </w:rPr>
              <w:t>,</w:t>
            </w:r>
            <w:r w:rsidRPr="009E2363">
              <w:rPr>
                <w:rFonts w:ascii="CordiaUPC" w:hAnsi="CordiaUPC" w:cs="CordiaUPC"/>
                <w:sz w:val="26"/>
                <w:szCs w:val="26"/>
                <w:cs/>
                <w:lang w:bidi="th-TH"/>
              </w:rPr>
              <w:t>874</w:t>
            </w:r>
          </w:p>
        </w:tc>
      </w:tr>
      <w:tr w:rsidR="000A1735" w:rsidRPr="009E2363" w14:paraId="7D05162C" w14:textId="77777777" w:rsidTr="00B300A1">
        <w:tc>
          <w:tcPr>
            <w:tcW w:w="5580" w:type="dxa"/>
          </w:tcPr>
          <w:p w14:paraId="281E3158" w14:textId="77777777" w:rsidR="000A1735" w:rsidRPr="009E2363" w:rsidRDefault="000A1735" w:rsidP="000A1735">
            <w:pPr>
              <w:spacing w:line="240" w:lineRule="exact"/>
              <w:ind w:right="-104"/>
              <w:rPr>
                <w:rFonts w:ascii="CordiaUPC" w:hAnsi="CordiaUPC" w:cs="CordiaUPC"/>
                <w:b/>
                <w:bCs/>
                <w:color w:val="000000"/>
                <w:sz w:val="26"/>
                <w:szCs w:val="26"/>
              </w:rPr>
            </w:pPr>
            <w:r w:rsidRPr="009E2363">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2957BF5B" w14:textId="564657BC" w:rsidR="000A1735" w:rsidRPr="009E2363" w:rsidRDefault="000A1735" w:rsidP="000A1735">
            <w:pPr>
              <w:tabs>
                <w:tab w:val="decimal" w:pos="968"/>
              </w:tabs>
              <w:spacing w:line="240" w:lineRule="exact"/>
              <w:ind w:left="-103"/>
              <w:jc w:val="right"/>
              <w:rPr>
                <w:rFonts w:ascii="CordiaUPC" w:hAnsi="CordiaUPC" w:cs="CordiaUPC"/>
                <w:b/>
                <w:bCs/>
                <w:sz w:val="26"/>
                <w:szCs w:val="26"/>
              </w:rPr>
            </w:pPr>
            <w:r w:rsidRPr="00E453B3">
              <w:rPr>
                <w:rFonts w:ascii="CordiaUPC" w:hAnsi="CordiaUPC" w:cs="CordiaUPC"/>
                <w:b/>
                <w:bCs/>
                <w:sz w:val="26"/>
                <w:szCs w:val="26"/>
              </w:rPr>
              <w:t>226</w:t>
            </w:r>
            <w:r>
              <w:rPr>
                <w:rFonts w:ascii="CordiaUPC" w:hAnsi="CordiaUPC" w:cs="CordiaUPC"/>
                <w:b/>
                <w:bCs/>
                <w:sz w:val="26"/>
                <w:szCs w:val="26"/>
              </w:rPr>
              <w:t>,</w:t>
            </w:r>
            <w:r w:rsidRPr="00E453B3">
              <w:rPr>
                <w:rFonts w:ascii="CordiaUPC" w:hAnsi="CordiaUPC" w:cs="CordiaUPC"/>
                <w:b/>
                <w:bCs/>
                <w:sz w:val="26"/>
                <w:szCs w:val="26"/>
              </w:rPr>
              <w:t>151</w:t>
            </w:r>
          </w:p>
        </w:tc>
        <w:tc>
          <w:tcPr>
            <w:tcW w:w="236" w:type="dxa"/>
            <w:vAlign w:val="bottom"/>
          </w:tcPr>
          <w:p w14:paraId="2654DD5A" w14:textId="77777777" w:rsidR="000A1735" w:rsidRPr="009E2363" w:rsidRDefault="000A1735" w:rsidP="000A1735">
            <w:pPr>
              <w:spacing w:line="240" w:lineRule="exact"/>
              <w:ind w:right="162"/>
              <w:jc w:val="right"/>
              <w:rPr>
                <w:rFonts w:ascii="CordiaUPC" w:hAnsi="CordiaUPC" w:cs="CordiaUPC"/>
                <w:b/>
                <w:bCs/>
                <w:sz w:val="26"/>
                <w:szCs w:val="26"/>
              </w:rPr>
            </w:pPr>
          </w:p>
        </w:tc>
        <w:tc>
          <w:tcPr>
            <w:tcW w:w="1638" w:type="dxa"/>
            <w:gridSpan w:val="2"/>
            <w:tcBorders>
              <w:top w:val="single" w:sz="4" w:space="0" w:color="000000" w:themeColor="text1"/>
              <w:left w:val="nil"/>
              <w:bottom w:val="double" w:sz="4" w:space="0" w:color="000000" w:themeColor="text1"/>
              <w:right w:val="nil"/>
            </w:tcBorders>
            <w:shd w:val="clear" w:color="auto" w:fill="auto"/>
            <w:vAlign w:val="bottom"/>
          </w:tcPr>
          <w:p w14:paraId="20BC90A0" w14:textId="4ECEDA2B" w:rsidR="000A1735" w:rsidRPr="009E2363" w:rsidRDefault="000A1735" w:rsidP="000A1735">
            <w:pPr>
              <w:tabs>
                <w:tab w:val="decimal" w:pos="971"/>
              </w:tabs>
              <w:spacing w:line="240" w:lineRule="exact"/>
              <w:jc w:val="right"/>
              <w:rPr>
                <w:rFonts w:ascii="CordiaUPC" w:hAnsi="CordiaUPC" w:cs="CordiaUPC"/>
                <w:b/>
                <w:bCs/>
                <w:sz w:val="26"/>
                <w:szCs w:val="26"/>
                <w:lang w:val="en-US"/>
              </w:rPr>
            </w:pPr>
            <w:r w:rsidRPr="009E2363">
              <w:rPr>
                <w:rFonts w:ascii="CordiaUPC" w:hAnsi="CordiaUPC" w:cs="CordiaUPC"/>
                <w:b/>
                <w:bCs/>
                <w:sz w:val="26"/>
                <w:szCs w:val="26"/>
                <w:cs/>
                <w:lang w:bidi="th-TH"/>
              </w:rPr>
              <w:t>221</w:t>
            </w:r>
            <w:r w:rsidRPr="009E2363">
              <w:rPr>
                <w:rFonts w:ascii="CordiaUPC" w:hAnsi="CordiaUPC" w:cs="CordiaUPC"/>
                <w:b/>
                <w:bCs/>
                <w:sz w:val="26"/>
                <w:szCs w:val="26"/>
              </w:rPr>
              <w:t>,</w:t>
            </w:r>
            <w:r w:rsidRPr="009E2363">
              <w:rPr>
                <w:rFonts w:ascii="CordiaUPC" w:hAnsi="CordiaUPC" w:cs="CordiaUPC"/>
                <w:b/>
                <w:bCs/>
                <w:sz w:val="26"/>
                <w:szCs w:val="26"/>
                <w:cs/>
                <w:lang w:bidi="th-TH"/>
              </w:rPr>
              <w:t>962</w:t>
            </w:r>
          </w:p>
        </w:tc>
      </w:tr>
    </w:tbl>
    <w:p w14:paraId="2348BFC9" w14:textId="7DC2CA4E" w:rsidR="00D101E8" w:rsidRDefault="006F3891" w:rsidP="0067011C">
      <w:pPr>
        <w:pStyle w:val="BodyText"/>
        <w:numPr>
          <w:ilvl w:val="0"/>
          <w:numId w:val="35"/>
        </w:numPr>
        <w:tabs>
          <w:tab w:val="left" w:pos="810"/>
        </w:tabs>
        <w:spacing w:before="120" w:after="0" w:line="240" w:lineRule="exact"/>
        <w:ind w:left="778" w:right="230" w:hanging="216"/>
        <w:jc w:val="both"/>
        <w:rPr>
          <w:rFonts w:ascii="CordiaUPC" w:hAnsi="CordiaUPC" w:cs="CordiaUPC"/>
          <w:sz w:val="26"/>
          <w:szCs w:val="26"/>
        </w:rPr>
      </w:pPr>
      <w:r w:rsidRPr="003A65D8">
        <w:rPr>
          <w:rFonts w:ascii="CordiaUPC" w:hAnsi="CordiaUPC" w:cs="CordiaUPC" w:hint="cs"/>
          <w:szCs w:val="22"/>
        </w:rPr>
        <w:t xml:space="preserve">As at </w:t>
      </w:r>
      <w:r w:rsidR="001A7859" w:rsidRPr="003A65D8">
        <w:rPr>
          <w:rFonts w:ascii="CordiaUPC" w:hAnsi="CordiaUPC" w:cs="CordiaUPC"/>
          <w:color w:val="000000"/>
          <w:szCs w:val="22"/>
          <w:lang w:val="en-US" w:bidi="th-TH"/>
        </w:rPr>
        <w:t>31 March 2024</w:t>
      </w:r>
      <w:r w:rsidR="0067011C" w:rsidRPr="003A65D8">
        <w:rPr>
          <w:rFonts w:ascii="CordiaUPC" w:hAnsi="CordiaUPC" w:cs="CordiaUPC"/>
          <w:szCs w:val="22"/>
        </w:rPr>
        <w:t xml:space="preserve"> and 31 December 2023</w:t>
      </w:r>
      <w:r w:rsidR="00496C54" w:rsidRPr="003A65D8">
        <w:rPr>
          <w:rFonts w:ascii="CordiaUPC" w:hAnsi="CordiaUPC" w:cs="CordiaUPC"/>
          <w:szCs w:val="22"/>
        </w:rPr>
        <w:t xml:space="preserve">, this included the financial assets accepted as collateral that had been sold or pledged amounting to </w:t>
      </w:r>
      <w:r w:rsidR="00496C54" w:rsidRPr="00B93E55">
        <w:rPr>
          <w:rFonts w:ascii="CordiaUPC" w:hAnsi="CordiaUPC" w:cs="CordiaUPC"/>
          <w:szCs w:val="22"/>
        </w:rPr>
        <w:t xml:space="preserve">Baht </w:t>
      </w:r>
      <w:r w:rsidR="000A1735" w:rsidRPr="00B93E55">
        <w:rPr>
          <w:rFonts w:ascii="CordiaUPC" w:hAnsi="CordiaUPC" w:cs="CordiaUPC"/>
          <w:szCs w:val="22"/>
        </w:rPr>
        <w:t>7,003</w:t>
      </w:r>
      <w:r w:rsidR="00496C54" w:rsidRPr="00B93E55">
        <w:rPr>
          <w:rFonts w:ascii="CordiaUPC" w:hAnsi="CordiaUPC" w:cs="CordiaUPC"/>
          <w:szCs w:val="22"/>
        </w:rPr>
        <w:t xml:space="preserve"> million</w:t>
      </w:r>
      <w:r w:rsidR="0067011C" w:rsidRPr="003A65D8">
        <w:rPr>
          <w:rFonts w:ascii="CordiaUPC" w:hAnsi="CordiaUPC" w:cs="CordiaUPC" w:hint="cs"/>
          <w:szCs w:val="22"/>
          <w:cs/>
          <w:lang w:bidi="th-TH"/>
        </w:rPr>
        <w:t xml:space="preserve"> </w:t>
      </w:r>
      <w:r w:rsidR="0067011C" w:rsidRPr="003A65D8">
        <w:rPr>
          <w:rFonts w:ascii="CordiaUPC" w:hAnsi="CordiaUPC" w:cs="CordiaUPC"/>
          <w:szCs w:val="22"/>
        </w:rPr>
        <w:t>and Baht 1,981 million, respectively</w:t>
      </w:r>
      <w:r w:rsidR="00496C54" w:rsidRPr="003A65D8">
        <w:rPr>
          <w:rFonts w:ascii="CordiaUPC" w:hAnsi="CordiaUPC" w:cs="CordiaUPC"/>
          <w:szCs w:val="22"/>
        </w:rPr>
        <w:t>.</w:t>
      </w:r>
      <w:r w:rsidR="00496C54" w:rsidRPr="009E2363">
        <w:rPr>
          <w:rFonts w:ascii="CordiaUPC" w:hAnsi="CordiaUPC" w:cs="CordiaUPC"/>
          <w:szCs w:val="22"/>
        </w:rPr>
        <w:t xml:space="preserve"> The Bank is obliged to return those securities in equivalent amount.</w:t>
      </w:r>
      <w:r w:rsidR="00496C54" w:rsidRPr="009E2363">
        <w:rPr>
          <w:rFonts w:ascii="CordiaUPC" w:hAnsi="CordiaUPC" w:cs="CordiaUPC"/>
          <w:i/>
          <w:iCs/>
          <w:szCs w:val="22"/>
        </w:rPr>
        <w:t xml:space="preserve"> </w:t>
      </w:r>
    </w:p>
    <w:p w14:paraId="75A6BFD7" w14:textId="77777777" w:rsidR="00D101E8" w:rsidRPr="00392524" w:rsidRDefault="00D101E8" w:rsidP="00D101E8">
      <w:pPr>
        <w:pStyle w:val="BodyText"/>
        <w:tabs>
          <w:tab w:val="left" w:pos="810"/>
        </w:tabs>
        <w:spacing w:after="0" w:line="240" w:lineRule="exact"/>
        <w:ind w:left="907"/>
        <w:jc w:val="thaiDistribute"/>
        <w:rPr>
          <w:rFonts w:ascii="CordiaUPC" w:hAnsi="CordiaUPC" w:cs="CordiaUPC"/>
          <w:sz w:val="26"/>
          <w:szCs w:val="26"/>
        </w:rPr>
      </w:pPr>
    </w:p>
    <w:p w14:paraId="6EC6D1F9" w14:textId="4FDA936D" w:rsidR="003B71F1" w:rsidRPr="009E2363" w:rsidRDefault="001F14AF" w:rsidP="003B71F1">
      <w:pPr>
        <w:pStyle w:val="block"/>
        <w:spacing w:after="0" w:line="240" w:lineRule="exact"/>
        <w:ind w:left="540"/>
        <w:jc w:val="thaiDistribute"/>
        <w:rPr>
          <w:rFonts w:ascii="CordiaUPC" w:hAnsi="CordiaUPC" w:cs="CordiaUPC"/>
          <w:sz w:val="26"/>
          <w:szCs w:val="26"/>
          <w:cs/>
          <w:lang w:bidi="th-TH"/>
        </w:rPr>
      </w:pPr>
      <w:r w:rsidRPr="00ED4992">
        <w:rPr>
          <w:rFonts w:ascii="CordiaUPC" w:hAnsi="CordiaUPC" w:cs="CordiaUPC" w:hint="cs"/>
          <w:sz w:val="26"/>
          <w:szCs w:val="26"/>
        </w:rPr>
        <w:t xml:space="preserve">As at </w:t>
      </w:r>
      <w:r w:rsidRPr="00ED4992">
        <w:rPr>
          <w:rFonts w:ascii="CordiaUPC" w:hAnsi="CordiaUPC" w:cs="CordiaUPC"/>
          <w:sz w:val="26"/>
          <w:szCs w:val="26"/>
        </w:rPr>
        <w:t>31 March</w:t>
      </w:r>
      <w:r w:rsidRPr="00ED4992">
        <w:rPr>
          <w:rFonts w:ascii="CordiaUPC" w:hAnsi="CordiaUPC" w:cs="CordiaUPC" w:hint="cs"/>
          <w:sz w:val="26"/>
          <w:szCs w:val="26"/>
        </w:rPr>
        <w:t xml:space="preserve"> </w:t>
      </w:r>
      <w:r w:rsidRPr="00ED4992">
        <w:rPr>
          <w:rFonts w:ascii="CordiaUPC" w:hAnsi="CordiaUPC" w:cs="CordiaUPC"/>
          <w:sz w:val="26"/>
          <w:szCs w:val="26"/>
          <w:lang w:val="en-US"/>
        </w:rPr>
        <w:t>202</w:t>
      </w:r>
      <w:r>
        <w:rPr>
          <w:rFonts w:ascii="CordiaUPC" w:hAnsi="CordiaUPC" w:cs="CordiaUPC"/>
          <w:sz w:val="26"/>
          <w:szCs w:val="26"/>
          <w:lang w:val="en-US"/>
        </w:rPr>
        <w:t>4</w:t>
      </w:r>
      <w:r w:rsidRPr="00ED4992">
        <w:rPr>
          <w:rFonts w:ascii="CordiaUPC" w:hAnsi="CordiaUPC" w:cs="CordiaUPC" w:hint="cs"/>
          <w:sz w:val="26"/>
          <w:szCs w:val="26"/>
        </w:rPr>
        <w:t xml:space="preserve"> and</w:t>
      </w:r>
      <w:r w:rsidRPr="00ED4992">
        <w:rPr>
          <w:rFonts w:ascii="CordiaUPC" w:hAnsi="CordiaUPC" w:cs="CordiaUPC"/>
          <w:sz w:val="26"/>
          <w:szCs w:val="26"/>
        </w:rPr>
        <w:t xml:space="preserve"> 31 December</w:t>
      </w:r>
      <w:r w:rsidRPr="00ED4992">
        <w:rPr>
          <w:rFonts w:ascii="CordiaUPC" w:hAnsi="CordiaUPC" w:cs="CordiaUPC" w:hint="cs"/>
          <w:sz w:val="26"/>
          <w:szCs w:val="26"/>
        </w:rPr>
        <w:t xml:space="preserve"> 20</w:t>
      </w:r>
      <w:r w:rsidRPr="00ED4992">
        <w:rPr>
          <w:rFonts w:ascii="CordiaUPC" w:hAnsi="CordiaUPC" w:cs="CordiaUPC"/>
          <w:sz w:val="26"/>
          <w:szCs w:val="26"/>
        </w:rPr>
        <w:t>2</w:t>
      </w:r>
      <w:r>
        <w:rPr>
          <w:rFonts w:ascii="CordiaUPC" w:hAnsi="CordiaUPC" w:cs="CordiaUPC"/>
          <w:sz w:val="26"/>
          <w:szCs w:val="26"/>
        </w:rPr>
        <w:t>3</w:t>
      </w:r>
      <w:r w:rsidR="003B71F1" w:rsidRPr="009E2363">
        <w:rPr>
          <w:rFonts w:ascii="CordiaUPC" w:hAnsi="CordiaUPC" w:cs="CordiaUPC" w:hint="cs"/>
          <w:sz w:val="26"/>
          <w:szCs w:val="26"/>
        </w:rPr>
        <w:t xml:space="preserve">, the Bank and its subsidiaries had purchase and sales of investment in debt securities with </w:t>
      </w:r>
      <w:r w:rsidR="003B71F1" w:rsidRPr="009E2363">
        <w:rPr>
          <w:rFonts w:ascii="CordiaUPC" w:hAnsi="CordiaUPC" w:cs="CordiaUPC"/>
          <w:sz w:val="26"/>
          <w:szCs w:val="26"/>
        </w:rPr>
        <w:t xml:space="preserve">net </w:t>
      </w:r>
      <w:r w:rsidR="0046252D" w:rsidRPr="009E2363">
        <w:rPr>
          <w:rFonts w:ascii="CordiaUPC" w:hAnsi="CordiaUPC" w:cs="CordiaUPC"/>
          <w:sz w:val="26"/>
          <w:szCs w:val="26"/>
          <w:lang w:val="en-US" w:bidi="th-TH"/>
        </w:rPr>
        <w:t>sales</w:t>
      </w:r>
      <w:r w:rsidR="003B71F1" w:rsidRPr="009E2363">
        <w:t xml:space="preserve"> </w:t>
      </w:r>
      <w:r w:rsidR="003B71F1" w:rsidRPr="009E2363">
        <w:rPr>
          <w:rFonts w:ascii="CordiaUPC" w:hAnsi="CordiaUPC" w:cs="CordiaUPC" w:hint="cs"/>
          <w:sz w:val="26"/>
          <w:szCs w:val="26"/>
        </w:rPr>
        <w:t xml:space="preserve">amounting to Baht </w:t>
      </w:r>
      <w:r w:rsidR="00376EC0">
        <w:rPr>
          <w:rFonts w:ascii="CordiaUPC" w:hAnsi="CordiaUPC" w:cs="CordiaUPC" w:hint="cs"/>
          <w:sz w:val="26"/>
          <w:szCs w:val="26"/>
          <w:cs/>
          <w:lang w:bidi="th-TH"/>
        </w:rPr>
        <w:t>1</w:t>
      </w:r>
      <w:r w:rsidR="00376EC0">
        <w:rPr>
          <w:rFonts w:ascii="CordiaUPC" w:hAnsi="CordiaUPC" w:cs="CordiaUPC"/>
          <w:sz w:val="26"/>
          <w:szCs w:val="26"/>
          <w:lang w:val="en-US" w:bidi="th-TH"/>
        </w:rPr>
        <w:t>,</w:t>
      </w:r>
      <w:r w:rsidR="00376EC0">
        <w:rPr>
          <w:rFonts w:ascii="CordiaUPC" w:hAnsi="CordiaUPC" w:cs="CordiaUPC" w:hint="cs"/>
          <w:sz w:val="26"/>
          <w:szCs w:val="26"/>
          <w:cs/>
          <w:lang w:bidi="th-TH"/>
        </w:rPr>
        <w:t>480</w:t>
      </w:r>
      <w:r w:rsidR="003B71F1" w:rsidRPr="009E2363">
        <w:rPr>
          <w:rFonts w:ascii="CordiaUPC" w:hAnsi="CordiaUPC" w:cs="CordiaUPC"/>
          <w:sz w:val="26"/>
          <w:szCs w:val="26"/>
          <w:lang w:bidi="th-TH"/>
        </w:rPr>
        <w:t xml:space="preserve"> </w:t>
      </w:r>
      <w:r w:rsidR="003B71F1" w:rsidRPr="009E2363">
        <w:rPr>
          <w:rFonts w:ascii="CordiaUPC" w:hAnsi="CordiaUPC" w:cs="CordiaUPC" w:hint="cs"/>
          <w:sz w:val="26"/>
          <w:szCs w:val="26"/>
        </w:rPr>
        <w:t xml:space="preserve">million and </w:t>
      </w:r>
      <w:r w:rsidR="003B71F1" w:rsidRPr="009E2363">
        <w:rPr>
          <w:rFonts w:ascii="CordiaUPC" w:hAnsi="CordiaUPC" w:cs="CordiaUPC"/>
          <w:sz w:val="26"/>
          <w:szCs w:val="26"/>
        </w:rPr>
        <w:t xml:space="preserve">net </w:t>
      </w:r>
      <w:r>
        <w:rPr>
          <w:rFonts w:ascii="CordiaUPC" w:hAnsi="CordiaUPC" w:cs="CordiaUPC"/>
          <w:sz w:val="26"/>
          <w:szCs w:val="26"/>
        </w:rPr>
        <w:t>sale</w:t>
      </w:r>
      <w:r w:rsidR="003B71F1" w:rsidRPr="009E2363">
        <w:rPr>
          <w:rFonts w:ascii="CordiaUPC" w:hAnsi="CordiaUPC" w:cs="CordiaUPC"/>
          <w:sz w:val="26"/>
          <w:szCs w:val="26"/>
        </w:rPr>
        <w:t>s</w:t>
      </w:r>
      <w:r w:rsidR="003B71F1" w:rsidRPr="009E2363">
        <w:t xml:space="preserve"> </w:t>
      </w:r>
      <w:r w:rsidR="003B71F1" w:rsidRPr="009E2363">
        <w:rPr>
          <w:rFonts w:ascii="CordiaUPC" w:hAnsi="CordiaUPC" w:cs="CordiaUPC" w:hint="cs"/>
          <w:sz w:val="26"/>
          <w:szCs w:val="26"/>
        </w:rPr>
        <w:t>amounting to Baht</w:t>
      </w:r>
      <w:r w:rsidR="003B71F1" w:rsidRPr="009E2363">
        <w:rPr>
          <w:rFonts w:ascii="CordiaUPC" w:hAnsi="CordiaUPC" w:cs="CordiaUPC" w:hint="cs"/>
          <w:sz w:val="26"/>
          <w:szCs w:val="26"/>
          <w:cs/>
          <w:lang w:bidi="th-TH"/>
        </w:rPr>
        <w:t xml:space="preserve"> </w:t>
      </w:r>
      <w:r w:rsidR="003B71F1" w:rsidRPr="009E2363">
        <w:rPr>
          <w:rFonts w:ascii="CordiaUPC" w:hAnsi="CordiaUPC" w:cs="CordiaUPC"/>
          <w:color w:val="000000"/>
          <w:spacing w:val="-4"/>
          <w:sz w:val="26"/>
          <w:szCs w:val="26"/>
        </w:rPr>
        <w:t>5</w:t>
      </w:r>
      <w:r>
        <w:rPr>
          <w:rFonts w:ascii="CordiaUPC" w:hAnsi="CordiaUPC" w:cs="CordiaUPC"/>
          <w:color w:val="000000"/>
          <w:spacing w:val="-4"/>
          <w:sz w:val="26"/>
          <w:szCs w:val="26"/>
        </w:rPr>
        <w:t>,208</w:t>
      </w:r>
      <w:r w:rsidR="003B71F1" w:rsidRPr="009E2363">
        <w:rPr>
          <w:rFonts w:ascii="CordiaUPC" w:hAnsi="CordiaUPC" w:cs="CordiaUPC" w:hint="cs"/>
          <w:sz w:val="26"/>
          <w:szCs w:val="26"/>
        </w:rPr>
        <w:t xml:space="preserve"> million</w:t>
      </w:r>
      <w:r w:rsidR="0046252D" w:rsidRPr="009E2363">
        <w:rPr>
          <w:rFonts w:ascii="CordiaUPC" w:hAnsi="CordiaUPC" w:cs="CordiaUPC"/>
          <w:sz w:val="26"/>
          <w:szCs w:val="26"/>
        </w:rPr>
        <w:t>,</w:t>
      </w:r>
      <w:r w:rsidR="003B71F1" w:rsidRPr="009E2363">
        <w:rPr>
          <w:rFonts w:ascii="CordiaUPC" w:hAnsi="CordiaUPC" w:cs="CordiaUPC" w:hint="cs"/>
          <w:sz w:val="26"/>
          <w:szCs w:val="26"/>
        </w:rPr>
        <w:t xml:space="preserve"> respectively </w:t>
      </w:r>
      <w:r w:rsidR="003B71F1" w:rsidRPr="009E2363">
        <w:rPr>
          <w:rFonts w:ascii="CordiaUPC" w:hAnsi="CordiaUPC" w:cs="CordiaUPC" w:hint="cs"/>
          <w:i/>
          <w:iCs/>
          <w:sz w:val="26"/>
          <w:szCs w:val="26"/>
          <w:lang w:val="en-US"/>
        </w:rPr>
        <w:t xml:space="preserve">(Bank only: net </w:t>
      </w:r>
      <w:r w:rsidR="0046252D" w:rsidRPr="009E2363">
        <w:rPr>
          <w:rFonts w:ascii="CordiaUPC" w:hAnsi="CordiaUPC" w:cs="CordiaUPC"/>
          <w:i/>
          <w:iCs/>
          <w:sz w:val="26"/>
          <w:szCs w:val="26"/>
          <w:lang w:val="en-US"/>
        </w:rPr>
        <w:t>sales</w:t>
      </w:r>
      <w:r w:rsidR="003B71F1" w:rsidRPr="009E2363">
        <w:rPr>
          <w:rFonts w:ascii="CordiaUPC" w:hAnsi="CordiaUPC" w:cs="CordiaUPC" w:hint="cs"/>
          <w:i/>
          <w:iCs/>
          <w:sz w:val="26"/>
          <w:szCs w:val="26"/>
          <w:lang w:val="en-US"/>
        </w:rPr>
        <w:t xml:space="preserve"> amounting to </w:t>
      </w:r>
      <w:r w:rsidR="003B71F1" w:rsidRPr="009E2363">
        <w:rPr>
          <w:rFonts w:ascii="CordiaUPC" w:hAnsi="CordiaUPC" w:cs="CordiaUPC" w:hint="cs"/>
          <w:i/>
          <w:iCs/>
          <w:sz w:val="26"/>
          <w:szCs w:val="26"/>
        </w:rPr>
        <w:t xml:space="preserve">Baht </w:t>
      </w:r>
      <w:r w:rsidR="00376EC0">
        <w:rPr>
          <w:rFonts w:ascii="CordiaUPC" w:hAnsi="CordiaUPC" w:cs="CordiaUPC"/>
          <w:i/>
          <w:iCs/>
          <w:sz w:val="26"/>
          <w:szCs w:val="26"/>
          <w:lang w:bidi="th-TH"/>
        </w:rPr>
        <w:t>1,480</w:t>
      </w:r>
      <w:r w:rsidR="003B71F1" w:rsidRPr="009E2363">
        <w:rPr>
          <w:rFonts w:ascii="CordiaUPC" w:hAnsi="CordiaUPC" w:cs="CordiaUPC"/>
          <w:sz w:val="26"/>
          <w:szCs w:val="26"/>
          <w:lang w:bidi="th-TH"/>
        </w:rPr>
        <w:t xml:space="preserve"> </w:t>
      </w:r>
      <w:r w:rsidR="003B71F1" w:rsidRPr="009E2363">
        <w:rPr>
          <w:rFonts w:ascii="CordiaUPC" w:hAnsi="CordiaUPC" w:cs="CordiaUPC" w:hint="cs"/>
          <w:i/>
          <w:iCs/>
          <w:sz w:val="26"/>
          <w:szCs w:val="26"/>
        </w:rPr>
        <w:t>million and</w:t>
      </w:r>
      <w:r w:rsidR="003B71F1" w:rsidRPr="009E2363">
        <w:rPr>
          <w:rFonts w:ascii="CordiaUPC" w:hAnsi="CordiaUPC" w:cs="CordiaUPC" w:hint="cs"/>
          <w:i/>
          <w:iCs/>
          <w:sz w:val="26"/>
          <w:szCs w:val="26"/>
          <w:lang w:val="en-US"/>
        </w:rPr>
        <w:t xml:space="preserve"> net </w:t>
      </w:r>
      <w:r w:rsidR="003B71F1" w:rsidRPr="009E2363">
        <w:rPr>
          <w:rFonts w:ascii="CordiaUPC" w:hAnsi="CordiaUPC" w:cs="CordiaUPC"/>
          <w:i/>
          <w:iCs/>
          <w:sz w:val="26"/>
          <w:szCs w:val="26"/>
        </w:rPr>
        <w:t>s</w:t>
      </w:r>
      <w:r>
        <w:rPr>
          <w:rFonts w:ascii="CordiaUPC" w:hAnsi="CordiaUPC" w:cs="CordiaUPC"/>
          <w:i/>
          <w:iCs/>
          <w:sz w:val="26"/>
          <w:szCs w:val="26"/>
        </w:rPr>
        <w:t>ales</w:t>
      </w:r>
      <w:r w:rsidR="003B71F1" w:rsidRPr="009E2363">
        <w:rPr>
          <w:rFonts w:ascii="CordiaUPC" w:hAnsi="CordiaUPC" w:cs="CordiaUPC" w:hint="cs"/>
          <w:i/>
          <w:iCs/>
          <w:sz w:val="26"/>
          <w:szCs w:val="26"/>
        </w:rPr>
        <w:t xml:space="preserve"> </w:t>
      </w:r>
      <w:r w:rsidR="003B71F1" w:rsidRPr="009E2363">
        <w:rPr>
          <w:rFonts w:ascii="CordiaUPC" w:hAnsi="CordiaUPC" w:cs="CordiaUPC" w:hint="cs"/>
          <w:i/>
          <w:iCs/>
          <w:sz w:val="26"/>
          <w:szCs w:val="26"/>
          <w:lang w:val="en-US"/>
        </w:rPr>
        <w:t xml:space="preserve">amounting to </w:t>
      </w:r>
      <w:r w:rsidR="003B71F1" w:rsidRPr="009E2363">
        <w:rPr>
          <w:rFonts w:ascii="CordiaUPC" w:hAnsi="CordiaUPC" w:cs="CordiaUPC" w:hint="cs"/>
          <w:i/>
          <w:iCs/>
          <w:sz w:val="26"/>
          <w:szCs w:val="26"/>
        </w:rPr>
        <w:t>Baht</w:t>
      </w:r>
      <w:r w:rsidR="003B71F1" w:rsidRPr="009E2363">
        <w:rPr>
          <w:rFonts w:ascii="CordiaUPC" w:hAnsi="CordiaUPC" w:cs="CordiaUPC"/>
          <w:i/>
          <w:iCs/>
          <w:sz w:val="26"/>
          <w:szCs w:val="26"/>
        </w:rPr>
        <w:t xml:space="preserve"> 5</w:t>
      </w:r>
      <w:r>
        <w:rPr>
          <w:rFonts w:ascii="CordiaUPC" w:hAnsi="CordiaUPC" w:cs="CordiaUPC"/>
          <w:i/>
          <w:iCs/>
          <w:sz w:val="26"/>
          <w:szCs w:val="26"/>
        </w:rPr>
        <w:t>,208</w:t>
      </w:r>
      <w:r w:rsidR="003B71F1" w:rsidRPr="009E2363">
        <w:rPr>
          <w:rFonts w:ascii="CordiaUPC" w:hAnsi="CordiaUPC" w:cs="CordiaUPC" w:hint="cs"/>
          <w:i/>
          <w:iCs/>
          <w:sz w:val="26"/>
          <w:szCs w:val="26"/>
        </w:rPr>
        <w:t xml:space="preserve"> million, respectively),</w:t>
      </w:r>
      <w:r w:rsidR="003B71F1" w:rsidRPr="009E2363">
        <w:rPr>
          <w:rFonts w:ascii="CordiaUPC" w:hAnsi="CordiaUPC" w:cs="CordiaUPC" w:hint="cs"/>
          <w:sz w:val="26"/>
          <w:szCs w:val="26"/>
        </w:rPr>
        <w:t xml:space="preserve"> for which the settlement was not due at the reporting date.</w:t>
      </w:r>
    </w:p>
    <w:p w14:paraId="5C723C9C" w14:textId="77777777" w:rsidR="003B71F1" w:rsidRPr="009E2363" w:rsidRDefault="003B71F1" w:rsidP="003B71F1">
      <w:pPr>
        <w:spacing w:line="240" w:lineRule="auto"/>
        <w:rPr>
          <w:rFonts w:ascii="CordiaUPC" w:hAnsi="CordiaUPC" w:cs="CordiaUPC"/>
          <w:b/>
          <w:bCs/>
          <w:sz w:val="26"/>
          <w:szCs w:val="26"/>
          <w:lang w:val="en-AU"/>
        </w:rPr>
      </w:pPr>
    </w:p>
    <w:p w14:paraId="07822E4C" w14:textId="26CEEA71" w:rsidR="006F3891" w:rsidRPr="009E2363" w:rsidRDefault="005B464C" w:rsidP="00837EA3">
      <w:pPr>
        <w:pStyle w:val="BodyText"/>
        <w:spacing w:after="0" w:line="240" w:lineRule="exact"/>
        <w:ind w:left="540" w:hanging="540"/>
        <w:rPr>
          <w:rFonts w:ascii="CordiaUPC" w:hAnsi="CordiaUPC" w:cs="CordiaUPC"/>
          <w:b/>
          <w:bCs/>
          <w:sz w:val="26"/>
          <w:szCs w:val="26"/>
          <w:cs/>
          <w:lang w:bidi="th-TH"/>
        </w:rPr>
      </w:pPr>
      <w:r w:rsidRPr="009E2363">
        <w:rPr>
          <w:rFonts w:ascii="CordiaUPC" w:hAnsi="CordiaUPC" w:cs="CordiaUPC"/>
          <w:b/>
          <w:bCs/>
          <w:sz w:val="26"/>
          <w:szCs w:val="26"/>
          <w:lang w:val="en-US"/>
        </w:rPr>
        <w:t>11</w:t>
      </w:r>
      <w:r w:rsidR="006F3891" w:rsidRPr="009E2363">
        <w:rPr>
          <w:rFonts w:ascii="CordiaUPC" w:hAnsi="CordiaUPC" w:cs="CordiaUPC" w:hint="cs"/>
          <w:b/>
          <w:bCs/>
          <w:sz w:val="26"/>
          <w:szCs w:val="26"/>
          <w:lang w:val="en-US"/>
        </w:rPr>
        <w:t>.2</w:t>
      </w:r>
      <w:r w:rsidR="006F3891" w:rsidRPr="009E2363">
        <w:rPr>
          <w:rFonts w:ascii="CordiaUPC" w:hAnsi="CordiaUPC" w:cs="CordiaUPC" w:hint="cs"/>
          <w:b/>
          <w:bCs/>
          <w:sz w:val="26"/>
          <w:szCs w:val="26"/>
          <w:lang w:val="en-US"/>
        </w:rPr>
        <w:tab/>
        <w:t>Litigation</w:t>
      </w:r>
      <w:r w:rsidR="006F3891" w:rsidRPr="009E2363">
        <w:rPr>
          <w:rFonts w:ascii="CordiaUPC" w:hAnsi="CordiaUPC" w:cs="CordiaUPC" w:hint="cs"/>
          <w:b/>
          <w:bCs/>
          <w:sz w:val="26"/>
          <w:szCs w:val="26"/>
          <w:cs/>
          <w:lang w:bidi="th-TH"/>
        </w:rPr>
        <w:t xml:space="preserve"> </w:t>
      </w:r>
      <w:r w:rsidR="006F3891" w:rsidRPr="009E2363">
        <w:rPr>
          <w:rFonts w:ascii="CordiaUPC" w:hAnsi="CordiaUPC" w:cs="CordiaUPC"/>
          <w:b/>
          <w:bCs/>
          <w:sz w:val="26"/>
          <w:szCs w:val="26"/>
          <w:lang w:val="en-US"/>
        </w:rPr>
        <w:t>and other claims</w:t>
      </w:r>
    </w:p>
    <w:p w14:paraId="2836CDB0" w14:textId="77777777" w:rsidR="006F3891" w:rsidRPr="009E2363" w:rsidRDefault="006F3891" w:rsidP="00837EA3">
      <w:pPr>
        <w:pStyle w:val="index"/>
        <w:spacing w:after="0" w:line="240" w:lineRule="exact"/>
        <w:ind w:left="562"/>
        <w:rPr>
          <w:rFonts w:ascii="CordiaUPC" w:hAnsi="CordiaUPC" w:cs="CordiaUPC"/>
          <w:sz w:val="26"/>
          <w:szCs w:val="26"/>
          <w:lang w:val="en-US"/>
        </w:rPr>
      </w:pPr>
    </w:p>
    <w:p w14:paraId="597D95A1" w14:textId="0A432BF6" w:rsidR="006F3891" w:rsidRPr="00A6341E" w:rsidRDefault="006F3891" w:rsidP="00796FD0">
      <w:pPr>
        <w:autoSpaceDE w:val="0"/>
        <w:autoSpaceDN w:val="0"/>
        <w:adjustRightInd w:val="0"/>
        <w:spacing w:line="240" w:lineRule="exact"/>
        <w:ind w:left="993" w:hanging="426"/>
        <w:jc w:val="both"/>
        <w:rPr>
          <w:rFonts w:ascii="CordiaUPC" w:hAnsi="CordiaUPC" w:cs="CordiaUPC"/>
          <w:i/>
          <w:iCs/>
          <w:sz w:val="26"/>
          <w:szCs w:val="26"/>
          <w:lang w:val="en-US"/>
        </w:rPr>
      </w:pPr>
      <w:r w:rsidRPr="009E2363">
        <w:rPr>
          <w:rFonts w:ascii="CordiaUPC" w:hAnsi="CordiaUPC" w:cs="CordiaUPC" w:hint="cs"/>
          <w:i/>
          <w:iCs/>
          <w:sz w:val="26"/>
          <w:szCs w:val="26"/>
          <w:lang w:bidi="th-TH"/>
        </w:rPr>
        <w:t>(a)</w:t>
      </w:r>
      <w:r w:rsidRPr="009E2363">
        <w:rPr>
          <w:rFonts w:ascii="CordiaUPC" w:hAnsi="CordiaUPC" w:cs="CordiaUPC" w:hint="cs"/>
          <w:sz w:val="26"/>
          <w:szCs w:val="26"/>
          <w:lang w:bidi="th-TH"/>
        </w:rPr>
        <w:tab/>
      </w:r>
      <w:r w:rsidRPr="00C25276">
        <w:rPr>
          <w:rFonts w:ascii="CordiaUPC" w:hAnsi="CordiaUPC" w:cs="CordiaUPC" w:hint="cs"/>
          <w:sz w:val="26"/>
          <w:szCs w:val="26"/>
        </w:rPr>
        <w:t xml:space="preserve">As at </w:t>
      </w:r>
      <w:r w:rsidR="00A6341E" w:rsidRPr="00C25276">
        <w:rPr>
          <w:rFonts w:ascii="CordiaUPC" w:eastAsia="Times New Roman" w:hAnsi="CordiaUPC" w:cs="CordiaUPC"/>
          <w:sz w:val="26"/>
          <w:szCs w:val="26"/>
          <w:lang w:bidi="th-TH"/>
        </w:rPr>
        <w:t>31 March 2024 and 31 December 2023</w:t>
      </w:r>
      <w:r w:rsidRPr="00C25276">
        <w:rPr>
          <w:rFonts w:ascii="CordiaUPC" w:hAnsi="CordiaUPC" w:cs="CordiaUPC" w:hint="cs"/>
          <w:sz w:val="26"/>
          <w:szCs w:val="26"/>
        </w:rPr>
        <w:t xml:space="preserve">, the Bank and its subsidiaries were claimed pursuant to obligations under the letters of guarantee and other claims for </w:t>
      </w:r>
      <w:r w:rsidR="000A1735" w:rsidRPr="00C25276">
        <w:rPr>
          <w:rFonts w:ascii="CordiaUPC" w:hAnsi="CordiaUPC" w:cs="CordiaUPC"/>
          <w:sz w:val="26"/>
          <w:szCs w:val="26"/>
        </w:rPr>
        <w:t>151</w:t>
      </w:r>
      <w:r w:rsidRPr="00C25276">
        <w:rPr>
          <w:rFonts w:ascii="CordiaUPC" w:hAnsi="CordiaUPC" w:cs="CordiaUPC"/>
          <w:sz w:val="26"/>
          <w:szCs w:val="26"/>
        </w:rPr>
        <w:t xml:space="preserve"> </w:t>
      </w:r>
      <w:r w:rsidRPr="00C25276">
        <w:rPr>
          <w:rFonts w:ascii="CordiaUPC" w:hAnsi="CordiaUPC" w:cs="CordiaUPC" w:hint="cs"/>
          <w:sz w:val="26"/>
          <w:szCs w:val="26"/>
        </w:rPr>
        <w:t>cases and</w:t>
      </w:r>
      <w:r w:rsidRPr="00C25276">
        <w:rPr>
          <w:rFonts w:ascii="CordiaUPC" w:hAnsi="CordiaUPC" w:cs="CordiaUPC" w:hint="cs"/>
          <w:sz w:val="26"/>
          <w:szCs w:val="26"/>
          <w:lang w:val="en-US"/>
        </w:rPr>
        <w:t xml:space="preserve"> </w:t>
      </w:r>
      <w:r w:rsidRPr="00C25276">
        <w:rPr>
          <w:rFonts w:ascii="CordiaUPC" w:hAnsi="CordiaUPC" w:cs="CordiaUPC"/>
          <w:sz w:val="26"/>
          <w:szCs w:val="26"/>
          <w:lang w:val="en-US" w:bidi="th-TH"/>
        </w:rPr>
        <w:t>1</w:t>
      </w:r>
      <w:r w:rsidR="00D101E8" w:rsidRPr="00C25276">
        <w:rPr>
          <w:rFonts w:ascii="CordiaUPC" w:hAnsi="CordiaUPC" w:cs="CordiaUPC"/>
          <w:sz w:val="26"/>
          <w:szCs w:val="26"/>
          <w:lang w:val="en-US" w:bidi="th-TH"/>
        </w:rPr>
        <w:t>41</w:t>
      </w:r>
      <w:r w:rsidRPr="00C25276">
        <w:rPr>
          <w:rFonts w:ascii="CordiaUPC" w:hAnsi="CordiaUPC" w:cs="CordiaUPC" w:hint="cs"/>
          <w:sz w:val="26"/>
          <w:szCs w:val="26"/>
        </w:rPr>
        <w:t xml:space="preserve"> cases, respectively </w:t>
      </w:r>
      <w:r w:rsidRPr="00C25276">
        <w:rPr>
          <w:rFonts w:ascii="CordiaUPC" w:hAnsi="CordiaUPC" w:cs="CordiaUPC" w:hint="cs"/>
          <w:i/>
          <w:iCs/>
          <w:sz w:val="26"/>
          <w:szCs w:val="26"/>
        </w:rPr>
        <w:t xml:space="preserve">(Bank only: claims for </w:t>
      </w:r>
      <w:r w:rsidR="000A1735" w:rsidRPr="00C25276">
        <w:rPr>
          <w:rFonts w:ascii="CordiaUPC" w:hAnsi="CordiaUPC" w:cs="CordiaUPC"/>
          <w:i/>
          <w:iCs/>
          <w:color w:val="000000"/>
          <w:spacing w:val="-4"/>
          <w:sz w:val="26"/>
          <w:szCs w:val="26"/>
        </w:rPr>
        <w:t>150</w:t>
      </w:r>
      <w:r w:rsidRPr="00C25276">
        <w:rPr>
          <w:rFonts w:ascii="CordiaUPC" w:hAnsi="CordiaUPC" w:cs="CordiaUPC"/>
          <w:i/>
          <w:iCs/>
          <w:sz w:val="26"/>
          <w:szCs w:val="26"/>
        </w:rPr>
        <w:t xml:space="preserve"> </w:t>
      </w:r>
      <w:r w:rsidRPr="00C25276">
        <w:rPr>
          <w:rFonts w:ascii="CordiaUPC" w:hAnsi="CordiaUPC" w:cs="CordiaUPC" w:hint="cs"/>
          <w:i/>
          <w:iCs/>
          <w:sz w:val="26"/>
          <w:szCs w:val="26"/>
        </w:rPr>
        <w:t xml:space="preserve">cases and </w:t>
      </w:r>
      <w:r w:rsidRPr="00C25276">
        <w:rPr>
          <w:rFonts w:ascii="CordiaUPC" w:hAnsi="CordiaUPC" w:cs="CordiaUPC"/>
          <w:i/>
          <w:iCs/>
          <w:sz w:val="26"/>
          <w:szCs w:val="26"/>
        </w:rPr>
        <w:t>1</w:t>
      </w:r>
      <w:r w:rsidR="00D101E8" w:rsidRPr="00C25276">
        <w:rPr>
          <w:rFonts w:ascii="CordiaUPC" w:hAnsi="CordiaUPC" w:cs="CordiaUPC"/>
          <w:i/>
          <w:iCs/>
          <w:sz w:val="26"/>
          <w:szCs w:val="26"/>
        </w:rPr>
        <w:t>41</w:t>
      </w:r>
      <w:r w:rsidRPr="00C25276">
        <w:rPr>
          <w:rFonts w:ascii="CordiaUPC" w:hAnsi="CordiaUPC" w:cs="CordiaUPC" w:hint="cs"/>
          <w:i/>
          <w:iCs/>
          <w:sz w:val="26"/>
          <w:szCs w:val="26"/>
        </w:rPr>
        <w:t xml:space="preserve"> cases, respectively)</w:t>
      </w:r>
      <w:r w:rsidRPr="00C25276">
        <w:rPr>
          <w:rFonts w:ascii="CordiaUPC" w:hAnsi="CordiaUPC" w:cs="CordiaUPC" w:hint="cs"/>
          <w:sz w:val="26"/>
          <w:szCs w:val="26"/>
        </w:rPr>
        <w:t>. The said claims were made against the Bank and its subsidiaries for the approximate liability amounts of Baht</w:t>
      </w:r>
      <w:r w:rsidRPr="00C25276">
        <w:rPr>
          <w:rFonts w:ascii="CordiaUPC" w:hAnsi="CordiaUPC" w:cs="CordiaUPC"/>
          <w:sz w:val="26"/>
          <w:szCs w:val="26"/>
        </w:rPr>
        <w:t xml:space="preserve"> </w:t>
      </w:r>
      <w:r w:rsidR="000A1735" w:rsidRPr="00C25276">
        <w:rPr>
          <w:rFonts w:ascii="CordiaUPC" w:hAnsi="CordiaUPC" w:cs="CordiaUPC"/>
          <w:sz w:val="26"/>
          <w:szCs w:val="26"/>
        </w:rPr>
        <w:t>911</w:t>
      </w:r>
      <w:r w:rsidR="00605CAA" w:rsidRPr="00C25276">
        <w:rPr>
          <w:rFonts w:ascii="CordiaUPC" w:hAnsi="CordiaUPC" w:cs="CordiaUPC"/>
          <w:sz w:val="26"/>
          <w:szCs w:val="26"/>
        </w:rPr>
        <w:t xml:space="preserve"> </w:t>
      </w:r>
      <w:r w:rsidRPr="00C25276">
        <w:rPr>
          <w:rFonts w:ascii="CordiaUPC" w:hAnsi="CordiaUPC" w:cs="CordiaUPC" w:hint="cs"/>
          <w:sz w:val="26"/>
          <w:szCs w:val="26"/>
        </w:rPr>
        <w:t xml:space="preserve">million </w:t>
      </w:r>
      <w:r w:rsidRPr="00C25276">
        <w:rPr>
          <w:rFonts w:ascii="CordiaUPC" w:hAnsi="CordiaUPC" w:cs="CordiaUPC" w:hint="cs"/>
          <w:sz w:val="26"/>
          <w:szCs w:val="26"/>
          <w:vertAlign w:val="superscript"/>
        </w:rPr>
        <w:t>(1)</w:t>
      </w:r>
      <w:r w:rsidRPr="00C25276">
        <w:rPr>
          <w:rFonts w:ascii="CordiaUPC" w:hAnsi="CordiaUPC" w:cs="CordiaUPC" w:hint="cs"/>
          <w:sz w:val="26"/>
          <w:szCs w:val="26"/>
        </w:rPr>
        <w:t xml:space="preserve"> and Baht </w:t>
      </w:r>
      <w:r w:rsidRPr="00C25276">
        <w:rPr>
          <w:rFonts w:ascii="CordiaUPC" w:hAnsi="CordiaUPC" w:cs="CordiaUPC"/>
          <w:spacing w:val="-6"/>
          <w:sz w:val="26"/>
          <w:szCs w:val="26"/>
        </w:rPr>
        <w:t>1,</w:t>
      </w:r>
      <w:r w:rsidR="00D101E8" w:rsidRPr="00C25276">
        <w:rPr>
          <w:rFonts w:ascii="CordiaUPC" w:hAnsi="CordiaUPC" w:cs="CordiaUPC"/>
          <w:spacing w:val="-6"/>
          <w:sz w:val="26"/>
          <w:szCs w:val="26"/>
        </w:rPr>
        <w:t>777</w:t>
      </w:r>
      <w:r w:rsidRPr="00C25276">
        <w:rPr>
          <w:rFonts w:ascii="CordiaUPC" w:hAnsi="CordiaUPC" w:cs="CordiaUPC" w:hint="cs"/>
          <w:sz w:val="26"/>
          <w:szCs w:val="26"/>
        </w:rPr>
        <w:t xml:space="preserve"> million </w:t>
      </w:r>
      <w:r w:rsidRPr="00C25276">
        <w:rPr>
          <w:rFonts w:ascii="CordiaUPC" w:hAnsi="CordiaUPC" w:cs="CordiaUPC" w:hint="cs"/>
          <w:sz w:val="26"/>
          <w:szCs w:val="26"/>
          <w:vertAlign w:val="superscript"/>
        </w:rPr>
        <w:t>(1)</w:t>
      </w:r>
      <w:r w:rsidRPr="00C25276">
        <w:rPr>
          <w:rFonts w:ascii="CordiaUPC" w:hAnsi="CordiaUPC" w:cs="CordiaUPC" w:hint="cs"/>
          <w:sz w:val="26"/>
          <w:szCs w:val="26"/>
        </w:rPr>
        <w:t xml:space="preserve">, respectively </w:t>
      </w:r>
      <w:r w:rsidRPr="00C25276">
        <w:rPr>
          <w:rFonts w:ascii="CordiaUPC" w:hAnsi="CordiaUPC" w:cs="CordiaUPC" w:hint="cs"/>
          <w:i/>
          <w:iCs/>
          <w:sz w:val="26"/>
          <w:szCs w:val="26"/>
        </w:rPr>
        <w:t xml:space="preserve">(Bank only: Baht </w:t>
      </w:r>
      <w:r w:rsidR="000A1735" w:rsidRPr="00C25276">
        <w:rPr>
          <w:rFonts w:ascii="CordiaUPC" w:hAnsi="CordiaUPC" w:cs="CordiaUPC"/>
          <w:i/>
          <w:iCs/>
          <w:sz w:val="26"/>
          <w:szCs w:val="26"/>
        </w:rPr>
        <w:t>911</w:t>
      </w:r>
      <w:r w:rsidR="00605CAA" w:rsidRPr="00C25276">
        <w:rPr>
          <w:rFonts w:ascii="CordiaUPC" w:hAnsi="CordiaUPC" w:cs="CordiaUPC"/>
          <w:sz w:val="26"/>
          <w:szCs w:val="26"/>
        </w:rPr>
        <w:t xml:space="preserve"> </w:t>
      </w:r>
      <w:r w:rsidRPr="00C25276">
        <w:rPr>
          <w:rFonts w:ascii="CordiaUPC" w:hAnsi="CordiaUPC" w:cs="CordiaUPC" w:hint="cs"/>
          <w:i/>
          <w:iCs/>
          <w:sz w:val="26"/>
          <w:szCs w:val="26"/>
        </w:rPr>
        <w:t xml:space="preserve">million </w:t>
      </w:r>
      <w:r w:rsidRPr="00C25276">
        <w:rPr>
          <w:rFonts w:ascii="CordiaUPC" w:hAnsi="CordiaUPC" w:cs="CordiaUPC" w:hint="cs"/>
          <w:i/>
          <w:iCs/>
          <w:sz w:val="26"/>
          <w:szCs w:val="26"/>
          <w:vertAlign w:val="superscript"/>
        </w:rPr>
        <w:t>(1)</w:t>
      </w:r>
      <w:r w:rsidRPr="00C25276">
        <w:rPr>
          <w:rFonts w:ascii="CordiaUPC" w:hAnsi="CordiaUPC" w:cs="CordiaUPC" w:hint="cs"/>
          <w:i/>
          <w:iCs/>
          <w:sz w:val="26"/>
          <w:szCs w:val="26"/>
        </w:rPr>
        <w:t xml:space="preserve"> and Baht </w:t>
      </w:r>
      <w:r w:rsidRPr="00C25276">
        <w:rPr>
          <w:rFonts w:ascii="CordiaUPC" w:hAnsi="CordiaUPC" w:cs="CordiaUPC"/>
          <w:i/>
          <w:iCs/>
          <w:sz w:val="26"/>
          <w:szCs w:val="26"/>
        </w:rPr>
        <w:t>1,</w:t>
      </w:r>
      <w:r w:rsidR="00D101E8" w:rsidRPr="00C25276">
        <w:rPr>
          <w:rFonts w:ascii="CordiaUPC" w:hAnsi="CordiaUPC" w:cs="CordiaUPC"/>
          <w:i/>
          <w:iCs/>
          <w:sz w:val="26"/>
          <w:szCs w:val="26"/>
        </w:rPr>
        <w:t>777</w:t>
      </w:r>
      <w:r w:rsidRPr="00C25276">
        <w:rPr>
          <w:rFonts w:ascii="CordiaUPC" w:hAnsi="CordiaUPC" w:cs="CordiaUPC"/>
          <w:i/>
          <w:iCs/>
          <w:sz w:val="26"/>
          <w:szCs w:val="26"/>
        </w:rPr>
        <w:t xml:space="preserve"> </w:t>
      </w:r>
      <w:r w:rsidRPr="00C25276">
        <w:rPr>
          <w:rFonts w:ascii="CordiaUPC" w:hAnsi="CordiaUPC" w:cs="CordiaUPC" w:hint="cs"/>
          <w:i/>
          <w:iCs/>
          <w:sz w:val="26"/>
          <w:szCs w:val="26"/>
        </w:rPr>
        <w:t xml:space="preserve">million </w:t>
      </w:r>
      <w:r w:rsidRPr="00C25276">
        <w:rPr>
          <w:rFonts w:ascii="CordiaUPC" w:hAnsi="CordiaUPC" w:cs="CordiaUPC" w:hint="cs"/>
          <w:i/>
          <w:iCs/>
          <w:sz w:val="26"/>
          <w:szCs w:val="26"/>
          <w:vertAlign w:val="superscript"/>
        </w:rPr>
        <w:t>(1)</w:t>
      </w:r>
      <w:r w:rsidRPr="00C25276">
        <w:rPr>
          <w:rFonts w:ascii="CordiaUPC" w:hAnsi="CordiaUPC" w:cs="CordiaUPC" w:hint="cs"/>
          <w:i/>
          <w:iCs/>
          <w:sz w:val="26"/>
          <w:szCs w:val="26"/>
        </w:rPr>
        <w:t>, respectively).</w:t>
      </w:r>
    </w:p>
    <w:p w14:paraId="3E82A1BE" w14:textId="77777777" w:rsidR="00EF68A1" w:rsidRDefault="00EF68A1" w:rsidP="0067011C">
      <w:pPr>
        <w:autoSpaceDE w:val="0"/>
        <w:autoSpaceDN w:val="0"/>
        <w:adjustRightInd w:val="0"/>
        <w:spacing w:line="240" w:lineRule="exact"/>
        <w:jc w:val="both"/>
        <w:rPr>
          <w:rFonts w:ascii="CordiaUPC" w:hAnsi="CordiaUPC" w:cs="CordiaUPC"/>
          <w:i/>
          <w:iCs/>
          <w:sz w:val="26"/>
          <w:szCs w:val="26"/>
          <w:lang w:bidi="th-TH"/>
        </w:rPr>
      </w:pPr>
    </w:p>
    <w:p w14:paraId="1AFCEEA8" w14:textId="2F0F5DBB" w:rsidR="006F3891" w:rsidRPr="009E2363" w:rsidRDefault="006F3891" w:rsidP="00796FD0">
      <w:pPr>
        <w:autoSpaceDE w:val="0"/>
        <w:autoSpaceDN w:val="0"/>
        <w:adjustRightInd w:val="0"/>
        <w:spacing w:line="240" w:lineRule="exact"/>
        <w:ind w:left="993" w:hanging="426"/>
        <w:jc w:val="both"/>
        <w:rPr>
          <w:rFonts w:ascii="CordiaUPC" w:hAnsi="CordiaUPC" w:cs="CordiaUPC"/>
          <w:sz w:val="26"/>
          <w:szCs w:val="26"/>
          <w:lang w:bidi="th-TH"/>
        </w:rPr>
      </w:pPr>
      <w:r w:rsidRPr="009E2363">
        <w:rPr>
          <w:rFonts w:ascii="CordiaUPC" w:hAnsi="CordiaUPC" w:cs="CordiaUPC" w:hint="cs"/>
          <w:i/>
          <w:iCs/>
          <w:sz w:val="26"/>
          <w:szCs w:val="26"/>
          <w:lang w:bidi="th-TH"/>
        </w:rPr>
        <w:t>(b)</w:t>
      </w:r>
      <w:r w:rsidRPr="009E2363">
        <w:rPr>
          <w:rFonts w:ascii="CordiaUPC" w:hAnsi="CordiaUPC" w:cs="CordiaUPC" w:hint="cs"/>
          <w:i/>
          <w:iCs/>
          <w:sz w:val="26"/>
          <w:szCs w:val="26"/>
          <w:lang w:bidi="th-TH"/>
        </w:rPr>
        <w:tab/>
      </w:r>
      <w:r w:rsidRPr="00C25276">
        <w:rPr>
          <w:rFonts w:ascii="CordiaUPC" w:hAnsi="CordiaUPC" w:cs="CordiaUPC" w:hint="cs"/>
          <w:sz w:val="26"/>
          <w:szCs w:val="26"/>
          <w:lang w:bidi="th-TH"/>
        </w:rPr>
        <w:t xml:space="preserve">As at </w:t>
      </w:r>
      <w:r w:rsidR="00A6341E" w:rsidRPr="00C25276">
        <w:rPr>
          <w:rFonts w:ascii="CordiaUPC" w:eastAsia="Times New Roman" w:hAnsi="CordiaUPC" w:cs="CordiaUPC"/>
          <w:sz w:val="26"/>
          <w:szCs w:val="26"/>
          <w:lang w:bidi="th-TH"/>
        </w:rPr>
        <w:t>31 March 2024 and 31 December 2023</w:t>
      </w:r>
      <w:r w:rsidRPr="00C25276">
        <w:rPr>
          <w:rFonts w:ascii="CordiaUPC" w:hAnsi="CordiaUPC" w:cs="CordiaUPC" w:hint="cs"/>
          <w:sz w:val="26"/>
          <w:szCs w:val="26"/>
          <w:lang w:bidi="th-TH"/>
        </w:rPr>
        <w:t xml:space="preserve">, the Bank and its subsidiaries have recognised provisions for possible loss from the litigation </w:t>
      </w:r>
      <w:r w:rsidRPr="00C25276">
        <w:rPr>
          <w:rFonts w:ascii="CordiaUPC" w:hAnsi="CordiaUPC" w:cs="CordiaUPC"/>
          <w:sz w:val="26"/>
          <w:szCs w:val="26"/>
          <w:lang w:bidi="th-TH"/>
        </w:rPr>
        <w:t>and other claims</w:t>
      </w:r>
      <w:r w:rsidRPr="00C25276">
        <w:rPr>
          <w:rFonts w:ascii="CordiaUPC" w:hAnsi="CordiaUPC" w:cs="CordiaUPC" w:hint="cs"/>
          <w:sz w:val="26"/>
          <w:szCs w:val="26"/>
          <w:lang w:bidi="th-TH"/>
        </w:rPr>
        <w:t xml:space="preserve"> totalling Baht </w:t>
      </w:r>
      <w:r w:rsidR="000A1735" w:rsidRPr="00C25276">
        <w:rPr>
          <w:rFonts w:ascii="CordiaUPC" w:hAnsi="CordiaUPC" w:cs="CordiaUPC"/>
          <w:sz w:val="26"/>
          <w:szCs w:val="26"/>
          <w:lang w:bidi="th-TH"/>
        </w:rPr>
        <w:t>217</w:t>
      </w:r>
      <w:r w:rsidRPr="00C25276">
        <w:rPr>
          <w:rFonts w:ascii="CordiaUPC" w:hAnsi="CordiaUPC" w:cs="CordiaUPC"/>
          <w:sz w:val="26"/>
          <w:szCs w:val="26"/>
          <w:lang w:bidi="th-TH"/>
        </w:rPr>
        <w:t xml:space="preserve"> </w:t>
      </w:r>
      <w:r w:rsidRPr="00C25276">
        <w:rPr>
          <w:rFonts w:ascii="CordiaUPC" w:hAnsi="CordiaUPC" w:cs="CordiaUPC" w:hint="cs"/>
          <w:sz w:val="26"/>
          <w:szCs w:val="26"/>
          <w:lang w:bidi="th-TH"/>
        </w:rPr>
        <w:t xml:space="preserve">million and Baht </w:t>
      </w:r>
      <w:r w:rsidR="00CC17F5" w:rsidRPr="00C25276">
        <w:rPr>
          <w:rFonts w:ascii="CordiaUPC" w:hAnsi="CordiaUPC" w:cs="CordiaUPC"/>
          <w:sz w:val="26"/>
          <w:szCs w:val="26"/>
          <w:lang w:bidi="th-TH"/>
        </w:rPr>
        <w:t>204</w:t>
      </w:r>
      <w:r w:rsidRPr="00C25276">
        <w:rPr>
          <w:rFonts w:ascii="CordiaUPC" w:hAnsi="CordiaUPC" w:cs="CordiaUPC" w:hint="cs"/>
          <w:sz w:val="26"/>
          <w:szCs w:val="26"/>
          <w:lang w:bidi="th-TH"/>
        </w:rPr>
        <w:t xml:space="preserve"> million, respectively (</w:t>
      </w:r>
      <w:r w:rsidRPr="00C25276">
        <w:rPr>
          <w:rFonts w:ascii="CordiaUPC" w:hAnsi="CordiaUPC" w:cs="CordiaUPC" w:hint="cs"/>
          <w:i/>
          <w:iCs/>
          <w:sz w:val="26"/>
          <w:szCs w:val="26"/>
          <w:lang w:bidi="th-TH"/>
        </w:rPr>
        <w:t xml:space="preserve">Bank only: Baht </w:t>
      </w:r>
      <w:r w:rsidR="000A1735" w:rsidRPr="00C25276">
        <w:rPr>
          <w:rFonts w:ascii="CordiaUPC" w:hAnsi="CordiaUPC" w:cs="CordiaUPC"/>
          <w:i/>
          <w:iCs/>
          <w:sz w:val="26"/>
          <w:szCs w:val="26"/>
          <w:lang w:bidi="th-TH"/>
        </w:rPr>
        <w:t xml:space="preserve">217 </w:t>
      </w:r>
      <w:r w:rsidRPr="00C25276">
        <w:rPr>
          <w:rFonts w:ascii="CordiaUPC" w:hAnsi="CordiaUPC" w:cs="CordiaUPC" w:hint="cs"/>
          <w:i/>
          <w:iCs/>
          <w:sz w:val="26"/>
          <w:szCs w:val="26"/>
          <w:lang w:bidi="th-TH"/>
        </w:rPr>
        <w:t xml:space="preserve">million and Baht </w:t>
      </w:r>
      <w:r w:rsidR="00CC17F5" w:rsidRPr="00C25276">
        <w:rPr>
          <w:rFonts w:ascii="CordiaUPC" w:hAnsi="CordiaUPC" w:cs="CordiaUPC"/>
          <w:i/>
          <w:iCs/>
          <w:sz w:val="26"/>
          <w:szCs w:val="26"/>
          <w:lang w:bidi="th-TH"/>
        </w:rPr>
        <w:t>204</w:t>
      </w:r>
      <w:r w:rsidRPr="00C25276">
        <w:rPr>
          <w:rFonts w:ascii="CordiaUPC" w:hAnsi="CordiaUPC" w:cs="CordiaUPC" w:hint="cs"/>
          <w:i/>
          <w:iCs/>
          <w:sz w:val="26"/>
          <w:szCs w:val="26"/>
          <w:lang w:bidi="th-TH"/>
        </w:rPr>
        <w:t xml:space="preserve"> million, respectively</w:t>
      </w:r>
      <w:r w:rsidRPr="00C25276">
        <w:rPr>
          <w:rFonts w:ascii="CordiaUPC" w:hAnsi="CordiaUPC" w:cs="CordiaUPC" w:hint="cs"/>
          <w:sz w:val="26"/>
          <w:szCs w:val="26"/>
          <w:lang w:bidi="th-TH"/>
        </w:rPr>
        <w:t xml:space="preserve">). The management considers that the provision established for such potential loss due to the said litigation </w:t>
      </w:r>
      <w:r w:rsidRPr="00C25276">
        <w:rPr>
          <w:rFonts w:ascii="CordiaUPC" w:hAnsi="CordiaUPC" w:cs="CordiaUPC"/>
          <w:sz w:val="26"/>
          <w:szCs w:val="26"/>
          <w:lang w:bidi="th-TH"/>
        </w:rPr>
        <w:t>and other claims</w:t>
      </w:r>
      <w:r w:rsidRPr="00C25276">
        <w:rPr>
          <w:rFonts w:ascii="CordiaUPC" w:hAnsi="CordiaUPC" w:cs="CordiaUPC" w:hint="cs"/>
          <w:sz w:val="26"/>
          <w:szCs w:val="26"/>
          <w:lang w:bidi="th-TH"/>
        </w:rPr>
        <w:t xml:space="preserve"> is adequate.</w:t>
      </w:r>
      <w:r w:rsidRPr="009E2363">
        <w:rPr>
          <w:rFonts w:ascii="CordiaUPC" w:hAnsi="CordiaUPC" w:cs="CordiaUPC" w:hint="cs"/>
          <w:sz w:val="26"/>
          <w:szCs w:val="26"/>
          <w:lang w:bidi="th-TH"/>
        </w:rPr>
        <w:t xml:space="preserve"> </w:t>
      </w:r>
    </w:p>
    <w:p w14:paraId="745C529C" w14:textId="77777777" w:rsidR="006F3891" w:rsidRPr="009E2363" w:rsidRDefault="006F3891" w:rsidP="00796FD0">
      <w:pPr>
        <w:spacing w:line="240" w:lineRule="exact"/>
        <w:ind w:left="993" w:hanging="426"/>
        <w:rPr>
          <w:rFonts w:ascii="CordiaUPC" w:hAnsi="CordiaUPC" w:cs="CordiaUPC"/>
          <w:sz w:val="12"/>
          <w:szCs w:val="12"/>
        </w:rPr>
      </w:pPr>
    </w:p>
    <w:p w14:paraId="14DA11A0" w14:textId="7A7853E6" w:rsidR="006F3891" w:rsidRPr="009E2363" w:rsidRDefault="006F3891" w:rsidP="00D101E8">
      <w:pPr>
        <w:pStyle w:val="ListParagraph"/>
        <w:numPr>
          <w:ilvl w:val="0"/>
          <w:numId w:val="21"/>
        </w:numPr>
        <w:autoSpaceDE w:val="0"/>
        <w:autoSpaceDN w:val="0"/>
        <w:adjustRightInd w:val="0"/>
        <w:spacing w:line="240" w:lineRule="exact"/>
        <w:ind w:left="1134" w:hanging="141"/>
        <w:jc w:val="both"/>
        <w:rPr>
          <w:rFonts w:ascii="CordiaUPC" w:hAnsi="CordiaUPC" w:cs="CordiaUPC"/>
          <w:szCs w:val="22"/>
        </w:rPr>
      </w:pPr>
      <w:r w:rsidRPr="009E2363">
        <w:rPr>
          <w:rFonts w:ascii="CordiaUPC" w:hAnsi="CordiaUPC" w:cs="CordiaUPC" w:hint="cs"/>
          <w:szCs w:val="22"/>
        </w:rPr>
        <w:t xml:space="preserve">Excluding the liabilities of the Bank and </w:t>
      </w:r>
      <w:r w:rsidRPr="00C25276">
        <w:rPr>
          <w:rFonts w:ascii="CordiaUPC" w:hAnsi="CordiaUPC" w:cs="CordiaUPC" w:hint="cs"/>
          <w:szCs w:val="22"/>
        </w:rPr>
        <w:t xml:space="preserve">its subsidiaries as at </w:t>
      </w:r>
      <w:r w:rsidR="00CC17F5" w:rsidRPr="00C25276">
        <w:rPr>
          <w:rFonts w:ascii="CordiaUPC" w:eastAsia="Times New Roman" w:hAnsi="CordiaUPC" w:cs="CordiaUPC"/>
          <w:szCs w:val="22"/>
          <w:lang w:bidi="th-TH"/>
        </w:rPr>
        <w:t>31 March 2024 and 31 December 2023</w:t>
      </w:r>
      <w:r w:rsidRPr="00C25276">
        <w:rPr>
          <w:rFonts w:ascii="CordiaUPC" w:hAnsi="CordiaUPC" w:cs="CordiaUPC" w:hint="cs"/>
          <w:szCs w:val="22"/>
        </w:rPr>
        <w:t xml:space="preserve"> of Baht </w:t>
      </w:r>
      <w:r w:rsidR="000A1735" w:rsidRPr="00C25276">
        <w:rPr>
          <w:rFonts w:ascii="CordiaUPC" w:hAnsi="CordiaUPC" w:cs="CordiaUPC"/>
          <w:szCs w:val="22"/>
        </w:rPr>
        <w:t>715</w:t>
      </w:r>
      <w:r w:rsidR="00605CAA" w:rsidRPr="00C25276">
        <w:rPr>
          <w:rFonts w:ascii="CordiaUPC" w:hAnsi="CordiaUPC" w:cs="CordiaUPC"/>
          <w:szCs w:val="22"/>
        </w:rPr>
        <w:t xml:space="preserve"> </w:t>
      </w:r>
      <w:r w:rsidRPr="00C25276">
        <w:rPr>
          <w:rFonts w:ascii="CordiaUPC" w:hAnsi="CordiaUPC" w:cs="CordiaUPC" w:hint="cs"/>
          <w:szCs w:val="22"/>
        </w:rPr>
        <w:t xml:space="preserve">million and Baht </w:t>
      </w:r>
      <w:r w:rsidRPr="00C25276">
        <w:rPr>
          <w:rFonts w:ascii="CordiaUPC" w:hAnsi="CordiaUPC" w:cs="CordiaUPC"/>
          <w:szCs w:val="22"/>
        </w:rPr>
        <w:t>6</w:t>
      </w:r>
      <w:r w:rsidR="00CC17F5" w:rsidRPr="00C25276">
        <w:rPr>
          <w:rFonts w:ascii="CordiaUPC" w:hAnsi="CordiaUPC" w:cs="CordiaUPC"/>
          <w:szCs w:val="22"/>
        </w:rPr>
        <w:t>60</w:t>
      </w:r>
      <w:r w:rsidRPr="00C25276">
        <w:rPr>
          <w:rFonts w:ascii="CordiaUPC" w:hAnsi="CordiaUPC" w:cs="CordiaUPC" w:hint="cs"/>
          <w:szCs w:val="22"/>
          <w:cs/>
          <w:lang w:bidi="th-TH"/>
        </w:rPr>
        <w:t xml:space="preserve"> </w:t>
      </w:r>
      <w:r w:rsidRPr="00C25276">
        <w:rPr>
          <w:rFonts w:ascii="CordiaUPC" w:hAnsi="CordiaUPC" w:cs="CordiaUPC" w:hint="cs"/>
          <w:szCs w:val="22"/>
        </w:rPr>
        <w:t xml:space="preserve">million, respectively </w:t>
      </w:r>
      <w:r w:rsidRPr="00C25276">
        <w:rPr>
          <w:rFonts w:ascii="CordiaUPC" w:hAnsi="CordiaUPC" w:cs="CordiaUPC" w:hint="cs"/>
          <w:i/>
          <w:iCs/>
          <w:szCs w:val="22"/>
        </w:rPr>
        <w:t xml:space="preserve">(Bank only: Baht </w:t>
      </w:r>
      <w:r w:rsidR="000A1735" w:rsidRPr="00C25276">
        <w:rPr>
          <w:rFonts w:ascii="CordiaUPC" w:hAnsi="CordiaUPC" w:cs="CordiaUPC"/>
          <w:i/>
          <w:iCs/>
          <w:szCs w:val="22"/>
        </w:rPr>
        <w:t>715</w:t>
      </w:r>
      <w:r w:rsidRPr="00C25276">
        <w:rPr>
          <w:rFonts w:ascii="CordiaUPC" w:hAnsi="CordiaUPC" w:cs="CordiaUPC" w:hint="cs"/>
          <w:i/>
          <w:iCs/>
          <w:szCs w:val="22"/>
        </w:rPr>
        <w:t xml:space="preserve"> million and Baht </w:t>
      </w:r>
      <w:r w:rsidRPr="00C25276">
        <w:rPr>
          <w:rFonts w:ascii="CordiaUPC" w:hAnsi="CordiaUPC" w:cs="CordiaUPC"/>
          <w:i/>
          <w:iCs/>
          <w:szCs w:val="22"/>
        </w:rPr>
        <w:t>6</w:t>
      </w:r>
      <w:r w:rsidR="00CC17F5" w:rsidRPr="00C25276">
        <w:rPr>
          <w:rFonts w:ascii="CordiaUPC" w:hAnsi="CordiaUPC" w:cs="CordiaUPC"/>
          <w:i/>
          <w:iCs/>
          <w:szCs w:val="22"/>
        </w:rPr>
        <w:t>60</w:t>
      </w:r>
      <w:r w:rsidRPr="00C25276">
        <w:rPr>
          <w:rFonts w:ascii="CordiaUPC" w:hAnsi="CordiaUPC" w:cs="CordiaUPC" w:hint="cs"/>
          <w:i/>
          <w:iCs/>
          <w:szCs w:val="22"/>
        </w:rPr>
        <w:t xml:space="preserve"> million, respectively)</w:t>
      </w:r>
      <w:r w:rsidRPr="00C25276">
        <w:rPr>
          <w:rFonts w:ascii="CordiaUPC" w:hAnsi="CordiaUPC" w:cs="CordiaUPC" w:hint="cs"/>
          <w:szCs w:val="22"/>
        </w:rPr>
        <w:t xml:space="preserve">, which the Court of First Instance and </w:t>
      </w:r>
      <w:r w:rsidRPr="00C25276">
        <w:rPr>
          <w:rFonts w:ascii="CordiaUPC" w:hAnsi="CordiaUPC" w:cs="CordiaUPC"/>
          <w:szCs w:val="22"/>
        </w:rPr>
        <w:t>the</w:t>
      </w:r>
      <w:r w:rsidRPr="00C25276">
        <w:rPr>
          <w:rFonts w:ascii="CordiaUPC" w:hAnsi="CordiaUPC" w:cs="CordiaUPC" w:hint="cs"/>
          <w:szCs w:val="22"/>
          <w:cs/>
          <w:lang w:bidi="th-TH"/>
        </w:rPr>
        <w:t xml:space="preserve"> </w:t>
      </w:r>
      <w:r w:rsidRPr="00C25276">
        <w:rPr>
          <w:rFonts w:ascii="CordiaUPC" w:hAnsi="CordiaUPC" w:cs="CordiaUPC"/>
          <w:szCs w:val="22"/>
        </w:rPr>
        <w:t>Appeals</w:t>
      </w:r>
      <w:r w:rsidRPr="00C25276">
        <w:rPr>
          <w:rFonts w:ascii="CordiaUPC" w:hAnsi="CordiaUPC" w:cs="CordiaUPC" w:hint="cs"/>
          <w:szCs w:val="22"/>
        </w:rPr>
        <w:t xml:space="preserve"> Court dismissed the cases.</w:t>
      </w:r>
    </w:p>
    <w:p w14:paraId="66CE9A29" w14:textId="77777777" w:rsidR="00120CED" w:rsidRPr="009E2363" w:rsidRDefault="00120CED" w:rsidP="00120CED">
      <w:pPr>
        <w:pStyle w:val="ListParagraph"/>
        <w:autoSpaceDE w:val="0"/>
        <w:autoSpaceDN w:val="0"/>
        <w:adjustRightInd w:val="0"/>
        <w:spacing w:line="240" w:lineRule="exact"/>
        <w:ind w:left="1260"/>
        <w:jc w:val="both"/>
        <w:rPr>
          <w:b/>
          <w:bCs/>
          <w:sz w:val="20"/>
        </w:rPr>
      </w:pPr>
      <w:bookmarkStart w:id="10" w:name="_Hlk27992117"/>
    </w:p>
    <w:bookmarkEnd w:id="10"/>
    <w:p w14:paraId="41FC5BC2" w14:textId="3DA3458E" w:rsidR="005A5695" w:rsidRPr="009E2363" w:rsidRDefault="005B464C" w:rsidP="005A5695">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cs/>
        </w:rPr>
      </w:pPr>
      <w:r w:rsidRPr="009E2363">
        <w:rPr>
          <w:rFonts w:ascii="CordiaUPC" w:hAnsi="CordiaUPC" w:cs="CordiaUPC"/>
          <w:i w:val="0"/>
          <w:iCs/>
          <w:sz w:val="28"/>
          <w:szCs w:val="28"/>
        </w:rPr>
        <w:t>12</w:t>
      </w:r>
      <w:r w:rsidR="00F85F2D" w:rsidRPr="009E2363">
        <w:rPr>
          <w:rFonts w:ascii="CordiaUPC" w:hAnsi="CordiaUPC" w:cs="CordiaUPC" w:hint="cs"/>
          <w:i w:val="0"/>
          <w:iCs/>
          <w:sz w:val="28"/>
          <w:szCs w:val="28"/>
        </w:rPr>
        <w:tab/>
      </w:r>
      <w:r w:rsidR="00B3056F" w:rsidRPr="009E2363">
        <w:rPr>
          <w:rFonts w:ascii="CordiaUPC" w:hAnsi="CordiaUPC" w:cs="CordiaUPC" w:hint="cs"/>
          <w:i w:val="0"/>
          <w:iCs/>
          <w:sz w:val="28"/>
          <w:szCs w:val="28"/>
        </w:rPr>
        <w:t>Related parties</w:t>
      </w:r>
    </w:p>
    <w:p w14:paraId="0959012A" w14:textId="77777777" w:rsidR="005A5695" w:rsidRPr="009E2363" w:rsidRDefault="005A5695" w:rsidP="005A5695">
      <w:pPr>
        <w:spacing w:line="240" w:lineRule="exact"/>
        <w:ind w:left="547"/>
        <w:jc w:val="both"/>
        <w:rPr>
          <w:rFonts w:ascii="CordiaUPC" w:hAnsi="CordiaUPC" w:cs="CordiaUPC"/>
          <w:sz w:val="26"/>
          <w:szCs w:val="26"/>
          <w:lang w:val="en-US"/>
        </w:rPr>
      </w:pPr>
    </w:p>
    <w:p w14:paraId="368E5A03" w14:textId="77777777" w:rsidR="005A5695" w:rsidRPr="009E2363" w:rsidRDefault="005A5695" w:rsidP="005A5695">
      <w:pPr>
        <w:tabs>
          <w:tab w:val="left" w:pos="5245"/>
        </w:tabs>
        <w:spacing w:line="240" w:lineRule="exact"/>
        <w:ind w:left="540"/>
        <w:jc w:val="both"/>
        <w:rPr>
          <w:rFonts w:ascii="CordiaUPC" w:hAnsi="CordiaUPC" w:cs="CordiaUPC"/>
          <w:sz w:val="26"/>
          <w:szCs w:val="26"/>
        </w:rPr>
      </w:pPr>
      <w:r w:rsidRPr="009E2363">
        <w:rPr>
          <w:rFonts w:ascii="CordiaUPC" w:hAnsi="CordiaUPC" w:cs="CordiaUPC" w:hint="cs"/>
          <w:sz w:val="26"/>
          <w:szCs w:val="26"/>
        </w:rPr>
        <w:t xml:space="preserve">For the purposes of these financial statements, parties are considered to be related to the </w:t>
      </w:r>
      <w:r w:rsidRPr="009E2363">
        <w:rPr>
          <w:rFonts w:ascii="CordiaUPC" w:hAnsi="CordiaUPC" w:cs="CordiaUPC" w:hint="cs"/>
          <w:sz w:val="26"/>
          <w:szCs w:val="26"/>
          <w:lang w:bidi="th-TH"/>
        </w:rPr>
        <w:t>Bank and its subsidiaries</w:t>
      </w:r>
      <w:r w:rsidRPr="009E2363">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0E1FEFF2" w14:textId="77777777" w:rsidR="005A5695" w:rsidRPr="009E2363" w:rsidRDefault="005A5695" w:rsidP="005A5695">
      <w:pPr>
        <w:spacing w:line="240" w:lineRule="exact"/>
        <w:jc w:val="both"/>
        <w:rPr>
          <w:rFonts w:cs="Times New Roman"/>
          <w:szCs w:val="22"/>
          <w:lang w:val="en-US"/>
        </w:rPr>
      </w:pPr>
    </w:p>
    <w:p w14:paraId="20C0E194" w14:textId="77777777" w:rsidR="00A01F5D" w:rsidRDefault="00A01F5D">
      <w:pPr>
        <w:spacing w:line="240" w:lineRule="auto"/>
        <w:rPr>
          <w:rFonts w:ascii="CordiaUPC" w:hAnsi="CordiaUPC" w:cs="CordiaUPC"/>
          <w:b/>
          <w:bCs/>
          <w:sz w:val="26"/>
          <w:szCs w:val="26"/>
        </w:rPr>
      </w:pPr>
      <w:r>
        <w:rPr>
          <w:rFonts w:ascii="CordiaUPC" w:hAnsi="CordiaUPC" w:cs="CordiaUPC"/>
          <w:b/>
          <w:bCs/>
          <w:sz w:val="26"/>
          <w:szCs w:val="26"/>
        </w:rPr>
        <w:br w:type="page"/>
      </w:r>
    </w:p>
    <w:p w14:paraId="7A44DBFF" w14:textId="2F4C64B9" w:rsidR="005A5695" w:rsidRPr="009E2363" w:rsidRDefault="005A5695" w:rsidP="005A5695">
      <w:pPr>
        <w:spacing w:line="240" w:lineRule="exact"/>
        <w:ind w:left="540"/>
        <w:jc w:val="both"/>
        <w:rPr>
          <w:rFonts w:ascii="CordiaUPC" w:hAnsi="CordiaUPC" w:cs="CordiaUPC"/>
          <w:b/>
          <w:bCs/>
          <w:sz w:val="26"/>
          <w:szCs w:val="26"/>
        </w:rPr>
      </w:pPr>
      <w:r w:rsidRPr="009E2363">
        <w:rPr>
          <w:rFonts w:ascii="CordiaUPC" w:hAnsi="CordiaUPC" w:cs="CordiaUPC" w:hint="cs"/>
          <w:b/>
          <w:bCs/>
          <w:sz w:val="26"/>
          <w:szCs w:val="26"/>
        </w:rPr>
        <w:lastRenderedPageBreak/>
        <w:t>Definitions and characteristics of relationships</w:t>
      </w:r>
    </w:p>
    <w:p w14:paraId="3EB8B19C" w14:textId="77777777" w:rsidR="005A5695" w:rsidRPr="009E2363" w:rsidRDefault="005A5695" w:rsidP="005A5695">
      <w:pPr>
        <w:spacing w:line="240" w:lineRule="exact"/>
        <w:ind w:left="547"/>
        <w:jc w:val="both"/>
        <w:rPr>
          <w:rFonts w:ascii="CordiaUPC" w:hAnsi="CordiaUPC" w:cs="CordiaUPC"/>
          <w:sz w:val="26"/>
          <w:szCs w:val="26"/>
          <w:lang w:val="en-US"/>
        </w:rPr>
      </w:pPr>
    </w:p>
    <w:p w14:paraId="4E827DC5" w14:textId="77777777" w:rsidR="005A5695" w:rsidRPr="009E2363" w:rsidRDefault="005A5695" w:rsidP="00B96CFC">
      <w:pPr>
        <w:spacing w:after="120" w:line="240" w:lineRule="exact"/>
        <w:ind w:left="547"/>
        <w:jc w:val="both"/>
        <w:rPr>
          <w:rFonts w:ascii="CordiaUPC" w:hAnsi="CordiaUPC" w:cs="CordiaUPC"/>
          <w:sz w:val="26"/>
          <w:szCs w:val="26"/>
        </w:rPr>
      </w:pPr>
      <w:r w:rsidRPr="009E2363">
        <w:rPr>
          <w:rFonts w:ascii="CordiaUPC" w:hAnsi="CordiaUPC" w:cs="CordiaUPC" w:hint="cs"/>
          <w:sz w:val="26"/>
          <w:szCs w:val="26"/>
        </w:rPr>
        <w:t>Related parties are as follows:</w:t>
      </w:r>
    </w:p>
    <w:p w14:paraId="0257E3F2" w14:textId="77777777" w:rsidR="005A5695" w:rsidRPr="009E2363" w:rsidRDefault="005A5695" w:rsidP="00D101E8">
      <w:pPr>
        <w:numPr>
          <w:ilvl w:val="0"/>
          <w:numId w:val="22"/>
        </w:numPr>
        <w:spacing w:after="120" w:line="240" w:lineRule="exact"/>
        <w:jc w:val="both"/>
        <w:rPr>
          <w:rFonts w:ascii="CordiaUPC" w:hAnsi="CordiaUPC" w:cs="CordiaUPC"/>
          <w:sz w:val="26"/>
          <w:szCs w:val="26"/>
        </w:rPr>
      </w:pPr>
      <w:r w:rsidRPr="009E2363">
        <w:rPr>
          <w:rFonts w:ascii="CordiaUPC" w:hAnsi="CordiaUPC" w:cs="CordiaUPC" w:hint="cs"/>
          <w:sz w:val="26"/>
          <w:szCs w:val="26"/>
        </w:rPr>
        <w:t>Major shareholders are the shareholders who own over 10% of the Bank’s paid-up share capital.</w:t>
      </w:r>
    </w:p>
    <w:p w14:paraId="59A0278D" w14:textId="77777777" w:rsidR="005A5695" w:rsidRPr="009E2363" w:rsidRDefault="005A5695" w:rsidP="00D101E8">
      <w:pPr>
        <w:numPr>
          <w:ilvl w:val="0"/>
          <w:numId w:val="22"/>
        </w:numPr>
        <w:spacing w:after="120" w:line="240" w:lineRule="exact"/>
        <w:rPr>
          <w:rFonts w:ascii="CordiaUPC" w:hAnsi="CordiaUPC" w:cs="CordiaUPC"/>
          <w:sz w:val="26"/>
          <w:szCs w:val="26"/>
        </w:rPr>
      </w:pPr>
      <w:r w:rsidRPr="009E2363">
        <w:rPr>
          <w:rFonts w:ascii="CordiaUPC" w:hAnsi="CordiaUPC" w:cs="CordiaUPC" w:hint="cs"/>
          <w:sz w:val="26"/>
          <w:szCs w:val="26"/>
        </w:rPr>
        <w:t>Subsidiaries</w:t>
      </w:r>
    </w:p>
    <w:p w14:paraId="6D75FF24" w14:textId="47BCF117" w:rsidR="005A5695" w:rsidRPr="009E2363" w:rsidRDefault="005A5695" w:rsidP="00D101E8">
      <w:pPr>
        <w:numPr>
          <w:ilvl w:val="0"/>
          <w:numId w:val="22"/>
        </w:numPr>
        <w:spacing w:after="120" w:line="240" w:lineRule="exact"/>
        <w:rPr>
          <w:rFonts w:ascii="CordiaUPC" w:hAnsi="CordiaUPC" w:cs="CordiaUPC"/>
          <w:sz w:val="26"/>
          <w:szCs w:val="26"/>
        </w:rPr>
      </w:pPr>
      <w:r w:rsidRPr="009E2363">
        <w:rPr>
          <w:rFonts w:ascii="CordiaUPC" w:hAnsi="CordiaUPC" w:cs="CordiaUPC" w:hint="cs"/>
          <w:sz w:val="26"/>
          <w:szCs w:val="26"/>
        </w:rPr>
        <w:t>Associate</w:t>
      </w:r>
    </w:p>
    <w:p w14:paraId="07DDAA7C" w14:textId="22C39F4B" w:rsidR="0045015F" w:rsidRPr="009E2363" w:rsidRDefault="005A5695" w:rsidP="00D101E8">
      <w:pPr>
        <w:numPr>
          <w:ilvl w:val="0"/>
          <w:numId w:val="22"/>
        </w:numPr>
        <w:spacing w:after="120" w:line="240" w:lineRule="exact"/>
        <w:jc w:val="both"/>
        <w:rPr>
          <w:rFonts w:ascii="CordiaUPC" w:hAnsi="CordiaUPC" w:cs="CordiaUPC"/>
          <w:sz w:val="26"/>
          <w:szCs w:val="26"/>
        </w:rPr>
      </w:pPr>
      <w:r w:rsidRPr="009E2363">
        <w:rPr>
          <w:rFonts w:ascii="CordiaUPC" w:hAnsi="CordiaUPC" w:cs="CordiaUPC" w:hint="cs"/>
          <w:sz w:val="26"/>
          <w:szCs w:val="26"/>
        </w:rPr>
        <w:t xml:space="preserve">Key management personnel of the Bank and its subsidiaries </w:t>
      </w:r>
    </w:p>
    <w:p w14:paraId="46EADAF2" w14:textId="45C2C2EF" w:rsidR="005A5695" w:rsidRPr="009E2363" w:rsidRDefault="005A5695" w:rsidP="00126738">
      <w:pPr>
        <w:spacing w:after="120" w:line="240" w:lineRule="exact"/>
        <w:ind w:left="900" w:hanging="360"/>
        <w:jc w:val="both"/>
        <w:rPr>
          <w:rFonts w:ascii="CordiaUPC" w:hAnsi="CordiaUPC" w:cs="CordiaUPC"/>
          <w:sz w:val="26"/>
          <w:szCs w:val="26"/>
        </w:rPr>
      </w:pPr>
      <w:r w:rsidRPr="009E2363">
        <w:rPr>
          <w:rFonts w:ascii="CordiaUPC" w:hAnsi="CordiaUPC" w:cs="CordiaUPC" w:hint="cs"/>
          <w:sz w:val="26"/>
          <w:szCs w:val="26"/>
        </w:rPr>
        <w:t>5.</w:t>
      </w:r>
      <w:r w:rsidRPr="009E2363">
        <w:rPr>
          <w:rFonts w:ascii="CordiaUPC" w:hAnsi="CordiaUPC" w:cs="CordiaUPC" w:hint="cs"/>
          <w:sz w:val="26"/>
          <w:szCs w:val="26"/>
        </w:rPr>
        <w:tab/>
        <w:t>Other related parties are:</w:t>
      </w:r>
    </w:p>
    <w:p w14:paraId="7FABD981" w14:textId="5BBD17A0" w:rsidR="005A5695" w:rsidRPr="009E2363" w:rsidRDefault="005A5695" w:rsidP="00126738">
      <w:pPr>
        <w:spacing w:after="120" w:line="240" w:lineRule="exact"/>
        <w:ind w:left="1350" w:hanging="450"/>
        <w:jc w:val="both"/>
        <w:rPr>
          <w:rFonts w:ascii="CordiaUPC" w:hAnsi="CordiaUPC" w:cs="CordiaUPC"/>
          <w:sz w:val="26"/>
          <w:szCs w:val="26"/>
        </w:rPr>
      </w:pPr>
      <w:r w:rsidRPr="009E2363">
        <w:rPr>
          <w:rFonts w:ascii="CordiaUPC" w:hAnsi="CordiaUPC" w:cs="CordiaUPC" w:hint="cs"/>
          <w:sz w:val="26"/>
          <w:szCs w:val="26"/>
        </w:rPr>
        <w:t>5.1</w:t>
      </w:r>
      <w:r w:rsidRPr="009E2363">
        <w:rPr>
          <w:rFonts w:ascii="CordiaUPC" w:hAnsi="CordiaUPC" w:cs="CordiaUPC" w:hint="cs"/>
          <w:sz w:val="26"/>
          <w:szCs w:val="26"/>
        </w:rPr>
        <w:tab/>
        <w:t>Close family members of key management personnel</w:t>
      </w:r>
    </w:p>
    <w:p w14:paraId="448EF6F1" w14:textId="004035F0" w:rsidR="005A5695" w:rsidRPr="009E2363" w:rsidRDefault="005A5695" w:rsidP="00126738">
      <w:pPr>
        <w:spacing w:after="120" w:line="240" w:lineRule="exact"/>
        <w:ind w:left="1350" w:hanging="450"/>
        <w:jc w:val="both"/>
        <w:rPr>
          <w:rFonts w:ascii="CordiaUPC" w:hAnsi="CordiaUPC" w:cs="CordiaUPC"/>
          <w:sz w:val="26"/>
          <w:szCs w:val="26"/>
          <w:cs/>
        </w:rPr>
      </w:pPr>
      <w:r w:rsidRPr="009E2363">
        <w:rPr>
          <w:rFonts w:ascii="CordiaUPC" w:hAnsi="CordiaUPC" w:cs="CordiaUPC" w:hint="cs"/>
          <w:sz w:val="26"/>
          <w:szCs w:val="26"/>
        </w:rPr>
        <w:t>5.2</w:t>
      </w:r>
      <w:r w:rsidRPr="009E2363">
        <w:rPr>
          <w:rFonts w:ascii="CordiaUPC" w:hAnsi="CordiaUPC" w:cs="CordiaUPC" w:hint="cs"/>
          <w:sz w:val="26"/>
          <w:szCs w:val="26"/>
        </w:rPr>
        <w:tab/>
        <w:t>Entities in which key management personnel and their close family members hold over 10% of paid-up share capital</w:t>
      </w:r>
    </w:p>
    <w:p w14:paraId="2C1BDB9A" w14:textId="3A61DF60" w:rsidR="005A5695" w:rsidRPr="008444CF" w:rsidRDefault="005A5695" w:rsidP="00126738">
      <w:pPr>
        <w:spacing w:after="120" w:line="240" w:lineRule="exact"/>
        <w:ind w:left="1350" w:hanging="450"/>
        <w:jc w:val="both"/>
        <w:rPr>
          <w:rFonts w:ascii="CordiaUPC" w:hAnsi="CordiaUPC" w:cs="CordiaUPC"/>
          <w:sz w:val="26"/>
          <w:szCs w:val="26"/>
          <w:cs/>
        </w:rPr>
      </w:pPr>
      <w:r w:rsidRPr="009E2363">
        <w:rPr>
          <w:rFonts w:ascii="CordiaUPC" w:hAnsi="CordiaUPC" w:cs="CordiaUPC" w:hint="cs"/>
          <w:sz w:val="26"/>
          <w:szCs w:val="26"/>
        </w:rPr>
        <w:t>5.3</w:t>
      </w:r>
      <w:r w:rsidRPr="009E2363">
        <w:rPr>
          <w:rFonts w:ascii="CordiaUPC" w:hAnsi="CordiaUPC" w:cs="CordiaUPC" w:hint="cs"/>
          <w:sz w:val="26"/>
          <w:szCs w:val="26"/>
        </w:rPr>
        <w:tab/>
        <w:t>Entities of which key management personnel and their close family members are directors exercising control or having significant influence</w:t>
      </w:r>
    </w:p>
    <w:p w14:paraId="633C04F7" w14:textId="579CFC6A" w:rsidR="005A5695" w:rsidRPr="009E2363" w:rsidRDefault="005A5695" w:rsidP="00126738">
      <w:pPr>
        <w:spacing w:after="120" w:line="240" w:lineRule="exact"/>
        <w:ind w:left="1350" w:hanging="450"/>
        <w:jc w:val="both"/>
        <w:rPr>
          <w:rFonts w:ascii="CordiaUPC" w:hAnsi="CordiaUPC" w:cs="CordiaUPC"/>
          <w:sz w:val="26"/>
          <w:szCs w:val="26"/>
        </w:rPr>
      </w:pPr>
      <w:r w:rsidRPr="009E2363">
        <w:rPr>
          <w:rFonts w:ascii="CordiaUPC" w:hAnsi="CordiaUPC" w:cs="CordiaUPC" w:hint="cs"/>
          <w:sz w:val="26"/>
          <w:szCs w:val="26"/>
          <w:lang w:bidi="th-TH"/>
        </w:rPr>
        <w:t>5.4</w:t>
      </w:r>
      <w:r w:rsidRPr="009E2363">
        <w:rPr>
          <w:rFonts w:ascii="CordiaUPC" w:hAnsi="CordiaUPC" w:cs="CordiaUPC" w:hint="cs"/>
          <w:sz w:val="26"/>
          <w:szCs w:val="26"/>
          <w:cs/>
          <w:lang w:bidi="th-TH"/>
        </w:rPr>
        <w:tab/>
      </w:r>
      <w:r w:rsidRPr="009E2363">
        <w:rPr>
          <w:rFonts w:ascii="CordiaUPC" w:hAnsi="CordiaUPC" w:cs="CordiaUPC" w:hint="cs"/>
          <w:sz w:val="26"/>
          <w:szCs w:val="26"/>
        </w:rPr>
        <w:t>Related companies of major shareholders</w:t>
      </w:r>
    </w:p>
    <w:p w14:paraId="1D17A68D" w14:textId="0BA45444" w:rsidR="005A5695" w:rsidRPr="009E2363" w:rsidRDefault="005A5695" w:rsidP="00126738">
      <w:pPr>
        <w:spacing w:after="120" w:line="240" w:lineRule="exact"/>
        <w:ind w:left="1350" w:hanging="450"/>
        <w:jc w:val="both"/>
        <w:rPr>
          <w:rFonts w:ascii="CordiaUPC" w:hAnsi="CordiaUPC" w:cs="CordiaUPC"/>
          <w:sz w:val="26"/>
          <w:szCs w:val="26"/>
        </w:rPr>
      </w:pPr>
      <w:r w:rsidRPr="009E2363">
        <w:rPr>
          <w:rFonts w:ascii="CordiaUPC" w:hAnsi="CordiaUPC" w:cs="CordiaUPC" w:hint="cs"/>
          <w:sz w:val="26"/>
          <w:szCs w:val="26"/>
        </w:rPr>
        <w:t>5.5</w:t>
      </w:r>
      <w:r w:rsidRPr="009E2363">
        <w:rPr>
          <w:rFonts w:ascii="CordiaUPC" w:hAnsi="CordiaUPC" w:cs="CordiaUPC" w:hint="cs"/>
          <w:sz w:val="26"/>
          <w:szCs w:val="26"/>
        </w:rPr>
        <w:tab/>
        <w:t>Entities in which related companies of major shareholders hold over 10% of paid-up share capital</w:t>
      </w:r>
    </w:p>
    <w:p w14:paraId="2F5D362E" w14:textId="31D953D7" w:rsidR="005A5695" w:rsidRPr="009E2363" w:rsidRDefault="005A5695" w:rsidP="00126738">
      <w:pPr>
        <w:spacing w:after="120" w:line="240" w:lineRule="exact"/>
        <w:ind w:left="1350" w:hanging="450"/>
        <w:jc w:val="both"/>
        <w:rPr>
          <w:rFonts w:ascii="CordiaUPC" w:hAnsi="CordiaUPC" w:cs="CordiaUPC"/>
          <w:sz w:val="26"/>
          <w:szCs w:val="26"/>
        </w:rPr>
      </w:pPr>
      <w:r w:rsidRPr="009E2363">
        <w:rPr>
          <w:rFonts w:ascii="CordiaUPC" w:hAnsi="CordiaUPC" w:cs="CordiaUPC" w:hint="cs"/>
          <w:sz w:val="26"/>
          <w:szCs w:val="26"/>
        </w:rPr>
        <w:t>5.6</w:t>
      </w:r>
      <w:r w:rsidRPr="009E2363">
        <w:rPr>
          <w:rFonts w:ascii="CordiaUPC" w:hAnsi="CordiaUPC" w:cs="CordiaUPC" w:hint="cs"/>
          <w:sz w:val="26"/>
          <w:szCs w:val="26"/>
        </w:rPr>
        <w:tab/>
      </w:r>
      <w:r w:rsidRPr="009E2363">
        <w:rPr>
          <w:rFonts w:ascii="CordiaUPC" w:hAnsi="CordiaUPC" w:cs="CordiaUPC"/>
          <w:sz w:val="26"/>
          <w:szCs w:val="26"/>
        </w:rPr>
        <w:t>Entities in which</w:t>
      </w:r>
      <w:r w:rsidRPr="009E2363">
        <w:rPr>
          <w:rFonts w:ascii="CordiaUPC" w:hAnsi="CordiaUPC" w:cs="CordiaUPC"/>
          <w:sz w:val="26"/>
          <w:szCs w:val="26"/>
          <w:lang w:bidi="th-TH"/>
        </w:rPr>
        <w:t xml:space="preserve"> </w:t>
      </w:r>
      <w:r w:rsidRPr="009E2363">
        <w:rPr>
          <w:rFonts w:ascii="CordiaUPC" w:hAnsi="CordiaUPC" w:cs="CordiaUPC"/>
          <w:sz w:val="26"/>
          <w:szCs w:val="26"/>
          <w:lang w:val="en-US" w:bidi="th-TH"/>
        </w:rPr>
        <w:t>the Bank and its subsidiaries</w:t>
      </w:r>
      <w:r w:rsidRPr="009E2363">
        <w:rPr>
          <w:rFonts w:ascii="CordiaUPC" w:hAnsi="CordiaUPC" w:cs="CordiaUPC"/>
          <w:sz w:val="26"/>
          <w:szCs w:val="26"/>
        </w:rPr>
        <w:t xml:space="preserve"> hold over</w:t>
      </w:r>
      <w:r w:rsidRPr="009E2363">
        <w:rPr>
          <w:rFonts w:ascii="CordiaUPC" w:hAnsi="CordiaUPC" w:cs="CordiaUPC" w:hint="cs"/>
          <w:sz w:val="26"/>
          <w:szCs w:val="26"/>
        </w:rPr>
        <w:t xml:space="preserve"> 10% of paid-up share capital (excluding subsidiaries and associate)</w:t>
      </w:r>
    </w:p>
    <w:p w14:paraId="25F45D14" w14:textId="77777777" w:rsidR="005A5695" w:rsidRPr="009E2363" w:rsidRDefault="005A5695" w:rsidP="005A5695">
      <w:pPr>
        <w:spacing w:line="240" w:lineRule="exact"/>
        <w:ind w:left="547"/>
        <w:jc w:val="both"/>
        <w:rPr>
          <w:rFonts w:ascii="CordiaUPC" w:hAnsi="CordiaUPC" w:cs="CordiaUPC"/>
          <w:sz w:val="26"/>
          <w:szCs w:val="26"/>
        </w:rPr>
      </w:pPr>
    </w:p>
    <w:p w14:paraId="2AA37DFE" w14:textId="79722935" w:rsidR="005A5695" w:rsidRPr="009E2363" w:rsidRDefault="005A5695" w:rsidP="005A5695">
      <w:pPr>
        <w:spacing w:line="240" w:lineRule="exact"/>
        <w:ind w:left="540"/>
        <w:jc w:val="both"/>
        <w:rPr>
          <w:rFonts w:ascii="CordiaUPC" w:hAnsi="CordiaUPC" w:cs="CordiaUPC"/>
          <w:sz w:val="26"/>
          <w:szCs w:val="26"/>
        </w:rPr>
      </w:pPr>
      <w:r w:rsidRPr="009E2363">
        <w:rPr>
          <w:rFonts w:ascii="CordiaUPC" w:hAnsi="CordiaUPC" w:cs="CordiaUPC" w:hint="cs"/>
          <w:sz w:val="26"/>
          <w:szCs w:val="26"/>
        </w:rPr>
        <w:t xml:space="preserve">The additional information on investments in subsidiaries and associate is disclosed in note </w:t>
      </w:r>
      <w:r w:rsidR="008E491D">
        <w:rPr>
          <w:rFonts w:ascii="CordiaUPC" w:hAnsi="CordiaUPC" w:cs="CordiaUPC"/>
          <w:sz w:val="26"/>
          <w:szCs w:val="26"/>
          <w:lang w:bidi="th-TH"/>
        </w:rPr>
        <w:t>6</w:t>
      </w:r>
      <w:r w:rsidRPr="009E2363">
        <w:rPr>
          <w:rFonts w:ascii="CordiaUPC" w:hAnsi="CordiaUPC" w:cs="CordiaUPC" w:hint="cs"/>
          <w:sz w:val="26"/>
          <w:szCs w:val="26"/>
        </w:rPr>
        <w:t>.</w:t>
      </w:r>
    </w:p>
    <w:p w14:paraId="4E35BBA9" w14:textId="77777777" w:rsidR="00126738" w:rsidRPr="009E2363" w:rsidRDefault="00126738" w:rsidP="005A5695">
      <w:pPr>
        <w:spacing w:line="240" w:lineRule="auto"/>
        <w:rPr>
          <w:rFonts w:ascii="CordiaUPC" w:hAnsi="CordiaUPC" w:cs="CordiaUPC"/>
          <w:sz w:val="26"/>
          <w:szCs w:val="26"/>
        </w:rPr>
      </w:pPr>
    </w:p>
    <w:p w14:paraId="778E63C5" w14:textId="77777777" w:rsidR="005A5695" w:rsidRPr="009E2363" w:rsidRDefault="005A5695" w:rsidP="005A5695">
      <w:pPr>
        <w:spacing w:line="240" w:lineRule="exact"/>
        <w:ind w:left="540"/>
        <w:jc w:val="both"/>
        <w:rPr>
          <w:rFonts w:ascii="CordiaUPC" w:hAnsi="CordiaUPC" w:cs="CordiaUPC"/>
          <w:sz w:val="26"/>
          <w:szCs w:val="26"/>
        </w:rPr>
      </w:pPr>
      <w:r w:rsidRPr="009E2363">
        <w:rPr>
          <w:rFonts w:ascii="CordiaUPC" w:hAnsi="CordiaUPC" w:cs="CordiaUPC" w:hint="cs"/>
          <w:sz w:val="26"/>
          <w:szCs w:val="26"/>
        </w:rPr>
        <w:t>Relationships with key management and other related parties were as follows:</w:t>
      </w:r>
    </w:p>
    <w:p w14:paraId="2C967C65" w14:textId="77777777" w:rsidR="005A5695" w:rsidRPr="009E2363" w:rsidRDefault="005A5695" w:rsidP="005A5695">
      <w:pPr>
        <w:spacing w:line="240" w:lineRule="exact"/>
        <w:ind w:left="540"/>
        <w:jc w:val="both"/>
        <w:rPr>
          <w:rFonts w:ascii="CordiaUPC" w:hAnsi="CordiaUPC" w:cs="CordiaUPC"/>
          <w:szCs w:val="22"/>
        </w:rPr>
      </w:pPr>
    </w:p>
    <w:tbl>
      <w:tblPr>
        <w:tblW w:w="9204" w:type="dxa"/>
        <w:tblInd w:w="534" w:type="dxa"/>
        <w:tblLayout w:type="fixed"/>
        <w:tblLook w:val="01E0" w:firstRow="1" w:lastRow="1" w:firstColumn="1" w:lastColumn="1" w:noHBand="0" w:noVBand="0"/>
      </w:tblPr>
      <w:tblGrid>
        <w:gridCol w:w="2970"/>
        <w:gridCol w:w="1530"/>
        <w:gridCol w:w="4704"/>
      </w:tblGrid>
      <w:tr w:rsidR="005A5695" w:rsidRPr="009E2363" w14:paraId="3807BB11" w14:textId="77777777" w:rsidTr="00B96CFC">
        <w:trPr>
          <w:tblHeader/>
        </w:trPr>
        <w:tc>
          <w:tcPr>
            <w:tcW w:w="2970" w:type="dxa"/>
          </w:tcPr>
          <w:p w14:paraId="242F0409" w14:textId="77777777" w:rsidR="005A5695" w:rsidRPr="009E2363" w:rsidRDefault="005A5695" w:rsidP="00A47089">
            <w:pPr>
              <w:pStyle w:val="block"/>
              <w:tabs>
                <w:tab w:val="decimal" w:pos="765"/>
              </w:tabs>
              <w:spacing w:after="0" w:line="240" w:lineRule="exact"/>
              <w:ind w:left="-18"/>
              <w:rPr>
                <w:rFonts w:ascii="CordiaUPC" w:hAnsi="CordiaUPC" w:cs="CordiaUPC"/>
                <w:sz w:val="16"/>
                <w:szCs w:val="16"/>
                <w:lang w:val="en-GB"/>
              </w:rPr>
            </w:pPr>
          </w:p>
          <w:p w14:paraId="3ABAA2D7" w14:textId="77777777" w:rsidR="005A5695" w:rsidRPr="009E2363" w:rsidRDefault="005A5695" w:rsidP="00A47089">
            <w:pPr>
              <w:pStyle w:val="block"/>
              <w:tabs>
                <w:tab w:val="decimal" w:pos="765"/>
              </w:tabs>
              <w:spacing w:after="0" w:line="240" w:lineRule="exact"/>
              <w:ind w:left="-18"/>
              <w:rPr>
                <w:rFonts w:ascii="CordiaUPC" w:hAnsi="CordiaUPC" w:cs="CordiaUPC"/>
                <w:sz w:val="16"/>
                <w:szCs w:val="16"/>
                <w:lang w:val="en-GB"/>
              </w:rPr>
            </w:pPr>
          </w:p>
          <w:p w14:paraId="2505D638" w14:textId="77777777" w:rsidR="005A5695" w:rsidRPr="009E2363" w:rsidRDefault="005A5695" w:rsidP="00D62BC8">
            <w:pPr>
              <w:pStyle w:val="block"/>
              <w:tabs>
                <w:tab w:val="decimal" w:pos="765"/>
              </w:tabs>
              <w:spacing w:after="0" w:line="240" w:lineRule="exact"/>
              <w:ind w:left="-180" w:right="-130"/>
              <w:jc w:val="center"/>
              <w:rPr>
                <w:rFonts w:ascii="CordiaUPC" w:hAnsi="CordiaUPC" w:cs="CordiaUPC"/>
                <w:b/>
                <w:bCs/>
                <w:sz w:val="26"/>
                <w:szCs w:val="26"/>
                <w:lang w:val="en-GB"/>
              </w:rPr>
            </w:pPr>
            <w:r w:rsidRPr="009E2363">
              <w:rPr>
                <w:rFonts w:ascii="CordiaUPC" w:hAnsi="CordiaUPC" w:cs="CordiaUPC" w:hint="cs"/>
                <w:b/>
                <w:bCs/>
                <w:sz w:val="26"/>
                <w:szCs w:val="26"/>
                <w:lang w:val="en-GB"/>
              </w:rPr>
              <w:t>Name of entity/Personnel</w:t>
            </w:r>
          </w:p>
        </w:tc>
        <w:tc>
          <w:tcPr>
            <w:tcW w:w="1530" w:type="dxa"/>
          </w:tcPr>
          <w:p w14:paraId="6BF7DA17" w14:textId="77777777" w:rsidR="005A5695" w:rsidRPr="009E2363" w:rsidRDefault="005A5695" w:rsidP="00D62BC8">
            <w:pPr>
              <w:pStyle w:val="block"/>
              <w:tabs>
                <w:tab w:val="decimal" w:pos="765"/>
              </w:tabs>
              <w:spacing w:after="0" w:line="240" w:lineRule="exact"/>
              <w:ind w:left="-89" w:right="-128"/>
              <w:jc w:val="center"/>
              <w:rPr>
                <w:rFonts w:ascii="CordiaUPC" w:hAnsi="CordiaUPC" w:cs="CordiaUPC"/>
                <w:b/>
                <w:bCs/>
                <w:sz w:val="26"/>
                <w:szCs w:val="26"/>
                <w:lang w:val="en-GB"/>
              </w:rPr>
            </w:pPr>
            <w:r w:rsidRPr="009E2363">
              <w:rPr>
                <w:rFonts w:ascii="CordiaUPC" w:hAnsi="CordiaUPC" w:cs="CordiaUPC" w:hint="cs"/>
                <w:b/>
                <w:bCs/>
                <w:sz w:val="26"/>
                <w:szCs w:val="26"/>
                <w:lang w:val="en-GB"/>
              </w:rPr>
              <w:t>Country of incorporation/ Nationality</w:t>
            </w:r>
          </w:p>
        </w:tc>
        <w:tc>
          <w:tcPr>
            <w:tcW w:w="4704" w:type="dxa"/>
          </w:tcPr>
          <w:p w14:paraId="1E768397" w14:textId="77777777" w:rsidR="005A5695" w:rsidRPr="009E2363" w:rsidRDefault="005A5695" w:rsidP="00A47089">
            <w:pPr>
              <w:pStyle w:val="block"/>
              <w:tabs>
                <w:tab w:val="decimal" w:pos="765"/>
              </w:tabs>
              <w:spacing w:after="0" w:line="240" w:lineRule="exact"/>
              <w:ind w:left="0"/>
              <w:jc w:val="thaiDistribute"/>
              <w:rPr>
                <w:rFonts w:ascii="CordiaUPC" w:hAnsi="CordiaUPC" w:cs="CordiaUPC"/>
                <w:sz w:val="16"/>
                <w:szCs w:val="16"/>
                <w:lang w:val="en-GB"/>
              </w:rPr>
            </w:pPr>
          </w:p>
          <w:p w14:paraId="43A30C99" w14:textId="77777777" w:rsidR="005A5695" w:rsidRPr="009E2363" w:rsidRDefault="005A5695" w:rsidP="00A47089">
            <w:pPr>
              <w:pStyle w:val="block"/>
              <w:tabs>
                <w:tab w:val="decimal" w:pos="765"/>
              </w:tabs>
              <w:spacing w:after="0" w:line="240" w:lineRule="exact"/>
              <w:ind w:left="0"/>
              <w:jc w:val="thaiDistribute"/>
              <w:rPr>
                <w:rFonts w:ascii="CordiaUPC" w:hAnsi="CordiaUPC" w:cs="CordiaUPC"/>
                <w:sz w:val="16"/>
                <w:szCs w:val="16"/>
                <w:lang w:val="en-GB"/>
              </w:rPr>
            </w:pPr>
          </w:p>
          <w:p w14:paraId="61273421" w14:textId="77777777" w:rsidR="005A5695" w:rsidRPr="009E2363" w:rsidRDefault="005A5695" w:rsidP="00D62BC8">
            <w:pPr>
              <w:pStyle w:val="block"/>
              <w:spacing w:after="0" w:line="240" w:lineRule="exact"/>
              <w:ind w:left="-93" w:right="-36"/>
              <w:jc w:val="center"/>
              <w:rPr>
                <w:rFonts w:ascii="CordiaUPC" w:hAnsi="CordiaUPC" w:cs="CordiaUPC"/>
                <w:b/>
                <w:bCs/>
                <w:sz w:val="26"/>
                <w:szCs w:val="26"/>
                <w:lang w:val="en-GB"/>
              </w:rPr>
            </w:pPr>
            <w:r w:rsidRPr="009E2363">
              <w:rPr>
                <w:rFonts w:ascii="CordiaUPC" w:hAnsi="CordiaUPC" w:cs="CordiaUPC" w:hint="cs"/>
                <w:b/>
                <w:bCs/>
                <w:sz w:val="26"/>
                <w:szCs w:val="26"/>
                <w:lang w:val="en-GB"/>
              </w:rPr>
              <w:t>Nature of relationship</w:t>
            </w:r>
          </w:p>
        </w:tc>
      </w:tr>
      <w:tr w:rsidR="005A5695" w:rsidRPr="009E2363" w14:paraId="1D175847" w14:textId="77777777" w:rsidTr="00B96CFC">
        <w:tc>
          <w:tcPr>
            <w:tcW w:w="2970" w:type="dxa"/>
          </w:tcPr>
          <w:p w14:paraId="1BA0564B" w14:textId="77777777" w:rsidR="005A5695" w:rsidRPr="009E2363" w:rsidRDefault="005A5695" w:rsidP="00A47089">
            <w:pPr>
              <w:spacing w:line="240" w:lineRule="exact"/>
              <w:rPr>
                <w:rFonts w:ascii="CordiaUPC" w:hAnsi="CordiaUPC" w:cs="CordiaUPC"/>
                <w:sz w:val="26"/>
                <w:szCs w:val="26"/>
              </w:rPr>
            </w:pPr>
            <w:r w:rsidRPr="009E2363">
              <w:rPr>
                <w:rFonts w:ascii="CordiaUPC" w:hAnsi="CordiaUPC" w:cs="CordiaUPC" w:hint="cs"/>
                <w:sz w:val="26"/>
                <w:szCs w:val="26"/>
              </w:rPr>
              <w:t xml:space="preserve">Key management personnel </w:t>
            </w:r>
          </w:p>
        </w:tc>
        <w:tc>
          <w:tcPr>
            <w:tcW w:w="1530" w:type="dxa"/>
          </w:tcPr>
          <w:p w14:paraId="711B29EC"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rPr>
              <w:t xml:space="preserve">Thai and other </w:t>
            </w:r>
            <w:r w:rsidRPr="009E2363">
              <w:rPr>
                <w:rFonts w:ascii="CordiaUPC" w:hAnsi="CordiaUPC" w:cs="CordiaUPC"/>
                <w:sz w:val="26"/>
                <w:szCs w:val="26"/>
              </w:rPr>
              <w:t>nationalities</w:t>
            </w:r>
          </w:p>
        </w:tc>
        <w:tc>
          <w:tcPr>
            <w:tcW w:w="4704" w:type="dxa"/>
          </w:tcPr>
          <w:p w14:paraId="3A244928" w14:textId="77777777" w:rsidR="005A5695" w:rsidRPr="009E2363" w:rsidRDefault="005A5695" w:rsidP="00A47089">
            <w:pPr>
              <w:pStyle w:val="block"/>
              <w:tabs>
                <w:tab w:val="decimal" w:pos="162"/>
              </w:tabs>
              <w:spacing w:after="0" w:line="240" w:lineRule="exact"/>
              <w:ind w:left="162" w:hanging="162"/>
              <w:jc w:val="thaiDistribute"/>
              <w:rPr>
                <w:rFonts w:ascii="CordiaUPC" w:hAnsi="CordiaUPC" w:cs="CordiaUPC"/>
                <w:sz w:val="26"/>
                <w:szCs w:val="26"/>
                <w:lang w:val="en-GB"/>
              </w:rPr>
            </w:pPr>
            <w:r w:rsidRPr="009E2363">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5A5695" w:rsidRPr="009E2363" w14:paraId="479F8D2A" w14:textId="77777777" w:rsidTr="00B96CFC">
        <w:tc>
          <w:tcPr>
            <w:tcW w:w="2970" w:type="dxa"/>
          </w:tcPr>
          <w:p w14:paraId="23A25FFB" w14:textId="77777777" w:rsidR="005A5695" w:rsidRPr="009E2363" w:rsidRDefault="005A5695" w:rsidP="00A47089">
            <w:pPr>
              <w:tabs>
                <w:tab w:val="left" w:pos="993"/>
              </w:tabs>
              <w:spacing w:line="240" w:lineRule="exact"/>
              <w:ind w:left="162" w:hanging="153"/>
              <w:rPr>
                <w:rFonts w:ascii="CordiaUPC" w:hAnsi="CordiaUPC" w:cs="CordiaUPC"/>
                <w:sz w:val="26"/>
                <w:szCs w:val="26"/>
              </w:rPr>
            </w:pPr>
            <w:r w:rsidRPr="009E2363">
              <w:rPr>
                <w:rFonts w:ascii="CordiaUPC" w:hAnsi="CordiaUPC" w:cs="CordiaUPC" w:hint="cs"/>
                <w:sz w:val="26"/>
                <w:szCs w:val="26"/>
              </w:rPr>
              <w:t xml:space="preserve">Ministry of Finance </w:t>
            </w:r>
          </w:p>
        </w:tc>
        <w:tc>
          <w:tcPr>
            <w:tcW w:w="1530" w:type="dxa"/>
          </w:tcPr>
          <w:p w14:paraId="2748DEE7"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lang w:val="en-GB"/>
              </w:rPr>
              <w:t>Thailand</w:t>
            </w:r>
          </w:p>
        </w:tc>
        <w:tc>
          <w:tcPr>
            <w:tcW w:w="4704" w:type="dxa"/>
          </w:tcPr>
          <w:p w14:paraId="319BF8AB" w14:textId="77777777" w:rsidR="005A5695" w:rsidRPr="009E2363" w:rsidRDefault="005A5695" w:rsidP="00A47089">
            <w:pPr>
              <w:pStyle w:val="block"/>
              <w:spacing w:after="0" w:line="240" w:lineRule="exact"/>
              <w:ind w:left="162" w:right="-18" w:hanging="162"/>
              <w:jc w:val="both"/>
              <w:rPr>
                <w:rFonts w:ascii="CordiaUPC" w:hAnsi="CordiaUPC" w:cs="CordiaUPC"/>
                <w:sz w:val="26"/>
                <w:szCs w:val="26"/>
                <w:lang w:val="en-US"/>
              </w:rPr>
            </w:pPr>
            <w:r w:rsidRPr="009E2363">
              <w:rPr>
                <w:rFonts w:ascii="CordiaUPC" w:hAnsi="CordiaUPC" w:cs="CordiaUPC" w:hint="cs"/>
                <w:sz w:val="26"/>
                <w:szCs w:val="26"/>
                <w:lang w:val="en-GB"/>
              </w:rPr>
              <w:t xml:space="preserve">The major shareholder of the Bank owning over </w:t>
            </w:r>
            <w:r w:rsidRPr="009E2363">
              <w:rPr>
                <w:rFonts w:ascii="CordiaUPC" w:hAnsi="CordiaUPC" w:cs="CordiaUPC" w:hint="cs"/>
                <w:sz w:val="26"/>
                <w:szCs w:val="26"/>
                <w:lang w:val="en-US"/>
              </w:rPr>
              <w:t>10% of the Bank’s paid-up share capital</w:t>
            </w:r>
            <w:r w:rsidRPr="009E2363">
              <w:rPr>
                <w:rFonts w:ascii="CordiaUPC" w:hAnsi="CordiaUPC" w:cs="CordiaUPC" w:hint="cs"/>
                <w:sz w:val="26"/>
                <w:szCs w:val="26"/>
                <w:lang w:val="en-GB"/>
              </w:rPr>
              <w:t xml:space="preserve"> </w:t>
            </w:r>
          </w:p>
        </w:tc>
      </w:tr>
      <w:tr w:rsidR="005A5695" w:rsidRPr="009E2363" w14:paraId="6EDE9AEA" w14:textId="77777777" w:rsidTr="00B96CFC">
        <w:tc>
          <w:tcPr>
            <w:tcW w:w="2970" w:type="dxa"/>
          </w:tcPr>
          <w:p w14:paraId="4EF76451" w14:textId="77777777" w:rsidR="005A5695" w:rsidRPr="009E2363" w:rsidRDefault="005A5695" w:rsidP="00A47089">
            <w:pPr>
              <w:tabs>
                <w:tab w:val="left" w:pos="993"/>
              </w:tabs>
              <w:spacing w:line="240" w:lineRule="exact"/>
              <w:ind w:left="162" w:hanging="153"/>
              <w:rPr>
                <w:rFonts w:ascii="CordiaUPC" w:hAnsi="CordiaUPC" w:cs="CordiaUPC"/>
                <w:sz w:val="26"/>
                <w:szCs w:val="26"/>
                <w:lang w:val="en-US"/>
              </w:rPr>
            </w:pPr>
            <w:r w:rsidRPr="009E2363">
              <w:rPr>
                <w:rFonts w:ascii="CordiaUPC" w:hAnsi="CordiaUPC" w:cs="CordiaUPC" w:hint="cs"/>
                <w:sz w:val="26"/>
                <w:szCs w:val="26"/>
                <w:lang w:val="en-US"/>
              </w:rPr>
              <w:t xml:space="preserve">ING Bank N.V. </w:t>
            </w:r>
          </w:p>
        </w:tc>
        <w:tc>
          <w:tcPr>
            <w:tcW w:w="1530" w:type="dxa"/>
          </w:tcPr>
          <w:p w14:paraId="03D04C06"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lang w:val="en-US"/>
              </w:rPr>
              <w:t>The Netherlands</w:t>
            </w:r>
          </w:p>
        </w:tc>
        <w:tc>
          <w:tcPr>
            <w:tcW w:w="4704" w:type="dxa"/>
          </w:tcPr>
          <w:p w14:paraId="6901386D" w14:textId="77777777" w:rsidR="005A5695" w:rsidRPr="009E2363" w:rsidRDefault="005A5695" w:rsidP="00A47089">
            <w:pPr>
              <w:pStyle w:val="block"/>
              <w:spacing w:after="0" w:line="240" w:lineRule="exact"/>
              <w:ind w:left="162" w:right="-18" w:hanging="162"/>
              <w:jc w:val="both"/>
              <w:rPr>
                <w:rFonts w:ascii="CordiaUPC" w:hAnsi="CordiaUPC" w:cs="CordiaUPC"/>
                <w:sz w:val="26"/>
                <w:szCs w:val="26"/>
                <w:lang w:val="en-US"/>
              </w:rPr>
            </w:pPr>
            <w:r w:rsidRPr="009E2363">
              <w:rPr>
                <w:rFonts w:ascii="CordiaUPC" w:hAnsi="CordiaUPC" w:cs="CordiaUPC" w:hint="cs"/>
                <w:sz w:val="26"/>
                <w:szCs w:val="26"/>
                <w:lang w:val="en-US"/>
              </w:rPr>
              <w:t xml:space="preserve">The major shareholder of the Bank owning </w:t>
            </w:r>
            <w:r w:rsidRPr="009E2363">
              <w:rPr>
                <w:rFonts w:ascii="CordiaUPC" w:hAnsi="CordiaUPC" w:cs="CordiaUPC" w:hint="cs"/>
                <w:sz w:val="26"/>
                <w:szCs w:val="26"/>
                <w:lang w:val="en-GB"/>
              </w:rPr>
              <w:t xml:space="preserve">over </w:t>
            </w:r>
            <w:r w:rsidRPr="009E2363">
              <w:rPr>
                <w:rFonts w:ascii="CordiaUPC" w:hAnsi="CordiaUPC" w:cs="CordiaUPC" w:hint="cs"/>
                <w:sz w:val="26"/>
                <w:szCs w:val="26"/>
                <w:lang w:val="en-US"/>
              </w:rPr>
              <w:t xml:space="preserve">10% of the Bank’s paid-up share capital </w:t>
            </w:r>
          </w:p>
        </w:tc>
      </w:tr>
      <w:tr w:rsidR="005A5695" w:rsidRPr="009E2363" w14:paraId="6A6960B9" w14:textId="77777777" w:rsidTr="00B96CFC">
        <w:tc>
          <w:tcPr>
            <w:tcW w:w="2970" w:type="dxa"/>
          </w:tcPr>
          <w:p w14:paraId="6CEA03BB" w14:textId="77777777" w:rsidR="005A5695" w:rsidRPr="009E2363" w:rsidRDefault="005A5695" w:rsidP="00A47089">
            <w:pPr>
              <w:tabs>
                <w:tab w:val="left" w:pos="993"/>
              </w:tabs>
              <w:spacing w:line="240" w:lineRule="exact"/>
              <w:ind w:left="162" w:hanging="153"/>
              <w:rPr>
                <w:rFonts w:ascii="CordiaUPC" w:hAnsi="CordiaUPC" w:cs="CordiaUPC"/>
                <w:sz w:val="26"/>
                <w:szCs w:val="26"/>
                <w:lang w:val="en-US"/>
              </w:rPr>
            </w:pPr>
            <w:r w:rsidRPr="009E2363">
              <w:rPr>
                <w:rFonts w:ascii="CordiaUPC" w:hAnsi="CordiaUPC" w:cs="CordiaUPC" w:hint="cs"/>
                <w:sz w:val="26"/>
                <w:szCs w:val="26"/>
                <w:lang w:val="en-US" w:bidi="th-TH"/>
              </w:rPr>
              <w:t xml:space="preserve">Thanachart Capital </w:t>
            </w:r>
            <w:r w:rsidRPr="009E2363">
              <w:rPr>
                <w:rFonts w:ascii="CordiaUPC" w:hAnsi="CordiaUPC" w:cs="CordiaUPC"/>
                <w:sz w:val="26"/>
                <w:szCs w:val="26"/>
                <w:lang w:val="en-US" w:bidi="th-TH"/>
              </w:rPr>
              <w:t>PCL.</w:t>
            </w:r>
          </w:p>
        </w:tc>
        <w:tc>
          <w:tcPr>
            <w:tcW w:w="1530" w:type="dxa"/>
          </w:tcPr>
          <w:p w14:paraId="689E1F88"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lang w:val="en-GB"/>
              </w:rPr>
              <w:t>Thailand</w:t>
            </w:r>
          </w:p>
        </w:tc>
        <w:tc>
          <w:tcPr>
            <w:tcW w:w="4704" w:type="dxa"/>
          </w:tcPr>
          <w:p w14:paraId="152C9553" w14:textId="77777777" w:rsidR="005A5695" w:rsidRPr="009E2363" w:rsidRDefault="005A5695" w:rsidP="00A47089">
            <w:pPr>
              <w:pStyle w:val="block"/>
              <w:spacing w:after="0" w:line="240" w:lineRule="exact"/>
              <w:ind w:left="162" w:right="-18" w:hanging="162"/>
              <w:jc w:val="both"/>
              <w:rPr>
                <w:rFonts w:ascii="CordiaUPC" w:hAnsi="CordiaUPC" w:cs="CordiaUPC"/>
                <w:sz w:val="26"/>
                <w:szCs w:val="26"/>
                <w:lang w:val="en-US"/>
              </w:rPr>
            </w:pPr>
            <w:r w:rsidRPr="009E2363">
              <w:rPr>
                <w:rFonts w:ascii="CordiaUPC" w:hAnsi="CordiaUPC" w:cs="CordiaUPC" w:hint="cs"/>
                <w:sz w:val="26"/>
                <w:szCs w:val="26"/>
                <w:lang w:val="en-US"/>
              </w:rPr>
              <w:t xml:space="preserve">The major shareholder of the Bank owning </w:t>
            </w:r>
            <w:r w:rsidRPr="009E2363">
              <w:rPr>
                <w:rFonts w:ascii="CordiaUPC" w:hAnsi="CordiaUPC" w:cs="CordiaUPC" w:hint="cs"/>
                <w:sz w:val="26"/>
                <w:szCs w:val="26"/>
                <w:lang w:val="en-GB"/>
              </w:rPr>
              <w:t xml:space="preserve">over </w:t>
            </w:r>
            <w:r w:rsidRPr="009E2363">
              <w:rPr>
                <w:rFonts w:ascii="CordiaUPC" w:hAnsi="CordiaUPC" w:cs="CordiaUPC" w:hint="cs"/>
                <w:sz w:val="26"/>
                <w:szCs w:val="26"/>
                <w:lang w:val="en-US"/>
              </w:rPr>
              <w:t>10% of the Bank’s paid-up share capital</w:t>
            </w:r>
          </w:p>
        </w:tc>
      </w:tr>
      <w:tr w:rsidR="005A5695" w:rsidRPr="009E2363" w14:paraId="0D1D9897" w14:textId="77777777" w:rsidTr="00B96CFC">
        <w:tc>
          <w:tcPr>
            <w:tcW w:w="2970" w:type="dxa"/>
          </w:tcPr>
          <w:p w14:paraId="67B095A9" w14:textId="77777777" w:rsidR="005A5695" w:rsidRPr="009E2363" w:rsidRDefault="005A5695" w:rsidP="00A47089">
            <w:pPr>
              <w:tabs>
                <w:tab w:val="left" w:pos="993"/>
              </w:tabs>
              <w:spacing w:line="240" w:lineRule="exact"/>
              <w:ind w:left="162" w:hanging="135"/>
              <w:rPr>
                <w:rFonts w:ascii="CordiaUPC" w:hAnsi="CordiaUPC" w:cs="CordiaUPC"/>
                <w:sz w:val="26"/>
                <w:szCs w:val="26"/>
              </w:rPr>
            </w:pPr>
            <w:r w:rsidRPr="009E2363">
              <w:rPr>
                <w:rFonts w:ascii="CordiaUPC" w:hAnsi="CordiaUPC" w:cs="CordiaUPC" w:hint="cs"/>
                <w:sz w:val="26"/>
                <w:szCs w:val="26"/>
              </w:rPr>
              <w:t xml:space="preserve">Entities whose shares have been owned or have been controlled by the </w:t>
            </w:r>
            <w:r w:rsidRPr="009E2363">
              <w:rPr>
                <w:rFonts w:ascii="CordiaUPC" w:hAnsi="CordiaUPC" w:cs="CordiaUPC"/>
                <w:sz w:val="26"/>
                <w:szCs w:val="26"/>
              </w:rPr>
              <w:t>major shareholder</w:t>
            </w:r>
            <w:r w:rsidRPr="009E2363">
              <w:rPr>
                <w:rFonts w:ascii="CordiaUPC" w:hAnsi="CordiaUPC" w:cs="CordiaUPC"/>
                <w:sz w:val="26"/>
                <w:szCs w:val="26"/>
                <w:lang w:val="en-US" w:bidi="th-TH"/>
              </w:rPr>
              <w:t>s</w:t>
            </w:r>
          </w:p>
        </w:tc>
        <w:tc>
          <w:tcPr>
            <w:tcW w:w="1530" w:type="dxa"/>
          </w:tcPr>
          <w:p w14:paraId="7C6A6948"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lang w:val="en-GB"/>
              </w:rPr>
              <w:t>Thailand</w:t>
            </w:r>
          </w:p>
        </w:tc>
        <w:tc>
          <w:tcPr>
            <w:tcW w:w="4704" w:type="dxa"/>
          </w:tcPr>
          <w:p w14:paraId="1955D6C9" w14:textId="77777777" w:rsidR="005A5695" w:rsidRPr="009E2363" w:rsidRDefault="005A5695" w:rsidP="00A47089">
            <w:pPr>
              <w:pStyle w:val="block"/>
              <w:spacing w:after="0" w:line="240" w:lineRule="exact"/>
              <w:ind w:left="162" w:right="-27" w:hanging="162"/>
              <w:jc w:val="both"/>
              <w:rPr>
                <w:rFonts w:ascii="CordiaUPC" w:hAnsi="CordiaUPC" w:cs="CordiaUPC"/>
                <w:sz w:val="26"/>
                <w:szCs w:val="26"/>
                <w:lang w:val="en-US"/>
              </w:rPr>
            </w:pPr>
            <w:r w:rsidRPr="009E2363">
              <w:rPr>
                <w:rFonts w:ascii="CordiaUPC" w:hAnsi="CordiaUPC" w:cs="CordiaUPC" w:hint="cs"/>
                <w:sz w:val="26"/>
                <w:szCs w:val="26"/>
                <w:lang w:val="en-GB"/>
              </w:rPr>
              <w:t>R</w:t>
            </w:r>
            <w:r w:rsidRPr="009E2363">
              <w:rPr>
                <w:rFonts w:ascii="CordiaUPC" w:hAnsi="CordiaUPC" w:cs="CordiaUPC" w:hint="cs"/>
                <w:sz w:val="26"/>
                <w:szCs w:val="26"/>
                <w:lang w:val="en-US"/>
              </w:rPr>
              <w:t>elated through the major shareholder</w:t>
            </w:r>
            <w:r w:rsidRPr="009E2363">
              <w:rPr>
                <w:rFonts w:ascii="CordiaUPC" w:hAnsi="CordiaUPC" w:cs="CordiaUPC" w:hint="cs"/>
                <w:sz w:val="26"/>
                <w:szCs w:val="26"/>
                <w:lang w:val="en-GB"/>
              </w:rPr>
              <w:t xml:space="preserve"> of the Bank</w:t>
            </w:r>
            <w:r w:rsidRPr="009E2363">
              <w:rPr>
                <w:rFonts w:ascii="CordiaUPC" w:hAnsi="CordiaUPC" w:cs="CordiaUPC" w:hint="cs"/>
                <w:sz w:val="26"/>
                <w:szCs w:val="26"/>
                <w:lang w:val="en-US" w:bidi="th-TH"/>
              </w:rPr>
              <w:t>,</w:t>
            </w:r>
            <w:r w:rsidRPr="009E2363">
              <w:rPr>
                <w:rFonts w:ascii="CordiaUPC" w:hAnsi="CordiaUPC" w:cs="CordiaUPC" w:hint="cs"/>
                <w:sz w:val="26"/>
                <w:szCs w:val="26"/>
                <w:lang w:val="en-GB"/>
              </w:rPr>
              <w:t xml:space="preserve"> owning over </w:t>
            </w:r>
            <w:r w:rsidRPr="009E2363">
              <w:rPr>
                <w:rFonts w:ascii="CordiaUPC" w:hAnsi="CordiaUPC" w:cs="CordiaUPC" w:hint="cs"/>
                <w:sz w:val="26"/>
                <w:szCs w:val="26"/>
                <w:lang w:val="en-US"/>
              </w:rPr>
              <w:t>10% of the Bank’s paid-up share capital</w:t>
            </w:r>
            <w:r w:rsidRPr="009E2363">
              <w:rPr>
                <w:rFonts w:ascii="CordiaUPC" w:hAnsi="CordiaUPC" w:cs="CordiaUPC" w:hint="cs"/>
                <w:sz w:val="26"/>
                <w:szCs w:val="26"/>
                <w:lang w:val="en-GB"/>
              </w:rPr>
              <w:t xml:space="preserve"> </w:t>
            </w:r>
          </w:p>
        </w:tc>
      </w:tr>
      <w:tr w:rsidR="005A5695" w:rsidRPr="009E2363" w14:paraId="3DD53B3C" w14:textId="77777777" w:rsidTr="00B96CFC">
        <w:tc>
          <w:tcPr>
            <w:tcW w:w="2970" w:type="dxa"/>
          </w:tcPr>
          <w:p w14:paraId="43739BD7" w14:textId="77777777" w:rsidR="005A5695" w:rsidRPr="009E2363" w:rsidRDefault="005A5695" w:rsidP="00A47089">
            <w:pPr>
              <w:tabs>
                <w:tab w:val="left" w:pos="993"/>
              </w:tabs>
              <w:spacing w:line="240" w:lineRule="exact"/>
              <w:ind w:left="162" w:right="-108" w:hanging="153"/>
              <w:rPr>
                <w:rFonts w:ascii="CordiaUPC" w:hAnsi="CordiaUPC" w:cs="CordiaUPC"/>
                <w:sz w:val="26"/>
                <w:szCs w:val="26"/>
              </w:rPr>
            </w:pPr>
            <w:proofErr w:type="spellStart"/>
            <w:r w:rsidRPr="009E2363">
              <w:rPr>
                <w:rFonts w:ascii="CordiaUPC" w:hAnsi="CordiaUPC" w:cs="CordiaUPC" w:hint="cs"/>
                <w:sz w:val="26"/>
                <w:szCs w:val="26"/>
              </w:rPr>
              <w:t>Phahonyothin</w:t>
            </w:r>
            <w:proofErr w:type="spellEnd"/>
            <w:r w:rsidRPr="009E2363">
              <w:rPr>
                <w:rFonts w:ascii="CordiaUPC" w:hAnsi="CordiaUPC" w:cs="CordiaUPC" w:hint="cs"/>
                <w:sz w:val="26"/>
                <w:szCs w:val="26"/>
              </w:rPr>
              <w:t xml:space="preserve"> Asset Management</w:t>
            </w:r>
            <w:r w:rsidRPr="009E2363">
              <w:rPr>
                <w:rFonts w:ascii="CordiaUPC" w:hAnsi="CordiaUPC" w:cs="CordiaUPC"/>
                <w:sz w:val="26"/>
                <w:szCs w:val="26"/>
              </w:rPr>
              <w:br/>
            </w:r>
            <w:r w:rsidRPr="009E2363">
              <w:rPr>
                <w:rFonts w:ascii="CordiaUPC" w:hAnsi="CordiaUPC" w:cs="CordiaUPC" w:hint="cs"/>
                <w:sz w:val="26"/>
                <w:szCs w:val="26"/>
              </w:rPr>
              <w:t>Co., Ltd.</w:t>
            </w:r>
          </w:p>
        </w:tc>
        <w:tc>
          <w:tcPr>
            <w:tcW w:w="1530" w:type="dxa"/>
          </w:tcPr>
          <w:p w14:paraId="452E6FC8"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lang w:val="en-GB"/>
              </w:rPr>
              <w:t>Thailand</w:t>
            </w:r>
          </w:p>
        </w:tc>
        <w:tc>
          <w:tcPr>
            <w:tcW w:w="4704" w:type="dxa"/>
          </w:tcPr>
          <w:p w14:paraId="21831BFB" w14:textId="77777777" w:rsidR="005A5695" w:rsidRPr="009E2363" w:rsidRDefault="005A5695" w:rsidP="00A47089">
            <w:pPr>
              <w:pStyle w:val="block"/>
              <w:spacing w:after="0" w:line="240" w:lineRule="exact"/>
              <w:ind w:left="162" w:hanging="162"/>
              <w:jc w:val="thaiDistribute"/>
              <w:rPr>
                <w:rFonts w:ascii="CordiaUPC" w:hAnsi="CordiaUPC" w:cs="CordiaUPC"/>
                <w:sz w:val="26"/>
                <w:szCs w:val="26"/>
                <w:lang w:val="en-GB"/>
              </w:rPr>
            </w:pPr>
            <w:r w:rsidRPr="009E2363">
              <w:rPr>
                <w:rFonts w:ascii="CordiaUPC" w:hAnsi="CordiaUPC" w:cs="CordiaUPC" w:hint="cs"/>
                <w:sz w:val="26"/>
                <w:szCs w:val="26"/>
                <w:lang w:val="en-GB"/>
              </w:rPr>
              <w:t>Subsidiary, 100% shareholding, more than 50% of directors are representatives of the Bank</w:t>
            </w:r>
          </w:p>
        </w:tc>
      </w:tr>
      <w:tr w:rsidR="005A5695" w:rsidRPr="009E2363" w14:paraId="03E5BE77" w14:textId="77777777" w:rsidTr="00B96CFC">
        <w:tc>
          <w:tcPr>
            <w:tcW w:w="2970" w:type="dxa"/>
          </w:tcPr>
          <w:p w14:paraId="384E387A" w14:textId="1A8892C3" w:rsidR="005A5695" w:rsidRPr="009E2363" w:rsidRDefault="005A5695" w:rsidP="00A47089">
            <w:pPr>
              <w:tabs>
                <w:tab w:val="left" w:pos="993"/>
              </w:tabs>
              <w:spacing w:line="240" w:lineRule="exact"/>
              <w:ind w:left="163" w:right="-108" w:hanging="180"/>
              <w:rPr>
                <w:rFonts w:ascii="CordiaUPC" w:hAnsi="CordiaUPC" w:cs="CordiaUPC"/>
                <w:sz w:val="26"/>
                <w:szCs w:val="26"/>
              </w:rPr>
            </w:pPr>
            <w:r w:rsidRPr="009E2363">
              <w:rPr>
                <w:rFonts w:ascii="CordiaUPC" w:hAnsi="CordiaUPC" w:cs="CordiaUPC"/>
                <w:sz w:val="26"/>
                <w:szCs w:val="26"/>
              </w:rPr>
              <w:t>TBCO PCL.</w:t>
            </w:r>
            <w:r w:rsidR="008A2546" w:rsidRPr="009E2363">
              <w:rPr>
                <w:rFonts w:ascii="CordiaUPC" w:hAnsi="CordiaUPC" w:cs="CordiaUPC"/>
                <w:sz w:val="26"/>
                <w:szCs w:val="26"/>
                <w:vertAlign w:val="superscript"/>
              </w:rPr>
              <w:t xml:space="preserve"> (1)</w:t>
            </w:r>
          </w:p>
        </w:tc>
        <w:tc>
          <w:tcPr>
            <w:tcW w:w="1530" w:type="dxa"/>
          </w:tcPr>
          <w:p w14:paraId="2BD96555"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sz w:val="26"/>
                <w:szCs w:val="26"/>
                <w:lang w:val="en-GB"/>
              </w:rPr>
              <w:t>Thailand</w:t>
            </w:r>
          </w:p>
        </w:tc>
        <w:tc>
          <w:tcPr>
            <w:tcW w:w="4704" w:type="dxa"/>
          </w:tcPr>
          <w:p w14:paraId="4E112C85" w14:textId="3A83C367" w:rsidR="005A5695" w:rsidRPr="009E2363" w:rsidRDefault="004B1C0F" w:rsidP="00A47089">
            <w:pPr>
              <w:pStyle w:val="block"/>
              <w:spacing w:after="0" w:line="240" w:lineRule="exact"/>
              <w:ind w:left="162" w:hanging="162"/>
              <w:jc w:val="thaiDistribute"/>
              <w:rPr>
                <w:rFonts w:ascii="CordiaUPC" w:hAnsi="CordiaUPC" w:cs="CordiaUPC"/>
                <w:sz w:val="26"/>
                <w:szCs w:val="26"/>
                <w:lang w:val="en-GB"/>
              </w:rPr>
            </w:pPr>
            <w:r w:rsidRPr="009E2363">
              <w:rPr>
                <w:rFonts w:ascii="CordiaUPC" w:hAnsi="CordiaUPC" w:cs="CordiaUPC"/>
                <w:spacing w:val="-4"/>
                <w:sz w:val="26"/>
                <w:szCs w:val="26"/>
                <w:lang w:val="en-US"/>
              </w:rPr>
              <w:t xml:space="preserve">Before 10 November 2023, </w:t>
            </w:r>
            <w:r w:rsidR="005A5695" w:rsidRPr="009E2363">
              <w:rPr>
                <w:rFonts w:ascii="CordiaUPC" w:hAnsi="CordiaUPC" w:cs="CordiaUPC"/>
                <w:spacing w:val="-4"/>
                <w:sz w:val="26"/>
                <w:szCs w:val="26"/>
                <w:lang w:val="en-GB"/>
              </w:rPr>
              <w:t xml:space="preserve">Subsidiary, </w:t>
            </w:r>
            <w:proofErr w:type="spellStart"/>
            <w:r w:rsidR="005A5695" w:rsidRPr="009E2363">
              <w:rPr>
                <w:rFonts w:ascii="CordiaUPC" w:hAnsi="CordiaUPC" w:cs="CordiaUPC"/>
                <w:spacing w:val="-4"/>
                <w:sz w:val="26"/>
                <w:szCs w:val="26"/>
                <w:lang w:val="en-GB"/>
              </w:rPr>
              <w:t>liqui</w:t>
            </w:r>
            <w:r w:rsidR="005A5695" w:rsidRPr="009E2363">
              <w:rPr>
                <w:rFonts w:ascii="CordiaUPC" w:hAnsi="CordiaUPC" w:cs="CordiaUPC"/>
                <w:spacing w:val="-4"/>
                <w:sz w:val="26"/>
                <w:szCs w:val="26"/>
                <w:lang w:val="en-US" w:bidi="th-TH"/>
              </w:rPr>
              <w:t>dator</w:t>
            </w:r>
            <w:proofErr w:type="spellEnd"/>
            <w:r w:rsidR="005A5695" w:rsidRPr="009E2363">
              <w:rPr>
                <w:rFonts w:ascii="CordiaUPC" w:hAnsi="CordiaUPC" w:cs="CordiaUPC"/>
                <w:spacing w:val="-4"/>
                <w:sz w:val="26"/>
                <w:szCs w:val="26"/>
                <w:lang w:val="en-GB"/>
              </w:rPr>
              <w:t xml:space="preserve"> </w:t>
            </w:r>
            <w:r w:rsidR="005A5695" w:rsidRPr="009E2363">
              <w:rPr>
                <w:rFonts w:ascii="CordiaUPC" w:hAnsi="CordiaUPC" w:cs="CordiaUPC"/>
                <w:sz w:val="26"/>
                <w:szCs w:val="26"/>
                <w:lang w:val="en-US" w:bidi="th-TH"/>
              </w:rPr>
              <w:t>is</w:t>
            </w:r>
            <w:r w:rsidR="005A5695" w:rsidRPr="009E2363">
              <w:rPr>
                <w:rFonts w:ascii="CordiaUPC" w:hAnsi="CordiaUPC" w:cs="CordiaUPC"/>
                <w:sz w:val="26"/>
                <w:szCs w:val="26"/>
                <w:lang w:val="en-GB"/>
              </w:rPr>
              <w:t xml:space="preserve"> a representative of the Bank</w:t>
            </w:r>
          </w:p>
        </w:tc>
      </w:tr>
      <w:tr w:rsidR="005A5695" w:rsidRPr="009E2363" w14:paraId="22159B50" w14:textId="77777777" w:rsidTr="00B96CFC">
        <w:tc>
          <w:tcPr>
            <w:tcW w:w="2970" w:type="dxa"/>
          </w:tcPr>
          <w:p w14:paraId="1FC88E09" w14:textId="77777777" w:rsidR="005A5695" w:rsidRPr="009E2363" w:rsidRDefault="005A5695" w:rsidP="00A47089">
            <w:pPr>
              <w:tabs>
                <w:tab w:val="left" w:pos="993"/>
              </w:tabs>
              <w:spacing w:line="240" w:lineRule="exact"/>
              <w:ind w:left="163" w:right="-108" w:hanging="180"/>
              <w:rPr>
                <w:rFonts w:ascii="CordiaUPC" w:hAnsi="CordiaUPC" w:cs="CordiaUPC"/>
                <w:sz w:val="26"/>
                <w:szCs w:val="26"/>
                <w:cs/>
                <w:lang w:bidi="th-TH"/>
              </w:rPr>
            </w:pPr>
            <w:proofErr w:type="spellStart"/>
            <w:r w:rsidRPr="009E2363">
              <w:rPr>
                <w:rFonts w:ascii="CordiaUPC" w:hAnsi="CordiaUPC" w:cs="CordiaUPC"/>
                <w:sz w:val="26"/>
                <w:szCs w:val="26"/>
              </w:rPr>
              <w:t>TMBThanachart</w:t>
            </w:r>
            <w:proofErr w:type="spellEnd"/>
            <w:r w:rsidRPr="009E2363">
              <w:rPr>
                <w:rFonts w:ascii="CordiaUPC" w:hAnsi="CordiaUPC" w:cs="CordiaUPC"/>
                <w:sz w:val="26"/>
                <w:szCs w:val="26"/>
              </w:rPr>
              <w:t xml:space="preserve"> Broker Co., Ltd.</w:t>
            </w:r>
          </w:p>
        </w:tc>
        <w:tc>
          <w:tcPr>
            <w:tcW w:w="1530" w:type="dxa"/>
          </w:tcPr>
          <w:p w14:paraId="6BFDA896"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lang w:val="en-GB"/>
              </w:rPr>
              <w:t>Thailand</w:t>
            </w:r>
          </w:p>
        </w:tc>
        <w:tc>
          <w:tcPr>
            <w:tcW w:w="4704" w:type="dxa"/>
          </w:tcPr>
          <w:p w14:paraId="7D3980F8" w14:textId="77777777" w:rsidR="005A5695" w:rsidRPr="009E2363" w:rsidRDefault="005A5695" w:rsidP="00A47089">
            <w:pPr>
              <w:pStyle w:val="block"/>
              <w:spacing w:after="0" w:line="240" w:lineRule="exact"/>
              <w:ind w:left="162" w:hanging="162"/>
              <w:jc w:val="thaiDistribute"/>
              <w:rPr>
                <w:rFonts w:ascii="CordiaUPC" w:hAnsi="CordiaUPC" w:cs="CordiaUPC"/>
                <w:sz w:val="26"/>
                <w:szCs w:val="26"/>
                <w:lang w:val="en-GB"/>
              </w:rPr>
            </w:pPr>
            <w:r w:rsidRPr="009E2363">
              <w:rPr>
                <w:rFonts w:ascii="CordiaUPC" w:hAnsi="CordiaUPC" w:cs="CordiaUPC"/>
                <w:sz w:val="26"/>
                <w:szCs w:val="26"/>
                <w:lang w:val="en-GB"/>
              </w:rPr>
              <w:t>Subsidiary, 99.99% shareholding</w:t>
            </w:r>
            <w:r w:rsidRPr="009E2363">
              <w:rPr>
                <w:rFonts w:ascii="CordiaUPC" w:hAnsi="CordiaUPC" w:cs="CordiaUPC"/>
                <w:spacing w:val="-4"/>
                <w:sz w:val="26"/>
                <w:szCs w:val="26"/>
                <w:lang w:val="en-GB"/>
              </w:rPr>
              <w:t>, more than 50% of</w:t>
            </w:r>
            <w:r w:rsidRPr="009E2363">
              <w:rPr>
                <w:rFonts w:ascii="CordiaUPC" w:hAnsi="CordiaUPC" w:cs="CordiaUPC"/>
                <w:sz w:val="26"/>
                <w:szCs w:val="26"/>
                <w:lang w:val="en-GB"/>
              </w:rPr>
              <w:t xml:space="preserve"> directors are representatives of the Bank</w:t>
            </w:r>
          </w:p>
        </w:tc>
      </w:tr>
      <w:tr w:rsidR="005A5695" w:rsidRPr="009E2363" w14:paraId="10ACF93A" w14:textId="77777777" w:rsidTr="00B96CFC">
        <w:tc>
          <w:tcPr>
            <w:tcW w:w="2970" w:type="dxa"/>
          </w:tcPr>
          <w:p w14:paraId="31F41139" w14:textId="77777777" w:rsidR="005A5695" w:rsidRPr="009E2363" w:rsidRDefault="005A5695" w:rsidP="00A47089">
            <w:pPr>
              <w:tabs>
                <w:tab w:val="left" w:pos="993"/>
              </w:tabs>
              <w:spacing w:line="240" w:lineRule="exact"/>
              <w:ind w:left="162" w:right="-108" w:hanging="153"/>
              <w:rPr>
                <w:rFonts w:ascii="CordiaUPC" w:hAnsi="CordiaUPC" w:cs="CordiaUPC"/>
                <w:sz w:val="26"/>
                <w:szCs w:val="26"/>
                <w:lang w:bidi="th-TH"/>
              </w:rPr>
            </w:pPr>
            <w:r w:rsidRPr="009E2363">
              <w:rPr>
                <w:rFonts w:ascii="CordiaUPC" w:hAnsi="CordiaUPC" w:cs="CordiaUPC"/>
                <w:sz w:val="26"/>
                <w:szCs w:val="26"/>
              </w:rPr>
              <w:t>TTB Consumer</w:t>
            </w:r>
            <w:r w:rsidRPr="009E2363">
              <w:rPr>
                <w:rFonts w:ascii="CordiaUPC" w:hAnsi="CordiaUPC" w:cs="CordiaUPC" w:hint="cs"/>
                <w:sz w:val="26"/>
                <w:szCs w:val="26"/>
                <w:cs/>
                <w:lang w:bidi="th-TH"/>
              </w:rPr>
              <w:t xml:space="preserve"> </w:t>
            </w:r>
            <w:r w:rsidRPr="009E2363">
              <w:rPr>
                <w:rFonts w:ascii="CordiaUPC" w:hAnsi="CordiaUPC" w:cs="CordiaUPC"/>
                <w:sz w:val="26"/>
                <w:szCs w:val="26"/>
              </w:rPr>
              <w:t>Co., Ltd.</w:t>
            </w:r>
          </w:p>
        </w:tc>
        <w:tc>
          <w:tcPr>
            <w:tcW w:w="1530" w:type="dxa"/>
          </w:tcPr>
          <w:p w14:paraId="7B458448"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lang w:val="en-GB"/>
              </w:rPr>
              <w:t>Thailand</w:t>
            </w:r>
          </w:p>
        </w:tc>
        <w:tc>
          <w:tcPr>
            <w:tcW w:w="4704" w:type="dxa"/>
          </w:tcPr>
          <w:p w14:paraId="34F0B06C" w14:textId="77777777" w:rsidR="005A5695" w:rsidRPr="009E2363" w:rsidRDefault="005A5695" w:rsidP="00A47089">
            <w:pPr>
              <w:pStyle w:val="block"/>
              <w:spacing w:after="0" w:line="240" w:lineRule="exact"/>
              <w:ind w:left="162" w:hanging="162"/>
              <w:jc w:val="thaiDistribute"/>
              <w:rPr>
                <w:rFonts w:ascii="CordiaUPC" w:hAnsi="CordiaUPC" w:cs="CordiaUPC"/>
                <w:sz w:val="26"/>
                <w:szCs w:val="26"/>
              </w:rPr>
            </w:pPr>
            <w:r w:rsidRPr="009E2363">
              <w:rPr>
                <w:rFonts w:ascii="CordiaUPC" w:hAnsi="CordiaUPC" w:cs="CordiaUPC"/>
                <w:sz w:val="26"/>
                <w:szCs w:val="26"/>
              </w:rPr>
              <w:t>Subsidiary, 100% shareholding, more than 50% of directors are representatives of the Bank</w:t>
            </w:r>
          </w:p>
        </w:tc>
      </w:tr>
      <w:tr w:rsidR="005A5695" w:rsidRPr="009E2363" w14:paraId="2FF1BBEE" w14:textId="77777777" w:rsidTr="00B96CFC">
        <w:tc>
          <w:tcPr>
            <w:tcW w:w="2970" w:type="dxa"/>
          </w:tcPr>
          <w:p w14:paraId="074E3B3A" w14:textId="1B04826C" w:rsidR="005A5695" w:rsidRPr="009E2363" w:rsidRDefault="005A5695" w:rsidP="00A47089">
            <w:pPr>
              <w:spacing w:line="240" w:lineRule="exact"/>
              <w:ind w:left="160" w:hanging="180"/>
              <w:rPr>
                <w:rFonts w:ascii="CordiaUPC" w:hAnsi="CordiaUPC" w:cs="CordiaUPC"/>
                <w:sz w:val="26"/>
                <w:szCs w:val="26"/>
                <w:vertAlign w:val="superscript"/>
                <w:cs/>
                <w:lang w:bidi="th-TH"/>
              </w:rPr>
            </w:pPr>
            <w:proofErr w:type="spellStart"/>
            <w:r w:rsidRPr="009E2363">
              <w:rPr>
                <w:rFonts w:ascii="CordiaUPC" w:hAnsi="CordiaUPC" w:cs="CordiaUPC"/>
                <w:sz w:val="26"/>
                <w:szCs w:val="26"/>
              </w:rPr>
              <w:t>Eastspring</w:t>
            </w:r>
            <w:proofErr w:type="spellEnd"/>
            <w:r w:rsidRPr="009E2363">
              <w:rPr>
                <w:rFonts w:ascii="CordiaUPC" w:hAnsi="CordiaUPC" w:cs="CordiaUPC"/>
                <w:sz w:val="26"/>
                <w:szCs w:val="26"/>
              </w:rPr>
              <w:t xml:space="preserve"> Asset Management (Thailand) </w:t>
            </w:r>
            <w:r w:rsidRPr="009E2363">
              <w:rPr>
                <w:rFonts w:ascii="CordiaUPC" w:hAnsi="CordiaUPC" w:cs="CordiaUPC" w:hint="cs"/>
                <w:sz w:val="26"/>
                <w:szCs w:val="26"/>
              </w:rPr>
              <w:t>Co., Ltd.</w:t>
            </w:r>
          </w:p>
        </w:tc>
        <w:tc>
          <w:tcPr>
            <w:tcW w:w="1530" w:type="dxa"/>
          </w:tcPr>
          <w:p w14:paraId="5F42E288" w14:textId="77777777" w:rsidR="005A5695" w:rsidRPr="009E2363" w:rsidRDefault="005A5695" w:rsidP="00A47089">
            <w:pPr>
              <w:pStyle w:val="block"/>
              <w:spacing w:after="0" w:line="240" w:lineRule="exact"/>
              <w:ind w:left="-93" w:right="-114"/>
              <w:jc w:val="center"/>
              <w:rPr>
                <w:rFonts w:ascii="CordiaUPC" w:hAnsi="CordiaUPC" w:cs="CordiaUPC"/>
                <w:sz w:val="26"/>
                <w:szCs w:val="26"/>
                <w:lang w:val="en-GB"/>
              </w:rPr>
            </w:pPr>
            <w:r w:rsidRPr="009E2363">
              <w:rPr>
                <w:rFonts w:ascii="CordiaUPC" w:hAnsi="CordiaUPC" w:cs="CordiaUPC" w:hint="cs"/>
                <w:sz w:val="26"/>
                <w:szCs w:val="26"/>
                <w:lang w:val="en-GB"/>
              </w:rPr>
              <w:t>Thailand</w:t>
            </w:r>
          </w:p>
        </w:tc>
        <w:tc>
          <w:tcPr>
            <w:tcW w:w="4704" w:type="dxa"/>
          </w:tcPr>
          <w:p w14:paraId="23F959AB" w14:textId="77777777" w:rsidR="005A5695" w:rsidRPr="009E2363" w:rsidRDefault="005A5695" w:rsidP="00A47089">
            <w:pPr>
              <w:pStyle w:val="block"/>
              <w:spacing w:after="0" w:line="240" w:lineRule="exact"/>
              <w:ind w:left="162" w:hanging="162"/>
              <w:jc w:val="thaiDistribute"/>
              <w:rPr>
                <w:rFonts w:ascii="CordiaUPC" w:hAnsi="CordiaUPC" w:cs="CordiaUPC"/>
                <w:sz w:val="26"/>
                <w:szCs w:val="26"/>
                <w:lang w:val="en-GB"/>
              </w:rPr>
            </w:pPr>
            <w:r w:rsidRPr="009E2363">
              <w:rPr>
                <w:rFonts w:ascii="CordiaUPC" w:hAnsi="CordiaUPC" w:cs="CordiaUPC"/>
                <w:sz w:val="26"/>
                <w:szCs w:val="26"/>
                <w:lang w:val="en-US" w:bidi="th-TH"/>
              </w:rPr>
              <w:t>Associated</w:t>
            </w:r>
            <w:r w:rsidRPr="009E2363">
              <w:rPr>
                <w:rFonts w:ascii="CordiaUPC" w:hAnsi="CordiaUPC" w:cs="CordiaUPC" w:hint="cs"/>
                <w:sz w:val="26"/>
                <w:szCs w:val="26"/>
                <w:lang w:val="en-GB"/>
              </w:rPr>
              <w:t xml:space="preserve">, </w:t>
            </w:r>
            <w:r w:rsidRPr="009E2363">
              <w:rPr>
                <w:rFonts w:ascii="CordiaUPC" w:hAnsi="CordiaUPC" w:cs="CordiaUPC"/>
                <w:sz w:val="26"/>
                <w:szCs w:val="26"/>
                <w:lang w:val="en-US" w:bidi="th-TH"/>
              </w:rPr>
              <w:t>40.5</w:t>
            </w:r>
            <w:r w:rsidRPr="009E2363">
              <w:rPr>
                <w:rFonts w:ascii="CordiaUPC" w:hAnsi="CordiaUPC" w:cs="CordiaUPC" w:hint="cs"/>
                <w:sz w:val="26"/>
                <w:szCs w:val="26"/>
                <w:lang w:val="en-GB"/>
              </w:rPr>
              <w:t xml:space="preserve">% shareholding, less than 50% of directors are representatives of the </w:t>
            </w:r>
            <w:r w:rsidRPr="009E2363">
              <w:rPr>
                <w:rFonts w:ascii="CordiaUPC" w:hAnsi="CordiaUPC" w:cs="CordiaUPC"/>
                <w:sz w:val="26"/>
                <w:szCs w:val="26"/>
                <w:lang w:val="en-GB"/>
              </w:rPr>
              <w:t>Bank</w:t>
            </w:r>
          </w:p>
        </w:tc>
      </w:tr>
    </w:tbl>
    <w:p w14:paraId="52FCE140" w14:textId="7B34BD09" w:rsidR="004B1C0F" w:rsidRPr="009E2363" w:rsidRDefault="004B1C0F" w:rsidP="005A5695">
      <w:pPr>
        <w:spacing w:before="120" w:line="240" w:lineRule="exact"/>
        <w:ind w:left="734" w:hanging="187"/>
        <w:jc w:val="both"/>
        <w:rPr>
          <w:rFonts w:ascii="CordiaUPC" w:eastAsia="Calibri" w:hAnsi="CordiaUPC" w:cs="CordiaUPC"/>
          <w:szCs w:val="22"/>
        </w:rPr>
      </w:pPr>
      <w:r w:rsidRPr="009E2363">
        <w:rPr>
          <w:rFonts w:ascii="CordiaUPC" w:eastAsia="Calibri" w:hAnsi="CordiaUPC" w:cs="CordiaUPC"/>
          <w:szCs w:val="22"/>
          <w:vertAlign w:val="superscript"/>
        </w:rPr>
        <w:t>(1)</w:t>
      </w:r>
      <w:r w:rsidRPr="009E2363">
        <w:rPr>
          <w:rFonts w:ascii="CordiaUPC" w:eastAsia="Calibri" w:hAnsi="CordiaUPC" w:cs="CordiaUPC"/>
          <w:szCs w:val="22"/>
        </w:rPr>
        <w:t xml:space="preserve"> Liquidation registration at Ministry of Commerce had been completed since 10 November 2023.</w:t>
      </w:r>
    </w:p>
    <w:p w14:paraId="6A5FA027" w14:textId="3B2CA6B4" w:rsidR="005A5695" w:rsidRPr="009E2363" w:rsidRDefault="005A5695" w:rsidP="003C0FF6">
      <w:pPr>
        <w:spacing w:line="240" w:lineRule="auto"/>
        <w:rPr>
          <w:rFonts w:ascii="CordiaUPC" w:hAnsi="CordiaUPC" w:cs="CordiaUPC"/>
          <w:sz w:val="14"/>
          <w:szCs w:val="14"/>
          <w:lang w:val="en-AU"/>
        </w:rPr>
      </w:pPr>
    </w:p>
    <w:p w14:paraId="06A0E2E8" w14:textId="77777777" w:rsidR="005A5695" w:rsidRPr="009E2363" w:rsidRDefault="005A5695" w:rsidP="005A5695">
      <w:pPr>
        <w:pStyle w:val="block"/>
        <w:spacing w:after="0" w:line="240" w:lineRule="exact"/>
        <w:ind w:left="0" w:firstLine="547"/>
        <w:jc w:val="both"/>
        <w:rPr>
          <w:rFonts w:ascii="CordiaUPC" w:hAnsi="CordiaUPC" w:cs="CordiaUPC"/>
          <w:sz w:val="26"/>
          <w:szCs w:val="26"/>
        </w:rPr>
      </w:pPr>
      <w:r w:rsidRPr="009E2363">
        <w:rPr>
          <w:rFonts w:ascii="CordiaUPC" w:hAnsi="CordiaUPC" w:cs="CordiaUPC" w:hint="cs"/>
          <w:sz w:val="26"/>
          <w:szCs w:val="26"/>
        </w:rPr>
        <w:lastRenderedPageBreak/>
        <w:t>The pricing policies for particular types of transactions are explained further below:</w:t>
      </w:r>
    </w:p>
    <w:p w14:paraId="652D8FCF" w14:textId="77777777" w:rsidR="005A5695" w:rsidRPr="009E2363" w:rsidRDefault="005A5695" w:rsidP="005A5695">
      <w:pPr>
        <w:spacing w:line="240" w:lineRule="exact"/>
        <w:ind w:left="540"/>
        <w:jc w:val="both"/>
        <w:rPr>
          <w:rFonts w:ascii="CordiaUPC" w:hAnsi="CordiaUPC" w:cs="CordiaUPC"/>
          <w:szCs w:val="22"/>
          <w:cs/>
          <w:lang w:val="en-US" w:bidi="th-TH"/>
        </w:rPr>
      </w:pPr>
    </w:p>
    <w:tbl>
      <w:tblPr>
        <w:tblW w:w="9162" w:type="dxa"/>
        <w:tblInd w:w="558" w:type="dxa"/>
        <w:tblLayout w:type="fixed"/>
        <w:tblLook w:val="0000" w:firstRow="0" w:lastRow="0" w:firstColumn="0" w:lastColumn="0" w:noHBand="0" w:noVBand="0"/>
      </w:tblPr>
      <w:tblGrid>
        <w:gridCol w:w="4230"/>
        <w:gridCol w:w="4932"/>
      </w:tblGrid>
      <w:tr w:rsidR="005A5695" w:rsidRPr="009E2363" w14:paraId="4F167F1E" w14:textId="77777777" w:rsidTr="00D62BC8">
        <w:trPr>
          <w:trHeight w:val="272"/>
          <w:tblHeader/>
        </w:trPr>
        <w:tc>
          <w:tcPr>
            <w:tcW w:w="4230" w:type="dxa"/>
          </w:tcPr>
          <w:p w14:paraId="1FF2D483" w14:textId="77777777" w:rsidR="005A5695" w:rsidRPr="009E2363" w:rsidRDefault="005A5695" w:rsidP="00A47089">
            <w:pPr>
              <w:spacing w:line="240" w:lineRule="exact"/>
              <w:ind w:right="-108"/>
              <w:jc w:val="both"/>
              <w:rPr>
                <w:rFonts w:ascii="CordiaUPC" w:hAnsi="CordiaUPC" w:cs="CordiaUPC"/>
                <w:b/>
                <w:bCs/>
                <w:sz w:val="26"/>
                <w:szCs w:val="26"/>
              </w:rPr>
            </w:pPr>
            <w:r w:rsidRPr="009E2363">
              <w:rPr>
                <w:rFonts w:ascii="CordiaUPC" w:hAnsi="CordiaUPC" w:cs="CordiaUPC" w:hint="cs"/>
                <w:b/>
                <w:bCs/>
                <w:sz w:val="26"/>
                <w:szCs w:val="26"/>
              </w:rPr>
              <w:t>Transactions</w:t>
            </w:r>
          </w:p>
        </w:tc>
        <w:tc>
          <w:tcPr>
            <w:tcW w:w="4932" w:type="dxa"/>
          </w:tcPr>
          <w:p w14:paraId="41CF770A" w14:textId="77777777" w:rsidR="005A5695" w:rsidRPr="009E2363" w:rsidRDefault="005A5695" w:rsidP="00A47089">
            <w:pPr>
              <w:spacing w:line="240" w:lineRule="exact"/>
              <w:ind w:right="-18"/>
              <w:rPr>
                <w:rFonts w:ascii="CordiaUPC" w:hAnsi="CordiaUPC" w:cs="CordiaUPC"/>
                <w:b/>
                <w:bCs/>
                <w:sz w:val="26"/>
                <w:szCs w:val="26"/>
              </w:rPr>
            </w:pPr>
            <w:r w:rsidRPr="009E2363">
              <w:rPr>
                <w:rFonts w:ascii="CordiaUPC" w:hAnsi="CordiaUPC" w:cs="CordiaUPC" w:hint="cs"/>
                <w:b/>
                <w:bCs/>
                <w:sz w:val="26"/>
                <w:szCs w:val="26"/>
              </w:rPr>
              <w:t>Pricing policies</w:t>
            </w:r>
          </w:p>
        </w:tc>
      </w:tr>
      <w:tr w:rsidR="005A5695" w:rsidRPr="009E2363" w14:paraId="6562602C" w14:textId="77777777" w:rsidTr="00D62BC8">
        <w:trPr>
          <w:trHeight w:val="20"/>
        </w:trPr>
        <w:tc>
          <w:tcPr>
            <w:tcW w:w="4230" w:type="dxa"/>
          </w:tcPr>
          <w:p w14:paraId="2D177C7D" w14:textId="77777777" w:rsidR="005A5695" w:rsidRPr="009E2363" w:rsidRDefault="005A5695" w:rsidP="00A47089">
            <w:pPr>
              <w:spacing w:line="240" w:lineRule="exact"/>
              <w:ind w:right="-108"/>
              <w:jc w:val="both"/>
              <w:rPr>
                <w:rFonts w:ascii="CordiaUPC" w:hAnsi="CordiaUPC" w:cs="CordiaUPC"/>
                <w:sz w:val="26"/>
                <w:szCs w:val="26"/>
              </w:rPr>
            </w:pPr>
            <w:r w:rsidRPr="009E2363">
              <w:rPr>
                <w:rFonts w:ascii="CordiaUPC" w:hAnsi="CordiaUPC" w:cs="CordiaUPC" w:hint="cs"/>
                <w:sz w:val="26"/>
                <w:szCs w:val="26"/>
              </w:rPr>
              <w:t xml:space="preserve">Interest rates of loans </w:t>
            </w:r>
          </w:p>
        </w:tc>
        <w:tc>
          <w:tcPr>
            <w:tcW w:w="4932" w:type="dxa"/>
          </w:tcPr>
          <w:p w14:paraId="790F9209" w14:textId="77777777" w:rsidR="005A5695" w:rsidRPr="009E2363" w:rsidRDefault="005A5695" w:rsidP="00A47089">
            <w:pPr>
              <w:spacing w:line="240" w:lineRule="exact"/>
              <w:ind w:left="252" w:right="-18" w:hanging="252"/>
              <w:jc w:val="thaiDistribute"/>
              <w:rPr>
                <w:rFonts w:ascii="CordiaUPC" w:hAnsi="CordiaUPC" w:cs="CordiaUPC"/>
                <w:sz w:val="26"/>
                <w:szCs w:val="26"/>
              </w:rPr>
            </w:pPr>
            <w:r w:rsidRPr="009E2363">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5A5695" w:rsidRPr="009E2363" w14:paraId="34B355EF" w14:textId="77777777" w:rsidTr="00D62BC8">
        <w:trPr>
          <w:trHeight w:val="20"/>
        </w:trPr>
        <w:tc>
          <w:tcPr>
            <w:tcW w:w="4230" w:type="dxa"/>
          </w:tcPr>
          <w:p w14:paraId="0A107066" w14:textId="77777777" w:rsidR="005A5695" w:rsidRPr="009E2363" w:rsidRDefault="005A5695" w:rsidP="00A47089">
            <w:pPr>
              <w:spacing w:line="240" w:lineRule="exact"/>
              <w:ind w:right="-108"/>
              <w:jc w:val="both"/>
              <w:rPr>
                <w:rFonts w:ascii="CordiaUPC" w:hAnsi="CordiaUPC" w:cs="CordiaUPC"/>
                <w:sz w:val="26"/>
                <w:szCs w:val="26"/>
              </w:rPr>
            </w:pPr>
            <w:r w:rsidRPr="009E2363">
              <w:rPr>
                <w:rFonts w:ascii="CordiaUPC" w:hAnsi="CordiaUPC" w:cs="CordiaUPC" w:hint="cs"/>
                <w:sz w:val="26"/>
                <w:szCs w:val="26"/>
              </w:rPr>
              <w:t>Fee and service income</w:t>
            </w:r>
          </w:p>
        </w:tc>
        <w:tc>
          <w:tcPr>
            <w:tcW w:w="4932" w:type="dxa"/>
          </w:tcPr>
          <w:p w14:paraId="33B4A88F" w14:textId="2BA3C8BF" w:rsidR="005A5695" w:rsidRPr="009E2363" w:rsidRDefault="005A5695" w:rsidP="00A47089">
            <w:pPr>
              <w:spacing w:line="240" w:lineRule="exact"/>
              <w:ind w:left="252" w:right="-18" w:hanging="252"/>
              <w:jc w:val="thaiDistribute"/>
              <w:rPr>
                <w:rFonts w:ascii="CordiaUPC" w:hAnsi="CordiaUPC" w:cs="CordiaUPC"/>
                <w:sz w:val="26"/>
                <w:szCs w:val="26"/>
              </w:rPr>
            </w:pPr>
            <w:r w:rsidRPr="009E2363">
              <w:rPr>
                <w:rFonts w:ascii="CordiaUPC" w:hAnsi="CordiaUPC" w:cs="CordiaUPC" w:hint="cs"/>
                <w:sz w:val="26"/>
                <w:szCs w:val="26"/>
              </w:rPr>
              <w:t xml:space="preserve">Registrar and related services, money transfer </w:t>
            </w:r>
            <w:r w:rsidRPr="009E2363">
              <w:rPr>
                <w:rFonts w:ascii="CordiaUPC" w:hAnsi="CordiaUPC" w:cs="CordiaUPC" w:hint="cs"/>
                <w:spacing w:val="-6"/>
                <w:sz w:val="26"/>
                <w:szCs w:val="26"/>
              </w:rPr>
              <w:t xml:space="preserve">services for unit holders, agents and support services for funds managed by its </w:t>
            </w:r>
            <w:r w:rsidRPr="009E2363">
              <w:rPr>
                <w:rFonts w:ascii="CordiaUPC" w:hAnsi="CordiaUPC" w:cs="CordiaUPC" w:hint="cs"/>
                <w:sz w:val="26"/>
                <w:szCs w:val="26"/>
              </w:rPr>
              <w:t>associate are charged by the Bank at the rate based on conditions specified in contracts negotiated in the normal course of business, taking into account the size of funds and the purchase and sale volumes of investment units.</w:t>
            </w:r>
          </w:p>
        </w:tc>
      </w:tr>
      <w:tr w:rsidR="005A5695" w:rsidRPr="009E2363" w14:paraId="3DF34B2C" w14:textId="77777777" w:rsidTr="00D62BC8">
        <w:trPr>
          <w:trHeight w:val="20"/>
        </w:trPr>
        <w:tc>
          <w:tcPr>
            <w:tcW w:w="4230" w:type="dxa"/>
          </w:tcPr>
          <w:p w14:paraId="5EF47F73" w14:textId="77777777" w:rsidR="005A5695" w:rsidRPr="009E2363" w:rsidRDefault="005A5695" w:rsidP="00A47089">
            <w:pPr>
              <w:spacing w:line="240" w:lineRule="exact"/>
              <w:ind w:right="-108"/>
              <w:jc w:val="both"/>
              <w:rPr>
                <w:rFonts w:ascii="CordiaUPC" w:hAnsi="CordiaUPC" w:cs="CordiaUPC"/>
                <w:sz w:val="26"/>
                <w:szCs w:val="26"/>
              </w:rPr>
            </w:pPr>
            <w:r w:rsidRPr="009E2363">
              <w:rPr>
                <w:rFonts w:ascii="CordiaUPC" w:hAnsi="CordiaUPC" w:cs="CordiaUPC" w:hint="cs"/>
                <w:sz w:val="26"/>
                <w:szCs w:val="26"/>
              </w:rPr>
              <w:t>Interest rate on deposits and borrowings</w:t>
            </w:r>
          </w:p>
        </w:tc>
        <w:tc>
          <w:tcPr>
            <w:tcW w:w="4932" w:type="dxa"/>
          </w:tcPr>
          <w:p w14:paraId="64CA3F82" w14:textId="77777777" w:rsidR="005A5695" w:rsidRPr="009E2363" w:rsidRDefault="005A5695" w:rsidP="00A47089">
            <w:pPr>
              <w:spacing w:line="240" w:lineRule="exact"/>
              <w:ind w:left="252" w:right="-18" w:hanging="252"/>
              <w:jc w:val="thaiDistribute"/>
              <w:rPr>
                <w:rFonts w:ascii="CordiaUPC" w:hAnsi="CordiaUPC" w:cs="CordiaUPC"/>
                <w:sz w:val="26"/>
                <w:szCs w:val="26"/>
              </w:rPr>
            </w:pPr>
            <w:r w:rsidRPr="009E2363">
              <w:rPr>
                <w:rFonts w:ascii="CordiaUPC" w:hAnsi="CordiaUPC" w:cs="CordiaUPC" w:hint="cs"/>
                <w:sz w:val="26"/>
                <w:szCs w:val="26"/>
              </w:rPr>
              <w:t>Based on market rate</w:t>
            </w:r>
          </w:p>
        </w:tc>
      </w:tr>
      <w:tr w:rsidR="005A5695" w:rsidRPr="009E2363" w14:paraId="4C4A72AC" w14:textId="77777777" w:rsidTr="00D62BC8">
        <w:trPr>
          <w:trHeight w:val="20"/>
        </w:trPr>
        <w:tc>
          <w:tcPr>
            <w:tcW w:w="4230" w:type="dxa"/>
          </w:tcPr>
          <w:p w14:paraId="0C029958" w14:textId="7656E5D9" w:rsidR="005A5695" w:rsidRPr="009E2363" w:rsidRDefault="005A5695" w:rsidP="00A47089">
            <w:pPr>
              <w:spacing w:line="240" w:lineRule="exact"/>
              <w:ind w:right="-108"/>
              <w:jc w:val="both"/>
              <w:rPr>
                <w:rFonts w:ascii="CordiaUPC" w:hAnsi="CordiaUPC" w:cs="CordiaUPC"/>
                <w:sz w:val="26"/>
                <w:szCs w:val="26"/>
              </w:rPr>
            </w:pPr>
            <w:r w:rsidRPr="009E2363">
              <w:rPr>
                <w:rFonts w:ascii="CordiaUPC" w:hAnsi="CordiaUPC" w:cs="CordiaUPC" w:hint="cs"/>
                <w:sz w:val="26"/>
                <w:szCs w:val="26"/>
              </w:rPr>
              <w:t xml:space="preserve">Fee and services income for other types </w:t>
            </w:r>
            <w:r w:rsidR="00D62BC8" w:rsidRPr="009E2363">
              <w:rPr>
                <w:rFonts w:ascii="CordiaUPC" w:hAnsi="CordiaUPC" w:cs="CordiaUPC"/>
                <w:sz w:val="26"/>
                <w:szCs w:val="26"/>
              </w:rPr>
              <w:t>of services</w:t>
            </w:r>
          </w:p>
        </w:tc>
        <w:tc>
          <w:tcPr>
            <w:tcW w:w="4932" w:type="dxa"/>
          </w:tcPr>
          <w:p w14:paraId="5AC17FA3" w14:textId="77777777" w:rsidR="005A5695" w:rsidRPr="009E2363" w:rsidRDefault="005A5695" w:rsidP="00A47089">
            <w:pPr>
              <w:spacing w:line="240" w:lineRule="exact"/>
              <w:ind w:right="-18"/>
              <w:jc w:val="thaiDistribute"/>
              <w:rPr>
                <w:rFonts w:ascii="CordiaUPC" w:hAnsi="CordiaUPC" w:cs="CordiaUPC"/>
                <w:sz w:val="26"/>
                <w:szCs w:val="26"/>
              </w:rPr>
            </w:pPr>
            <w:r w:rsidRPr="009E2363">
              <w:rPr>
                <w:rFonts w:ascii="CordiaUPC" w:hAnsi="CordiaUPC" w:cs="CordiaUPC" w:hint="cs"/>
                <w:sz w:val="26"/>
                <w:szCs w:val="26"/>
              </w:rPr>
              <w:t>Based on market price</w:t>
            </w:r>
          </w:p>
        </w:tc>
      </w:tr>
      <w:tr w:rsidR="005A5695" w:rsidRPr="009E2363" w14:paraId="034E4532" w14:textId="77777777" w:rsidTr="00D62BC8">
        <w:trPr>
          <w:trHeight w:val="20"/>
        </w:trPr>
        <w:tc>
          <w:tcPr>
            <w:tcW w:w="4230" w:type="dxa"/>
          </w:tcPr>
          <w:p w14:paraId="5F1DFDE2" w14:textId="77777777" w:rsidR="005A5695" w:rsidRPr="009E2363" w:rsidRDefault="005A5695" w:rsidP="00A47089">
            <w:pPr>
              <w:spacing w:line="240" w:lineRule="exact"/>
              <w:ind w:right="-108"/>
              <w:rPr>
                <w:rFonts w:ascii="CordiaUPC" w:hAnsi="CordiaUPC" w:cs="CordiaUPC"/>
                <w:sz w:val="26"/>
                <w:szCs w:val="26"/>
              </w:rPr>
            </w:pPr>
            <w:r w:rsidRPr="009E2363">
              <w:rPr>
                <w:rFonts w:ascii="CordiaUPC" w:hAnsi="CordiaUPC" w:cs="CordiaUPC" w:hint="cs"/>
                <w:sz w:val="26"/>
                <w:szCs w:val="26"/>
              </w:rPr>
              <w:t>Branch office rental and related service</w:t>
            </w:r>
          </w:p>
        </w:tc>
        <w:tc>
          <w:tcPr>
            <w:tcW w:w="4932" w:type="dxa"/>
          </w:tcPr>
          <w:p w14:paraId="1CA1B94B" w14:textId="77777777" w:rsidR="005A5695" w:rsidRPr="009E2363" w:rsidRDefault="005A5695" w:rsidP="00A47089">
            <w:pPr>
              <w:spacing w:line="240" w:lineRule="exact"/>
              <w:ind w:right="-18"/>
              <w:rPr>
                <w:rFonts w:ascii="CordiaUPC" w:hAnsi="CordiaUPC" w:cs="CordiaUPC"/>
                <w:sz w:val="26"/>
                <w:szCs w:val="26"/>
              </w:rPr>
            </w:pPr>
            <w:r w:rsidRPr="009E2363">
              <w:rPr>
                <w:rFonts w:ascii="CordiaUPC" w:hAnsi="CordiaUPC" w:cs="CordiaUPC" w:hint="cs"/>
                <w:sz w:val="26"/>
                <w:szCs w:val="26"/>
              </w:rPr>
              <w:t>Based on market rate</w:t>
            </w:r>
          </w:p>
        </w:tc>
      </w:tr>
      <w:tr w:rsidR="005A5695" w:rsidRPr="009E2363" w14:paraId="20DB2C61" w14:textId="77777777" w:rsidTr="00D62BC8">
        <w:trPr>
          <w:trHeight w:val="20"/>
        </w:trPr>
        <w:tc>
          <w:tcPr>
            <w:tcW w:w="4230" w:type="dxa"/>
          </w:tcPr>
          <w:p w14:paraId="6CC1458F" w14:textId="77777777" w:rsidR="005A5695" w:rsidRPr="009E2363" w:rsidRDefault="005A5695" w:rsidP="00A47089">
            <w:pPr>
              <w:spacing w:line="240" w:lineRule="exact"/>
              <w:ind w:right="-108"/>
              <w:rPr>
                <w:rFonts w:ascii="CordiaUPC" w:hAnsi="CordiaUPC" w:cs="CordiaUPC"/>
                <w:sz w:val="26"/>
                <w:szCs w:val="26"/>
              </w:rPr>
            </w:pPr>
            <w:r w:rsidRPr="009E2363">
              <w:rPr>
                <w:rFonts w:ascii="CordiaUPC" w:hAnsi="CordiaUPC" w:cs="CordiaUPC" w:hint="cs"/>
                <w:sz w:val="26"/>
                <w:szCs w:val="26"/>
              </w:rPr>
              <w:t>Sale of non-performing assets to a subsidiary</w:t>
            </w:r>
          </w:p>
        </w:tc>
        <w:tc>
          <w:tcPr>
            <w:tcW w:w="4932" w:type="dxa"/>
          </w:tcPr>
          <w:p w14:paraId="4D967A35" w14:textId="77777777" w:rsidR="005A5695" w:rsidRPr="009E2363" w:rsidRDefault="005A5695" w:rsidP="00A47089">
            <w:pPr>
              <w:spacing w:line="240" w:lineRule="exact"/>
              <w:ind w:right="-18"/>
              <w:rPr>
                <w:rFonts w:ascii="CordiaUPC" w:hAnsi="CordiaUPC" w:cs="CordiaUPC"/>
                <w:sz w:val="26"/>
                <w:szCs w:val="26"/>
              </w:rPr>
            </w:pPr>
            <w:r w:rsidRPr="009E2363">
              <w:rPr>
                <w:rFonts w:ascii="CordiaUPC" w:hAnsi="CordiaUPC" w:cs="CordiaUPC" w:hint="cs"/>
                <w:sz w:val="26"/>
                <w:szCs w:val="26"/>
              </w:rPr>
              <w:t>Based on market price</w:t>
            </w:r>
          </w:p>
        </w:tc>
      </w:tr>
      <w:tr w:rsidR="005A5695" w:rsidRPr="009E2363" w14:paraId="64C7766E" w14:textId="77777777" w:rsidTr="00D62BC8">
        <w:trPr>
          <w:trHeight w:val="20"/>
        </w:trPr>
        <w:tc>
          <w:tcPr>
            <w:tcW w:w="4230" w:type="dxa"/>
          </w:tcPr>
          <w:p w14:paraId="13425903" w14:textId="77777777" w:rsidR="005A5695" w:rsidRPr="009E2363" w:rsidRDefault="005A5695" w:rsidP="00A47089">
            <w:pPr>
              <w:spacing w:line="240" w:lineRule="exact"/>
              <w:ind w:right="-18"/>
              <w:rPr>
                <w:rFonts w:ascii="CordiaUPC" w:hAnsi="CordiaUPC" w:cs="CordiaUPC"/>
                <w:sz w:val="26"/>
                <w:szCs w:val="26"/>
              </w:rPr>
            </w:pPr>
            <w:r w:rsidRPr="009E2363">
              <w:rPr>
                <w:rFonts w:ascii="CordiaUPC" w:hAnsi="CordiaUPC" w:cs="CordiaUPC" w:hint="cs"/>
                <w:sz w:val="26"/>
                <w:szCs w:val="26"/>
              </w:rPr>
              <w:t xml:space="preserve">Dividend income </w:t>
            </w:r>
          </w:p>
        </w:tc>
        <w:tc>
          <w:tcPr>
            <w:tcW w:w="4932" w:type="dxa"/>
          </w:tcPr>
          <w:p w14:paraId="735D7E69" w14:textId="77777777" w:rsidR="005A5695" w:rsidRPr="009E2363" w:rsidRDefault="005A5695" w:rsidP="00A47089">
            <w:pPr>
              <w:spacing w:line="240" w:lineRule="exact"/>
              <w:ind w:right="-18"/>
              <w:rPr>
                <w:rFonts w:ascii="CordiaUPC" w:hAnsi="CordiaUPC" w:cs="CordiaUPC"/>
                <w:sz w:val="26"/>
                <w:szCs w:val="26"/>
              </w:rPr>
            </w:pPr>
            <w:r w:rsidRPr="009E2363">
              <w:rPr>
                <w:rFonts w:ascii="CordiaUPC" w:hAnsi="CordiaUPC" w:cs="CordiaUPC" w:hint="cs"/>
                <w:sz w:val="26"/>
                <w:szCs w:val="26"/>
              </w:rPr>
              <w:t>At declared</w:t>
            </w:r>
          </w:p>
        </w:tc>
      </w:tr>
    </w:tbl>
    <w:p w14:paraId="26F2EDC1" w14:textId="77777777" w:rsidR="00A16645" w:rsidRPr="009E2363" w:rsidRDefault="00A16645" w:rsidP="005A5695">
      <w:pPr>
        <w:spacing w:line="240" w:lineRule="exact"/>
        <w:ind w:left="547" w:hanging="547"/>
        <w:jc w:val="thaiDistribute"/>
        <w:rPr>
          <w:rFonts w:ascii="CordiaUPC" w:eastAsia="AngsanaNew" w:hAnsi="CordiaUPC" w:cs="CordiaUPC"/>
          <w:b/>
          <w:bCs/>
          <w:sz w:val="26"/>
          <w:szCs w:val="26"/>
        </w:rPr>
      </w:pPr>
    </w:p>
    <w:p w14:paraId="4160D523" w14:textId="63B7B8E8" w:rsidR="005A5695" w:rsidRPr="009E2363" w:rsidRDefault="005B464C" w:rsidP="005A5695">
      <w:pPr>
        <w:spacing w:line="240" w:lineRule="exact"/>
        <w:ind w:left="547" w:hanging="547"/>
        <w:jc w:val="thaiDistribute"/>
        <w:rPr>
          <w:rFonts w:ascii="CordiaUPC" w:hAnsi="CordiaUPC" w:cs="CordiaUPC"/>
          <w:b/>
          <w:bCs/>
          <w:sz w:val="26"/>
          <w:szCs w:val="26"/>
          <w:cs/>
          <w:lang w:bidi="th-TH"/>
        </w:rPr>
      </w:pPr>
      <w:r w:rsidRPr="009E2363">
        <w:rPr>
          <w:rFonts w:ascii="CordiaUPC" w:eastAsia="AngsanaNew" w:hAnsi="CordiaUPC" w:cs="CordiaUPC"/>
          <w:b/>
          <w:bCs/>
          <w:sz w:val="26"/>
          <w:szCs w:val="26"/>
        </w:rPr>
        <w:t>12</w:t>
      </w:r>
      <w:r w:rsidR="005A5695" w:rsidRPr="009E2363">
        <w:rPr>
          <w:rFonts w:ascii="CordiaUPC" w:eastAsia="AngsanaNew" w:hAnsi="CordiaUPC" w:cs="CordiaUPC" w:hint="cs"/>
          <w:b/>
          <w:bCs/>
          <w:sz w:val="26"/>
          <w:szCs w:val="26"/>
        </w:rPr>
        <w:t>.1</w:t>
      </w:r>
      <w:r w:rsidR="005A5695" w:rsidRPr="009E2363">
        <w:rPr>
          <w:rFonts w:ascii="CordiaUPC" w:hAnsi="CordiaUPC" w:cs="CordiaUPC" w:hint="cs"/>
          <w:sz w:val="26"/>
          <w:szCs w:val="26"/>
        </w:rPr>
        <w:tab/>
      </w:r>
      <w:r w:rsidR="005A5695" w:rsidRPr="009E2363">
        <w:rPr>
          <w:rFonts w:ascii="CordiaUPC" w:hAnsi="CordiaUPC" w:cs="CordiaUPC"/>
          <w:b/>
          <w:bCs/>
          <w:sz w:val="26"/>
          <w:szCs w:val="26"/>
        </w:rPr>
        <w:t xml:space="preserve">Significant related parties transactions with key management and other related parties </w:t>
      </w:r>
    </w:p>
    <w:p w14:paraId="3ADD7F19" w14:textId="77777777" w:rsidR="005A5695" w:rsidRPr="009E2363" w:rsidRDefault="005A5695" w:rsidP="005A5695">
      <w:pPr>
        <w:spacing w:line="240" w:lineRule="exact"/>
        <w:ind w:left="540"/>
        <w:jc w:val="both"/>
        <w:rPr>
          <w:rFonts w:ascii="CordiaUPC" w:hAnsi="CordiaUPC" w:cs="CordiaUPC"/>
          <w:sz w:val="26"/>
          <w:szCs w:val="26"/>
          <w:lang w:val="en-US" w:bidi="th-TH"/>
        </w:rPr>
      </w:pPr>
    </w:p>
    <w:p w14:paraId="5E61C4B0" w14:textId="71770AC7" w:rsidR="005A5695" w:rsidRDefault="005A5695" w:rsidP="005A5695">
      <w:pPr>
        <w:spacing w:line="240" w:lineRule="exact"/>
        <w:ind w:left="547"/>
        <w:jc w:val="thaiDistribute"/>
        <w:rPr>
          <w:rFonts w:ascii="CordiaUPC" w:eastAsia="Times New Roman" w:hAnsi="CordiaUPC" w:cs="CordiaUPC"/>
          <w:sz w:val="26"/>
          <w:szCs w:val="26"/>
          <w:cs/>
          <w:lang w:val="en-US" w:bidi="th-TH"/>
        </w:rPr>
      </w:pPr>
      <w:r w:rsidRPr="009E2363">
        <w:rPr>
          <w:rFonts w:ascii="CordiaUPC" w:eastAsia="Times New Roman" w:hAnsi="CordiaUPC" w:cs="CordiaUPC" w:hint="cs"/>
          <w:sz w:val="26"/>
          <w:szCs w:val="26"/>
        </w:rPr>
        <w:t xml:space="preserve">Significant related parties transactions </w:t>
      </w:r>
      <w:r w:rsidR="003F64FE" w:rsidRPr="009E2363">
        <w:rPr>
          <w:rFonts w:ascii="CordiaUPC" w:eastAsia="Times New Roman" w:hAnsi="CordiaUPC" w:cs="CordiaUPC"/>
          <w:sz w:val="26"/>
          <w:szCs w:val="26"/>
        </w:rPr>
        <w:t xml:space="preserve">for the </w:t>
      </w:r>
      <w:r w:rsidR="00304C23">
        <w:rPr>
          <w:rFonts w:ascii="CordiaUPC" w:eastAsia="Times New Roman" w:hAnsi="CordiaUPC" w:cs="CordiaUPC"/>
          <w:sz w:val="26"/>
          <w:szCs w:val="26"/>
          <w:lang w:val="en-US" w:bidi="th-TH"/>
        </w:rPr>
        <w:t>three-month period</w:t>
      </w:r>
      <w:r w:rsidR="003F64FE" w:rsidRPr="009E2363">
        <w:rPr>
          <w:rFonts w:ascii="CordiaUPC" w:eastAsia="Times New Roman" w:hAnsi="CordiaUPC" w:cs="CordiaUPC"/>
          <w:sz w:val="26"/>
          <w:szCs w:val="26"/>
        </w:rPr>
        <w:t xml:space="preserve"> ended 31 </w:t>
      </w:r>
      <w:r w:rsidR="00304C23">
        <w:rPr>
          <w:rFonts w:ascii="CordiaUPC" w:eastAsia="Times New Roman" w:hAnsi="CordiaUPC" w:cs="CordiaUPC"/>
          <w:sz w:val="26"/>
          <w:szCs w:val="26"/>
        </w:rPr>
        <w:t>March 2024</w:t>
      </w:r>
      <w:r w:rsidRPr="009E2363">
        <w:rPr>
          <w:rFonts w:ascii="CordiaUPC" w:eastAsia="Times New Roman" w:hAnsi="CordiaUPC" w:cs="CordiaUPC" w:hint="cs"/>
          <w:sz w:val="26"/>
          <w:szCs w:val="26"/>
        </w:rPr>
        <w:t xml:space="preserve"> and 20</w:t>
      </w:r>
      <w:r w:rsidRPr="009E2363">
        <w:rPr>
          <w:rFonts w:ascii="CordiaUPC" w:eastAsia="Times New Roman" w:hAnsi="CordiaUPC" w:cs="CordiaUPC"/>
          <w:sz w:val="26"/>
          <w:szCs w:val="26"/>
        </w:rPr>
        <w:t>2</w:t>
      </w:r>
      <w:r w:rsidR="00304C23">
        <w:rPr>
          <w:rFonts w:ascii="CordiaUPC" w:eastAsia="Times New Roman" w:hAnsi="CordiaUPC" w:cs="CordiaUPC"/>
          <w:sz w:val="26"/>
          <w:szCs w:val="26"/>
        </w:rPr>
        <w:t>3</w:t>
      </w:r>
      <w:r w:rsidRPr="009E2363">
        <w:rPr>
          <w:rFonts w:ascii="CordiaUPC" w:eastAsia="Times New Roman" w:hAnsi="CordiaUPC" w:cs="CordiaUPC" w:hint="cs"/>
          <w:sz w:val="26"/>
          <w:szCs w:val="26"/>
        </w:rPr>
        <w:t xml:space="preserve"> with key management and other related parties were as follows:</w:t>
      </w:r>
    </w:p>
    <w:p w14:paraId="259B3D58" w14:textId="77777777" w:rsidR="00082141" w:rsidRPr="009E2363" w:rsidRDefault="00082141" w:rsidP="008E491D">
      <w:pPr>
        <w:spacing w:line="240" w:lineRule="exact"/>
        <w:jc w:val="both"/>
        <w:rPr>
          <w:rFonts w:ascii="CordiaUPC" w:eastAsia="Times New Roman" w:hAnsi="CordiaUPC" w:cs="CordiaUPC"/>
          <w:sz w:val="2"/>
          <w:szCs w:val="2"/>
          <w:cs/>
          <w:lang w:bidi="th-TH"/>
        </w:rPr>
      </w:pPr>
    </w:p>
    <w:tbl>
      <w:tblPr>
        <w:tblW w:w="9275" w:type="dxa"/>
        <w:tblInd w:w="534" w:type="dxa"/>
        <w:tblLayout w:type="fixed"/>
        <w:tblLook w:val="0000" w:firstRow="0" w:lastRow="0" w:firstColumn="0" w:lastColumn="0" w:noHBand="0" w:noVBand="0"/>
      </w:tblPr>
      <w:tblGrid>
        <w:gridCol w:w="3534"/>
        <w:gridCol w:w="971"/>
        <w:gridCol w:w="972"/>
        <w:gridCol w:w="937"/>
        <w:gridCol w:w="900"/>
        <w:gridCol w:w="990"/>
        <w:gridCol w:w="971"/>
      </w:tblGrid>
      <w:tr w:rsidR="00082141" w:rsidRPr="009E2363" w14:paraId="2175C7F1" w14:textId="77777777" w:rsidTr="00D62BC8">
        <w:tc>
          <w:tcPr>
            <w:tcW w:w="3534" w:type="dxa"/>
            <w:tcBorders>
              <w:top w:val="nil"/>
              <w:left w:val="nil"/>
              <w:bottom w:val="nil"/>
              <w:right w:val="nil"/>
            </w:tcBorders>
            <w:vAlign w:val="bottom"/>
          </w:tcPr>
          <w:p w14:paraId="4F8D240C"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74ACBA58" w14:textId="77777777" w:rsidR="00082141" w:rsidRPr="009E2363" w:rsidRDefault="00082141" w:rsidP="001C60E6">
            <w:pPr>
              <w:spacing w:line="240" w:lineRule="exact"/>
              <w:ind w:left="-128" w:right="-109"/>
              <w:jc w:val="center"/>
              <w:rPr>
                <w:rFonts w:ascii="CordiaUPC" w:eastAsia="Times New Roman" w:hAnsi="CordiaUPC" w:cs="CordiaUPC"/>
                <w:sz w:val="26"/>
                <w:szCs w:val="26"/>
              </w:rPr>
            </w:pPr>
            <w:r w:rsidRPr="009E2363">
              <w:rPr>
                <w:rFonts w:ascii="CordiaUPC" w:eastAsia="Times New Roman" w:hAnsi="CordiaUPC" w:cs="CordiaUPC" w:hint="cs"/>
                <w:b/>
                <w:bCs/>
                <w:sz w:val="26"/>
                <w:szCs w:val="26"/>
                <w:lang w:val="en-US"/>
              </w:rPr>
              <w:t>Consolidated</w:t>
            </w:r>
          </w:p>
        </w:tc>
      </w:tr>
      <w:tr w:rsidR="00082141" w:rsidRPr="009E2363" w14:paraId="15648613" w14:textId="77777777" w:rsidTr="00D62BC8">
        <w:tc>
          <w:tcPr>
            <w:tcW w:w="3534" w:type="dxa"/>
            <w:tcBorders>
              <w:top w:val="nil"/>
              <w:left w:val="nil"/>
              <w:bottom w:val="nil"/>
              <w:right w:val="nil"/>
            </w:tcBorders>
            <w:vAlign w:val="bottom"/>
          </w:tcPr>
          <w:p w14:paraId="3E8439B3"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71A65700" w14:textId="04665B84" w:rsidR="00082141" w:rsidRPr="009E2363" w:rsidRDefault="008E491D" w:rsidP="001C60E6">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sz w:val="26"/>
                <w:szCs w:val="26"/>
              </w:rPr>
              <w:t>Three</w:t>
            </w:r>
            <w:r w:rsidRPr="00F11678">
              <w:rPr>
                <w:rFonts w:ascii="CordiaUPC" w:eastAsia="Times New Roman" w:hAnsi="CordiaUPC" w:cs="CordiaUPC" w:hint="cs"/>
                <w:sz w:val="26"/>
                <w:szCs w:val="26"/>
              </w:rPr>
              <w:t>-month period ended 3</w:t>
            </w:r>
            <w:r w:rsidRPr="00F11678">
              <w:rPr>
                <w:rFonts w:ascii="CordiaUPC" w:eastAsia="Times New Roman" w:hAnsi="CordiaUPC" w:cs="CordiaUPC"/>
                <w:sz w:val="26"/>
                <w:szCs w:val="26"/>
              </w:rPr>
              <w:t>1</w:t>
            </w:r>
            <w:r w:rsidRPr="00F11678">
              <w:rPr>
                <w:rFonts w:ascii="CordiaUPC" w:eastAsia="Times New Roman" w:hAnsi="CordiaUPC" w:cs="CordiaUPC" w:hint="cs"/>
                <w:sz w:val="26"/>
                <w:szCs w:val="26"/>
              </w:rPr>
              <w:t xml:space="preserve"> </w:t>
            </w:r>
            <w:r w:rsidRPr="00F11678">
              <w:rPr>
                <w:rFonts w:ascii="CordiaUPC" w:eastAsia="Times New Roman" w:hAnsi="CordiaUPC" w:cs="CordiaUPC"/>
                <w:sz w:val="26"/>
                <w:szCs w:val="26"/>
              </w:rPr>
              <w:t>March</w:t>
            </w:r>
            <w:r w:rsidRPr="00F11678">
              <w:rPr>
                <w:rFonts w:ascii="CordiaUPC" w:eastAsia="Times New Roman" w:hAnsi="CordiaUPC" w:cs="CordiaUPC" w:hint="cs"/>
                <w:sz w:val="26"/>
                <w:szCs w:val="26"/>
              </w:rPr>
              <w:t xml:space="preserve"> </w:t>
            </w:r>
            <w:r w:rsidR="00082141" w:rsidRPr="009E2363">
              <w:rPr>
                <w:rFonts w:ascii="CordiaUPC" w:eastAsia="Times New Roman" w:hAnsi="CordiaUPC" w:cs="CordiaUPC" w:hint="cs"/>
                <w:sz w:val="26"/>
                <w:szCs w:val="26"/>
              </w:rPr>
              <w:t>202</w:t>
            </w:r>
            <w:r>
              <w:rPr>
                <w:rFonts w:ascii="CordiaUPC" w:eastAsia="Times New Roman" w:hAnsi="CordiaUPC" w:cs="CordiaUPC"/>
                <w:sz w:val="26"/>
                <w:szCs w:val="26"/>
              </w:rPr>
              <w:t>4</w:t>
            </w:r>
          </w:p>
        </w:tc>
      </w:tr>
      <w:tr w:rsidR="00082141" w:rsidRPr="009E2363" w14:paraId="3983C67F" w14:textId="77777777" w:rsidTr="00083251">
        <w:tc>
          <w:tcPr>
            <w:tcW w:w="3534" w:type="dxa"/>
            <w:tcBorders>
              <w:top w:val="nil"/>
              <w:left w:val="nil"/>
              <w:bottom w:val="nil"/>
              <w:right w:val="nil"/>
            </w:tcBorders>
            <w:vAlign w:val="bottom"/>
          </w:tcPr>
          <w:p w14:paraId="4C78501B"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EA60768" w14:textId="77777777" w:rsidR="00082141" w:rsidRPr="009E2363" w:rsidRDefault="00082141" w:rsidP="001C60E6">
            <w:pPr>
              <w:spacing w:line="240" w:lineRule="exact"/>
              <w:ind w:left="-128" w:right="-109"/>
              <w:jc w:val="center"/>
              <w:rPr>
                <w:rFonts w:ascii="CordiaUPC" w:eastAsia="Times New Roman" w:hAnsi="CordiaUPC" w:cs="CordiaUPC"/>
                <w:sz w:val="26"/>
                <w:szCs w:val="26"/>
                <w:cs/>
                <w:lang w:val="en-US" w:bidi="th-TH"/>
              </w:rPr>
            </w:pPr>
            <w:r w:rsidRPr="009E2363">
              <w:rPr>
                <w:rFonts w:ascii="CordiaUPC" w:hAnsi="CordiaUPC" w:cs="CordiaUPC"/>
                <w:sz w:val="26"/>
                <w:szCs w:val="26"/>
              </w:rPr>
              <w:t>Interest</w:t>
            </w:r>
            <w:r w:rsidRPr="009E2363">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0276F455"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Interest expenses</w:t>
            </w:r>
          </w:p>
        </w:tc>
        <w:tc>
          <w:tcPr>
            <w:tcW w:w="937" w:type="dxa"/>
            <w:tcBorders>
              <w:top w:val="nil"/>
              <w:left w:val="nil"/>
              <w:bottom w:val="nil"/>
              <w:right w:val="nil"/>
            </w:tcBorders>
            <w:vAlign w:val="bottom"/>
          </w:tcPr>
          <w:p w14:paraId="2888024C"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04CCF7E7" w14:textId="77777777" w:rsidR="00082141" w:rsidRPr="009E2363" w:rsidRDefault="00082141" w:rsidP="001C60E6">
            <w:pPr>
              <w:tabs>
                <w:tab w:val="decimal" w:pos="553"/>
              </w:tabs>
              <w:spacing w:line="240" w:lineRule="exact"/>
              <w:ind w:left="-77" w:right="-77"/>
              <w:jc w:val="center"/>
              <w:rPr>
                <w:rFonts w:ascii="CordiaUPC" w:eastAsia="Times New Roman" w:hAnsi="CordiaUPC" w:cs="CordiaUPC"/>
                <w:sz w:val="26"/>
                <w:szCs w:val="26"/>
                <w:rtl/>
                <w:cs/>
              </w:rPr>
            </w:pPr>
            <w:r w:rsidRPr="009E2363">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464F1EAD"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6458B0CE" w14:textId="77777777" w:rsidR="00082141" w:rsidRPr="009E2363" w:rsidRDefault="00082141" w:rsidP="001C60E6">
            <w:pPr>
              <w:spacing w:line="240" w:lineRule="exact"/>
              <w:ind w:left="-128" w:right="-109"/>
              <w:jc w:val="center"/>
              <w:rPr>
                <w:rFonts w:ascii="CordiaUPC" w:eastAsia="Times New Roman" w:hAnsi="CordiaUPC" w:cs="CordiaUPC"/>
                <w:sz w:val="26"/>
                <w:szCs w:val="26"/>
              </w:rPr>
            </w:pPr>
            <w:r w:rsidRPr="009E2363">
              <w:rPr>
                <w:rFonts w:ascii="CordiaUPC" w:hAnsi="CordiaUPC" w:cs="CordiaUPC"/>
                <w:sz w:val="26"/>
                <w:szCs w:val="26"/>
                <w:lang w:val="en-US"/>
              </w:rPr>
              <w:t xml:space="preserve">Other operating expenses </w:t>
            </w:r>
          </w:p>
        </w:tc>
      </w:tr>
      <w:tr w:rsidR="00082141" w:rsidRPr="009E2363" w14:paraId="14C25FAF" w14:textId="77777777" w:rsidTr="00D62BC8">
        <w:tc>
          <w:tcPr>
            <w:tcW w:w="3534" w:type="dxa"/>
            <w:tcBorders>
              <w:top w:val="nil"/>
              <w:left w:val="nil"/>
              <w:bottom w:val="nil"/>
              <w:right w:val="nil"/>
            </w:tcBorders>
            <w:vAlign w:val="bottom"/>
          </w:tcPr>
          <w:p w14:paraId="0F62D30D"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5D475630" w14:textId="77777777" w:rsidR="00082141" w:rsidRPr="009E2363" w:rsidRDefault="00082141" w:rsidP="001C60E6">
            <w:pPr>
              <w:tabs>
                <w:tab w:val="decimal" w:pos="702"/>
              </w:tabs>
              <w:spacing w:line="240" w:lineRule="exact"/>
              <w:ind w:right="64"/>
              <w:jc w:val="center"/>
              <w:rPr>
                <w:rFonts w:ascii="CordiaUPC" w:eastAsia="Times New Roman" w:hAnsi="CordiaUPC" w:cs="CordiaUPC"/>
                <w:sz w:val="26"/>
                <w:szCs w:val="26"/>
              </w:rPr>
            </w:pPr>
            <w:r w:rsidRPr="009E2363">
              <w:rPr>
                <w:rFonts w:ascii="CordiaUPC" w:eastAsia="Times New Roman" w:hAnsi="CordiaUPC" w:cs="CordiaUPC" w:hint="cs"/>
                <w:i/>
                <w:iCs/>
                <w:sz w:val="26"/>
                <w:szCs w:val="26"/>
                <w:lang w:val="en-US"/>
              </w:rPr>
              <w:t>(in million Baht)</w:t>
            </w:r>
          </w:p>
        </w:tc>
      </w:tr>
      <w:tr w:rsidR="00083251" w:rsidRPr="009E2363" w14:paraId="546BD2C7" w14:textId="77777777" w:rsidTr="00083251">
        <w:tc>
          <w:tcPr>
            <w:tcW w:w="3534" w:type="dxa"/>
            <w:tcBorders>
              <w:top w:val="nil"/>
              <w:left w:val="nil"/>
              <w:bottom w:val="nil"/>
              <w:right w:val="nil"/>
            </w:tcBorders>
            <w:vAlign w:val="bottom"/>
          </w:tcPr>
          <w:p w14:paraId="7FDD73CB" w14:textId="77777777" w:rsidR="00083251" w:rsidRPr="009E2363" w:rsidRDefault="00083251" w:rsidP="00083251">
            <w:pPr>
              <w:tabs>
                <w:tab w:val="left" w:pos="163"/>
              </w:tabs>
              <w:spacing w:line="240" w:lineRule="exact"/>
              <w:ind w:left="252" w:hanging="251"/>
              <w:rPr>
                <w:rFonts w:ascii="CordiaUPC" w:eastAsia="Times New Roman" w:hAnsi="CordiaUPC" w:cs="CordiaUPC"/>
                <w:sz w:val="26"/>
                <w:szCs w:val="26"/>
              </w:rPr>
            </w:pPr>
            <w:r w:rsidRPr="009E2363">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DB02DED" w14:textId="595D811C" w:rsidR="00083251" w:rsidRPr="009E2363" w:rsidRDefault="00083251" w:rsidP="00083251">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sz w:val="26"/>
                <w:szCs w:val="26"/>
              </w:rPr>
              <w:t>136</w:t>
            </w:r>
          </w:p>
        </w:tc>
        <w:tc>
          <w:tcPr>
            <w:tcW w:w="972" w:type="dxa"/>
            <w:tcBorders>
              <w:top w:val="nil"/>
              <w:left w:val="nil"/>
              <w:bottom w:val="nil"/>
              <w:right w:val="nil"/>
            </w:tcBorders>
            <w:vAlign w:val="bottom"/>
          </w:tcPr>
          <w:p w14:paraId="1ADECE9E" w14:textId="732EE9FB" w:rsidR="00083251" w:rsidRPr="009E2363" w:rsidRDefault="00083251" w:rsidP="00083251">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3</w:t>
            </w:r>
          </w:p>
        </w:tc>
        <w:tc>
          <w:tcPr>
            <w:tcW w:w="937" w:type="dxa"/>
            <w:tcBorders>
              <w:top w:val="nil"/>
              <w:left w:val="nil"/>
              <w:bottom w:val="nil"/>
              <w:right w:val="nil"/>
            </w:tcBorders>
            <w:vAlign w:val="bottom"/>
          </w:tcPr>
          <w:p w14:paraId="70A93E11" w14:textId="69D34814" w:rsidR="00083251" w:rsidRPr="009E2363" w:rsidRDefault="00083251" w:rsidP="00083251">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1</w:t>
            </w:r>
          </w:p>
        </w:tc>
        <w:tc>
          <w:tcPr>
            <w:tcW w:w="900" w:type="dxa"/>
            <w:tcBorders>
              <w:top w:val="nil"/>
              <w:left w:val="nil"/>
              <w:bottom w:val="nil"/>
              <w:right w:val="nil"/>
            </w:tcBorders>
            <w:vAlign w:val="bottom"/>
          </w:tcPr>
          <w:p w14:paraId="27BEF4A2" w14:textId="698117E1" w:rsidR="00083251" w:rsidRPr="009E2363" w:rsidRDefault="00083251" w:rsidP="00083251">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90" w:type="dxa"/>
            <w:tcBorders>
              <w:top w:val="nil"/>
              <w:left w:val="nil"/>
              <w:bottom w:val="nil"/>
              <w:right w:val="nil"/>
            </w:tcBorders>
            <w:vAlign w:val="bottom"/>
          </w:tcPr>
          <w:p w14:paraId="63BBB867" w14:textId="187E132B" w:rsidR="00083251" w:rsidRPr="009E2363" w:rsidRDefault="00083251" w:rsidP="00083251">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71" w:type="dxa"/>
            <w:tcBorders>
              <w:top w:val="nil"/>
              <w:left w:val="nil"/>
              <w:bottom w:val="nil"/>
              <w:right w:val="nil"/>
            </w:tcBorders>
            <w:vAlign w:val="bottom"/>
          </w:tcPr>
          <w:p w14:paraId="339E212F" w14:textId="09CF9893" w:rsidR="00083251" w:rsidRPr="009E2363" w:rsidRDefault="00A93EB6" w:rsidP="00083251">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hint="cs"/>
                <w:sz w:val="26"/>
                <w:szCs w:val="26"/>
                <w:cs/>
                <w:lang w:bidi="th-TH"/>
              </w:rPr>
              <w:t>7</w:t>
            </w:r>
          </w:p>
        </w:tc>
      </w:tr>
      <w:tr w:rsidR="00083251" w:rsidRPr="009E2363" w14:paraId="338DF56E" w14:textId="77777777" w:rsidTr="00083251">
        <w:tc>
          <w:tcPr>
            <w:tcW w:w="3534" w:type="dxa"/>
            <w:tcBorders>
              <w:top w:val="nil"/>
              <w:left w:val="nil"/>
              <w:bottom w:val="nil"/>
              <w:right w:val="nil"/>
            </w:tcBorders>
            <w:vAlign w:val="bottom"/>
          </w:tcPr>
          <w:p w14:paraId="4781F9CE" w14:textId="77777777" w:rsidR="00083251" w:rsidRPr="009E2363" w:rsidRDefault="00083251" w:rsidP="00083251">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05921AF" w14:textId="466F96C5" w:rsidR="00083251" w:rsidRPr="009E2363" w:rsidRDefault="00083251" w:rsidP="00083251">
            <w:pPr>
              <w:tabs>
                <w:tab w:val="decimal" w:pos="702"/>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566E2C36" w14:textId="41F7D2EA"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37" w:type="dxa"/>
            <w:tcBorders>
              <w:top w:val="nil"/>
              <w:left w:val="nil"/>
              <w:bottom w:val="nil"/>
              <w:right w:val="nil"/>
            </w:tcBorders>
            <w:vAlign w:val="bottom"/>
          </w:tcPr>
          <w:p w14:paraId="5BA2F433" w14:textId="5B63428F" w:rsidR="00083251" w:rsidRPr="009E2363" w:rsidRDefault="00083251" w:rsidP="00083251">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00" w:type="dxa"/>
            <w:tcBorders>
              <w:top w:val="nil"/>
              <w:left w:val="nil"/>
              <w:bottom w:val="nil"/>
              <w:right w:val="nil"/>
            </w:tcBorders>
            <w:vAlign w:val="bottom"/>
          </w:tcPr>
          <w:p w14:paraId="157F278A" w14:textId="09FD42D7" w:rsidR="00083251" w:rsidRPr="009E2363" w:rsidRDefault="00083251" w:rsidP="00083251">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90" w:type="dxa"/>
            <w:tcBorders>
              <w:top w:val="nil"/>
              <w:left w:val="nil"/>
              <w:bottom w:val="nil"/>
              <w:right w:val="nil"/>
            </w:tcBorders>
            <w:vAlign w:val="bottom"/>
          </w:tcPr>
          <w:p w14:paraId="4A1C98E6" w14:textId="53F9F23E"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1" w:type="dxa"/>
            <w:tcBorders>
              <w:top w:val="nil"/>
              <w:left w:val="nil"/>
              <w:bottom w:val="nil"/>
              <w:right w:val="nil"/>
            </w:tcBorders>
            <w:vAlign w:val="bottom"/>
          </w:tcPr>
          <w:p w14:paraId="46227922" w14:textId="36CF20F2"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3251" w:rsidRPr="009E2363" w14:paraId="616B591A" w14:textId="77777777" w:rsidTr="00083251">
        <w:tc>
          <w:tcPr>
            <w:tcW w:w="3534" w:type="dxa"/>
            <w:tcBorders>
              <w:top w:val="nil"/>
              <w:left w:val="nil"/>
              <w:bottom w:val="nil"/>
              <w:right w:val="nil"/>
            </w:tcBorders>
            <w:vAlign w:val="bottom"/>
          </w:tcPr>
          <w:p w14:paraId="680D3BE6" w14:textId="7F3684F4" w:rsidR="00083251" w:rsidRPr="009E2363" w:rsidRDefault="00083251" w:rsidP="00083251">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5EBFD692" w14:textId="432FB762"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00978E16" w14:textId="189B11C8"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37" w:type="dxa"/>
            <w:tcBorders>
              <w:top w:val="nil"/>
              <w:left w:val="nil"/>
              <w:bottom w:val="nil"/>
              <w:right w:val="nil"/>
            </w:tcBorders>
            <w:vAlign w:val="bottom"/>
          </w:tcPr>
          <w:p w14:paraId="51329CCF" w14:textId="1005DDB5" w:rsidR="00083251" w:rsidRPr="009E2363" w:rsidRDefault="00083251" w:rsidP="00083251">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290</w:t>
            </w:r>
          </w:p>
        </w:tc>
        <w:tc>
          <w:tcPr>
            <w:tcW w:w="900" w:type="dxa"/>
            <w:tcBorders>
              <w:top w:val="nil"/>
              <w:left w:val="nil"/>
              <w:bottom w:val="nil"/>
              <w:right w:val="nil"/>
            </w:tcBorders>
            <w:vAlign w:val="bottom"/>
          </w:tcPr>
          <w:p w14:paraId="1DB6A198" w14:textId="4C171722" w:rsidR="00083251" w:rsidRPr="009E2363" w:rsidRDefault="00083251" w:rsidP="00083251">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90" w:type="dxa"/>
            <w:tcBorders>
              <w:top w:val="nil"/>
              <w:left w:val="nil"/>
              <w:bottom w:val="nil"/>
              <w:right w:val="nil"/>
            </w:tcBorders>
            <w:vAlign w:val="bottom"/>
          </w:tcPr>
          <w:p w14:paraId="026214D8" w14:textId="2CDF5DE7"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1" w:type="dxa"/>
            <w:tcBorders>
              <w:top w:val="nil"/>
              <w:left w:val="nil"/>
              <w:bottom w:val="nil"/>
              <w:right w:val="nil"/>
            </w:tcBorders>
            <w:vAlign w:val="bottom"/>
          </w:tcPr>
          <w:p w14:paraId="07C66708" w14:textId="102225A3"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3251" w:rsidRPr="009E2363" w14:paraId="1A4EFCDD" w14:textId="77777777" w:rsidTr="00083251">
        <w:tc>
          <w:tcPr>
            <w:tcW w:w="3534" w:type="dxa"/>
            <w:tcBorders>
              <w:top w:val="nil"/>
              <w:left w:val="nil"/>
              <w:bottom w:val="nil"/>
              <w:right w:val="nil"/>
            </w:tcBorders>
            <w:vAlign w:val="bottom"/>
          </w:tcPr>
          <w:p w14:paraId="6E4617F2" w14:textId="77777777" w:rsidR="00083251" w:rsidRPr="009E2363" w:rsidRDefault="00083251" w:rsidP="00083251">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4. Key management personnel</w:t>
            </w:r>
            <w:r w:rsidRPr="009E2363">
              <w:rPr>
                <w:rFonts w:ascii="CordiaUPC" w:eastAsia="Times New Roman" w:hAnsi="CordiaUPC" w:cs="CordiaUPC"/>
                <w:sz w:val="26"/>
                <w:szCs w:val="26"/>
                <w:lang w:val="en-US"/>
              </w:rPr>
              <w:t xml:space="preserve"> </w:t>
            </w:r>
            <w:r w:rsidRPr="009E2363">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121183D8" w14:textId="090A92F8"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44FBC2B8" w14:textId="75B4E2C5"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w:t>
            </w:r>
          </w:p>
        </w:tc>
        <w:tc>
          <w:tcPr>
            <w:tcW w:w="937" w:type="dxa"/>
            <w:tcBorders>
              <w:top w:val="nil"/>
              <w:left w:val="nil"/>
              <w:bottom w:val="nil"/>
              <w:right w:val="nil"/>
            </w:tcBorders>
            <w:vAlign w:val="bottom"/>
          </w:tcPr>
          <w:p w14:paraId="0969F11A" w14:textId="376CA5FD" w:rsidR="00083251" w:rsidRPr="009E2363" w:rsidRDefault="00083251" w:rsidP="00083251">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00" w:type="dxa"/>
            <w:tcBorders>
              <w:top w:val="nil"/>
              <w:left w:val="nil"/>
              <w:bottom w:val="nil"/>
              <w:right w:val="nil"/>
            </w:tcBorders>
            <w:vAlign w:val="bottom"/>
          </w:tcPr>
          <w:p w14:paraId="40532745" w14:textId="5E28AFA7" w:rsidR="00083251" w:rsidRPr="009E2363" w:rsidRDefault="00083251" w:rsidP="00083251">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90" w:type="dxa"/>
            <w:tcBorders>
              <w:top w:val="nil"/>
              <w:left w:val="nil"/>
              <w:bottom w:val="nil"/>
              <w:right w:val="nil"/>
            </w:tcBorders>
            <w:vAlign w:val="bottom"/>
          </w:tcPr>
          <w:p w14:paraId="51165E14" w14:textId="59E78437"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1" w:type="dxa"/>
            <w:tcBorders>
              <w:top w:val="nil"/>
              <w:left w:val="nil"/>
              <w:bottom w:val="nil"/>
              <w:right w:val="nil"/>
            </w:tcBorders>
            <w:vAlign w:val="bottom"/>
          </w:tcPr>
          <w:p w14:paraId="62240133" w14:textId="21C81710"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3251" w:rsidRPr="009E2363" w14:paraId="3935EA94" w14:textId="77777777" w:rsidTr="00083251">
        <w:tc>
          <w:tcPr>
            <w:tcW w:w="3534" w:type="dxa"/>
            <w:tcBorders>
              <w:top w:val="nil"/>
              <w:left w:val="nil"/>
              <w:bottom w:val="nil"/>
              <w:right w:val="nil"/>
            </w:tcBorders>
            <w:vAlign w:val="bottom"/>
          </w:tcPr>
          <w:p w14:paraId="63475D03" w14:textId="77777777" w:rsidR="00083251" w:rsidRPr="009E2363" w:rsidRDefault="00083251" w:rsidP="00083251">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3C814CE" w14:textId="0AF47CD5" w:rsidR="00083251" w:rsidRPr="009E2363" w:rsidRDefault="00297D60" w:rsidP="00083251">
            <w:pPr>
              <w:tabs>
                <w:tab w:val="decimal" w:pos="702"/>
              </w:tabs>
              <w:spacing w:line="240" w:lineRule="exact"/>
              <w:rPr>
                <w:rFonts w:ascii="CordiaUPC" w:hAnsi="CordiaUPC" w:cs="CordiaUPC"/>
                <w:sz w:val="26"/>
                <w:szCs w:val="26"/>
                <w:cs/>
                <w:lang w:bidi="th-TH"/>
              </w:rPr>
            </w:pPr>
            <w:r>
              <w:rPr>
                <w:rFonts w:ascii="CordiaUPC" w:hAnsi="CordiaUPC" w:cs="CordiaUPC" w:hint="cs"/>
                <w:sz w:val="26"/>
                <w:szCs w:val="26"/>
                <w:cs/>
                <w:lang w:bidi="th-TH"/>
              </w:rPr>
              <w:t>356</w:t>
            </w:r>
          </w:p>
        </w:tc>
        <w:tc>
          <w:tcPr>
            <w:tcW w:w="972" w:type="dxa"/>
            <w:tcBorders>
              <w:top w:val="nil"/>
              <w:left w:val="nil"/>
              <w:bottom w:val="nil"/>
              <w:right w:val="nil"/>
            </w:tcBorders>
            <w:vAlign w:val="bottom"/>
          </w:tcPr>
          <w:p w14:paraId="6DD2FF12" w14:textId="14297591" w:rsidR="00083251" w:rsidRPr="009E2363" w:rsidRDefault="00083251" w:rsidP="00083251">
            <w:pPr>
              <w:tabs>
                <w:tab w:val="decimal" w:pos="702"/>
              </w:tabs>
              <w:spacing w:line="240" w:lineRule="exact"/>
              <w:rPr>
                <w:rFonts w:ascii="CordiaUPC" w:hAnsi="CordiaUPC" w:cs="CordiaUPC"/>
                <w:sz w:val="26"/>
                <w:szCs w:val="26"/>
              </w:rPr>
            </w:pPr>
            <w:r>
              <w:rPr>
                <w:rFonts w:ascii="CordiaUPC" w:hAnsi="CordiaUPC" w:cs="CordiaUPC"/>
                <w:sz w:val="26"/>
                <w:szCs w:val="26"/>
              </w:rPr>
              <w:t>298</w:t>
            </w:r>
          </w:p>
        </w:tc>
        <w:tc>
          <w:tcPr>
            <w:tcW w:w="937" w:type="dxa"/>
            <w:tcBorders>
              <w:top w:val="nil"/>
              <w:left w:val="nil"/>
              <w:bottom w:val="nil"/>
              <w:right w:val="nil"/>
            </w:tcBorders>
            <w:vAlign w:val="bottom"/>
          </w:tcPr>
          <w:p w14:paraId="52904661" w14:textId="66E9F7EE" w:rsidR="00083251" w:rsidRPr="009E2363" w:rsidRDefault="00297D60" w:rsidP="00083251">
            <w:pPr>
              <w:tabs>
                <w:tab w:val="decimal" w:pos="649"/>
              </w:tabs>
              <w:spacing w:line="240" w:lineRule="exact"/>
              <w:rPr>
                <w:rFonts w:ascii="CordiaUPC" w:hAnsi="CordiaUPC" w:cs="CordiaUPC"/>
                <w:sz w:val="26"/>
                <w:szCs w:val="26"/>
                <w:cs/>
                <w:lang w:bidi="th-TH"/>
              </w:rPr>
            </w:pPr>
            <w:r>
              <w:rPr>
                <w:rFonts w:ascii="CordiaUPC" w:hAnsi="CordiaUPC" w:cs="CordiaUPC" w:hint="cs"/>
                <w:sz w:val="26"/>
                <w:szCs w:val="26"/>
                <w:cs/>
                <w:lang w:bidi="th-TH"/>
              </w:rPr>
              <w:t>317</w:t>
            </w:r>
          </w:p>
        </w:tc>
        <w:tc>
          <w:tcPr>
            <w:tcW w:w="900" w:type="dxa"/>
            <w:tcBorders>
              <w:top w:val="nil"/>
              <w:left w:val="nil"/>
              <w:bottom w:val="nil"/>
              <w:right w:val="nil"/>
            </w:tcBorders>
            <w:vAlign w:val="bottom"/>
          </w:tcPr>
          <w:p w14:paraId="03E8E65C" w14:textId="158FEA5C" w:rsidR="00083251" w:rsidRPr="009E2363" w:rsidRDefault="00083251" w:rsidP="00083251">
            <w:pPr>
              <w:tabs>
                <w:tab w:val="decimal" w:pos="649"/>
              </w:tabs>
              <w:spacing w:line="240" w:lineRule="exact"/>
              <w:rPr>
                <w:rFonts w:ascii="CordiaUPC" w:hAnsi="CordiaUPC" w:cs="CordiaUPC"/>
                <w:sz w:val="26"/>
                <w:szCs w:val="26"/>
                <w:cs/>
              </w:rPr>
            </w:pPr>
            <w:r>
              <w:rPr>
                <w:rFonts w:ascii="CordiaUPC" w:hAnsi="CordiaUPC" w:cs="CordiaUPC"/>
                <w:sz w:val="26"/>
                <w:szCs w:val="26"/>
              </w:rPr>
              <w:t>43</w:t>
            </w:r>
          </w:p>
        </w:tc>
        <w:tc>
          <w:tcPr>
            <w:tcW w:w="990" w:type="dxa"/>
            <w:tcBorders>
              <w:top w:val="nil"/>
              <w:left w:val="nil"/>
              <w:bottom w:val="nil"/>
              <w:right w:val="nil"/>
            </w:tcBorders>
            <w:vAlign w:val="bottom"/>
          </w:tcPr>
          <w:p w14:paraId="18DA1936" w14:textId="05521120" w:rsidR="00083251" w:rsidRPr="009E2363" w:rsidRDefault="00297D60" w:rsidP="00083251">
            <w:pPr>
              <w:tabs>
                <w:tab w:val="decimal" w:pos="702"/>
              </w:tabs>
              <w:spacing w:line="240" w:lineRule="exact"/>
              <w:rPr>
                <w:rFonts w:ascii="CordiaUPC" w:hAnsi="CordiaUPC" w:cs="CordiaUPC"/>
                <w:sz w:val="26"/>
                <w:szCs w:val="26"/>
                <w:lang w:bidi="th-TH"/>
              </w:rPr>
            </w:pPr>
            <w:r>
              <w:rPr>
                <w:rFonts w:ascii="CordiaUPC" w:hAnsi="CordiaUPC" w:cs="CordiaUPC" w:hint="cs"/>
                <w:sz w:val="26"/>
                <w:szCs w:val="26"/>
                <w:cs/>
                <w:lang w:bidi="th-TH"/>
              </w:rPr>
              <w:t>18</w:t>
            </w:r>
          </w:p>
        </w:tc>
        <w:tc>
          <w:tcPr>
            <w:tcW w:w="971" w:type="dxa"/>
            <w:tcBorders>
              <w:top w:val="nil"/>
              <w:left w:val="nil"/>
              <w:bottom w:val="nil"/>
              <w:right w:val="nil"/>
            </w:tcBorders>
            <w:vAlign w:val="bottom"/>
          </w:tcPr>
          <w:p w14:paraId="0205F288" w14:textId="7BD28819" w:rsidR="00083251" w:rsidRPr="009E2363" w:rsidRDefault="00083251" w:rsidP="00083251">
            <w:pPr>
              <w:tabs>
                <w:tab w:val="decimal" w:pos="702"/>
              </w:tabs>
              <w:spacing w:line="240" w:lineRule="exact"/>
              <w:rPr>
                <w:rFonts w:ascii="CordiaUPC" w:hAnsi="CordiaUPC" w:cs="CordiaUPC"/>
                <w:sz w:val="26"/>
                <w:szCs w:val="26"/>
                <w:lang w:bidi="th-TH"/>
              </w:rPr>
            </w:pPr>
            <w:r>
              <w:rPr>
                <w:rFonts w:ascii="CordiaUPC" w:hAnsi="CordiaUPC" w:cs="CordiaUPC"/>
                <w:sz w:val="26"/>
                <w:szCs w:val="26"/>
              </w:rPr>
              <w:t>8</w:t>
            </w:r>
            <w:r w:rsidR="00A93EB6">
              <w:rPr>
                <w:rFonts w:ascii="CordiaUPC" w:hAnsi="CordiaUPC" w:cs="CordiaUPC" w:hint="cs"/>
                <w:sz w:val="26"/>
                <w:szCs w:val="26"/>
                <w:cs/>
                <w:lang w:bidi="th-TH"/>
              </w:rPr>
              <w:t>8</w:t>
            </w:r>
          </w:p>
        </w:tc>
      </w:tr>
    </w:tbl>
    <w:p w14:paraId="6474F8D2" w14:textId="77777777" w:rsidR="00082141" w:rsidRPr="009E2363" w:rsidRDefault="00082141" w:rsidP="00082141">
      <w:pPr>
        <w:spacing w:line="240" w:lineRule="exact"/>
        <w:ind w:left="547"/>
        <w:jc w:val="both"/>
        <w:rPr>
          <w:rFonts w:ascii="CordiaUPC" w:eastAsia="Times New Roman" w:hAnsi="CordiaUPC" w:cs="CordiaUPC"/>
          <w:sz w:val="2"/>
          <w:szCs w:val="2"/>
          <w:cs/>
          <w:lang w:bidi="th-TH"/>
        </w:rPr>
      </w:pPr>
    </w:p>
    <w:tbl>
      <w:tblPr>
        <w:tblW w:w="9272" w:type="dxa"/>
        <w:tblInd w:w="534" w:type="dxa"/>
        <w:tblLayout w:type="fixed"/>
        <w:tblLook w:val="0000" w:firstRow="0" w:lastRow="0" w:firstColumn="0" w:lastColumn="0" w:noHBand="0" w:noVBand="0"/>
      </w:tblPr>
      <w:tblGrid>
        <w:gridCol w:w="3543"/>
        <w:gridCol w:w="971"/>
        <w:gridCol w:w="972"/>
        <w:gridCol w:w="928"/>
        <w:gridCol w:w="900"/>
        <w:gridCol w:w="990"/>
        <w:gridCol w:w="968"/>
      </w:tblGrid>
      <w:tr w:rsidR="00082141" w:rsidRPr="009E2363" w14:paraId="466352A4" w14:textId="77777777" w:rsidTr="00D62BC8">
        <w:tc>
          <w:tcPr>
            <w:tcW w:w="3543" w:type="dxa"/>
            <w:tcBorders>
              <w:top w:val="nil"/>
              <w:left w:val="nil"/>
              <w:bottom w:val="nil"/>
              <w:right w:val="nil"/>
            </w:tcBorders>
            <w:vAlign w:val="bottom"/>
          </w:tcPr>
          <w:p w14:paraId="767A84F3"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554B575C" w14:textId="77777777" w:rsidR="00082141" w:rsidRPr="009E2363" w:rsidRDefault="00082141" w:rsidP="001C60E6">
            <w:pPr>
              <w:spacing w:line="240" w:lineRule="exact"/>
              <w:ind w:left="-128" w:right="-109"/>
              <w:jc w:val="center"/>
              <w:rPr>
                <w:rFonts w:ascii="CordiaUPC" w:eastAsia="Times New Roman" w:hAnsi="CordiaUPC" w:cs="CordiaUPC"/>
                <w:sz w:val="26"/>
                <w:szCs w:val="26"/>
              </w:rPr>
            </w:pPr>
            <w:r w:rsidRPr="009E2363">
              <w:rPr>
                <w:rFonts w:ascii="CordiaUPC" w:eastAsia="Times New Roman" w:hAnsi="CordiaUPC" w:cs="CordiaUPC" w:hint="cs"/>
                <w:b/>
                <w:bCs/>
                <w:sz w:val="26"/>
                <w:szCs w:val="26"/>
                <w:lang w:val="en-US"/>
              </w:rPr>
              <w:t>Consolidated</w:t>
            </w:r>
          </w:p>
        </w:tc>
      </w:tr>
      <w:tr w:rsidR="00082141" w:rsidRPr="009E2363" w14:paraId="35100223" w14:textId="77777777" w:rsidTr="00D62BC8">
        <w:tc>
          <w:tcPr>
            <w:tcW w:w="3543" w:type="dxa"/>
            <w:tcBorders>
              <w:top w:val="nil"/>
              <w:left w:val="nil"/>
              <w:bottom w:val="nil"/>
              <w:right w:val="nil"/>
            </w:tcBorders>
            <w:vAlign w:val="bottom"/>
          </w:tcPr>
          <w:p w14:paraId="6B663ED5"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4C8568BD" w14:textId="345AC0B8" w:rsidR="00082141" w:rsidRPr="009E2363" w:rsidRDefault="008E491D" w:rsidP="001C60E6">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sz w:val="26"/>
                <w:szCs w:val="26"/>
              </w:rPr>
              <w:t>Three</w:t>
            </w:r>
            <w:r w:rsidRPr="00F11678">
              <w:rPr>
                <w:rFonts w:ascii="CordiaUPC" w:eastAsia="Times New Roman" w:hAnsi="CordiaUPC" w:cs="CordiaUPC" w:hint="cs"/>
                <w:sz w:val="26"/>
                <w:szCs w:val="26"/>
              </w:rPr>
              <w:t>-month period ended 3</w:t>
            </w:r>
            <w:r w:rsidRPr="00F11678">
              <w:rPr>
                <w:rFonts w:ascii="CordiaUPC" w:eastAsia="Times New Roman" w:hAnsi="CordiaUPC" w:cs="CordiaUPC"/>
                <w:sz w:val="26"/>
                <w:szCs w:val="26"/>
              </w:rPr>
              <w:t>1</w:t>
            </w:r>
            <w:r w:rsidRPr="00F11678">
              <w:rPr>
                <w:rFonts w:ascii="CordiaUPC" w:eastAsia="Times New Roman" w:hAnsi="CordiaUPC" w:cs="CordiaUPC" w:hint="cs"/>
                <w:sz w:val="26"/>
                <w:szCs w:val="26"/>
              </w:rPr>
              <w:t xml:space="preserve"> </w:t>
            </w:r>
            <w:r w:rsidRPr="00F11678">
              <w:rPr>
                <w:rFonts w:ascii="CordiaUPC" w:eastAsia="Times New Roman" w:hAnsi="CordiaUPC" w:cs="CordiaUPC"/>
                <w:sz w:val="26"/>
                <w:szCs w:val="26"/>
              </w:rPr>
              <w:t>March</w:t>
            </w:r>
            <w:r w:rsidRPr="00F11678">
              <w:rPr>
                <w:rFonts w:ascii="CordiaUPC" w:eastAsia="Times New Roman" w:hAnsi="CordiaUPC" w:cs="CordiaUPC" w:hint="cs"/>
                <w:sz w:val="26"/>
                <w:szCs w:val="26"/>
              </w:rPr>
              <w:t xml:space="preserve"> </w:t>
            </w:r>
            <w:r w:rsidR="00082141" w:rsidRPr="009E2363">
              <w:rPr>
                <w:rFonts w:ascii="CordiaUPC" w:eastAsia="Times New Roman" w:hAnsi="CordiaUPC" w:cs="CordiaUPC" w:hint="cs"/>
                <w:sz w:val="26"/>
                <w:szCs w:val="26"/>
              </w:rPr>
              <w:t>202</w:t>
            </w:r>
            <w:r>
              <w:rPr>
                <w:rFonts w:ascii="CordiaUPC" w:eastAsia="Times New Roman" w:hAnsi="CordiaUPC" w:cs="CordiaUPC"/>
                <w:sz w:val="26"/>
                <w:szCs w:val="26"/>
              </w:rPr>
              <w:t>3</w:t>
            </w:r>
          </w:p>
        </w:tc>
      </w:tr>
      <w:tr w:rsidR="00082141" w:rsidRPr="009E2363" w14:paraId="15EAE822" w14:textId="77777777" w:rsidTr="00D62BC8">
        <w:tc>
          <w:tcPr>
            <w:tcW w:w="3543" w:type="dxa"/>
            <w:tcBorders>
              <w:top w:val="nil"/>
              <w:left w:val="nil"/>
              <w:bottom w:val="nil"/>
              <w:right w:val="nil"/>
            </w:tcBorders>
            <w:vAlign w:val="bottom"/>
          </w:tcPr>
          <w:p w14:paraId="422ECCA2"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86D4D7A" w14:textId="77777777" w:rsidR="00082141" w:rsidRPr="009E2363" w:rsidRDefault="00082141" w:rsidP="001C60E6">
            <w:pPr>
              <w:spacing w:line="240" w:lineRule="exact"/>
              <w:ind w:left="-128" w:right="-109"/>
              <w:jc w:val="center"/>
              <w:rPr>
                <w:rFonts w:ascii="CordiaUPC" w:eastAsia="Times New Roman" w:hAnsi="CordiaUPC" w:cs="CordiaUPC"/>
                <w:sz w:val="26"/>
                <w:szCs w:val="26"/>
                <w:lang w:val="en-US"/>
              </w:rPr>
            </w:pPr>
            <w:r w:rsidRPr="009E2363">
              <w:rPr>
                <w:rFonts w:ascii="CordiaUPC" w:hAnsi="CordiaUPC" w:cs="CordiaUPC"/>
                <w:sz w:val="26"/>
                <w:szCs w:val="26"/>
              </w:rPr>
              <w:t>Interest</w:t>
            </w:r>
            <w:r w:rsidRPr="009E2363">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34420701"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6413885A"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5C62E07A" w14:textId="77777777" w:rsidR="00082141" w:rsidRPr="009E2363" w:rsidRDefault="00082141" w:rsidP="001C60E6">
            <w:pPr>
              <w:tabs>
                <w:tab w:val="decimal" w:pos="463"/>
              </w:tabs>
              <w:spacing w:line="240" w:lineRule="exact"/>
              <w:ind w:left="-128" w:right="-77"/>
              <w:jc w:val="center"/>
              <w:rPr>
                <w:rFonts w:ascii="CordiaUPC" w:eastAsia="Times New Roman" w:hAnsi="CordiaUPC" w:cs="CordiaUPC"/>
                <w:sz w:val="26"/>
                <w:szCs w:val="26"/>
                <w:rtl/>
                <w:cs/>
              </w:rPr>
            </w:pPr>
            <w:r w:rsidRPr="009E2363">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584A84DB"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3DD7ABE9" w14:textId="77777777" w:rsidR="00082141" w:rsidRPr="009E2363" w:rsidRDefault="00082141" w:rsidP="001C60E6">
            <w:pPr>
              <w:spacing w:line="240" w:lineRule="exact"/>
              <w:ind w:left="-128" w:right="-109"/>
              <w:jc w:val="center"/>
              <w:rPr>
                <w:rFonts w:ascii="CordiaUPC" w:eastAsia="Times New Roman" w:hAnsi="CordiaUPC" w:cs="CordiaUPC"/>
                <w:sz w:val="26"/>
                <w:szCs w:val="26"/>
              </w:rPr>
            </w:pPr>
            <w:r w:rsidRPr="009E2363">
              <w:rPr>
                <w:rFonts w:ascii="CordiaUPC" w:hAnsi="CordiaUPC" w:cs="CordiaUPC"/>
                <w:sz w:val="26"/>
                <w:szCs w:val="26"/>
                <w:lang w:val="en-US"/>
              </w:rPr>
              <w:t xml:space="preserve">Other operating expenses </w:t>
            </w:r>
          </w:p>
        </w:tc>
      </w:tr>
      <w:tr w:rsidR="00082141" w:rsidRPr="009E2363" w14:paraId="612BF9AB" w14:textId="77777777" w:rsidTr="00D62BC8">
        <w:tc>
          <w:tcPr>
            <w:tcW w:w="3543" w:type="dxa"/>
            <w:tcBorders>
              <w:top w:val="nil"/>
              <w:left w:val="nil"/>
              <w:bottom w:val="nil"/>
              <w:right w:val="nil"/>
            </w:tcBorders>
            <w:vAlign w:val="bottom"/>
          </w:tcPr>
          <w:p w14:paraId="6FD815B3"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4FC55A74" w14:textId="77777777" w:rsidR="00082141" w:rsidRPr="009E2363" w:rsidRDefault="00082141" w:rsidP="001C60E6">
            <w:pPr>
              <w:tabs>
                <w:tab w:val="decimal" w:pos="702"/>
              </w:tabs>
              <w:spacing w:line="240" w:lineRule="exact"/>
              <w:ind w:right="64"/>
              <w:jc w:val="center"/>
              <w:rPr>
                <w:rFonts w:ascii="CordiaUPC" w:eastAsia="Times New Roman" w:hAnsi="CordiaUPC" w:cs="CordiaUPC"/>
                <w:sz w:val="26"/>
                <w:szCs w:val="26"/>
              </w:rPr>
            </w:pPr>
            <w:r w:rsidRPr="009E2363">
              <w:rPr>
                <w:rFonts w:ascii="CordiaUPC" w:eastAsia="Times New Roman" w:hAnsi="CordiaUPC" w:cs="CordiaUPC" w:hint="cs"/>
                <w:i/>
                <w:iCs/>
                <w:sz w:val="26"/>
                <w:szCs w:val="26"/>
                <w:lang w:val="en-US"/>
              </w:rPr>
              <w:t>(in million Baht)</w:t>
            </w:r>
          </w:p>
        </w:tc>
      </w:tr>
      <w:tr w:rsidR="00820D3A" w:rsidRPr="009E2363" w14:paraId="4C02EC8A" w14:textId="77777777" w:rsidTr="00D62BC8">
        <w:tc>
          <w:tcPr>
            <w:tcW w:w="3543" w:type="dxa"/>
            <w:tcBorders>
              <w:top w:val="nil"/>
              <w:left w:val="nil"/>
              <w:bottom w:val="nil"/>
              <w:right w:val="nil"/>
            </w:tcBorders>
            <w:vAlign w:val="bottom"/>
          </w:tcPr>
          <w:p w14:paraId="6F15F3AE" w14:textId="77777777" w:rsidR="00820D3A" w:rsidRPr="009E2363" w:rsidRDefault="00820D3A" w:rsidP="00820D3A">
            <w:pPr>
              <w:tabs>
                <w:tab w:val="left" w:pos="252"/>
              </w:tabs>
              <w:spacing w:line="240" w:lineRule="exact"/>
              <w:ind w:left="252" w:hanging="251"/>
              <w:rPr>
                <w:rFonts w:ascii="CordiaUPC" w:eastAsia="Times New Roman" w:hAnsi="CordiaUPC" w:cs="CordiaUPC"/>
                <w:sz w:val="26"/>
                <w:szCs w:val="26"/>
              </w:rPr>
            </w:pPr>
            <w:r w:rsidRPr="009E2363">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38323CE4" w14:textId="7204B20F"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99</w:t>
            </w:r>
          </w:p>
        </w:tc>
        <w:tc>
          <w:tcPr>
            <w:tcW w:w="972" w:type="dxa"/>
            <w:tcBorders>
              <w:top w:val="nil"/>
              <w:left w:val="nil"/>
              <w:bottom w:val="nil"/>
              <w:right w:val="nil"/>
            </w:tcBorders>
            <w:vAlign w:val="bottom"/>
          </w:tcPr>
          <w:p w14:paraId="7A56D935" w14:textId="392FDC64" w:rsidR="00820D3A" w:rsidRPr="009E2363" w:rsidRDefault="00820D3A" w:rsidP="00820D3A">
            <w:pPr>
              <w:tabs>
                <w:tab w:val="decimal" w:pos="702"/>
              </w:tabs>
              <w:spacing w:line="240" w:lineRule="exact"/>
              <w:rPr>
                <w:rFonts w:ascii="CordiaUPC" w:eastAsia="Times New Roman" w:hAnsi="CordiaUPC" w:cs="CordiaUPC"/>
                <w:sz w:val="26"/>
                <w:szCs w:val="26"/>
                <w:rtl/>
                <w:cs/>
                <w:lang w:val="en-US"/>
              </w:rPr>
            </w:pPr>
            <w:r w:rsidRPr="007F45D5">
              <w:rPr>
                <w:rFonts w:ascii="CordiaUPC" w:hAnsi="CordiaUPC" w:cs="CordiaUPC" w:hint="cs"/>
                <w:sz w:val="26"/>
                <w:szCs w:val="26"/>
                <w:cs/>
              </w:rPr>
              <w:t>4</w:t>
            </w:r>
          </w:p>
        </w:tc>
        <w:tc>
          <w:tcPr>
            <w:tcW w:w="928" w:type="dxa"/>
            <w:tcBorders>
              <w:top w:val="nil"/>
              <w:left w:val="nil"/>
              <w:bottom w:val="nil"/>
              <w:right w:val="nil"/>
            </w:tcBorders>
            <w:vAlign w:val="bottom"/>
          </w:tcPr>
          <w:p w14:paraId="70D7B30C" w14:textId="7C26B461" w:rsidR="00820D3A" w:rsidRPr="009E2363" w:rsidRDefault="00820D3A" w:rsidP="00820D3A">
            <w:pPr>
              <w:tabs>
                <w:tab w:val="decimal" w:pos="649"/>
              </w:tabs>
              <w:spacing w:line="240" w:lineRule="exact"/>
              <w:rPr>
                <w:rFonts w:ascii="CordiaUPC" w:eastAsia="Times New Roman" w:hAnsi="CordiaUPC" w:cs="CordiaUPC"/>
                <w:sz w:val="26"/>
                <w:szCs w:val="26"/>
                <w:rtl/>
                <w:cs/>
                <w:lang w:val="en-US"/>
              </w:rPr>
            </w:pPr>
            <w:r w:rsidRPr="007F45D5">
              <w:rPr>
                <w:rFonts w:ascii="CordiaUPC" w:hAnsi="CordiaUPC" w:cs="CordiaUPC" w:hint="cs"/>
                <w:sz w:val="26"/>
                <w:szCs w:val="26"/>
                <w:cs/>
              </w:rPr>
              <w:t>-</w:t>
            </w:r>
          </w:p>
        </w:tc>
        <w:tc>
          <w:tcPr>
            <w:tcW w:w="900" w:type="dxa"/>
            <w:tcBorders>
              <w:top w:val="nil"/>
              <w:left w:val="nil"/>
              <w:bottom w:val="nil"/>
              <w:right w:val="nil"/>
            </w:tcBorders>
            <w:vAlign w:val="bottom"/>
          </w:tcPr>
          <w:p w14:paraId="1DFCC9AC" w14:textId="73E2D516" w:rsidR="00820D3A" w:rsidRPr="008059E6" w:rsidRDefault="00820D3A" w:rsidP="00820D3A">
            <w:pPr>
              <w:tabs>
                <w:tab w:val="decimal" w:pos="649"/>
              </w:tabs>
              <w:spacing w:line="240" w:lineRule="exact"/>
              <w:rPr>
                <w:rFonts w:ascii="CordiaUPC" w:eastAsia="Times New Roman" w:hAnsi="CordiaUPC" w:cs="CordiaUPC"/>
                <w:sz w:val="26"/>
                <w:szCs w:val="26"/>
                <w:rtl/>
                <w:cs/>
                <w:lang w:val="en-US"/>
              </w:rPr>
            </w:pPr>
            <w:r w:rsidRPr="008059E6">
              <w:rPr>
                <w:rFonts w:ascii="CordiaUPC" w:hAnsi="CordiaUPC" w:cs="CordiaUPC" w:hint="cs"/>
                <w:sz w:val="26"/>
                <w:szCs w:val="26"/>
                <w:cs/>
              </w:rPr>
              <w:t>-</w:t>
            </w:r>
          </w:p>
        </w:tc>
        <w:tc>
          <w:tcPr>
            <w:tcW w:w="990" w:type="dxa"/>
            <w:tcBorders>
              <w:top w:val="nil"/>
              <w:left w:val="nil"/>
              <w:bottom w:val="nil"/>
              <w:right w:val="nil"/>
            </w:tcBorders>
            <w:vAlign w:val="bottom"/>
          </w:tcPr>
          <w:p w14:paraId="05D19E22" w14:textId="6015A3E7" w:rsidR="00820D3A" w:rsidRPr="008059E6" w:rsidRDefault="00820D3A" w:rsidP="00820D3A">
            <w:pPr>
              <w:tabs>
                <w:tab w:val="decimal" w:pos="702"/>
              </w:tabs>
              <w:spacing w:line="240" w:lineRule="exact"/>
              <w:rPr>
                <w:rFonts w:ascii="CordiaUPC" w:eastAsia="Times New Roman" w:hAnsi="CordiaUPC" w:cs="CordiaUPC"/>
                <w:sz w:val="26"/>
                <w:szCs w:val="26"/>
                <w:rtl/>
                <w:cs/>
                <w:lang w:val="en-US"/>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55AC3F3D" w14:textId="0FE49DB6"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1</w:t>
            </w:r>
            <w:r w:rsidR="00564C67" w:rsidRPr="008059E6">
              <w:rPr>
                <w:rFonts w:ascii="CordiaUPC" w:hAnsi="CordiaUPC" w:cs="CordiaUPC"/>
                <w:sz w:val="26"/>
                <w:szCs w:val="26"/>
              </w:rPr>
              <w:t>2</w:t>
            </w:r>
          </w:p>
        </w:tc>
      </w:tr>
      <w:tr w:rsidR="00820D3A" w:rsidRPr="009E2363" w14:paraId="60F03573" w14:textId="77777777" w:rsidTr="00D62BC8">
        <w:tc>
          <w:tcPr>
            <w:tcW w:w="3543" w:type="dxa"/>
            <w:tcBorders>
              <w:top w:val="nil"/>
              <w:left w:val="nil"/>
              <w:bottom w:val="nil"/>
              <w:right w:val="nil"/>
            </w:tcBorders>
            <w:vAlign w:val="bottom"/>
          </w:tcPr>
          <w:p w14:paraId="27393AC2" w14:textId="77777777" w:rsidR="00820D3A" w:rsidRPr="009E2363" w:rsidRDefault="00820D3A" w:rsidP="00820D3A">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98FE909" w14:textId="0FED0890" w:rsidR="00820D3A" w:rsidRPr="009E2363" w:rsidRDefault="00820D3A" w:rsidP="00820D3A">
            <w:pPr>
              <w:tabs>
                <w:tab w:val="decimal" w:pos="702"/>
              </w:tabs>
              <w:spacing w:line="240" w:lineRule="exact"/>
              <w:rPr>
                <w:rFonts w:ascii="CordiaUPC" w:eastAsia="Times New Roman" w:hAnsi="CordiaUPC" w:cs="CordiaUPC"/>
                <w:sz w:val="26"/>
                <w:szCs w:val="26"/>
                <w:cs/>
                <w:lang w:val="en-US"/>
              </w:rPr>
            </w:pPr>
            <w:r w:rsidRPr="007F45D5">
              <w:rPr>
                <w:rFonts w:ascii="CordiaUPC" w:hAnsi="CordiaUPC" w:cs="CordiaUPC" w:hint="cs"/>
                <w:sz w:val="26"/>
                <w:szCs w:val="26"/>
                <w:cs/>
              </w:rPr>
              <w:t>-</w:t>
            </w:r>
          </w:p>
        </w:tc>
        <w:tc>
          <w:tcPr>
            <w:tcW w:w="972" w:type="dxa"/>
            <w:tcBorders>
              <w:top w:val="nil"/>
              <w:left w:val="nil"/>
              <w:bottom w:val="nil"/>
              <w:right w:val="nil"/>
            </w:tcBorders>
            <w:vAlign w:val="bottom"/>
          </w:tcPr>
          <w:p w14:paraId="00EBDFD5" w14:textId="136E3E54" w:rsidR="00820D3A" w:rsidRPr="009E2363" w:rsidRDefault="00820D3A" w:rsidP="00820D3A">
            <w:pPr>
              <w:tabs>
                <w:tab w:val="decimal" w:pos="702"/>
              </w:tabs>
              <w:spacing w:line="240" w:lineRule="exact"/>
              <w:rPr>
                <w:rFonts w:ascii="CordiaUPC" w:eastAsia="Times New Roman" w:hAnsi="CordiaUPC" w:cs="CordiaUPC"/>
                <w:sz w:val="26"/>
                <w:szCs w:val="26"/>
                <w:cs/>
                <w:lang w:val="en-US" w:bidi="th-TH"/>
              </w:rPr>
            </w:pPr>
            <w:r w:rsidRPr="007F45D5">
              <w:rPr>
                <w:rFonts w:ascii="CordiaUPC" w:hAnsi="CordiaUPC" w:cs="CordiaUPC" w:hint="cs"/>
                <w:sz w:val="26"/>
                <w:szCs w:val="26"/>
                <w:cs/>
              </w:rPr>
              <w:t>-</w:t>
            </w:r>
          </w:p>
        </w:tc>
        <w:tc>
          <w:tcPr>
            <w:tcW w:w="928" w:type="dxa"/>
            <w:tcBorders>
              <w:top w:val="nil"/>
              <w:left w:val="nil"/>
              <w:bottom w:val="nil"/>
              <w:right w:val="nil"/>
            </w:tcBorders>
            <w:vAlign w:val="bottom"/>
          </w:tcPr>
          <w:p w14:paraId="73F68E85" w14:textId="0759D0F8" w:rsidR="00820D3A" w:rsidRPr="009E2363" w:rsidRDefault="00820D3A" w:rsidP="00820D3A">
            <w:pPr>
              <w:tabs>
                <w:tab w:val="decimal" w:pos="649"/>
              </w:tabs>
              <w:spacing w:line="240" w:lineRule="exact"/>
              <w:rPr>
                <w:rFonts w:ascii="CordiaUPC" w:eastAsia="Times New Roman" w:hAnsi="CordiaUPC" w:cs="CordiaUPC"/>
                <w:sz w:val="26"/>
                <w:szCs w:val="26"/>
                <w:cs/>
                <w:lang w:val="en-US"/>
              </w:rPr>
            </w:pPr>
            <w:r w:rsidRPr="007F45D5">
              <w:rPr>
                <w:rFonts w:ascii="CordiaUPC" w:hAnsi="CordiaUPC" w:cs="CordiaUPC" w:hint="cs"/>
                <w:sz w:val="26"/>
                <w:szCs w:val="26"/>
                <w:cs/>
              </w:rPr>
              <w:t>-</w:t>
            </w:r>
          </w:p>
        </w:tc>
        <w:tc>
          <w:tcPr>
            <w:tcW w:w="900" w:type="dxa"/>
            <w:tcBorders>
              <w:top w:val="nil"/>
              <w:left w:val="nil"/>
              <w:bottom w:val="nil"/>
              <w:right w:val="nil"/>
            </w:tcBorders>
            <w:vAlign w:val="bottom"/>
          </w:tcPr>
          <w:p w14:paraId="54C68199" w14:textId="1BB27344" w:rsidR="00820D3A" w:rsidRPr="008059E6" w:rsidRDefault="00820D3A" w:rsidP="00820D3A">
            <w:pPr>
              <w:tabs>
                <w:tab w:val="decimal" w:pos="649"/>
              </w:tabs>
              <w:spacing w:line="240" w:lineRule="exact"/>
              <w:rPr>
                <w:rFonts w:ascii="CordiaUPC" w:eastAsia="Times New Roman" w:hAnsi="CordiaUPC" w:cs="CordiaUPC"/>
                <w:sz w:val="26"/>
                <w:szCs w:val="26"/>
                <w:cs/>
                <w:lang w:val="en-US"/>
              </w:rPr>
            </w:pPr>
            <w:r w:rsidRPr="008059E6">
              <w:rPr>
                <w:rFonts w:ascii="CordiaUPC" w:hAnsi="CordiaUPC" w:cs="CordiaUPC" w:hint="cs"/>
                <w:sz w:val="26"/>
                <w:szCs w:val="26"/>
                <w:cs/>
              </w:rPr>
              <w:t>-</w:t>
            </w:r>
          </w:p>
        </w:tc>
        <w:tc>
          <w:tcPr>
            <w:tcW w:w="990" w:type="dxa"/>
            <w:tcBorders>
              <w:top w:val="nil"/>
              <w:left w:val="nil"/>
              <w:bottom w:val="nil"/>
              <w:right w:val="nil"/>
            </w:tcBorders>
            <w:vAlign w:val="bottom"/>
          </w:tcPr>
          <w:p w14:paraId="5E66A492" w14:textId="27FCC1E2"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22C454A6" w14:textId="26A6CE33"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r>
      <w:tr w:rsidR="00820D3A" w:rsidRPr="009E2363" w14:paraId="745D0B6B" w14:textId="77777777" w:rsidTr="00D62BC8">
        <w:tc>
          <w:tcPr>
            <w:tcW w:w="3543" w:type="dxa"/>
            <w:tcBorders>
              <w:top w:val="nil"/>
              <w:left w:val="nil"/>
              <w:bottom w:val="nil"/>
              <w:right w:val="nil"/>
            </w:tcBorders>
            <w:vAlign w:val="bottom"/>
          </w:tcPr>
          <w:p w14:paraId="7A3F721D" w14:textId="4448773A" w:rsidR="00820D3A" w:rsidRPr="009E2363" w:rsidRDefault="00820D3A" w:rsidP="00820D3A">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6F09AD9B" w14:textId="68413EDC"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w:t>
            </w:r>
          </w:p>
        </w:tc>
        <w:tc>
          <w:tcPr>
            <w:tcW w:w="972" w:type="dxa"/>
            <w:tcBorders>
              <w:top w:val="nil"/>
              <w:left w:val="nil"/>
              <w:bottom w:val="nil"/>
              <w:right w:val="nil"/>
            </w:tcBorders>
            <w:vAlign w:val="bottom"/>
          </w:tcPr>
          <w:p w14:paraId="615602E0" w14:textId="2A1570F0"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w:t>
            </w:r>
          </w:p>
        </w:tc>
        <w:tc>
          <w:tcPr>
            <w:tcW w:w="928" w:type="dxa"/>
            <w:tcBorders>
              <w:top w:val="nil"/>
              <w:left w:val="nil"/>
              <w:bottom w:val="nil"/>
              <w:right w:val="nil"/>
            </w:tcBorders>
            <w:vAlign w:val="bottom"/>
          </w:tcPr>
          <w:p w14:paraId="3BB9370C" w14:textId="139A7A10" w:rsidR="00820D3A" w:rsidRPr="009E2363" w:rsidRDefault="00820D3A" w:rsidP="00820D3A">
            <w:pPr>
              <w:tabs>
                <w:tab w:val="decimal" w:pos="649"/>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280</w:t>
            </w:r>
          </w:p>
        </w:tc>
        <w:tc>
          <w:tcPr>
            <w:tcW w:w="900" w:type="dxa"/>
            <w:tcBorders>
              <w:top w:val="nil"/>
              <w:left w:val="nil"/>
              <w:bottom w:val="nil"/>
              <w:right w:val="nil"/>
            </w:tcBorders>
            <w:vAlign w:val="bottom"/>
          </w:tcPr>
          <w:p w14:paraId="4B81A1DF" w14:textId="2849673E" w:rsidR="00820D3A" w:rsidRPr="008059E6" w:rsidRDefault="00820D3A" w:rsidP="00820D3A">
            <w:pPr>
              <w:tabs>
                <w:tab w:val="decimal" w:pos="649"/>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1</w:t>
            </w:r>
          </w:p>
        </w:tc>
        <w:tc>
          <w:tcPr>
            <w:tcW w:w="990" w:type="dxa"/>
            <w:tcBorders>
              <w:top w:val="nil"/>
              <w:left w:val="nil"/>
              <w:bottom w:val="nil"/>
              <w:right w:val="nil"/>
            </w:tcBorders>
            <w:vAlign w:val="bottom"/>
          </w:tcPr>
          <w:p w14:paraId="472BD209" w14:textId="230A8E8A"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77257DEE" w14:textId="670B15E1"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r>
      <w:tr w:rsidR="00820D3A" w:rsidRPr="009E2363" w14:paraId="5F7F41A7" w14:textId="77777777" w:rsidTr="00D62BC8">
        <w:tc>
          <w:tcPr>
            <w:tcW w:w="3543" w:type="dxa"/>
            <w:tcBorders>
              <w:top w:val="nil"/>
              <w:left w:val="nil"/>
              <w:bottom w:val="nil"/>
              <w:right w:val="nil"/>
            </w:tcBorders>
            <w:vAlign w:val="bottom"/>
          </w:tcPr>
          <w:p w14:paraId="308C00BB" w14:textId="77777777" w:rsidR="00820D3A" w:rsidRPr="009E2363" w:rsidRDefault="00820D3A" w:rsidP="00820D3A">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4. Key management personnel</w:t>
            </w:r>
            <w:r w:rsidRPr="009E2363">
              <w:rPr>
                <w:rFonts w:ascii="CordiaUPC" w:eastAsia="Times New Roman" w:hAnsi="CordiaUPC" w:cs="CordiaUPC"/>
                <w:sz w:val="26"/>
                <w:szCs w:val="26"/>
                <w:lang w:val="en-US"/>
              </w:rPr>
              <w:t xml:space="preserve"> </w:t>
            </w:r>
            <w:r w:rsidRPr="009E2363">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0604DF54" w14:textId="2F533919"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1</w:t>
            </w:r>
          </w:p>
        </w:tc>
        <w:tc>
          <w:tcPr>
            <w:tcW w:w="972" w:type="dxa"/>
            <w:tcBorders>
              <w:top w:val="nil"/>
              <w:left w:val="nil"/>
              <w:bottom w:val="nil"/>
              <w:right w:val="nil"/>
            </w:tcBorders>
            <w:vAlign w:val="bottom"/>
          </w:tcPr>
          <w:p w14:paraId="03F84162" w14:textId="26C23E30"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1</w:t>
            </w:r>
          </w:p>
        </w:tc>
        <w:tc>
          <w:tcPr>
            <w:tcW w:w="928" w:type="dxa"/>
            <w:tcBorders>
              <w:top w:val="nil"/>
              <w:left w:val="nil"/>
              <w:bottom w:val="nil"/>
              <w:right w:val="nil"/>
            </w:tcBorders>
            <w:vAlign w:val="bottom"/>
          </w:tcPr>
          <w:p w14:paraId="65F0F1FD" w14:textId="04D88392" w:rsidR="00820D3A" w:rsidRPr="009E2363" w:rsidRDefault="00820D3A" w:rsidP="00820D3A">
            <w:pPr>
              <w:tabs>
                <w:tab w:val="decimal" w:pos="649"/>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w:t>
            </w:r>
          </w:p>
        </w:tc>
        <w:tc>
          <w:tcPr>
            <w:tcW w:w="900" w:type="dxa"/>
            <w:tcBorders>
              <w:top w:val="nil"/>
              <w:left w:val="nil"/>
              <w:bottom w:val="nil"/>
              <w:right w:val="nil"/>
            </w:tcBorders>
            <w:vAlign w:val="bottom"/>
          </w:tcPr>
          <w:p w14:paraId="67806940" w14:textId="013C1A23" w:rsidR="00820D3A" w:rsidRPr="008059E6" w:rsidRDefault="00820D3A" w:rsidP="00820D3A">
            <w:pPr>
              <w:tabs>
                <w:tab w:val="decimal" w:pos="649"/>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c>
          <w:tcPr>
            <w:tcW w:w="990" w:type="dxa"/>
            <w:tcBorders>
              <w:top w:val="nil"/>
              <w:left w:val="nil"/>
              <w:bottom w:val="nil"/>
              <w:right w:val="nil"/>
            </w:tcBorders>
            <w:vAlign w:val="bottom"/>
          </w:tcPr>
          <w:p w14:paraId="44529D22" w14:textId="79C356A0"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3062F5DF" w14:textId="55DF34E1"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r>
      <w:tr w:rsidR="00820D3A" w:rsidRPr="009E2363" w14:paraId="170A31C8" w14:textId="77777777" w:rsidTr="00D62BC8">
        <w:tc>
          <w:tcPr>
            <w:tcW w:w="3543" w:type="dxa"/>
            <w:tcBorders>
              <w:top w:val="nil"/>
              <w:left w:val="nil"/>
              <w:bottom w:val="nil"/>
              <w:right w:val="nil"/>
            </w:tcBorders>
            <w:vAlign w:val="bottom"/>
          </w:tcPr>
          <w:p w14:paraId="3006951C" w14:textId="77777777" w:rsidR="00820D3A" w:rsidRPr="009E2363" w:rsidRDefault="00820D3A" w:rsidP="00820D3A">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07932D2A" w14:textId="6EFC91BF" w:rsidR="00820D3A" w:rsidRPr="009E2363" w:rsidRDefault="00820D3A" w:rsidP="00820D3A">
            <w:pPr>
              <w:tabs>
                <w:tab w:val="decimal" w:pos="702"/>
              </w:tabs>
              <w:spacing w:line="240" w:lineRule="exact"/>
              <w:rPr>
                <w:rFonts w:ascii="CordiaUPC" w:hAnsi="CordiaUPC" w:cs="CordiaUPC"/>
                <w:sz w:val="26"/>
                <w:szCs w:val="26"/>
                <w:cs/>
                <w:lang w:bidi="th-TH"/>
              </w:rPr>
            </w:pPr>
            <w:r w:rsidRPr="007F45D5">
              <w:rPr>
                <w:rFonts w:ascii="CordiaUPC" w:hAnsi="CordiaUPC" w:cs="CordiaUPC" w:hint="cs"/>
                <w:sz w:val="26"/>
                <w:szCs w:val="26"/>
                <w:cs/>
              </w:rPr>
              <w:t>253</w:t>
            </w:r>
          </w:p>
        </w:tc>
        <w:tc>
          <w:tcPr>
            <w:tcW w:w="972" w:type="dxa"/>
            <w:tcBorders>
              <w:top w:val="nil"/>
              <w:left w:val="nil"/>
              <w:bottom w:val="nil"/>
              <w:right w:val="nil"/>
            </w:tcBorders>
            <w:vAlign w:val="bottom"/>
          </w:tcPr>
          <w:p w14:paraId="34385D81" w14:textId="6A704FCF" w:rsidR="00820D3A" w:rsidRPr="009E2363" w:rsidRDefault="00820D3A" w:rsidP="00820D3A">
            <w:pPr>
              <w:tabs>
                <w:tab w:val="decimal" w:pos="702"/>
              </w:tabs>
              <w:spacing w:line="240" w:lineRule="exact"/>
              <w:rPr>
                <w:rFonts w:ascii="CordiaUPC" w:hAnsi="CordiaUPC" w:cs="CordiaUPC"/>
                <w:sz w:val="26"/>
                <w:szCs w:val="26"/>
              </w:rPr>
            </w:pPr>
            <w:r w:rsidRPr="007F45D5">
              <w:rPr>
                <w:rFonts w:ascii="CordiaUPC" w:hAnsi="CordiaUPC" w:cs="CordiaUPC" w:hint="cs"/>
                <w:sz w:val="26"/>
                <w:szCs w:val="26"/>
                <w:cs/>
              </w:rPr>
              <w:t>135</w:t>
            </w:r>
          </w:p>
        </w:tc>
        <w:tc>
          <w:tcPr>
            <w:tcW w:w="928" w:type="dxa"/>
            <w:tcBorders>
              <w:top w:val="nil"/>
              <w:left w:val="nil"/>
              <w:bottom w:val="nil"/>
              <w:right w:val="nil"/>
            </w:tcBorders>
            <w:vAlign w:val="bottom"/>
          </w:tcPr>
          <w:p w14:paraId="7167EF02" w14:textId="71B2A91D" w:rsidR="00820D3A" w:rsidRPr="009E2363" w:rsidRDefault="00820D3A" w:rsidP="00820D3A">
            <w:pPr>
              <w:tabs>
                <w:tab w:val="decimal" w:pos="649"/>
              </w:tabs>
              <w:spacing w:line="240" w:lineRule="exact"/>
              <w:rPr>
                <w:rFonts w:ascii="CordiaUPC" w:hAnsi="CordiaUPC" w:cs="CordiaUPC"/>
                <w:sz w:val="26"/>
                <w:szCs w:val="26"/>
                <w:cs/>
                <w:lang w:bidi="th-TH"/>
              </w:rPr>
            </w:pPr>
            <w:r w:rsidRPr="007F45D5">
              <w:rPr>
                <w:rFonts w:ascii="CordiaUPC" w:hAnsi="CordiaUPC" w:cs="CordiaUPC" w:hint="cs"/>
                <w:sz w:val="26"/>
                <w:szCs w:val="26"/>
                <w:cs/>
              </w:rPr>
              <w:t>318</w:t>
            </w:r>
          </w:p>
        </w:tc>
        <w:tc>
          <w:tcPr>
            <w:tcW w:w="900" w:type="dxa"/>
            <w:tcBorders>
              <w:top w:val="nil"/>
              <w:left w:val="nil"/>
              <w:bottom w:val="nil"/>
              <w:right w:val="nil"/>
            </w:tcBorders>
            <w:vAlign w:val="bottom"/>
          </w:tcPr>
          <w:p w14:paraId="3B491511" w14:textId="6E0EB378" w:rsidR="00820D3A" w:rsidRPr="008059E6" w:rsidRDefault="00820D3A" w:rsidP="00820D3A">
            <w:pPr>
              <w:tabs>
                <w:tab w:val="decimal" w:pos="649"/>
              </w:tabs>
              <w:spacing w:line="240" w:lineRule="exact"/>
              <w:rPr>
                <w:rFonts w:ascii="CordiaUPC" w:hAnsi="CordiaUPC" w:cs="CordiaUPC"/>
                <w:sz w:val="26"/>
                <w:szCs w:val="26"/>
                <w:cs/>
                <w:lang w:bidi="th-TH"/>
              </w:rPr>
            </w:pPr>
            <w:r w:rsidRPr="008059E6">
              <w:rPr>
                <w:rFonts w:ascii="CordiaUPC" w:hAnsi="CordiaUPC" w:cs="CordiaUPC"/>
                <w:sz w:val="26"/>
                <w:szCs w:val="26"/>
              </w:rPr>
              <w:t>47</w:t>
            </w:r>
          </w:p>
        </w:tc>
        <w:tc>
          <w:tcPr>
            <w:tcW w:w="990" w:type="dxa"/>
            <w:tcBorders>
              <w:top w:val="nil"/>
              <w:left w:val="nil"/>
              <w:bottom w:val="nil"/>
              <w:right w:val="nil"/>
            </w:tcBorders>
            <w:vAlign w:val="bottom"/>
          </w:tcPr>
          <w:p w14:paraId="7DB9F208" w14:textId="4507FF33" w:rsidR="00820D3A" w:rsidRPr="008059E6" w:rsidRDefault="00820D3A" w:rsidP="00820D3A">
            <w:pPr>
              <w:tabs>
                <w:tab w:val="decimal" w:pos="702"/>
              </w:tabs>
              <w:spacing w:line="240" w:lineRule="exact"/>
              <w:rPr>
                <w:rFonts w:ascii="CordiaUPC" w:hAnsi="CordiaUPC" w:cs="CordiaUPC"/>
                <w:sz w:val="26"/>
                <w:szCs w:val="26"/>
                <w:lang w:bidi="th-TH"/>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61871A56" w14:textId="4ED61E12" w:rsidR="00820D3A" w:rsidRPr="008059E6" w:rsidRDefault="00820D3A" w:rsidP="00820D3A">
            <w:pPr>
              <w:tabs>
                <w:tab w:val="decimal" w:pos="702"/>
              </w:tabs>
              <w:spacing w:line="240" w:lineRule="exact"/>
              <w:rPr>
                <w:rFonts w:ascii="CordiaUPC" w:hAnsi="CordiaUPC" w:cs="CordiaUPC"/>
                <w:sz w:val="26"/>
                <w:szCs w:val="26"/>
              </w:rPr>
            </w:pPr>
            <w:r w:rsidRPr="008059E6">
              <w:rPr>
                <w:rFonts w:ascii="CordiaUPC" w:hAnsi="CordiaUPC" w:cs="CordiaUPC"/>
                <w:sz w:val="26"/>
                <w:szCs w:val="26"/>
              </w:rPr>
              <w:t>6</w:t>
            </w:r>
            <w:r w:rsidR="00564C67" w:rsidRPr="008059E6">
              <w:rPr>
                <w:rFonts w:ascii="CordiaUPC" w:hAnsi="CordiaUPC" w:cs="CordiaUPC"/>
                <w:sz w:val="26"/>
                <w:szCs w:val="26"/>
              </w:rPr>
              <w:t>3</w:t>
            </w:r>
          </w:p>
        </w:tc>
      </w:tr>
    </w:tbl>
    <w:p w14:paraId="7D2485A4" w14:textId="3C944008" w:rsidR="00A01F5D" w:rsidRDefault="00A01F5D" w:rsidP="00082141">
      <w:pPr>
        <w:spacing w:line="240" w:lineRule="exact"/>
        <w:ind w:left="547"/>
        <w:jc w:val="both"/>
        <w:rPr>
          <w:rFonts w:ascii="CordiaUPC" w:eastAsia="Times New Roman" w:hAnsi="CordiaUPC" w:cs="CordiaUPC"/>
          <w:sz w:val="26"/>
          <w:szCs w:val="26"/>
          <w:lang w:bidi="th-TH"/>
        </w:rPr>
      </w:pPr>
    </w:p>
    <w:p w14:paraId="1E69598F" w14:textId="77777777" w:rsidR="00A01F5D" w:rsidRDefault="00A01F5D">
      <w:pPr>
        <w:spacing w:line="240" w:lineRule="auto"/>
        <w:rPr>
          <w:rFonts w:ascii="CordiaUPC" w:eastAsia="Times New Roman" w:hAnsi="CordiaUPC" w:cs="CordiaUPC"/>
          <w:sz w:val="26"/>
          <w:szCs w:val="26"/>
          <w:lang w:bidi="th-TH"/>
        </w:rPr>
      </w:pPr>
      <w:r>
        <w:rPr>
          <w:rFonts w:ascii="CordiaUPC" w:eastAsia="Times New Roman" w:hAnsi="CordiaUPC" w:cs="CordiaUPC"/>
          <w:sz w:val="26"/>
          <w:szCs w:val="26"/>
          <w:lang w:bidi="th-TH"/>
        </w:rPr>
        <w:br w:type="page"/>
      </w:r>
    </w:p>
    <w:tbl>
      <w:tblPr>
        <w:tblW w:w="9254" w:type="dxa"/>
        <w:tblInd w:w="534" w:type="dxa"/>
        <w:tblLayout w:type="fixed"/>
        <w:tblLook w:val="0000" w:firstRow="0" w:lastRow="0" w:firstColumn="0" w:lastColumn="0" w:noHBand="0" w:noVBand="0"/>
      </w:tblPr>
      <w:tblGrid>
        <w:gridCol w:w="3543"/>
        <w:gridCol w:w="971"/>
        <w:gridCol w:w="972"/>
        <w:gridCol w:w="928"/>
        <w:gridCol w:w="900"/>
        <w:gridCol w:w="972"/>
        <w:gridCol w:w="968"/>
      </w:tblGrid>
      <w:tr w:rsidR="00082141" w:rsidRPr="009E2363" w14:paraId="5C575B12" w14:textId="77777777" w:rsidTr="00A01F5D">
        <w:tc>
          <w:tcPr>
            <w:tcW w:w="3543" w:type="dxa"/>
            <w:tcBorders>
              <w:top w:val="nil"/>
              <w:left w:val="nil"/>
              <w:bottom w:val="nil"/>
              <w:right w:val="nil"/>
            </w:tcBorders>
            <w:vAlign w:val="bottom"/>
          </w:tcPr>
          <w:p w14:paraId="7D27E96C"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F32D662" w14:textId="77777777" w:rsidR="00082141" w:rsidRPr="009E2363" w:rsidRDefault="00082141" w:rsidP="001C60E6">
            <w:pPr>
              <w:spacing w:line="240" w:lineRule="exact"/>
              <w:ind w:left="-128" w:right="-109"/>
              <w:jc w:val="center"/>
              <w:rPr>
                <w:rFonts w:ascii="CordiaUPC" w:eastAsia="Times New Roman" w:hAnsi="CordiaUPC" w:cs="CordiaUPC"/>
                <w:sz w:val="26"/>
                <w:szCs w:val="26"/>
              </w:rPr>
            </w:pPr>
            <w:r w:rsidRPr="009E2363">
              <w:rPr>
                <w:rFonts w:ascii="CordiaUPC" w:eastAsia="Times New Roman" w:hAnsi="CordiaUPC" w:cs="CordiaUPC" w:hint="cs"/>
                <w:b/>
                <w:bCs/>
                <w:sz w:val="26"/>
                <w:szCs w:val="26"/>
                <w:lang w:val="en-US"/>
              </w:rPr>
              <w:t>Bank only</w:t>
            </w:r>
          </w:p>
        </w:tc>
      </w:tr>
      <w:tr w:rsidR="00082141" w:rsidRPr="009E2363" w14:paraId="503567D2" w14:textId="77777777" w:rsidTr="00A01F5D">
        <w:tc>
          <w:tcPr>
            <w:tcW w:w="3543" w:type="dxa"/>
            <w:tcBorders>
              <w:top w:val="nil"/>
              <w:left w:val="nil"/>
              <w:bottom w:val="nil"/>
              <w:right w:val="nil"/>
            </w:tcBorders>
            <w:vAlign w:val="bottom"/>
          </w:tcPr>
          <w:p w14:paraId="1E4DA9EB"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247C50D3" w14:textId="0871900C" w:rsidR="00082141" w:rsidRPr="009E2363" w:rsidRDefault="008E491D" w:rsidP="001C60E6">
            <w:pPr>
              <w:spacing w:line="240" w:lineRule="exact"/>
              <w:ind w:left="-128" w:right="-109"/>
              <w:jc w:val="center"/>
              <w:rPr>
                <w:rFonts w:ascii="CordiaUPC" w:eastAsia="Times New Roman" w:hAnsi="CordiaUPC" w:cs="CordiaUPC"/>
                <w:sz w:val="26"/>
                <w:szCs w:val="26"/>
              </w:rPr>
            </w:pPr>
            <w:r w:rsidRPr="008E491D">
              <w:rPr>
                <w:rFonts w:ascii="CordiaUPC" w:eastAsia="Times New Roman" w:hAnsi="CordiaUPC" w:cs="CordiaUPC"/>
                <w:sz w:val="26"/>
                <w:szCs w:val="26"/>
              </w:rPr>
              <w:t>Three-month period ended 31 March 2024</w:t>
            </w:r>
          </w:p>
        </w:tc>
      </w:tr>
      <w:tr w:rsidR="00082141" w:rsidRPr="009E2363" w14:paraId="1F035F99" w14:textId="77777777" w:rsidTr="00D62BC8">
        <w:tc>
          <w:tcPr>
            <w:tcW w:w="3543" w:type="dxa"/>
            <w:tcBorders>
              <w:top w:val="nil"/>
              <w:left w:val="nil"/>
              <w:bottom w:val="nil"/>
              <w:right w:val="nil"/>
            </w:tcBorders>
            <w:vAlign w:val="bottom"/>
          </w:tcPr>
          <w:p w14:paraId="2BDCD3D5"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1B76579" w14:textId="77777777" w:rsidR="00082141" w:rsidRPr="009E2363" w:rsidRDefault="00082141" w:rsidP="001C60E6">
            <w:pPr>
              <w:spacing w:line="240" w:lineRule="exact"/>
              <w:ind w:left="-128" w:right="-109"/>
              <w:jc w:val="center"/>
              <w:rPr>
                <w:rFonts w:ascii="CordiaUPC" w:eastAsia="Times New Roman" w:hAnsi="CordiaUPC" w:cs="CordiaUPC"/>
                <w:sz w:val="26"/>
                <w:szCs w:val="26"/>
                <w:lang w:val="en-US"/>
              </w:rPr>
            </w:pPr>
            <w:r w:rsidRPr="009E2363">
              <w:rPr>
                <w:rFonts w:ascii="CordiaUPC" w:hAnsi="CordiaUPC" w:cs="CordiaUPC"/>
                <w:sz w:val="26"/>
                <w:szCs w:val="26"/>
              </w:rPr>
              <w:t>Interest</w:t>
            </w:r>
            <w:r w:rsidRPr="009E2363">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03BCBDA9"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7AC4A2AE"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64A1E671" w14:textId="77777777" w:rsidR="00082141" w:rsidRPr="009E2363" w:rsidRDefault="00082141" w:rsidP="001C60E6">
            <w:pPr>
              <w:tabs>
                <w:tab w:val="decimal" w:pos="477"/>
              </w:tabs>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3212795C"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09C67F04" w14:textId="77777777" w:rsidR="00082141" w:rsidRPr="009E2363" w:rsidRDefault="00082141" w:rsidP="001C60E6">
            <w:pPr>
              <w:spacing w:line="240" w:lineRule="exact"/>
              <w:ind w:left="-128" w:right="-109"/>
              <w:jc w:val="center"/>
              <w:rPr>
                <w:rFonts w:ascii="CordiaUPC" w:eastAsia="Times New Roman" w:hAnsi="CordiaUPC" w:cs="CordiaUPC"/>
                <w:sz w:val="26"/>
                <w:szCs w:val="26"/>
              </w:rPr>
            </w:pPr>
            <w:r w:rsidRPr="009E2363">
              <w:rPr>
                <w:rFonts w:ascii="CordiaUPC" w:hAnsi="CordiaUPC" w:cs="CordiaUPC"/>
                <w:sz w:val="26"/>
                <w:szCs w:val="26"/>
                <w:lang w:val="en-US"/>
              </w:rPr>
              <w:t xml:space="preserve">Other operating expenses </w:t>
            </w:r>
          </w:p>
        </w:tc>
      </w:tr>
      <w:tr w:rsidR="00082141" w:rsidRPr="009E2363" w14:paraId="3ADE0F0C" w14:textId="77777777" w:rsidTr="00A01F5D">
        <w:tc>
          <w:tcPr>
            <w:tcW w:w="3543" w:type="dxa"/>
            <w:tcBorders>
              <w:top w:val="nil"/>
              <w:left w:val="nil"/>
              <w:bottom w:val="nil"/>
              <w:right w:val="nil"/>
            </w:tcBorders>
            <w:vAlign w:val="bottom"/>
          </w:tcPr>
          <w:p w14:paraId="5F772B53"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9C5F893" w14:textId="77777777" w:rsidR="00082141" w:rsidRPr="009E2363" w:rsidRDefault="00082141" w:rsidP="001C60E6">
            <w:pPr>
              <w:tabs>
                <w:tab w:val="decimal" w:pos="702"/>
              </w:tabs>
              <w:spacing w:line="240" w:lineRule="exact"/>
              <w:ind w:right="64"/>
              <w:jc w:val="center"/>
              <w:rPr>
                <w:rFonts w:ascii="CordiaUPC" w:eastAsia="Times New Roman" w:hAnsi="CordiaUPC" w:cs="CordiaUPC"/>
                <w:sz w:val="26"/>
                <w:szCs w:val="26"/>
              </w:rPr>
            </w:pPr>
            <w:r w:rsidRPr="009E2363">
              <w:rPr>
                <w:rFonts w:ascii="CordiaUPC" w:eastAsia="Times New Roman" w:hAnsi="CordiaUPC" w:cs="CordiaUPC" w:hint="cs"/>
                <w:i/>
                <w:iCs/>
                <w:sz w:val="26"/>
                <w:szCs w:val="26"/>
                <w:lang w:val="en-US"/>
              </w:rPr>
              <w:t>(in million Baht)</w:t>
            </w:r>
          </w:p>
        </w:tc>
      </w:tr>
      <w:tr w:rsidR="00083251" w:rsidRPr="009E2363" w14:paraId="45A4C29D" w14:textId="77777777" w:rsidTr="00D62BC8">
        <w:tc>
          <w:tcPr>
            <w:tcW w:w="3543" w:type="dxa"/>
            <w:tcBorders>
              <w:top w:val="nil"/>
              <w:left w:val="nil"/>
              <w:bottom w:val="nil"/>
              <w:right w:val="nil"/>
            </w:tcBorders>
            <w:vAlign w:val="bottom"/>
          </w:tcPr>
          <w:p w14:paraId="73F40BB5" w14:textId="77777777" w:rsidR="00083251" w:rsidRPr="009E2363" w:rsidRDefault="00083251" w:rsidP="00083251">
            <w:pPr>
              <w:tabs>
                <w:tab w:val="left" w:pos="252"/>
              </w:tabs>
              <w:spacing w:line="240" w:lineRule="exact"/>
              <w:ind w:left="252" w:hanging="251"/>
              <w:rPr>
                <w:rFonts w:ascii="CordiaUPC" w:eastAsia="Times New Roman" w:hAnsi="CordiaUPC" w:cs="CordiaUPC"/>
                <w:sz w:val="26"/>
                <w:szCs w:val="26"/>
              </w:rPr>
            </w:pPr>
            <w:r w:rsidRPr="009E2363">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7472227A" w14:textId="56A08908"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136</w:t>
            </w:r>
          </w:p>
        </w:tc>
        <w:tc>
          <w:tcPr>
            <w:tcW w:w="972" w:type="dxa"/>
            <w:tcBorders>
              <w:top w:val="nil"/>
              <w:left w:val="nil"/>
              <w:bottom w:val="nil"/>
              <w:right w:val="nil"/>
            </w:tcBorders>
            <w:vAlign w:val="bottom"/>
          </w:tcPr>
          <w:p w14:paraId="59A188BF" w14:textId="67B5CE26" w:rsidR="00083251" w:rsidRPr="009E2363" w:rsidRDefault="00083251" w:rsidP="00083251">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3</w:t>
            </w:r>
          </w:p>
        </w:tc>
        <w:tc>
          <w:tcPr>
            <w:tcW w:w="928" w:type="dxa"/>
            <w:tcBorders>
              <w:top w:val="nil"/>
              <w:left w:val="nil"/>
              <w:bottom w:val="nil"/>
              <w:right w:val="nil"/>
            </w:tcBorders>
            <w:vAlign w:val="bottom"/>
          </w:tcPr>
          <w:p w14:paraId="2507ECEB" w14:textId="44B26444" w:rsidR="00083251" w:rsidRPr="009E2363" w:rsidRDefault="00083251" w:rsidP="00083251">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1</w:t>
            </w:r>
          </w:p>
        </w:tc>
        <w:tc>
          <w:tcPr>
            <w:tcW w:w="900" w:type="dxa"/>
            <w:tcBorders>
              <w:top w:val="nil"/>
              <w:left w:val="nil"/>
              <w:bottom w:val="nil"/>
              <w:right w:val="nil"/>
            </w:tcBorders>
            <w:vAlign w:val="bottom"/>
          </w:tcPr>
          <w:p w14:paraId="3C18AB91" w14:textId="0ABD6417" w:rsidR="00083251" w:rsidRPr="009E2363" w:rsidRDefault="00083251" w:rsidP="00083251">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197ABC5C" w14:textId="1EB5829A" w:rsidR="00083251" w:rsidRPr="009E2363" w:rsidRDefault="00083251" w:rsidP="00083251">
            <w:pPr>
              <w:tabs>
                <w:tab w:val="decimal" w:pos="702"/>
              </w:tabs>
              <w:spacing w:line="240" w:lineRule="exact"/>
              <w:rPr>
                <w:rFonts w:ascii="CordiaUPC" w:eastAsia="Times New Roman" w:hAnsi="CordiaUPC" w:cs="CordiaUPC"/>
                <w:sz w:val="26"/>
                <w:szCs w:val="26"/>
                <w:cs/>
                <w:lang w:val="en-US" w:bidi="th-TH"/>
              </w:rPr>
            </w:pPr>
            <w:r>
              <w:rPr>
                <w:rFonts w:ascii="CordiaUPC" w:hAnsi="CordiaUPC" w:cs="CordiaUPC"/>
                <w:sz w:val="26"/>
                <w:szCs w:val="26"/>
              </w:rPr>
              <w:t>-</w:t>
            </w:r>
          </w:p>
        </w:tc>
        <w:tc>
          <w:tcPr>
            <w:tcW w:w="968" w:type="dxa"/>
            <w:tcBorders>
              <w:top w:val="nil"/>
              <w:left w:val="nil"/>
              <w:bottom w:val="nil"/>
              <w:right w:val="nil"/>
            </w:tcBorders>
            <w:vAlign w:val="bottom"/>
          </w:tcPr>
          <w:p w14:paraId="1498D15E" w14:textId="0C44615F" w:rsidR="00083251" w:rsidRPr="009E2363" w:rsidRDefault="00A93EB6" w:rsidP="00083251">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hint="cs"/>
                <w:sz w:val="26"/>
                <w:szCs w:val="26"/>
                <w:cs/>
                <w:lang w:bidi="th-TH"/>
              </w:rPr>
              <w:t>7</w:t>
            </w:r>
          </w:p>
        </w:tc>
      </w:tr>
      <w:tr w:rsidR="00083251" w:rsidRPr="009E2363" w14:paraId="4FB48EE7" w14:textId="77777777" w:rsidTr="00D62BC8">
        <w:tc>
          <w:tcPr>
            <w:tcW w:w="3543" w:type="dxa"/>
            <w:tcBorders>
              <w:top w:val="nil"/>
              <w:left w:val="nil"/>
              <w:bottom w:val="nil"/>
              <w:right w:val="nil"/>
            </w:tcBorders>
            <w:vAlign w:val="bottom"/>
          </w:tcPr>
          <w:p w14:paraId="5CCAD51A" w14:textId="77777777" w:rsidR="00083251" w:rsidRPr="009E2363" w:rsidRDefault="00083251" w:rsidP="00083251">
            <w:pPr>
              <w:tabs>
                <w:tab w:val="left" w:pos="163"/>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C5E3F01" w14:textId="625CDB51" w:rsidR="00083251" w:rsidRPr="009E2363" w:rsidRDefault="00083251" w:rsidP="00083251">
            <w:pPr>
              <w:tabs>
                <w:tab w:val="decimal" w:pos="702"/>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76A3ED2A" w14:textId="1F56AC7C"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w:t>
            </w:r>
          </w:p>
        </w:tc>
        <w:tc>
          <w:tcPr>
            <w:tcW w:w="928" w:type="dxa"/>
            <w:tcBorders>
              <w:top w:val="nil"/>
              <w:left w:val="nil"/>
              <w:bottom w:val="nil"/>
              <w:right w:val="nil"/>
            </w:tcBorders>
            <w:vAlign w:val="bottom"/>
          </w:tcPr>
          <w:p w14:paraId="09CE625E" w14:textId="5B23E6C3" w:rsidR="00083251" w:rsidRPr="009E2363" w:rsidRDefault="00083251" w:rsidP="00083251">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21</w:t>
            </w:r>
          </w:p>
        </w:tc>
        <w:tc>
          <w:tcPr>
            <w:tcW w:w="900" w:type="dxa"/>
            <w:tcBorders>
              <w:top w:val="nil"/>
              <w:left w:val="nil"/>
              <w:bottom w:val="nil"/>
              <w:right w:val="nil"/>
            </w:tcBorders>
            <w:vAlign w:val="bottom"/>
          </w:tcPr>
          <w:p w14:paraId="4DA0583C" w14:textId="0B58BF41" w:rsidR="00083251" w:rsidRPr="009E2363" w:rsidRDefault="00083251" w:rsidP="00083251">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126</w:t>
            </w:r>
          </w:p>
        </w:tc>
        <w:tc>
          <w:tcPr>
            <w:tcW w:w="972" w:type="dxa"/>
            <w:tcBorders>
              <w:top w:val="nil"/>
              <w:left w:val="nil"/>
              <w:bottom w:val="nil"/>
              <w:right w:val="nil"/>
            </w:tcBorders>
            <w:vAlign w:val="bottom"/>
          </w:tcPr>
          <w:p w14:paraId="1B65D675" w14:textId="66ADD01E"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32</w:t>
            </w:r>
          </w:p>
        </w:tc>
        <w:tc>
          <w:tcPr>
            <w:tcW w:w="968" w:type="dxa"/>
            <w:tcBorders>
              <w:top w:val="nil"/>
              <w:left w:val="nil"/>
              <w:bottom w:val="nil"/>
              <w:right w:val="nil"/>
            </w:tcBorders>
            <w:vAlign w:val="bottom"/>
          </w:tcPr>
          <w:p w14:paraId="2CE1061F" w14:textId="3515EEE2"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19</w:t>
            </w:r>
          </w:p>
        </w:tc>
      </w:tr>
      <w:tr w:rsidR="00083251" w:rsidRPr="009E2363" w14:paraId="7A85D13F" w14:textId="77777777" w:rsidTr="00D62BC8">
        <w:tc>
          <w:tcPr>
            <w:tcW w:w="3543" w:type="dxa"/>
            <w:tcBorders>
              <w:top w:val="nil"/>
              <w:left w:val="nil"/>
              <w:bottom w:val="nil"/>
              <w:right w:val="nil"/>
            </w:tcBorders>
            <w:vAlign w:val="bottom"/>
          </w:tcPr>
          <w:p w14:paraId="5CDB243C" w14:textId="6545360D" w:rsidR="00083251" w:rsidRPr="009E2363" w:rsidRDefault="00083251" w:rsidP="00083251">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5E09F659" w14:textId="257A21BB"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3F3CAB65" w14:textId="596CBD4D"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28" w:type="dxa"/>
            <w:tcBorders>
              <w:top w:val="nil"/>
              <w:left w:val="nil"/>
              <w:bottom w:val="nil"/>
              <w:right w:val="nil"/>
            </w:tcBorders>
            <w:vAlign w:val="bottom"/>
          </w:tcPr>
          <w:p w14:paraId="15880D39" w14:textId="3BA71FEB" w:rsidR="00083251" w:rsidRPr="009E2363" w:rsidRDefault="00083251" w:rsidP="00083251">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290</w:t>
            </w:r>
          </w:p>
        </w:tc>
        <w:tc>
          <w:tcPr>
            <w:tcW w:w="900" w:type="dxa"/>
            <w:tcBorders>
              <w:top w:val="nil"/>
              <w:left w:val="nil"/>
              <w:bottom w:val="nil"/>
              <w:right w:val="nil"/>
            </w:tcBorders>
            <w:vAlign w:val="bottom"/>
          </w:tcPr>
          <w:p w14:paraId="1F6FFAC8" w14:textId="15805842" w:rsidR="00083251" w:rsidRPr="009E2363" w:rsidRDefault="00083251" w:rsidP="00083251">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25F4918A" w14:textId="77C6A64D"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68" w:type="dxa"/>
            <w:tcBorders>
              <w:top w:val="nil"/>
              <w:left w:val="nil"/>
              <w:bottom w:val="nil"/>
              <w:right w:val="nil"/>
            </w:tcBorders>
            <w:vAlign w:val="bottom"/>
          </w:tcPr>
          <w:p w14:paraId="32802E87" w14:textId="1AE6DF5F"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3251" w:rsidRPr="009E2363" w14:paraId="20435C70" w14:textId="77777777" w:rsidTr="00D62BC8">
        <w:tc>
          <w:tcPr>
            <w:tcW w:w="3543" w:type="dxa"/>
            <w:tcBorders>
              <w:top w:val="nil"/>
              <w:left w:val="nil"/>
              <w:bottom w:val="nil"/>
              <w:right w:val="nil"/>
            </w:tcBorders>
            <w:vAlign w:val="bottom"/>
          </w:tcPr>
          <w:p w14:paraId="7AB966C7" w14:textId="77777777" w:rsidR="00083251" w:rsidRPr="009E2363" w:rsidRDefault="00083251" w:rsidP="00083251">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4. Key management personnel</w:t>
            </w:r>
            <w:r w:rsidRPr="009E2363">
              <w:rPr>
                <w:rFonts w:ascii="CordiaUPC" w:eastAsia="Times New Roman" w:hAnsi="CordiaUPC" w:cs="CordiaUPC"/>
                <w:sz w:val="26"/>
                <w:szCs w:val="26"/>
                <w:lang w:val="en-US"/>
              </w:rPr>
              <w:t xml:space="preserve"> </w:t>
            </w:r>
            <w:r w:rsidRPr="009E2363">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35A8DB1A" w14:textId="2613FBAE"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29EA4332" w14:textId="67AB1694"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w:t>
            </w:r>
          </w:p>
        </w:tc>
        <w:tc>
          <w:tcPr>
            <w:tcW w:w="928" w:type="dxa"/>
            <w:tcBorders>
              <w:top w:val="nil"/>
              <w:left w:val="nil"/>
              <w:bottom w:val="nil"/>
              <w:right w:val="nil"/>
            </w:tcBorders>
            <w:vAlign w:val="bottom"/>
          </w:tcPr>
          <w:p w14:paraId="1B20AB56" w14:textId="298E19D6" w:rsidR="00083251" w:rsidRPr="009E2363" w:rsidRDefault="00083251" w:rsidP="00083251">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00" w:type="dxa"/>
            <w:tcBorders>
              <w:top w:val="nil"/>
              <w:left w:val="nil"/>
              <w:bottom w:val="nil"/>
              <w:right w:val="nil"/>
            </w:tcBorders>
            <w:vAlign w:val="bottom"/>
          </w:tcPr>
          <w:p w14:paraId="4F59B15F" w14:textId="4B81FA10" w:rsidR="00083251" w:rsidRPr="009E2363" w:rsidRDefault="00083251" w:rsidP="00083251">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3EF66D04" w14:textId="5463110D"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68" w:type="dxa"/>
            <w:tcBorders>
              <w:top w:val="nil"/>
              <w:left w:val="nil"/>
              <w:bottom w:val="nil"/>
              <w:right w:val="nil"/>
            </w:tcBorders>
            <w:vAlign w:val="bottom"/>
          </w:tcPr>
          <w:p w14:paraId="0EC114B0" w14:textId="7792065F" w:rsidR="00083251" w:rsidRPr="009E2363" w:rsidRDefault="00083251" w:rsidP="00083251">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3251" w:rsidRPr="009E2363" w14:paraId="2AEEB2B1" w14:textId="77777777" w:rsidTr="00D62BC8">
        <w:tc>
          <w:tcPr>
            <w:tcW w:w="3543" w:type="dxa"/>
            <w:tcBorders>
              <w:top w:val="nil"/>
              <w:left w:val="nil"/>
              <w:bottom w:val="nil"/>
              <w:right w:val="nil"/>
            </w:tcBorders>
            <w:vAlign w:val="bottom"/>
          </w:tcPr>
          <w:p w14:paraId="533DE684" w14:textId="77777777" w:rsidR="00083251" w:rsidRPr="009E2363" w:rsidRDefault="00083251" w:rsidP="00083251">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08C127C7" w14:textId="57711972" w:rsidR="00083251" w:rsidRPr="009E2363" w:rsidRDefault="00297D60" w:rsidP="00083251">
            <w:pPr>
              <w:tabs>
                <w:tab w:val="decimal" w:pos="702"/>
              </w:tabs>
              <w:spacing w:line="240" w:lineRule="exact"/>
              <w:rPr>
                <w:rFonts w:ascii="CordiaUPC" w:eastAsia="Times New Roman" w:hAnsi="CordiaUPC" w:cs="CordiaUPC"/>
                <w:sz w:val="26"/>
                <w:szCs w:val="26"/>
                <w:cs/>
                <w:lang w:val="en-US" w:bidi="th-TH"/>
              </w:rPr>
            </w:pPr>
            <w:r>
              <w:rPr>
                <w:rFonts w:ascii="CordiaUPC" w:eastAsia="Times New Roman" w:hAnsi="CordiaUPC" w:cs="CordiaUPC" w:hint="cs"/>
                <w:sz w:val="26"/>
                <w:szCs w:val="26"/>
                <w:cs/>
                <w:lang w:val="en-US" w:bidi="th-TH"/>
              </w:rPr>
              <w:t>356</w:t>
            </w:r>
          </w:p>
        </w:tc>
        <w:tc>
          <w:tcPr>
            <w:tcW w:w="972" w:type="dxa"/>
            <w:tcBorders>
              <w:top w:val="nil"/>
              <w:left w:val="nil"/>
              <w:bottom w:val="nil"/>
              <w:right w:val="nil"/>
            </w:tcBorders>
            <w:vAlign w:val="bottom"/>
          </w:tcPr>
          <w:p w14:paraId="751FBE41" w14:textId="2D9F508C" w:rsidR="00083251" w:rsidRPr="009E2363" w:rsidRDefault="00297D60" w:rsidP="00083251">
            <w:pPr>
              <w:tabs>
                <w:tab w:val="decimal" w:pos="702"/>
              </w:tabs>
              <w:spacing w:line="240" w:lineRule="exact"/>
              <w:rPr>
                <w:rFonts w:ascii="CordiaUPC" w:eastAsia="Times New Roman" w:hAnsi="CordiaUPC" w:cs="CordiaUPC"/>
                <w:sz w:val="26"/>
                <w:szCs w:val="26"/>
                <w:lang w:val="en-US"/>
              </w:rPr>
            </w:pPr>
            <w:r>
              <w:rPr>
                <w:rFonts w:ascii="CordiaUPC" w:eastAsia="Times New Roman" w:hAnsi="CordiaUPC" w:cs="CordiaUPC"/>
                <w:sz w:val="26"/>
                <w:szCs w:val="26"/>
                <w:lang w:val="en-US"/>
              </w:rPr>
              <w:t>298</w:t>
            </w:r>
          </w:p>
        </w:tc>
        <w:tc>
          <w:tcPr>
            <w:tcW w:w="928" w:type="dxa"/>
            <w:tcBorders>
              <w:top w:val="nil"/>
              <w:left w:val="nil"/>
              <w:bottom w:val="nil"/>
              <w:right w:val="nil"/>
            </w:tcBorders>
            <w:vAlign w:val="bottom"/>
          </w:tcPr>
          <w:p w14:paraId="5DD2AFF5" w14:textId="348CFD7D" w:rsidR="00083251" w:rsidRPr="009E2363" w:rsidRDefault="00297D60" w:rsidP="00083251">
            <w:pPr>
              <w:tabs>
                <w:tab w:val="decimal" w:pos="649"/>
              </w:tabs>
              <w:spacing w:line="240" w:lineRule="exact"/>
              <w:rPr>
                <w:rFonts w:ascii="CordiaUPC" w:eastAsia="Times New Roman" w:hAnsi="CordiaUPC" w:cs="CordiaUPC"/>
                <w:sz w:val="26"/>
                <w:szCs w:val="26"/>
                <w:cs/>
                <w:lang w:val="en-US"/>
              </w:rPr>
            </w:pPr>
            <w:r>
              <w:rPr>
                <w:rFonts w:ascii="CordiaUPC" w:eastAsia="Times New Roman" w:hAnsi="CordiaUPC" w:cs="CordiaUPC"/>
                <w:sz w:val="26"/>
                <w:szCs w:val="26"/>
                <w:lang w:val="en-US"/>
              </w:rPr>
              <w:t>205</w:t>
            </w:r>
          </w:p>
        </w:tc>
        <w:tc>
          <w:tcPr>
            <w:tcW w:w="900" w:type="dxa"/>
            <w:tcBorders>
              <w:top w:val="nil"/>
              <w:left w:val="nil"/>
              <w:bottom w:val="nil"/>
              <w:right w:val="nil"/>
            </w:tcBorders>
            <w:vAlign w:val="bottom"/>
          </w:tcPr>
          <w:p w14:paraId="76B53D04" w14:textId="401286FA" w:rsidR="00083251" w:rsidRPr="009E2363" w:rsidRDefault="00297D60" w:rsidP="00083251">
            <w:pPr>
              <w:tabs>
                <w:tab w:val="decimal" w:pos="649"/>
              </w:tabs>
              <w:spacing w:line="240" w:lineRule="exact"/>
              <w:rPr>
                <w:rFonts w:ascii="CordiaUPC" w:eastAsia="Times New Roman" w:hAnsi="CordiaUPC" w:cs="CordiaUPC"/>
                <w:sz w:val="26"/>
                <w:szCs w:val="26"/>
                <w:cs/>
                <w:lang w:val="en-US"/>
              </w:rPr>
            </w:pPr>
            <w:r>
              <w:rPr>
                <w:rFonts w:ascii="CordiaUPC" w:eastAsia="Times New Roman" w:hAnsi="CordiaUPC" w:cs="CordiaUPC"/>
                <w:sz w:val="26"/>
                <w:szCs w:val="26"/>
                <w:lang w:val="en-US"/>
              </w:rPr>
              <w:t>43</w:t>
            </w:r>
          </w:p>
        </w:tc>
        <w:tc>
          <w:tcPr>
            <w:tcW w:w="972" w:type="dxa"/>
            <w:tcBorders>
              <w:top w:val="nil"/>
              <w:left w:val="nil"/>
              <w:bottom w:val="nil"/>
              <w:right w:val="nil"/>
            </w:tcBorders>
            <w:vAlign w:val="bottom"/>
          </w:tcPr>
          <w:p w14:paraId="21F2BBB0" w14:textId="69986D22" w:rsidR="00083251" w:rsidRPr="009E2363" w:rsidRDefault="00297D60" w:rsidP="00083251">
            <w:pPr>
              <w:tabs>
                <w:tab w:val="decimal" w:pos="702"/>
              </w:tabs>
              <w:spacing w:line="240" w:lineRule="exact"/>
              <w:rPr>
                <w:rFonts w:ascii="CordiaUPC" w:eastAsia="Times New Roman" w:hAnsi="CordiaUPC" w:cs="CordiaUPC"/>
                <w:sz w:val="26"/>
                <w:szCs w:val="26"/>
                <w:lang w:val="en-US"/>
              </w:rPr>
            </w:pPr>
            <w:r>
              <w:rPr>
                <w:rFonts w:ascii="CordiaUPC" w:eastAsia="Times New Roman" w:hAnsi="CordiaUPC" w:cs="CordiaUPC"/>
                <w:sz w:val="26"/>
                <w:szCs w:val="26"/>
                <w:lang w:val="en-US"/>
              </w:rPr>
              <w:t>18</w:t>
            </w:r>
          </w:p>
        </w:tc>
        <w:tc>
          <w:tcPr>
            <w:tcW w:w="968" w:type="dxa"/>
            <w:tcBorders>
              <w:top w:val="nil"/>
              <w:left w:val="nil"/>
              <w:bottom w:val="nil"/>
              <w:right w:val="nil"/>
            </w:tcBorders>
            <w:vAlign w:val="bottom"/>
          </w:tcPr>
          <w:p w14:paraId="781724E1" w14:textId="71694492" w:rsidR="00083251" w:rsidRPr="009E2363" w:rsidRDefault="00297D60" w:rsidP="00083251">
            <w:pPr>
              <w:tabs>
                <w:tab w:val="decimal" w:pos="702"/>
              </w:tabs>
              <w:spacing w:line="240" w:lineRule="exact"/>
              <w:rPr>
                <w:rFonts w:ascii="CordiaUPC" w:eastAsia="Times New Roman" w:hAnsi="CordiaUPC" w:cs="CordiaUPC"/>
                <w:sz w:val="26"/>
                <w:szCs w:val="26"/>
                <w:lang w:val="en-US"/>
              </w:rPr>
            </w:pPr>
            <w:r>
              <w:rPr>
                <w:rFonts w:ascii="CordiaUPC" w:eastAsia="Times New Roman" w:hAnsi="CordiaUPC" w:cs="CordiaUPC"/>
                <w:sz w:val="26"/>
                <w:szCs w:val="26"/>
                <w:lang w:val="en-US"/>
              </w:rPr>
              <w:t>8</w:t>
            </w:r>
            <w:r w:rsidR="00A93EB6">
              <w:rPr>
                <w:rFonts w:ascii="CordiaUPC" w:eastAsia="Times New Roman" w:hAnsi="CordiaUPC" w:cs="CordiaUPC"/>
                <w:sz w:val="26"/>
                <w:szCs w:val="26"/>
                <w:lang w:val="en-US"/>
              </w:rPr>
              <w:t>8</w:t>
            </w:r>
          </w:p>
        </w:tc>
      </w:tr>
    </w:tbl>
    <w:p w14:paraId="2249F9F5" w14:textId="77777777" w:rsidR="00082141" w:rsidRPr="009E2363" w:rsidRDefault="00082141" w:rsidP="00082141">
      <w:pPr>
        <w:spacing w:line="240" w:lineRule="exact"/>
        <w:ind w:left="540"/>
        <w:jc w:val="both"/>
        <w:rPr>
          <w:rFonts w:ascii="CordiaUPC" w:eastAsia="Times New Roman" w:hAnsi="CordiaUPC" w:cs="CordiaUPC"/>
          <w:sz w:val="26"/>
          <w:szCs w:val="26"/>
          <w:lang w:bidi="th-TH"/>
        </w:rPr>
      </w:pPr>
    </w:p>
    <w:tbl>
      <w:tblPr>
        <w:tblW w:w="9254" w:type="dxa"/>
        <w:tblInd w:w="534" w:type="dxa"/>
        <w:tblLayout w:type="fixed"/>
        <w:tblLook w:val="0000" w:firstRow="0" w:lastRow="0" w:firstColumn="0" w:lastColumn="0" w:noHBand="0" w:noVBand="0"/>
      </w:tblPr>
      <w:tblGrid>
        <w:gridCol w:w="3543"/>
        <w:gridCol w:w="971"/>
        <w:gridCol w:w="972"/>
        <w:gridCol w:w="928"/>
        <w:gridCol w:w="900"/>
        <w:gridCol w:w="972"/>
        <w:gridCol w:w="968"/>
      </w:tblGrid>
      <w:tr w:rsidR="00082141" w:rsidRPr="009E2363" w14:paraId="02F378D3" w14:textId="77777777" w:rsidTr="00820D3A">
        <w:tc>
          <w:tcPr>
            <w:tcW w:w="3543" w:type="dxa"/>
            <w:tcBorders>
              <w:top w:val="nil"/>
              <w:left w:val="nil"/>
              <w:bottom w:val="nil"/>
              <w:right w:val="nil"/>
            </w:tcBorders>
            <w:vAlign w:val="bottom"/>
          </w:tcPr>
          <w:p w14:paraId="65FAD67A"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6302F164" w14:textId="77777777" w:rsidR="00082141" w:rsidRPr="009E2363" w:rsidRDefault="00082141" w:rsidP="001C60E6">
            <w:pPr>
              <w:spacing w:line="240" w:lineRule="exact"/>
              <w:ind w:left="-128" w:right="-109"/>
              <w:jc w:val="center"/>
              <w:rPr>
                <w:rFonts w:ascii="CordiaUPC" w:eastAsia="Times New Roman" w:hAnsi="CordiaUPC" w:cs="CordiaUPC"/>
                <w:sz w:val="26"/>
                <w:szCs w:val="26"/>
              </w:rPr>
            </w:pPr>
            <w:r w:rsidRPr="009E2363">
              <w:rPr>
                <w:rFonts w:ascii="CordiaUPC" w:eastAsia="Times New Roman" w:hAnsi="CordiaUPC" w:cs="CordiaUPC" w:hint="cs"/>
                <w:b/>
                <w:bCs/>
                <w:sz w:val="26"/>
                <w:szCs w:val="26"/>
                <w:lang w:val="en-US"/>
              </w:rPr>
              <w:t>Bank only</w:t>
            </w:r>
          </w:p>
        </w:tc>
      </w:tr>
      <w:tr w:rsidR="00082141" w:rsidRPr="009E2363" w14:paraId="03FF650C" w14:textId="77777777" w:rsidTr="00820D3A">
        <w:tc>
          <w:tcPr>
            <w:tcW w:w="3543" w:type="dxa"/>
            <w:tcBorders>
              <w:top w:val="nil"/>
              <w:left w:val="nil"/>
              <w:bottom w:val="nil"/>
              <w:right w:val="nil"/>
            </w:tcBorders>
            <w:vAlign w:val="bottom"/>
          </w:tcPr>
          <w:p w14:paraId="516EF4EB"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28B6B30B" w14:textId="76FE6F62" w:rsidR="00082141" w:rsidRPr="009E2363" w:rsidRDefault="008E491D" w:rsidP="001C60E6">
            <w:pPr>
              <w:spacing w:line="240" w:lineRule="exact"/>
              <w:ind w:left="-128" w:right="-109"/>
              <w:jc w:val="center"/>
              <w:rPr>
                <w:rFonts w:ascii="CordiaUPC" w:eastAsia="Times New Roman" w:hAnsi="CordiaUPC" w:cs="CordiaUPC"/>
                <w:sz w:val="26"/>
                <w:szCs w:val="26"/>
              </w:rPr>
            </w:pPr>
            <w:r w:rsidRPr="008E491D">
              <w:rPr>
                <w:rFonts w:ascii="CordiaUPC" w:eastAsia="Times New Roman" w:hAnsi="CordiaUPC" w:cs="CordiaUPC"/>
                <w:sz w:val="26"/>
                <w:szCs w:val="26"/>
              </w:rPr>
              <w:t>Three-month period ended 31 March 2023</w:t>
            </w:r>
          </w:p>
        </w:tc>
      </w:tr>
      <w:tr w:rsidR="00082141" w:rsidRPr="009E2363" w14:paraId="7B0CD013" w14:textId="77777777" w:rsidTr="00D62BC8">
        <w:tc>
          <w:tcPr>
            <w:tcW w:w="3543" w:type="dxa"/>
            <w:tcBorders>
              <w:top w:val="nil"/>
              <w:left w:val="nil"/>
              <w:bottom w:val="nil"/>
              <w:right w:val="nil"/>
            </w:tcBorders>
            <w:vAlign w:val="bottom"/>
          </w:tcPr>
          <w:p w14:paraId="77D42BBD"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219EDC36" w14:textId="77777777" w:rsidR="00082141" w:rsidRPr="009E2363" w:rsidRDefault="00082141" w:rsidP="001C60E6">
            <w:pPr>
              <w:spacing w:line="240" w:lineRule="exact"/>
              <w:ind w:left="-128" w:right="-109"/>
              <w:jc w:val="center"/>
              <w:rPr>
                <w:rFonts w:ascii="CordiaUPC" w:eastAsia="Times New Roman" w:hAnsi="CordiaUPC" w:cs="CordiaUPC"/>
                <w:sz w:val="26"/>
                <w:szCs w:val="26"/>
                <w:lang w:val="en-US"/>
              </w:rPr>
            </w:pPr>
            <w:r w:rsidRPr="009E2363">
              <w:rPr>
                <w:rFonts w:ascii="CordiaUPC" w:hAnsi="CordiaUPC" w:cs="CordiaUPC"/>
                <w:sz w:val="26"/>
                <w:szCs w:val="26"/>
              </w:rPr>
              <w:t>Interest</w:t>
            </w:r>
            <w:r w:rsidRPr="009E2363">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6672C27B"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5B9BD1BB"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03C9E61A" w14:textId="77777777" w:rsidR="00082141" w:rsidRPr="009E2363" w:rsidRDefault="00082141" w:rsidP="001C60E6">
            <w:pPr>
              <w:tabs>
                <w:tab w:val="decimal" w:pos="477"/>
              </w:tabs>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738D2DE3" w14:textId="77777777" w:rsidR="00082141" w:rsidRPr="009E2363" w:rsidRDefault="00082141" w:rsidP="001C60E6">
            <w:pPr>
              <w:spacing w:line="240" w:lineRule="exact"/>
              <w:ind w:left="-128" w:right="-109"/>
              <w:jc w:val="center"/>
              <w:rPr>
                <w:rFonts w:ascii="CordiaUPC" w:eastAsia="Times New Roman" w:hAnsi="CordiaUPC" w:cs="CordiaUPC"/>
                <w:sz w:val="26"/>
                <w:szCs w:val="26"/>
                <w:rtl/>
                <w:cs/>
              </w:rPr>
            </w:pPr>
            <w:r w:rsidRPr="009E2363">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0A265162" w14:textId="77777777" w:rsidR="00082141" w:rsidRPr="009E2363" w:rsidRDefault="00082141" w:rsidP="001C60E6">
            <w:pPr>
              <w:spacing w:line="240" w:lineRule="exact"/>
              <w:ind w:left="-128" w:right="-109"/>
              <w:jc w:val="center"/>
              <w:rPr>
                <w:rFonts w:ascii="CordiaUPC" w:eastAsia="Times New Roman" w:hAnsi="CordiaUPC" w:cs="CordiaUPC"/>
                <w:sz w:val="26"/>
                <w:szCs w:val="26"/>
              </w:rPr>
            </w:pPr>
            <w:r w:rsidRPr="009E2363">
              <w:rPr>
                <w:rFonts w:ascii="CordiaUPC" w:hAnsi="CordiaUPC" w:cs="CordiaUPC"/>
                <w:sz w:val="26"/>
                <w:szCs w:val="26"/>
                <w:lang w:val="en-US"/>
              </w:rPr>
              <w:t xml:space="preserve">Other operating expenses </w:t>
            </w:r>
          </w:p>
        </w:tc>
      </w:tr>
      <w:tr w:rsidR="00082141" w:rsidRPr="009E2363" w14:paraId="307EABBC" w14:textId="77777777" w:rsidTr="00820D3A">
        <w:tc>
          <w:tcPr>
            <w:tcW w:w="3543" w:type="dxa"/>
            <w:tcBorders>
              <w:top w:val="nil"/>
              <w:left w:val="nil"/>
              <w:bottom w:val="nil"/>
              <w:right w:val="nil"/>
            </w:tcBorders>
            <w:vAlign w:val="bottom"/>
          </w:tcPr>
          <w:p w14:paraId="359760F0" w14:textId="77777777" w:rsidR="00082141" w:rsidRPr="009E2363"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0B6EB0BB" w14:textId="77777777" w:rsidR="00082141" w:rsidRPr="009E2363" w:rsidRDefault="00082141" w:rsidP="001C60E6">
            <w:pPr>
              <w:tabs>
                <w:tab w:val="decimal" w:pos="702"/>
              </w:tabs>
              <w:spacing w:line="240" w:lineRule="exact"/>
              <w:ind w:right="64"/>
              <w:jc w:val="center"/>
              <w:rPr>
                <w:rFonts w:ascii="CordiaUPC" w:eastAsia="Times New Roman" w:hAnsi="CordiaUPC" w:cs="CordiaUPC"/>
                <w:sz w:val="26"/>
                <w:szCs w:val="26"/>
              </w:rPr>
            </w:pPr>
            <w:r w:rsidRPr="009E2363">
              <w:rPr>
                <w:rFonts w:ascii="CordiaUPC" w:eastAsia="Times New Roman" w:hAnsi="CordiaUPC" w:cs="CordiaUPC" w:hint="cs"/>
                <w:i/>
                <w:iCs/>
                <w:sz w:val="26"/>
                <w:szCs w:val="26"/>
                <w:lang w:val="en-US"/>
              </w:rPr>
              <w:t>(in million Baht)</w:t>
            </w:r>
          </w:p>
        </w:tc>
      </w:tr>
      <w:tr w:rsidR="00820D3A" w:rsidRPr="009E2363" w14:paraId="5C64BB31" w14:textId="77777777" w:rsidTr="00D62BC8">
        <w:tc>
          <w:tcPr>
            <w:tcW w:w="3543" w:type="dxa"/>
            <w:tcBorders>
              <w:top w:val="nil"/>
              <w:left w:val="nil"/>
              <w:bottom w:val="nil"/>
              <w:right w:val="nil"/>
            </w:tcBorders>
            <w:vAlign w:val="bottom"/>
          </w:tcPr>
          <w:p w14:paraId="068F0ED0" w14:textId="77777777" w:rsidR="00820D3A" w:rsidRPr="009E2363" w:rsidRDefault="00820D3A" w:rsidP="00820D3A">
            <w:pPr>
              <w:tabs>
                <w:tab w:val="left" w:pos="252"/>
              </w:tabs>
              <w:spacing w:line="240" w:lineRule="exact"/>
              <w:ind w:left="252" w:hanging="251"/>
              <w:rPr>
                <w:rFonts w:ascii="CordiaUPC" w:eastAsia="Times New Roman" w:hAnsi="CordiaUPC" w:cs="CordiaUPC"/>
                <w:sz w:val="26"/>
                <w:szCs w:val="26"/>
              </w:rPr>
            </w:pPr>
            <w:r w:rsidRPr="009E2363">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3937E7ED" w14:textId="41606429"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99</w:t>
            </w:r>
          </w:p>
        </w:tc>
        <w:tc>
          <w:tcPr>
            <w:tcW w:w="972" w:type="dxa"/>
            <w:tcBorders>
              <w:top w:val="nil"/>
              <w:left w:val="nil"/>
              <w:bottom w:val="nil"/>
              <w:right w:val="nil"/>
            </w:tcBorders>
            <w:vAlign w:val="bottom"/>
          </w:tcPr>
          <w:p w14:paraId="30C948F0" w14:textId="29EF5CA0" w:rsidR="00820D3A" w:rsidRPr="009E2363" w:rsidRDefault="00820D3A" w:rsidP="00820D3A">
            <w:pPr>
              <w:tabs>
                <w:tab w:val="decimal" w:pos="702"/>
              </w:tabs>
              <w:spacing w:line="240" w:lineRule="exact"/>
              <w:rPr>
                <w:rFonts w:ascii="CordiaUPC" w:eastAsia="Times New Roman" w:hAnsi="CordiaUPC" w:cs="CordiaUPC"/>
                <w:sz w:val="26"/>
                <w:szCs w:val="26"/>
                <w:rtl/>
                <w:cs/>
                <w:lang w:val="en-US"/>
              </w:rPr>
            </w:pPr>
            <w:r w:rsidRPr="007F45D5">
              <w:rPr>
                <w:rFonts w:ascii="CordiaUPC" w:hAnsi="CordiaUPC" w:cs="CordiaUPC" w:hint="cs"/>
                <w:sz w:val="26"/>
                <w:szCs w:val="26"/>
                <w:cs/>
              </w:rPr>
              <w:t>4</w:t>
            </w:r>
          </w:p>
        </w:tc>
        <w:tc>
          <w:tcPr>
            <w:tcW w:w="928" w:type="dxa"/>
            <w:tcBorders>
              <w:top w:val="nil"/>
              <w:left w:val="nil"/>
              <w:bottom w:val="nil"/>
              <w:right w:val="nil"/>
            </w:tcBorders>
            <w:vAlign w:val="bottom"/>
          </w:tcPr>
          <w:p w14:paraId="34FFF0DC" w14:textId="5EC136E5" w:rsidR="00820D3A" w:rsidRPr="009E2363" w:rsidRDefault="00820D3A" w:rsidP="00820D3A">
            <w:pPr>
              <w:tabs>
                <w:tab w:val="decimal" w:pos="649"/>
              </w:tabs>
              <w:spacing w:line="240" w:lineRule="exact"/>
              <w:rPr>
                <w:rFonts w:ascii="CordiaUPC" w:eastAsia="Times New Roman" w:hAnsi="CordiaUPC" w:cs="CordiaUPC"/>
                <w:sz w:val="26"/>
                <w:szCs w:val="26"/>
                <w:rtl/>
                <w:cs/>
                <w:lang w:val="en-US"/>
              </w:rPr>
            </w:pPr>
            <w:r w:rsidRPr="007F45D5">
              <w:rPr>
                <w:rFonts w:ascii="CordiaUPC" w:hAnsi="CordiaUPC" w:cs="CordiaUPC" w:hint="cs"/>
                <w:sz w:val="26"/>
                <w:szCs w:val="26"/>
                <w:cs/>
              </w:rPr>
              <w:t>-</w:t>
            </w:r>
          </w:p>
        </w:tc>
        <w:tc>
          <w:tcPr>
            <w:tcW w:w="900" w:type="dxa"/>
            <w:tcBorders>
              <w:top w:val="nil"/>
              <w:left w:val="nil"/>
              <w:bottom w:val="nil"/>
              <w:right w:val="nil"/>
            </w:tcBorders>
            <w:vAlign w:val="bottom"/>
          </w:tcPr>
          <w:p w14:paraId="59C8014F" w14:textId="3563E80D" w:rsidR="00820D3A" w:rsidRPr="008059E6" w:rsidRDefault="00820D3A" w:rsidP="00820D3A">
            <w:pPr>
              <w:tabs>
                <w:tab w:val="decimal" w:pos="649"/>
              </w:tabs>
              <w:spacing w:line="240" w:lineRule="exact"/>
              <w:rPr>
                <w:rFonts w:ascii="CordiaUPC" w:eastAsia="Times New Roman" w:hAnsi="CordiaUPC" w:cs="CordiaUPC"/>
                <w:sz w:val="26"/>
                <w:szCs w:val="26"/>
                <w:rtl/>
                <w:cs/>
                <w:lang w:val="en-US"/>
              </w:rPr>
            </w:pPr>
            <w:r w:rsidRPr="008059E6">
              <w:rPr>
                <w:rFonts w:ascii="CordiaUPC" w:hAnsi="CordiaUPC" w:cs="CordiaUPC" w:hint="cs"/>
                <w:sz w:val="26"/>
                <w:szCs w:val="26"/>
                <w:cs/>
              </w:rPr>
              <w:t>-</w:t>
            </w:r>
          </w:p>
        </w:tc>
        <w:tc>
          <w:tcPr>
            <w:tcW w:w="972" w:type="dxa"/>
            <w:tcBorders>
              <w:top w:val="nil"/>
              <w:left w:val="nil"/>
              <w:bottom w:val="nil"/>
              <w:right w:val="nil"/>
            </w:tcBorders>
            <w:vAlign w:val="bottom"/>
          </w:tcPr>
          <w:p w14:paraId="68E72849" w14:textId="54CA1409" w:rsidR="00820D3A" w:rsidRPr="008059E6" w:rsidRDefault="00820D3A" w:rsidP="00820D3A">
            <w:pPr>
              <w:tabs>
                <w:tab w:val="decimal" w:pos="702"/>
              </w:tabs>
              <w:spacing w:line="240" w:lineRule="exact"/>
              <w:rPr>
                <w:rFonts w:ascii="CordiaUPC" w:eastAsia="Times New Roman" w:hAnsi="CordiaUPC" w:cs="CordiaUPC"/>
                <w:sz w:val="26"/>
                <w:szCs w:val="26"/>
                <w:rtl/>
                <w:cs/>
                <w:lang w:val="en-US"/>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07016AA4" w14:textId="065F3DE2"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1</w:t>
            </w:r>
            <w:r w:rsidR="00564C67" w:rsidRPr="008059E6">
              <w:rPr>
                <w:rFonts w:ascii="CordiaUPC" w:hAnsi="CordiaUPC" w:cs="CordiaUPC"/>
                <w:sz w:val="26"/>
                <w:szCs w:val="26"/>
              </w:rPr>
              <w:t>2</w:t>
            </w:r>
          </w:p>
        </w:tc>
      </w:tr>
      <w:tr w:rsidR="00820D3A" w:rsidRPr="009E2363" w14:paraId="0FCCF5A2" w14:textId="77777777" w:rsidTr="00316BBF">
        <w:tc>
          <w:tcPr>
            <w:tcW w:w="3543" w:type="dxa"/>
            <w:tcBorders>
              <w:top w:val="nil"/>
              <w:left w:val="nil"/>
              <w:bottom w:val="nil"/>
              <w:right w:val="nil"/>
            </w:tcBorders>
            <w:vAlign w:val="bottom"/>
          </w:tcPr>
          <w:p w14:paraId="1F6E27AF" w14:textId="77777777" w:rsidR="00820D3A" w:rsidRPr="009E2363" w:rsidRDefault="00820D3A" w:rsidP="00820D3A">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FF53917" w14:textId="3D301CB4" w:rsidR="00820D3A" w:rsidRPr="009E2363" w:rsidRDefault="00820D3A" w:rsidP="00820D3A">
            <w:pPr>
              <w:tabs>
                <w:tab w:val="decimal" w:pos="702"/>
              </w:tabs>
              <w:spacing w:line="240" w:lineRule="exact"/>
              <w:rPr>
                <w:rFonts w:ascii="CordiaUPC" w:eastAsia="Times New Roman" w:hAnsi="CordiaUPC" w:cs="CordiaUPC"/>
                <w:sz w:val="26"/>
                <w:szCs w:val="26"/>
                <w:cs/>
                <w:lang w:val="en-US"/>
              </w:rPr>
            </w:pPr>
            <w:r w:rsidRPr="007F45D5">
              <w:rPr>
                <w:rFonts w:ascii="CordiaUPC" w:hAnsi="CordiaUPC" w:cs="CordiaUPC" w:hint="cs"/>
                <w:sz w:val="26"/>
                <w:szCs w:val="26"/>
                <w:cs/>
              </w:rPr>
              <w:t>-</w:t>
            </w:r>
          </w:p>
        </w:tc>
        <w:tc>
          <w:tcPr>
            <w:tcW w:w="972" w:type="dxa"/>
            <w:tcBorders>
              <w:top w:val="nil"/>
              <w:left w:val="nil"/>
              <w:bottom w:val="nil"/>
              <w:right w:val="nil"/>
            </w:tcBorders>
            <w:vAlign w:val="bottom"/>
          </w:tcPr>
          <w:p w14:paraId="5D9C235C" w14:textId="79C9F0FD"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1</w:t>
            </w:r>
          </w:p>
        </w:tc>
        <w:tc>
          <w:tcPr>
            <w:tcW w:w="928" w:type="dxa"/>
            <w:tcBorders>
              <w:top w:val="nil"/>
              <w:left w:val="nil"/>
              <w:bottom w:val="nil"/>
              <w:right w:val="nil"/>
            </w:tcBorders>
            <w:vAlign w:val="bottom"/>
          </w:tcPr>
          <w:p w14:paraId="4A0571DD" w14:textId="532F24AD" w:rsidR="00820D3A" w:rsidRPr="009E2363" w:rsidRDefault="00820D3A" w:rsidP="00820D3A">
            <w:pPr>
              <w:tabs>
                <w:tab w:val="decimal" w:pos="649"/>
              </w:tabs>
              <w:spacing w:line="240" w:lineRule="exact"/>
              <w:rPr>
                <w:rFonts w:ascii="CordiaUPC" w:eastAsia="Times New Roman" w:hAnsi="CordiaUPC" w:cs="CordiaUPC"/>
                <w:sz w:val="26"/>
                <w:szCs w:val="26"/>
                <w:cs/>
                <w:lang w:val="en-US"/>
              </w:rPr>
            </w:pPr>
            <w:r w:rsidRPr="007F45D5">
              <w:rPr>
                <w:rFonts w:ascii="CordiaUPC" w:hAnsi="CordiaUPC" w:cs="CordiaUPC" w:hint="cs"/>
                <w:sz w:val="26"/>
                <w:szCs w:val="26"/>
                <w:cs/>
              </w:rPr>
              <w:t>24</w:t>
            </w:r>
          </w:p>
        </w:tc>
        <w:tc>
          <w:tcPr>
            <w:tcW w:w="900" w:type="dxa"/>
            <w:tcBorders>
              <w:top w:val="nil"/>
              <w:left w:val="nil"/>
              <w:bottom w:val="nil"/>
              <w:right w:val="nil"/>
            </w:tcBorders>
            <w:vAlign w:val="bottom"/>
          </w:tcPr>
          <w:p w14:paraId="4DEE0546" w14:textId="529EE9F9" w:rsidR="00820D3A" w:rsidRPr="008059E6" w:rsidRDefault="00820D3A" w:rsidP="00820D3A">
            <w:pPr>
              <w:tabs>
                <w:tab w:val="decimal" w:pos="649"/>
              </w:tabs>
              <w:spacing w:line="240" w:lineRule="exact"/>
              <w:rPr>
                <w:rFonts w:ascii="CordiaUPC" w:eastAsia="Times New Roman" w:hAnsi="CordiaUPC" w:cs="CordiaUPC"/>
                <w:sz w:val="26"/>
                <w:szCs w:val="26"/>
                <w:cs/>
                <w:lang w:val="en-US"/>
              </w:rPr>
            </w:pPr>
            <w:r w:rsidRPr="008059E6">
              <w:rPr>
                <w:rFonts w:ascii="CordiaUPC" w:hAnsi="CordiaUPC" w:cs="CordiaUPC" w:hint="cs"/>
                <w:sz w:val="26"/>
                <w:szCs w:val="26"/>
                <w:cs/>
              </w:rPr>
              <w:t>128</w:t>
            </w:r>
          </w:p>
        </w:tc>
        <w:tc>
          <w:tcPr>
            <w:tcW w:w="972" w:type="dxa"/>
            <w:tcBorders>
              <w:top w:val="nil"/>
              <w:left w:val="nil"/>
              <w:bottom w:val="nil"/>
              <w:right w:val="nil"/>
            </w:tcBorders>
            <w:vAlign w:val="bottom"/>
          </w:tcPr>
          <w:p w14:paraId="3F4D2E0A" w14:textId="3582C93A"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38</w:t>
            </w:r>
          </w:p>
        </w:tc>
        <w:tc>
          <w:tcPr>
            <w:tcW w:w="968" w:type="dxa"/>
            <w:tcBorders>
              <w:top w:val="nil"/>
              <w:left w:val="nil"/>
              <w:bottom w:val="nil"/>
              <w:right w:val="nil"/>
            </w:tcBorders>
            <w:vAlign w:val="bottom"/>
          </w:tcPr>
          <w:p w14:paraId="0EEC06C9" w14:textId="756E92C1"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18</w:t>
            </w:r>
          </w:p>
        </w:tc>
      </w:tr>
      <w:tr w:rsidR="00820D3A" w:rsidRPr="009E2363" w14:paraId="7A19BEE8" w14:textId="77777777" w:rsidTr="00D62BC8">
        <w:tc>
          <w:tcPr>
            <w:tcW w:w="3543" w:type="dxa"/>
            <w:tcBorders>
              <w:top w:val="nil"/>
              <w:left w:val="nil"/>
              <w:bottom w:val="nil"/>
              <w:right w:val="nil"/>
            </w:tcBorders>
            <w:vAlign w:val="bottom"/>
          </w:tcPr>
          <w:p w14:paraId="44F80C90" w14:textId="72DEEF54" w:rsidR="00820D3A" w:rsidRPr="009E2363" w:rsidRDefault="00820D3A" w:rsidP="00820D3A">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3.</w:t>
            </w:r>
            <w:r w:rsidRPr="009E2363">
              <w:rPr>
                <w:rFonts w:ascii="CordiaUPC" w:eastAsia="Times New Roman" w:hAnsi="CordiaUPC" w:cs="CordiaUPC"/>
                <w:sz w:val="26"/>
                <w:szCs w:val="26"/>
                <w:lang w:val="en-US"/>
              </w:rPr>
              <w:t xml:space="preserve"> </w:t>
            </w:r>
            <w:r w:rsidRPr="009E2363">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7B06B970" w14:textId="2E00EA67"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w:t>
            </w:r>
          </w:p>
        </w:tc>
        <w:tc>
          <w:tcPr>
            <w:tcW w:w="972" w:type="dxa"/>
            <w:tcBorders>
              <w:top w:val="nil"/>
              <w:left w:val="nil"/>
              <w:bottom w:val="nil"/>
              <w:right w:val="nil"/>
            </w:tcBorders>
            <w:vAlign w:val="bottom"/>
          </w:tcPr>
          <w:p w14:paraId="4C0508AE" w14:textId="742D47A8"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w:t>
            </w:r>
          </w:p>
        </w:tc>
        <w:tc>
          <w:tcPr>
            <w:tcW w:w="928" w:type="dxa"/>
            <w:tcBorders>
              <w:top w:val="nil"/>
              <w:left w:val="nil"/>
              <w:bottom w:val="nil"/>
              <w:right w:val="nil"/>
            </w:tcBorders>
            <w:vAlign w:val="bottom"/>
          </w:tcPr>
          <w:p w14:paraId="782AD2F3" w14:textId="0822FADC" w:rsidR="00820D3A" w:rsidRPr="009E2363" w:rsidRDefault="00820D3A" w:rsidP="00820D3A">
            <w:pPr>
              <w:tabs>
                <w:tab w:val="decimal" w:pos="649"/>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280</w:t>
            </w:r>
          </w:p>
        </w:tc>
        <w:tc>
          <w:tcPr>
            <w:tcW w:w="900" w:type="dxa"/>
            <w:tcBorders>
              <w:top w:val="nil"/>
              <w:left w:val="nil"/>
              <w:bottom w:val="nil"/>
              <w:right w:val="nil"/>
            </w:tcBorders>
            <w:vAlign w:val="bottom"/>
          </w:tcPr>
          <w:p w14:paraId="1DEBA905" w14:textId="40FE8318" w:rsidR="00820D3A" w:rsidRPr="008059E6" w:rsidRDefault="00820D3A" w:rsidP="00820D3A">
            <w:pPr>
              <w:tabs>
                <w:tab w:val="decimal" w:pos="649"/>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1</w:t>
            </w:r>
          </w:p>
        </w:tc>
        <w:tc>
          <w:tcPr>
            <w:tcW w:w="972" w:type="dxa"/>
            <w:tcBorders>
              <w:top w:val="nil"/>
              <w:left w:val="nil"/>
              <w:bottom w:val="nil"/>
              <w:right w:val="nil"/>
            </w:tcBorders>
            <w:vAlign w:val="bottom"/>
          </w:tcPr>
          <w:p w14:paraId="74BFD84A" w14:textId="7EF7F9E5"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7ED986EA" w14:textId="0A3ABFA7"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r>
      <w:tr w:rsidR="00820D3A" w:rsidRPr="009E2363" w14:paraId="5A086B45" w14:textId="77777777" w:rsidTr="00D62BC8">
        <w:tc>
          <w:tcPr>
            <w:tcW w:w="3543" w:type="dxa"/>
            <w:tcBorders>
              <w:top w:val="nil"/>
              <w:left w:val="nil"/>
              <w:bottom w:val="nil"/>
              <w:right w:val="nil"/>
            </w:tcBorders>
            <w:vAlign w:val="bottom"/>
          </w:tcPr>
          <w:p w14:paraId="48BDCCE2" w14:textId="77777777" w:rsidR="00820D3A" w:rsidRPr="009E2363" w:rsidRDefault="00820D3A" w:rsidP="00820D3A">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4. Key management personnel</w:t>
            </w:r>
            <w:r w:rsidRPr="009E2363">
              <w:rPr>
                <w:rFonts w:ascii="CordiaUPC" w:eastAsia="Times New Roman" w:hAnsi="CordiaUPC" w:cs="CordiaUPC"/>
                <w:sz w:val="26"/>
                <w:szCs w:val="26"/>
                <w:lang w:val="en-US"/>
              </w:rPr>
              <w:t xml:space="preserve"> </w:t>
            </w:r>
            <w:r w:rsidRPr="009E2363">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3469C4A8" w14:textId="0AD72E15"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1</w:t>
            </w:r>
          </w:p>
        </w:tc>
        <w:tc>
          <w:tcPr>
            <w:tcW w:w="972" w:type="dxa"/>
            <w:tcBorders>
              <w:top w:val="nil"/>
              <w:left w:val="nil"/>
              <w:bottom w:val="nil"/>
              <w:right w:val="nil"/>
            </w:tcBorders>
            <w:vAlign w:val="bottom"/>
          </w:tcPr>
          <w:p w14:paraId="58AA309B" w14:textId="7C0F88E2"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1</w:t>
            </w:r>
          </w:p>
        </w:tc>
        <w:tc>
          <w:tcPr>
            <w:tcW w:w="928" w:type="dxa"/>
            <w:tcBorders>
              <w:top w:val="nil"/>
              <w:left w:val="nil"/>
              <w:bottom w:val="nil"/>
              <w:right w:val="nil"/>
            </w:tcBorders>
            <w:vAlign w:val="bottom"/>
          </w:tcPr>
          <w:p w14:paraId="14178067" w14:textId="7B033B36" w:rsidR="00820D3A" w:rsidRPr="009E2363" w:rsidRDefault="00820D3A" w:rsidP="00820D3A">
            <w:pPr>
              <w:tabs>
                <w:tab w:val="decimal" w:pos="649"/>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w:t>
            </w:r>
          </w:p>
        </w:tc>
        <w:tc>
          <w:tcPr>
            <w:tcW w:w="900" w:type="dxa"/>
            <w:tcBorders>
              <w:top w:val="nil"/>
              <w:left w:val="nil"/>
              <w:bottom w:val="nil"/>
              <w:right w:val="nil"/>
            </w:tcBorders>
            <w:vAlign w:val="bottom"/>
          </w:tcPr>
          <w:p w14:paraId="64A5BDF1" w14:textId="46038339" w:rsidR="00820D3A" w:rsidRPr="008059E6" w:rsidRDefault="00820D3A" w:rsidP="00820D3A">
            <w:pPr>
              <w:tabs>
                <w:tab w:val="decimal" w:pos="649"/>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c>
          <w:tcPr>
            <w:tcW w:w="972" w:type="dxa"/>
            <w:tcBorders>
              <w:top w:val="nil"/>
              <w:left w:val="nil"/>
              <w:bottom w:val="nil"/>
              <w:right w:val="nil"/>
            </w:tcBorders>
            <w:vAlign w:val="bottom"/>
          </w:tcPr>
          <w:p w14:paraId="4574AE2D" w14:textId="0FCDFE3F"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284AD635" w14:textId="6C9F76E0"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r>
      <w:tr w:rsidR="00820D3A" w:rsidRPr="009E2363" w14:paraId="71FFF8FB" w14:textId="77777777" w:rsidTr="00D62BC8">
        <w:tc>
          <w:tcPr>
            <w:tcW w:w="3543" w:type="dxa"/>
            <w:tcBorders>
              <w:top w:val="nil"/>
              <w:left w:val="nil"/>
              <w:bottom w:val="nil"/>
              <w:right w:val="nil"/>
            </w:tcBorders>
            <w:vAlign w:val="bottom"/>
          </w:tcPr>
          <w:p w14:paraId="100822DE" w14:textId="77777777" w:rsidR="00820D3A" w:rsidRPr="009E2363" w:rsidRDefault="00820D3A" w:rsidP="00820D3A">
            <w:pPr>
              <w:tabs>
                <w:tab w:val="left" w:pos="252"/>
              </w:tabs>
              <w:spacing w:line="240" w:lineRule="exact"/>
              <w:ind w:left="252" w:hanging="251"/>
              <w:rPr>
                <w:rFonts w:ascii="CordiaUPC" w:eastAsia="Times New Roman" w:hAnsi="CordiaUPC" w:cs="CordiaUPC"/>
                <w:sz w:val="26"/>
                <w:szCs w:val="26"/>
                <w:lang w:val="en-US"/>
              </w:rPr>
            </w:pPr>
            <w:r w:rsidRPr="009E2363">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232E483C" w14:textId="3CA04DDC" w:rsidR="00820D3A" w:rsidRPr="009E2363" w:rsidRDefault="00820D3A" w:rsidP="00820D3A">
            <w:pPr>
              <w:tabs>
                <w:tab w:val="decimal" w:pos="702"/>
              </w:tabs>
              <w:spacing w:line="240" w:lineRule="exact"/>
              <w:rPr>
                <w:rFonts w:ascii="CordiaUPC" w:eastAsia="Times New Roman" w:hAnsi="CordiaUPC" w:cs="CordiaUPC"/>
                <w:sz w:val="26"/>
                <w:szCs w:val="26"/>
                <w:cs/>
                <w:lang w:val="en-US" w:bidi="th-TH"/>
              </w:rPr>
            </w:pPr>
            <w:r w:rsidRPr="007F45D5">
              <w:rPr>
                <w:rFonts w:ascii="CordiaUPC" w:hAnsi="CordiaUPC" w:cs="CordiaUPC" w:hint="cs"/>
                <w:sz w:val="26"/>
                <w:szCs w:val="26"/>
                <w:cs/>
              </w:rPr>
              <w:t>253</w:t>
            </w:r>
          </w:p>
        </w:tc>
        <w:tc>
          <w:tcPr>
            <w:tcW w:w="972" w:type="dxa"/>
            <w:tcBorders>
              <w:top w:val="nil"/>
              <w:left w:val="nil"/>
              <w:bottom w:val="nil"/>
              <w:right w:val="nil"/>
            </w:tcBorders>
            <w:vAlign w:val="bottom"/>
          </w:tcPr>
          <w:p w14:paraId="4195F85E" w14:textId="6CD7CCB5" w:rsidR="00820D3A" w:rsidRPr="009E2363" w:rsidRDefault="00820D3A" w:rsidP="00820D3A">
            <w:pPr>
              <w:tabs>
                <w:tab w:val="decimal" w:pos="702"/>
              </w:tabs>
              <w:spacing w:line="240" w:lineRule="exact"/>
              <w:rPr>
                <w:rFonts w:ascii="CordiaUPC" w:eastAsia="Times New Roman" w:hAnsi="CordiaUPC" w:cs="CordiaUPC"/>
                <w:sz w:val="26"/>
                <w:szCs w:val="26"/>
                <w:lang w:val="en-US"/>
              </w:rPr>
            </w:pPr>
            <w:r w:rsidRPr="007F45D5">
              <w:rPr>
                <w:rFonts w:ascii="CordiaUPC" w:hAnsi="CordiaUPC" w:cs="CordiaUPC" w:hint="cs"/>
                <w:sz w:val="26"/>
                <w:szCs w:val="26"/>
                <w:cs/>
              </w:rPr>
              <w:t>135</w:t>
            </w:r>
          </w:p>
        </w:tc>
        <w:tc>
          <w:tcPr>
            <w:tcW w:w="928" w:type="dxa"/>
            <w:tcBorders>
              <w:top w:val="nil"/>
              <w:left w:val="nil"/>
              <w:bottom w:val="nil"/>
              <w:right w:val="nil"/>
            </w:tcBorders>
            <w:vAlign w:val="bottom"/>
          </w:tcPr>
          <w:p w14:paraId="31660E6F" w14:textId="2DD52927" w:rsidR="00820D3A" w:rsidRPr="009E2363" w:rsidRDefault="00820D3A" w:rsidP="00820D3A">
            <w:pPr>
              <w:tabs>
                <w:tab w:val="decimal" w:pos="649"/>
              </w:tabs>
              <w:spacing w:line="240" w:lineRule="exact"/>
              <w:rPr>
                <w:rFonts w:ascii="CordiaUPC" w:eastAsia="Times New Roman" w:hAnsi="CordiaUPC" w:cs="CordiaUPC"/>
                <w:sz w:val="26"/>
                <w:szCs w:val="26"/>
                <w:cs/>
                <w:lang w:val="en-US"/>
              </w:rPr>
            </w:pPr>
            <w:r w:rsidRPr="007F45D5">
              <w:rPr>
                <w:rFonts w:ascii="CordiaUPC" w:hAnsi="CordiaUPC" w:cs="CordiaUPC" w:hint="cs"/>
                <w:sz w:val="26"/>
                <w:szCs w:val="26"/>
                <w:cs/>
              </w:rPr>
              <w:t>228</w:t>
            </w:r>
          </w:p>
        </w:tc>
        <w:tc>
          <w:tcPr>
            <w:tcW w:w="900" w:type="dxa"/>
            <w:tcBorders>
              <w:top w:val="nil"/>
              <w:left w:val="nil"/>
              <w:bottom w:val="nil"/>
              <w:right w:val="nil"/>
            </w:tcBorders>
            <w:vAlign w:val="bottom"/>
          </w:tcPr>
          <w:p w14:paraId="33447B76" w14:textId="65987822" w:rsidR="00820D3A" w:rsidRPr="008059E6" w:rsidRDefault="00820D3A" w:rsidP="00820D3A">
            <w:pPr>
              <w:tabs>
                <w:tab w:val="decimal" w:pos="649"/>
              </w:tabs>
              <w:spacing w:line="240" w:lineRule="exact"/>
              <w:rPr>
                <w:rFonts w:ascii="CordiaUPC" w:eastAsia="Times New Roman" w:hAnsi="CordiaUPC" w:cs="CordiaUPC"/>
                <w:sz w:val="26"/>
                <w:szCs w:val="26"/>
                <w:cs/>
                <w:lang w:val="en-US"/>
              </w:rPr>
            </w:pPr>
            <w:r w:rsidRPr="008059E6">
              <w:rPr>
                <w:rFonts w:ascii="CordiaUPC" w:hAnsi="CordiaUPC" w:cs="CordiaUPC" w:hint="cs"/>
                <w:sz w:val="26"/>
                <w:szCs w:val="26"/>
                <w:cs/>
              </w:rPr>
              <w:t>47</w:t>
            </w:r>
          </w:p>
        </w:tc>
        <w:tc>
          <w:tcPr>
            <w:tcW w:w="972" w:type="dxa"/>
            <w:tcBorders>
              <w:top w:val="nil"/>
              <w:left w:val="nil"/>
              <w:bottom w:val="nil"/>
              <w:right w:val="nil"/>
            </w:tcBorders>
            <w:vAlign w:val="bottom"/>
          </w:tcPr>
          <w:p w14:paraId="65412E1D" w14:textId="2545AEAF"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w:t>
            </w:r>
          </w:p>
        </w:tc>
        <w:tc>
          <w:tcPr>
            <w:tcW w:w="968" w:type="dxa"/>
            <w:tcBorders>
              <w:top w:val="nil"/>
              <w:left w:val="nil"/>
              <w:bottom w:val="nil"/>
              <w:right w:val="nil"/>
            </w:tcBorders>
            <w:vAlign w:val="bottom"/>
          </w:tcPr>
          <w:p w14:paraId="1092FCFC" w14:textId="37CE182A" w:rsidR="00820D3A" w:rsidRPr="008059E6" w:rsidRDefault="00820D3A" w:rsidP="00820D3A">
            <w:pPr>
              <w:tabs>
                <w:tab w:val="decimal" w:pos="702"/>
              </w:tabs>
              <w:spacing w:line="240" w:lineRule="exact"/>
              <w:rPr>
                <w:rFonts w:ascii="CordiaUPC" w:eastAsia="Times New Roman" w:hAnsi="CordiaUPC" w:cs="CordiaUPC"/>
                <w:sz w:val="26"/>
                <w:szCs w:val="26"/>
                <w:lang w:val="en-US"/>
              </w:rPr>
            </w:pPr>
            <w:r w:rsidRPr="008059E6">
              <w:rPr>
                <w:rFonts w:ascii="CordiaUPC" w:hAnsi="CordiaUPC" w:cs="CordiaUPC" w:hint="cs"/>
                <w:sz w:val="26"/>
                <w:szCs w:val="26"/>
                <w:cs/>
              </w:rPr>
              <w:t>6</w:t>
            </w:r>
            <w:r w:rsidR="00564C67" w:rsidRPr="008059E6">
              <w:rPr>
                <w:rFonts w:ascii="CordiaUPC" w:hAnsi="CordiaUPC" w:cs="CordiaUPC"/>
                <w:sz w:val="26"/>
                <w:szCs w:val="26"/>
              </w:rPr>
              <w:t>3</w:t>
            </w:r>
          </w:p>
        </w:tc>
      </w:tr>
    </w:tbl>
    <w:p w14:paraId="5AFFF700" w14:textId="77777777" w:rsidR="00A16645" w:rsidRDefault="00A16645" w:rsidP="00A01F5D">
      <w:pPr>
        <w:spacing w:line="240" w:lineRule="exact"/>
        <w:jc w:val="thaiDistribute"/>
        <w:rPr>
          <w:rFonts w:ascii="CordiaUPC" w:hAnsi="CordiaUPC" w:cs="CordiaUPC"/>
          <w:spacing w:val="2"/>
          <w:sz w:val="26"/>
          <w:szCs w:val="26"/>
        </w:rPr>
      </w:pPr>
    </w:p>
    <w:p w14:paraId="722E1626" w14:textId="0267965C" w:rsidR="0046553A" w:rsidRPr="00940D2F" w:rsidRDefault="009571AE" w:rsidP="009571AE">
      <w:pPr>
        <w:spacing w:line="240" w:lineRule="exact"/>
        <w:ind w:left="567"/>
        <w:jc w:val="thaiDistribute"/>
        <w:rPr>
          <w:rFonts w:ascii="CordiaUPC" w:hAnsi="CordiaUPC" w:cs="CordiaUPC"/>
          <w:i/>
          <w:iCs/>
          <w:spacing w:val="2"/>
          <w:sz w:val="26"/>
          <w:szCs w:val="26"/>
          <w:lang w:val="en-US"/>
        </w:rPr>
      </w:pPr>
      <w:r w:rsidRPr="0046553A">
        <w:rPr>
          <w:rFonts w:ascii="CordiaUPC" w:hAnsi="CordiaUPC" w:cs="CordiaUPC"/>
          <w:spacing w:val="2"/>
          <w:sz w:val="26"/>
          <w:szCs w:val="26"/>
        </w:rPr>
        <w:t>During the three-month period ended 31 March 202</w:t>
      </w:r>
      <w:r>
        <w:rPr>
          <w:rFonts w:ascii="CordiaUPC" w:hAnsi="CordiaUPC" w:cs="CordiaUPC"/>
          <w:spacing w:val="2"/>
          <w:sz w:val="26"/>
          <w:szCs w:val="26"/>
        </w:rPr>
        <w:t>4</w:t>
      </w:r>
      <w:r w:rsidRPr="0046553A">
        <w:rPr>
          <w:rFonts w:ascii="CordiaUPC" w:hAnsi="CordiaUPC" w:cs="CordiaUPC"/>
          <w:spacing w:val="2"/>
          <w:sz w:val="26"/>
          <w:szCs w:val="26"/>
        </w:rPr>
        <w:t>, the Bank did not sell</w:t>
      </w:r>
      <w:r w:rsidR="002B3D8A">
        <w:rPr>
          <w:rFonts w:ascii="CordiaUPC" w:hAnsi="CordiaUPC" w:cs="CordiaUPC"/>
          <w:spacing w:val="2"/>
          <w:sz w:val="26"/>
          <w:szCs w:val="26"/>
        </w:rPr>
        <w:t xml:space="preserve"> </w:t>
      </w:r>
      <w:r w:rsidR="002B3D8A" w:rsidRPr="002B3D8A">
        <w:rPr>
          <w:rFonts w:ascii="CordiaUPC" w:hAnsi="CordiaUPC" w:cs="CordiaUPC"/>
          <w:spacing w:val="2"/>
          <w:sz w:val="26"/>
          <w:szCs w:val="26"/>
        </w:rPr>
        <w:t>written-off</w:t>
      </w:r>
      <w:r w:rsidRPr="0046553A">
        <w:rPr>
          <w:rFonts w:ascii="CordiaUPC" w:hAnsi="CordiaUPC" w:cs="CordiaUPC"/>
          <w:spacing w:val="2"/>
          <w:sz w:val="26"/>
          <w:szCs w:val="26"/>
        </w:rPr>
        <w:t xml:space="preserve"> non-performing loans to subsidiary.</w:t>
      </w:r>
      <w:r>
        <w:rPr>
          <w:rFonts w:ascii="CordiaUPC" w:hAnsi="CordiaUPC" w:cs="CordiaUPC"/>
          <w:spacing w:val="2"/>
          <w:sz w:val="26"/>
          <w:szCs w:val="26"/>
        </w:rPr>
        <w:t xml:space="preserve"> </w:t>
      </w:r>
      <w:r w:rsidRPr="009571AE">
        <w:rPr>
          <w:rFonts w:ascii="CordiaUPC" w:hAnsi="CordiaUPC" w:cs="CordiaUPC"/>
          <w:spacing w:val="2"/>
          <w:sz w:val="26"/>
          <w:szCs w:val="26"/>
        </w:rPr>
        <w:t>(</w:t>
      </w:r>
      <w:r w:rsidR="00157225" w:rsidRPr="009571AE">
        <w:rPr>
          <w:rFonts w:ascii="CordiaUPC" w:hAnsi="CordiaUPC" w:cs="CordiaUPC"/>
          <w:i/>
          <w:iCs/>
          <w:spacing w:val="2"/>
          <w:sz w:val="26"/>
          <w:szCs w:val="26"/>
        </w:rPr>
        <w:t>During</w:t>
      </w:r>
      <w:r w:rsidR="0046553A" w:rsidRPr="009571AE">
        <w:rPr>
          <w:rFonts w:ascii="CordiaUPC" w:hAnsi="CordiaUPC" w:cs="CordiaUPC"/>
          <w:i/>
          <w:iCs/>
          <w:spacing w:val="2"/>
          <w:sz w:val="26"/>
          <w:szCs w:val="26"/>
        </w:rPr>
        <w:t xml:space="preserve"> the three-month period ended 31 March 202</w:t>
      </w:r>
      <w:r w:rsidRPr="009571AE">
        <w:rPr>
          <w:rFonts w:ascii="CordiaUPC" w:hAnsi="CordiaUPC" w:cs="CordiaUPC"/>
          <w:i/>
          <w:iCs/>
          <w:spacing w:val="2"/>
          <w:sz w:val="26"/>
          <w:szCs w:val="26"/>
        </w:rPr>
        <w:t>3</w:t>
      </w:r>
      <w:r w:rsidR="00157225" w:rsidRPr="009571AE">
        <w:rPr>
          <w:rFonts w:ascii="CordiaUPC" w:hAnsi="CordiaUPC" w:cs="CordiaUPC"/>
          <w:i/>
          <w:iCs/>
          <w:spacing w:val="2"/>
          <w:sz w:val="26"/>
          <w:szCs w:val="26"/>
        </w:rPr>
        <w:t xml:space="preserve">, the Bank sold written-off non-performing loans to a subsidiary at selling price of Baht </w:t>
      </w:r>
      <w:r>
        <w:rPr>
          <w:rFonts w:ascii="CordiaUPC" w:hAnsi="CordiaUPC" w:cs="CordiaUPC"/>
          <w:i/>
          <w:iCs/>
          <w:spacing w:val="2"/>
          <w:sz w:val="26"/>
          <w:szCs w:val="26"/>
          <w:lang w:bidi="th-TH"/>
        </w:rPr>
        <w:t>75</w:t>
      </w:r>
      <w:r w:rsidR="00157225" w:rsidRPr="009571AE">
        <w:rPr>
          <w:rFonts w:ascii="CordiaUPC" w:hAnsi="CordiaUPC" w:cs="CordiaUPC"/>
          <w:i/>
          <w:iCs/>
          <w:spacing w:val="2"/>
          <w:sz w:val="26"/>
          <w:szCs w:val="26"/>
        </w:rPr>
        <w:t xml:space="preserve"> million which presented as a deduction from “Expected credit loss” in the Bank only statement of profit or loss and other comprehensive income for </w:t>
      </w:r>
      <w:r w:rsidR="002B3D8A">
        <w:rPr>
          <w:rFonts w:ascii="CordiaUPC" w:hAnsi="CordiaUPC" w:cs="CordiaUPC"/>
          <w:i/>
          <w:iCs/>
          <w:spacing w:val="2"/>
          <w:sz w:val="26"/>
          <w:szCs w:val="26"/>
        </w:rPr>
        <w:t xml:space="preserve">the </w:t>
      </w:r>
      <w:r w:rsidRPr="009571AE">
        <w:rPr>
          <w:rFonts w:ascii="CordiaUPC" w:hAnsi="CordiaUPC" w:cs="CordiaUPC"/>
          <w:i/>
          <w:iCs/>
          <w:spacing w:val="2"/>
          <w:sz w:val="26"/>
          <w:szCs w:val="26"/>
        </w:rPr>
        <w:t>three-month period ended 31 March 2023</w:t>
      </w:r>
      <w:r w:rsidRPr="009571AE">
        <w:rPr>
          <w:rFonts w:ascii="CordiaUPC" w:hAnsi="CordiaUPC" w:cs="CordiaUPC" w:hint="cs"/>
          <w:i/>
          <w:iCs/>
          <w:spacing w:val="2"/>
          <w:sz w:val="26"/>
          <w:szCs w:val="26"/>
          <w:cs/>
          <w:lang w:bidi="th-TH"/>
        </w:rPr>
        <w:t>.</w:t>
      </w:r>
      <w:r w:rsidRPr="009571AE">
        <w:rPr>
          <w:rFonts w:ascii="CordiaUPC" w:hAnsi="CordiaUPC" w:cs="CordiaUPC"/>
          <w:i/>
          <w:iCs/>
          <w:spacing w:val="2"/>
          <w:sz w:val="26"/>
          <w:szCs w:val="26"/>
        </w:rPr>
        <w:t xml:space="preserve">) </w:t>
      </w:r>
    </w:p>
    <w:p w14:paraId="0F1E2223" w14:textId="4E99E3EC" w:rsidR="00157225" w:rsidRPr="0046553A" w:rsidRDefault="00157225" w:rsidP="002B3D8A">
      <w:pPr>
        <w:spacing w:line="240" w:lineRule="exact"/>
        <w:jc w:val="thaiDistribute"/>
        <w:rPr>
          <w:rFonts w:ascii="CordiaUPC" w:hAnsi="CordiaUPC" w:cs="CordiaUPC"/>
          <w:spacing w:val="2"/>
          <w:sz w:val="26"/>
          <w:szCs w:val="26"/>
          <w:lang w:val="en-US"/>
        </w:rPr>
      </w:pPr>
    </w:p>
    <w:p w14:paraId="16C35FEA" w14:textId="2FF4D32D" w:rsidR="00157225" w:rsidRPr="002B3D8A" w:rsidRDefault="002B3D8A" w:rsidP="00B630C5">
      <w:pPr>
        <w:spacing w:line="240" w:lineRule="exact"/>
        <w:ind w:left="567"/>
        <w:jc w:val="thaiDistribute"/>
        <w:rPr>
          <w:rFonts w:ascii="CordiaUPC" w:hAnsi="CordiaUPC" w:cs="CordiaUPC"/>
          <w:i/>
          <w:iCs/>
          <w:spacing w:val="2"/>
          <w:sz w:val="26"/>
          <w:szCs w:val="26"/>
        </w:rPr>
      </w:pPr>
      <w:r w:rsidRPr="0046553A">
        <w:rPr>
          <w:rFonts w:ascii="CordiaUPC" w:hAnsi="CordiaUPC" w:cs="CordiaUPC"/>
          <w:spacing w:val="2"/>
          <w:sz w:val="26"/>
          <w:szCs w:val="26"/>
        </w:rPr>
        <w:t>During the three-month period ended 31 March 202</w:t>
      </w:r>
      <w:r>
        <w:rPr>
          <w:rFonts w:ascii="CordiaUPC" w:hAnsi="CordiaUPC" w:cs="CordiaUPC"/>
          <w:spacing w:val="2"/>
          <w:sz w:val="26"/>
          <w:szCs w:val="26"/>
        </w:rPr>
        <w:t>4</w:t>
      </w:r>
      <w:r w:rsidRPr="0046553A">
        <w:rPr>
          <w:rFonts w:ascii="CordiaUPC" w:hAnsi="CordiaUPC" w:cs="CordiaUPC"/>
          <w:spacing w:val="2"/>
          <w:sz w:val="26"/>
          <w:szCs w:val="26"/>
        </w:rPr>
        <w:t>, the Bank did not sell</w:t>
      </w:r>
      <w:r>
        <w:rPr>
          <w:rFonts w:ascii="CordiaUPC" w:hAnsi="CordiaUPC" w:cs="CordiaUPC"/>
          <w:spacing w:val="2"/>
          <w:sz w:val="26"/>
          <w:szCs w:val="26"/>
        </w:rPr>
        <w:t xml:space="preserve"> </w:t>
      </w:r>
      <w:r w:rsidRPr="0046553A">
        <w:rPr>
          <w:rFonts w:ascii="CordiaUPC" w:hAnsi="CordiaUPC" w:cs="CordiaUPC"/>
          <w:spacing w:val="2"/>
          <w:sz w:val="26"/>
          <w:szCs w:val="26"/>
        </w:rPr>
        <w:t>non-performing loans to subsidiary.</w:t>
      </w:r>
      <w:r>
        <w:rPr>
          <w:rFonts w:ascii="CordiaUPC" w:hAnsi="CordiaUPC" w:cs="CordiaUPC"/>
          <w:spacing w:val="2"/>
          <w:sz w:val="26"/>
          <w:szCs w:val="26"/>
        </w:rPr>
        <w:t xml:space="preserve"> </w:t>
      </w:r>
      <w:r w:rsidRPr="002B3D8A">
        <w:rPr>
          <w:rFonts w:ascii="CordiaUPC" w:hAnsi="CordiaUPC" w:cs="CordiaUPC"/>
          <w:i/>
          <w:iCs/>
          <w:spacing w:val="2"/>
          <w:sz w:val="26"/>
          <w:szCs w:val="26"/>
        </w:rPr>
        <w:t>(</w:t>
      </w:r>
      <w:r w:rsidR="00157225" w:rsidRPr="002B3D8A">
        <w:rPr>
          <w:rFonts w:ascii="CordiaUPC" w:hAnsi="CordiaUPC" w:cs="CordiaUPC"/>
          <w:i/>
          <w:iCs/>
          <w:spacing w:val="2"/>
          <w:sz w:val="26"/>
          <w:szCs w:val="26"/>
        </w:rPr>
        <w:t xml:space="preserve">During the </w:t>
      </w:r>
      <w:r w:rsidRPr="002B3D8A">
        <w:rPr>
          <w:rFonts w:ascii="CordiaUPC" w:hAnsi="CordiaUPC" w:cs="CordiaUPC"/>
          <w:i/>
          <w:iCs/>
          <w:spacing w:val="2"/>
          <w:sz w:val="26"/>
          <w:szCs w:val="26"/>
        </w:rPr>
        <w:t>three-</w:t>
      </w:r>
      <w:r w:rsidRPr="003A65D8">
        <w:rPr>
          <w:rFonts w:ascii="CordiaUPC" w:hAnsi="CordiaUPC" w:cs="CordiaUPC"/>
          <w:i/>
          <w:iCs/>
          <w:spacing w:val="2"/>
          <w:sz w:val="26"/>
          <w:szCs w:val="26"/>
        </w:rPr>
        <w:t xml:space="preserve">month period ended 31 March </w:t>
      </w:r>
      <w:r w:rsidR="00157225" w:rsidRPr="003A65D8">
        <w:rPr>
          <w:rFonts w:ascii="CordiaUPC" w:hAnsi="CordiaUPC" w:cs="CordiaUPC"/>
          <w:i/>
          <w:iCs/>
          <w:spacing w:val="2"/>
          <w:sz w:val="26"/>
          <w:szCs w:val="26"/>
        </w:rPr>
        <w:t xml:space="preserve">2023, the Bank sold non-performing loans, with principal totalling approximately Baht </w:t>
      </w:r>
      <w:r w:rsidRPr="003A65D8">
        <w:rPr>
          <w:rFonts w:ascii="CordiaUPC" w:hAnsi="CordiaUPC" w:cs="CordiaUPC"/>
          <w:i/>
          <w:iCs/>
          <w:spacing w:val="2"/>
          <w:sz w:val="26"/>
          <w:szCs w:val="26"/>
          <w:lang w:bidi="th-TH"/>
        </w:rPr>
        <w:t>914</w:t>
      </w:r>
      <w:r w:rsidR="00157225" w:rsidRPr="003A65D8">
        <w:rPr>
          <w:rFonts w:ascii="CordiaUPC" w:hAnsi="CordiaUPC" w:cs="CordiaUPC"/>
          <w:i/>
          <w:iCs/>
          <w:spacing w:val="2"/>
          <w:sz w:val="26"/>
          <w:szCs w:val="26"/>
        </w:rPr>
        <w:t xml:space="preserve"> million to a subsidiary. The selling price in excess of the carry</w:t>
      </w:r>
      <w:r w:rsidR="00D62BC8" w:rsidRPr="003A65D8">
        <w:rPr>
          <w:rFonts w:ascii="CordiaUPC" w:hAnsi="CordiaUPC" w:cs="CordiaUPC"/>
          <w:i/>
          <w:iCs/>
          <w:spacing w:val="2"/>
          <w:sz w:val="26"/>
          <w:szCs w:val="26"/>
        </w:rPr>
        <w:t>ing</w:t>
      </w:r>
      <w:r w:rsidR="00157225" w:rsidRPr="003A65D8">
        <w:rPr>
          <w:rFonts w:ascii="CordiaUPC" w:hAnsi="CordiaUPC" w:cs="CordiaUPC"/>
          <w:i/>
          <w:iCs/>
          <w:spacing w:val="2"/>
          <w:sz w:val="26"/>
          <w:szCs w:val="26"/>
        </w:rPr>
        <w:t xml:space="preserve"> amount of those non-performing loans w</w:t>
      </w:r>
      <w:r w:rsidR="00DC347A" w:rsidRPr="003A65D8">
        <w:rPr>
          <w:rFonts w:ascii="CordiaUPC" w:hAnsi="CordiaUPC" w:cs="CordiaUPC"/>
          <w:i/>
          <w:iCs/>
          <w:spacing w:val="2"/>
          <w:sz w:val="26"/>
          <w:szCs w:val="26"/>
        </w:rPr>
        <w:t>ere presented as</w:t>
      </w:r>
      <w:r w:rsidR="00A16645" w:rsidRPr="003A65D8">
        <w:t xml:space="preserve"> </w:t>
      </w:r>
      <w:r w:rsidR="00A16645" w:rsidRPr="003A65D8">
        <w:rPr>
          <w:rFonts w:ascii="CordiaUPC" w:hAnsi="CordiaUPC" w:cs="CordiaUPC"/>
          <w:i/>
          <w:iCs/>
          <w:spacing w:val="2"/>
          <w:sz w:val="26"/>
          <w:szCs w:val="26"/>
        </w:rPr>
        <w:t>a deduction from</w:t>
      </w:r>
      <w:r w:rsidR="00DC347A" w:rsidRPr="002B3D8A">
        <w:rPr>
          <w:rFonts w:ascii="CordiaUPC" w:hAnsi="CordiaUPC" w:cs="CordiaUPC"/>
          <w:i/>
          <w:iCs/>
          <w:spacing w:val="2"/>
          <w:sz w:val="26"/>
          <w:szCs w:val="26"/>
        </w:rPr>
        <w:t xml:space="preserve"> “Expected credit loss” </w:t>
      </w:r>
      <w:r w:rsidR="00157225" w:rsidRPr="002B3D8A">
        <w:rPr>
          <w:rFonts w:ascii="CordiaUPC" w:hAnsi="CordiaUPC" w:cs="CordiaUPC"/>
          <w:i/>
          <w:iCs/>
          <w:spacing w:val="2"/>
          <w:sz w:val="26"/>
          <w:szCs w:val="26"/>
        </w:rPr>
        <w:t xml:space="preserve">in the Bank only statement of profit or loss and other comprehensive income for </w:t>
      </w:r>
      <w:r w:rsidRPr="002B3D8A">
        <w:rPr>
          <w:rFonts w:ascii="CordiaUPC" w:hAnsi="CordiaUPC" w:cs="CordiaUPC"/>
          <w:i/>
          <w:iCs/>
          <w:spacing w:val="2"/>
          <w:sz w:val="26"/>
          <w:szCs w:val="26"/>
        </w:rPr>
        <w:t>the three-month period ended 31 March 2023.)</w:t>
      </w:r>
    </w:p>
    <w:p w14:paraId="65DD8B51" w14:textId="77777777" w:rsidR="00D523A7" w:rsidRPr="00A16645" w:rsidRDefault="00D523A7" w:rsidP="005F4E56">
      <w:pPr>
        <w:spacing w:line="240" w:lineRule="exact"/>
        <w:jc w:val="thaiDistribute"/>
        <w:rPr>
          <w:rFonts w:ascii="CordiaUPC" w:hAnsi="CordiaUPC" w:cs="CordiaUPC"/>
          <w:b/>
          <w:bCs/>
          <w:strike/>
          <w:sz w:val="26"/>
          <w:szCs w:val="26"/>
        </w:rPr>
      </w:pPr>
    </w:p>
    <w:p w14:paraId="3DD930CA" w14:textId="58FFD354" w:rsidR="005A5695" w:rsidRPr="009E2363" w:rsidRDefault="005B464C" w:rsidP="00B630C5">
      <w:pPr>
        <w:spacing w:line="240" w:lineRule="exact"/>
        <w:ind w:left="567" w:hanging="567"/>
        <w:jc w:val="thaiDistribute"/>
        <w:rPr>
          <w:rFonts w:ascii="CordiaUPC" w:hAnsi="CordiaUPC" w:cs="CordiaUPC"/>
          <w:b/>
          <w:bCs/>
          <w:sz w:val="26"/>
          <w:szCs w:val="26"/>
        </w:rPr>
      </w:pPr>
      <w:r w:rsidRPr="009E2363">
        <w:rPr>
          <w:rFonts w:ascii="CordiaUPC" w:hAnsi="CordiaUPC" w:cs="CordiaUPC"/>
          <w:b/>
          <w:bCs/>
          <w:sz w:val="26"/>
          <w:szCs w:val="26"/>
        </w:rPr>
        <w:t>12</w:t>
      </w:r>
      <w:r w:rsidR="005A5695" w:rsidRPr="009E2363">
        <w:rPr>
          <w:rFonts w:ascii="CordiaUPC" w:hAnsi="CordiaUPC" w:cs="CordiaUPC" w:hint="cs"/>
          <w:b/>
          <w:bCs/>
          <w:sz w:val="26"/>
          <w:szCs w:val="26"/>
        </w:rPr>
        <w:t>.2</w:t>
      </w:r>
      <w:r w:rsidR="005A5695" w:rsidRPr="009E2363">
        <w:rPr>
          <w:rFonts w:ascii="CordiaUPC" w:hAnsi="CordiaUPC" w:cs="CordiaUPC" w:hint="cs"/>
          <w:b/>
          <w:bCs/>
          <w:sz w:val="26"/>
          <w:szCs w:val="26"/>
        </w:rPr>
        <w:tab/>
        <w:t xml:space="preserve">Outstanding balances with related parties </w:t>
      </w:r>
    </w:p>
    <w:p w14:paraId="50317D17" w14:textId="77777777" w:rsidR="005A5695" w:rsidRPr="009E2363" w:rsidRDefault="005A5695" w:rsidP="005A5695">
      <w:pPr>
        <w:spacing w:line="240" w:lineRule="exact"/>
        <w:ind w:left="540"/>
        <w:jc w:val="both"/>
        <w:rPr>
          <w:rFonts w:ascii="CordiaUPC" w:hAnsi="CordiaUPC" w:cs="CordiaUPC"/>
          <w:sz w:val="26"/>
          <w:szCs w:val="26"/>
          <w:cs/>
          <w:lang w:bidi="th-TH"/>
        </w:rPr>
      </w:pPr>
    </w:p>
    <w:p w14:paraId="1598AEAE" w14:textId="7BCB83AF" w:rsidR="005A5695" w:rsidRPr="009E2363" w:rsidRDefault="005A5695" w:rsidP="00B630C5">
      <w:pPr>
        <w:spacing w:line="240" w:lineRule="exact"/>
        <w:ind w:left="567"/>
        <w:jc w:val="thaiDistribute"/>
        <w:rPr>
          <w:rFonts w:ascii="CordiaUPC" w:hAnsi="CordiaUPC" w:cs="CordiaUPC"/>
          <w:sz w:val="26"/>
          <w:szCs w:val="26"/>
        </w:rPr>
      </w:pPr>
      <w:r w:rsidRPr="009E2363">
        <w:rPr>
          <w:rFonts w:ascii="CordiaUPC" w:hAnsi="CordiaUPC" w:cs="CordiaUPC" w:hint="cs"/>
          <w:sz w:val="26"/>
          <w:szCs w:val="26"/>
        </w:rPr>
        <w:t xml:space="preserve">As at </w:t>
      </w:r>
      <w:r w:rsidR="00510681" w:rsidRPr="00F11678">
        <w:rPr>
          <w:rFonts w:ascii="CordiaUPC" w:hAnsi="CordiaUPC" w:cs="CordiaUPC"/>
          <w:spacing w:val="2"/>
          <w:sz w:val="26"/>
          <w:szCs w:val="26"/>
        </w:rPr>
        <w:t>31 March</w:t>
      </w:r>
      <w:r w:rsidR="00510681" w:rsidRPr="009E2363">
        <w:rPr>
          <w:rFonts w:ascii="CordiaUPC" w:hAnsi="CordiaUPC" w:cs="CordiaUPC"/>
          <w:spacing w:val="2"/>
          <w:sz w:val="26"/>
          <w:szCs w:val="26"/>
        </w:rPr>
        <w:t xml:space="preserve"> </w:t>
      </w:r>
      <w:r w:rsidR="00510681">
        <w:rPr>
          <w:rFonts w:ascii="CordiaUPC" w:hAnsi="CordiaUPC" w:cs="CordiaUPC"/>
          <w:spacing w:val="2"/>
          <w:sz w:val="26"/>
          <w:szCs w:val="26"/>
        </w:rPr>
        <w:t xml:space="preserve">2024 and </w:t>
      </w:r>
      <w:r w:rsidR="00281518" w:rsidRPr="009E2363">
        <w:rPr>
          <w:rFonts w:ascii="CordiaUPC" w:hAnsi="CordiaUPC" w:cs="CordiaUPC"/>
          <w:spacing w:val="2"/>
          <w:sz w:val="26"/>
          <w:szCs w:val="26"/>
        </w:rPr>
        <w:t xml:space="preserve">31 December </w:t>
      </w:r>
      <w:r w:rsidRPr="009E2363">
        <w:rPr>
          <w:rFonts w:ascii="CordiaUPC" w:eastAsia="Times New Roman" w:hAnsi="CordiaUPC" w:cs="CordiaUPC"/>
          <w:sz w:val="26"/>
          <w:szCs w:val="26"/>
          <w:lang w:bidi="th-TH"/>
        </w:rPr>
        <w:t>2023</w:t>
      </w:r>
      <w:r w:rsidRPr="009E2363">
        <w:rPr>
          <w:rFonts w:ascii="CordiaUPC" w:hAnsi="CordiaUPC" w:cs="CordiaUPC" w:hint="cs"/>
          <w:sz w:val="26"/>
          <w:szCs w:val="26"/>
        </w:rPr>
        <w:t>, significant outstanding balances with related persons or parties were as follows:</w:t>
      </w:r>
    </w:p>
    <w:p w14:paraId="1D71FC17" w14:textId="77777777" w:rsidR="005A5695" w:rsidRPr="009E2363" w:rsidRDefault="005A5695" w:rsidP="005A5695">
      <w:pPr>
        <w:spacing w:line="240" w:lineRule="exact"/>
        <w:ind w:left="540"/>
        <w:jc w:val="both"/>
        <w:rPr>
          <w:rFonts w:ascii="CordiaUPC" w:hAnsi="CordiaUPC" w:cs="CordiaUPC"/>
          <w:sz w:val="26"/>
          <w:szCs w:val="26"/>
        </w:rPr>
      </w:pPr>
    </w:p>
    <w:p w14:paraId="47041475" w14:textId="77777777" w:rsidR="00940D2F" w:rsidRDefault="00940D2F">
      <w:pPr>
        <w:spacing w:line="240" w:lineRule="auto"/>
        <w:rPr>
          <w:rFonts w:ascii="CordiaUPC" w:hAnsi="CordiaUPC" w:cs="CordiaUPC"/>
          <w:sz w:val="26"/>
          <w:szCs w:val="26"/>
          <w:lang w:val="en-US"/>
        </w:rPr>
      </w:pPr>
      <w:r>
        <w:rPr>
          <w:rFonts w:ascii="CordiaUPC" w:hAnsi="CordiaUPC" w:cs="CordiaUPC"/>
          <w:sz w:val="26"/>
          <w:szCs w:val="26"/>
          <w:lang w:val="en-US"/>
        </w:rPr>
        <w:br w:type="page"/>
      </w:r>
    </w:p>
    <w:p w14:paraId="38E0BEA5" w14:textId="07C260B1" w:rsidR="005A5695" w:rsidRDefault="005B464C" w:rsidP="00940D2F">
      <w:pPr>
        <w:spacing w:after="120" w:line="240" w:lineRule="exact"/>
        <w:ind w:left="562" w:right="86" w:hanging="562"/>
        <w:jc w:val="thaiDistribute"/>
        <w:rPr>
          <w:rFonts w:ascii="CordiaUPC" w:hAnsi="CordiaUPC" w:cs="CordiaUPC"/>
          <w:sz w:val="26"/>
          <w:szCs w:val="26"/>
          <w:lang w:val="en-US"/>
        </w:rPr>
      </w:pPr>
      <w:r w:rsidRPr="009E2363">
        <w:rPr>
          <w:rFonts w:ascii="CordiaUPC" w:hAnsi="CordiaUPC" w:cs="CordiaUPC"/>
          <w:sz w:val="26"/>
          <w:szCs w:val="26"/>
          <w:lang w:val="en-US"/>
        </w:rPr>
        <w:lastRenderedPageBreak/>
        <w:t>12</w:t>
      </w:r>
      <w:r w:rsidR="005A5695" w:rsidRPr="009E2363">
        <w:rPr>
          <w:rFonts w:ascii="CordiaUPC" w:hAnsi="CordiaUPC" w:cs="CordiaUPC" w:hint="cs"/>
          <w:sz w:val="26"/>
          <w:szCs w:val="26"/>
          <w:lang w:val="en-US"/>
        </w:rPr>
        <w:t>.2.1</w:t>
      </w:r>
      <w:r w:rsidR="005A5695" w:rsidRPr="009E2363">
        <w:rPr>
          <w:rFonts w:ascii="CordiaUPC" w:hAnsi="CordiaUPC" w:cs="CordiaUPC" w:hint="cs"/>
          <w:sz w:val="26"/>
          <w:szCs w:val="26"/>
          <w:lang w:val="en-US"/>
        </w:rPr>
        <w:tab/>
      </w:r>
      <w:r w:rsidR="005A5695" w:rsidRPr="009E2363">
        <w:rPr>
          <w:rFonts w:ascii="CordiaUPC" w:hAnsi="CordiaUPC" w:cs="CordiaUPC" w:hint="cs"/>
          <w:spacing w:val="-4"/>
          <w:sz w:val="26"/>
          <w:szCs w:val="26"/>
          <w:lang w:val="en-US"/>
        </w:rPr>
        <w:t xml:space="preserve">Significant balances between the Bank and its subsidiaries and their major shareholders as at </w:t>
      </w:r>
      <w:r w:rsidR="00510681" w:rsidRPr="00510681">
        <w:rPr>
          <w:rFonts w:ascii="CordiaUPC" w:hAnsi="CordiaUPC" w:cs="CordiaUPC"/>
          <w:spacing w:val="2"/>
          <w:sz w:val="26"/>
          <w:szCs w:val="26"/>
        </w:rPr>
        <w:t>31</w:t>
      </w:r>
      <w:r w:rsidR="0092554A">
        <w:rPr>
          <w:rFonts w:ascii="CordiaUPC" w:hAnsi="CordiaUPC" w:cs="CordiaUPC"/>
          <w:spacing w:val="2"/>
          <w:sz w:val="26"/>
          <w:szCs w:val="26"/>
        </w:rPr>
        <w:t xml:space="preserve"> </w:t>
      </w:r>
      <w:r w:rsidR="00510681" w:rsidRPr="00510681">
        <w:rPr>
          <w:rFonts w:ascii="CordiaUPC" w:hAnsi="CordiaUPC" w:cs="CordiaUPC"/>
          <w:spacing w:val="2"/>
          <w:sz w:val="26"/>
          <w:szCs w:val="26"/>
        </w:rPr>
        <w:t>March 2024 and 31 December 2023</w:t>
      </w:r>
      <w:r w:rsidR="00510681">
        <w:rPr>
          <w:rFonts w:ascii="CordiaUPC" w:hAnsi="CordiaUPC" w:cs="CordiaUPC"/>
          <w:sz w:val="26"/>
          <w:szCs w:val="26"/>
          <w:lang w:val="en-US"/>
        </w:rPr>
        <w:t xml:space="preserve"> </w:t>
      </w:r>
      <w:r w:rsidR="005A5695" w:rsidRPr="009E2363">
        <w:rPr>
          <w:rFonts w:ascii="CordiaUPC" w:hAnsi="CordiaUPC" w:cs="CordiaUPC" w:hint="cs"/>
          <w:sz w:val="26"/>
          <w:szCs w:val="26"/>
          <w:lang w:val="en-US"/>
        </w:rPr>
        <w:t>were as follows:</w:t>
      </w:r>
    </w:p>
    <w:tbl>
      <w:tblPr>
        <w:tblW w:w="9294" w:type="dxa"/>
        <w:tblInd w:w="534" w:type="dxa"/>
        <w:tblLayout w:type="fixed"/>
        <w:tblLook w:val="01E0" w:firstRow="1" w:lastRow="1" w:firstColumn="1" w:lastColumn="1" w:noHBand="0" w:noVBand="0"/>
      </w:tblPr>
      <w:tblGrid>
        <w:gridCol w:w="3822"/>
        <w:gridCol w:w="1422"/>
        <w:gridCol w:w="1278"/>
        <w:gridCol w:w="1422"/>
        <w:gridCol w:w="1350"/>
      </w:tblGrid>
      <w:tr w:rsidR="00082141" w:rsidRPr="009E2363" w14:paraId="15F88001" w14:textId="77777777" w:rsidTr="00CC6226">
        <w:trPr>
          <w:tblHeader/>
        </w:trPr>
        <w:tc>
          <w:tcPr>
            <w:tcW w:w="3822" w:type="dxa"/>
            <w:vAlign w:val="bottom"/>
          </w:tcPr>
          <w:p w14:paraId="5A19D4E8" w14:textId="77777777" w:rsidR="00082141" w:rsidRPr="009E2363" w:rsidRDefault="00082141" w:rsidP="001C60E6">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2C09ABDD" w14:textId="77777777" w:rsidR="00082141" w:rsidRPr="009E2363" w:rsidRDefault="00082141" w:rsidP="001C60E6">
            <w:pPr>
              <w:spacing w:line="240" w:lineRule="exact"/>
              <w:ind w:right="-45"/>
              <w:jc w:val="center"/>
              <w:rPr>
                <w:rFonts w:ascii="CordiaUPC" w:hAnsi="CordiaUPC" w:cs="CordiaUPC"/>
                <w:b/>
                <w:bCs/>
                <w:sz w:val="26"/>
                <w:szCs w:val="26"/>
                <w:lang w:val="en-US"/>
              </w:rPr>
            </w:pPr>
            <w:r w:rsidRPr="009E2363">
              <w:rPr>
                <w:rFonts w:ascii="CordiaUPC" w:hAnsi="CordiaUPC" w:cs="CordiaUPC" w:hint="cs"/>
                <w:b/>
                <w:bCs/>
                <w:sz w:val="26"/>
                <w:szCs w:val="26"/>
                <w:lang w:val="en-US"/>
              </w:rPr>
              <w:t xml:space="preserve">Consolidated </w:t>
            </w:r>
          </w:p>
        </w:tc>
        <w:tc>
          <w:tcPr>
            <w:tcW w:w="2772" w:type="dxa"/>
            <w:gridSpan w:val="2"/>
          </w:tcPr>
          <w:p w14:paraId="0A130020" w14:textId="77777777" w:rsidR="00082141" w:rsidRPr="009E2363" w:rsidRDefault="00082141" w:rsidP="001C60E6">
            <w:pPr>
              <w:spacing w:line="240" w:lineRule="exact"/>
              <w:ind w:right="-45"/>
              <w:jc w:val="center"/>
              <w:rPr>
                <w:rFonts w:ascii="CordiaUPC" w:hAnsi="CordiaUPC" w:cs="CordiaUPC"/>
                <w:b/>
                <w:bCs/>
                <w:sz w:val="26"/>
                <w:szCs w:val="26"/>
                <w:lang w:val="en-US"/>
              </w:rPr>
            </w:pPr>
            <w:r w:rsidRPr="009E2363">
              <w:rPr>
                <w:rFonts w:ascii="CordiaUPC" w:hAnsi="CordiaUPC" w:cs="CordiaUPC" w:hint="cs"/>
                <w:b/>
                <w:bCs/>
                <w:sz w:val="26"/>
                <w:szCs w:val="26"/>
                <w:lang w:val="en-US"/>
              </w:rPr>
              <w:t>Bank only</w:t>
            </w:r>
          </w:p>
        </w:tc>
      </w:tr>
      <w:tr w:rsidR="00A66A26" w:rsidRPr="009E2363" w14:paraId="4123E3D7" w14:textId="77777777" w:rsidTr="00CC6226">
        <w:trPr>
          <w:tblHeader/>
        </w:trPr>
        <w:tc>
          <w:tcPr>
            <w:tcW w:w="3822" w:type="dxa"/>
            <w:vAlign w:val="bottom"/>
          </w:tcPr>
          <w:p w14:paraId="79535890" w14:textId="77777777" w:rsidR="00A66A26" w:rsidRPr="009E2363" w:rsidRDefault="00A66A26" w:rsidP="00A66A26">
            <w:pPr>
              <w:spacing w:line="240" w:lineRule="exact"/>
              <w:ind w:left="162" w:right="-288" w:hanging="162"/>
              <w:jc w:val="both"/>
              <w:rPr>
                <w:rFonts w:ascii="CordiaUPC" w:hAnsi="CordiaUPC" w:cs="CordiaUPC"/>
                <w:sz w:val="26"/>
                <w:szCs w:val="26"/>
                <w:lang w:val="en-US"/>
              </w:rPr>
            </w:pPr>
          </w:p>
        </w:tc>
        <w:tc>
          <w:tcPr>
            <w:tcW w:w="1422" w:type="dxa"/>
            <w:vAlign w:val="bottom"/>
          </w:tcPr>
          <w:p w14:paraId="0D7980FB" w14:textId="522F971A" w:rsidR="00A66A26" w:rsidRPr="009E2363" w:rsidRDefault="00A66A26" w:rsidP="0092554A">
            <w:pPr>
              <w:spacing w:line="240" w:lineRule="exact"/>
              <w:ind w:left="-104"/>
              <w:jc w:val="center"/>
              <w:rPr>
                <w:rFonts w:ascii="CordiaUPC" w:hAnsi="CordiaUPC" w:cs="CordiaUPC"/>
                <w:spacing w:val="-6"/>
                <w:sz w:val="26"/>
                <w:szCs w:val="26"/>
                <w:lang w:val="en-US"/>
              </w:rPr>
            </w:pPr>
            <w:r w:rsidRPr="00F11678">
              <w:rPr>
                <w:rFonts w:ascii="CordiaUPC" w:hAnsi="CordiaUPC" w:cs="CordiaUPC"/>
                <w:spacing w:val="-6"/>
                <w:sz w:val="26"/>
                <w:szCs w:val="26"/>
              </w:rPr>
              <w:t>31 March</w:t>
            </w:r>
          </w:p>
        </w:tc>
        <w:tc>
          <w:tcPr>
            <w:tcW w:w="1278" w:type="dxa"/>
            <w:vAlign w:val="bottom"/>
          </w:tcPr>
          <w:p w14:paraId="0955C99F" w14:textId="06C4A59A" w:rsidR="00A66A26" w:rsidRPr="009E2363" w:rsidRDefault="00A66A26" w:rsidP="00A66A26">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c>
          <w:tcPr>
            <w:tcW w:w="1422" w:type="dxa"/>
            <w:vAlign w:val="bottom"/>
          </w:tcPr>
          <w:p w14:paraId="3B248139" w14:textId="4111C0AA" w:rsidR="00A66A26" w:rsidRPr="009E2363" w:rsidRDefault="00A66A26" w:rsidP="0092554A">
            <w:pPr>
              <w:tabs>
                <w:tab w:val="left" w:pos="1246"/>
              </w:tabs>
              <w:spacing w:line="240" w:lineRule="exact"/>
              <w:ind w:left="-103" w:right="-240"/>
              <w:jc w:val="center"/>
              <w:rPr>
                <w:rFonts w:ascii="CordiaUPC" w:hAnsi="CordiaUPC" w:cs="CordiaUPC"/>
                <w:spacing w:val="-6"/>
                <w:sz w:val="26"/>
                <w:szCs w:val="26"/>
                <w:lang w:val="en-US"/>
              </w:rPr>
            </w:pPr>
            <w:r w:rsidRPr="00F11678">
              <w:rPr>
                <w:rFonts w:ascii="CordiaUPC" w:hAnsi="CordiaUPC" w:cs="CordiaUPC"/>
                <w:spacing w:val="-6"/>
                <w:sz w:val="26"/>
                <w:szCs w:val="26"/>
              </w:rPr>
              <w:t>31 March</w:t>
            </w:r>
          </w:p>
        </w:tc>
        <w:tc>
          <w:tcPr>
            <w:tcW w:w="1350" w:type="dxa"/>
            <w:vAlign w:val="bottom"/>
          </w:tcPr>
          <w:p w14:paraId="027E44D9" w14:textId="61190AAE" w:rsidR="00A66A26" w:rsidRPr="009E2363" w:rsidRDefault="00A66A26" w:rsidP="0092554A">
            <w:pPr>
              <w:spacing w:line="240" w:lineRule="exact"/>
              <w:ind w:left="-111" w:right="-166"/>
              <w:jc w:val="center"/>
              <w:rPr>
                <w:rFonts w:ascii="CordiaUPC" w:hAnsi="CordiaUPC" w:cs="CordiaUPC"/>
                <w:sz w:val="26"/>
                <w:szCs w:val="26"/>
                <w:lang w:val="en-US"/>
              </w:rPr>
            </w:pPr>
            <w:r w:rsidRPr="00F11678">
              <w:rPr>
                <w:rFonts w:ascii="CordiaUPC" w:hAnsi="CordiaUPC" w:cs="CordiaUPC"/>
                <w:sz w:val="26"/>
                <w:szCs w:val="26"/>
                <w:lang w:val="en-US"/>
              </w:rPr>
              <w:t>31 December</w:t>
            </w:r>
          </w:p>
        </w:tc>
      </w:tr>
      <w:tr w:rsidR="00A66A26" w:rsidRPr="009E2363" w14:paraId="337E261E" w14:textId="77777777" w:rsidTr="00CC6226">
        <w:trPr>
          <w:tblHeader/>
        </w:trPr>
        <w:tc>
          <w:tcPr>
            <w:tcW w:w="3822" w:type="dxa"/>
            <w:vAlign w:val="bottom"/>
          </w:tcPr>
          <w:p w14:paraId="2EA050E7" w14:textId="77777777" w:rsidR="00A66A26" w:rsidRPr="009E2363" w:rsidRDefault="00A66A26" w:rsidP="00A66A26">
            <w:pPr>
              <w:spacing w:line="240" w:lineRule="exact"/>
              <w:ind w:left="162" w:right="-288" w:hanging="162"/>
              <w:jc w:val="both"/>
              <w:rPr>
                <w:rFonts w:ascii="CordiaUPC" w:hAnsi="CordiaUPC" w:cs="CordiaUPC"/>
                <w:sz w:val="26"/>
                <w:szCs w:val="26"/>
                <w:lang w:val="en-US"/>
              </w:rPr>
            </w:pPr>
          </w:p>
        </w:tc>
        <w:tc>
          <w:tcPr>
            <w:tcW w:w="1422" w:type="dxa"/>
            <w:vAlign w:val="bottom"/>
          </w:tcPr>
          <w:p w14:paraId="574C8C07" w14:textId="7BEE6A1A" w:rsidR="00A66A26" w:rsidRPr="009E2363" w:rsidRDefault="00A66A26" w:rsidP="0092554A">
            <w:pPr>
              <w:tabs>
                <w:tab w:val="left" w:pos="968"/>
              </w:tabs>
              <w:spacing w:line="240" w:lineRule="exact"/>
              <w:ind w:left="-104"/>
              <w:jc w:val="center"/>
              <w:rPr>
                <w:rFonts w:ascii="CordiaUPC" w:hAnsi="CordiaUPC" w:cs="CordiaUPC"/>
                <w:spacing w:val="-6"/>
                <w:sz w:val="26"/>
                <w:szCs w:val="26"/>
                <w:lang w:val="en-US"/>
              </w:rPr>
            </w:pPr>
            <w:r w:rsidRPr="009E2363">
              <w:rPr>
                <w:rFonts w:ascii="CordiaUPC" w:hAnsi="CordiaUPC" w:cs="CordiaUPC"/>
                <w:spacing w:val="-6"/>
                <w:sz w:val="26"/>
                <w:szCs w:val="26"/>
                <w:lang w:val="en-US"/>
              </w:rPr>
              <w:t>202</w:t>
            </w:r>
            <w:r>
              <w:rPr>
                <w:rFonts w:ascii="CordiaUPC" w:hAnsi="CordiaUPC" w:cs="CordiaUPC"/>
                <w:spacing w:val="-6"/>
                <w:sz w:val="26"/>
                <w:szCs w:val="26"/>
                <w:lang w:val="en-US"/>
              </w:rPr>
              <w:t>4</w:t>
            </w:r>
          </w:p>
        </w:tc>
        <w:tc>
          <w:tcPr>
            <w:tcW w:w="1278" w:type="dxa"/>
            <w:vAlign w:val="bottom"/>
          </w:tcPr>
          <w:p w14:paraId="2EA4C7C7" w14:textId="583919D1" w:rsidR="00A66A26" w:rsidRPr="009E2363" w:rsidRDefault="00A66A26" w:rsidP="00A66A26">
            <w:pPr>
              <w:spacing w:line="240" w:lineRule="exact"/>
              <w:ind w:left="-111" w:right="-109"/>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c>
          <w:tcPr>
            <w:tcW w:w="1422" w:type="dxa"/>
            <w:vAlign w:val="bottom"/>
          </w:tcPr>
          <w:p w14:paraId="0290F1F7" w14:textId="1B8E14A1" w:rsidR="00A66A26" w:rsidRPr="009E2363" w:rsidRDefault="00A66A26" w:rsidP="0092554A">
            <w:pPr>
              <w:tabs>
                <w:tab w:val="left" w:pos="1246"/>
              </w:tabs>
              <w:spacing w:line="240" w:lineRule="exact"/>
              <w:ind w:left="-103" w:right="-288"/>
              <w:jc w:val="center"/>
              <w:rPr>
                <w:rFonts w:ascii="CordiaUPC" w:hAnsi="CordiaUPC" w:cs="CordiaUPC"/>
                <w:spacing w:val="-6"/>
                <w:sz w:val="26"/>
                <w:szCs w:val="26"/>
                <w:lang w:val="en-US"/>
              </w:rPr>
            </w:pPr>
            <w:r w:rsidRPr="009E2363">
              <w:rPr>
                <w:rFonts w:ascii="CordiaUPC" w:hAnsi="CordiaUPC" w:cs="CordiaUPC"/>
                <w:spacing w:val="-6"/>
                <w:sz w:val="26"/>
                <w:szCs w:val="26"/>
                <w:lang w:val="en-US"/>
              </w:rPr>
              <w:t>202</w:t>
            </w:r>
            <w:r>
              <w:rPr>
                <w:rFonts w:ascii="CordiaUPC" w:hAnsi="CordiaUPC" w:cs="CordiaUPC"/>
                <w:spacing w:val="-6"/>
                <w:sz w:val="26"/>
                <w:szCs w:val="26"/>
                <w:lang w:val="en-US"/>
              </w:rPr>
              <w:t>4</w:t>
            </w:r>
          </w:p>
        </w:tc>
        <w:tc>
          <w:tcPr>
            <w:tcW w:w="1350" w:type="dxa"/>
            <w:vAlign w:val="bottom"/>
          </w:tcPr>
          <w:p w14:paraId="0D9F4DF3" w14:textId="62CE898C" w:rsidR="00A66A26" w:rsidRPr="009E2363" w:rsidRDefault="00A66A26" w:rsidP="00A66A26">
            <w:pPr>
              <w:spacing w:line="240" w:lineRule="exact"/>
              <w:ind w:left="-111" w:right="-287"/>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r>
      <w:tr w:rsidR="00A66A26" w:rsidRPr="009E2363" w14:paraId="345EA287" w14:textId="77777777" w:rsidTr="00CC6226">
        <w:trPr>
          <w:tblHeader/>
        </w:trPr>
        <w:tc>
          <w:tcPr>
            <w:tcW w:w="3822" w:type="dxa"/>
            <w:vAlign w:val="bottom"/>
          </w:tcPr>
          <w:p w14:paraId="18E892FD" w14:textId="77777777" w:rsidR="00A66A26" w:rsidRPr="009E2363" w:rsidRDefault="00A66A26" w:rsidP="00A66A26">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2D5BC343" w14:textId="77777777" w:rsidR="00A66A26" w:rsidRPr="009E2363" w:rsidRDefault="00A66A26" w:rsidP="00A66A26">
            <w:pPr>
              <w:spacing w:line="240" w:lineRule="exact"/>
              <w:ind w:right="-45"/>
              <w:jc w:val="center"/>
              <w:rPr>
                <w:rFonts w:ascii="CordiaUPC" w:hAnsi="CordiaUPC" w:cs="CordiaUPC"/>
                <w:i/>
                <w:iCs/>
                <w:sz w:val="26"/>
                <w:szCs w:val="26"/>
                <w:lang w:val="en-US"/>
              </w:rPr>
            </w:pPr>
            <w:r w:rsidRPr="009E2363">
              <w:rPr>
                <w:rFonts w:ascii="CordiaUPC" w:hAnsi="CordiaUPC" w:cs="CordiaUPC" w:hint="cs"/>
                <w:i/>
                <w:iCs/>
                <w:sz w:val="26"/>
                <w:szCs w:val="26"/>
                <w:lang w:val="en-US"/>
              </w:rPr>
              <w:t>(in million Baht)</w:t>
            </w:r>
          </w:p>
        </w:tc>
      </w:tr>
      <w:tr w:rsidR="00A66A26" w:rsidRPr="009E2363" w14:paraId="7A63BCEB" w14:textId="77777777" w:rsidTr="00CC6226">
        <w:tc>
          <w:tcPr>
            <w:tcW w:w="3822" w:type="dxa"/>
          </w:tcPr>
          <w:p w14:paraId="2D8DEFEF" w14:textId="77777777" w:rsidR="00A66A26" w:rsidRPr="009E2363" w:rsidRDefault="00A66A26" w:rsidP="00A66A26">
            <w:pPr>
              <w:spacing w:line="240" w:lineRule="exact"/>
              <w:ind w:left="166" w:right="-288" w:hanging="166"/>
              <w:rPr>
                <w:rFonts w:ascii="CordiaUPC" w:hAnsi="CordiaUPC" w:cs="CordiaUPC"/>
                <w:sz w:val="26"/>
                <w:szCs w:val="26"/>
                <w:lang w:val="en-US"/>
              </w:rPr>
            </w:pPr>
            <w:r w:rsidRPr="009E2363">
              <w:rPr>
                <w:rFonts w:ascii="CordiaUPC" w:hAnsi="CordiaUPC" w:cs="CordiaUPC"/>
                <w:b/>
                <w:bCs/>
                <w:sz w:val="26"/>
                <w:szCs w:val="26"/>
                <w:lang w:val="en-US"/>
              </w:rPr>
              <w:t>Loans to customers and accrued interest receivables, net</w:t>
            </w:r>
          </w:p>
        </w:tc>
        <w:tc>
          <w:tcPr>
            <w:tcW w:w="1422" w:type="dxa"/>
            <w:vAlign w:val="bottom"/>
          </w:tcPr>
          <w:p w14:paraId="393A63F7" w14:textId="77777777" w:rsidR="00A66A26" w:rsidRPr="009E2363" w:rsidRDefault="00A66A26" w:rsidP="00A66A26">
            <w:pPr>
              <w:tabs>
                <w:tab w:val="decimal" w:pos="1152"/>
              </w:tabs>
              <w:spacing w:line="240" w:lineRule="exact"/>
              <w:ind w:right="259"/>
              <w:rPr>
                <w:rFonts w:ascii="CordiaUPC" w:hAnsi="CordiaUPC" w:cs="CordiaUPC"/>
                <w:sz w:val="26"/>
                <w:szCs w:val="26"/>
                <w:lang w:val="en-US"/>
              </w:rPr>
            </w:pPr>
          </w:p>
        </w:tc>
        <w:tc>
          <w:tcPr>
            <w:tcW w:w="1278" w:type="dxa"/>
            <w:vAlign w:val="bottom"/>
          </w:tcPr>
          <w:p w14:paraId="1019C0CB" w14:textId="77777777" w:rsidR="00A66A26" w:rsidRPr="009E2363" w:rsidRDefault="00A66A26" w:rsidP="00A66A26">
            <w:pPr>
              <w:tabs>
                <w:tab w:val="decimal" w:pos="1152"/>
              </w:tabs>
              <w:spacing w:line="240" w:lineRule="exact"/>
              <w:ind w:right="259"/>
              <w:rPr>
                <w:rFonts w:ascii="CordiaUPC" w:hAnsi="CordiaUPC" w:cs="CordiaUPC"/>
                <w:sz w:val="26"/>
                <w:szCs w:val="26"/>
              </w:rPr>
            </w:pPr>
          </w:p>
        </w:tc>
        <w:tc>
          <w:tcPr>
            <w:tcW w:w="1422" w:type="dxa"/>
            <w:vAlign w:val="bottom"/>
          </w:tcPr>
          <w:p w14:paraId="4705D8DA" w14:textId="77777777" w:rsidR="00A66A26" w:rsidRPr="009E2363" w:rsidRDefault="00A66A26" w:rsidP="00A66A26">
            <w:pPr>
              <w:tabs>
                <w:tab w:val="decimal" w:pos="1152"/>
              </w:tabs>
              <w:spacing w:line="240" w:lineRule="exact"/>
              <w:ind w:right="259"/>
              <w:rPr>
                <w:rFonts w:ascii="CordiaUPC" w:hAnsi="CordiaUPC" w:cs="CordiaUPC"/>
                <w:sz w:val="26"/>
                <w:szCs w:val="26"/>
              </w:rPr>
            </w:pPr>
          </w:p>
        </w:tc>
        <w:tc>
          <w:tcPr>
            <w:tcW w:w="1350" w:type="dxa"/>
            <w:vAlign w:val="bottom"/>
          </w:tcPr>
          <w:p w14:paraId="465D0A5F" w14:textId="77777777" w:rsidR="00A66A26" w:rsidRPr="009E2363" w:rsidRDefault="00A66A26" w:rsidP="00A66A26">
            <w:pPr>
              <w:tabs>
                <w:tab w:val="decimal" w:pos="1152"/>
              </w:tabs>
              <w:spacing w:line="240" w:lineRule="exact"/>
              <w:ind w:right="259"/>
              <w:rPr>
                <w:rFonts w:ascii="CordiaUPC" w:hAnsi="CordiaUPC" w:cs="CordiaUPC"/>
                <w:sz w:val="26"/>
                <w:szCs w:val="26"/>
              </w:rPr>
            </w:pPr>
          </w:p>
        </w:tc>
      </w:tr>
      <w:tr w:rsidR="00083251" w:rsidRPr="009E2363" w14:paraId="7EADC9D2" w14:textId="77777777" w:rsidTr="00CC6226">
        <w:tc>
          <w:tcPr>
            <w:tcW w:w="3822" w:type="dxa"/>
            <w:vAlign w:val="bottom"/>
          </w:tcPr>
          <w:p w14:paraId="5F537E7A" w14:textId="77777777" w:rsidR="00083251" w:rsidRPr="009E2363" w:rsidRDefault="00083251" w:rsidP="00083251">
            <w:pPr>
              <w:spacing w:line="240" w:lineRule="exact"/>
              <w:ind w:right="-288"/>
              <w:rPr>
                <w:rFonts w:ascii="CordiaUPC" w:hAnsi="CordiaUPC" w:cs="CordiaUPC"/>
                <w:sz w:val="26"/>
                <w:szCs w:val="26"/>
                <w:lang w:val="en-US"/>
              </w:rPr>
            </w:pPr>
            <w:r w:rsidRPr="009E2363">
              <w:rPr>
                <w:rFonts w:ascii="CordiaUPC" w:hAnsi="CordiaUPC" w:cs="CordiaUPC" w:hint="cs"/>
                <w:sz w:val="26"/>
                <w:szCs w:val="26"/>
                <w:lang w:val="en-US"/>
              </w:rPr>
              <w:t>Ministry of Finance</w:t>
            </w:r>
          </w:p>
        </w:tc>
        <w:tc>
          <w:tcPr>
            <w:tcW w:w="1422" w:type="dxa"/>
            <w:vAlign w:val="bottom"/>
          </w:tcPr>
          <w:p w14:paraId="2127F8F2" w14:textId="0E4BE63F" w:rsidR="00083251" w:rsidRPr="009E2363" w:rsidRDefault="00083251" w:rsidP="00083251">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18,439</w:t>
            </w:r>
          </w:p>
        </w:tc>
        <w:tc>
          <w:tcPr>
            <w:tcW w:w="1278" w:type="dxa"/>
            <w:vAlign w:val="bottom"/>
          </w:tcPr>
          <w:p w14:paraId="1586219A" w14:textId="1A926C8D" w:rsidR="00083251" w:rsidRPr="009E2363" w:rsidRDefault="00083251" w:rsidP="00083251">
            <w:pPr>
              <w:tabs>
                <w:tab w:val="decimal" w:pos="884"/>
              </w:tabs>
              <w:spacing w:line="240" w:lineRule="exact"/>
              <w:rPr>
                <w:rFonts w:ascii="CordiaUPC" w:hAnsi="CordiaUPC" w:cs="CordiaUPC"/>
                <w:sz w:val="26"/>
                <w:szCs w:val="26"/>
              </w:rPr>
            </w:pPr>
            <w:r w:rsidRPr="00064867">
              <w:rPr>
                <w:rFonts w:ascii="CordiaUPC" w:eastAsia="Times New Roman" w:hAnsi="CordiaUPC" w:cs="CordiaUPC"/>
                <w:sz w:val="26"/>
                <w:szCs w:val="26"/>
              </w:rPr>
              <w:t>19,626</w:t>
            </w:r>
          </w:p>
        </w:tc>
        <w:tc>
          <w:tcPr>
            <w:tcW w:w="1422" w:type="dxa"/>
            <w:vAlign w:val="bottom"/>
          </w:tcPr>
          <w:p w14:paraId="55C3C193" w14:textId="7E5B1CC2" w:rsidR="00083251" w:rsidRPr="009E2363" w:rsidRDefault="00083251" w:rsidP="00083251">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18,439</w:t>
            </w:r>
          </w:p>
        </w:tc>
        <w:tc>
          <w:tcPr>
            <w:tcW w:w="1350" w:type="dxa"/>
            <w:vAlign w:val="bottom"/>
          </w:tcPr>
          <w:p w14:paraId="51E5F9D2" w14:textId="157E68E4" w:rsidR="00083251" w:rsidRPr="009E2363" w:rsidRDefault="00083251" w:rsidP="00083251">
            <w:pPr>
              <w:tabs>
                <w:tab w:val="decimal" w:pos="971"/>
              </w:tabs>
              <w:spacing w:line="240" w:lineRule="exact"/>
              <w:ind w:right="-106"/>
              <w:rPr>
                <w:rFonts w:ascii="CordiaUPC" w:hAnsi="CordiaUPC" w:cs="CordiaUPC"/>
                <w:sz w:val="26"/>
                <w:szCs w:val="26"/>
              </w:rPr>
            </w:pPr>
            <w:r w:rsidRPr="00064867">
              <w:rPr>
                <w:rFonts w:ascii="CordiaUPC" w:eastAsia="Times New Roman" w:hAnsi="CordiaUPC" w:cs="CordiaUPC"/>
                <w:sz w:val="26"/>
                <w:szCs w:val="26"/>
              </w:rPr>
              <w:t>19,626</w:t>
            </w:r>
          </w:p>
        </w:tc>
      </w:tr>
      <w:tr w:rsidR="00083251" w:rsidRPr="009E2363" w14:paraId="5C344EF8" w14:textId="77777777" w:rsidTr="00CC6226">
        <w:tc>
          <w:tcPr>
            <w:tcW w:w="3822" w:type="dxa"/>
            <w:vAlign w:val="bottom"/>
          </w:tcPr>
          <w:p w14:paraId="6C248A01" w14:textId="77777777" w:rsidR="00083251" w:rsidRPr="009E2363" w:rsidRDefault="00083251" w:rsidP="00083251">
            <w:pPr>
              <w:spacing w:line="240" w:lineRule="exact"/>
              <w:ind w:right="-288"/>
              <w:rPr>
                <w:rFonts w:ascii="CordiaUPC" w:hAnsi="CordiaUPC" w:cs="CordiaUPC"/>
                <w:strike/>
                <w:sz w:val="26"/>
                <w:szCs w:val="26"/>
                <w:lang w:val="en-US"/>
              </w:rPr>
            </w:pPr>
          </w:p>
        </w:tc>
        <w:tc>
          <w:tcPr>
            <w:tcW w:w="1422" w:type="dxa"/>
            <w:vAlign w:val="bottom"/>
          </w:tcPr>
          <w:p w14:paraId="50CF26FF" w14:textId="77777777" w:rsidR="00083251" w:rsidRPr="009E2363" w:rsidRDefault="00083251" w:rsidP="00083251">
            <w:pPr>
              <w:tabs>
                <w:tab w:val="decimal" w:pos="955"/>
              </w:tabs>
              <w:spacing w:line="240" w:lineRule="exact"/>
              <w:rPr>
                <w:rFonts w:ascii="CordiaUPC" w:hAnsi="CordiaUPC" w:cs="CordiaUPC"/>
                <w:sz w:val="26"/>
                <w:szCs w:val="26"/>
              </w:rPr>
            </w:pPr>
          </w:p>
        </w:tc>
        <w:tc>
          <w:tcPr>
            <w:tcW w:w="1278" w:type="dxa"/>
            <w:vAlign w:val="bottom"/>
          </w:tcPr>
          <w:p w14:paraId="3617EE5D" w14:textId="77777777" w:rsidR="00083251" w:rsidRPr="009E2363" w:rsidRDefault="00083251" w:rsidP="00083251">
            <w:pPr>
              <w:tabs>
                <w:tab w:val="decimal" w:pos="884"/>
              </w:tabs>
              <w:spacing w:line="240" w:lineRule="exact"/>
              <w:rPr>
                <w:rFonts w:ascii="CordiaUPC" w:hAnsi="CordiaUPC" w:cs="CordiaUPC"/>
                <w:sz w:val="26"/>
                <w:szCs w:val="26"/>
              </w:rPr>
            </w:pPr>
          </w:p>
        </w:tc>
        <w:tc>
          <w:tcPr>
            <w:tcW w:w="1422" w:type="dxa"/>
            <w:vAlign w:val="bottom"/>
          </w:tcPr>
          <w:p w14:paraId="4F202493" w14:textId="77777777" w:rsidR="00083251" w:rsidRPr="009E2363" w:rsidRDefault="00083251" w:rsidP="00083251">
            <w:pPr>
              <w:tabs>
                <w:tab w:val="decimal" w:pos="1038"/>
              </w:tabs>
              <w:spacing w:line="240" w:lineRule="exact"/>
              <w:rPr>
                <w:rFonts w:ascii="CordiaUPC" w:hAnsi="CordiaUPC" w:cs="CordiaUPC"/>
                <w:sz w:val="26"/>
                <w:szCs w:val="26"/>
              </w:rPr>
            </w:pPr>
          </w:p>
        </w:tc>
        <w:tc>
          <w:tcPr>
            <w:tcW w:w="1350" w:type="dxa"/>
            <w:vAlign w:val="bottom"/>
          </w:tcPr>
          <w:p w14:paraId="1F27FD7C" w14:textId="77777777" w:rsidR="00083251" w:rsidRPr="009E2363" w:rsidRDefault="00083251" w:rsidP="00083251">
            <w:pPr>
              <w:tabs>
                <w:tab w:val="decimal" w:pos="971"/>
              </w:tabs>
              <w:spacing w:line="240" w:lineRule="exact"/>
              <w:ind w:right="-106"/>
              <w:rPr>
                <w:rFonts w:ascii="CordiaUPC" w:hAnsi="CordiaUPC" w:cs="CordiaUPC"/>
                <w:sz w:val="26"/>
                <w:szCs w:val="26"/>
              </w:rPr>
            </w:pPr>
          </w:p>
        </w:tc>
      </w:tr>
      <w:tr w:rsidR="00083251" w:rsidRPr="009E2363" w14:paraId="79910E2D" w14:textId="77777777" w:rsidTr="00CC6226">
        <w:tc>
          <w:tcPr>
            <w:tcW w:w="3822" w:type="dxa"/>
            <w:vAlign w:val="bottom"/>
          </w:tcPr>
          <w:p w14:paraId="5DC66086" w14:textId="77777777" w:rsidR="00083251" w:rsidRPr="009E2363" w:rsidRDefault="00083251" w:rsidP="00083251">
            <w:pPr>
              <w:spacing w:line="240" w:lineRule="exact"/>
              <w:ind w:right="-288"/>
              <w:rPr>
                <w:rFonts w:ascii="CordiaUPC" w:hAnsi="CordiaUPC" w:cs="CordiaUPC"/>
                <w:b/>
                <w:bCs/>
                <w:spacing w:val="-6"/>
                <w:sz w:val="26"/>
                <w:szCs w:val="26"/>
                <w:lang w:val="en-US"/>
              </w:rPr>
            </w:pPr>
            <w:r w:rsidRPr="009E2363">
              <w:rPr>
                <w:rFonts w:ascii="CordiaUPC" w:hAnsi="CordiaUPC" w:cs="CordiaUPC" w:hint="cs"/>
                <w:b/>
                <w:bCs/>
                <w:spacing w:val="-6"/>
                <w:sz w:val="26"/>
                <w:szCs w:val="26"/>
                <w:lang w:val="en-US"/>
              </w:rPr>
              <w:t xml:space="preserve">Deposits (including interbank and money market </w:t>
            </w:r>
          </w:p>
          <w:p w14:paraId="1E71EC1E" w14:textId="77777777" w:rsidR="00083251" w:rsidRPr="009E2363" w:rsidRDefault="00083251" w:rsidP="00083251">
            <w:pPr>
              <w:spacing w:line="240" w:lineRule="exact"/>
              <w:ind w:left="170" w:right="-288"/>
              <w:rPr>
                <w:rFonts w:ascii="CordiaUPC" w:hAnsi="CordiaUPC" w:cs="CordiaUPC"/>
                <w:b/>
                <w:bCs/>
                <w:strike/>
                <w:sz w:val="26"/>
                <w:szCs w:val="26"/>
                <w:lang w:val="en-US"/>
              </w:rPr>
            </w:pPr>
            <w:r w:rsidRPr="009E2363">
              <w:rPr>
                <w:rFonts w:ascii="CordiaUPC" w:hAnsi="CordiaUPC" w:cs="CordiaUPC" w:hint="cs"/>
                <w:b/>
                <w:bCs/>
                <w:spacing w:val="-6"/>
                <w:sz w:val="26"/>
                <w:szCs w:val="26"/>
                <w:lang w:val="en-US"/>
              </w:rPr>
              <w:t>items - liabilities)</w:t>
            </w:r>
          </w:p>
        </w:tc>
        <w:tc>
          <w:tcPr>
            <w:tcW w:w="1422" w:type="dxa"/>
            <w:vAlign w:val="bottom"/>
          </w:tcPr>
          <w:p w14:paraId="137C02E8" w14:textId="77777777" w:rsidR="00083251" w:rsidRPr="009E2363" w:rsidRDefault="00083251" w:rsidP="00083251">
            <w:pPr>
              <w:tabs>
                <w:tab w:val="decimal" w:pos="955"/>
              </w:tabs>
              <w:spacing w:line="240" w:lineRule="exact"/>
              <w:rPr>
                <w:rFonts w:ascii="CordiaUPC" w:hAnsi="CordiaUPC" w:cs="CordiaUPC"/>
                <w:sz w:val="26"/>
                <w:szCs w:val="26"/>
              </w:rPr>
            </w:pPr>
          </w:p>
        </w:tc>
        <w:tc>
          <w:tcPr>
            <w:tcW w:w="1278" w:type="dxa"/>
            <w:vAlign w:val="bottom"/>
          </w:tcPr>
          <w:p w14:paraId="1788471D" w14:textId="77777777" w:rsidR="00083251" w:rsidRPr="009E2363" w:rsidRDefault="00083251" w:rsidP="00083251">
            <w:pPr>
              <w:tabs>
                <w:tab w:val="decimal" w:pos="884"/>
              </w:tabs>
              <w:spacing w:line="240" w:lineRule="exact"/>
              <w:rPr>
                <w:rFonts w:ascii="CordiaUPC" w:hAnsi="CordiaUPC" w:cs="CordiaUPC"/>
                <w:sz w:val="26"/>
                <w:szCs w:val="26"/>
              </w:rPr>
            </w:pPr>
          </w:p>
        </w:tc>
        <w:tc>
          <w:tcPr>
            <w:tcW w:w="1422" w:type="dxa"/>
            <w:vAlign w:val="bottom"/>
          </w:tcPr>
          <w:p w14:paraId="621CEC4A" w14:textId="77777777" w:rsidR="00083251" w:rsidRPr="009E2363" w:rsidRDefault="00083251" w:rsidP="00083251">
            <w:pPr>
              <w:tabs>
                <w:tab w:val="decimal" w:pos="1038"/>
              </w:tabs>
              <w:spacing w:line="240" w:lineRule="exact"/>
              <w:rPr>
                <w:rFonts w:ascii="CordiaUPC" w:hAnsi="CordiaUPC" w:cs="CordiaUPC"/>
                <w:sz w:val="26"/>
                <w:szCs w:val="26"/>
              </w:rPr>
            </w:pPr>
          </w:p>
        </w:tc>
        <w:tc>
          <w:tcPr>
            <w:tcW w:w="1350" w:type="dxa"/>
            <w:vAlign w:val="bottom"/>
          </w:tcPr>
          <w:p w14:paraId="0AA1BB09" w14:textId="77777777" w:rsidR="00083251" w:rsidRPr="009E2363" w:rsidRDefault="00083251" w:rsidP="00083251">
            <w:pPr>
              <w:tabs>
                <w:tab w:val="decimal" w:pos="971"/>
              </w:tabs>
              <w:spacing w:line="240" w:lineRule="exact"/>
              <w:ind w:right="-106"/>
              <w:rPr>
                <w:rFonts w:ascii="CordiaUPC" w:hAnsi="CordiaUPC" w:cs="CordiaUPC"/>
                <w:sz w:val="26"/>
                <w:szCs w:val="26"/>
              </w:rPr>
            </w:pPr>
          </w:p>
        </w:tc>
      </w:tr>
      <w:tr w:rsidR="00083251" w:rsidRPr="009E2363" w14:paraId="1BB273E6" w14:textId="77777777" w:rsidTr="00CC6226">
        <w:tc>
          <w:tcPr>
            <w:tcW w:w="3822" w:type="dxa"/>
            <w:vAlign w:val="bottom"/>
          </w:tcPr>
          <w:p w14:paraId="4CD9C03E" w14:textId="77777777" w:rsidR="00083251" w:rsidRPr="009E2363" w:rsidRDefault="00083251" w:rsidP="00083251">
            <w:pPr>
              <w:tabs>
                <w:tab w:val="left" w:pos="162"/>
              </w:tabs>
              <w:spacing w:line="240" w:lineRule="exact"/>
              <w:ind w:left="158" w:right="-288" w:hanging="158"/>
              <w:jc w:val="both"/>
              <w:rPr>
                <w:rFonts w:ascii="CordiaUPC" w:hAnsi="CordiaUPC" w:cs="CordiaUPC"/>
                <w:strike/>
                <w:sz w:val="26"/>
                <w:szCs w:val="26"/>
                <w:lang w:val="en-US"/>
              </w:rPr>
            </w:pPr>
            <w:r w:rsidRPr="009E2363">
              <w:rPr>
                <w:rFonts w:ascii="CordiaUPC" w:hAnsi="CordiaUPC" w:cs="CordiaUPC" w:hint="cs"/>
                <w:sz w:val="26"/>
                <w:szCs w:val="26"/>
                <w:lang w:val="en-US"/>
              </w:rPr>
              <w:t>ING Bank N.V.</w:t>
            </w:r>
          </w:p>
        </w:tc>
        <w:tc>
          <w:tcPr>
            <w:tcW w:w="1422" w:type="dxa"/>
            <w:vAlign w:val="bottom"/>
          </w:tcPr>
          <w:p w14:paraId="58B0F9F1" w14:textId="1855C859" w:rsidR="00083251" w:rsidRPr="009E2363" w:rsidRDefault="00083251" w:rsidP="00083251">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3</w:t>
            </w:r>
          </w:p>
        </w:tc>
        <w:tc>
          <w:tcPr>
            <w:tcW w:w="1278" w:type="dxa"/>
            <w:vAlign w:val="bottom"/>
          </w:tcPr>
          <w:p w14:paraId="18717037" w14:textId="786C4A34" w:rsidR="00083251" w:rsidRPr="009E2363" w:rsidRDefault="00083251" w:rsidP="00083251">
            <w:pPr>
              <w:tabs>
                <w:tab w:val="decimal" w:pos="884"/>
              </w:tabs>
              <w:spacing w:line="240" w:lineRule="exact"/>
              <w:rPr>
                <w:rFonts w:ascii="CordiaUPC" w:hAnsi="CordiaUPC" w:cs="CordiaUPC"/>
                <w:sz w:val="26"/>
                <w:szCs w:val="26"/>
              </w:rPr>
            </w:pPr>
            <w:r w:rsidRPr="00064867">
              <w:rPr>
                <w:rFonts w:ascii="CordiaUPC" w:eastAsia="Times New Roman" w:hAnsi="CordiaUPC" w:cs="CordiaUPC"/>
                <w:sz w:val="26"/>
                <w:szCs w:val="26"/>
              </w:rPr>
              <w:t>3</w:t>
            </w:r>
          </w:p>
        </w:tc>
        <w:tc>
          <w:tcPr>
            <w:tcW w:w="1422" w:type="dxa"/>
            <w:vAlign w:val="bottom"/>
          </w:tcPr>
          <w:p w14:paraId="52EAA367" w14:textId="6D67B6C2" w:rsidR="00083251" w:rsidRPr="009E2363" w:rsidRDefault="00083251" w:rsidP="00083251">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3</w:t>
            </w:r>
          </w:p>
        </w:tc>
        <w:tc>
          <w:tcPr>
            <w:tcW w:w="1350" w:type="dxa"/>
            <w:vAlign w:val="bottom"/>
          </w:tcPr>
          <w:p w14:paraId="0E8B93D1" w14:textId="756988AF" w:rsidR="00083251" w:rsidRPr="009E2363" w:rsidRDefault="00083251" w:rsidP="00083251">
            <w:pPr>
              <w:tabs>
                <w:tab w:val="decimal" w:pos="971"/>
              </w:tabs>
              <w:spacing w:line="240" w:lineRule="exact"/>
              <w:ind w:right="-106"/>
              <w:rPr>
                <w:rFonts w:ascii="CordiaUPC" w:hAnsi="CordiaUPC" w:cs="CordiaUPC"/>
                <w:sz w:val="26"/>
                <w:szCs w:val="26"/>
              </w:rPr>
            </w:pPr>
            <w:r w:rsidRPr="00064867">
              <w:rPr>
                <w:rFonts w:ascii="CordiaUPC" w:eastAsia="Times New Roman" w:hAnsi="CordiaUPC" w:cs="CordiaUPC"/>
                <w:sz w:val="26"/>
                <w:szCs w:val="26"/>
              </w:rPr>
              <w:t>3</w:t>
            </w:r>
          </w:p>
        </w:tc>
      </w:tr>
      <w:tr w:rsidR="00083251" w:rsidRPr="009E2363" w14:paraId="51F15DC0" w14:textId="77777777" w:rsidTr="004C0B65">
        <w:tc>
          <w:tcPr>
            <w:tcW w:w="3822" w:type="dxa"/>
            <w:vAlign w:val="bottom"/>
          </w:tcPr>
          <w:p w14:paraId="2814F029" w14:textId="77777777" w:rsidR="00083251" w:rsidRPr="009E2363" w:rsidRDefault="00083251" w:rsidP="00083251">
            <w:pPr>
              <w:tabs>
                <w:tab w:val="left" w:pos="162"/>
              </w:tabs>
              <w:spacing w:line="240" w:lineRule="exact"/>
              <w:ind w:right="-288"/>
              <w:rPr>
                <w:rFonts w:ascii="CordiaUPC" w:hAnsi="CordiaUPC" w:cs="CordiaUPC"/>
                <w:b/>
                <w:bCs/>
                <w:sz w:val="26"/>
                <w:szCs w:val="26"/>
                <w:lang w:val="en-US"/>
              </w:rPr>
            </w:pPr>
            <w:r w:rsidRPr="009E2363">
              <w:rPr>
                <w:rFonts w:ascii="CordiaUPC" w:hAnsi="CordiaUPC" w:cs="CordiaUPC"/>
                <w:sz w:val="26"/>
                <w:szCs w:val="26"/>
                <w:lang w:val="en-US"/>
              </w:rPr>
              <w:t>Thanachart Capital PCL.</w:t>
            </w:r>
          </w:p>
        </w:tc>
        <w:tc>
          <w:tcPr>
            <w:tcW w:w="1422" w:type="dxa"/>
          </w:tcPr>
          <w:p w14:paraId="464E11D0" w14:textId="6CADA718" w:rsidR="00083251" w:rsidRPr="009E2363" w:rsidRDefault="00083251" w:rsidP="00083251">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719</w:t>
            </w:r>
          </w:p>
        </w:tc>
        <w:tc>
          <w:tcPr>
            <w:tcW w:w="1278" w:type="dxa"/>
          </w:tcPr>
          <w:p w14:paraId="3C0E25E4" w14:textId="069E9B2D" w:rsidR="00083251" w:rsidRPr="009E2363" w:rsidRDefault="00083251" w:rsidP="00083251">
            <w:pPr>
              <w:tabs>
                <w:tab w:val="decimal" w:pos="884"/>
              </w:tabs>
              <w:spacing w:line="240" w:lineRule="exact"/>
              <w:rPr>
                <w:rFonts w:ascii="CordiaUPC" w:hAnsi="CordiaUPC" w:cs="CordiaUPC"/>
                <w:sz w:val="26"/>
                <w:szCs w:val="26"/>
              </w:rPr>
            </w:pPr>
            <w:r w:rsidRPr="00064867">
              <w:rPr>
                <w:rFonts w:ascii="CordiaUPC" w:eastAsia="Times New Roman" w:hAnsi="CordiaUPC" w:cs="CordiaUPC"/>
                <w:sz w:val="26"/>
                <w:szCs w:val="26"/>
              </w:rPr>
              <w:t>332</w:t>
            </w:r>
          </w:p>
        </w:tc>
        <w:tc>
          <w:tcPr>
            <w:tcW w:w="1422" w:type="dxa"/>
          </w:tcPr>
          <w:p w14:paraId="05D060B1" w14:textId="0DB3CE8A" w:rsidR="00083251" w:rsidRPr="009E2363" w:rsidRDefault="00083251" w:rsidP="00083251">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719</w:t>
            </w:r>
          </w:p>
        </w:tc>
        <w:tc>
          <w:tcPr>
            <w:tcW w:w="1350" w:type="dxa"/>
          </w:tcPr>
          <w:p w14:paraId="261A1702" w14:textId="1E156B89" w:rsidR="00083251" w:rsidRPr="009E2363" w:rsidRDefault="00083251" w:rsidP="00083251">
            <w:pPr>
              <w:tabs>
                <w:tab w:val="decimal" w:pos="971"/>
              </w:tabs>
              <w:spacing w:line="240" w:lineRule="exact"/>
              <w:ind w:right="-106"/>
              <w:rPr>
                <w:rFonts w:ascii="CordiaUPC" w:hAnsi="CordiaUPC" w:cs="CordiaUPC"/>
                <w:sz w:val="26"/>
                <w:szCs w:val="26"/>
              </w:rPr>
            </w:pPr>
            <w:r w:rsidRPr="00064867">
              <w:rPr>
                <w:rFonts w:ascii="CordiaUPC" w:eastAsia="Times New Roman" w:hAnsi="CordiaUPC" w:cs="CordiaUPC"/>
                <w:sz w:val="26"/>
                <w:szCs w:val="26"/>
              </w:rPr>
              <w:t>332</w:t>
            </w:r>
          </w:p>
        </w:tc>
      </w:tr>
      <w:tr w:rsidR="00083251" w:rsidRPr="009E2363" w14:paraId="4BF0D8B1" w14:textId="77777777" w:rsidTr="004C0B65">
        <w:tc>
          <w:tcPr>
            <w:tcW w:w="3822" w:type="dxa"/>
            <w:vAlign w:val="bottom"/>
          </w:tcPr>
          <w:p w14:paraId="034558B2" w14:textId="77777777" w:rsidR="00083251" w:rsidRPr="009E2363" w:rsidRDefault="00083251" w:rsidP="00083251">
            <w:pPr>
              <w:tabs>
                <w:tab w:val="left" w:pos="162"/>
              </w:tabs>
              <w:spacing w:line="240" w:lineRule="exact"/>
              <w:ind w:right="-288"/>
              <w:rPr>
                <w:rFonts w:ascii="CordiaUPC" w:hAnsi="CordiaUPC" w:cs="CordiaUPC"/>
                <w:sz w:val="26"/>
                <w:szCs w:val="26"/>
                <w:lang w:val="en-US"/>
              </w:rPr>
            </w:pPr>
          </w:p>
        </w:tc>
        <w:tc>
          <w:tcPr>
            <w:tcW w:w="1422" w:type="dxa"/>
          </w:tcPr>
          <w:p w14:paraId="166852E6" w14:textId="77777777" w:rsidR="00083251" w:rsidRDefault="00083251" w:rsidP="00083251">
            <w:pPr>
              <w:tabs>
                <w:tab w:val="decimal" w:pos="955"/>
              </w:tabs>
              <w:spacing w:line="240" w:lineRule="exact"/>
              <w:rPr>
                <w:rFonts w:ascii="CordiaUPC" w:eastAsia="Times New Roman" w:hAnsi="CordiaUPC" w:cs="CordiaUPC"/>
                <w:sz w:val="26"/>
                <w:szCs w:val="26"/>
              </w:rPr>
            </w:pPr>
          </w:p>
        </w:tc>
        <w:tc>
          <w:tcPr>
            <w:tcW w:w="1278" w:type="dxa"/>
          </w:tcPr>
          <w:p w14:paraId="3B40F7CE" w14:textId="77777777" w:rsidR="00083251" w:rsidRPr="00064867" w:rsidRDefault="00083251" w:rsidP="00083251">
            <w:pPr>
              <w:tabs>
                <w:tab w:val="decimal" w:pos="884"/>
              </w:tabs>
              <w:spacing w:line="240" w:lineRule="exact"/>
              <w:rPr>
                <w:rFonts w:ascii="CordiaUPC" w:eastAsia="Times New Roman" w:hAnsi="CordiaUPC" w:cs="CordiaUPC"/>
                <w:sz w:val="26"/>
                <w:szCs w:val="26"/>
              </w:rPr>
            </w:pPr>
          </w:p>
        </w:tc>
        <w:tc>
          <w:tcPr>
            <w:tcW w:w="1422" w:type="dxa"/>
          </w:tcPr>
          <w:p w14:paraId="466F77CC" w14:textId="77777777" w:rsidR="00083251" w:rsidRDefault="00083251" w:rsidP="00083251">
            <w:pPr>
              <w:tabs>
                <w:tab w:val="decimal" w:pos="1038"/>
              </w:tabs>
              <w:spacing w:line="240" w:lineRule="exact"/>
              <w:rPr>
                <w:rFonts w:ascii="CordiaUPC" w:eastAsia="Times New Roman" w:hAnsi="CordiaUPC" w:cs="CordiaUPC"/>
                <w:sz w:val="26"/>
                <w:szCs w:val="26"/>
              </w:rPr>
            </w:pPr>
          </w:p>
        </w:tc>
        <w:tc>
          <w:tcPr>
            <w:tcW w:w="1350" w:type="dxa"/>
          </w:tcPr>
          <w:p w14:paraId="3D539E68" w14:textId="77777777" w:rsidR="00083251" w:rsidRPr="00064867" w:rsidRDefault="00083251" w:rsidP="00083251">
            <w:pPr>
              <w:tabs>
                <w:tab w:val="decimal" w:pos="971"/>
              </w:tabs>
              <w:spacing w:line="240" w:lineRule="exact"/>
              <w:ind w:right="-106"/>
              <w:rPr>
                <w:rFonts w:ascii="CordiaUPC" w:eastAsia="Times New Roman" w:hAnsi="CordiaUPC" w:cs="CordiaUPC"/>
                <w:sz w:val="26"/>
                <w:szCs w:val="26"/>
              </w:rPr>
            </w:pPr>
          </w:p>
        </w:tc>
      </w:tr>
      <w:tr w:rsidR="00083251" w:rsidRPr="009E2363" w14:paraId="7144B593" w14:textId="77777777" w:rsidTr="00CC6226">
        <w:tc>
          <w:tcPr>
            <w:tcW w:w="3822" w:type="dxa"/>
            <w:vAlign w:val="bottom"/>
          </w:tcPr>
          <w:p w14:paraId="33A6672B" w14:textId="6ED40FE9" w:rsidR="00083251" w:rsidRPr="009E2363" w:rsidRDefault="00083251" w:rsidP="00083251">
            <w:pPr>
              <w:tabs>
                <w:tab w:val="left" w:pos="162"/>
              </w:tabs>
              <w:spacing w:line="240" w:lineRule="exact"/>
              <w:ind w:right="-288"/>
              <w:rPr>
                <w:rFonts w:ascii="CordiaUPC" w:hAnsi="CordiaUPC" w:cs="CordiaUPC"/>
                <w:sz w:val="26"/>
                <w:szCs w:val="26"/>
                <w:lang w:val="en-US"/>
              </w:rPr>
            </w:pPr>
            <w:r w:rsidRPr="009E2363">
              <w:rPr>
                <w:rFonts w:ascii="CordiaUPC" w:hAnsi="CordiaUPC" w:cs="CordiaUPC" w:hint="cs"/>
                <w:b/>
                <w:bCs/>
                <w:sz w:val="26"/>
                <w:szCs w:val="26"/>
                <w:lang w:val="en-US"/>
              </w:rPr>
              <w:t>Other liabilities</w:t>
            </w:r>
          </w:p>
        </w:tc>
        <w:tc>
          <w:tcPr>
            <w:tcW w:w="1422" w:type="dxa"/>
            <w:vAlign w:val="bottom"/>
          </w:tcPr>
          <w:p w14:paraId="11D09CFD" w14:textId="77777777" w:rsidR="00083251" w:rsidRPr="009E2363" w:rsidRDefault="00083251" w:rsidP="00083251">
            <w:pPr>
              <w:tabs>
                <w:tab w:val="decimal" w:pos="878"/>
              </w:tabs>
              <w:spacing w:line="240" w:lineRule="exact"/>
              <w:rPr>
                <w:rFonts w:ascii="CordiaUPC" w:hAnsi="CordiaUPC" w:cs="CordiaUPC"/>
                <w:sz w:val="26"/>
                <w:szCs w:val="26"/>
              </w:rPr>
            </w:pPr>
          </w:p>
        </w:tc>
        <w:tc>
          <w:tcPr>
            <w:tcW w:w="1278" w:type="dxa"/>
            <w:vAlign w:val="bottom"/>
          </w:tcPr>
          <w:p w14:paraId="0B234A83" w14:textId="77777777" w:rsidR="00083251" w:rsidRPr="009E2363" w:rsidRDefault="00083251" w:rsidP="00083251">
            <w:pPr>
              <w:tabs>
                <w:tab w:val="decimal" w:pos="884"/>
              </w:tabs>
              <w:spacing w:line="240" w:lineRule="exact"/>
              <w:rPr>
                <w:rFonts w:ascii="CordiaUPC" w:eastAsia="Times New Roman" w:hAnsi="CordiaUPC" w:cs="CordiaUPC"/>
                <w:sz w:val="26"/>
                <w:szCs w:val="26"/>
              </w:rPr>
            </w:pPr>
          </w:p>
        </w:tc>
        <w:tc>
          <w:tcPr>
            <w:tcW w:w="1422" w:type="dxa"/>
          </w:tcPr>
          <w:p w14:paraId="63EE4AB2" w14:textId="77777777" w:rsidR="00083251" w:rsidRPr="009E2363" w:rsidRDefault="00083251" w:rsidP="00083251">
            <w:pPr>
              <w:tabs>
                <w:tab w:val="decimal" w:pos="1156"/>
              </w:tabs>
              <w:spacing w:line="240" w:lineRule="exact"/>
              <w:rPr>
                <w:rFonts w:ascii="CordiaUPC" w:hAnsi="CordiaUPC" w:cs="CordiaUPC"/>
                <w:sz w:val="26"/>
                <w:szCs w:val="26"/>
              </w:rPr>
            </w:pPr>
          </w:p>
        </w:tc>
        <w:tc>
          <w:tcPr>
            <w:tcW w:w="1350" w:type="dxa"/>
          </w:tcPr>
          <w:p w14:paraId="47B476F7" w14:textId="77777777" w:rsidR="00083251" w:rsidRPr="009E2363" w:rsidRDefault="00083251" w:rsidP="00083251">
            <w:pPr>
              <w:tabs>
                <w:tab w:val="decimal" w:pos="1056"/>
              </w:tabs>
              <w:spacing w:line="240" w:lineRule="exact"/>
              <w:ind w:right="-106"/>
              <w:rPr>
                <w:rFonts w:ascii="CordiaUPC" w:eastAsia="Times New Roman" w:hAnsi="CordiaUPC" w:cs="CordiaUPC"/>
                <w:sz w:val="26"/>
                <w:szCs w:val="26"/>
              </w:rPr>
            </w:pPr>
          </w:p>
        </w:tc>
      </w:tr>
      <w:tr w:rsidR="00083251" w:rsidRPr="009E2363" w14:paraId="75C0E353" w14:textId="77777777" w:rsidTr="00CC6226">
        <w:tc>
          <w:tcPr>
            <w:tcW w:w="3822" w:type="dxa"/>
            <w:vAlign w:val="bottom"/>
          </w:tcPr>
          <w:p w14:paraId="4456D26E" w14:textId="06FF7C1B" w:rsidR="00083251" w:rsidRPr="009E2363" w:rsidRDefault="00083251" w:rsidP="00083251">
            <w:pPr>
              <w:tabs>
                <w:tab w:val="left" w:pos="162"/>
              </w:tabs>
              <w:spacing w:line="240" w:lineRule="exact"/>
              <w:ind w:right="-288"/>
              <w:rPr>
                <w:rFonts w:ascii="CordiaUPC" w:hAnsi="CordiaUPC" w:cs="CordiaUPC"/>
                <w:sz w:val="26"/>
                <w:szCs w:val="26"/>
                <w:lang w:val="en-US"/>
              </w:rPr>
            </w:pPr>
            <w:r w:rsidRPr="009E2363">
              <w:rPr>
                <w:rFonts w:ascii="CordiaUPC" w:hAnsi="CordiaUPC" w:cs="CordiaUPC"/>
                <w:sz w:val="26"/>
                <w:szCs w:val="26"/>
                <w:lang w:val="en-US"/>
              </w:rPr>
              <w:t>Thanachart Capital PCL.</w:t>
            </w:r>
          </w:p>
        </w:tc>
        <w:tc>
          <w:tcPr>
            <w:tcW w:w="1422" w:type="dxa"/>
            <w:vAlign w:val="bottom"/>
          </w:tcPr>
          <w:p w14:paraId="51D3ADA9" w14:textId="199F619A" w:rsidR="00083251" w:rsidRPr="009E2363" w:rsidRDefault="00083251" w:rsidP="006110BB">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3</w:t>
            </w:r>
          </w:p>
        </w:tc>
        <w:tc>
          <w:tcPr>
            <w:tcW w:w="1278" w:type="dxa"/>
            <w:vAlign w:val="bottom"/>
          </w:tcPr>
          <w:p w14:paraId="40BA1538" w14:textId="127017C1" w:rsidR="00083251" w:rsidRPr="009E2363" w:rsidRDefault="00083251" w:rsidP="00083251">
            <w:pPr>
              <w:tabs>
                <w:tab w:val="decimal" w:pos="884"/>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422" w:type="dxa"/>
          </w:tcPr>
          <w:p w14:paraId="3DCCE39B" w14:textId="714C138A" w:rsidR="00083251" w:rsidRPr="002F5111" w:rsidRDefault="00083251" w:rsidP="002F5111">
            <w:pPr>
              <w:tabs>
                <w:tab w:val="decimal" w:pos="1038"/>
              </w:tabs>
              <w:spacing w:line="240" w:lineRule="exact"/>
              <w:rPr>
                <w:rFonts w:ascii="CordiaUPC" w:eastAsia="Times New Roman" w:hAnsi="CordiaUPC" w:cs="CordiaUPC"/>
                <w:sz w:val="26"/>
                <w:szCs w:val="26"/>
              </w:rPr>
            </w:pPr>
            <w:r>
              <w:rPr>
                <w:rFonts w:ascii="CordiaUPC" w:eastAsia="Times New Roman" w:hAnsi="CordiaUPC" w:cs="CordiaUPC"/>
                <w:sz w:val="26"/>
                <w:szCs w:val="26"/>
              </w:rPr>
              <w:t>3</w:t>
            </w:r>
          </w:p>
        </w:tc>
        <w:tc>
          <w:tcPr>
            <w:tcW w:w="1350" w:type="dxa"/>
          </w:tcPr>
          <w:p w14:paraId="7844781D" w14:textId="0E967977" w:rsidR="00083251" w:rsidRPr="006817B3" w:rsidRDefault="00083251" w:rsidP="002F5111">
            <w:pPr>
              <w:tabs>
                <w:tab w:val="decimal" w:pos="971"/>
              </w:tabs>
              <w:spacing w:line="240" w:lineRule="exact"/>
              <w:ind w:right="-106"/>
              <w:rPr>
                <w:rFonts w:ascii="CordiaUPC" w:eastAsia="Times New Roman" w:hAnsi="CordiaUPC" w:cs="CordiaUPC"/>
                <w:sz w:val="26"/>
                <w:szCs w:val="26"/>
                <w:cs/>
                <w:lang w:val="en-US" w:bidi="th-TH"/>
              </w:rPr>
            </w:pPr>
            <w:r>
              <w:rPr>
                <w:rFonts w:ascii="CordiaUPC" w:eastAsia="Times New Roman" w:hAnsi="CordiaUPC" w:cs="CordiaUPC"/>
                <w:sz w:val="26"/>
                <w:szCs w:val="26"/>
              </w:rPr>
              <w:t>-</w:t>
            </w:r>
          </w:p>
        </w:tc>
      </w:tr>
    </w:tbl>
    <w:p w14:paraId="0BABD837" w14:textId="77777777" w:rsidR="00083251" w:rsidRDefault="00083251" w:rsidP="0045015F">
      <w:pPr>
        <w:spacing w:line="240" w:lineRule="exact"/>
        <w:ind w:left="567" w:right="88" w:hanging="567"/>
        <w:jc w:val="thaiDistribute"/>
        <w:rPr>
          <w:rFonts w:ascii="CordiaUPC" w:hAnsi="CordiaUPC" w:cs="CordiaUPC"/>
          <w:sz w:val="26"/>
          <w:szCs w:val="26"/>
          <w:lang w:val="en-US"/>
        </w:rPr>
      </w:pPr>
    </w:p>
    <w:p w14:paraId="59C91169" w14:textId="1248BDF3" w:rsidR="005A5695" w:rsidRPr="009E2363" w:rsidRDefault="005B464C" w:rsidP="00940D2F">
      <w:pPr>
        <w:spacing w:after="120" w:line="240" w:lineRule="exact"/>
        <w:ind w:left="562" w:right="86" w:hanging="562"/>
        <w:jc w:val="thaiDistribute"/>
        <w:rPr>
          <w:rFonts w:ascii="CordiaUPC" w:hAnsi="CordiaUPC" w:cs="CordiaUPC"/>
          <w:sz w:val="26"/>
          <w:szCs w:val="26"/>
          <w:lang w:val="en-US"/>
        </w:rPr>
      </w:pPr>
      <w:r w:rsidRPr="009E2363">
        <w:rPr>
          <w:rFonts w:ascii="CordiaUPC" w:hAnsi="CordiaUPC" w:cs="CordiaUPC"/>
          <w:sz w:val="26"/>
          <w:szCs w:val="26"/>
          <w:lang w:val="en-US"/>
        </w:rPr>
        <w:t>12</w:t>
      </w:r>
      <w:r w:rsidR="005A5695" w:rsidRPr="009E2363">
        <w:rPr>
          <w:rFonts w:ascii="CordiaUPC" w:hAnsi="CordiaUPC" w:cs="CordiaUPC" w:hint="cs"/>
          <w:sz w:val="26"/>
          <w:szCs w:val="26"/>
          <w:lang w:val="en-US"/>
        </w:rPr>
        <w:t>.2.2</w:t>
      </w:r>
      <w:r w:rsidR="005A5695" w:rsidRPr="009E2363">
        <w:rPr>
          <w:rFonts w:ascii="CordiaUPC" w:hAnsi="CordiaUPC" w:cs="CordiaUPC" w:hint="cs"/>
          <w:sz w:val="26"/>
          <w:szCs w:val="26"/>
          <w:lang w:val="en-US"/>
        </w:rPr>
        <w:tab/>
        <w:t xml:space="preserve">Significant balances between the Bank and its subsidiaries and associate as at </w:t>
      </w:r>
      <w:r w:rsidR="0092554A" w:rsidRPr="0092554A">
        <w:rPr>
          <w:rFonts w:ascii="CordiaUPC" w:hAnsi="CordiaUPC" w:cs="CordiaUPC"/>
          <w:spacing w:val="2"/>
          <w:sz w:val="26"/>
          <w:szCs w:val="26"/>
        </w:rPr>
        <w:t xml:space="preserve">31 March 2024 and 31 December 2023 </w:t>
      </w:r>
      <w:r w:rsidR="005A5695" w:rsidRPr="009E2363">
        <w:rPr>
          <w:rFonts w:ascii="CordiaUPC" w:hAnsi="CordiaUPC" w:cs="CordiaUPC" w:hint="cs"/>
          <w:sz w:val="26"/>
          <w:szCs w:val="26"/>
          <w:lang w:val="en-US"/>
        </w:rPr>
        <w:t>were as follows:</w:t>
      </w:r>
    </w:p>
    <w:tbl>
      <w:tblPr>
        <w:tblW w:w="9360" w:type="dxa"/>
        <w:tblInd w:w="534" w:type="dxa"/>
        <w:tblLayout w:type="fixed"/>
        <w:tblLook w:val="0000" w:firstRow="0" w:lastRow="0" w:firstColumn="0" w:lastColumn="0" w:noHBand="0" w:noVBand="0"/>
      </w:tblPr>
      <w:tblGrid>
        <w:gridCol w:w="3909"/>
        <w:gridCol w:w="1170"/>
        <w:gridCol w:w="241"/>
        <w:gridCol w:w="1114"/>
        <w:gridCol w:w="241"/>
        <w:gridCol w:w="1197"/>
        <w:gridCol w:w="259"/>
        <w:gridCol w:w="15"/>
        <w:gridCol w:w="1214"/>
      </w:tblGrid>
      <w:tr w:rsidR="00082141" w:rsidRPr="009E2363" w14:paraId="58C9EB85" w14:textId="77777777" w:rsidTr="004B1C75">
        <w:trPr>
          <w:tblHeader/>
        </w:trPr>
        <w:tc>
          <w:tcPr>
            <w:tcW w:w="3909" w:type="dxa"/>
          </w:tcPr>
          <w:p w14:paraId="6D713F61" w14:textId="77777777" w:rsidR="00082141" w:rsidRPr="009E2363" w:rsidRDefault="00082141" w:rsidP="001C60E6">
            <w:pPr>
              <w:spacing w:line="240" w:lineRule="exact"/>
              <w:ind w:right="-18"/>
              <w:rPr>
                <w:rFonts w:ascii="CordiaUPC" w:hAnsi="CordiaUPC" w:cs="CordiaUPC"/>
                <w:b/>
                <w:bCs/>
                <w:sz w:val="26"/>
                <w:szCs w:val="26"/>
                <w:lang w:val="en-US" w:bidi="th-TH"/>
              </w:rPr>
            </w:pPr>
          </w:p>
        </w:tc>
        <w:tc>
          <w:tcPr>
            <w:tcW w:w="2525" w:type="dxa"/>
            <w:gridSpan w:val="3"/>
          </w:tcPr>
          <w:p w14:paraId="2C996A1F" w14:textId="77777777" w:rsidR="00082141" w:rsidRPr="009E2363" w:rsidRDefault="00082141" w:rsidP="001C60E6">
            <w:pPr>
              <w:pStyle w:val="BodyText"/>
              <w:spacing w:after="0" w:line="240" w:lineRule="exact"/>
              <w:ind w:right="17"/>
              <w:jc w:val="center"/>
              <w:rPr>
                <w:rFonts w:ascii="CordiaUPC" w:hAnsi="CordiaUPC" w:cs="CordiaUPC"/>
                <w:sz w:val="26"/>
                <w:szCs w:val="26"/>
                <w:lang w:val="en-GB"/>
              </w:rPr>
            </w:pPr>
            <w:r w:rsidRPr="009E2363">
              <w:rPr>
                <w:rFonts w:ascii="CordiaUPC" w:hAnsi="CordiaUPC" w:cs="CordiaUPC" w:hint="cs"/>
                <w:b/>
                <w:bCs/>
                <w:sz w:val="26"/>
                <w:szCs w:val="26"/>
                <w:lang w:val="en-US"/>
              </w:rPr>
              <w:t>Consolidated</w:t>
            </w:r>
          </w:p>
        </w:tc>
        <w:tc>
          <w:tcPr>
            <w:tcW w:w="241" w:type="dxa"/>
          </w:tcPr>
          <w:p w14:paraId="1488E0BC" w14:textId="77777777" w:rsidR="00082141" w:rsidRPr="009E2363" w:rsidRDefault="00082141" w:rsidP="001C60E6">
            <w:pPr>
              <w:pStyle w:val="BodyText"/>
              <w:spacing w:after="0" w:line="240" w:lineRule="exact"/>
              <w:ind w:right="17"/>
              <w:jc w:val="center"/>
              <w:rPr>
                <w:rFonts w:ascii="CordiaUPC" w:hAnsi="CordiaUPC" w:cs="CordiaUPC"/>
                <w:sz w:val="26"/>
                <w:szCs w:val="26"/>
                <w:lang w:val="en-GB"/>
              </w:rPr>
            </w:pPr>
          </w:p>
        </w:tc>
        <w:tc>
          <w:tcPr>
            <w:tcW w:w="2685" w:type="dxa"/>
            <w:gridSpan w:val="4"/>
          </w:tcPr>
          <w:p w14:paraId="62224BFC" w14:textId="77777777" w:rsidR="00082141" w:rsidRPr="009E2363" w:rsidRDefault="00082141" w:rsidP="001C60E6">
            <w:pPr>
              <w:spacing w:line="240" w:lineRule="exact"/>
              <w:jc w:val="center"/>
              <w:rPr>
                <w:rFonts w:ascii="CordiaUPC" w:hAnsi="CordiaUPC" w:cs="CordiaUPC"/>
                <w:sz w:val="26"/>
                <w:szCs w:val="26"/>
                <w:lang w:bidi="th-TH"/>
              </w:rPr>
            </w:pPr>
            <w:r w:rsidRPr="009E2363">
              <w:rPr>
                <w:rFonts w:ascii="CordiaUPC" w:hAnsi="CordiaUPC" w:cs="CordiaUPC" w:hint="cs"/>
                <w:b/>
                <w:bCs/>
                <w:sz w:val="26"/>
                <w:szCs w:val="26"/>
                <w:lang w:val="en-US"/>
              </w:rPr>
              <w:t>Bank only</w:t>
            </w:r>
          </w:p>
        </w:tc>
      </w:tr>
      <w:tr w:rsidR="00082141" w:rsidRPr="009E2363" w14:paraId="0D4696DD" w14:textId="77777777" w:rsidTr="004B1C75">
        <w:trPr>
          <w:tblHeader/>
        </w:trPr>
        <w:tc>
          <w:tcPr>
            <w:tcW w:w="3909" w:type="dxa"/>
          </w:tcPr>
          <w:p w14:paraId="555D3983" w14:textId="77777777" w:rsidR="00082141" w:rsidRPr="009E2363" w:rsidRDefault="00082141" w:rsidP="001C60E6">
            <w:pPr>
              <w:spacing w:line="240" w:lineRule="exact"/>
              <w:ind w:right="-18"/>
              <w:rPr>
                <w:rFonts w:ascii="CordiaUPC" w:hAnsi="CordiaUPC" w:cs="CordiaUPC"/>
                <w:b/>
                <w:bCs/>
                <w:sz w:val="26"/>
                <w:szCs w:val="26"/>
                <w:lang w:val="en-US"/>
              </w:rPr>
            </w:pPr>
          </w:p>
        </w:tc>
        <w:tc>
          <w:tcPr>
            <w:tcW w:w="1170" w:type="dxa"/>
            <w:vAlign w:val="bottom"/>
          </w:tcPr>
          <w:p w14:paraId="74743B84" w14:textId="09DA4924" w:rsidR="00082141" w:rsidRPr="009E2363" w:rsidRDefault="0092554A" w:rsidP="001C60E6">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41" w:type="dxa"/>
          </w:tcPr>
          <w:p w14:paraId="2A1C2A7F" w14:textId="77777777" w:rsidR="00082141" w:rsidRPr="009E2363" w:rsidRDefault="00082141" w:rsidP="001C60E6">
            <w:pPr>
              <w:spacing w:line="240" w:lineRule="exact"/>
              <w:ind w:left="-108" w:right="-108"/>
              <w:rPr>
                <w:rFonts w:ascii="CordiaUPC" w:hAnsi="CordiaUPC" w:cs="CordiaUPC"/>
                <w:sz w:val="26"/>
                <w:szCs w:val="26"/>
                <w:rtl/>
                <w:cs/>
              </w:rPr>
            </w:pPr>
          </w:p>
        </w:tc>
        <w:tc>
          <w:tcPr>
            <w:tcW w:w="1114" w:type="dxa"/>
            <w:vAlign w:val="bottom"/>
          </w:tcPr>
          <w:p w14:paraId="15970136" w14:textId="4AA40C44" w:rsidR="00082141" w:rsidRPr="009E2363" w:rsidRDefault="0092554A" w:rsidP="001C60E6">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c>
          <w:tcPr>
            <w:tcW w:w="241" w:type="dxa"/>
          </w:tcPr>
          <w:p w14:paraId="5D163B7F" w14:textId="77777777" w:rsidR="00082141" w:rsidRPr="009E2363" w:rsidRDefault="00082141" w:rsidP="001C60E6">
            <w:pPr>
              <w:pStyle w:val="BodyText"/>
              <w:spacing w:after="0" w:line="240" w:lineRule="exact"/>
              <w:ind w:right="17"/>
              <w:jc w:val="center"/>
              <w:rPr>
                <w:rFonts w:ascii="CordiaUPC" w:hAnsi="CordiaUPC" w:cs="CordiaUPC"/>
                <w:sz w:val="26"/>
                <w:szCs w:val="26"/>
                <w:lang w:val="en-GB"/>
              </w:rPr>
            </w:pPr>
          </w:p>
        </w:tc>
        <w:tc>
          <w:tcPr>
            <w:tcW w:w="1197" w:type="dxa"/>
            <w:vAlign w:val="bottom"/>
          </w:tcPr>
          <w:p w14:paraId="38F570E5" w14:textId="5C87211C" w:rsidR="00082141" w:rsidRPr="009E2363" w:rsidRDefault="0092554A" w:rsidP="001C60E6">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59" w:type="dxa"/>
          </w:tcPr>
          <w:p w14:paraId="3AF8E166" w14:textId="77777777" w:rsidR="00082141" w:rsidRPr="009E2363" w:rsidRDefault="00082141" w:rsidP="001C60E6">
            <w:pPr>
              <w:spacing w:line="240" w:lineRule="exact"/>
              <w:ind w:left="-108" w:right="-108"/>
              <w:rPr>
                <w:rFonts w:ascii="CordiaUPC" w:hAnsi="CordiaUPC" w:cs="CordiaUPC"/>
                <w:sz w:val="26"/>
                <w:szCs w:val="26"/>
                <w:rtl/>
                <w:cs/>
              </w:rPr>
            </w:pPr>
          </w:p>
        </w:tc>
        <w:tc>
          <w:tcPr>
            <w:tcW w:w="1229" w:type="dxa"/>
            <w:gridSpan w:val="2"/>
            <w:vAlign w:val="bottom"/>
          </w:tcPr>
          <w:p w14:paraId="78EBE895" w14:textId="59EE53DC" w:rsidR="00082141" w:rsidRPr="009E2363" w:rsidRDefault="0092554A" w:rsidP="001C60E6">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r>
      <w:tr w:rsidR="0092554A" w:rsidRPr="009E2363" w14:paraId="62305541" w14:textId="77777777" w:rsidTr="004B1C75">
        <w:trPr>
          <w:tblHeader/>
        </w:trPr>
        <w:tc>
          <w:tcPr>
            <w:tcW w:w="3909" w:type="dxa"/>
          </w:tcPr>
          <w:p w14:paraId="02D8736A" w14:textId="77777777" w:rsidR="0092554A" w:rsidRPr="009E2363" w:rsidRDefault="0092554A" w:rsidP="0092554A">
            <w:pPr>
              <w:spacing w:line="240" w:lineRule="exact"/>
              <w:ind w:right="-18"/>
              <w:rPr>
                <w:rFonts w:ascii="CordiaUPC" w:hAnsi="CordiaUPC" w:cs="CordiaUPC"/>
                <w:b/>
                <w:bCs/>
                <w:sz w:val="26"/>
                <w:szCs w:val="26"/>
                <w:lang w:val="en-US"/>
              </w:rPr>
            </w:pPr>
          </w:p>
        </w:tc>
        <w:tc>
          <w:tcPr>
            <w:tcW w:w="1170" w:type="dxa"/>
            <w:vAlign w:val="bottom"/>
          </w:tcPr>
          <w:p w14:paraId="44D06740" w14:textId="31395695" w:rsidR="0092554A" w:rsidRPr="009E2363" w:rsidRDefault="0092554A" w:rsidP="0092554A">
            <w:pPr>
              <w:spacing w:line="240" w:lineRule="exact"/>
              <w:ind w:right="-45"/>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4</w:t>
            </w:r>
          </w:p>
        </w:tc>
        <w:tc>
          <w:tcPr>
            <w:tcW w:w="241" w:type="dxa"/>
          </w:tcPr>
          <w:p w14:paraId="0A15CF82" w14:textId="77777777" w:rsidR="0092554A" w:rsidRPr="009E2363" w:rsidRDefault="0092554A" w:rsidP="0092554A">
            <w:pPr>
              <w:spacing w:line="240" w:lineRule="exact"/>
              <w:ind w:left="-108" w:right="-108"/>
              <w:rPr>
                <w:rFonts w:ascii="CordiaUPC" w:hAnsi="CordiaUPC" w:cs="CordiaUPC"/>
                <w:sz w:val="26"/>
                <w:szCs w:val="26"/>
                <w:rtl/>
                <w:cs/>
              </w:rPr>
            </w:pPr>
          </w:p>
        </w:tc>
        <w:tc>
          <w:tcPr>
            <w:tcW w:w="1114" w:type="dxa"/>
            <w:vAlign w:val="bottom"/>
          </w:tcPr>
          <w:p w14:paraId="01C65CC3" w14:textId="530A67B3" w:rsidR="0092554A" w:rsidRPr="009E2363" w:rsidRDefault="0092554A" w:rsidP="0092554A">
            <w:pPr>
              <w:spacing w:line="240" w:lineRule="exact"/>
              <w:ind w:left="-111" w:right="-109"/>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c>
          <w:tcPr>
            <w:tcW w:w="241" w:type="dxa"/>
          </w:tcPr>
          <w:p w14:paraId="31E15099" w14:textId="77777777" w:rsidR="0092554A" w:rsidRPr="009E2363" w:rsidRDefault="0092554A" w:rsidP="0092554A">
            <w:pPr>
              <w:pStyle w:val="BodyText"/>
              <w:spacing w:after="0" w:line="240" w:lineRule="exact"/>
              <w:ind w:right="17"/>
              <w:jc w:val="center"/>
              <w:rPr>
                <w:rFonts w:ascii="CordiaUPC" w:hAnsi="CordiaUPC" w:cs="CordiaUPC"/>
                <w:sz w:val="26"/>
                <w:szCs w:val="26"/>
                <w:lang w:val="en-GB"/>
              </w:rPr>
            </w:pPr>
          </w:p>
        </w:tc>
        <w:tc>
          <w:tcPr>
            <w:tcW w:w="1197" w:type="dxa"/>
            <w:vAlign w:val="bottom"/>
          </w:tcPr>
          <w:p w14:paraId="2BDDDA6C" w14:textId="693E8634" w:rsidR="0092554A" w:rsidRPr="009E2363" w:rsidRDefault="0092554A" w:rsidP="0092554A">
            <w:pPr>
              <w:spacing w:line="240" w:lineRule="exact"/>
              <w:ind w:right="-45"/>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4</w:t>
            </w:r>
          </w:p>
        </w:tc>
        <w:tc>
          <w:tcPr>
            <w:tcW w:w="259" w:type="dxa"/>
          </w:tcPr>
          <w:p w14:paraId="79112DBC" w14:textId="77777777" w:rsidR="0092554A" w:rsidRPr="009E2363" w:rsidRDefault="0092554A" w:rsidP="0092554A">
            <w:pPr>
              <w:spacing w:line="240" w:lineRule="exact"/>
              <w:ind w:left="-108" w:right="-108"/>
              <w:rPr>
                <w:rFonts w:ascii="CordiaUPC" w:hAnsi="CordiaUPC" w:cs="CordiaUPC"/>
                <w:sz w:val="26"/>
                <w:szCs w:val="26"/>
                <w:rtl/>
                <w:cs/>
              </w:rPr>
            </w:pPr>
          </w:p>
        </w:tc>
        <w:tc>
          <w:tcPr>
            <w:tcW w:w="1229" w:type="dxa"/>
            <w:gridSpan w:val="2"/>
            <w:vAlign w:val="bottom"/>
          </w:tcPr>
          <w:p w14:paraId="23147099" w14:textId="4AF69436" w:rsidR="0092554A" w:rsidRPr="009E2363" w:rsidRDefault="0092554A" w:rsidP="0092554A">
            <w:pPr>
              <w:spacing w:line="240" w:lineRule="exact"/>
              <w:ind w:left="-111" w:right="-109"/>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r>
      <w:tr w:rsidR="0092554A" w:rsidRPr="009E2363" w14:paraId="0489A63E" w14:textId="77777777" w:rsidTr="004B1C75">
        <w:trPr>
          <w:tblHeader/>
        </w:trPr>
        <w:tc>
          <w:tcPr>
            <w:tcW w:w="3909" w:type="dxa"/>
          </w:tcPr>
          <w:p w14:paraId="68166424" w14:textId="77777777" w:rsidR="0092554A" w:rsidRPr="009E2363" w:rsidRDefault="0092554A" w:rsidP="0092554A">
            <w:pPr>
              <w:spacing w:line="240" w:lineRule="exact"/>
              <w:ind w:right="-18"/>
              <w:rPr>
                <w:rFonts w:ascii="CordiaUPC" w:hAnsi="CordiaUPC" w:cs="CordiaUPC"/>
                <w:b/>
                <w:bCs/>
                <w:sz w:val="26"/>
                <w:szCs w:val="26"/>
                <w:lang w:val="en-US"/>
              </w:rPr>
            </w:pPr>
          </w:p>
        </w:tc>
        <w:tc>
          <w:tcPr>
            <w:tcW w:w="5451" w:type="dxa"/>
            <w:gridSpan w:val="8"/>
          </w:tcPr>
          <w:p w14:paraId="3E0C9A56" w14:textId="77777777" w:rsidR="0092554A" w:rsidRPr="009E2363" w:rsidRDefault="0092554A" w:rsidP="0092554A">
            <w:pPr>
              <w:spacing w:line="240" w:lineRule="exact"/>
              <w:jc w:val="center"/>
              <w:rPr>
                <w:rFonts w:ascii="CordiaUPC" w:hAnsi="CordiaUPC" w:cs="CordiaUPC"/>
                <w:sz w:val="26"/>
                <w:szCs w:val="26"/>
                <w:lang w:bidi="th-TH"/>
              </w:rPr>
            </w:pPr>
            <w:r w:rsidRPr="009E2363">
              <w:rPr>
                <w:rFonts w:ascii="CordiaUPC" w:hAnsi="CordiaUPC" w:cs="CordiaUPC" w:hint="cs"/>
                <w:i/>
                <w:iCs/>
                <w:sz w:val="26"/>
                <w:szCs w:val="26"/>
              </w:rPr>
              <w:t>(in million Baht)</w:t>
            </w:r>
          </w:p>
        </w:tc>
      </w:tr>
      <w:tr w:rsidR="000D66AC" w:rsidRPr="009E2363" w14:paraId="52850B43" w14:textId="77777777" w:rsidTr="004B1C75">
        <w:tc>
          <w:tcPr>
            <w:tcW w:w="3909" w:type="dxa"/>
          </w:tcPr>
          <w:p w14:paraId="422901BB" w14:textId="77777777" w:rsidR="000D66AC" w:rsidRPr="009E2363" w:rsidRDefault="000D66AC" w:rsidP="000D66AC">
            <w:pPr>
              <w:spacing w:line="240" w:lineRule="exact"/>
              <w:ind w:right="-18"/>
              <w:rPr>
                <w:rFonts w:ascii="CordiaUPC" w:hAnsi="CordiaUPC" w:cs="CordiaUPC"/>
                <w:b/>
                <w:bCs/>
                <w:sz w:val="26"/>
                <w:szCs w:val="26"/>
                <w:lang w:val="en-US"/>
              </w:rPr>
            </w:pPr>
            <w:r w:rsidRPr="009E2363">
              <w:rPr>
                <w:rFonts w:ascii="CordiaUPC" w:hAnsi="CordiaUPC" w:cs="CordiaUPC" w:hint="cs"/>
                <w:b/>
                <w:bCs/>
                <w:sz w:val="26"/>
                <w:szCs w:val="26"/>
                <w:lang w:val="en-US"/>
              </w:rPr>
              <w:t>Other assets</w:t>
            </w:r>
          </w:p>
        </w:tc>
        <w:tc>
          <w:tcPr>
            <w:tcW w:w="1170" w:type="dxa"/>
          </w:tcPr>
          <w:p w14:paraId="3A344278" w14:textId="77777777" w:rsidR="000D66AC" w:rsidRPr="009E2363" w:rsidRDefault="000D66AC" w:rsidP="000D66AC">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01E6BFC7"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C57E207" w14:textId="77777777" w:rsidR="000D66AC" w:rsidRPr="009E2363" w:rsidRDefault="000D66AC" w:rsidP="000D66AC">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286EAE2"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2CED9D63" w14:textId="77777777" w:rsidR="000D66AC" w:rsidRPr="009E2363" w:rsidRDefault="000D66AC" w:rsidP="000D66AC">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32BB9986" w14:textId="77777777" w:rsidR="000D66AC" w:rsidRPr="009E2363" w:rsidRDefault="000D66AC" w:rsidP="000D66AC">
            <w:pPr>
              <w:tabs>
                <w:tab w:val="decimal" w:pos="792"/>
              </w:tabs>
              <w:spacing w:line="240" w:lineRule="exact"/>
              <w:jc w:val="right"/>
              <w:rPr>
                <w:rFonts w:ascii="CordiaUPC" w:hAnsi="CordiaUPC" w:cs="CordiaUPC"/>
                <w:sz w:val="26"/>
                <w:szCs w:val="26"/>
                <w:lang w:bidi="th-TH"/>
              </w:rPr>
            </w:pPr>
          </w:p>
        </w:tc>
        <w:tc>
          <w:tcPr>
            <w:tcW w:w="1229" w:type="dxa"/>
            <w:gridSpan w:val="2"/>
          </w:tcPr>
          <w:p w14:paraId="61FD6E80" w14:textId="77777777" w:rsidR="000D66AC" w:rsidRPr="009E2363" w:rsidRDefault="000D66AC" w:rsidP="000D66AC">
            <w:pPr>
              <w:tabs>
                <w:tab w:val="decimal" w:pos="890"/>
              </w:tabs>
              <w:spacing w:line="240" w:lineRule="exact"/>
              <w:rPr>
                <w:rFonts w:ascii="CordiaUPC" w:hAnsi="CordiaUPC" w:cs="CordiaUPC"/>
                <w:sz w:val="26"/>
                <w:szCs w:val="26"/>
                <w:lang w:bidi="th-TH"/>
              </w:rPr>
            </w:pPr>
          </w:p>
        </w:tc>
      </w:tr>
      <w:tr w:rsidR="000D66AC" w:rsidRPr="009E2363" w14:paraId="5B7C0244" w14:textId="77777777" w:rsidTr="004B1C75">
        <w:tc>
          <w:tcPr>
            <w:tcW w:w="3909" w:type="dxa"/>
            <w:vAlign w:val="bottom"/>
          </w:tcPr>
          <w:p w14:paraId="550DFAEE" w14:textId="5DF349E3" w:rsidR="000D66AC" w:rsidRPr="009E2363" w:rsidRDefault="000D66AC" w:rsidP="000D66AC">
            <w:pPr>
              <w:tabs>
                <w:tab w:val="left" w:pos="993"/>
              </w:tabs>
              <w:spacing w:line="240" w:lineRule="exact"/>
              <w:ind w:left="162" w:right="-108" w:hanging="153"/>
              <w:rPr>
                <w:rFonts w:ascii="CordiaUPC" w:hAnsi="CordiaUPC" w:cs="CordiaUPC"/>
                <w:sz w:val="26"/>
                <w:szCs w:val="26"/>
                <w:lang w:val="en-US"/>
              </w:rPr>
            </w:pPr>
            <w:proofErr w:type="spellStart"/>
            <w:r w:rsidRPr="009E2363">
              <w:rPr>
                <w:rFonts w:ascii="CordiaUPC" w:hAnsi="CordiaUPC" w:cs="CordiaUPC"/>
                <w:sz w:val="26"/>
                <w:szCs w:val="26"/>
              </w:rPr>
              <w:t>Phahonyothin</w:t>
            </w:r>
            <w:proofErr w:type="spellEnd"/>
            <w:r w:rsidRPr="009E2363">
              <w:rPr>
                <w:rFonts w:ascii="CordiaUPC" w:hAnsi="CordiaUPC" w:cs="CordiaUPC"/>
                <w:sz w:val="26"/>
                <w:szCs w:val="26"/>
              </w:rPr>
              <w:t xml:space="preserve"> Asset Management Co., Ltd</w:t>
            </w:r>
            <w:r>
              <w:rPr>
                <w:rFonts w:ascii="CordiaUPC" w:hAnsi="CordiaUPC" w:cs="CordiaUPC"/>
                <w:sz w:val="26"/>
                <w:szCs w:val="26"/>
              </w:rPr>
              <w:t>.</w:t>
            </w:r>
          </w:p>
        </w:tc>
        <w:tc>
          <w:tcPr>
            <w:tcW w:w="1170" w:type="dxa"/>
            <w:vAlign w:val="bottom"/>
          </w:tcPr>
          <w:p w14:paraId="14606464" w14:textId="7E430AEF" w:rsidR="000D66AC" w:rsidRPr="009E2363" w:rsidRDefault="000D66AC" w:rsidP="000D66AC">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lang w:val="en-GB"/>
              </w:rPr>
              <w:t>-</w:t>
            </w:r>
          </w:p>
        </w:tc>
        <w:tc>
          <w:tcPr>
            <w:tcW w:w="241" w:type="dxa"/>
          </w:tcPr>
          <w:p w14:paraId="50F80155"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557EBC6" w14:textId="79B5B087" w:rsidR="000D66AC" w:rsidRPr="009E2363" w:rsidRDefault="000D66AC" w:rsidP="000D66AC">
            <w:pPr>
              <w:pStyle w:val="BodyText"/>
              <w:tabs>
                <w:tab w:val="decimal" w:pos="83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lang w:val="en-GB"/>
              </w:rPr>
              <w:t>-</w:t>
            </w:r>
          </w:p>
        </w:tc>
        <w:tc>
          <w:tcPr>
            <w:tcW w:w="241" w:type="dxa"/>
          </w:tcPr>
          <w:p w14:paraId="28FCF93A"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0BF1E7F0" w14:textId="4BA32F70" w:rsidR="000D66AC" w:rsidRPr="009E2363" w:rsidRDefault="000D66AC" w:rsidP="000D66AC">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1</w:t>
            </w:r>
          </w:p>
        </w:tc>
        <w:tc>
          <w:tcPr>
            <w:tcW w:w="259" w:type="dxa"/>
          </w:tcPr>
          <w:p w14:paraId="5A5B88B3"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049822CF" w14:textId="7973A065" w:rsidR="000D66AC" w:rsidRPr="009E2363" w:rsidRDefault="000D66AC" w:rsidP="000D66AC">
            <w:pPr>
              <w:pStyle w:val="BodyText"/>
              <w:tabs>
                <w:tab w:val="decimal" w:pos="89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lang w:val="en-GB"/>
              </w:rPr>
              <w:t>2</w:t>
            </w:r>
          </w:p>
        </w:tc>
      </w:tr>
      <w:tr w:rsidR="000D66AC" w:rsidRPr="009E2363" w14:paraId="2F3D8F50" w14:textId="77777777" w:rsidTr="004B1C75">
        <w:tc>
          <w:tcPr>
            <w:tcW w:w="3909" w:type="dxa"/>
            <w:vAlign w:val="bottom"/>
          </w:tcPr>
          <w:p w14:paraId="3F6FC4D8" w14:textId="77777777" w:rsidR="000D66AC" w:rsidRPr="009E2363" w:rsidRDefault="000D66AC" w:rsidP="000D66AC">
            <w:pPr>
              <w:tabs>
                <w:tab w:val="left" w:pos="993"/>
              </w:tabs>
              <w:spacing w:line="240" w:lineRule="exact"/>
              <w:ind w:left="162" w:right="-108" w:hanging="153"/>
              <w:rPr>
                <w:rFonts w:ascii="CordiaUPC" w:hAnsi="CordiaUPC" w:cs="CordiaUPC"/>
                <w:sz w:val="26"/>
                <w:szCs w:val="26"/>
              </w:rPr>
            </w:pPr>
            <w:proofErr w:type="spellStart"/>
            <w:r w:rsidRPr="009E2363">
              <w:rPr>
                <w:rFonts w:ascii="CordiaUPC" w:hAnsi="CordiaUPC" w:cs="CordiaUPC"/>
                <w:sz w:val="26"/>
                <w:szCs w:val="26"/>
              </w:rPr>
              <w:t>TMBThanachart</w:t>
            </w:r>
            <w:proofErr w:type="spellEnd"/>
            <w:r w:rsidRPr="009E2363">
              <w:rPr>
                <w:rFonts w:ascii="CordiaUPC" w:hAnsi="CordiaUPC" w:cs="CordiaUPC"/>
                <w:sz w:val="26"/>
                <w:szCs w:val="26"/>
              </w:rPr>
              <w:t xml:space="preserve"> Broker Co., Ltd. </w:t>
            </w:r>
          </w:p>
        </w:tc>
        <w:tc>
          <w:tcPr>
            <w:tcW w:w="1170" w:type="dxa"/>
            <w:vAlign w:val="bottom"/>
          </w:tcPr>
          <w:p w14:paraId="3DDF59A7" w14:textId="6D076F0E" w:rsidR="000D66AC" w:rsidRPr="009E2363" w:rsidRDefault="000D66AC" w:rsidP="000D66AC">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lang w:val="en-GB"/>
              </w:rPr>
              <w:t>-</w:t>
            </w:r>
          </w:p>
        </w:tc>
        <w:tc>
          <w:tcPr>
            <w:tcW w:w="241" w:type="dxa"/>
          </w:tcPr>
          <w:p w14:paraId="3C7F2493"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4AAEB20" w14:textId="6503BE58" w:rsidR="000D66AC" w:rsidRPr="009E2363" w:rsidRDefault="000D66AC" w:rsidP="000D66AC">
            <w:pPr>
              <w:pStyle w:val="BodyText"/>
              <w:tabs>
                <w:tab w:val="decimal" w:pos="830"/>
              </w:tabs>
              <w:spacing w:after="0" w:line="240" w:lineRule="exact"/>
              <w:ind w:right="17"/>
              <w:rPr>
                <w:rFonts w:ascii="CordiaUPC" w:eastAsia="Times New Roman" w:hAnsi="CordiaUPC" w:cs="CordiaUPC"/>
                <w:sz w:val="26"/>
                <w:szCs w:val="26"/>
                <w:cs/>
                <w:lang w:val="en-GB"/>
              </w:rPr>
            </w:pPr>
            <w:r w:rsidRPr="009E2363">
              <w:rPr>
                <w:rFonts w:ascii="CordiaUPC" w:eastAsia="Times New Roman" w:hAnsi="CordiaUPC" w:cs="CordiaUPC"/>
                <w:sz w:val="26"/>
                <w:szCs w:val="26"/>
                <w:lang w:val="en-GB"/>
              </w:rPr>
              <w:t>-</w:t>
            </w:r>
          </w:p>
        </w:tc>
        <w:tc>
          <w:tcPr>
            <w:tcW w:w="241" w:type="dxa"/>
          </w:tcPr>
          <w:p w14:paraId="5C0B0EA7"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2F3E0964" w14:textId="4E5FC2DD" w:rsidR="000D66AC" w:rsidRPr="009E2363" w:rsidRDefault="000D66AC" w:rsidP="000D66AC">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22</w:t>
            </w:r>
          </w:p>
        </w:tc>
        <w:tc>
          <w:tcPr>
            <w:tcW w:w="259" w:type="dxa"/>
          </w:tcPr>
          <w:p w14:paraId="79FB0A4E"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2EC74F65" w14:textId="3B701086" w:rsidR="000D66AC" w:rsidRPr="009E2363" w:rsidRDefault="000D66AC" w:rsidP="000D66AC">
            <w:pPr>
              <w:pStyle w:val="BodyText"/>
              <w:tabs>
                <w:tab w:val="decimal" w:pos="89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lang w:val="en-GB"/>
              </w:rPr>
              <w:t>24</w:t>
            </w:r>
          </w:p>
        </w:tc>
      </w:tr>
      <w:tr w:rsidR="000D66AC" w:rsidRPr="009E2363" w14:paraId="23BD2D07" w14:textId="77777777" w:rsidTr="004B1C75">
        <w:tc>
          <w:tcPr>
            <w:tcW w:w="3909" w:type="dxa"/>
          </w:tcPr>
          <w:p w14:paraId="67AFBDB0" w14:textId="77777777" w:rsidR="000D66AC" w:rsidRPr="009E2363" w:rsidRDefault="000D66AC" w:rsidP="000D66AC">
            <w:pPr>
              <w:tabs>
                <w:tab w:val="left" w:pos="993"/>
              </w:tabs>
              <w:spacing w:line="240" w:lineRule="exact"/>
              <w:ind w:left="162" w:right="-108" w:hanging="153"/>
              <w:rPr>
                <w:rFonts w:ascii="CordiaUPC" w:hAnsi="CordiaUPC" w:cs="CordiaUPC"/>
                <w:sz w:val="26"/>
                <w:szCs w:val="26"/>
              </w:rPr>
            </w:pPr>
            <w:r w:rsidRPr="009E2363">
              <w:rPr>
                <w:rFonts w:ascii="CordiaUPC" w:hAnsi="CordiaUPC" w:cs="CordiaUPC"/>
                <w:sz w:val="26"/>
                <w:szCs w:val="26"/>
              </w:rPr>
              <w:t>TTB Consumer Co., Ltd.</w:t>
            </w:r>
          </w:p>
        </w:tc>
        <w:tc>
          <w:tcPr>
            <w:tcW w:w="1170" w:type="dxa"/>
            <w:vAlign w:val="bottom"/>
          </w:tcPr>
          <w:p w14:paraId="5C0CE9AB" w14:textId="513C4C38" w:rsidR="000D66AC" w:rsidRPr="009E2363" w:rsidRDefault="000D66AC" w:rsidP="000D66AC">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lang w:val="en-GB"/>
              </w:rPr>
              <w:t>-</w:t>
            </w:r>
          </w:p>
        </w:tc>
        <w:tc>
          <w:tcPr>
            <w:tcW w:w="241" w:type="dxa"/>
          </w:tcPr>
          <w:p w14:paraId="766D3210"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626940F" w14:textId="264728B6" w:rsidR="000D66AC" w:rsidRPr="009E2363" w:rsidRDefault="000D66AC" w:rsidP="000D66AC">
            <w:pPr>
              <w:pStyle w:val="BodyText"/>
              <w:tabs>
                <w:tab w:val="decimal" w:pos="83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lang w:val="en-GB"/>
              </w:rPr>
              <w:t>-</w:t>
            </w:r>
          </w:p>
        </w:tc>
        <w:tc>
          <w:tcPr>
            <w:tcW w:w="241" w:type="dxa"/>
          </w:tcPr>
          <w:p w14:paraId="210AF438"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3C47C9FB" w14:textId="4AC376B2" w:rsidR="000D66AC" w:rsidRPr="009E2363" w:rsidRDefault="000D66AC" w:rsidP="000D66AC">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1</w:t>
            </w:r>
          </w:p>
        </w:tc>
        <w:tc>
          <w:tcPr>
            <w:tcW w:w="259" w:type="dxa"/>
          </w:tcPr>
          <w:p w14:paraId="291C8085"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457B3C18" w14:textId="2F65EF6E" w:rsidR="000D66AC" w:rsidRPr="009E2363" w:rsidRDefault="000D66AC" w:rsidP="000D66AC">
            <w:pPr>
              <w:pStyle w:val="BodyText"/>
              <w:tabs>
                <w:tab w:val="decimal" w:pos="89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lang w:val="en-GB"/>
              </w:rPr>
              <w:t>2</w:t>
            </w:r>
          </w:p>
        </w:tc>
      </w:tr>
      <w:tr w:rsidR="000D66AC" w:rsidRPr="009E2363" w14:paraId="309C550E" w14:textId="77777777" w:rsidTr="004B1C75">
        <w:tc>
          <w:tcPr>
            <w:tcW w:w="3909" w:type="dxa"/>
            <w:vAlign w:val="bottom"/>
          </w:tcPr>
          <w:p w14:paraId="2B7523E3" w14:textId="77777777" w:rsidR="000D66AC" w:rsidRPr="009E2363" w:rsidRDefault="000D66AC" w:rsidP="000D66AC">
            <w:pPr>
              <w:tabs>
                <w:tab w:val="left" w:pos="250"/>
              </w:tabs>
              <w:spacing w:line="240" w:lineRule="exact"/>
              <w:ind w:left="160" w:right="-18" w:hanging="160"/>
              <w:rPr>
                <w:rFonts w:ascii="CordiaUPC" w:hAnsi="CordiaUPC" w:cs="CordiaUPC"/>
                <w:sz w:val="26"/>
                <w:szCs w:val="26"/>
                <w:lang w:val="en-US"/>
              </w:rPr>
            </w:pPr>
            <w:proofErr w:type="spellStart"/>
            <w:r w:rsidRPr="009E2363">
              <w:rPr>
                <w:rFonts w:ascii="CordiaUPC" w:hAnsi="CordiaUPC" w:cs="CordiaUPC"/>
                <w:sz w:val="26"/>
                <w:szCs w:val="26"/>
              </w:rPr>
              <w:t>Eastspring</w:t>
            </w:r>
            <w:proofErr w:type="spellEnd"/>
            <w:r w:rsidRPr="009E2363">
              <w:rPr>
                <w:rFonts w:ascii="CordiaUPC" w:hAnsi="CordiaUPC" w:cs="CordiaUPC"/>
                <w:sz w:val="26"/>
                <w:szCs w:val="26"/>
              </w:rPr>
              <w:t xml:space="preserve"> Asset Management (Thailand) </w:t>
            </w:r>
            <w:r w:rsidRPr="009E2363">
              <w:rPr>
                <w:rFonts w:ascii="CordiaUPC" w:hAnsi="CordiaUPC" w:cs="CordiaUPC" w:hint="cs"/>
                <w:sz w:val="26"/>
                <w:szCs w:val="26"/>
              </w:rPr>
              <w:t>Co., Ltd.</w:t>
            </w:r>
            <w:r w:rsidRPr="009E2363">
              <w:rPr>
                <w:rFonts w:ascii="CordiaUPC" w:hAnsi="CordiaUPC" w:cs="CordiaUPC"/>
                <w:sz w:val="26"/>
                <w:szCs w:val="26"/>
                <w:vertAlign w:val="superscript"/>
              </w:rPr>
              <w:t xml:space="preserve"> </w:t>
            </w:r>
          </w:p>
        </w:tc>
        <w:tc>
          <w:tcPr>
            <w:tcW w:w="1170" w:type="dxa"/>
            <w:vAlign w:val="bottom"/>
          </w:tcPr>
          <w:p w14:paraId="47EE73BC" w14:textId="1144DBFC" w:rsidR="000D66AC" w:rsidRPr="009E2363" w:rsidRDefault="000D66AC" w:rsidP="000D66AC">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111</w:t>
            </w:r>
          </w:p>
        </w:tc>
        <w:tc>
          <w:tcPr>
            <w:tcW w:w="241" w:type="dxa"/>
          </w:tcPr>
          <w:p w14:paraId="21DADCF3"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1438BB4A" w14:textId="56251478" w:rsidR="000D66AC" w:rsidRPr="009E2363" w:rsidRDefault="000D66AC" w:rsidP="000D66AC">
            <w:pPr>
              <w:tabs>
                <w:tab w:val="decimal" w:pos="830"/>
              </w:tabs>
              <w:spacing w:line="240" w:lineRule="exact"/>
              <w:ind w:right="-105"/>
              <w:rPr>
                <w:rFonts w:ascii="CordiaUPC" w:hAnsi="CordiaUPC" w:cs="CordiaUPC"/>
                <w:sz w:val="26"/>
                <w:szCs w:val="26"/>
              </w:rPr>
            </w:pPr>
            <w:r w:rsidRPr="009E2363">
              <w:rPr>
                <w:rFonts w:ascii="CordiaUPC" w:hAnsi="CordiaUPC" w:cs="CordiaUPC"/>
                <w:sz w:val="26"/>
                <w:szCs w:val="26"/>
              </w:rPr>
              <w:t>86</w:t>
            </w:r>
          </w:p>
        </w:tc>
        <w:tc>
          <w:tcPr>
            <w:tcW w:w="241" w:type="dxa"/>
          </w:tcPr>
          <w:p w14:paraId="5F75B011" w14:textId="77777777" w:rsidR="000D66AC" w:rsidRPr="009E2363" w:rsidRDefault="000D66AC" w:rsidP="000D66AC">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40F06021" w14:textId="47AD5F68" w:rsidR="000D66AC" w:rsidRPr="009E2363" w:rsidRDefault="000D66AC" w:rsidP="000D66AC">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111</w:t>
            </w:r>
          </w:p>
        </w:tc>
        <w:tc>
          <w:tcPr>
            <w:tcW w:w="259" w:type="dxa"/>
          </w:tcPr>
          <w:p w14:paraId="60A4B7AA"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29" w:type="dxa"/>
            <w:gridSpan w:val="2"/>
            <w:vAlign w:val="bottom"/>
          </w:tcPr>
          <w:p w14:paraId="2A26E141" w14:textId="17F2FD66" w:rsidR="000D66AC" w:rsidRPr="009E2363" w:rsidRDefault="000D66AC" w:rsidP="000D66AC">
            <w:pPr>
              <w:tabs>
                <w:tab w:val="decimal" w:pos="890"/>
              </w:tabs>
              <w:spacing w:line="240" w:lineRule="exact"/>
              <w:rPr>
                <w:rFonts w:ascii="CordiaUPC" w:hAnsi="CordiaUPC" w:cs="CordiaUPC"/>
                <w:sz w:val="26"/>
                <w:szCs w:val="26"/>
              </w:rPr>
            </w:pPr>
            <w:r w:rsidRPr="009E2363">
              <w:rPr>
                <w:rFonts w:ascii="CordiaUPC" w:hAnsi="CordiaUPC" w:cs="CordiaUPC"/>
                <w:sz w:val="26"/>
                <w:szCs w:val="26"/>
              </w:rPr>
              <w:t>86</w:t>
            </w:r>
          </w:p>
        </w:tc>
      </w:tr>
      <w:tr w:rsidR="000D66AC" w:rsidRPr="009E2363" w14:paraId="22879547" w14:textId="77777777" w:rsidTr="004B1C75">
        <w:tc>
          <w:tcPr>
            <w:tcW w:w="3909" w:type="dxa"/>
          </w:tcPr>
          <w:p w14:paraId="7877B6C6" w14:textId="77777777" w:rsidR="000D66AC" w:rsidRPr="009E2363" w:rsidRDefault="000D66AC" w:rsidP="000D66AC">
            <w:pPr>
              <w:tabs>
                <w:tab w:val="left" w:pos="0"/>
              </w:tabs>
              <w:spacing w:line="240" w:lineRule="exact"/>
              <w:ind w:right="-18"/>
              <w:rPr>
                <w:rFonts w:ascii="CordiaUPC" w:hAnsi="CordiaUPC" w:cs="CordiaUPC"/>
                <w:sz w:val="26"/>
                <w:szCs w:val="26"/>
                <w:lang w:val="en-US"/>
              </w:rPr>
            </w:pPr>
            <w:r w:rsidRPr="009E2363">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23ABCF14" w14:textId="34CDB269" w:rsidR="000D66AC" w:rsidRPr="009E2363" w:rsidRDefault="000D66AC" w:rsidP="000D66AC">
            <w:pPr>
              <w:tabs>
                <w:tab w:val="decimal" w:pos="860"/>
              </w:tabs>
              <w:spacing w:line="240" w:lineRule="exact"/>
              <w:ind w:right="-115"/>
              <w:rPr>
                <w:rFonts w:ascii="CordiaUPC" w:hAnsi="CordiaUPC" w:cs="CordiaUPC"/>
                <w:b/>
                <w:bCs/>
                <w:sz w:val="26"/>
                <w:szCs w:val="26"/>
              </w:rPr>
            </w:pPr>
            <w:r>
              <w:rPr>
                <w:rFonts w:ascii="CordiaUPC" w:hAnsi="CordiaUPC" w:cs="CordiaUPC"/>
                <w:b/>
                <w:bCs/>
                <w:sz w:val="26"/>
                <w:szCs w:val="26"/>
              </w:rPr>
              <w:t>111</w:t>
            </w:r>
          </w:p>
        </w:tc>
        <w:tc>
          <w:tcPr>
            <w:tcW w:w="241" w:type="dxa"/>
          </w:tcPr>
          <w:p w14:paraId="11340391"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1379883A" w14:textId="76B2F5CC" w:rsidR="000D66AC" w:rsidRPr="009E2363" w:rsidRDefault="000D66AC" w:rsidP="000D66AC">
            <w:pPr>
              <w:tabs>
                <w:tab w:val="decimal" w:pos="830"/>
              </w:tabs>
              <w:spacing w:line="240" w:lineRule="exact"/>
              <w:ind w:right="-105"/>
              <w:rPr>
                <w:rFonts w:ascii="CordiaUPC" w:hAnsi="CordiaUPC" w:cs="CordiaUPC"/>
                <w:b/>
                <w:bCs/>
                <w:sz w:val="26"/>
                <w:szCs w:val="26"/>
              </w:rPr>
            </w:pPr>
            <w:r w:rsidRPr="009E2363">
              <w:rPr>
                <w:rFonts w:ascii="CordiaUPC" w:hAnsi="CordiaUPC" w:cs="CordiaUPC"/>
                <w:b/>
                <w:bCs/>
                <w:sz w:val="26"/>
                <w:szCs w:val="26"/>
              </w:rPr>
              <w:t>86</w:t>
            </w:r>
          </w:p>
        </w:tc>
        <w:tc>
          <w:tcPr>
            <w:tcW w:w="241" w:type="dxa"/>
          </w:tcPr>
          <w:p w14:paraId="386BD58A"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1BEBD904" w14:textId="6BA41BD5" w:rsidR="000D66AC" w:rsidRPr="009E2363" w:rsidRDefault="000D66AC" w:rsidP="000D66AC">
            <w:pPr>
              <w:tabs>
                <w:tab w:val="decimal" w:pos="913"/>
              </w:tabs>
              <w:spacing w:line="240" w:lineRule="exact"/>
              <w:ind w:right="-110"/>
              <w:rPr>
                <w:rFonts w:ascii="CordiaUPC" w:hAnsi="CordiaUPC" w:cs="CordiaUPC"/>
                <w:b/>
                <w:bCs/>
                <w:sz w:val="26"/>
                <w:szCs w:val="26"/>
                <w:lang w:val="en-US" w:bidi="th-TH"/>
              </w:rPr>
            </w:pPr>
            <w:r>
              <w:rPr>
                <w:rFonts w:ascii="CordiaUPC" w:hAnsi="CordiaUPC" w:cs="CordiaUPC"/>
                <w:b/>
                <w:bCs/>
                <w:sz w:val="26"/>
                <w:szCs w:val="26"/>
                <w:lang w:val="en-US" w:bidi="th-TH"/>
              </w:rPr>
              <w:t>135</w:t>
            </w:r>
          </w:p>
        </w:tc>
        <w:tc>
          <w:tcPr>
            <w:tcW w:w="259" w:type="dxa"/>
          </w:tcPr>
          <w:p w14:paraId="41F125AD"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Pr>
            </w:pPr>
          </w:p>
        </w:tc>
        <w:tc>
          <w:tcPr>
            <w:tcW w:w="1229" w:type="dxa"/>
            <w:gridSpan w:val="2"/>
            <w:tcBorders>
              <w:top w:val="single" w:sz="4" w:space="0" w:color="auto"/>
              <w:bottom w:val="double" w:sz="4" w:space="0" w:color="auto"/>
            </w:tcBorders>
            <w:vAlign w:val="bottom"/>
          </w:tcPr>
          <w:p w14:paraId="5B3F32AA" w14:textId="1333CDD6" w:rsidR="000D66AC" w:rsidRPr="009E2363" w:rsidRDefault="000D66AC" w:rsidP="000D66AC">
            <w:pPr>
              <w:tabs>
                <w:tab w:val="decimal" w:pos="890"/>
              </w:tabs>
              <w:spacing w:line="240" w:lineRule="exact"/>
              <w:rPr>
                <w:rFonts w:ascii="CordiaUPC" w:hAnsi="CordiaUPC" w:cs="CordiaUPC"/>
                <w:b/>
                <w:bCs/>
                <w:sz w:val="26"/>
                <w:szCs w:val="26"/>
              </w:rPr>
            </w:pPr>
            <w:r w:rsidRPr="009E2363">
              <w:rPr>
                <w:rFonts w:ascii="CordiaUPC" w:hAnsi="CordiaUPC" w:cs="CordiaUPC"/>
                <w:b/>
                <w:bCs/>
                <w:sz w:val="26"/>
                <w:szCs w:val="26"/>
              </w:rPr>
              <w:t>114</w:t>
            </w:r>
          </w:p>
        </w:tc>
      </w:tr>
      <w:tr w:rsidR="000D66AC" w:rsidRPr="009E2363" w14:paraId="697CE6AF" w14:textId="77777777" w:rsidTr="004B1C75">
        <w:tc>
          <w:tcPr>
            <w:tcW w:w="3909" w:type="dxa"/>
          </w:tcPr>
          <w:p w14:paraId="46767F63" w14:textId="77777777" w:rsidR="000D66AC" w:rsidRPr="009E2363" w:rsidRDefault="000D66AC" w:rsidP="000D66AC">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4B01D474" w14:textId="77777777" w:rsidR="000D66AC" w:rsidRPr="009E2363" w:rsidRDefault="000D66AC" w:rsidP="000D66AC">
            <w:pPr>
              <w:tabs>
                <w:tab w:val="decimal" w:pos="860"/>
              </w:tabs>
              <w:spacing w:line="240" w:lineRule="exact"/>
              <w:ind w:right="-115"/>
              <w:rPr>
                <w:rFonts w:ascii="CordiaUPC" w:hAnsi="CordiaUPC" w:cs="CordiaUPC"/>
                <w:sz w:val="26"/>
                <w:szCs w:val="26"/>
              </w:rPr>
            </w:pPr>
          </w:p>
        </w:tc>
        <w:tc>
          <w:tcPr>
            <w:tcW w:w="241" w:type="dxa"/>
          </w:tcPr>
          <w:p w14:paraId="204037AA"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tcPr>
          <w:p w14:paraId="5AA44036" w14:textId="77777777" w:rsidR="000D66AC" w:rsidRPr="009E2363" w:rsidRDefault="000D66AC" w:rsidP="000D66AC">
            <w:pPr>
              <w:tabs>
                <w:tab w:val="decimal" w:pos="830"/>
              </w:tabs>
              <w:spacing w:line="240" w:lineRule="exact"/>
              <w:ind w:right="-105"/>
              <w:rPr>
                <w:rFonts w:ascii="CordiaUPC" w:hAnsi="CordiaUPC" w:cs="CordiaUPC"/>
                <w:sz w:val="26"/>
                <w:szCs w:val="26"/>
              </w:rPr>
            </w:pPr>
          </w:p>
        </w:tc>
        <w:tc>
          <w:tcPr>
            <w:tcW w:w="241" w:type="dxa"/>
          </w:tcPr>
          <w:p w14:paraId="6A402E15"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3B34CCFF" w14:textId="77777777" w:rsidR="000D66AC" w:rsidRPr="009E2363" w:rsidRDefault="000D66AC" w:rsidP="000D66AC">
            <w:pPr>
              <w:tabs>
                <w:tab w:val="decimal" w:pos="990"/>
              </w:tabs>
              <w:spacing w:line="240" w:lineRule="exact"/>
              <w:ind w:right="-110"/>
              <w:rPr>
                <w:rFonts w:ascii="CordiaUPC" w:hAnsi="CordiaUPC" w:cs="CordiaUPC"/>
                <w:sz w:val="26"/>
                <w:szCs w:val="26"/>
              </w:rPr>
            </w:pPr>
          </w:p>
        </w:tc>
        <w:tc>
          <w:tcPr>
            <w:tcW w:w="274" w:type="dxa"/>
            <w:gridSpan w:val="2"/>
          </w:tcPr>
          <w:p w14:paraId="73A925A8"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3B1681C3" w14:textId="77777777" w:rsidR="000D66AC" w:rsidRPr="009E2363" w:rsidRDefault="000D66AC" w:rsidP="000D66AC">
            <w:pPr>
              <w:tabs>
                <w:tab w:val="decimal" w:pos="890"/>
              </w:tabs>
              <w:spacing w:line="240" w:lineRule="exact"/>
              <w:rPr>
                <w:rFonts w:ascii="CordiaUPC" w:hAnsi="CordiaUPC" w:cs="CordiaUPC"/>
                <w:sz w:val="26"/>
                <w:szCs w:val="26"/>
              </w:rPr>
            </w:pPr>
          </w:p>
        </w:tc>
      </w:tr>
      <w:tr w:rsidR="000D66AC" w:rsidRPr="009E2363" w14:paraId="68BE3117" w14:textId="77777777" w:rsidTr="004B1C75">
        <w:tc>
          <w:tcPr>
            <w:tcW w:w="3909" w:type="dxa"/>
          </w:tcPr>
          <w:p w14:paraId="4FC6778B" w14:textId="77777777" w:rsidR="000D66AC" w:rsidRPr="009E2363" w:rsidRDefault="000D66AC" w:rsidP="000D66AC">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9E2363">
              <w:rPr>
                <w:rFonts w:ascii="CordiaUPC" w:hAnsi="CordiaUPC" w:cs="CordiaUPC" w:hint="cs"/>
                <w:b/>
                <w:bCs/>
                <w:sz w:val="26"/>
                <w:szCs w:val="26"/>
                <w:lang w:val="en-US"/>
              </w:rPr>
              <w:t>Deposits (including interbank and money market items - liabilities)</w:t>
            </w:r>
          </w:p>
        </w:tc>
        <w:tc>
          <w:tcPr>
            <w:tcW w:w="1170" w:type="dxa"/>
          </w:tcPr>
          <w:p w14:paraId="0BE4F627" w14:textId="77777777" w:rsidR="000D66AC" w:rsidRPr="009E2363" w:rsidRDefault="000D66AC" w:rsidP="000D66AC">
            <w:pPr>
              <w:tabs>
                <w:tab w:val="decimal" w:pos="860"/>
              </w:tabs>
              <w:spacing w:line="240" w:lineRule="exact"/>
              <w:ind w:right="-115"/>
              <w:rPr>
                <w:rFonts w:ascii="CordiaUPC" w:hAnsi="CordiaUPC" w:cs="CordiaUPC"/>
                <w:sz w:val="26"/>
                <w:szCs w:val="26"/>
              </w:rPr>
            </w:pPr>
          </w:p>
        </w:tc>
        <w:tc>
          <w:tcPr>
            <w:tcW w:w="241" w:type="dxa"/>
          </w:tcPr>
          <w:p w14:paraId="69C3E3CC"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tcPr>
          <w:p w14:paraId="1B06FAB4" w14:textId="77777777" w:rsidR="000D66AC" w:rsidRPr="009E2363" w:rsidRDefault="000D66AC" w:rsidP="000D66AC">
            <w:pPr>
              <w:tabs>
                <w:tab w:val="decimal" w:pos="830"/>
              </w:tabs>
              <w:spacing w:line="240" w:lineRule="exact"/>
              <w:ind w:right="-105"/>
              <w:rPr>
                <w:rFonts w:ascii="CordiaUPC" w:hAnsi="CordiaUPC" w:cs="CordiaUPC"/>
                <w:sz w:val="26"/>
                <w:szCs w:val="26"/>
              </w:rPr>
            </w:pPr>
          </w:p>
        </w:tc>
        <w:tc>
          <w:tcPr>
            <w:tcW w:w="241" w:type="dxa"/>
          </w:tcPr>
          <w:p w14:paraId="75CC8CF3"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43484402" w14:textId="77777777" w:rsidR="000D66AC" w:rsidRPr="009E2363" w:rsidRDefault="000D66AC" w:rsidP="000D66AC">
            <w:pPr>
              <w:tabs>
                <w:tab w:val="decimal" w:pos="990"/>
              </w:tabs>
              <w:spacing w:line="240" w:lineRule="exact"/>
              <w:ind w:right="-110"/>
              <w:rPr>
                <w:rFonts w:ascii="CordiaUPC" w:hAnsi="CordiaUPC" w:cs="CordiaUPC"/>
                <w:sz w:val="26"/>
                <w:szCs w:val="26"/>
              </w:rPr>
            </w:pPr>
          </w:p>
        </w:tc>
        <w:tc>
          <w:tcPr>
            <w:tcW w:w="274" w:type="dxa"/>
            <w:gridSpan w:val="2"/>
          </w:tcPr>
          <w:p w14:paraId="4665D2C6"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4B53CBCC" w14:textId="77777777" w:rsidR="000D66AC" w:rsidRPr="009E2363" w:rsidRDefault="000D66AC" w:rsidP="000D66AC">
            <w:pPr>
              <w:tabs>
                <w:tab w:val="decimal" w:pos="890"/>
              </w:tabs>
              <w:spacing w:line="240" w:lineRule="exact"/>
              <w:rPr>
                <w:rFonts w:ascii="CordiaUPC" w:hAnsi="CordiaUPC" w:cs="CordiaUPC"/>
                <w:sz w:val="26"/>
                <w:szCs w:val="26"/>
              </w:rPr>
            </w:pPr>
          </w:p>
        </w:tc>
      </w:tr>
      <w:tr w:rsidR="000D66AC" w:rsidRPr="009E2363" w14:paraId="6292144F" w14:textId="77777777" w:rsidTr="004B1C75">
        <w:tc>
          <w:tcPr>
            <w:tcW w:w="3909" w:type="dxa"/>
            <w:vAlign w:val="bottom"/>
          </w:tcPr>
          <w:p w14:paraId="636E3358" w14:textId="77777777" w:rsidR="000D66AC" w:rsidRPr="009E2363" w:rsidRDefault="000D66AC" w:rsidP="000D66AC">
            <w:pPr>
              <w:tabs>
                <w:tab w:val="left" w:pos="993"/>
              </w:tabs>
              <w:spacing w:line="240" w:lineRule="exact"/>
              <w:ind w:left="162" w:right="-108" w:hanging="153"/>
              <w:rPr>
                <w:rFonts w:ascii="CordiaUPC" w:hAnsi="CordiaUPC" w:cs="CordiaUPC"/>
                <w:sz w:val="26"/>
                <w:szCs w:val="26"/>
                <w:lang w:val="en-US"/>
              </w:rPr>
            </w:pPr>
            <w:proofErr w:type="spellStart"/>
            <w:r w:rsidRPr="009E2363">
              <w:rPr>
                <w:rFonts w:ascii="CordiaUPC" w:hAnsi="CordiaUPC" w:cs="CordiaUPC" w:hint="cs"/>
                <w:sz w:val="26"/>
                <w:szCs w:val="26"/>
                <w:lang w:val="en-US"/>
              </w:rPr>
              <w:t>Phahonyothin</w:t>
            </w:r>
            <w:proofErr w:type="spellEnd"/>
            <w:r w:rsidRPr="009E2363">
              <w:rPr>
                <w:rFonts w:ascii="CordiaUPC" w:hAnsi="CordiaUPC" w:cs="CordiaUPC" w:hint="cs"/>
                <w:sz w:val="26"/>
                <w:szCs w:val="26"/>
                <w:lang w:val="en-US"/>
              </w:rPr>
              <w:t xml:space="preserve"> Asset Management Co., Ltd.</w:t>
            </w:r>
          </w:p>
        </w:tc>
        <w:tc>
          <w:tcPr>
            <w:tcW w:w="1170" w:type="dxa"/>
          </w:tcPr>
          <w:p w14:paraId="15B497B4" w14:textId="46ABE2C4" w:rsidR="000D66AC" w:rsidRPr="001F0249" w:rsidRDefault="000D66AC" w:rsidP="000D66AC">
            <w:pPr>
              <w:tabs>
                <w:tab w:val="decimal" w:pos="860"/>
              </w:tabs>
              <w:spacing w:line="240" w:lineRule="exact"/>
              <w:ind w:right="-115"/>
              <w:rPr>
                <w:rFonts w:ascii="CordiaUPC" w:hAnsi="CordiaUPC" w:cs="CordiaUPC"/>
                <w:sz w:val="26"/>
                <w:szCs w:val="26"/>
                <w:lang w:val="en-US"/>
              </w:rPr>
            </w:pPr>
            <w:r w:rsidRPr="00064867">
              <w:rPr>
                <w:rFonts w:ascii="CordiaUPC" w:eastAsia="Times New Roman" w:hAnsi="CordiaUPC" w:cs="CordiaUPC"/>
                <w:sz w:val="26"/>
                <w:szCs w:val="26"/>
              </w:rPr>
              <w:t>-</w:t>
            </w:r>
          </w:p>
        </w:tc>
        <w:tc>
          <w:tcPr>
            <w:tcW w:w="241" w:type="dxa"/>
          </w:tcPr>
          <w:p w14:paraId="4C2C9AF9"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tcPr>
          <w:p w14:paraId="66422057" w14:textId="3C6C7A00" w:rsidR="000D66AC" w:rsidRPr="009E2363" w:rsidRDefault="000D66AC" w:rsidP="000D66AC">
            <w:pPr>
              <w:tabs>
                <w:tab w:val="decimal" w:pos="830"/>
              </w:tabs>
              <w:spacing w:line="240" w:lineRule="exact"/>
              <w:ind w:right="-105"/>
              <w:rPr>
                <w:rFonts w:ascii="CordiaUPC" w:hAnsi="CordiaUPC" w:cs="CordiaUPC"/>
                <w:sz w:val="26"/>
                <w:szCs w:val="26"/>
              </w:rPr>
            </w:pPr>
            <w:r w:rsidRPr="009E2363">
              <w:rPr>
                <w:rFonts w:ascii="CordiaUPC" w:eastAsia="Times New Roman" w:hAnsi="CordiaUPC" w:cs="CordiaUPC"/>
                <w:sz w:val="26"/>
                <w:szCs w:val="26"/>
              </w:rPr>
              <w:t>-</w:t>
            </w:r>
          </w:p>
        </w:tc>
        <w:tc>
          <w:tcPr>
            <w:tcW w:w="241" w:type="dxa"/>
          </w:tcPr>
          <w:p w14:paraId="11DF9A4D"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4A2F36A4" w14:textId="4115C129" w:rsidR="000D66AC" w:rsidRPr="009E2363" w:rsidRDefault="000D66AC" w:rsidP="000D66AC">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680</w:t>
            </w:r>
          </w:p>
        </w:tc>
        <w:tc>
          <w:tcPr>
            <w:tcW w:w="274" w:type="dxa"/>
            <w:gridSpan w:val="2"/>
          </w:tcPr>
          <w:p w14:paraId="1050140A"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6B1D6AAB" w14:textId="08F16D15" w:rsidR="000D66AC" w:rsidRPr="009E2363" w:rsidRDefault="000D66AC" w:rsidP="000D66AC">
            <w:pPr>
              <w:tabs>
                <w:tab w:val="decimal" w:pos="890"/>
              </w:tabs>
              <w:spacing w:line="240" w:lineRule="exact"/>
              <w:rPr>
                <w:rFonts w:ascii="CordiaUPC" w:hAnsi="CordiaUPC" w:cs="CordiaUPC"/>
                <w:sz w:val="26"/>
                <w:szCs w:val="26"/>
              </w:rPr>
            </w:pPr>
            <w:r w:rsidRPr="009E2363">
              <w:rPr>
                <w:rFonts w:ascii="CordiaUPC" w:eastAsia="Times New Roman" w:hAnsi="CordiaUPC" w:cs="CordiaUPC"/>
                <w:sz w:val="26"/>
                <w:szCs w:val="26"/>
              </w:rPr>
              <w:t>787</w:t>
            </w:r>
          </w:p>
        </w:tc>
      </w:tr>
      <w:tr w:rsidR="000D66AC" w:rsidRPr="009E2363" w14:paraId="5349E845" w14:textId="77777777" w:rsidTr="004B1C75">
        <w:tc>
          <w:tcPr>
            <w:tcW w:w="3909" w:type="dxa"/>
          </w:tcPr>
          <w:p w14:paraId="1B86C424" w14:textId="77777777" w:rsidR="000D66AC" w:rsidRPr="009E2363" w:rsidRDefault="000D66AC" w:rsidP="000D66AC">
            <w:pPr>
              <w:tabs>
                <w:tab w:val="left" w:pos="993"/>
              </w:tabs>
              <w:spacing w:line="240" w:lineRule="exact"/>
              <w:ind w:left="162" w:right="-108" w:hanging="153"/>
              <w:rPr>
                <w:rFonts w:ascii="CordiaUPC" w:hAnsi="CordiaUPC" w:cs="CordiaUPC"/>
                <w:sz w:val="26"/>
                <w:szCs w:val="26"/>
                <w:lang w:val="en-US"/>
              </w:rPr>
            </w:pPr>
            <w:proofErr w:type="spellStart"/>
            <w:r w:rsidRPr="009E2363">
              <w:rPr>
                <w:rFonts w:ascii="CordiaUPC" w:hAnsi="CordiaUPC" w:cs="CordiaUPC"/>
                <w:sz w:val="26"/>
                <w:szCs w:val="26"/>
              </w:rPr>
              <w:t>TMBThanachart</w:t>
            </w:r>
            <w:proofErr w:type="spellEnd"/>
            <w:r w:rsidRPr="009E2363">
              <w:rPr>
                <w:rFonts w:ascii="CordiaUPC" w:hAnsi="CordiaUPC" w:cs="CordiaUPC"/>
                <w:sz w:val="26"/>
                <w:szCs w:val="26"/>
              </w:rPr>
              <w:t xml:space="preserve"> Broker Co., Ltd. </w:t>
            </w:r>
          </w:p>
        </w:tc>
        <w:tc>
          <w:tcPr>
            <w:tcW w:w="1170" w:type="dxa"/>
          </w:tcPr>
          <w:p w14:paraId="1C1F4AC2" w14:textId="4B2762DA" w:rsidR="000D66AC" w:rsidRPr="009E2363" w:rsidRDefault="000D66AC" w:rsidP="000D66AC">
            <w:pPr>
              <w:tabs>
                <w:tab w:val="decimal" w:pos="860"/>
              </w:tabs>
              <w:spacing w:line="240" w:lineRule="exact"/>
              <w:ind w:right="-115"/>
              <w:rPr>
                <w:rFonts w:ascii="CordiaUPC" w:hAnsi="CordiaUPC" w:cs="CordiaUPC"/>
                <w:sz w:val="26"/>
                <w:szCs w:val="26"/>
              </w:rPr>
            </w:pPr>
            <w:r w:rsidRPr="00064867">
              <w:rPr>
                <w:rFonts w:ascii="CordiaUPC" w:eastAsia="Times New Roman" w:hAnsi="CordiaUPC" w:cs="CordiaUPC"/>
                <w:sz w:val="26"/>
                <w:szCs w:val="26"/>
              </w:rPr>
              <w:t>-</w:t>
            </w:r>
          </w:p>
        </w:tc>
        <w:tc>
          <w:tcPr>
            <w:tcW w:w="241" w:type="dxa"/>
          </w:tcPr>
          <w:p w14:paraId="7783B85C"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tcPr>
          <w:p w14:paraId="134490FE" w14:textId="35B27678" w:rsidR="000D66AC" w:rsidRPr="009E2363" w:rsidRDefault="000D66AC" w:rsidP="000D66AC">
            <w:pPr>
              <w:tabs>
                <w:tab w:val="decimal" w:pos="830"/>
              </w:tabs>
              <w:spacing w:line="240" w:lineRule="exact"/>
              <w:ind w:right="-105"/>
              <w:rPr>
                <w:rFonts w:ascii="CordiaUPC" w:hAnsi="CordiaUPC" w:cs="CordiaUPC"/>
                <w:sz w:val="26"/>
                <w:szCs w:val="26"/>
              </w:rPr>
            </w:pPr>
            <w:r w:rsidRPr="009E2363">
              <w:rPr>
                <w:rFonts w:ascii="CordiaUPC" w:eastAsia="Times New Roman" w:hAnsi="CordiaUPC" w:cs="CordiaUPC"/>
                <w:sz w:val="26"/>
                <w:szCs w:val="26"/>
              </w:rPr>
              <w:t>-</w:t>
            </w:r>
          </w:p>
        </w:tc>
        <w:tc>
          <w:tcPr>
            <w:tcW w:w="241" w:type="dxa"/>
          </w:tcPr>
          <w:p w14:paraId="487B2595"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375D9FA5" w14:textId="3C28A009" w:rsidR="000D66AC" w:rsidRPr="009E2363" w:rsidRDefault="000035DD" w:rsidP="000D66AC">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479</w:t>
            </w:r>
          </w:p>
        </w:tc>
        <w:tc>
          <w:tcPr>
            <w:tcW w:w="274" w:type="dxa"/>
            <w:gridSpan w:val="2"/>
          </w:tcPr>
          <w:p w14:paraId="1DC2409B"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40352E9C" w14:textId="3E41894C" w:rsidR="000D66AC" w:rsidRPr="009E2363" w:rsidRDefault="000D66AC" w:rsidP="000D66AC">
            <w:pPr>
              <w:tabs>
                <w:tab w:val="decimal" w:pos="890"/>
              </w:tabs>
              <w:spacing w:line="240" w:lineRule="exact"/>
              <w:ind w:right="140"/>
              <w:rPr>
                <w:rFonts w:ascii="CordiaUPC" w:hAnsi="CordiaUPC" w:cs="CordiaUPC"/>
                <w:sz w:val="26"/>
                <w:szCs w:val="26"/>
              </w:rPr>
            </w:pPr>
            <w:r w:rsidRPr="009E2363">
              <w:rPr>
                <w:rFonts w:ascii="CordiaUPC" w:eastAsia="Times New Roman" w:hAnsi="CordiaUPC" w:cs="CordiaUPC"/>
                <w:sz w:val="26"/>
                <w:szCs w:val="26"/>
              </w:rPr>
              <w:t>473</w:t>
            </w:r>
          </w:p>
        </w:tc>
      </w:tr>
      <w:tr w:rsidR="000D66AC" w:rsidRPr="009E2363" w14:paraId="4B423629" w14:textId="77777777" w:rsidTr="004B1C75">
        <w:tc>
          <w:tcPr>
            <w:tcW w:w="3909" w:type="dxa"/>
          </w:tcPr>
          <w:p w14:paraId="5560717D" w14:textId="77777777" w:rsidR="000D66AC" w:rsidRPr="009E2363" w:rsidRDefault="000D66AC" w:rsidP="000D66AC">
            <w:pPr>
              <w:tabs>
                <w:tab w:val="left" w:pos="993"/>
              </w:tabs>
              <w:spacing w:line="240" w:lineRule="exact"/>
              <w:ind w:right="-18"/>
              <w:rPr>
                <w:rFonts w:ascii="CordiaUPC" w:hAnsi="CordiaUPC" w:cs="CordiaUPC"/>
                <w:sz w:val="26"/>
                <w:szCs w:val="26"/>
                <w:lang w:val="en-US"/>
              </w:rPr>
            </w:pPr>
            <w:r w:rsidRPr="009E2363">
              <w:rPr>
                <w:rFonts w:ascii="CordiaUPC" w:hAnsi="CordiaUPC" w:cs="CordiaUPC"/>
                <w:sz w:val="26"/>
                <w:szCs w:val="26"/>
              </w:rPr>
              <w:t>TTB Consumer Co., Ltd.</w:t>
            </w:r>
          </w:p>
        </w:tc>
        <w:tc>
          <w:tcPr>
            <w:tcW w:w="1170" w:type="dxa"/>
          </w:tcPr>
          <w:p w14:paraId="6FEE9AC1" w14:textId="41082361" w:rsidR="000D66AC" w:rsidRPr="009E2363" w:rsidRDefault="000D66AC" w:rsidP="000D66AC">
            <w:pPr>
              <w:tabs>
                <w:tab w:val="decimal" w:pos="860"/>
              </w:tabs>
              <w:spacing w:line="240" w:lineRule="exact"/>
              <w:ind w:right="-115"/>
              <w:rPr>
                <w:rFonts w:ascii="CordiaUPC" w:hAnsi="CordiaUPC" w:cs="CordiaUPC"/>
                <w:sz w:val="26"/>
                <w:szCs w:val="26"/>
                <w:lang w:val="en-US"/>
              </w:rPr>
            </w:pPr>
            <w:r w:rsidRPr="00064867">
              <w:rPr>
                <w:rFonts w:ascii="CordiaUPC" w:eastAsia="Times New Roman" w:hAnsi="CordiaUPC" w:cs="CordiaUPC"/>
                <w:sz w:val="26"/>
                <w:szCs w:val="26"/>
              </w:rPr>
              <w:t>-</w:t>
            </w:r>
          </w:p>
        </w:tc>
        <w:tc>
          <w:tcPr>
            <w:tcW w:w="241" w:type="dxa"/>
          </w:tcPr>
          <w:p w14:paraId="2FB3CFDB"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tcPr>
          <w:p w14:paraId="2039D436" w14:textId="7B261245" w:rsidR="000D66AC" w:rsidRPr="009E2363" w:rsidRDefault="000D66AC" w:rsidP="000D66AC">
            <w:pPr>
              <w:tabs>
                <w:tab w:val="decimal" w:pos="830"/>
              </w:tabs>
              <w:spacing w:line="240" w:lineRule="exact"/>
              <w:ind w:right="-105"/>
              <w:rPr>
                <w:rFonts w:ascii="CordiaUPC" w:hAnsi="CordiaUPC" w:cs="CordiaUPC"/>
                <w:sz w:val="26"/>
                <w:szCs w:val="26"/>
                <w:lang w:val="en-US"/>
              </w:rPr>
            </w:pPr>
            <w:r w:rsidRPr="009E2363">
              <w:rPr>
                <w:rFonts w:ascii="CordiaUPC" w:eastAsia="Times New Roman" w:hAnsi="CordiaUPC" w:cs="CordiaUPC"/>
                <w:sz w:val="26"/>
                <w:szCs w:val="26"/>
              </w:rPr>
              <w:t>-</w:t>
            </w:r>
          </w:p>
        </w:tc>
        <w:tc>
          <w:tcPr>
            <w:tcW w:w="241" w:type="dxa"/>
            <w:vAlign w:val="bottom"/>
          </w:tcPr>
          <w:p w14:paraId="658ED250" w14:textId="77777777" w:rsidR="000D66AC" w:rsidRPr="009E2363" w:rsidRDefault="000D66AC" w:rsidP="000D66AC">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332737D5" w14:textId="6CE17B1F" w:rsidR="000D66AC" w:rsidRPr="009E2363" w:rsidRDefault="000D66AC" w:rsidP="000D66AC">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132</w:t>
            </w:r>
          </w:p>
        </w:tc>
        <w:tc>
          <w:tcPr>
            <w:tcW w:w="274" w:type="dxa"/>
            <w:gridSpan w:val="2"/>
          </w:tcPr>
          <w:p w14:paraId="0295A805"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425B7FCA" w14:textId="087C7178" w:rsidR="000D66AC" w:rsidRPr="009E2363" w:rsidRDefault="000D66AC" w:rsidP="000D66AC">
            <w:pPr>
              <w:tabs>
                <w:tab w:val="decimal" w:pos="890"/>
              </w:tabs>
              <w:spacing w:line="240" w:lineRule="exact"/>
              <w:rPr>
                <w:rFonts w:ascii="CordiaUPC" w:hAnsi="CordiaUPC" w:cs="CordiaUPC"/>
                <w:sz w:val="26"/>
                <w:szCs w:val="26"/>
              </w:rPr>
            </w:pPr>
            <w:r w:rsidRPr="009E2363">
              <w:rPr>
                <w:rFonts w:ascii="CordiaUPC" w:eastAsia="Times New Roman" w:hAnsi="CordiaUPC" w:cs="CordiaUPC"/>
                <w:sz w:val="26"/>
                <w:szCs w:val="26"/>
              </w:rPr>
              <w:t>119</w:t>
            </w:r>
          </w:p>
        </w:tc>
      </w:tr>
      <w:tr w:rsidR="000D66AC" w:rsidRPr="009E2363" w14:paraId="29CA5545" w14:textId="77777777" w:rsidTr="004B1C75">
        <w:tc>
          <w:tcPr>
            <w:tcW w:w="3909" w:type="dxa"/>
            <w:vAlign w:val="bottom"/>
          </w:tcPr>
          <w:p w14:paraId="4624A234" w14:textId="77777777" w:rsidR="000D66AC" w:rsidRPr="009E2363" w:rsidRDefault="000D66AC" w:rsidP="000D66AC">
            <w:pPr>
              <w:tabs>
                <w:tab w:val="left" w:pos="250"/>
              </w:tabs>
              <w:spacing w:line="240" w:lineRule="exact"/>
              <w:ind w:left="160" w:right="-18" w:hanging="160"/>
              <w:rPr>
                <w:rFonts w:ascii="CordiaUPC" w:hAnsi="CordiaUPC" w:cs="CordiaUPC"/>
                <w:color w:val="FF0000"/>
                <w:sz w:val="26"/>
                <w:szCs w:val="26"/>
                <w:lang w:val="en-US"/>
              </w:rPr>
            </w:pPr>
            <w:proofErr w:type="spellStart"/>
            <w:r w:rsidRPr="009E2363">
              <w:rPr>
                <w:rFonts w:ascii="CordiaUPC" w:hAnsi="CordiaUPC" w:cs="CordiaUPC"/>
                <w:sz w:val="26"/>
                <w:szCs w:val="26"/>
              </w:rPr>
              <w:t>Eastspring</w:t>
            </w:r>
            <w:proofErr w:type="spellEnd"/>
            <w:r w:rsidRPr="009E2363">
              <w:rPr>
                <w:rFonts w:ascii="CordiaUPC" w:hAnsi="CordiaUPC" w:cs="CordiaUPC"/>
                <w:sz w:val="26"/>
                <w:szCs w:val="26"/>
              </w:rPr>
              <w:t xml:space="preserve"> Asset Management (Thailand) </w:t>
            </w:r>
            <w:r w:rsidRPr="009E2363">
              <w:rPr>
                <w:rFonts w:ascii="CordiaUPC" w:hAnsi="CordiaUPC" w:cs="CordiaUPC" w:hint="cs"/>
                <w:sz w:val="26"/>
                <w:szCs w:val="26"/>
              </w:rPr>
              <w:t>Co., Ltd.</w:t>
            </w:r>
            <w:r w:rsidRPr="009E2363">
              <w:rPr>
                <w:rFonts w:ascii="CordiaUPC" w:hAnsi="CordiaUPC" w:cs="CordiaUPC"/>
                <w:sz w:val="26"/>
                <w:szCs w:val="26"/>
                <w:vertAlign w:val="superscript"/>
              </w:rPr>
              <w:t xml:space="preserve"> </w:t>
            </w:r>
          </w:p>
        </w:tc>
        <w:tc>
          <w:tcPr>
            <w:tcW w:w="1170" w:type="dxa"/>
            <w:vAlign w:val="bottom"/>
          </w:tcPr>
          <w:p w14:paraId="066F8088" w14:textId="70422670" w:rsidR="000D66AC" w:rsidRPr="009E2363" w:rsidRDefault="000D66AC" w:rsidP="000D66AC">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325</w:t>
            </w:r>
          </w:p>
        </w:tc>
        <w:tc>
          <w:tcPr>
            <w:tcW w:w="241" w:type="dxa"/>
          </w:tcPr>
          <w:p w14:paraId="7EA29A80"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3F0E0A13" w14:textId="25871059" w:rsidR="000D66AC" w:rsidRPr="009E2363" w:rsidRDefault="000D66AC" w:rsidP="000D66AC">
            <w:pPr>
              <w:tabs>
                <w:tab w:val="decimal" w:pos="830"/>
              </w:tabs>
              <w:spacing w:line="240" w:lineRule="exact"/>
              <w:ind w:right="-105"/>
              <w:rPr>
                <w:rFonts w:ascii="CordiaUPC" w:hAnsi="CordiaUPC" w:cs="CordiaUPC"/>
                <w:sz w:val="26"/>
                <w:szCs w:val="26"/>
                <w:lang w:val="en-US" w:bidi="th-TH"/>
              </w:rPr>
            </w:pPr>
            <w:r w:rsidRPr="009E2363">
              <w:rPr>
                <w:rFonts w:ascii="CordiaUPC" w:hAnsi="CordiaUPC" w:cs="CordiaUPC"/>
                <w:sz w:val="26"/>
                <w:szCs w:val="26"/>
                <w:lang w:val="en-US"/>
              </w:rPr>
              <w:t>160</w:t>
            </w:r>
          </w:p>
        </w:tc>
        <w:tc>
          <w:tcPr>
            <w:tcW w:w="241" w:type="dxa"/>
          </w:tcPr>
          <w:p w14:paraId="18A55232" w14:textId="77777777" w:rsidR="000D66AC" w:rsidRPr="009E2363" w:rsidRDefault="000D66AC" w:rsidP="000D66AC">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194F1318" w14:textId="213D3466" w:rsidR="000D66AC" w:rsidRPr="009E2363" w:rsidRDefault="000D66AC" w:rsidP="000D66AC">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325</w:t>
            </w:r>
          </w:p>
        </w:tc>
        <w:tc>
          <w:tcPr>
            <w:tcW w:w="274" w:type="dxa"/>
            <w:gridSpan w:val="2"/>
          </w:tcPr>
          <w:p w14:paraId="099C4BC6"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4C13AC6B" w14:textId="59BE6251" w:rsidR="000D66AC" w:rsidRPr="009E2363" w:rsidRDefault="000D66AC" w:rsidP="000D66AC">
            <w:pPr>
              <w:tabs>
                <w:tab w:val="decimal" w:pos="890"/>
              </w:tabs>
              <w:spacing w:line="240" w:lineRule="exact"/>
              <w:rPr>
                <w:rFonts w:ascii="CordiaUPC" w:hAnsi="CordiaUPC" w:cs="CordiaUPC"/>
                <w:sz w:val="26"/>
                <w:szCs w:val="26"/>
              </w:rPr>
            </w:pPr>
            <w:r w:rsidRPr="009E2363">
              <w:rPr>
                <w:rFonts w:ascii="CordiaUPC" w:hAnsi="CordiaUPC" w:cs="CordiaUPC"/>
                <w:sz w:val="26"/>
                <w:szCs w:val="26"/>
              </w:rPr>
              <w:t>160</w:t>
            </w:r>
          </w:p>
        </w:tc>
      </w:tr>
      <w:tr w:rsidR="000D66AC" w:rsidRPr="009E2363" w14:paraId="491A8574" w14:textId="77777777" w:rsidTr="004B1C75">
        <w:tc>
          <w:tcPr>
            <w:tcW w:w="3909" w:type="dxa"/>
          </w:tcPr>
          <w:p w14:paraId="52360E15" w14:textId="77777777" w:rsidR="000D66AC" w:rsidRPr="009E2363" w:rsidRDefault="000D66AC" w:rsidP="000D66AC">
            <w:pPr>
              <w:spacing w:line="240" w:lineRule="exact"/>
              <w:ind w:right="-18"/>
              <w:jc w:val="both"/>
              <w:rPr>
                <w:rFonts w:ascii="CordiaUPC" w:hAnsi="CordiaUPC" w:cs="CordiaUPC"/>
                <w:b/>
                <w:bCs/>
                <w:sz w:val="26"/>
                <w:szCs w:val="26"/>
                <w:lang w:val="en-US"/>
              </w:rPr>
            </w:pPr>
            <w:r w:rsidRPr="009E2363">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7EC7298C" w14:textId="3A85EF52" w:rsidR="000D66AC" w:rsidRPr="009E2363" w:rsidRDefault="000D66AC" w:rsidP="000D66AC">
            <w:pPr>
              <w:tabs>
                <w:tab w:val="decimal" w:pos="860"/>
              </w:tabs>
              <w:spacing w:line="240" w:lineRule="exact"/>
              <w:ind w:right="-115"/>
              <w:rPr>
                <w:rFonts w:ascii="CordiaUPC" w:hAnsi="CordiaUPC" w:cs="CordiaUPC"/>
                <w:b/>
                <w:bCs/>
                <w:sz w:val="26"/>
                <w:szCs w:val="26"/>
                <w:rtl/>
                <w:cs/>
              </w:rPr>
            </w:pPr>
            <w:r>
              <w:rPr>
                <w:rFonts w:ascii="CordiaUPC" w:hAnsi="CordiaUPC" w:cs="CordiaUPC"/>
                <w:b/>
                <w:bCs/>
                <w:sz w:val="26"/>
                <w:szCs w:val="26"/>
              </w:rPr>
              <w:t>325</w:t>
            </w:r>
          </w:p>
        </w:tc>
        <w:tc>
          <w:tcPr>
            <w:tcW w:w="241" w:type="dxa"/>
          </w:tcPr>
          <w:p w14:paraId="3991CB9B"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293CDAF1" w14:textId="70C6D55E" w:rsidR="000D66AC" w:rsidRPr="009E2363" w:rsidRDefault="000D66AC" w:rsidP="000D66AC">
            <w:pPr>
              <w:tabs>
                <w:tab w:val="decimal" w:pos="830"/>
              </w:tabs>
              <w:spacing w:line="240" w:lineRule="exact"/>
              <w:ind w:right="-105"/>
              <w:rPr>
                <w:rFonts w:ascii="CordiaUPC" w:hAnsi="CordiaUPC" w:cs="CordiaUPC"/>
                <w:b/>
                <w:bCs/>
                <w:sz w:val="26"/>
                <w:szCs w:val="26"/>
                <w:rtl/>
                <w:cs/>
              </w:rPr>
            </w:pPr>
            <w:r w:rsidRPr="009E2363">
              <w:rPr>
                <w:rFonts w:ascii="CordiaUPC" w:hAnsi="CordiaUPC" w:cs="CordiaUPC"/>
                <w:b/>
                <w:bCs/>
                <w:sz w:val="26"/>
                <w:szCs w:val="26"/>
              </w:rPr>
              <w:t>160</w:t>
            </w:r>
          </w:p>
        </w:tc>
        <w:tc>
          <w:tcPr>
            <w:tcW w:w="241" w:type="dxa"/>
          </w:tcPr>
          <w:p w14:paraId="1EA81D07"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326E6857" w14:textId="544709CF" w:rsidR="000D66AC" w:rsidRPr="009E2363" w:rsidRDefault="000D66AC" w:rsidP="000D66AC">
            <w:pPr>
              <w:tabs>
                <w:tab w:val="decimal" w:pos="913"/>
              </w:tabs>
              <w:spacing w:line="240" w:lineRule="exact"/>
              <w:ind w:right="-110"/>
              <w:rPr>
                <w:rFonts w:ascii="CordiaUPC" w:hAnsi="CordiaUPC" w:cs="CordiaUPC"/>
                <w:b/>
                <w:bCs/>
                <w:sz w:val="26"/>
                <w:szCs w:val="26"/>
                <w:rtl/>
                <w:cs/>
              </w:rPr>
            </w:pPr>
            <w:r>
              <w:rPr>
                <w:rFonts w:ascii="CordiaUPC" w:eastAsia="Times New Roman" w:hAnsi="CordiaUPC" w:cs="CordiaUPC"/>
                <w:b/>
                <w:bCs/>
                <w:sz w:val="26"/>
                <w:szCs w:val="26"/>
              </w:rPr>
              <w:t>1,</w:t>
            </w:r>
            <w:r w:rsidR="000035DD">
              <w:rPr>
                <w:rFonts w:ascii="CordiaUPC" w:eastAsia="Times New Roman" w:hAnsi="CordiaUPC" w:cs="CordiaUPC"/>
                <w:b/>
                <w:bCs/>
                <w:sz w:val="26"/>
                <w:szCs w:val="26"/>
              </w:rPr>
              <w:t>616</w:t>
            </w:r>
          </w:p>
        </w:tc>
        <w:tc>
          <w:tcPr>
            <w:tcW w:w="274" w:type="dxa"/>
            <w:gridSpan w:val="2"/>
          </w:tcPr>
          <w:p w14:paraId="50A5A06E"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Pr>
            </w:pPr>
          </w:p>
        </w:tc>
        <w:tc>
          <w:tcPr>
            <w:tcW w:w="1214" w:type="dxa"/>
            <w:tcBorders>
              <w:top w:val="single" w:sz="4" w:space="0" w:color="auto"/>
              <w:bottom w:val="double" w:sz="4" w:space="0" w:color="auto"/>
            </w:tcBorders>
            <w:vAlign w:val="bottom"/>
          </w:tcPr>
          <w:p w14:paraId="7D087918" w14:textId="4BB61B90" w:rsidR="000D66AC" w:rsidRPr="009E2363" w:rsidRDefault="000D66AC" w:rsidP="000D66AC">
            <w:pPr>
              <w:tabs>
                <w:tab w:val="decimal" w:pos="890"/>
              </w:tabs>
              <w:spacing w:line="240" w:lineRule="exact"/>
              <w:rPr>
                <w:rFonts w:ascii="CordiaUPC" w:hAnsi="CordiaUPC" w:cs="CordiaUPC"/>
                <w:b/>
                <w:bCs/>
                <w:sz w:val="26"/>
                <w:szCs w:val="26"/>
                <w:rtl/>
                <w:cs/>
              </w:rPr>
            </w:pPr>
            <w:r w:rsidRPr="009E2363">
              <w:rPr>
                <w:rFonts w:ascii="CordiaUPC" w:hAnsi="CordiaUPC" w:cs="CordiaUPC"/>
                <w:b/>
                <w:bCs/>
                <w:sz w:val="26"/>
                <w:szCs w:val="26"/>
              </w:rPr>
              <w:t>1,539</w:t>
            </w:r>
          </w:p>
        </w:tc>
      </w:tr>
      <w:tr w:rsidR="000D66AC" w:rsidRPr="009E2363" w14:paraId="27F16994" w14:textId="77777777" w:rsidTr="00D87681">
        <w:tc>
          <w:tcPr>
            <w:tcW w:w="3909" w:type="dxa"/>
          </w:tcPr>
          <w:p w14:paraId="5107F1D8" w14:textId="77777777" w:rsidR="000D66AC" w:rsidRPr="009E2363" w:rsidRDefault="000D66AC" w:rsidP="000D66AC">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38D5BCD7" w14:textId="77777777" w:rsidR="000D66AC" w:rsidRPr="009E2363" w:rsidRDefault="000D66AC" w:rsidP="000D66AC">
            <w:pPr>
              <w:tabs>
                <w:tab w:val="decimal" w:pos="860"/>
              </w:tabs>
              <w:spacing w:line="240" w:lineRule="exact"/>
              <w:ind w:right="-115"/>
              <w:rPr>
                <w:rFonts w:ascii="CordiaUPC" w:hAnsi="CordiaUPC" w:cs="CordiaUPC"/>
                <w:sz w:val="26"/>
                <w:szCs w:val="26"/>
              </w:rPr>
            </w:pPr>
          </w:p>
        </w:tc>
        <w:tc>
          <w:tcPr>
            <w:tcW w:w="241" w:type="dxa"/>
          </w:tcPr>
          <w:p w14:paraId="7ABA67FB"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tcPr>
          <w:p w14:paraId="5C340D41" w14:textId="77777777" w:rsidR="000D66AC" w:rsidRPr="009E2363" w:rsidRDefault="000D66AC" w:rsidP="000D66AC">
            <w:pPr>
              <w:tabs>
                <w:tab w:val="decimal" w:pos="830"/>
              </w:tabs>
              <w:spacing w:line="240" w:lineRule="exact"/>
              <w:ind w:right="-105"/>
              <w:rPr>
                <w:rFonts w:ascii="CordiaUPC" w:hAnsi="CordiaUPC" w:cs="CordiaUPC"/>
                <w:sz w:val="26"/>
                <w:szCs w:val="26"/>
              </w:rPr>
            </w:pPr>
          </w:p>
        </w:tc>
        <w:tc>
          <w:tcPr>
            <w:tcW w:w="241" w:type="dxa"/>
          </w:tcPr>
          <w:p w14:paraId="53ED673B"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559E1C7F" w14:textId="77777777" w:rsidR="000D66AC" w:rsidRPr="009E2363" w:rsidRDefault="000D66AC" w:rsidP="000D66AC">
            <w:pPr>
              <w:tabs>
                <w:tab w:val="decimal" w:pos="990"/>
              </w:tabs>
              <w:spacing w:line="240" w:lineRule="exact"/>
              <w:ind w:right="-110"/>
              <w:rPr>
                <w:rFonts w:ascii="CordiaUPC" w:hAnsi="CordiaUPC" w:cs="CordiaUPC"/>
                <w:sz w:val="26"/>
                <w:szCs w:val="26"/>
              </w:rPr>
            </w:pPr>
          </w:p>
        </w:tc>
        <w:tc>
          <w:tcPr>
            <w:tcW w:w="274" w:type="dxa"/>
            <w:gridSpan w:val="2"/>
          </w:tcPr>
          <w:p w14:paraId="2DB81AB7"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0AE5AB83" w14:textId="77777777" w:rsidR="000D66AC" w:rsidRPr="009E2363" w:rsidRDefault="000D66AC" w:rsidP="000D66AC">
            <w:pPr>
              <w:tabs>
                <w:tab w:val="decimal" w:pos="890"/>
              </w:tabs>
              <w:spacing w:line="240" w:lineRule="exact"/>
              <w:rPr>
                <w:rFonts w:ascii="CordiaUPC" w:hAnsi="CordiaUPC" w:cs="CordiaUPC"/>
                <w:sz w:val="26"/>
                <w:szCs w:val="26"/>
              </w:rPr>
            </w:pPr>
          </w:p>
        </w:tc>
      </w:tr>
      <w:tr w:rsidR="000D66AC" w:rsidRPr="009E2363" w14:paraId="14C2344B" w14:textId="77777777" w:rsidTr="004B1C75">
        <w:tc>
          <w:tcPr>
            <w:tcW w:w="3909" w:type="dxa"/>
          </w:tcPr>
          <w:p w14:paraId="62997F30" w14:textId="77777777" w:rsidR="000D66AC" w:rsidRPr="009E2363" w:rsidRDefault="000D66AC" w:rsidP="000D66AC">
            <w:pPr>
              <w:spacing w:line="240" w:lineRule="exact"/>
              <w:ind w:right="-18"/>
              <w:jc w:val="both"/>
              <w:rPr>
                <w:rFonts w:ascii="CordiaUPC" w:hAnsi="CordiaUPC" w:cs="CordiaUPC"/>
                <w:b/>
                <w:bCs/>
                <w:sz w:val="26"/>
                <w:szCs w:val="26"/>
                <w:lang w:val="en-US"/>
              </w:rPr>
            </w:pPr>
            <w:r w:rsidRPr="009E2363">
              <w:rPr>
                <w:rFonts w:ascii="CordiaUPC" w:hAnsi="CordiaUPC" w:cs="CordiaUPC" w:hint="cs"/>
                <w:b/>
                <w:bCs/>
                <w:sz w:val="26"/>
                <w:szCs w:val="26"/>
                <w:lang w:val="en-US"/>
              </w:rPr>
              <w:t>Other liabilities</w:t>
            </w:r>
          </w:p>
        </w:tc>
        <w:tc>
          <w:tcPr>
            <w:tcW w:w="1170" w:type="dxa"/>
            <w:vAlign w:val="bottom"/>
          </w:tcPr>
          <w:p w14:paraId="35B14AAD" w14:textId="77777777" w:rsidR="000D66AC" w:rsidRPr="009E2363" w:rsidRDefault="000D66AC" w:rsidP="000D66AC">
            <w:pPr>
              <w:tabs>
                <w:tab w:val="decimal" w:pos="860"/>
              </w:tabs>
              <w:spacing w:line="240" w:lineRule="exact"/>
              <w:ind w:right="-115"/>
              <w:rPr>
                <w:rFonts w:ascii="CordiaUPC" w:hAnsi="CordiaUPC" w:cs="CordiaUPC"/>
                <w:b/>
                <w:bCs/>
                <w:sz w:val="26"/>
                <w:szCs w:val="26"/>
                <w:cs/>
                <w:lang w:bidi="th-TH"/>
              </w:rPr>
            </w:pPr>
          </w:p>
        </w:tc>
        <w:tc>
          <w:tcPr>
            <w:tcW w:w="241" w:type="dxa"/>
          </w:tcPr>
          <w:p w14:paraId="6D8A9A73"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7954122E" w14:textId="77777777" w:rsidR="000D66AC" w:rsidRPr="009E2363" w:rsidRDefault="000D66AC" w:rsidP="000D66AC">
            <w:pPr>
              <w:tabs>
                <w:tab w:val="decimal" w:pos="830"/>
              </w:tabs>
              <w:spacing w:line="240" w:lineRule="exact"/>
              <w:ind w:right="-105"/>
              <w:rPr>
                <w:rFonts w:ascii="CordiaUPC" w:hAnsi="CordiaUPC" w:cs="CordiaUPC"/>
                <w:b/>
                <w:bCs/>
                <w:sz w:val="26"/>
                <w:szCs w:val="26"/>
              </w:rPr>
            </w:pPr>
          </w:p>
        </w:tc>
        <w:tc>
          <w:tcPr>
            <w:tcW w:w="241" w:type="dxa"/>
          </w:tcPr>
          <w:p w14:paraId="294A57D6"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24188097" w14:textId="77777777" w:rsidR="000D66AC" w:rsidRPr="009E2363" w:rsidRDefault="000D66AC" w:rsidP="000D66AC">
            <w:pPr>
              <w:tabs>
                <w:tab w:val="decimal" w:pos="990"/>
              </w:tabs>
              <w:spacing w:line="240" w:lineRule="exact"/>
              <w:ind w:right="-110"/>
              <w:rPr>
                <w:rFonts w:ascii="CordiaUPC" w:hAnsi="CordiaUPC" w:cs="CordiaUPC"/>
                <w:sz w:val="26"/>
                <w:szCs w:val="26"/>
              </w:rPr>
            </w:pPr>
          </w:p>
        </w:tc>
        <w:tc>
          <w:tcPr>
            <w:tcW w:w="274" w:type="dxa"/>
            <w:gridSpan w:val="2"/>
          </w:tcPr>
          <w:p w14:paraId="5B09DE25"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249C219C" w14:textId="77777777" w:rsidR="000D66AC" w:rsidRPr="009E2363" w:rsidRDefault="000D66AC" w:rsidP="000D66AC">
            <w:pPr>
              <w:tabs>
                <w:tab w:val="decimal" w:pos="890"/>
              </w:tabs>
              <w:spacing w:line="240" w:lineRule="exact"/>
              <w:rPr>
                <w:rFonts w:ascii="CordiaUPC" w:hAnsi="CordiaUPC" w:cs="CordiaUPC"/>
                <w:b/>
                <w:bCs/>
                <w:sz w:val="26"/>
                <w:szCs w:val="26"/>
              </w:rPr>
            </w:pPr>
          </w:p>
        </w:tc>
      </w:tr>
      <w:tr w:rsidR="000D66AC" w:rsidRPr="009E2363" w14:paraId="0A6EA26B" w14:textId="77777777" w:rsidTr="004B1C75">
        <w:tc>
          <w:tcPr>
            <w:tcW w:w="3909" w:type="dxa"/>
          </w:tcPr>
          <w:p w14:paraId="795CD3D2" w14:textId="77777777" w:rsidR="000D66AC" w:rsidRPr="009E2363" w:rsidRDefault="000D66AC" w:rsidP="000D66AC">
            <w:pPr>
              <w:spacing w:line="240" w:lineRule="exact"/>
              <w:ind w:right="-18"/>
              <w:jc w:val="both"/>
              <w:rPr>
                <w:rFonts w:ascii="CordiaUPC" w:hAnsi="CordiaUPC" w:cs="CordiaUPC"/>
                <w:sz w:val="26"/>
                <w:szCs w:val="26"/>
                <w:lang w:val="en-US"/>
              </w:rPr>
            </w:pPr>
            <w:proofErr w:type="spellStart"/>
            <w:r w:rsidRPr="009E2363">
              <w:rPr>
                <w:rFonts w:ascii="CordiaUPC" w:hAnsi="CordiaUPC" w:cs="CordiaUPC"/>
                <w:sz w:val="26"/>
                <w:szCs w:val="26"/>
                <w:lang w:val="en-US"/>
              </w:rPr>
              <w:t>Phahonyothin</w:t>
            </w:r>
            <w:proofErr w:type="spellEnd"/>
            <w:r w:rsidRPr="009E2363">
              <w:rPr>
                <w:rFonts w:ascii="CordiaUPC" w:hAnsi="CordiaUPC" w:cs="CordiaUPC"/>
                <w:sz w:val="26"/>
                <w:szCs w:val="26"/>
                <w:lang w:val="en-US"/>
              </w:rPr>
              <w:t xml:space="preserve"> Asset Management Co., Ltd.</w:t>
            </w:r>
          </w:p>
        </w:tc>
        <w:tc>
          <w:tcPr>
            <w:tcW w:w="1170" w:type="dxa"/>
            <w:vAlign w:val="bottom"/>
          </w:tcPr>
          <w:p w14:paraId="7937106D" w14:textId="651CE06A" w:rsidR="000D66AC" w:rsidRPr="009E2363" w:rsidRDefault="000D66AC" w:rsidP="000D66AC">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c>
          <w:tcPr>
            <w:tcW w:w="241" w:type="dxa"/>
          </w:tcPr>
          <w:p w14:paraId="507E3097"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141AE899" w14:textId="3788B800" w:rsidR="000D66AC" w:rsidRPr="009E2363" w:rsidRDefault="000D66AC" w:rsidP="000D66AC">
            <w:pPr>
              <w:tabs>
                <w:tab w:val="decimal" w:pos="830"/>
              </w:tabs>
              <w:spacing w:line="240" w:lineRule="exact"/>
              <w:ind w:right="-105"/>
              <w:rPr>
                <w:rFonts w:ascii="CordiaUPC" w:hAnsi="CordiaUPC" w:cs="CordiaUPC"/>
                <w:sz w:val="26"/>
                <w:szCs w:val="26"/>
              </w:rPr>
            </w:pPr>
            <w:r w:rsidRPr="009E2363">
              <w:rPr>
                <w:rFonts w:ascii="CordiaUPC" w:hAnsi="CordiaUPC" w:cs="CordiaUPC"/>
                <w:sz w:val="26"/>
                <w:szCs w:val="26"/>
              </w:rPr>
              <w:t>-</w:t>
            </w:r>
          </w:p>
        </w:tc>
        <w:tc>
          <w:tcPr>
            <w:tcW w:w="241" w:type="dxa"/>
          </w:tcPr>
          <w:p w14:paraId="675A03F4"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0356A7B2" w14:textId="58499A74" w:rsidR="000D66AC" w:rsidRPr="009E2363" w:rsidRDefault="000D66AC" w:rsidP="000D66AC">
            <w:pPr>
              <w:tabs>
                <w:tab w:val="decimal" w:pos="913"/>
              </w:tabs>
              <w:spacing w:line="240" w:lineRule="exact"/>
              <w:ind w:right="-110"/>
              <w:rPr>
                <w:rFonts w:ascii="CordiaUPC" w:hAnsi="CordiaUPC" w:cs="CordiaUPC"/>
                <w:sz w:val="26"/>
                <w:szCs w:val="26"/>
              </w:rPr>
            </w:pPr>
            <w:r>
              <w:rPr>
                <w:rFonts w:ascii="CordiaUPC" w:eastAsia="Times New Roman" w:hAnsi="CordiaUPC" w:cs="CordiaUPC" w:hint="cs"/>
                <w:sz w:val="26"/>
                <w:szCs w:val="26"/>
                <w:cs/>
              </w:rPr>
              <w:t>3</w:t>
            </w:r>
          </w:p>
        </w:tc>
        <w:tc>
          <w:tcPr>
            <w:tcW w:w="274" w:type="dxa"/>
            <w:gridSpan w:val="2"/>
          </w:tcPr>
          <w:p w14:paraId="2E6C1B67"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0463F9B1" w14:textId="1E9BB2C5" w:rsidR="000D66AC" w:rsidRPr="009E2363" w:rsidRDefault="000D66AC" w:rsidP="000D66AC">
            <w:pPr>
              <w:tabs>
                <w:tab w:val="decimal" w:pos="890"/>
              </w:tabs>
              <w:spacing w:line="240" w:lineRule="exact"/>
              <w:rPr>
                <w:rFonts w:ascii="CordiaUPC" w:hAnsi="CordiaUPC" w:cs="CordiaUPC"/>
                <w:sz w:val="26"/>
                <w:szCs w:val="26"/>
              </w:rPr>
            </w:pPr>
            <w:r w:rsidRPr="009E2363">
              <w:rPr>
                <w:rFonts w:ascii="CordiaUPC" w:eastAsia="Times New Roman" w:hAnsi="CordiaUPC" w:cs="CordiaUPC"/>
                <w:sz w:val="26"/>
                <w:szCs w:val="26"/>
              </w:rPr>
              <w:t>2</w:t>
            </w:r>
          </w:p>
        </w:tc>
      </w:tr>
      <w:tr w:rsidR="000D66AC" w:rsidRPr="009E2363" w14:paraId="338A45B2" w14:textId="77777777" w:rsidTr="004B1C75">
        <w:tc>
          <w:tcPr>
            <w:tcW w:w="3909" w:type="dxa"/>
          </w:tcPr>
          <w:p w14:paraId="6FE7B3BC" w14:textId="241CC2D8" w:rsidR="000D66AC" w:rsidRPr="009E2363" w:rsidRDefault="000D66AC" w:rsidP="000D66AC">
            <w:pPr>
              <w:spacing w:line="240" w:lineRule="exact"/>
              <w:ind w:right="-18"/>
              <w:jc w:val="both"/>
              <w:rPr>
                <w:rFonts w:ascii="CordiaUPC" w:hAnsi="CordiaUPC" w:cs="CordiaUPC"/>
                <w:sz w:val="26"/>
                <w:szCs w:val="26"/>
                <w:lang w:val="en-US"/>
              </w:rPr>
            </w:pPr>
            <w:proofErr w:type="spellStart"/>
            <w:r w:rsidRPr="009E2363">
              <w:rPr>
                <w:rFonts w:ascii="CordiaUPC" w:hAnsi="CordiaUPC" w:cs="CordiaUPC"/>
                <w:sz w:val="26"/>
                <w:szCs w:val="26"/>
              </w:rPr>
              <w:t>TMBThanachart</w:t>
            </w:r>
            <w:proofErr w:type="spellEnd"/>
            <w:r w:rsidRPr="009E2363">
              <w:rPr>
                <w:rFonts w:ascii="CordiaUPC" w:hAnsi="CordiaUPC" w:cs="CordiaUPC"/>
                <w:sz w:val="26"/>
                <w:szCs w:val="26"/>
              </w:rPr>
              <w:t xml:space="preserve"> Broker Co., Ltd.</w:t>
            </w:r>
          </w:p>
        </w:tc>
        <w:tc>
          <w:tcPr>
            <w:tcW w:w="1170" w:type="dxa"/>
            <w:vAlign w:val="bottom"/>
          </w:tcPr>
          <w:p w14:paraId="26E7232B" w14:textId="1FDA2378" w:rsidR="000D66AC" w:rsidRPr="009E2363" w:rsidRDefault="000D66AC" w:rsidP="000D66AC">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c>
          <w:tcPr>
            <w:tcW w:w="241" w:type="dxa"/>
          </w:tcPr>
          <w:p w14:paraId="0C3CE371"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16EE3015" w14:textId="1E42149B" w:rsidR="000D66AC" w:rsidRPr="009E2363" w:rsidRDefault="000D66AC" w:rsidP="000D66AC">
            <w:pPr>
              <w:tabs>
                <w:tab w:val="decimal" w:pos="830"/>
              </w:tabs>
              <w:spacing w:line="240" w:lineRule="exact"/>
              <w:ind w:right="-105"/>
              <w:rPr>
                <w:rFonts w:ascii="CordiaUPC" w:hAnsi="CordiaUPC" w:cs="CordiaUPC"/>
                <w:sz w:val="26"/>
                <w:szCs w:val="26"/>
              </w:rPr>
            </w:pPr>
            <w:r>
              <w:rPr>
                <w:rFonts w:ascii="CordiaUPC" w:hAnsi="CordiaUPC" w:cs="CordiaUPC"/>
                <w:sz w:val="26"/>
                <w:szCs w:val="26"/>
              </w:rPr>
              <w:t>-</w:t>
            </w:r>
          </w:p>
        </w:tc>
        <w:tc>
          <w:tcPr>
            <w:tcW w:w="241" w:type="dxa"/>
          </w:tcPr>
          <w:p w14:paraId="4AB75ACA"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7722C3F5" w14:textId="1AB7291D" w:rsidR="000D66AC" w:rsidRPr="009E2363" w:rsidRDefault="000D66AC" w:rsidP="000D66AC">
            <w:pPr>
              <w:tabs>
                <w:tab w:val="decimal" w:pos="913"/>
              </w:tabs>
              <w:spacing w:line="240" w:lineRule="exact"/>
              <w:ind w:right="-110"/>
              <w:rPr>
                <w:rFonts w:ascii="CordiaUPC" w:hAnsi="CordiaUPC" w:cs="CordiaUPC"/>
                <w:sz w:val="26"/>
                <w:szCs w:val="26"/>
              </w:rPr>
            </w:pPr>
            <w:r>
              <w:rPr>
                <w:rFonts w:ascii="CordiaUPC" w:eastAsia="Times New Roman" w:hAnsi="CordiaUPC" w:cs="CordiaUPC" w:hint="cs"/>
                <w:sz w:val="26"/>
                <w:szCs w:val="26"/>
                <w:cs/>
              </w:rPr>
              <w:t>1</w:t>
            </w:r>
          </w:p>
        </w:tc>
        <w:tc>
          <w:tcPr>
            <w:tcW w:w="274" w:type="dxa"/>
            <w:gridSpan w:val="2"/>
          </w:tcPr>
          <w:p w14:paraId="0BC48046"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0C79B10F" w14:textId="681D2E69" w:rsidR="000D66AC" w:rsidRPr="009E2363" w:rsidRDefault="000D66AC" w:rsidP="000D66AC">
            <w:pPr>
              <w:tabs>
                <w:tab w:val="decimal" w:pos="890"/>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r>
      <w:tr w:rsidR="000D66AC" w:rsidRPr="009E2363" w14:paraId="7EBEB632" w14:textId="77777777" w:rsidTr="004B1C75">
        <w:tc>
          <w:tcPr>
            <w:tcW w:w="3909" w:type="dxa"/>
          </w:tcPr>
          <w:p w14:paraId="51598F4E" w14:textId="77777777" w:rsidR="000D66AC" w:rsidRPr="009E2363" w:rsidRDefault="000D66AC" w:rsidP="000D66AC">
            <w:pPr>
              <w:spacing w:line="240" w:lineRule="exact"/>
              <w:ind w:right="-18"/>
              <w:jc w:val="both"/>
              <w:rPr>
                <w:rFonts w:ascii="CordiaUPC" w:hAnsi="CordiaUPC" w:cs="CordiaUPC"/>
                <w:sz w:val="26"/>
                <w:szCs w:val="26"/>
              </w:rPr>
            </w:pPr>
            <w:r w:rsidRPr="009E2363">
              <w:rPr>
                <w:rFonts w:ascii="CordiaUPC" w:hAnsi="CordiaUPC" w:cs="CordiaUPC"/>
                <w:sz w:val="26"/>
                <w:szCs w:val="26"/>
              </w:rPr>
              <w:t>TTB Consumer Co., Ltd.</w:t>
            </w:r>
          </w:p>
        </w:tc>
        <w:tc>
          <w:tcPr>
            <w:tcW w:w="1170" w:type="dxa"/>
            <w:vAlign w:val="bottom"/>
          </w:tcPr>
          <w:p w14:paraId="73DB7228" w14:textId="0E8F67B9" w:rsidR="000D66AC" w:rsidRPr="009E2363" w:rsidRDefault="000D66AC" w:rsidP="000D66AC">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w:t>
            </w:r>
          </w:p>
        </w:tc>
        <w:tc>
          <w:tcPr>
            <w:tcW w:w="241" w:type="dxa"/>
          </w:tcPr>
          <w:p w14:paraId="44B76C08"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4BB8405A" w14:textId="28558141" w:rsidR="000D66AC" w:rsidRPr="009E2363" w:rsidRDefault="000D66AC" w:rsidP="000D66AC">
            <w:pPr>
              <w:tabs>
                <w:tab w:val="decimal" w:pos="830"/>
              </w:tabs>
              <w:spacing w:line="240" w:lineRule="exact"/>
              <w:ind w:right="-105"/>
              <w:rPr>
                <w:rFonts w:ascii="CordiaUPC" w:hAnsi="CordiaUPC" w:cs="CordiaUPC"/>
                <w:sz w:val="26"/>
                <w:szCs w:val="26"/>
              </w:rPr>
            </w:pPr>
            <w:r w:rsidRPr="009E2363">
              <w:rPr>
                <w:rFonts w:ascii="CordiaUPC" w:hAnsi="CordiaUPC" w:cs="CordiaUPC"/>
                <w:sz w:val="26"/>
                <w:szCs w:val="26"/>
              </w:rPr>
              <w:t>-</w:t>
            </w:r>
          </w:p>
        </w:tc>
        <w:tc>
          <w:tcPr>
            <w:tcW w:w="241" w:type="dxa"/>
          </w:tcPr>
          <w:p w14:paraId="7689A78A"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19ED5A16" w14:textId="7FB0F042" w:rsidR="000D66AC" w:rsidRPr="009E2363" w:rsidRDefault="000D66AC" w:rsidP="000D66AC">
            <w:pPr>
              <w:tabs>
                <w:tab w:val="decimal" w:pos="913"/>
              </w:tabs>
              <w:spacing w:line="240" w:lineRule="exact"/>
              <w:ind w:right="-110"/>
              <w:rPr>
                <w:rFonts w:ascii="CordiaUPC" w:eastAsia="Times New Roman" w:hAnsi="CordiaUPC" w:cs="CordiaUPC"/>
                <w:sz w:val="26"/>
                <w:szCs w:val="26"/>
                <w:cs/>
              </w:rPr>
            </w:pPr>
            <w:r w:rsidRPr="00D738D7">
              <w:rPr>
                <w:rFonts w:ascii="CordiaUPC" w:eastAsia="Times New Roman" w:hAnsi="CordiaUPC" w:cs="CordiaUPC" w:hint="cs"/>
                <w:sz w:val="26"/>
                <w:szCs w:val="26"/>
                <w:cs/>
              </w:rPr>
              <w:t>43</w:t>
            </w:r>
          </w:p>
        </w:tc>
        <w:tc>
          <w:tcPr>
            <w:tcW w:w="274" w:type="dxa"/>
            <w:gridSpan w:val="2"/>
          </w:tcPr>
          <w:p w14:paraId="41A5C8B2"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1011322E" w14:textId="088397A7" w:rsidR="000D66AC" w:rsidRPr="009E2363" w:rsidRDefault="000D66AC" w:rsidP="000D66AC">
            <w:pPr>
              <w:tabs>
                <w:tab w:val="decimal" w:pos="890"/>
              </w:tabs>
              <w:spacing w:line="240" w:lineRule="exact"/>
              <w:rPr>
                <w:rFonts w:ascii="CordiaUPC" w:hAnsi="CordiaUPC" w:cs="CordiaUPC"/>
                <w:sz w:val="26"/>
                <w:szCs w:val="26"/>
              </w:rPr>
            </w:pPr>
            <w:r w:rsidRPr="009E2363">
              <w:rPr>
                <w:rFonts w:ascii="CordiaUPC" w:eastAsia="Times New Roman" w:hAnsi="CordiaUPC" w:cs="CordiaUPC"/>
                <w:sz w:val="26"/>
                <w:szCs w:val="26"/>
              </w:rPr>
              <w:t>42</w:t>
            </w:r>
          </w:p>
        </w:tc>
      </w:tr>
      <w:tr w:rsidR="000D66AC" w:rsidRPr="009E2363" w14:paraId="13EA3FDD" w14:textId="77777777" w:rsidTr="004B1C75">
        <w:tc>
          <w:tcPr>
            <w:tcW w:w="3909" w:type="dxa"/>
          </w:tcPr>
          <w:p w14:paraId="0A072F6F" w14:textId="77777777" w:rsidR="000D66AC" w:rsidRPr="009E2363" w:rsidRDefault="000D66AC" w:rsidP="000D66AC">
            <w:pPr>
              <w:spacing w:line="240" w:lineRule="exact"/>
              <w:ind w:right="-18"/>
              <w:jc w:val="both"/>
              <w:rPr>
                <w:rFonts w:ascii="CordiaUPC" w:hAnsi="CordiaUPC" w:cs="CordiaUPC"/>
                <w:sz w:val="26"/>
                <w:szCs w:val="26"/>
              </w:rPr>
            </w:pPr>
            <w:r w:rsidRPr="009E2363">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50B3632E" w14:textId="2E8ACF5E" w:rsidR="000D66AC" w:rsidRPr="00C351DB" w:rsidRDefault="000D66AC" w:rsidP="000D66AC">
            <w:pPr>
              <w:tabs>
                <w:tab w:val="decimal" w:pos="860"/>
              </w:tabs>
              <w:spacing w:line="240" w:lineRule="exact"/>
              <w:ind w:right="-115"/>
              <w:rPr>
                <w:rFonts w:ascii="CordiaUPC" w:hAnsi="CordiaUPC" w:cs="CordiaUPC"/>
                <w:b/>
                <w:bCs/>
                <w:sz w:val="26"/>
                <w:szCs w:val="26"/>
                <w:lang w:bidi="th-TH"/>
              </w:rPr>
            </w:pPr>
            <w:r w:rsidRPr="00C351DB">
              <w:rPr>
                <w:rFonts w:ascii="CordiaUPC" w:hAnsi="CordiaUPC" w:cs="CordiaUPC"/>
                <w:b/>
                <w:bCs/>
                <w:sz w:val="26"/>
                <w:szCs w:val="26"/>
                <w:lang w:bidi="th-TH"/>
              </w:rPr>
              <w:t>-</w:t>
            </w:r>
          </w:p>
        </w:tc>
        <w:tc>
          <w:tcPr>
            <w:tcW w:w="241" w:type="dxa"/>
          </w:tcPr>
          <w:p w14:paraId="0CF0BBD9"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0A632909" w14:textId="55534C60" w:rsidR="000D66AC" w:rsidRPr="009E2363" w:rsidRDefault="000D66AC" w:rsidP="000D66AC">
            <w:pPr>
              <w:tabs>
                <w:tab w:val="decimal" w:pos="830"/>
              </w:tabs>
              <w:spacing w:line="240" w:lineRule="exact"/>
              <w:ind w:right="-105"/>
              <w:rPr>
                <w:rFonts w:ascii="CordiaUPC" w:hAnsi="CordiaUPC" w:cs="CordiaUPC"/>
                <w:sz w:val="26"/>
                <w:szCs w:val="26"/>
                <w:lang w:bidi="th-TH"/>
              </w:rPr>
            </w:pPr>
            <w:r w:rsidRPr="009E2363">
              <w:rPr>
                <w:rFonts w:ascii="CordiaUPC" w:hAnsi="CordiaUPC" w:cs="CordiaUPC" w:hint="cs"/>
                <w:b/>
                <w:bCs/>
                <w:sz w:val="26"/>
                <w:szCs w:val="26"/>
                <w:cs/>
                <w:lang w:bidi="th-TH"/>
              </w:rPr>
              <w:t>-</w:t>
            </w:r>
          </w:p>
        </w:tc>
        <w:tc>
          <w:tcPr>
            <w:tcW w:w="241" w:type="dxa"/>
          </w:tcPr>
          <w:p w14:paraId="1929F066"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78F84062" w14:textId="2CA2301F" w:rsidR="000D66AC" w:rsidRPr="009E2363" w:rsidRDefault="000D66AC" w:rsidP="000D66AC">
            <w:pPr>
              <w:tabs>
                <w:tab w:val="decimal" w:pos="913"/>
              </w:tabs>
              <w:spacing w:line="240" w:lineRule="exact"/>
              <w:ind w:right="-110"/>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47</w:t>
            </w:r>
          </w:p>
        </w:tc>
        <w:tc>
          <w:tcPr>
            <w:tcW w:w="274" w:type="dxa"/>
            <w:gridSpan w:val="2"/>
          </w:tcPr>
          <w:p w14:paraId="66CAECCE"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cs/>
                <w:lang w:bidi="th-TH"/>
              </w:rPr>
            </w:pPr>
          </w:p>
        </w:tc>
        <w:tc>
          <w:tcPr>
            <w:tcW w:w="1214" w:type="dxa"/>
            <w:tcBorders>
              <w:top w:val="single" w:sz="4" w:space="0" w:color="auto"/>
              <w:bottom w:val="double" w:sz="4" w:space="0" w:color="auto"/>
            </w:tcBorders>
            <w:vAlign w:val="bottom"/>
          </w:tcPr>
          <w:p w14:paraId="11EB88C2" w14:textId="0F6C06E9" w:rsidR="000D66AC" w:rsidRPr="009E2363" w:rsidRDefault="000D66AC" w:rsidP="000D66AC">
            <w:pPr>
              <w:tabs>
                <w:tab w:val="decimal" w:pos="890"/>
              </w:tabs>
              <w:spacing w:line="240" w:lineRule="exact"/>
              <w:rPr>
                <w:rFonts w:ascii="CordiaUPC" w:hAnsi="CordiaUPC" w:cs="CordiaUPC"/>
                <w:sz w:val="26"/>
                <w:szCs w:val="26"/>
                <w:lang w:bidi="th-TH"/>
              </w:rPr>
            </w:pPr>
            <w:r w:rsidRPr="009E2363">
              <w:rPr>
                <w:rFonts w:ascii="CordiaUPC" w:eastAsia="Times New Roman" w:hAnsi="CordiaUPC" w:cs="CordiaUPC"/>
                <w:b/>
                <w:bCs/>
                <w:sz w:val="26"/>
                <w:szCs w:val="26"/>
                <w:lang w:bidi="th-TH"/>
              </w:rPr>
              <w:t>44</w:t>
            </w:r>
          </w:p>
        </w:tc>
      </w:tr>
      <w:tr w:rsidR="000D66AC" w:rsidRPr="009E2363" w14:paraId="316F8A71" w14:textId="77777777" w:rsidTr="004B1C75">
        <w:tc>
          <w:tcPr>
            <w:tcW w:w="3909" w:type="dxa"/>
          </w:tcPr>
          <w:p w14:paraId="1CA0BC68" w14:textId="77777777" w:rsidR="000D66AC" w:rsidRPr="009E2363" w:rsidRDefault="000D66AC" w:rsidP="000D66AC">
            <w:pPr>
              <w:spacing w:line="240" w:lineRule="exact"/>
              <w:ind w:right="-18"/>
              <w:jc w:val="both"/>
              <w:rPr>
                <w:rFonts w:ascii="CordiaUPC" w:hAnsi="CordiaUPC" w:cs="CordiaUPC"/>
                <w:sz w:val="26"/>
                <w:szCs w:val="26"/>
              </w:rPr>
            </w:pPr>
          </w:p>
        </w:tc>
        <w:tc>
          <w:tcPr>
            <w:tcW w:w="1170" w:type="dxa"/>
            <w:vAlign w:val="bottom"/>
          </w:tcPr>
          <w:p w14:paraId="5D68A152" w14:textId="77777777" w:rsidR="000D66AC" w:rsidRPr="009E2363" w:rsidRDefault="000D66AC" w:rsidP="000D66AC">
            <w:pPr>
              <w:tabs>
                <w:tab w:val="decimal" w:pos="860"/>
              </w:tabs>
              <w:spacing w:line="240" w:lineRule="exact"/>
              <w:ind w:right="-115"/>
              <w:rPr>
                <w:rFonts w:ascii="CordiaUPC" w:hAnsi="CordiaUPC" w:cs="CordiaUPC"/>
                <w:sz w:val="26"/>
                <w:szCs w:val="26"/>
              </w:rPr>
            </w:pPr>
          </w:p>
        </w:tc>
        <w:tc>
          <w:tcPr>
            <w:tcW w:w="241" w:type="dxa"/>
          </w:tcPr>
          <w:p w14:paraId="1201A1D4"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63AA1017" w14:textId="77777777" w:rsidR="000D66AC" w:rsidRPr="009E2363" w:rsidRDefault="000D66AC" w:rsidP="000D66AC">
            <w:pPr>
              <w:tabs>
                <w:tab w:val="decimal" w:pos="830"/>
              </w:tabs>
              <w:spacing w:line="240" w:lineRule="exact"/>
              <w:ind w:right="-105"/>
              <w:rPr>
                <w:rFonts w:ascii="CordiaUPC" w:hAnsi="CordiaUPC" w:cs="CordiaUPC"/>
                <w:sz w:val="26"/>
                <w:szCs w:val="26"/>
              </w:rPr>
            </w:pPr>
          </w:p>
        </w:tc>
        <w:tc>
          <w:tcPr>
            <w:tcW w:w="241" w:type="dxa"/>
          </w:tcPr>
          <w:p w14:paraId="0E38268A"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1B2B29FE" w14:textId="77777777" w:rsidR="000D66AC" w:rsidRPr="009E2363" w:rsidRDefault="000D66AC" w:rsidP="000D66AC">
            <w:pPr>
              <w:tabs>
                <w:tab w:val="decimal" w:pos="990"/>
              </w:tabs>
              <w:spacing w:line="240" w:lineRule="exact"/>
              <w:ind w:right="-110"/>
              <w:rPr>
                <w:rFonts w:ascii="CordiaUPC" w:hAnsi="CordiaUPC" w:cs="CordiaUPC"/>
                <w:sz w:val="26"/>
                <w:szCs w:val="26"/>
              </w:rPr>
            </w:pPr>
          </w:p>
        </w:tc>
        <w:tc>
          <w:tcPr>
            <w:tcW w:w="274" w:type="dxa"/>
            <w:gridSpan w:val="2"/>
          </w:tcPr>
          <w:p w14:paraId="61F6AF0B" w14:textId="77777777" w:rsidR="000D66AC" w:rsidRPr="009E2363" w:rsidRDefault="000D66AC" w:rsidP="000D66AC">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4FA6148F" w14:textId="77777777" w:rsidR="000D66AC" w:rsidRPr="009E2363" w:rsidRDefault="000D66AC" w:rsidP="000D66AC">
            <w:pPr>
              <w:tabs>
                <w:tab w:val="decimal" w:pos="890"/>
              </w:tabs>
              <w:spacing w:line="240" w:lineRule="exact"/>
              <w:rPr>
                <w:rFonts w:ascii="CordiaUPC" w:hAnsi="CordiaUPC" w:cs="CordiaUPC"/>
                <w:sz w:val="26"/>
                <w:szCs w:val="26"/>
              </w:rPr>
            </w:pPr>
          </w:p>
        </w:tc>
      </w:tr>
      <w:tr w:rsidR="000D66AC" w:rsidRPr="009E2363" w14:paraId="6B1BAB90" w14:textId="77777777" w:rsidTr="004B1C75">
        <w:tc>
          <w:tcPr>
            <w:tcW w:w="3909" w:type="dxa"/>
            <w:vAlign w:val="bottom"/>
          </w:tcPr>
          <w:p w14:paraId="1F1ED863" w14:textId="77777777" w:rsidR="000D66AC" w:rsidRPr="009E2363" w:rsidRDefault="000D66AC" w:rsidP="000D66AC">
            <w:pPr>
              <w:spacing w:line="240" w:lineRule="exact"/>
              <w:ind w:right="-18"/>
              <w:rPr>
                <w:rFonts w:ascii="CordiaUPC" w:hAnsi="CordiaUPC" w:cs="CordiaUPC"/>
                <w:sz w:val="26"/>
                <w:szCs w:val="26"/>
                <w:lang w:val="en-US"/>
              </w:rPr>
            </w:pPr>
            <w:r w:rsidRPr="009E2363">
              <w:rPr>
                <w:rFonts w:ascii="CordiaUPC" w:hAnsi="CordiaUPC" w:cs="CordiaUPC" w:hint="cs"/>
                <w:b/>
                <w:bCs/>
                <w:sz w:val="26"/>
                <w:szCs w:val="26"/>
                <w:lang w:val="en-US" w:bidi="th-TH"/>
              </w:rPr>
              <w:t xml:space="preserve">Commitments </w:t>
            </w:r>
            <w:r w:rsidRPr="009E2363">
              <w:rPr>
                <w:rFonts w:ascii="CordiaUPC" w:hAnsi="CordiaUPC" w:cs="CordiaUPC"/>
                <w:b/>
                <w:bCs/>
                <w:sz w:val="26"/>
                <w:szCs w:val="26"/>
                <w:lang w:val="en-US" w:bidi="th-TH"/>
              </w:rPr>
              <w:t>-</w:t>
            </w:r>
            <w:r w:rsidRPr="009E2363">
              <w:rPr>
                <w:rFonts w:ascii="CordiaUPC" w:hAnsi="CordiaUPC" w:cs="CordiaUPC" w:hint="cs"/>
                <w:b/>
                <w:bCs/>
                <w:sz w:val="26"/>
                <w:szCs w:val="26"/>
                <w:lang w:val="en-US" w:bidi="th-TH"/>
              </w:rPr>
              <w:t xml:space="preserve"> Derivatives </w:t>
            </w:r>
            <w:r w:rsidRPr="009E2363">
              <w:rPr>
                <w:rFonts w:ascii="CordiaUPC" w:hAnsi="CordiaUPC" w:cs="CordiaUPC" w:hint="cs"/>
                <w:b/>
                <w:bCs/>
                <w:sz w:val="26"/>
                <w:szCs w:val="26"/>
                <w:vertAlign w:val="superscript"/>
                <w:lang w:val="en-US" w:bidi="th-TH"/>
              </w:rPr>
              <w:t>(</w:t>
            </w:r>
            <w:r w:rsidRPr="009E2363">
              <w:rPr>
                <w:rFonts w:ascii="CordiaUPC" w:hAnsi="CordiaUPC" w:cs="CordiaUPC"/>
                <w:b/>
                <w:bCs/>
                <w:sz w:val="26"/>
                <w:szCs w:val="26"/>
                <w:vertAlign w:val="superscript"/>
                <w:lang w:val="en-US" w:bidi="th-TH"/>
              </w:rPr>
              <w:t>1</w:t>
            </w:r>
            <w:r w:rsidRPr="009E2363">
              <w:rPr>
                <w:rFonts w:ascii="CordiaUPC" w:hAnsi="CordiaUPC" w:cs="CordiaUPC" w:hint="cs"/>
                <w:b/>
                <w:bCs/>
                <w:sz w:val="26"/>
                <w:szCs w:val="26"/>
                <w:vertAlign w:val="superscript"/>
                <w:lang w:val="en-US" w:bidi="th-TH"/>
              </w:rPr>
              <w:t>)</w:t>
            </w:r>
          </w:p>
        </w:tc>
        <w:tc>
          <w:tcPr>
            <w:tcW w:w="1170" w:type="dxa"/>
            <w:vAlign w:val="bottom"/>
          </w:tcPr>
          <w:p w14:paraId="7D5FFE71"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241" w:type="dxa"/>
          </w:tcPr>
          <w:p w14:paraId="66B122E5" w14:textId="77777777" w:rsidR="000D66AC" w:rsidRPr="009E2363" w:rsidRDefault="000D66AC" w:rsidP="000D66AC">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3494901F" w14:textId="77777777" w:rsidR="000D66AC" w:rsidRPr="009E2363" w:rsidRDefault="000D66AC" w:rsidP="000D66AC">
            <w:pPr>
              <w:tabs>
                <w:tab w:val="decimal" w:pos="830"/>
              </w:tabs>
              <w:spacing w:line="240" w:lineRule="exact"/>
              <w:ind w:right="-105"/>
              <w:rPr>
                <w:rFonts w:ascii="CordiaUPC" w:hAnsi="CordiaUPC" w:cs="CordiaUPC"/>
                <w:sz w:val="26"/>
                <w:szCs w:val="26"/>
                <w:lang w:bidi="th-TH"/>
              </w:rPr>
            </w:pPr>
          </w:p>
        </w:tc>
        <w:tc>
          <w:tcPr>
            <w:tcW w:w="241" w:type="dxa"/>
          </w:tcPr>
          <w:p w14:paraId="4269C270"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6E551FF9" w14:textId="77777777" w:rsidR="000D66AC" w:rsidRPr="009E2363" w:rsidRDefault="000D66AC" w:rsidP="000D66AC">
            <w:pPr>
              <w:tabs>
                <w:tab w:val="decimal" w:pos="990"/>
              </w:tabs>
              <w:spacing w:line="240" w:lineRule="exact"/>
              <w:ind w:right="-110"/>
              <w:rPr>
                <w:rFonts w:ascii="CordiaUPC" w:hAnsi="CordiaUPC" w:cs="CordiaUPC"/>
                <w:sz w:val="26"/>
                <w:szCs w:val="26"/>
                <w:lang w:val="en-US" w:bidi="th-TH"/>
              </w:rPr>
            </w:pPr>
          </w:p>
        </w:tc>
        <w:tc>
          <w:tcPr>
            <w:tcW w:w="274" w:type="dxa"/>
            <w:gridSpan w:val="2"/>
          </w:tcPr>
          <w:p w14:paraId="52B872C4"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0917A4D8" w14:textId="77777777" w:rsidR="000D66AC" w:rsidRPr="009E2363" w:rsidRDefault="000D66AC" w:rsidP="000D66AC">
            <w:pPr>
              <w:tabs>
                <w:tab w:val="decimal" w:pos="890"/>
              </w:tabs>
              <w:spacing w:line="240" w:lineRule="exact"/>
              <w:rPr>
                <w:rFonts w:ascii="CordiaUPC" w:hAnsi="CordiaUPC" w:cs="CordiaUPC"/>
                <w:sz w:val="26"/>
                <w:szCs w:val="26"/>
                <w:lang w:val="en-US" w:bidi="th-TH"/>
              </w:rPr>
            </w:pPr>
          </w:p>
        </w:tc>
      </w:tr>
      <w:tr w:rsidR="000D66AC" w:rsidRPr="009E2363" w14:paraId="311940D3" w14:textId="77777777" w:rsidTr="004B1C75">
        <w:tc>
          <w:tcPr>
            <w:tcW w:w="3909" w:type="dxa"/>
            <w:vAlign w:val="bottom"/>
          </w:tcPr>
          <w:p w14:paraId="1F919CE4" w14:textId="77777777" w:rsidR="000D66AC" w:rsidRPr="009E2363" w:rsidRDefault="000D66AC" w:rsidP="000D66AC">
            <w:pPr>
              <w:spacing w:line="240" w:lineRule="exact"/>
              <w:ind w:left="160" w:right="-18" w:hanging="160"/>
              <w:rPr>
                <w:rFonts w:ascii="CordiaUPC" w:hAnsi="CordiaUPC" w:cs="CordiaUPC"/>
                <w:color w:val="FF0000"/>
                <w:sz w:val="26"/>
                <w:szCs w:val="26"/>
                <w:lang w:val="en-US"/>
              </w:rPr>
            </w:pPr>
            <w:proofErr w:type="spellStart"/>
            <w:r w:rsidRPr="009E2363">
              <w:rPr>
                <w:rFonts w:ascii="CordiaUPC" w:hAnsi="CordiaUPC" w:cs="CordiaUPC"/>
                <w:sz w:val="26"/>
                <w:szCs w:val="26"/>
              </w:rPr>
              <w:t>Eastspring</w:t>
            </w:r>
            <w:proofErr w:type="spellEnd"/>
            <w:r w:rsidRPr="009E2363">
              <w:rPr>
                <w:rFonts w:ascii="CordiaUPC" w:hAnsi="CordiaUPC" w:cs="CordiaUPC"/>
                <w:sz w:val="26"/>
                <w:szCs w:val="26"/>
              </w:rPr>
              <w:t xml:space="preserve"> Asset Management (Thailand) </w:t>
            </w:r>
            <w:r w:rsidRPr="009E2363">
              <w:rPr>
                <w:rFonts w:ascii="CordiaUPC" w:hAnsi="CordiaUPC" w:cs="CordiaUPC" w:hint="cs"/>
                <w:sz w:val="26"/>
                <w:szCs w:val="26"/>
              </w:rPr>
              <w:t>Co., Ltd.</w:t>
            </w:r>
            <w:r w:rsidRPr="009E2363">
              <w:rPr>
                <w:rFonts w:ascii="CordiaUPC" w:hAnsi="CordiaUPC" w:cs="CordiaUPC"/>
                <w:sz w:val="26"/>
                <w:szCs w:val="26"/>
                <w:vertAlign w:val="superscript"/>
              </w:rPr>
              <w:t xml:space="preserve"> </w:t>
            </w:r>
          </w:p>
        </w:tc>
        <w:tc>
          <w:tcPr>
            <w:tcW w:w="1170" w:type="dxa"/>
            <w:vAlign w:val="bottom"/>
          </w:tcPr>
          <w:p w14:paraId="303C87C2" w14:textId="317EAF5E" w:rsidR="000D66AC" w:rsidRPr="009E2363" w:rsidRDefault="000D66AC" w:rsidP="000D66AC">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w:t>
            </w:r>
          </w:p>
        </w:tc>
        <w:tc>
          <w:tcPr>
            <w:tcW w:w="241" w:type="dxa"/>
          </w:tcPr>
          <w:p w14:paraId="1D30E868"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7850A9D5" w14:textId="30DF317F" w:rsidR="000D66AC" w:rsidRPr="009E2363" w:rsidRDefault="000D66AC" w:rsidP="000D66AC">
            <w:pPr>
              <w:tabs>
                <w:tab w:val="decimal" w:pos="830"/>
              </w:tabs>
              <w:spacing w:line="240" w:lineRule="exact"/>
              <w:ind w:right="-105"/>
              <w:rPr>
                <w:rFonts w:ascii="CordiaUPC" w:hAnsi="CordiaUPC" w:cs="CordiaUPC"/>
                <w:sz w:val="26"/>
                <w:szCs w:val="26"/>
                <w:cs/>
                <w:lang w:bidi="th-TH"/>
              </w:rPr>
            </w:pPr>
            <w:r w:rsidRPr="009E2363">
              <w:rPr>
                <w:rFonts w:ascii="CordiaUPC" w:hAnsi="CordiaUPC" w:cs="CordiaUPC"/>
                <w:sz w:val="26"/>
                <w:szCs w:val="26"/>
                <w:lang w:bidi="th-TH"/>
              </w:rPr>
              <w:t>34</w:t>
            </w:r>
          </w:p>
        </w:tc>
        <w:tc>
          <w:tcPr>
            <w:tcW w:w="241" w:type="dxa"/>
          </w:tcPr>
          <w:p w14:paraId="4990383B"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3CC9FFFB" w14:textId="52A57B79" w:rsidR="000D66AC" w:rsidRPr="009E2363" w:rsidRDefault="000D66AC" w:rsidP="000D66AC">
            <w:pPr>
              <w:tabs>
                <w:tab w:val="decimal" w:pos="913"/>
              </w:tabs>
              <w:spacing w:line="240" w:lineRule="exact"/>
              <w:ind w:right="-110"/>
              <w:rPr>
                <w:rFonts w:ascii="CordiaUPC" w:hAnsi="CordiaUPC" w:cs="CordiaUPC"/>
                <w:sz w:val="26"/>
                <w:szCs w:val="26"/>
                <w:lang w:bidi="th-TH"/>
              </w:rPr>
            </w:pPr>
            <w:r>
              <w:rPr>
                <w:rFonts w:ascii="CordiaUPC" w:hAnsi="CordiaUPC" w:cs="CordiaUPC"/>
                <w:sz w:val="26"/>
                <w:szCs w:val="26"/>
                <w:lang w:bidi="th-TH"/>
              </w:rPr>
              <w:t>-</w:t>
            </w:r>
          </w:p>
        </w:tc>
        <w:tc>
          <w:tcPr>
            <w:tcW w:w="274" w:type="dxa"/>
            <w:gridSpan w:val="2"/>
          </w:tcPr>
          <w:p w14:paraId="2C6E2424"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186D3865" w14:textId="64BFBF88" w:rsidR="000D66AC" w:rsidRPr="009E2363" w:rsidRDefault="000D66AC" w:rsidP="000D66AC">
            <w:pPr>
              <w:tabs>
                <w:tab w:val="decimal" w:pos="890"/>
              </w:tabs>
              <w:spacing w:line="240" w:lineRule="exact"/>
              <w:rPr>
                <w:rFonts w:ascii="CordiaUPC" w:hAnsi="CordiaUPC" w:cs="CordiaUPC"/>
                <w:sz w:val="26"/>
                <w:szCs w:val="26"/>
              </w:rPr>
            </w:pPr>
            <w:r w:rsidRPr="009E2363">
              <w:rPr>
                <w:rFonts w:ascii="CordiaUPC" w:eastAsia="Times New Roman" w:hAnsi="CordiaUPC" w:cs="CordiaUPC"/>
                <w:sz w:val="26"/>
                <w:szCs w:val="26"/>
              </w:rPr>
              <w:t>34</w:t>
            </w:r>
          </w:p>
        </w:tc>
      </w:tr>
      <w:tr w:rsidR="000D66AC" w:rsidRPr="009E2363" w14:paraId="2AB64A0D" w14:textId="77777777" w:rsidTr="004B1C75">
        <w:tc>
          <w:tcPr>
            <w:tcW w:w="3909" w:type="dxa"/>
            <w:vAlign w:val="bottom"/>
          </w:tcPr>
          <w:p w14:paraId="30D8B918" w14:textId="77777777" w:rsidR="000D66AC" w:rsidRPr="009E2363" w:rsidRDefault="000D66AC" w:rsidP="000D66AC">
            <w:pPr>
              <w:spacing w:line="240" w:lineRule="exact"/>
              <w:ind w:right="-18"/>
              <w:rPr>
                <w:rFonts w:ascii="CordiaUPC" w:hAnsi="CordiaUPC" w:cs="CordiaUPC"/>
                <w:sz w:val="26"/>
                <w:szCs w:val="26"/>
                <w:vertAlign w:val="superscript"/>
                <w:lang w:val="en-US"/>
              </w:rPr>
            </w:pPr>
          </w:p>
        </w:tc>
        <w:tc>
          <w:tcPr>
            <w:tcW w:w="1170" w:type="dxa"/>
            <w:vAlign w:val="bottom"/>
          </w:tcPr>
          <w:p w14:paraId="05418A6A"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241" w:type="dxa"/>
          </w:tcPr>
          <w:p w14:paraId="3E67BCEE"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2CC7C7AF"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241" w:type="dxa"/>
          </w:tcPr>
          <w:p w14:paraId="07445A85"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645160E7" w14:textId="77777777" w:rsidR="000D66AC" w:rsidRPr="009E2363" w:rsidRDefault="000D66AC" w:rsidP="000D66AC">
            <w:pPr>
              <w:tabs>
                <w:tab w:val="decimal" w:pos="792"/>
                <w:tab w:val="decimal" w:pos="913"/>
              </w:tabs>
              <w:spacing w:line="240" w:lineRule="exact"/>
              <w:ind w:right="201"/>
              <w:jc w:val="right"/>
              <w:rPr>
                <w:rFonts w:ascii="CordiaUPC" w:hAnsi="CordiaUPC" w:cs="CordiaUPC"/>
                <w:sz w:val="26"/>
                <w:szCs w:val="26"/>
                <w:cs/>
                <w:lang w:bidi="th-TH"/>
              </w:rPr>
            </w:pPr>
          </w:p>
        </w:tc>
        <w:tc>
          <w:tcPr>
            <w:tcW w:w="274" w:type="dxa"/>
            <w:gridSpan w:val="2"/>
          </w:tcPr>
          <w:p w14:paraId="20FF6DCA"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02239921"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r>
      <w:tr w:rsidR="000D66AC" w:rsidRPr="009E2363" w14:paraId="6925D8FC" w14:textId="77777777" w:rsidTr="004B1C75">
        <w:tblPrEx>
          <w:tblLook w:val="04A0" w:firstRow="1" w:lastRow="0" w:firstColumn="1" w:lastColumn="0" w:noHBand="0" w:noVBand="1"/>
        </w:tblPrEx>
        <w:tc>
          <w:tcPr>
            <w:tcW w:w="3909" w:type="dxa"/>
            <w:vAlign w:val="bottom"/>
            <w:hideMark/>
          </w:tcPr>
          <w:p w14:paraId="2E439E02" w14:textId="77777777" w:rsidR="000D66AC" w:rsidRPr="009E2363" w:rsidRDefault="000D66AC" w:rsidP="000D66AC">
            <w:pPr>
              <w:spacing w:line="240" w:lineRule="exact"/>
              <w:ind w:left="166" w:right="-18" w:hanging="166"/>
              <w:rPr>
                <w:rFonts w:ascii="CordiaUPC" w:hAnsi="CordiaUPC" w:cs="CordiaUPC"/>
                <w:b/>
                <w:bCs/>
                <w:sz w:val="26"/>
                <w:szCs w:val="26"/>
                <w:vertAlign w:val="superscript"/>
                <w:lang w:val="en-US"/>
              </w:rPr>
            </w:pPr>
            <w:r w:rsidRPr="009E2363">
              <w:rPr>
                <w:rFonts w:ascii="CordiaUPC" w:hAnsi="CordiaUPC" w:cs="CordiaUPC"/>
                <w:b/>
                <w:bCs/>
                <w:sz w:val="26"/>
                <w:szCs w:val="26"/>
                <w:lang w:val="en-US" w:eastAsia="th-TH"/>
              </w:rPr>
              <w:t>Commitments - Guarantee of bond issuance</w:t>
            </w:r>
          </w:p>
        </w:tc>
        <w:tc>
          <w:tcPr>
            <w:tcW w:w="1170" w:type="dxa"/>
            <w:vAlign w:val="bottom"/>
          </w:tcPr>
          <w:p w14:paraId="73116F91"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241" w:type="dxa"/>
          </w:tcPr>
          <w:p w14:paraId="7EF1FA65"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14" w:type="dxa"/>
            <w:vAlign w:val="bottom"/>
          </w:tcPr>
          <w:p w14:paraId="241FE41D" w14:textId="77777777" w:rsidR="000D66AC" w:rsidRPr="009E2363" w:rsidRDefault="000D66AC" w:rsidP="000D66AC">
            <w:pPr>
              <w:tabs>
                <w:tab w:val="decimal" w:pos="792"/>
              </w:tabs>
              <w:spacing w:line="240" w:lineRule="exact"/>
              <w:ind w:right="201"/>
              <w:jc w:val="right"/>
              <w:rPr>
                <w:rFonts w:ascii="CordiaUPC" w:hAnsi="CordiaUPC" w:cs="CordiaUPC"/>
                <w:sz w:val="26"/>
                <w:szCs w:val="26"/>
                <w:cs/>
                <w:lang w:bidi="th-TH"/>
              </w:rPr>
            </w:pPr>
          </w:p>
        </w:tc>
        <w:tc>
          <w:tcPr>
            <w:tcW w:w="241" w:type="dxa"/>
          </w:tcPr>
          <w:p w14:paraId="767EE3E7"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197" w:type="dxa"/>
            <w:vAlign w:val="bottom"/>
          </w:tcPr>
          <w:p w14:paraId="7CFA1E09" w14:textId="77777777" w:rsidR="000D66AC" w:rsidRPr="009E2363" w:rsidRDefault="000D66AC" w:rsidP="000D66AC">
            <w:pPr>
              <w:tabs>
                <w:tab w:val="decimal" w:pos="792"/>
                <w:tab w:val="decimal" w:pos="913"/>
              </w:tabs>
              <w:spacing w:line="240" w:lineRule="exact"/>
              <w:ind w:right="201"/>
              <w:jc w:val="right"/>
              <w:rPr>
                <w:rFonts w:ascii="CordiaUPC" w:hAnsi="CordiaUPC" w:cs="CordiaUPC"/>
                <w:sz w:val="26"/>
                <w:szCs w:val="26"/>
                <w:lang w:val="en-US"/>
              </w:rPr>
            </w:pPr>
          </w:p>
        </w:tc>
        <w:tc>
          <w:tcPr>
            <w:tcW w:w="274" w:type="dxa"/>
            <w:gridSpan w:val="2"/>
          </w:tcPr>
          <w:p w14:paraId="225F28B2"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c>
          <w:tcPr>
            <w:tcW w:w="1214" w:type="dxa"/>
            <w:vAlign w:val="bottom"/>
          </w:tcPr>
          <w:p w14:paraId="37A8FE05" w14:textId="77777777" w:rsidR="000D66AC" w:rsidRPr="009E2363" w:rsidRDefault="000D66AC" w:rsidP="000D66AC">
            <w:pPr>
              <w:tabs>
                <w:tab w:val="decimal" w:pos="792"/>
              </w:tabs>
              <w:spacing w:line="240" w:lineRule="exact"/>
              <w:ind w:right="201"/>
              <w:jc w:val="right"/>
              <w:rPr>
                <w:rFonts w:ascii="CordiaUPC" w:hAnsi="CordiaUPC" w:cs="CordiaUPC"/>
                <w:sz w:val="26"/>
                <w:szCs w:val="26"/>
              </w:rPr>
            </w:pPr>
          </w:p>
        </w:tc>
      </w:tr>
      <w:tr w:rsidR="000D66AC" w:rsidRPr="009E2363" w14:paraId="50828399" w14:textId="77777777" w:rsidTr="004B1C75">
        <w:tblPrEx>
          <w:tblLook w:val="04A0" w:firstRow="1" w:lastRow="0" w:firstColumn="1" w:lastColumn="0" w:noHBand="0" w:noVBand="1"/>
        </w:tblPrEx>
        <w:tc>
          <w:tcPr>
            <w:tcW w:w="3909" w:type="dxa"/>
            <w:vAlign w:val="bottom"/>
            <w:hideMark/>
          </w:tcPr>
          <w:p w14:paraId="6C022D36" w14:textId="77777777" w:rsidR="000D66AC" w:rsidRPr="009E2363" w:rsidRDefault="000D66AC" w:rsidP="000D66AC">
            <w:pPr>
              <w:spacing w:line="240" w:lineRule="exact"/>
              <w:ind w:right="-18"/>
              <w:rPr>
                <w:rFonts w:ascii="CordiaUPC" w:hAnsi="CordiaUPC" w:cs="CordiaUPC"/>
                <w:sz w:val="26"/>
                <w:szCs w:val="26"/>
                <w:lang w:val="en-US" w:eastAsia="th-TH"/>
              </w:rPr>
            </w:pPr>
            <w:proofErr w:type="spellStart"/>
            <w:r w:rsidRPr="009E2363">
              <w:rPr>
                <w:rFonts w:ascii="CordiaUPC" w:hAnsi="CordiaUPC" w:cs="CordiaUPC"/>
                <w:sz w:val="26"/>
                <w:szCs w:val="26"/>
                <w:lang w:val="en-US" w:eastAsia="th-TH"/>
              </w:rPr>
              <w:t>Phahonyothin</w:t>
            </w:r>
            <w:proofErr w:type="spellEnd"/>
            <w:r w:rsidRPr="009E2363">
              <w:rPr>
                <w:rFonts w:ascii="CordiaUPC" w:hAnsi="CordiaUPC" w:cs="CordiaUPC"/>
                <w:sz w:val="26"/>
                <w:szCs w:val="26"/>
                <w:lang w:val="en-US" w:eastAsia="th-TH"/>
              </w:rPr>
              <w:t xml:space="preserve"> Asset Management Co., Ltd.</w:t>
            </w:r>
          </w:p>
        </w:tc>
        <w:tc>
          <w:tcPr>
            <w:tcW w:w="1170" w:type="dxa"/>
            <w:vAlign w:val="bottom"/>
          </w:tcPr>
          <w:p w14:paraId="2A8D5F83" w14:textId="641A7DE4" w:rsidR="000D66AC" w:rsidRPr="009E2363" w:rsidRDefault="000D66AC" w:rsidP="000D66AC">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w:t>
            </w:r>
          </w:p>
        </w:tc>
        <w:tc>
          <w:tcPr>
            <w:tcW w:w="241" w:type="dxa"/>
          </w:tcPr>
          <w:p w14:paraId="0C95F7D7"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1114" w:type="dxa"/>
            <w:vAlign w:val="bottom"/>
            <w:hideMark/>
          </w:tcPr>
          <w:p w14:paraId="70519F03" w14:textId="674F7637" w:rsidR="000D66AC" w:rsidRPr="00293CC0" w:rsidRDefault="000D66AC" w:rsidP="00293CC0">
            <w:pPr>
              <w:tabs>
                <w:tab w:val="decimal" w:pos="830"/>
              </w:tabs>
              <w:spacing w:line="240" w:lineRule="exact"/>
              <w:ind w:right="-105"/>
              <w:rPr>
                <w:rFonts w:ascii="CordiaUPC" w:hAnsi="CordiaUPC" w:cs="CordiaUPC"/>
                <w:sz w:val="26"/>
                <w:szCs w:val="26"/>
                <w:cs/>
                <w:lang w:val="en-US" w:bidi="th-TH"/>
              </w:rPr>
            </w:pPr>
            <w:r w:rsidRPr="009E2363">
              <w:rPr>
                <w:rFonts w:ascii="CordiaUPC" w:hAnsi="CordiaUPC" w:cs="CordiaUPC"/>
                <w:sz w:val="26"/>
                <w:szCs w:val="26"/>
                <w:lang w:bidi="th-TH"/>
              </w:rPr>
              <w:t>-</w:t>
            </w:r>
          </w:p>
        </w:tc>
        <w:tc>
          <w:tcPr>
            <w:tcW w:w="241" w:type="dxa"/>
          </w:tcPr>
          <w:p w14:paraId="064E20DE"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1197" w:type="dxa"/>
            <w:vAlign w:val="bottom"/>
          </w:tcPr>
          <w:p w14:paraId="7E4F91FA" w14:textId="52186B9C" w:rsidR="000D66AC" w:rsidRPr="009E2363" w:rsidRDefault="000D66AC" w:rsidP="000D66AC">
            <w:pPr>
              <w:tabs>
                <w:tab w:val="decimal" w:pos="913"/>
              </w:tabs>
              <w:spacing w:line="240" w:lineRule="exact"/>
              <w:ind w:right="-110"/>
              <w:rPr>
                <w:rFonts w:ascii="CordiaUPC" w:hAnsi="CordiaUPC" w:cs="CordiaUPC"/>
                <w:sz w:val="26"/>
                <w:szCs w:val="26"/>
                <w:lang w:val="en-US" w:bidi="th-TH"/>
              </w:rPr>
            </w:pPr>
            <w:r>
              <w:rPr>
                <w:rFonts w:ascii="CordiaUPC" w:eastAsia="Times New Roman" w:hAnsi="CordiaUPC" w:cs="CordiaUPC"/>
                <w:sz w:val="26"/>
                <w:szCs w:val="26"/>
              </w:rPr>
              <w:t>6,482</w:t>
            </w:r>
          </w:p>
        </w:tc>
        <w:tc>
          <w:tcPr>
            <w:tcW w:w="274" w:type="dxa"/>
            <w:gridSpan w:val="2"/>
          </w:tcPr>
          <w:p w14:paraId="4DA01FE7" w14:textId="77777777" w:rsidR="000D66AC" w:rsidRPr="009E2363" w:rsidRDefault="000D66AC" w:rsidP="000D66AC">
            <w:pPr>
              <w:tabs>
                <w:tab w:val="decimal" w:pos="860"/>
              </w:tabs>
              <w:spacing w:line="240" w:lineRule="exact"/>
              <w:ind w:right="-115"/>
              <w:rPr>
                <w:rFonts w:ascii="CordiaUPC" w:hAnsi="CordiaUPC" w:cs="CordiaUPC"/>
                <w:sz w:val="26"/>
                <w:szCs w:val="26"/>
                <w:cs/>
                <w:lang w:bidi="th-TH"/>
              </w:rPr>
            </w:pPr>
          </w:p>
        </w:tc>
        <w:tc>
          <w:tcPr>
            <w:tcW w:w="1214" w:type="dxa"/>
            <w:vAlign w:val="bottom"/>
          </w:tcPr>
          <w:p w14:paraId="12F4B2F8" w14:textId="15826EA0" w:rsidR="000D66AC" w:rsidRPr="009E2363" w:rsidRDefault="000D66AC" w:rsidP="000D66AC">
            <w:pPr>
              <w:tabs>
                <w:tab w:val="decimal" w:pos="860"/>
              </w:tabs>
              <w:spacing w:line="240" w:lineRule="exact"/>
              <w:ind w:right="-115"/>
              <w:rPr>
                <w:rFonts w:ascii="CordiaUPC" w:hAnsi="CordiaUPC" w:cs="CordiaUPC"/>
                <w:sz w:val="26"/>
                <w:szCs w:val="26"/>
                <w:lang w:bidi="th-TH"/>
              </w:rPr>
            </w:pPr>
            <w:r w:rsidRPr="009E2363">
              <w:rPr>
                <w:rFonts w:ascii="CordiaUPC" w:eastAsia="Times New Roman" w:hAnsi="CordiaUPC" w:cs="CordiaUPC"/>
                <w:sz w:val="26"/>
                <w:szCs w:val="26"/>
              </w:rPr>
              <w:t>6,968</w:t>
            </w:r>
          </w:p>
        </w:tc>
      </w:tr>
      <w:tr w:rsidR="000D66AC" w:rsidRPr="009E2363" w14:paraId="06309BDE" w14:textId="77777777" w:rsidTr="004B1C75">
        <w:tblPrEx>
          <w:tblLook w:val="04A0" w:firstRow="1" w:lastRow="0" w:firstColumn="1" w:lastColumn="0" w:noHBand="0" w:noVBand="1"/>
        </w:tblPrEx>
        <w:tc>
          <w:tcPr>
            <w:tcW w:w="3909" w:type="dxa"/>
            <w:vAlign w:val="bottom"/>
          </w:tcPr>
          <w:p w14:paraId="39FF6491" w14:textId="77777777" w:rsidR="000D66AC" w:rsidRPr="009E2363" w:rsidRDefault="000D66AC" w:rsidP="000D66AC">
            <w:pPr>
              <w:spacing w:line="240" w:lineRule="exact"/>
              <w:ind w:right="-18"/>
              <w:rPr>
                <w:rFonts w:ascii="CordiaUPC" w:hAnsi="CordiaUPC" w:cs="CordiaUPC"/>
                <w:sz w:val="26"/>
                <w:szCs w:val="26"/>
                <w:lang w:val="en-US" w:eastAsia="th-TH"/>
              </w:rPr>
            </w:pPr>
          </w:p>
        </w:tc>
        <w:tc>
          <w:tcPr>
            <w:tcW w:w="1170" w:type="dxa"/>
            <w:vAlign w:val="bottom"/>
          </w:tcPr>
          <w:p w14:paraId="15C1DC4E" w14:textId="77777777" w:rsidR="000D66AC" w:rsidRPr="009E2363" w:rsidRDefault="000D66AC" w:rsidP="000D66AC">
            <w:pPr>
              <w:tabs>
                <w:tab w:val="decimal" w:pos="860"/>
              </w:tabs>
              <w:spacing w:line="240" w:lineRule="exact"/>
              <w:ind w:right="-115"/>
              <w:rPr>
                <w:rFonts w:ascii="CordiaUPC" w:hAnsi="CordiaUPC" w:cs="CordiaUPC"/>
                <w:sz w:val="26"/>
                <w:szCs w:val="26"/>
                <w:cs/>
                <w:lang w:bidi="th-TH"/>
              </w:rPr>
            </w:pPr>
          </w:p>
        </w:tc>
        <w:tc>
          <w:tcPr>
            <w:tcW w:w="241" w:type="dxa"/>
          </w:tcPr>
          <w:p w14:paraId="492D56B4"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1114" w:type="dxa"/>
            <w:vAlign w:val="bottom"/>
          </w:tcPr>
          <w:p w14:paraId="6B642456"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241" w:type="dxa"/>
          </w:tcPr>
          <w:p w14:paraId="7BD2D520"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1197" w:type="dxa"/>
            <w:vAlign w:val="bottom"/>
          </w:tcPr>
          <w:p w14:paraId="62471D64" w14:textId="77777777" w:rsidR="000D66AC" w:rsidRPr="009E2363" w:rsidRDefault="000D66AC" w:rsidP="000D66AC">
            <w:pPr>
              <w:tabs>
                <w:tab w:val="decimal" w:pos="990"/>
              </w:tabs>
              <w:spacing w:line="240" w:lineRule="exact"/>
              <w:ind w:right="-110"/>
              <w:rPr>
                <w:rFonts w:ascii="CordiaUPC" w:hAnsi="CordiaUPC" w:cs="CordiaUPC"/>
                <w:sz w:val="26"/>
                <w:szCs w:val="26"/>
                <w:lang w:val="en-US" w:bidi="th-TH"/>
              </w:rPr>
            </w:pPr>
          </w:p>
        </w:tc>
        <w:tc>
          <w:tcPr>
            <w:tcW w:w="274" w:type="dxa"/>
            <w:gridSpan w:val="2"/>
          </w:tcPr>
          <w:p w14:paraId="5D3F6D67" w14:textId="77777777" w:rsidR="000D66AC" w:rsidRPr="009E2363" w:rsidRDefault="000D66AC" w:rsidP="000D66AC">
            <w:pPr>
              <w:tabs>
                <w:tab w:val="decimal" w:pos="860"/>
              </w:tabs>
              <w:spacing w:line="240" w:lineRule="exact"/>
              <w:ind w:right="-115"/>
              <w:rPr>
                <w:rFonts w:ascii="CordiaUPC" w:hAnsi="CordiaUPC" w:cs="CordiaUPC"/>
                <w:sz w:val="26"/>
                <w:szCs w:val="26"/>
                <w:cs/>
                <w:lang w:bidi="th-TH"/>
              </w:rPr>
            </w:pPr>
          </w:p>
        </w:tc>
        <w:tc>
          <w:tcPr>
            <w:tcW w:w="1214" w:type="dxa"/>
            <w:vAlign w:val="bottom"/>
          </w:tcPr>
          <w:p w14:paraId="6554EDB8"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r>
      <w:tr w:rsidR="000D66AC" w:rsidRPr="009E2363" w14:paraId="7218EFEB" w14:textId="77777777" w:rsidTr="004B1C75">
        <w:tblPrEx>
          <w:tblLook w:val="04A0" w:firstRow="1" w:lastRow="0" w:firstColumn="1" w:lastColumn="0" w:noHBand="0" w:noVBand="1"/>
        </w:tblPrEx>
        <w:tc>
          <w:tcPr>
            <w:tcW w:w="3909" w:type="dxa"/>
            <w:vAlign w:val="bottom"/>
          </w:tcPr>
          <w:p w14:paraId="11D835F8" w14:textId="77777777" w:rsidR="000D66AC" w:rsidRPr="009E2363" w:rsidRDefault="000D66AC" w:rsidP="000D66AC">
            <w:pPr>
              <w:spacing w:line="240" w:lineRule="exact"/>
              <w:ind w:right="-18"/>
              <w:rPr>
                <w:rFonts w:ascii="CordiaUPC" w:hAnsi="CordiaUPC" w:cs="CordiaUPC"/>
                <w:sz w:val="26"/>
                <w:szCs w:val="26"/>
                <w:lang w:val="en-US" w:eastAsia="th-TH"/>
              </w:rPr>
            </w:pPr>
            <w:r w:rsidRPr="005E6A52">
              <w:rPr>
                <w:rFonts w:ascii="CordiaUPC" w:hAnsi="CordiaUPC" w:cs="CordiaUPC" w:hint="cs"/>
                <w:szCs w:val="22"/>
                <w:vertAlign w:val="superscript"/>
                <w:lang w:val="en-US"/>
              </w:rPr>
              <w:t>(</w:t>
            </w:r>
            <w:r w:rsidRPr="005E6A52">
              <w:rPr>
                <w:rFonts w:ascii="CordiaUPC" w:hAnsi="CordiaUPC" w:cs="CordiaUPC"/>
                <w:szCs w:val="22"/>
                <w:vertAlign w:val="superscript"/>
                <w:lang w:val="en-US"/>
              </w:rPr>
              <w:t>1</w:t>
            </w:r>
            <w:r w:rsidRPr="005E6A52">
              <w:rPr>
                <w:rFonts w:ascii="CordiaUPC" w:hAnsi="CordiaUPC" w:cs="CordiaUPC" w:hint="cs"/>
                <w:szCs w:val="22"/>
                <w:vertAlign w:val="superscript"/>
                <w:lang w:val="en-US"/>
              </w:rPr>
              <w:t>)</w:t>
            </w:r>
            <w:r w:rsidRPr="009E2363">
              <w:rPr>
                <w:rFonts w:ascii="CordiaUPC" w:hAnsi="CordiaUPC" w:cs="CordiaUPC" w:hint="cs"/>
                <w:sz w:val="26"/>
                <w:szCs w:val="26"/>
                <w:lang w:val="en-US"/>
              </w:rPr>
              <w:t xml:space="preserve"> </w:t>
            </w:r>
            <w:r w:rsidRPr="009E2363">
              <w:rPr>
                <w:rFonts w:ascii="CordiaUPC" w:hAnsi="CordiaUPC" w:cs="CordiaUPC" w:hint="cs"/>
                <w:szCs w:val="22"/>
                <w:lang w:val="en-US" w:bidi="th-TH"/>
              </w:rPr>
              <w:t>Presented in notional amount</w:t>
            </w:r>
          </w:p>
        </w:tc>
        <w:tc>
          <w:tcPr>
            <w:tcW w:w="1170" w:type="dxa"/>
            <w:vAlign w:val="bottom"/>
          </w:tcPr>
          <w:p w14:paraId="2E9B25EA" w14:textId="77777777" w:rsidR="000D66AC" w:rsidRPr="009E2363" w:rsidRDefault="000D66AC" w:rsidP="000D66AC">
            <w:pPr>
              <w:tabs>
                <w:tab w:val="decimal" w:pos="860"/>
              </w:tabs>
              <w:spacing w:line="240" w:lineRule="exact"/>
              <w:ind w:right="-115"/>
              <w:rPr>
                <w:rFonts w:ascii="CordiaUPC" w:hAnsi="CordiaUPC" w:cs="CordiaUPC"/>
                <w:sz w:val="26"/>
                <w:szCs w:val="26"/>
                <w:cs/>
                <w:lang w:bidi="th-TH"/>
              </w:rPr>
            </w:pPr>
          </w:p>
        </w:tc>
        <w:tc>
          <w:tcPr>
            <w:tcW w:w="241" w:type="dxa"/>
          </w:tcPr>
          <w:p w14:paraId="110A4C0A"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1114" w:type="dxa"/>
            <w:vAlign w:val="bottom"/>
          </w:tcPr>
          <w:p w14:paraId="5313E0CA"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241" w:type="dxa"/>
          </w:tcPr>
          <w:p w14:paraId="3CA39853"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c>
          <w:tcPr>
            <w:tcW w:w="1197" w:type="dxa"/>
            <w:vAlign w:val="bottom"/>
          </w:tcPr>
          <w:p w14:paraId="6B17740D" w14:textId="77777777" w:rsidR="000D66AC" w:rsidRPr="009E2363" w:rsidRDefault="000D66AC" w:rsidP="000D66AC">
            <w:pPr>
              <w:tabs>
                <w:tab w:val="decimal" w:pos="990"/>
              </w:tabs>
              <w:spacing w:line="240" w:lineRule="exact"/>
              <w:ind w:right="-110"/>
              <w:rPr>
                <w:rFonts w:ascii="CordiaUPC" w:hAnsi="CordiaUPC" w:cs="CordiaUPC"/>
                <w:sz w:val="26"/>
                <w:szCs w:val="26"/>
                <w:lang w:val="en-US" w:bidi="th-TH"/>
              </w:rPr>
            </w:pPr>
          </w:p>
        </w:tc>
        <w:tc>
          <w:tcPr>
            <w:tcW w:w="274" w:type="dxa"/>
            <w:gridSpan w:val="2"/>
          </w:tcPr>
          <w:p w14:paraId="7DCC16FF" w14:textId="77777777" w:rsidR="000D66AC" w:rsidRPr="009E2363" w:rsidRDefault="000D66AC" w:rsidP="000D66AC">
            <w:pPr>
              <w:tabs>
                <w:tab w:val="decimal" w:pos="860"/>
              </w:tabs>
              <w:spacing w:line="240" w:lineRule="exact"/>
              <w:ind w:right="-115"/>
              <w:rPr>
                <w:rFonts w:ascii="CordiaUPC" w:hAnsi="CordiaUPC" w:cs="CordiaUPC"/>
                <w:sz w:val="26"/>
                <w:szCs w:val="26"/>
                <w:cs/>
                <w:lang w:bidi="th-TH"/>
              </w:rPr>
            </w:pPr>
          </w:p>
        </w:tc>
        <w:tc>
          <w:tcPr>
            <w:tcW w:w="1214" w:type="dxa"/>
            <w:vAlign w:val="bottom"/>
          </w:tcPr>
          <w:p w14:paraId="199B33A5" w14:textId="77777777" w:rsidR="000D66AC" w:rsidRPr="009E2363" w:rsidRDefault="000D66AC" w:rsidP="000D66AC">
            <w:pPr>
              <w:tabs>
                <w:tab w:val="decimal" w:pos="860"/>
              </w:tabs>
              <w:spacing w:line="240" w:lineRule="exact"/>
              <w:ind w:right="-115"/>
              <w:rPr>
                <w:rFonts w:ascii="CordiaUPC" w:hAnsi="CordiaUPC" w:cs="CordiaUPC"/>
                <w:sz w:val="26"/>
                <w:szCs w:val="26"/>
                <w:lang w:bidi="th-TH"/>
              </w:rPr>
            </w:pPr>
          </w:p>
        </w:tc>
      </w:tr>
    </w:tbl>
    <w:p w14:paraId="23B4C8BC" w14:textId="4A9D96F2" w:rsidR="005A5695" w:rsidRPr="009E2363" w:rsidRDefault="005B464C" w:rsidP="0045015F">
      <w:pPr>
        <w:spacing w:line="240" w:lineRule="exact"/>
        <w:ind w:left="567" w:right="88" w:hanging="567"/>
        <w:jc w:val="thaiDistribute"/>
        <w:rPr>
          <w:rFonts w:ascii="CordiaUPC" w:hAnsi="CordiaUPC" w:cs="CordiaUPC"/>
          <w:sz w:val="26"/>
          <w:szCs w:val="26"/>
        </w:rPr>
      </w:pPr>
      <w:bookmarkStart w:id="11" w:name="_Hlk158299253"/>
      <w:r w:rsidRPr="009E2363">
        <w:rPr>
          <w:rFonts w:ascii="CordiaUPC" w:hAnsi="CordiaUPC" w:cs="CordiaUPC"/>
          <w:sz w:val="26"/>
          <w:szCs w:val="26"/>
          <w:lang w:val="en-US"/>
        </w:rPr>
        <w:lastRenderedPageBreak/>
        <w:t>12</w:t>
      </w:r>
      <w:r w:rsidR="005A5695" w:rsidRPr="009E2363">
        <w:rPr>
          <w:rFonts w:ascii="CordiaUPC" w:hAnsi="CordiaUPC" w:cs="CordiaUPC" w:hint="cs"/>
          <w:sz w:val="26"/>
          <w:szCs w:val="26"/>
          <w:lang w:val="en-US"/>
        </w:rPr>
        <w:t>.2.3</w:t>
      </w:r>
      <w:r w:rsidR="005A5695" w:rsidRPr="009E2363">
        <w:rPr>
          <w:rFonts w:ascii="CordiaUPC" w:hAnsi="CordiaUPC" w:cs="CordiaUPC" w:hint="cs"/>
          <w:sz w:val="26"/>
          <w:szCs w:val="26"/>
          <w:lang w:val="en-US"/>
        </w:rPr>
        <w:tab/>
      </w:r>
      <w:r w:rsidR="005A5695" w:rsidRPr="009E2363">
        <w:rPr>
          <w:rFonts w:ascii="CordiaUPC" w:hAnsi="CordiaUPC" w:cs="CordiaUPC" w:hint="cs"/>
          <w:sz w:val="26"/>
          <w:szCs w:val="26"/>
        </w:rPr>
        <w:t>Significant balances between the Bank and its subsidiaries, and their key management personnel as at</w:t>
      </w:r>
      <w:r w:rsidR="005A5695" w:rsidRPr="009E2363">
        <w:rPr>
          <w:rFonts w:ascii="CordiaUPC" w:hAnsi="CordiaUPC" w:cs="CordiaUPC"/>
          <w:sz w:val="26"/>
          <w:szCs w:val="26"/>
        </w:rPr>
        <w:t xml:space="preserve"> </w:t>
      </w:r>
      <w:r w:rsidR="00DE2D2E" w:rsidRPr="00DE2D2E">
        <w:rPr>
          <w:rFonts w:ascii="CordiaUPC" w:hAnsi="CordiaUPC" w:cs="CordiaUPC"/>
          <w:spacing w:val="2"/>
          <w:sz w:val="26"/>
          <w:szCs w:val="26"/>
        </w:rPr>
        <w:t>31 March 2024 and 31 December 2023</w:t>
      </w:r>
      <w:r w:rsidR="00DE2D2E">
        <w:rPr>
          <w:rFonts w:ascii="CordiaUPC" w:hAnsi="CordiaUPC" w:cs="CordiaUPC"/>
          <w:sz w:val="26"/>
          <w:szCs w:val="26"/>
        </w:rPr>
        <w:t xml:space="preserve"> </w:t>
      </w:r>
      <w:r w:rsidR="005A5695" w:rsidRPr="009E2363">
        <w:rPr>
          <w:rFonts w:ascii="CordiaUPC" w:hAnsi="CordiaUPC" w:cs="CordiaUPC" w:hint="cs"/>
          <w:sz w:val="26"/>
          <w:szCs w:val="26"/>
        </w:rPr>
        <w:t>were as follows:</w:t>
      </w:r>
    </w:p>
    <w:p w14:paraId="7CE5B1DE" w14:textId="77777777" w:rsidR="00FC5427" w:rsidRPr="009E2363" w:rsidRDefault="00FC5427" w:rsidP="0045015F">
      <w:pPr>
        <w:spacing w:line="240" w:lineRule="exact"/>
        <w:ind w:left="567" w:right="88" w:hanging="567"/>
        <w:jc w:val="thaiDistribute"/>
        <w:rPr>
          <w:rFonts w:ascii="CordiaUPC" w:hAnsi="CordiaUPC" w:cs="CordiaUPC"/>
          <w:sz w:val="26"/>
          <w:szCs w:val="26"/>
        </w:rPr>
      </w:pPr>
    </w:p>
    <w:tbl>
      <w:tblPr>
        <w:tblW w:w="9360" w:type="dxa"/>
        <w:tblInd w:w="534" w:type="dxa"/>
        <w:tblLayout w:type="fixed"/>
        <w:tblLook w:val="0000" w:firstRow="0" w:lastRow="0" w:firstColumn="0" w:lastColumn="0" w:noHBand="0" w:noVBand="0"/>
      </w:tblPr>
      <w:tblGrid>
        <w:gridCol w:w="3960"/>
        <w:gridCol w:w="1170"/>
        <w:gridCol w:w="236"/>
        <w:gridCol w:w="1114"/>
        <w:gridCol w:w="241"/>
        <w:gridCol w:w="1109"/>
        <w:gridCol w:w="259"/>
        <w:gridCol w:w="1271"/>
      </w:tblGrid>
      <w:tr w:rsidR="00FC5427" w:rsidRPr="009E2363" w14:paraId="5B75312A" w14:textId="77777777" w:rsidTr="004B1C75">
        <w:trPr>
          <w:tblHeader/>
        </w:trPr>
        <w:tc>
          <w:tcPr>
            <w:tcW w:w="3960" w:type="dxa"/>
          </w:tcPr>
          <w:p w14:paraId="462B9171" w14:textId="77777777" w:rsidR="00FC5427" w:rsidRPr="009E2363" w:rsidRDefault="00FC5427" w:rsidP="001C60E6">
            <w:pPr>
              <w:spacing w:line="240" w:lineRule="exact"/>
              <w:ind w:right="-18"/>
              <w:rPr>
                <w:rFonts w:ascii="CordiaUPC" w:hAnsi="CordiaUPC" w:cs="CordiaUPC"/>
                <w:b/>
                <w:bCs/>
                <w:sz w:val="26"/>
                <w:szCs w:val="26"/>
                <w:lang w:val="en-US" w:bidi="th-TH"/>
              </w:rPr>
            </w:pPr>
          </w:p>
        </w:tc>
        <w:tc>
          <w:tcPr>
            <w:tcW w:w="2520" w:type="dxa"/>
            <w:gridSpan w:val="3"/>
          </w:tcPr>
          <w:p w14:paraId="107778E4" w14:textId="77777777" w:rsidR="00FC5427" w:rsidRPr="009E2363" w:rsidRDefault="00FC5427" w:rsidP="001C60E6">
            <w:pPr>
              <w:pStyle w:val="BodyText"/>
              <w:spacing w:after="0" w:line="240" w:lineRule="exact"/>
              <w:ind w:right="17"/>
              <w:jc w:val="center"/>
              <w:rPr>
                <w:rFonts w:ascii="CordiaUPC" w:hAnsi="CordiaUPC" w:cs="CordiaUPC"/>
                <w:sz w:val="26"/>
                <w:szCs w:val="26"/>
                <w:lang w:val="en-GB"/>
              </w:rPr>
            </w:pPr>
            <w:r w:rsidRPr="009E2363">
              <w:rPr>
                <w:rFonts w:ascii="CordiaUPC" w:hAnsi="CordiaUPC" w:cs="CordiaUPC" w:hint="cs"/>
                <w:b/>
                <w:bCs/>
                <w:sz w:val="26"/>
                <w:szCs w:val="26"/>
                <w:lang w:val="en-US"/>
              </w:rPr>
              <w:t>Consolidated</w:t>
            </w:r>
          </w:p>
        </w:tc>
        <w:tc>
          <w:tcPr>
            <w:tcW w:w="241" w:type="dxa"/>
          </w:tcPr>
          <w:p w14:paraId="52657853" w14:textId="77777777" w:rsidR="00FC5427" w:rsidRPr="009E2363" w:rsidRDefault="00FC5427" w:rsidP="001C60E6">
            <w:pPr>
              <w:pStyle w:val="BodyText"/>
              <w:spacing w:after="0" w:line="240" w:lineRule="exact"/>
              <w:ind w:right="17"/>
              <w:jc w:val="center"/>
              <w:rPr>
                <w:rFonts w:ascii="CordiaUPC" w:hAnsi="CordiaUPC" w:cs="CordiaUPC"/>
                <w:sz w:val="26"/>
                <w:szCs w:val="26"/>
                <w:lang w:val="en-GB"/>
              </w:rPr>
            </w:pPr>
          </w:p>
        </w:tc>
        <w:tc>
          <w:tcPr>
            <w:tcW w:w="2639" w:type="dxa"/>
            <w:gridSpan w:val="3"/>
          </w:tcPr>
          <w:p w14:paraId="19C5FC85" w14:textId="77777777" w:rsidR="00FC5427" w:rsidRPr="009E2363" w:rsidRDefault="00FC5427" w:rsidP="001C60E6">
            <w:pPr>
              <w:spacing w:line="240" w:lineRule="exact"/>
              <w:jc w:val="center"/>
              <w:rPr>
                <w:rFonts w:ascii="CordiaUPC" w:hAnsi="CordiaUPC" w:cs="CordiaUPC"/>
                <w:sz w:val="26"/>
                <w:szCs w:val="26"/>
                <w:lang w:bidi="th-TH"/>
              </w:rPr>
            </w:pPr>
            <w:r w:rsidRPr="009E2363">
              <w:rPr>
                <w:rFonts w:ascii="CordiaUPC" w:hAnsi="CordiaUPC" w:cs="CordiaUPC" w:hint="cs"/>
                <w:b/>
                <w:bCs/>
                <w:sz w:val="26"/>
                <w:szCs w:val="26"/>
                <w:lang w:val="en-US"/>
              </w:rPr>
              <w:t>Bank only</w:t>
            </w:r>
          </w:p>
        </w:tc>
      </w:tr>
      <w:tr w:rsidR="00DE2D2E" w:rsidRPr="009E2363" w14:paraId="1CECCDD6" w14:textId="77777777" w:rsidTr="004B1C75">
        <w:trPr>
          <w:tblHeader/>
        </w:trPr>
        <w:tc>
          <w:tcPr>
            <w:tcW w:w="3960" w:type="dxa"/>
          </w:tcPr>
          <w:p w14:paraId="39EBF099" w14:textId="77777777" w:rsidR="00DE2D2E" w:rsidRPr="009E2363" w:rsidRDefault="00DE2D2E" w:rsidP="00DE2D2E">
            <w:pPr>
              <w:spacing w:line="240" w:lineRule="exact"/>
              <w:ind w:right="-18"/>
              <w:rPr>
                <w:rFonts w:ascii="CordiaUPC" w:hAnsi="CordiaUPC" w:cs="CordiaUPC"/>
                <w:b/>
                <w:bCs/>
                <w:sz w:val="26"/>
                <w:szCs w:val="26"/>
                <w:lang w:val="en-US"/>
              </w:rPr>
            </w:pPr>
          </w:p>
        </w:tc>
        <w:tc>
          <w:tcPr>
            <w:tcW w:w="1170" w:type="dxa"/>
            <w:vAlign w:val="bottom"/>
          </w:tcPr>
          <w:p w14:paraId="2B79FD58" w14:textId="6579ADD7" w:rsidR="00DE2D2E" w:rsidRPr="009E2363" w:rsidRDefault="00DE2D2E" w:rsidP="00DE2D2E">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36" w:type="dxa"/>
          </w:tcPr>
          <w:p w14:paraId="01F8D1B2" w14:textId="77777777" w:rsidR="00DE2D2E" w:rsidRPr="009E2363" w:rsidRDefault="00DE2D2E" w:rsidP="00DE2D2E">
            <w:pPr>
              <w:spacing w:line="240" w:lineRule="exact"/>
              <w:ind w:left="-108" w:right="-108"/>
              <w:rPr>
                <w:rFonts w:ascii="CordiaUPC" w:hAnsi="CordiaUPC" w:cs="CordiaUPC"/>
                <w:sz w:val="26"/>
                <w:szCs w:val="26"/>
                <w:rtl/>
                <w:cs/>
              </w:rPr>
            </w:pPr>
          </w:p>
        </w:tc>
        <w:tc>
          <w:tcPr>
            <w:tcW w:w="1114" w:type="dxa"/>
            <w:vAlign w:val="bottom"/>
          </w:tcPr>
          <w:p w14:paraId="41913A09" w14:textId="420FB84A" w:rsidR="00DE2D2E" w:rsidRPr="009E2363" w:rsidRDefault="00DE2D2E" w:rsidP="00DE2D2E">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c>
          <w:tcPr>
            <w:tcW w:w="241" w:type="dxa"/>
          </w:tcPr>
          <w:p w14:paraId="7B6C30BA" w14:textId="77777777" w:rsidR="00DE2D2E" w:rsidRPr="009E2363" w:rsidRDefault="00DE2D2E" w:rsidP="00DE2D2E">
            <w:pPr>
              <w:pStyle w:val="BodyText"/>
              <w:spacing w:after="0" w:line="240" w:lineRule="exact"/>
              <w:ind w:right="17"/>
              <w:jc w:val="center"/>
              <w:rPr>
                <w:rFonts w:ascii="CordiaUPC" w:hAnsi="CordiaUPC" w:cs="CordiaUPC"/>
                <w:sz w:val="26"/>
                <w:szCs w:val="26"/>
                <w:lang w:val="en-GB"/>
              </w:rPr>
            </w:pPr>
          </w:p>
        </w:tc>
        <w:tc>
          <w:tcPr>
            <w:tcW w:w="1109" w:type="dxa"/>
            <w:vAlign w:val="bottom"/>
          </w:tcPr>
          <w:p w14:paraId="00964F07" w14:textId="419EB365" w:rsidR="00DE2D2E" w:rsidRPr="009E2363" w:rsidRDefault="00DE2D2E" w:rsidP="00DE2D2E">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59" w:type="dxa"/>
          </w:tcPr>
          <w:p w14:paraId="216271F9" w14:textId="77777777" w:rsidR="00DE2D2E" w:rsidRPr="009E2363" w:rsidRDefault="00DE2D2E" w:rsidP="00DE2D2E">
            <w:pPr>
              <w:spacing w:line="240" w:lineRule="exact"/>
              <w:ind w:left="-108" w:right="-108"/>
              <w:rPr>
                <w:rFonts w:ascii="CordiaUPC" w:hAnsi="CordiaUPC" w:cs="CordiaUPC"/>
                <w:sz w:val="26"/>
                <w:szCs w:val="26"/>
                <w:rtl/>
                <w:cs/>
              </w:rPr>
            </w:pPr>
          </w:p>
        </w:tc>
        <w:tc>
          <w:tcPr>
            <w:tcW w:w="1271" w:type="dxa"/>
            <w:vAlign w:val="bottom"/>
          </w:tcPr>
          <w:p w14:paraId="58BB1A4C" w14:textId="5AE22E24" w:rsidR="00DE2D2E" w:rsidRPr="009E2363" w:rsidRDefault="00DE2D2E" w:rsidP="00DE2D2E">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r>
      <w:tr w:rsidR="00DE2D2E" w:rsidRPr="009E2363" w14:paraId="792DA110" w14:textId="77777777" w:rsidTr="004B1C75">
        <w:trPr>
          <w:tblHeader/>
        </w:trPr>
        <w:tc>
          <w:tcPr>
            <w:tcW w:w="3960" w:type="dxa"/>
          </w:tcPr>
          <w:p w14:paraId="4B654EDB" w14:textId="77777777" w:rsidR="00DE2D2E" w:rsidRPr="009E2363" w:rsidRDefault="00DE2D2E" w:rsidP="00DE2D2E">
            <w:pPr>
              <w:spacing w:line="240" w:lineRule="exact"/>
              <w:ind w:right="-18"/>
              <w:rPr>
                <w:rFonts w:ascii="CordiaUPC" w:hAnsi="CordiaUPC" w:cs="CordiaUPC"/>
                <w:b/>
                <w:bCs/>
                <w:sz w:val="26"/>
                <w:szCs w:val="26"/>
                <w:lang w:val="en-US"/>
              </w:rPr>
            </w:pPr>
          </w:p>
        </w:tc>
        <w:tc>
          <w:tcPr>
            <w:tcW w:w="1170" w:type="dxa"/>
            <w:vAlign w:val="bottom"/>
          </w:tcPr>
          <w:p w14:paraId="088F0466" w14:textId="3211130A" w:rsidR="00DE2D2E" w:rsidRPr="009E2363" w:rsidRDefault="00DE2D2E" w:rsidP="00DE2D2E">
            <w:pPr>
              <w:spacing w:line="240" w:lineRule="exact"/>
              <w:ind w:right="-45"/>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4</w:t>
            </w:r>
          </w:p>
        </w:tc>
        <w:tc>
          <w:tcPr>
            <w:tcW w:w="236" w:type="dxa"/>
          </w:tcPr>
          <w:p w14:paraId="71A8728D" w14:textId="77777777" w:rsidR="00DE2D2E" w:rsidRPr="009E2363" w:rsidRDefault="00DE2D2E" w:rsidP="00DE2D2E">
            <w:pPr>
              <w:spacing w:line="240" w:lineRule="exact"/>
              <w:ind w:left="-108" w:right="-108"/>
              <w:rPr>
                <w:rFonts w:ascii="CordiaUPC" w:hAnsi="CordiaUPC" w:cs="CordiaUPC"/>
                <w:sz w:val="26"/>
                <w:szCs w:val="26"/>
                <w:rtl/>
                <w:cs/>
              </w:rPr>
            </w:pPr>
          </w:p>
        </w:tc>
        <w:tc>
          <w:tcPr>
            <w:tcW w:w="1114" w:type="dxa"/>
            <w:vAlign w:val="bottom"/>
          </w:tcPr>
          <w:p w14:paraId="663F7F96" w14:textId="54144770" w:rsidR="00DE2D2E" w:rsidRPr="009E2363" w:rsidRDefault="00DE2D2E" w:rsidP="00DE2D2E">
            <w:pPr>
              <w:spacing w:line="240" w:lineRule="exact"/>
              <w:ind w:left="-111" w:right="-109"/>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c>
          <w:tcPr>
            <w:tcW w:w="241" w:type="dxa"/>
          </w:tcPr>
          <w:p w14:paraId="2D0E7AC8" w14:textId="77777777" w:rsidR="00DE2D2E" w:rsidRPr="009E2363" w:rsidRDefault="00DE2D2E" w:rsidP="00DE2D2E">
            <w:pPr>
              <w:pStyle w:val="BodyText"/>
              <w:spacing w:after="0" w:line="240" w:lineRule="exact"/>
              <w:ind w:right="17"/>
              <w:jc w:val="center"/>
              <w:rPr>
                <w:rFonts w:ascii="CordiaUPC" w:hAnsi="CordiaUPC" w:cs="CordiaUPC"/>
                <w:sz w:val="26"/>
                <w:szCs w:val="26"/>
                <w:lang w:val="en-GB"/>
              </w:rPr>
            </w:pPr>
          </w:p>
        </w:tc>
        <w:tc>
          <w:tcPr>
            <w:tcW w:w="1109" w:type="dxa"/>
            <w:vAlign w:val="bottom"/>
          </w:tcPr>
          <w:p w14:paraId="1F89039B" w14:textId="2905879A" w:rsidR="00DE2D2E" w:rsidRPr="009E2363" w:rsidRDefault="00DE2D2E" w:rsidP="00DE2D2E">
            <w:pPr>
              <w:spacing w:line="240" w:lineRule="exact"/>
              <w:ind w:right="-45"/>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4</w:t>
            </w:r>
          </w:p>
        </w:tc>
        <w:tc>
          <w:tcPr>
            <w:tcW w:w="259" w:type="dxa"/>
          </w:tcPr>
          <w:p w14:paraId="665C0695" w14:textId="77777777" w:rsidR="00DE2D2E" w:rsidRPr="009E2363" w:rsidRDefault="00DE2D2E" w:rsidP="00DE2D2E">
            <w:pPr>
              <w:spacing w:line="240" w:lineRule="exact"/>
              <w:ind w:left="-108" w:right="-108"/>
              <w:rPr>
                <w:rFonts w:ascii="CordiaUPC" w:hAnsi="CordiaUPC" w:cs="CordiaUPC"/>
                <w:sz w:val="26"/>
                <w:szCs w:val="26"/>
                <w:rtl/>
                <w:cs/>
              </w:rPr>
            </w:pPr>
          </w:p>
        </w:tc>
        <w:tc>
          <w:tcPr>
            <w:tcW w:w="1271" w:type="dxa"/>
            <w:vAlign w:val="bottom"/>
          </w:tcPr>
          <w:p w14:paraId="73756196" w14:textId="542FF8B5" w:rsidR="00DE2D2E" w:rsidRPr="009E2363" w:rsidRDefault="00DE2D2E" w:rsidP="00DE2D2E">
            <w:pPr>
              <w:spacing w:line="240" w:lineRule="exact"/>
              <w:ind w:left="-111" w:right="-109"/>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r>
      <w:tr w:rsidR="00FC5427" w:rsidRPr="009E2363" w14:paraId="002BC004" w14:textId="77777777" w:rsidTr="004B1C75">
        <w:trPr>
          <w:tblHeader/>
        </w:trPr>
        <w:tc>
          <w:tcPr>
            <w:tcW w:w="3960" w:type="dxa"/>
          </w:tcPr>
          <w:p w14:paraId="43A13C0C" w14:textId="77777777" w:rsidR="00FC5427" w:rsidRPr="009E2363" w:rsidRDefault="00FC5427" w:rsidP="001C60E6">
            <w:pPr>
              <w:spacing w:line="240" w:lineRule="exact"/>
              <w:ind w:right="-18"/>
              <w:rPr>
                <w:rFonts w:ascii="CordiaUPC" w:hAnsi="CordiaUPC" w:cs="CordiaUPC"/>
                <w:b/>
                <w:bCs/>
                <w:sz w:val="26"/>
                <w:szCs w:val="26"/>
                <w:lang w:val="en-US"/>
              </w:rPr>
            </w:pPr>
          </w:p>
        </w:tc>
        <w:tc>
          <w:tcPr>
            <w:tcW w:w="5400" w:type="dxa"/>
            <w:gridSpan w:val="7"/>
          </w:tcPr>
          <w:p w14:paraId="1B895FC5" w14:textId="77777777" w:rsidR="00FC5427" w:rsidRPr="009E2363" w:rsidRDefault="00FC5427" w:rsidP="001C60E6">
            <w:pPr>
              <w:spacing w:line="240" w:lineRule="exact"/>
              <w:jc w:val="center"/>
              <w:rPr>
                <w:rFonts w:ascii="CordiaUPC" w:hAnsi="CordiaUPC" w:cs="CordiaUPC"/>
                <w:sz w:val="26"/>
                <w:szCs w:val="26"/>
                <w:lang w:bidi="th-TH"/>
              </w:rPr>
            </w:pPr>
            <w:r w:rsidRPr="009E2363">
              <w:rPr>
                <w:rFonts w:ascii="CordiaUPC" w:hAnsi="CordiaUPC" w:cs="CordiaUPC" w:hint="cs"/>
                <w:i/>
                <w:iCs/>
                <w:sz w:val="26"/>
                <w:szCs w:val="26"/>
              </w:rPr>
              <w:t>(in million Baht)</w:t>
            </w:r>
          </w:p>
        </w:tc>
      </w:tr>
      <w:tr w:rsidR="000D66AC" w:rsidRPr="009E2363" w14:paraId="65959B63" w14:textId="77777777" w:rsidTr="004B1C75">
        <w:tc>
          <w:tcPr>
            <w:tcW w:w="3960" w:type="dxa"/>
            <w:vAlign w:val="bottom"/>
          </w:tcPr>
          <w:p w14:paraId="29721CD1" w14:textId="61E36A82" w:rsidR="000D66AC" w:rsidRPr="009E2363" w:rsidRDefault="000D66AC" w:rsidP="000D66A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9E2363">
              <w:rPr>
                <w:rFonts w:ascii="CordiaUPC" w:hAnsi="CordiaUPC" w:cs="CordiaUPC" w:hint="cs"/>
                <w:sz w:val="26"/>
                <w:szCs w:val="26"/>
                <w:lang w:val="en-US"/>
              </w:rPr>
              <w:t>Loans to customers and accrued interest</w:t>
            </w:r>
          </w:p>
          <w:p w14:paraId="19C83CB8" w14:textId="23DF2032" w:rsidR="000D66AC" w:rsidRPr="009E2363" w:rsidRDefault="000D66AC" w:rsidP="000D66AC">
            <w:pPr>
              <w:tabs>
                <w:tab w:val="left" w:pos="993"/>
              </w:tabs>
              <w:spacing w:line="240" w:lineRule="exact"/>
              <w:ind w:left="162" w:right="-108" w:hanging="153"/>
              <w:rPr>
                <w:rFonts w:ascii="CordiaUPC" w:hAnsi="CordiaUPC" w:cs="CordiaUPC"/>
                <w:sz w:val="26"/>
                <w:szCs w:val="26"/>
              </w:rPr>
            </w:pPr>
            <w:r w:rsidRPr="009E2363">
              <w:rPr>
                <w:rFonts w:ascii="CordiaUPC" w:hAnsi="CordiaUPC" w:cs="CordiaUPC" w:hint="cs"/>
                <w:sz w:val="26"/>
                <w:szCs w:val="26"/>
                <w:lang w:val="en-US"/>
              </w:rPr>
              <w:t xml:space="preserve"> </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receivables, net</w:t>
            </w:r>
          </w:p>
        </w:tc>
        <w:tc>
          <w:tcPr>
            <w:tcW w:w="1170" w:type="dxa"/>
            <w:vAlign w:val="bottom"/>
          </w:tcPr>
          <w:p w14:paraId="31CE28F3" w14:textId="57379E55" w:rsidR="000D66AC" w:rsidRPr="009E2363" w:rsidRDefault="000D66AC" w:rsidP="000D66AC">
            <w:pPr>
              <w:pStyle w:val="BodyText"/>
              <w:tabs>
                <w:tab w:val="decimal" w:pos="860"/>
              </w:tabs>
              <w:spacing w:after="0" w:line="240" w:lineRule="exact"/>
              <w:ind w:right="-115"/>
              <w:rPr>
                <w:rFonts w:ascii="CordiaUPC" w:hAnsi="CordiaUPC" w:cs="CordiaUPC"/>
                <w:sz w:val="26"/>
                <w:szCs w:val="26"/>
                <w:lang w:val="en-US"/>
              </w:rPr>
            </w:pPr>
            <w:r>
              <w:rPr>
                <w:rFonts w:ascii="CordiaUPC" w:eastAsia="Times New Roman" w:hAnsi="CordiaUPC" w:cs="CordiaUPC"/>
                <w:sz w:val="26"/>
                <w:szCs w:val="26"/>
              </w:rPr>
              <w:t>50</w:t>
            </w:r>
          </w:p>
        </w:tc>
        <w:tc>
          <w:tcPr>
            <w:tcW w:w="236" w:type="dxa"/>
          </w:tcPr>
          <w:p w14:paraId="4D05BE67"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066643C" w14:textId="45F954CB" w:rsidR="000D66AC" w:rsidRPr="009E2363" w:rsidRDefault="000D66AC" w:rsidP="000D66AC">
            <w:pPr>
              <w:pStyle w:val="BodyText"/>
              <w:tabs>
                <w:tab w:val="decimal" w:pos="830"/>
              </w:tabs>
              <w:spacing w:after="0" w:line="240" w:lineRule="exact"/>
              <w:ind w:right="17"/>
              <w:rPr>
                <w:rFonts w:ascii="CordiaUPC" w:hAnsi="CordiaUPC" w:cs="CordiaUPC"/>
                <w:sz w:val="26"/>
                <w:szCs w:val="26"/>
                <w:lang w:val="en-GB"/>
              </w:rPr>
            </w:pPr>
            <w:r w:rsidRPr="009E2363">
              <w:rPr>
                <w:rFonts w:ascii="CordiaUPC" w:eastAsia="Times New Roman" w:hAnsi="CordiaUPC" w:cs="CordiaUPC" w:hint="cs"/>
                <w:sz w:val="26"/>
                <w:szCs w:val="26"/>
                <w:cs/>
              </w:rPr>
              <w:t>59</w:t>
            </w:r>
          </w:p>
        </w:tc>
        <w:tc>
          <w:tcPr>
            <w:tcW w:w="241" w:type="dxa"/>
          </w:tcPr>
          <w:p w14:paraId="23204470"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27EE533B" w14:textId="70BA89AF" w:rsidR="000D66AC" w:rsidRPr="009E2363" w:rsidRDefault="000D66AC" w:rsidP="000D66AC">
            <w:pPr>
              <w:pStyle w:val="BodyText"/>
              <w:tabs>
                <w:tab w:val="decimal" w:pos="821"/>
              </w:tabs>
              <w:spacing w:after="0" w:line="240" w:lineRule="exact"/>
              <w:ind w:right="-110"/>
              <w:rPr>
                <w:rFonts w:ascii="CordiaUPC" w:hAnsi="CordiaUPC" w:cs="CordiaUPC"/>
                <w:sz w:val="26"/>
                <w:szCs w:val="26"/>
                <w:lang w:val="en-US"/>
              </w:rPr>
            </w:pPr>
            <w:r>
              <w:rPr>
                <w:rFonts w:ascii="CordiaUPC" w:eastAsia="Times New Roman" w:hAnsi="CordiaUPC" w:cs="CordiaUPC"/>
                <w:sz w:val="26"/>
                <w:szCs w:val="26"/>
              </w:rPr>
              <w:t>50</w:t>
            </w:r>
          </w:p>
        </w:tc>
        <w:tc>
          <w:tcPr>
            <w:tcW w:w="259" w:type="dxa"/>
          </w:tcPr>
          <w:p w14:paraId="7CFBD067"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6376F4AE" w14:textId="685DAB21" w:rsidR="000D66AC" w:rsidRPr="009E2363" w:rsidRDefault="000D66AC" w:rsidP="000D66AC">
            <w:pPr>
              <w:pStyle w:val="BodyText"/>
              <w:tabs>
                <w:tab w:val="decimal" w:pos="89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rPr>
              <w:t>59</w:t>
            </w:r>
          </w:p>
        </w:tc>
      </w:tr>
      <w:tr w:rsidR="000D66AC" w:rsidRPr="009E2363" w14:paraId="65DD9F84" w14:textId="77777777" w:rsidTr="004B1C75">
        <w:tc>
          <w:tcPr>
            <w:tcW w:w="3960" w:type="dxa"/>
            <w:vAlign w:val="bottom"/>
          </w:tcPr>
          <w:p w14:paraId="37771F8C" w14:textId="77777777" w:rsidR="000D66AC" w:rsidRPr="009E2363" w:rsidRDefault="000D66AC" w:rsidP="000D66AC">
            <w:pPr>
              <w:tabs>
                <w:tab w:val="left" w:pos="993"/>
              </w:tabs>
              <w:spacing w:line="240" w:lineRule="exact"/>
              <w:ind w:left="162" w:right="-108" w:hanging="153"/>
              <w:rPr>
                <w:rFonts w:ascii="CordiaUPC" w:hAnsi="CordiaUPC" w:cs="CordiaUPC"/>
                <w:sz w:val="26"/>
                <w:szCs w:val="26"/>
              </w:rPr>
            </w:pPr>
            <w:r w:rsidRPr="009E2363">
              <w:rPr>
                <w:rFonts w:ascii="CordiaUPC" w:hAnsi="CordiaUPC" w:cs="CordiaUPC" w:hint="cs"/>
                <w:sz w:val="26"/>
                <w:szCs w:val="26"/>
                <w:lang w:val="en-US"/>
              </w:rPr>
              <w:t>Deposits</w:t>
            </w:r>
          </w:p>
        </w:tc>
        <w:tc>
          <w:tcPr>
            <w:tcW w:w="1170" w:type="dxa"/>
            <w:vAlign w:val="bottom"/>
          </w:tcPr>
          <w:p w14:paraId="70021DFD" w14:textId="0BC20E7B" w:rsidR="000D66AC" w:rsidRPr="009E2363" w:rsidRDefault="000D66AC" w:rsidP="000D66AC">
            <w:pPr>
              <w:pStyle w:val="BodyText"/>
              <w:tabs>
                <w:tab w:val="decimal" w:pos="860"/>
              </w:tabs>
              <w:spacing w:after="0" w:line="240" w:lineRule="exact"/>
              <w:ind w:right="-115"/>
              <w:rPr>
                <w:rFonts w:ascii="CordiaUPC" w:hAnsi="CordiaUPC" w:cs="CordiaUPC"/>
                <w:sz w:val="26"/>
                <w:szCs w:val="26"/>
                <w:lang w:val="en-GB" w:bidi="th-TH"/>
              </w:rPr>
            </w:pPr>
            <w:r>
              <w:rPr>
                <w:rFonts w:ascii="CordiaUPC" w:eastAsia="Times New Roman" w:hAnsi="CordiaUPC" w:cs="CordiaUPC"/>
                <w:sz w:val="26"/>
                <w:szCs w:val="26"/>
              </w:rPr>
              <w:t>538</w:t>
            </w:r>
          </w:p>
        </w:tc>
        <w:tc>
          <w:tcPr>
            <w:tcW w:w="236" w:type="dxa"/>
          </w:tcPr>
          <w:p w14:paraId="1C4574D7"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FA00E62" w14:textId="16396D28" w:rsidR="000D66AC" w:rsidRPr="009E2363" w:rsidRDefault="000D66AC" w:rsidP="000D66AC">
            <w:pPr>
              <w:pStyle w:val="BodyText"/>
              <w:tabs>
                <w:tab w:val="decimal" w:pos="830"/>
              </w:tabs>
              <w:spacing w:after="0" w:line="240" w:lineRule="exact"/>
              <w:ind w:right="17"/>
              <w:rPr>
                <w:rFonts w:ascii="CordiaUPC" w:hAnsi="CordiaUPC" w:cs="CordiaUPC"/>
                <w:sz w:val="26"/>
                <w:szCs w:val="26"/>
                <w:lang w:val="en-GB"/>
              </w:rPr>
            </w:pPr>
            <w:r w:rsidRPr="009E2363">
              <w:rPr>
                <w:rFonts w:ascii="CordiaUPC" w:eastAsia="Times New Roman" w:hAnsi="CordiaUPC" w:cs="CordiaUPC" w:hint="cs"/>
                <w:sz w:val="26"/>
                <w:szCs w:val="26"/>
                <w:cs/>
              </w:rPr>
              <w:t>39</w:t>
            </w:r>
            <w:r w:rsidRPr="009E2363">
              <w:rPr>
                <w:rFonts w:ascii="CordiaUPC" w:eastAsia="Times New Roman" w:hAnsi="CordiaUPC" w:cs="CordiaUPC" w:hint="cs"/>
                <w:sz w:val="26"/>
                <w:szCs w:val="26"/>
                <w:cs/>
                <w:lang w:bidi="th-TH"/>
              </w:rPr>
              <w:t>5</w:t>
            </w:r>
          </w:p>
        </w:tc>
        <w:tc>
          <w:tcPr>
            <w:tcW w:w="241" w:type="dxa"/>
          </w:tcPr>
          <w:p w14:paraId="2A549ADF"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AC62B9D" w14:textId="3F40E3A7" w:rsidR="000D66AC" w:rsidRPr="009E2363" w:rsidRDefault="000D66AC" w:rsidP="000D66AC">
            <w:pPr>
              <w:pStyle w:val="BodyText"/>
              <w:tabs>
                <w:tab w:val="decimal" w:pos="821"/>
              </w:tabs>
              <w:spacing w:after="0" w:line="240" w:lineRule="exact"/>
              <w:ind w:right="-110"/>
              <w:rPr>
                <w:rFonts w:ascii="CordiaUPC" w:hAnsi="CordiaUPC" w:cs="CordiaUPC"/>
                <w:sz w:val="26"/>
                <w:szCs w:val="26"/>
                <w:lang w:val="en-GB" w:bidi="th-TH"/>
              </w:rPr>
            </w:pPr>
            <w:r>
              <w:rPr>
                <w:rFonts w:ascii="CordiaUPC" w:eastAsia="Times New Roman" w:hAnsi="CordiaUPC" w:cs="CordiaUPC"/>
                <w:sz w:val="26"/>
                <w:szCs w:val="26"/>
              </w:rPr>
              <w:t>538</w:t>
            </w:r>
          </w:p>
        </w:tc>
        <w:tc>
          <w:tcPr>
            <w:tcW w:w="259" w:type="dxa"/>
          </w:tcPr>
          <w:p w14:paraId="6F83EE43"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33588471" w14:textId="4372AE79" w:rsidR="000D66AC" w:rsidRPr="009E2363" w:rsidRDefault="000D66AC" w:rsidP="000D66AC">
            <w:pPr>
              <w:pStyle w:val="BodyText"/>
              <w:tabs>
                <w:tab w:val="decimal" w:pos="89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rPr>
              <w:t>39</w:t>
            </w:r>
            <w:r w:rsidRPr="009E2363">
              <w:rPr>
                <w:rFonts w:ascii="CordiaUPC" w:eastAsia="Times New Roman" w:hAnsi="CordiaUPC" w:cs="CordiaUPC" w:hint="cs"/>
                <w:sz w:val="26"/>
                <w:szCs w:val="26"/>
                <w:cs/>
                <w:lang w:bidi="th-TH"/>
              </w:rPr>
              <w:t>5</w:t>
            </w:r>
          </w:p>
        </w:tc>
      </w:tr>
      <w:tr w:rsidR="000D66AC" w:rsidRPr="009E2363" w14:paraId="3EDEF8CB" w14:textId="77777777" w:rsidTr="004B1C75">
        <w:tc>
          <w:tcPr>
            <w:tcW w:w="3960" w:type="dxa"/>
            <w:vAlign w:val="bottom"/>
          </w:tcPr>
          <w:p w14:paraId="023D7B33" w14:textId="7B85635D" w:rsidR="000D66AC" w:rsidRPr="009E2363" w:rsidRDefault="000D66AC" w:rsidP="000D66AC">
            <w:pPr>
              <w:tabs>
                <w:tab w:val="left" w:pos="993"/>
              </w:tabs>
              <w:spacing w:line="240" w:lineRule="exact"/>
              <w:ind w:left="162" w:right="-108" w:hanging="153"/>
              <w:rPr>
                <w:rFonts w:ascii="CordiaUPC" w:hAnsi="CordiaUPC" w:cs="CordiaUPC"/>
                <w:sz w:val="26"/>
                <w:szCs w:val="26"/>
                <w:cs/>
                <w:lang w:val="en-US" w:bidi="th-TH"/>
              </w:rPr>
            </w:pPr>
            <w:r w:rsidRPr="009E2363">
              <w:rPr>
                <w:rFonts w:ascii="CordiaUPC" w:hAnsi="CordiaUPC" w:cs="CordiaUPC"/>
                <w:sz w:val="26"/>
                <w:szCs w:val="26"/>
                <w:lang w:val="en-US"/>
              </w:rPr>
              <w:t>Financial liabilities measured at fair value through profit or loss</w:t>
            </w:r>
            <w:r w:rsidRPr="009E2363">
              <w:rPr>
                <w:rFonts w:ascii="CordiaUPC" w:hAnsi="CordiaUPC" w:cs="CordiaUPC" w:hint="cs"/>
                <w:sz w:val="26"/>
                <w:szCs w:val="26"/>
                <w:cs/>
                <w:lang w:val="en-US" w:bidi="th-TH"/>
              </w:rPr>
              <w:t xml:space="preserve"> </w:t>
            </w:r>
            <w:r w:rsidRPr="009E2363">
              <w:rPr>
                <w:rFonts w:ascii="CordiaUPC" w:hAnsi="CordiaUPC" w:cs="CordiaUPC"/>
                <w:sz w:val="26"/>
                <w:szCs w:val="26"/>
                <w:lang w:val="en-US" w:bidi="th-TH"/>
              </w:rPr>
              <w:t xml:space="preserve">- Structured notes </w:t>
            </w:r>
            <w:r w:rsidRPr="00EB3C89">
              <w:rPr>
                <w:rFonts w:ascii="CordiaUPC" w:hAnsi="CordiaUPC" w:cs="CordiaUPC" w:hint="cs"/>
                <w:sz w:val="26"/>
                <w:szCs w:val="26"/>
                <w:vertAlign w:val="superscript"/>
                <w:lang w:val="en-US" w:bidi="th-TH"/>
              </w:rPr>
              <w:t>(1</w:t>
            </w:r>
            <w:r w:rsidRPr="00EB3C89">
              <w:rPr>
                <w:rFonts w:ascii="CordiaUPC" w:hAnsi="CordiaUPC" w:cs="CordiaUPC" w:hint="cs"/>
                <w:sz w:val="26"/>
                <w:szCs w:val="26"/>
                <w:vertAlign w:val="superscript"/>
                <w:cs/>
                <w:lang w:val="en-US" w:bidi="th-TH"/>
              </w:rPr>
              <w:t>)</w:t>
            </w:r>
          </w:p>
        </w:tc>
        <w:tc>
          <w:tcPr>
            <w:tcW w:w="1170" w:type="dxa"/>
            <w:vAlign w:val="bottom"/>
          </w:tcPr>
          <w:p w14:paraId="0BAC0AC1" w14:textId="2EB231DE" w:rsidR="000D66AC" w:rsidRPr="009E2363" w:rsidRDefault="000D66AC" w:rsidP="000D66AC">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11</w:t>
            </w:r>
          </w:p>
        </w:tc>
        <w:tc>
          <w:tcPr>
            <w:tcW w:w="236" w:type="dxa"/>
          </w:tcPr>
          <w:p w14:paraId="62253C92"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9918F2F" w14:textId="669C11D0" w:rsidR="000D66AC" w:rsidRPr="009E2363" w:rsidRDefault="000D66AC" w:rsidP="000D66AC">
            <w:pPr>
              <w:pStyle w:val="BodyText"/>
              <w:tabs>
                <w:tab w:val="decimal" w:pos="830"/>
              </w:tabs>
              <w:spacing w:after="0" w:line="240" w:lineRule="exact"/>
              <w:ind w:right="17"/>
              <w:rPr>
                <w:rFonts w:ascii="CordiaUPC" w:hAnsi="CordiaUPC" w:cs="CordiaUPC"/>
                <w:sz w:val="26"/>
                <w:szCs w:val="26"/>
                <w:lang w:val="en-US"/>
              </w:rPr>
            </w:pPr>
            <w:r w:rsidRPr="009E2363">
              <w:rPr>
                <w:rFonts w:ascii="CordiaUPC" w:eastAsia="Times New Roman" w:hAnsi="CordiaUPC" w:cs="CordiaUPC" w:hint="cs"/>
                <w:sz w:val="26"/>
                <w:szCs w:val="26"/>
                <w:cs/>
              </w:rPr>
              <w:t>8</w:t>
            </w:r>
          </w:p>
        </w:tc>
        <w:tc>
          <w:tcPr>
            <w:tcW w:w="241" w:type="dxa"/>
          </w:tcPr>
          <w:p w14:paraId="702EED0A"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3489935" w14:textId="376A58DB" w:rsidR="000D66AC" w:rsidRPr="009E2363" w:rsidRDefault="000D66AC" w:rsidP="000D66AC">
            <w:pPr>
              <w:pStyle w:val="BodyText"/>
              <w:tabs>
                <w:tab w:val="decimal" w:pos="821"/>
              </w:tabs>
              <w:spacing w:after="0" w:line="240" w:lineRule="exact"/>
              <w:ind w:right="-110"/>
              <w:rPr>
                <w:rFonts w:ascii="CordiaUPC" w:eastAsia="Times New Roman" w:hAnsi="CordiaUPC" w:cs="CordiaUPC"/>
                <w:sz w:val="26"/>
                <w:szCs w:val="26"/>
              </w:rPr>
            </w:pPr>
            <w:r>
              <w:rPr>
                <w:rFonts w:ascii="CordiaUPC" w:eastAsia="Times New Roman" w:hAnsi="CordiaUPC" w:cs="CordiaUPC"/>
                <w:sz w:val="26"/>
                <w:szCs w:val="26"/>
              </w:rPr>
              <w:t>11</w:t>
            </w:r>
          </w:p>
        </w:tc>
        <w:tc>
          <w:tcPr>
            <w:tcW w:w="259" w:type="dxa"/>
          </w:tcPr>
          <w:p w14:paraId="232A7AC5"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FB49C5A" w14:textId="7D5511A0" w:rsidR="000D66AC" w:rsidRPr="009E2363" w:rsidRDefault="000D66AC" w:rsidP="000D66AC">
            <w:pPr>
              <w:pStyle w:val="BodyText"/>
              <w:tabs>
                <w:tab w:val="decimal" w:pos="89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8</w:t>
            </w:r>
          </w:p>
        </w:tc>
      </w:tr>
      <w:tr w:rsidR="002D437F" w:rsidRPr="009E2363" w14:paraId="75378B39" w14:textId="77777777" w:rsidTr="004B1C75">
        <w:tc>
          <w:tcPr>
            <w:tcW w:w="3960" w:type="dxa"/>
            <w:vAlign w:val="bottom"/>
          </w:tcPr>
          <w:p w14:paraId="58291416" w14:textId="2BEDD55C" w:rsidR="002D437F" w:rsidRPr="009E2363" w:rsidRDefault="002D437F" w:rsidP="000D66AC">
            <w:pPr>
              <w:tabs>
                <w:tab w:val="left" w:pos="993"/>
              </w:tabs>
              <w:spacing w:line="240" w:lineRule="exact"/>
              <w:ind w:left="162" w:right="-108" w:hanging="153"/>
              <w:rPr>
                <w:rFonts w:ascii="CordiaUPC" w:hAnsi="CordiaUPC" w:cs="CordiaUPC"/>
                <w:sz w:val="26"/>
                <w:szCs w:val="26"/>
                <w:lang w:val="en-US"/>
              </w:rPr>
            </w:pPr>
            <w:r w:rsidRPr="009E2363">
              <w:rPr>
                <w:rFonts w:ascii="CordiaUPC" w:hAnsi="CordiaUPC" w:cs="CordiaUPC" w:hint="cs"/>
                <w:sz w:val="26"/>
                <w:szCs w:val="26"/>
                <w:lang w:val="en-US"/>
              </w:rPr>
              <w:t>Other liabilities</w:t>
            </w:r>
          </w:p>
        </w:tc>
        <w:tc>
          <w:tcPr>
            <w:tcW w:w="1170" w:type="dxa"/>
            <w:vAlign w:val="bottom"/>
          </w:tcPr>
          <w:p w14:paraId="3AF47C6B" w14:textId="4B827B43" w:rsidR="002D437F" w:rsidRDefault="002D437F" w:rsidP="000D66AC">
            <w:pPr>
              <w:pStyle w:val="BodyText"/>
              <w:tabs>
                <w:tab w:val="decimal" w:pos="860"/>
              </w:tabs>
              <w:spacing w:after="0" w:line="240" w:lineRule="exact"/>
              <w:ind w:right="-115"/>
              <w:rPr>
                <w:rFonts w:ascii="CordiaUPC" w:eastAsia="Times New Roman" w:hAnsi="CordiaUPC" w:cs="CordiaUPC"/>
                <w:sz w:val="26"/>
                <w:szCs w:val="26"/>
                <w:cs/>
                <w:lang w:bidi="th-TH"/>
              </w:rPr>
            </w:pPr>
            <w:r>
              <w:rPr>
                <w:rFonts w:ascii="CordiaUPC" w:eastAsia="Times New Roman" w:hAnsi="CordiaUPC" w:cs="CordiaUPC" w:hint="cs"/>
                <w:sz w:val="26"/>
                <w:szCs w:val="26"/>
                <w:cs/>
                <w:lang w:bidi="th-TH"/>
              </w:rPr>
              <w:t>1</w:t>
            </w:r>
          </w:p>
        </w:tc>
        <w:tc>
          <w:tcPr>
            <w:tcW w:w="236" w:type="dxa"/>
          </w:tcPr>
          <w:p w14:paraId="5055D8FB" w14:textId="77777777" w:rsidR="002D437F" w:rsidRPr="009E2363" w:rsidRDefault="002D437F"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871F34C" w14:textId="67BF9ECA" w:rsidR="002D437F" w:rsidRPr="009E2363" w:rsidRDefault="002D437F" w:rsidP="000D66AC">
            <w:pPr>
              <w:pStyle w:val="BodyText"/>
              <w:tabs>
                <w:tab w:val="decimal" w:pos="830"/>
              </w:tabs>
              <w:spacing w:after="0" w:line="240" w:lineRule="exact"/>
              <w:ind w:right="17"/>
              <w:rPr>
                <w:rFonts w:ascii="CordiaUPC" w:eastAsia="Times New Roman" w:hAnsi="CordiaUPC" w:cs="CordiaUPC"/>
                <w:sz w:val="26"/>
                <w:szCs w:val="26"/>
                <w:cs/>
                <w:lang w:bidi="th-TH"/>
              </w:rPr>
            </w:pPr>
            <w:r>
              <w:rPr>
                <w:rFonts w:ascii="CordiaUPC" w:eastAsia="Times New Roman" w:hAnsi="CordiaUPC" w:cs="CordiaUPC" w:hint="cs"/>
                <w:sz w:val="26"/>
                <w:szCs w:val="26"/>
                <w:cs/>
                <w:lang w:bidi="th-TH"/>
              </w:rPr>
              <w:t>-</w:t>
            </w:r>
          </w:p>
        </w:tc>
        <w:tc>
          <w:tcPr>
            <w:tcW w:w="241" w:type="dxa"/>
          </w:tcPr>
          <w:p w14:paraId="168F637C" w14:textId="77777777" w:rsidR="002D437F" w:rsidRPr="009E2363" w:rsidRDefault="002D437F" w:rsidP="000D66AC">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15E83A5B" w14:textId="3D3BA956" w:rsidR="002D437F" w:rsidRDefault="002D437F" w:rsidP="000D66AC">
            <w:pPr>
              <w:pStyle w:val="BodyText"/>
              <w:tabs>
                <w:tab w:val="decimal" w:pos="821"/>
              </w:tabs>
              <w:spacing w:after="0" w:line="240" w:lineRule="exact"/>
              <w:ind w:right="-110"/>
              <w:rPr>
                <w:rFonts w:ascii="CordiaUPC" w:eastAsia="Times New Roman" w:hAnsi="CordiaUPC" w:cs="CordiaUPC"/>
                <w:sz w:val="26"/>
                <w:szCs w:val="26"/>
                <w:lang w:bidi="th-TH"/>
              </w:rPr>
            </w:pPr>
            <w:r>
              <w:rPr>
                <w:rFonts w:ascii="CordiaUPC" w:eastAsia="Times New Roman" w:hAnsi="CordiaUPC" w:cs="CordiaUPC" w:hint="cs"/>
                <w:sz w:val="26"/>
                <w:szCs w:val="26"/>
                <w:cs/>
                <w:lang w:bidi="th-TH"/>
              </w:rPr>
              <w:t>1</w:t>
            </w:r>
          </w:p>
        </w:tc>
        <w:tc>
          <w:tcPr>
            <w:tcW w:w="259" w:type="dxa"/>
          </w:tcPr>
          <w:p w14:paraId="09137247" w14:textId="77777777" w:rsidR="002D437F" w:rsidRPr="009E2363" w:rsidRDefault="002D437F" w:rsidP="000D66AC">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4A13D0A1" w14:textId="34DC2F0B" w:rsidR="002D437F" w:rsidRPr="009E2363" w:rsidRDefault="002D437F" w:rsidP="000D66AC">
            <w:pPr>
              <w:pStyle w:val="BodyText"/>
              <w:tabs>
                <w:tab w:val="decimal" w:pos="890"/>
              </w:tabs>
              <w:spacing w:after="0" w:line="240" w:lineRule="exact"/>
              <w:ind w:right="17"/>
              <w:rPr>
                <w:rFonts w:ascii="CordiaUPC" w:eastAsia="Times New Roman" w:hAnsi="CordiaUPC" w:cs="CordiaUPC"/>
                <w:sz w:val="26"/>
                <w:szCs w:val="26"/>
                <w:lang w:bidi="th-TH"/>
              </w:rPr>
            </w:pPr>
            <w:r>
              <w:rPr>
                <w:rFonts w:ascii="CordiaUPC" w:eastAsia="Times New Roman" w:hAnsi="CordiaUPC" w:cs="CordiaUPC" w:hint="cs"/>
                <w:sz w:val="26"/>
                <w:szCs w:val="26"/>
                <w:cs/>
                <w:lang w:bidi="th-TH"/>
              </w:rPr>
              <w:t>-</w:t>
            </w:r>
          </w:p>
        </w:tc>
      </w:tr>
      <w:tr w:rsidR="000D66AC" w:rsidRPr="009E2363" w14:paraId="04F03C30" w14:textId="77777777" w:rsidTr="004B1C75">
        <w:tc>
          <w:tcPr>
            <w:tcW w:w="3960" w:type="dxa"/>
            <w:vAlign w:val="bottom"/>
          </w:tcPr>
          <w:p w14:paraId="5E6BC654" w14:textId="69E331C9" w:rsidR="000D66AC" w:rsidRPr="009E2363" w:rsidRDefault="000D66AC" w:rsidP="000D66AC">
            <w:pPr>
              <w:tabs>
                <w:tab w:val="left" w:pos="993"/>
              </w:tabs>
              <w:spacing w:line="240" w:lineRule="exact"/>
              <w:ind w:left="162" w:right="-108" w:hanging="153"/>
              <w:rPr>
                <w:rFonts w:ascii="CordiaUPC" w:hAnsi="CordiaUPC" w:cs="CordiaUPC"/>
                <w:sz w:val="26"/>
                <w:szCs w:val="26"/>
                <w:lang w:val="en-US"/>
              </w:rPr>
            </w:pPr>
          </w:p>
        </w:tc>
        <w:tc>
          <w:tcPr>
            <w:tcW w:w="1170" w:type="dxa"/>
            <w:vAlign w:val="bottom"/>
          </w:tcPr>
          <w:p w14:paraId="67A46BB1" w14:textId="77777777" w:rsidR="000D66AC" w:rsidRPr="009E2363" w:rsidRDefault="000D66AC" w:rsidP="000D66AC">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29C443B6"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96671DC" w14:textId="77777777" w:rsidR="000D66AC" w:rsidRPr="009E2363" w:rsidRDefault="000D66AC" w:rsidP="000D66AC">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1A2AEF79"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7C31B3AB" w14:textId="77777777" w:rsidR="000D66AC" w:rsidRPr="009E2363" w:rsidRDefault="000D66AC" w:rsidP="000D66AC">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19C6A89A"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53ECA9F" w14:textId="77777777" w:rsidR="000D66AC" w:rsidRPr="009E2363" w:rsidRDefault="000D66AC" w:rsidP="000D66AC">
            <w:pPr>
              <w:pStyle w:val="BodyText"/>
              <w:tabs>
                <w:tab w:val="decimal" w:pos="890"/>
              </w:tabs>
              <w:spacing w:after="0" w:line="240" w:lineRule="exact"/>
              <w:ind w:right="17"/>
              <w:rPr>
                <w:rFonts w:ascii="CordiaUPC" w:hAnsi="CordiaUPC" w:cs="CordiaUPC"/>
                <w:sz w:val="26"/>
                <w:szCs w:val="26"/>
                <w:lang w:val="en-US"/>
              </w:rPr>
            </w:pPr>
          </w:p>
        </w:tc>
      </w:tr>
      <w:tr w:rsidR="000D66AC" w:rsidRPr="009E2363" w14:paraId="664D5F11" w14:textId="77777777" w:rsidTr="004B1C75">
        <w:tc>
          <w:tcPr>
            <w:tcW w:w="3960" w:type="dxa"/>
            <w:vAlign w:val="bottom"/>
          </w:tcPr>
          <w:p w14:paraId="46ADA8F1" w14:textId="49199B37" w:rsidR="000D66AC" w:rsidRPr="009E2363" w:rsidRDefault="000D66AC" w:rsidP="000D66AC">
            <w:pPr>
              <w:tabs>
                <w:tab w:val="left" w:pos="993"/>
              </w:tabs>
              <w:spacing w:line="240" w:lineRule="exact"/>
              <w:ind w:left="162" w:right="-108" w:hanging="153"/>
              <w:rPr>
                <w:rFonts w:ascii="CordiaUPC" w:hAnsi="CordiaUPC" w:cs="CordiaUPC"/>
                <w:sz w:val="26"/>
                <w:szCs w:val="26"/>
                <w:vertAlign w:val="superscript"/>
                <w:lang w:val="en-US"/>
              </w:rPr>
            </w:pPr>
            <w:r w:rsidRPr="005E6A52">
              <w:rPr>
                <w:rFonts w:ascii="CordiaUPC" w:hAnsi="CordiaUPC" w:cs="CordiaUPC" w:hint="cs"/>
                <w:szCs w:val="22"/>
                <w:vertAlign w:val="superscript"/>
                <w:lang w:val="en-US"/>
              </w:rPr>
              <w:t>(</w:t>
            </w:r>
            <w:r w:rsidRPr="009E2363">
              <w:rPr>
                <w:rFonts w:ascii="CordiaUPC" w:hAnsi="CordiaUPC" w:cs="CordiaUPC" w:hint="cs"/>
                <w:szCs w:val="22"/>
                <w:vertAlign w:val="superscript"/>
                <w:lang w:val="en-US"/>
              </w:rPr>
              <w:t>1)</w:t>
            </w:r>
            <w:r w:rsidRPr="009E2363">
              <w:rPr>
                <w:rFonts w:ascii="CordiaUPC" w:hAnsi="CordiaUPC" w:cs="CordiaUPC" w:hint="cs"/>
                <w:szCs w:val="22"/>
                <w:lang w:val="en-US"/>
              </w:rPr>
              <w:t xml:space="preserve"> Presented in </w:t>
            </w:r>
            <w:r w:rsidRPr="009E2363">
              <w:rPr>
                <w:rFonts w:ascii="CordiaUPC" w:hAnsi="CordiaUPC" w:cs="CordiaUPC"/>
                <w:szCs w:val="22"/>
                <w:lang w:val="en-US"/>
              </w:rPr>
              <w:t xml:space="preserve">principle amount and </w:t>
            </w:r>
            <w:r w:rsidRPr="009E2363">
              <w:rPr>
                <w:rFonts w:ascii="CordiaUPC" w:hAnsi="CordiaUPC" w:cs="CordiaUPC" w:hint="cs"/>
                <w:szCs w:val="22"/>
                <w:lang w:val="en-US"/>
              </w:rPr>
              <w:t>notional amount</w:t>
            </w:r>
          </w:p>
        </w:tc>
        <w:tc>
          <w:tcPr>
            <w:tcW w:w="1170" w:type="dxa"/>
            <w:vAlign w:val="bottom"/>
          </w:tcPr>
          <w:p w14:paraId="0F36FCFF" w14:textId="77777777" w:rsidR="000D66AC" w:rsidRPr="009E2363" w:rsidRDefault="000D66AC" w:rsidP="000D66AC">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4B947523"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95EA9E4" w14:textId="77777777" w:rsidR="000D66AC" w:rsidRPr="009E2363" w:rsidRDefault="000D66AC" w:rsidP="000D66AC">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5FA85210"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7611F88" w14:textId="77777777" w:rsidR="000D66AC" w:rsidRPr="009E2363" w:rsidRDefault="000D66AC" w:rsidP="000D66AC">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44037794" w14:textId="77777777" w:rsidR="000D66AC" w:rsidRPr="009E2363" w:rsidRDefault="000D66AC" w:rsidP="000D66AC">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540F3411" w14:textId="77777777" w:rsidR="000D66AC" w:rsidRPr="009E2363" w:rsidRDefault="000D66AC" w:rsidP="000D66AC">
            <w:pPr>
              <w:pStyle w:val="BodyText"/>
              <w:tabs>
                <w:tab w:val="decimal" w:pos="890"/>
              </w:tabs>
              <w:spacing w:after="0" w:line="240" w:lineRule="exact"/>
              <w:ind w:right="17"/>
              <w:rPr>
                <w:rFonts w:ascii="CordiaUPC" w:hAnsi="CordiaUPC" w:cs="CordiaUPC"/>
                <w:sz w:val="26"/>
                <w:szCs w:val="26"/>
                <w:lang w:val="en-US"/>
              </w:rPr>
            </w:pPr>
          </w:p>
        </w:tc>
      </w:tr>
      <w:bookmarkEnd w:id="11"/>
    </w:tbl>
    <w:p w14:paraId="58BE3060" w14:textId="1B978602" w:rsidR="003A65D8" w:rsidRDefault="003A65D8">
      <w:pPr>
        <w:spacing w:line="240" w:lineRule="auto"/>
        <w:rPr>
          <w:rFonts w:ascii="CordiaUPC" w:hAnsi="CordiaUPC" w:cs="CordiaUPC"/>
          <w:sz w:val="26"/>
          <w:szCs w:val="26"/>
          <w:lang w:val="en-US"/>
        </w:rPr>
      </w:pPr>
    </w:p>
    <w:p w14:paraId="22EEBE30" w14:textId="654F8F29" w:rsidR="003A65D8" w:rsidRDefault="005B464C" w:rsidP="003A65D8">
      <w:pPr>
        <w:tabs>
          <w:tab w:val="decimal" w:pos="8550"/>
        </w:tabs>
        <w:spacing w:line="240" w:lineRule="exact"/>
        <w:ind w:left="567" w:right="88" w:hanging="567"/>
        <w:jc w:val="thaiDistribute"/>
        <w:rPr>
          <w:rFonts w:ascii="CordiaUPC" w:hAnsi="CordiaUPC" w:cs="CordiaUPC"/>
          <w:sz w:val="26"/>
          <w:szCs w:val="26"/>
          <w:lang w:val="en-US"/>
        </w:rPr>
      </w:pPr>
      <w:r w:rsidRPr="009E2363">
        <w:rPr>
          <w:rFonts w:ascii="CordiaUPC" w:hAnsi="CordiaUPC" w:cs="CordiaUPC"/>
          <w:sz w:val="26"/>
          <w:szCs w:val="26"/>
          <w:lang w:val="en-US"/>
        </w:rPr>
        <w:t>12</w:t>
      </w:r>
      <w:r w:rsidR="005A5695" w:rsidRPr="009E2363">
        <w:rPr>
          <w:rFonts w:ascii="CordiaUPC" w:hAnsi="CordiaUPC" w:cs="CordiaUPC" w:hint="cs"/>
          <w:sz w:val="26"/>
          <w:szCs w:val="26"/>
          <w:lang w:val="en-US"/>
        </w:rPr>
        <w:t>.2.4</w:t>
      </w:r>
      <w:r w:rsidR="005A5695" w:rsidRPr="009E2363">
        <w:rPr>
          <w:rFonts w:ascii="CordiaUPC" w:hAnsi="CordiaUPC" w:cs="CordiaUPC" w:hint="cs"/>
          <w:sz w:val="26"/>
          <w:szCs w:val="26"/>
          <w:lang w:val="en-US"/>
        </w:rPr>
        <w:tab/>
        <w:t>Significant balances between the Bank and its subsidiaries, and other related parties</w:t>
      </w:r>
      <w:r w:rsidR="005A5695" w:rsidRPr="009E2363">
        <w:rPr>
          <w:rFonts w:ascii="CordiaUPC" w:hAnsi="CordiaUPC" w:cs="CordiaUPC" w:hint="cs"/>
          <w:sz w:val="26"/>
          <w:szCs w:val="26"/>
        </w:rPr>
        <w:t xml:space="preserve"> as at </w:t>
      </w:r>
      <w:r w:rsidR="00DE2D2E" w:rsidRPr="00DE2D2E">
        <w:rPr>
          <w:rFonts w:ascii="CordiaUPC" w:hAnsi="CordiaUPC" w:cs="CordiaUPC"/>
          <w:spacing w:val="2"/>
          <w:sz w:val="26"/>
          <w:szCs w:val="26"/>
        </w:rPr>
        <w:t xml:space="preserve">31 March 2024 and </w:t>
      </w:r>
      <w:r w:rsidR="00187524">
        <w:rPr>
          <w:rFonts w:ascii="CordiaUPC" w:hAnsi="CordiaUPC" w:cs="CordiaUPC"/>
          <w:spacing w:val="2"/>
          <w:sz w:val="26"/>
          <w:szCs w:val="26"/>
        </w:rPr>
        <w:t xml:space="preserve">        </w:t>
      </w:r>
      <w:r w:rsidR="00DE2D2E" w:rsidRPr="00DE2D2E">
        <w:rPr>
          <w:rFonts w:ascii="CordiaUPC" w:hAnsi="CordiaUPC" w:cs="CordiaUPC"/>
          <w:spacing w:val="2"/>
          <w:sz w:val="26"/>
          <w:szCs w:val="26"/>
        </w:rPr>
        <w:t>31 December 2023</w:t>
      </w:r>
      <w:r w:rsidR="00DE2D2E">
        <w:rPr>
          <w:rFonts w:ascii="CordiaUPC" w:hAnsi="CordiaUPC" w:cs="CordiaUPC"/>
          <w:sz w:val="26"/>
          <w:szCs w:val="26"/>
          <w:lang w:val="en-US"/>
        </w:rPr>
        <w:t xml:space="preserve"> </w:t>
      </w:r>
      <w:r w:rsidR="005A5695" w:rsidRPr="009E2363">
        <w:rPr>
          <w:rFonts w:ascii="CordiaUPC" w:hAnsi="CordiaUPC" w:cs="CordiaUPC" w:hint="cs"/>
          <w:sz w:val="26"/>
          <w:szCs w:val="26"/>
          <w:lang w:val="en-US"/>
        </w:rPr>
        <w:t>were as follows:</w:t>
      </w:r>
    </w:p>
    <w:p w14:paraId="0C564FF4" w14:textId="77777777" w:rsidR="003A65D8" w:rsidRDefault="003A65D8" w:rsidP="003A65D8">
      <w:pPr>
        <w:tabs>
          <w:tab w:val="decimal" w:pos="8550"/>
        </w:tabs>
        <w:spacing w:line="240" w:lineRule="exact"/>
        <w:ind w:left="567" w:right="88" w:hanging="567"/>
        <w:jc w:val="thaiDistribute"/>
        <w:rPr>
          <w:rFonts w:ascii="CordiaUPC" w:hAnsi="CordiaUPC" w:cs="CordiaUPC"/>
          <w:sz w:val="26"/>
          <w:szCs w:val="26"/>
          <w:lang w:val="en-US"/>
        </w:rPr>
      </w:pPr>
    </w:p>
    <w:tbl>
      <w:tblPr>
        <w:tblW w:w="9364" w:type="dxa"/>
        <w:tblInd w:w="534" w:type="dxa"/>
        <w:tblLayout w:type="fixed"/>
        <w:tblLook w:val="0000" w:firstRow="0" w:lastRow="0" w:firstColumn="0" w:lastColumn="0" w:noHBand="0" w:noVBand="0"/>
      </w:tblPr>
      <w:tblGrid>
        <w:gridCol w:w="3958"/>
        <w:gridCol w:w="1170"/>
        <w:gridCol w:w="236"/>
        <w:gridCol w:w="1118"/>
        <w:gridCol w:w="241"/>
        <w:gridCol w:w="1198"/>
        <w:gridCol w:w="259"/>
        <w:gridCol w:w="1184"/>
      </w:tblGrid>
      <w:tr w:rsidR="00FC5427" w:rsidRPr="009E2363" w14:paraId="7FAC646E" w14:textId="77777777" w:rsidTr="004B1C75">
        <w:trPr>
          <w:tblHeader/>
        </w:trPr>
        <w:tc>
          <w:tcPr>
            <w:tcW w:w="3958" w:type="dxa"/>
          </w:tcPr>
          <w:p w14:paraId="7219A541" w14:textId="77777777" w:rsidR="00FC5427" w:rsidRPr="009E2363" w:rsidRDefault="00FC5427" w:rsidP="001C60E6">
            <w:pPr>
              <w:spacing w:line="240" w:lineRule="exact"/>
              <w:ind w:right="-18"/>
              <w:rPr>
                <w:rFonts w:ascii="CordiaUPC" w:hAnsi="CordiaUPC" w:cs="CordiaUPC"/>
                <w:b/>
                <w:bCs/>
                <w:sz w:val="26"/>
                <w:szCs w:val="26"/>
                <w:lang w:val="en-US" w:bidi="th-TH"/>
              </w:rPr>
            </w:pPr>
          </w:p>
        </w:tc>
        <w:tc>
          <w:tcPr>
            <w:tcW w:w="2524" w:type="dxa"/>
            <w:gridSpan w:val="3"/>
          </w:tcPr>
          <w:p w14:paraId="5CE5A9F2" w14:textId="77777777" w:rsidR="00FC5427" w:rsidRPr="009E2363" w:rsidRDefault="00FC5427" w:rsidP="001C60E6">
            <w:pPr>
              <w:pStyle w:val="BodyText"/>
              <w:spacing w:after="0" w:line="240" w:lineRule="exact"/>
              <w:ind w:right="17"/>
              <w:jc w:val="center"/>
              <w:rPr>
                <w:rFonts w:ascii="CordiaUPC" w:hAnsi="CordiaUPC" w:cs="CordiaUPC"/>
                <w:sz w:val="26"/>
                <w:szCs w:val="26"/>
                <w:lang w:val="en-GB"/>
              </w:rPr>
            </w:pPr>
            <w:r w:rsidRPr="009E2363">
              <w:rPr>
                <w:rFonts w:ascii="CordiaUPC" w:hAnsi="CordiaUPC" w:cs="CordiaUPC" w:hint="cs"/>
                <w:b/>
                <w:bCs/>
                <w:sz w:val="26"/>
                <w:szCs w:val="26"/>
                <w:lang w:val="en-US"/>
              </w:rPr>
              <w:t>Consolidated</w:t>
            </w:r>
          </w:p>
        </w:tc>
        <w:tc>
          <w:tcPr>
            <w:tcW w:w="241" w:type="dxa"/>
          </w:tcPr>
          <w:p w14:paraId="71B58227" w14:textId="77777777" w:rsidR="00FC5427" w:rsidRPr="009E2363" w:rsidRDefault="00FC5427" w:rsidP="001C60E6">
            <w:pPr>
              <w:pStyle w:val="BodyText"/>
              <w:spacing w:after="0" w:line="240" w:lineRule="exact"/>
              <w:ind w:right="17"/>
              <w:jc w:val="center"/>
              <w:rPr>
                <w:rFonts w:ascii="CordiaUPC" w:hAnsi="CordiaUPC" w:cs="CordiaUPC"/>
                <w:sz w:val="26"/>
                <w:szCs w:val="26"/>
                <w:lang w:val="en-GB"/>
              </w:rPr>
            </w:pPr>
          </w:p>
        </w:tc>
        <w:tc>
          <w:tcPr>
            <w:tcW w:w="2641" w:type="dxa"/>
            <w:gridSpan w:val="3"/>
          </w:tcPr>
          <w:p w14:paraId="5B4EF8D2" w14:textId="77777777" w:rsidR="00FC5427" w:rsidRPr="009E2363" w:rsidRDefault="00FC5427" w:rsidP="001C60E6">
            <w:pPr>
              <w:spacing w:line="240" w:lineRule="exact"/>
              <w:jc w:val="center"/>
              <w:rPr>
                <w:rFonts w:ascii="CordiaUPC" w:hAnsi="CordiaUPC" w:cs="CordiaUPC"/>
                <w:sz w:val="26"/>
                <w:szCs w:val="26"/>
                <w:lang w:bidi="th-TH"/>
              </w:rPr>
            </w:pPr>
            <w:r w:rsidRPr="009E2363">
              <w:rPr>
                <w:rFonts w:ascii="CordiaUPC" w:hAnsi="CordiaUPC" w:cs="CordiaUPC" w:hint="cs"/>
                <w:b/>
                <w:bCs/>
                <w:sz w:val="26"/>
                <w:szCs w:val="26"/>
                <w:lang w:val="en-US"/>
              </w:rPr>
              <w:t>Bank only</w:t>
            </w:r>
          </w:p>
        </w:tc>
      </w:tr>
      <w:tr w:rsidR="00DE2D2E" w:rsidRPr="009E2363" w14:paraId="6727EA51" w14:textId="77777777" w:rsidTr="004B1C75">
        <w:trPr>
          <w:tblHeader/>
        </w:trPr>
        <w:tc>
          <w:tcPr>
            <w:tcW w:w="3958" w:type="dxa"/>
          </w:tcPr>
          <w:p w14:paraId="1395CF7E" w14:textId="77777777" w:rsidR="00DE2D2E" w:rsidRPr="009E2363" w:rsidRDefault="00DE2D2E" w:rsidP="00DE2D2E">
            <w:pPr>
              <w:spacing w:line="240" w:lineRule="exact"/>
              <w:ind w:right="-18"/>
              <w:rPr>
                <w:rFonts w:ascii="CordiaUPC" w:hAnsi="CordiaUPC" w:cs="CordiaUPC"/>
                <w:b/>
                <w:bCs/>
                <w:sz w:val="26"/>
                <w:szCs w:val="26"/>
                <w:lang w:val="en-US"/>
              </w:rPr>
            </w:pPr>
          </w:p>
        </w:tc>
        <w:tc>
          <w:tcPr>
            <w:tcW w:w="1170" w:type="dxa"/>
            <w:vAlign w:val="bottom"/>
          </w:tcPr>
          <w:p w14:paraId="7545CE3E" w14:textId="55E3B28A" w:rsidR="00DE2D2E" w:rsidRPr="009E2363" w:rsidRDefault="00DE2D2E" w:rsidP="00DE2D2E">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36" w:type="dxa"/>
          </w:tcPr>
          <w:p w14:paraId="12060694" w14:textId="77777777" w:rsidR="00DE2D2E" w:rsidRPr="009E2363" w:rsidRDefault="00DE2D2E" w:rsidP="00DE2D2E">
            <w:pPr>
              <w:spacing w:line="240" w:lineRule="exact"/>
              <w:ind w:left="-108" w:right="-108"/>
              <w:rPr>
                <w:rFonts w:ascii="CordiaUPC" w:hAnsi="CordiaUPC" w:cs="CordiaUPC"/>
                <w:sz w:val="26"/>
                <w:szCs w:val="26"/>
                <w:rtl/>
                <w:cs/>
              </w:rPr>
            </w:pPr>
          </w:p>
        </w:tc>
        <w:tc>
          <w:tcPr>
            <w:tcW w:w="1118" w:type="dxa"/>
            <w:vAlign w:val="bottom"/>
          </w:tcPr>
          <w:p w14:paraId="0C371E88" w14:textId="4BB72B4E" w:rsidR="00DE2D2E" w:rsidRPr="009E2363" w:rsidRDefault="00DE2D2E" w:rsidP="00DE2D2E">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c>
          <w:tcPr>
            <w:tcW w:w="241" w:type="dxa"/>
          </w:tcPr>
          <w:p w14:paraId="399AF4D0" w14:textId="77777777" w:rsidR="00DE2D2E" w:rsidRPr="009E2363" w:rsidRDefault="00DE2D2E" w:rsidP="00DE2D2E">
            <w:pPr>
              <w:pStyle w:val="BodyText"/>
              <w:spacing w:after="0" w:line="240" w:lineRule="exact"/>
              <w:ind w:right="17"/>
              <w:jc w:val="center"/>
              <w:rPr>
                <w:rFonts w:ascii="CordiaUPC" w:hAnsi="CordiaUPC" w:cs="CordiaUPC"/>
                <w:sz w:val="26"/>
                <w:szCs w:val="26"/>
                <w:lang w:val="en-GB"/>
              </w:rPr>
            </w:pPr>
          </w:p>
        </w:tc>
        <w:tc>
          <w:tcPr>
            <w:tcW w:w="1198" w:type="dxa"/>
            <w:vAlign w:val="bottom"/>
          </w:tcPr>
          <w:p w14:paraId="08AEAC41" w14:textId="5B5F85A1" w:rsidR="00DE2D2E" w:rsidRPr="009E2363" w:rsidRDefault="00DE2D2E" w:rsidP="00DE2D2E">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59" w:type="dxa"/>
          </w:tcPr>
          <w:p w14:paraId="3012E12D" w14:textId="77777777" w:rsidR="00DE2D2E" w:rsidRPr="009E2363" w:rsidRDefault="00DE2D2E" w:rsidP="00DE2D2E">
            <w:pPr>
              <w:spacing w:line="240" w:lineRule="exact"/>
              <w:ind w:left="-108" w:right="-108"/>
              <w:rPr>
                <w:rFonts w:ascii="CordiaUPC" w:hAnsi="CordiaUPC" w:cs="CordiaUPC"/>
                <w:sz w:val="26"/>
                <w:szCs w:val="26"/>
                <w:rtl/>
                <w:cs/>
              </w:rPr>
            </w:pPr>
          </w:p>
        </w:tc>
        <w:tc>
          <w:tcPr>
            <w:tcW w:w="1184" w:type="dxa"/>
            <w:vAlign w:val="bottom"/>
          </w:tcPr>
          <w:p w14:paraId="5F555197" w14:textId="7402799B" w:rsidR="00DE2D2E" w:rsidRPr="009E2363" w:rsidRDefault="00DE2D2E" w:rsidP="00DE2D2E">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r>
      <w:tr w:rsidR="00DE2D2E" w:rsidRPr="009E2363" w14:paraId="639619F4" w14:textId="77777777" w:rsidTr="004B1C75">
        <w:trPr>
          <w:tblHeader/>
        </w:trPr>
        <w:tc>
          <w:tcPr>
            <w:tcW w:w="3958" w:type="dxa"/>
          </w:tcPr>
          <w:p w14:paraId="5DEAF2D4" w14:textId="77777777" w:rsidR="00DE2D2E" w:rsidRPr="009E2363" w:rsidRDefault="00DE2D2E" w:rsidP="00DE2D2E">
            <w:pPr>
              <w:spacing w:line="240" w:lineRule="exact"/>
              <w:ind w:right="-18"/>
              <w:rPr>
                <w:rFonts w:ascii="CordiaUPC" w:hAnsi="CordiaUPC" w:cs="CordiaUPC"/>
                <w:b/>
                <w:bCs/>
                <w:sz w:val="26"/>
                <w:szCs w:val="26"/>
                <w:lang w:val="en-US"/>
              </w:rPr>
            </w:pPr>
          </w:p>
        </w:tc>
        <w:tc>
          <w:tcPr>
            <w:tcW w:w="1170" w:type="dxa"/>
            <w:vAlign w:val="bottom"/>
          </w:tcPr>
          <w:p w14:paraId="19728928" w14:textId="1E00246D" w:rsidR="00DE2D2E" w:rsidRPr="009E2363" w:rsidRDefault="00DE2D2E" w:rsidP="00DE2D2E">
            <w:pPr>
              <w:spacing w:line="240" w:lineRule="exact"/>
              <w:ind w:right="-45"/>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4</w:t>
            </w:r>
          </w:p>
        </w:tc>
        <w:tc>
          <w:tcPr>
            <w:tcW w:w="236" w:type="dxa"/>
          </w:tcPr>
          <w:p w14:paraId="5A048AB6" w14:textId="77777777" w:rsidR="00DE2D2E" w:rsidRPr="009E2363" w:rsidRDefault="00DE2D2E" w:rsidP="00DE2D2E">
            <w:pPr>
              <w:spacing w:line="240" w:lineRule="exact"/>
              <w:ind w:left="-108" w:right="-108"/>
              <w:rPr>
                <w:rFonts w:ascii="CordiaUPC" w:hAnsi="CordiaUPC" w:cs="CordiaUPC"/>
                <w:sz w:val="26"/>
                <w:szCs w:val="26"/>
                <w:rtl/>
                <w:cs/>
              </w:rPr>
            </w:pPr>
          </w:p>
        </w:tc>
        <w:tc>
          <w:tcPr>
            <w:tcW w:w="1118" w:type="dxa"/>
            <w:vAlign w:val="bottom"/>
          </w:tcPr>
          <w:p w14:paraId="7B4A5762" w14:textId="0682197B" w:rsidR="00DE2D2E" w:rsidRPr="009E2363" w:rsidRDefault="00DE2D2E" w:rsidP="00DE2D2E">
            <w:pPr>
              <w:spacing w:line="240" w:lineRule="exact"/>
              <w:ind w:left="-111" w:right="-109"/>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c>
          <w:tcPr>
            <w:tcW w:w="241" w:type="dxa"/>
          </w:tcPr>
          <w:p w14:paraId="6E0740B0" w14:textId="77777777" w:rsidR="00DE2D2E" w:rsidRPr="009E2363" w:rsidRDefault="00DE2D2E" w:rsidP="00DE2D2E">
            <w:pPr>
              <w:pStyle w:val="BodyText"/>
              <w:spacing w:after="0" w:line="240" w:lineRule="exact"/>
              <w:ind w:right="17"/>
              <w:jc w:val="center"/>
              <w:rPr>
                <w:rFonts w:ascii="CordiaUPC" w:hAnsi="CordiaUPC" w:cs="CordiaUPC"/>
                <w:sz w:val="26"/>
                <w:szCs w:val="26"/>
                <w:lang w:val="en-GB"/>
              </w:rPr>
            </w:pPr>
          </w:p>
        </w:tc>
        <w:tc>
          <w:tcPr>
            <w:tcW w:w="1198" w:type="dxa"/>
            <w:vAlign w:val="bottom"/>
          </w:tcPr>
          <w:p w14:paraId="274983F8" w14:textId="481839C8" w:rsidR="00DE2D2E" w:rsidRPr="009E2363" w:rsidRDefault="00DE2D2E" w:rsidP="00DE2D2E">
            <w:pPr>
              <w:spacing w:line="240" w:lineRule="exact"/>
              <w:ind w:right="-45"/>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4</w:t>
            </w:r>
          </w:p>
        </w:tc>
        <w:tc>
          <w:tcPr>
            <w:tcW w:w="259" w:type="dxa"/>
          </w:tcPr>
          <w:p w14:paraId="4A588773" w14:textId="77777777" w:rsidR="00DE2D2E" w:rsidRPr="009E2363" w:rsidRDefault="00DE2D2E" w:rsidP="00DE2D2E">
            <w:pPr>
              <w:spacing w:line="240" w:lineRule="exact"/>
              <w:ind w:left="-108" w:right="-108"/>
              <w:rPr>
                <w:rFonts w:ascii="CordiaUPC" w:hAnsi="CordiaUPC" w:cs="CordiaUPC"/>
                <w:sz w:val="26"/>
                <w:szCs w:val="26"/>
                <w:rtl/>
                <w:cs/>
              </w:rPr>
            </w:pPr>
          </w:p>
        </w:tc>
        <w:tc>
          <w:tcPr>
            <w:tcW w:w="1184" w:type="dxa"/>
            <w:vAlign w:val="bottom"/>
          </w:tcPr>
          <w:p w14:paraId="4151361F" w14:textId="646D8D0A" w:rsidR="00DE2D2E" w:rsidRPr="009E2363" w:rsidRDefault="00DE2D2E" w:rsidP="00DE2D2E">
            <w:pPr>
              <w:spacing w:line="240" w:lineRule="exact"/>
              <w:ind w:left="-111" w:right="-109"/>
              <w:jc w:val="center"/>
              <w:rPr>
                <w:rFonts w:ascii="CordiaUPC" w:hAnsi="CordiaUPC" w:cs="CordiaUPC"/>
                <w:sz w:val="26"/>
                <w:szCs w:val="26"/>
                <w:lang w:val="en-US"/>
              </w:rPr>
            </w:pPr>
            <w:r w:rsidRPr="009E2363">
              <w:rPr>
                <w:rFonts w:ascii="CordiaUPC" w:hAnsi="CordiaUPC" w:cs="CordiaUPC"/>
                <w:sz w:val="26"/>
                <w:szCs w:val="26"/>
                <w:lang w:val="en-US"/>
              </w:rPr>
              <w:t>202</w:t>
            </w:r>
            <w:r>
              <w:rPr>
                <w:rFonts w:ascii="CordiaUPC" w:hAnsi="CordiaUPC" w:cs="CordiaUPC"/>
                <w:sz w:val="26"/>
                <w:szCs w:val="26"/>
                <w:lang w:val="en-US"/>
              </w:rPr>
              <w:t>3</w:t>
            </w:r>
          </w:p>
        </w:tc>
      </w:tr>
      <w:tr w:rsidR="00FC5427" w:rsidRPr="009E2363" w14:paraId="4A1CC92D" w14:textId="77777777" w:rsidTr="004B1C75">
        <w:trPr>
          <w:tblHeader/>
        </w:trPr>
        <w:tc>
          <w:tcPr>
            <w:tcW w:w="3958" w:type="dxa"/>
          </w:tcPr>
          <w:p w14:paraId="015504D0" w14:textId="77777777" w:rsidR="00FC5427" w:rsidRPr="009E2363" w:rsidRDefault="00FC5427" w:rsidP="001C60E6">
            <w:pPr>
              <w:spacing w:line="240" w:lineRule="exact"/>
              <w:ind w:right="-18"/>
              <w:rPr>
                <w:rFonts w:ascii="CordiaUPC" w:hAnsi="CordiaUPC" w:cs="CordiaUPC"/>
                <w:b/>
                <w:bCs/>
                <w:sz w:val="26"/>
                <w:szCs w:val="26"/>
                <w:lang w:val="en-US"/>
              </w:rPr>
            </w:pPr>
          </w:p>
        </w:tc>
        <w:tc>
          <w:tcPr>
            <w:tcW w:w="5406" w:type="dxa"/>
            <w:gridSpan w:val="7"/>
          </w:tcPr>
          <w:p w14:paraId="35A65BCE" w14:textId="77777777" w:rsidR="00FC5427" w:rsidRPr="009E2363" w:rsidRDefault="00FC5427" w:rsidP="001C60E6">
            <w:pPr>
              <w:spacing w:line="240" w:lineRule="exact"/>
              <w:jc w:val="center"/>
              <w:rPr>
                <w:rFonts w:ascii="CordiaUPC" w:hAnsi="CordiaUPC" w:cs="CordiaUPC"/>
                <w:sz w:val="26"/>
                <w:szCs w:val="26"/>
                <w:lang w:bidi="th-TH"/>
              </w:rPr>
            </w:pPr>
            <w:r w:rsidRPr="009E2363">
              <w:rPr>
                <w:rFonts w:ascii="CordiaUPC" w:hAnsi="CordiaUPC" w:cs="CordiaUPC" w:hint="cs"/>
                <w:i/>
                <w:iCs/>
                <w:sz w:val="26"/>
                <w:szCs w:val="26"/>
              </w:rPr>
              <w:t>(in million Baht)</w:t>
            </w:r>
          </w:p>
        </w:tc>
      </w:tr>
      <w:tr w:rsidR="005B7BAD" w:rsidRPr="009E2363" w14:paraId="2C9ADCBA" w14:textId="77777777" w:rsidTr="004B1C75">
        <w:tc>
          <w:tcPr>
            <w:tcW w:w="3958" w:type="dxa"/>
            <w:vAlign w:val="bottom"/>
          </w:tcPr>
          <w:p w14:paraId="4D5E9266" w14:textId="77777777" w:rsidR="005B7BAD" w:rsidRPr="009E2363" w:rsidRDefault="005B7BAD" w:rsidP="005B7BAD">
            <w:pPr>
              <w:tabs>
                <w:tab w:val="left" w:pos="993"/>
              </w:tabs>
              <w:spacing w:line="240" w:lineRule="exact"/>
              <w:ind w:left="162" w:right="-108" w:hanging="153"/>
              <w:rPr>
                <w:rFonts w:ascii="CordiaUPC" w:hAnsi="CordiaUPC" w:cs="CordiaUPC"/>
                <w:sz w:val="26"/>
                <w:szCs w:val="26"/>
              </w:rPr>
            </w:pPr>
            <w:r w:rsidRPr="009E2363">
              <w:rPr>
                <w:rFonts w:ascii="CordiaUPC" w:hAnsi="CordiaUPC" w:cs="CordiaUPC" w:hint="cs"/>
                <w:sz w:val="26"/>
                <w:szCs w:val="26"/>
                <w:lang w:val="en-US"/>
              </w:rPr>
              <w:t xml:space="preserve">Interbank and money market items - assets </w:t>
            </w:r>
            <w:r w:rsidRPr="009E2363">
              <w:rPr>
                <w:rFonts w:ascii="CordiaUPC" w:hAnsi="CordiaUPC" w:cs="CordiaUPC"/>
                <w:sz w:val="26"/>
                <w:szCs w:val="26"/>
                <w:lang w:val="en-US"/>
              </w:rPr>
              <w:br/>
            </w:r>
            <w:r w:rsidRPr="009E2363">
              <w:rPr>
                <w:rFonts w:ascii="CordiaUPC" w:hAnsi="CordiaUPC" w:cs="CordiaUPC" w:hint="cs"/>
                <w:sz w:val="26"/>
                <w:szCs w:val="26"/>
                <w:lang w:val="en-US"/>
              </w:rPr>
              <w:t>and loans to customers and accrued interest receivables, net</w:t>
            </w:r>
          </w:p>
        </w:tc>
        <w:tc>
          <w:tcPr>
            <w:tcW w:w="1170" w:type="dxa"/>
            <w:vAlign w:val="bottom"/>
          </w:tcPr>
          <w:p w14:paraId="40231EBC" w14:textId="233CD0D4" w:rsidR="005B7BAD" w:rsidRPr="009E2363" w:rsidRDefault="005B7BAD" w:rsidP="005B7BAD">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33,582</w:t>
            </w:r>
          </w:p>
        </w:tc>
        <w:tc>
          <w:tcPr>
            <w:tcW w:w="236" w:type="dxa"/>
          </w:tcPr>
          <w:p w14:paraId="1E5ED74F"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3776B057" w14:textId="498C9790"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rPr>
              <w:t>28,169</w:t>
            </w:r>
          </w:p>
        </w:tc>
        <w:tc>
          <w:tcPr>
            <w:tcW w:w="241" w:type="dxa"/>
          </w:tcPr>
          <w:p w14:paraId="5F57CDC0"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467D17EA" w14:textId="52A14A96" w:rsidR="005B7BAD" w:rsidRPr="009E2363" w:rsidRDefault="005B7BAD" w:rsidP="005B7BAD">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33,576</w:t>
            </w:r>
          </w:p>
        </w:tc>
        <w:tc>
          <w:tcPr>
            <w:tcW w:w="259" w:type="dxa"/>
          </w:tcPr>
          <w:p w14:paraId="480B4BB1"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4639D6A" w14:textId="2EA5991D"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rPr>
              <w:t>28,164</w:t>
            </w:r>
          </w:p>
        </w:tc>
      </w:tr>
      <w:tr w:rsidR="005B7BAD" w:rsidRPr="009E2363" w14:paraId="3E1AA5E8" w14:textId="77777777" w:rsidTr="004B1C75">
        <w:tc>
          <w:tcPr>
            <w:tcW w:w="3958" w:type="dxa"/>
            <w:vAlign w:val="bottom"/>
          </w:tcPr>
          <w:p w14:paraId="4C1290BB" w14:textId="77777777" w:rsidR="005B7BAD" w:rsidRPr="009E2363" w:rsidRDefault="005B7BAD" w:rsidP="005B7BAD">
            <w:pPr>
              <w:tabs>
                <w:tab w:val="left" w:pos="993"/>
              </w:tabs>
              <w:spacing w:line="240" w:lineRule="exact"/>
              <w:ind w:left="162" w:right="-108" w:hanging="153"/>
              <w:rPr>
                <w:rFonts w:ascii="CordiaUPC" w:hAnsi="CordiaUPC" w:cs="CordiaUPC"/>
                <w:sz w:val="26"/>
                <w:szCs w:val="26"/>
              </w:rPr>
            </w:pPr>
            <w:r w:rsidRPr="009E2363">
              <w:rPr>
                <w:rFonts w:ascii="CordiaUPC" w:hAnsi="CordiaUPC" w:cs="CordiaUPC"/>
                <w:sz w:val="26"/>
                <w:szCs w:val="26"/>
                <w:lang w:val="en-US"/>
              </w:rPr>
              <w:t>Investments</w:t>
            </w:r>
          </w:p>
        </w:tc>
        <w:tc>
          <w:tcPr>
            <w:tcW w:w="1170" w:type="dxa"/>
            <w:vAlign w:val="bottom"/>
          </w:tcPr>
          <w:p w14:paraId="7F472282" w14:textId="6F2427A9" w:rsidR="005B7BAD" w:rsidRPr="009E2363" w:rsidRDefault="005B7BAD" w:rsidP="005B7BAD">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1,488</w:t>
            </w:r>
          </w:p>
        </w:tc>
        <w:tc>
          <w:tcPr>
            <w:tcW w:w="236" w:type="dxa"/>
          </w:tcPr>
          <w:p w14:paraId="6703C77D"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70906C4" w14:textId="4741C947"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rPr>
              <w:t>1,423</w:t>
            </w:r>
          </w:p>
        </w:tc>
        <w:tc>
          <w:tcPr>
            <w:tcW w:w="241" w:type="dxa"/>
          </w:tcPr>
          <w:p w14:paraId="50554673"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27C7AEC" w14:textId="10B73DAD" w:rsidR="005B7BAD" w:rsidRPr="009E2363" w:rsidRDefault="005B7BAD" w:rsidP="005B7BAD">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1,488</w:t>
            </w:r>
          </w:p>
        </w:tc>
        <w:tc>
          <w:tcPr>
            <w:tcW w:w="259" w:type="dxa"/>
          </w:tcPr>
          <w:p w14:paraId="2C84A513"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7BD8EC2" w14:textId="056D4ED0"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GB"/>
              </w:rPr>
            </w:pPr>
            <w:r w:rsidRPr="009E2363">
              <w:rPr>
                <w:rFonts w:ascii="CordiaUPC" w:eastAsia="Times New Roman" w:hAnsi="CordiaUPC" w:cs="CordiaUPC"/>
                <w:sz w:val="26"/>
                <w:szCs w:val="26"/>
              </w:rPr>
              <w:t>1,423</w:t>
            </w:r>
          </w:p>
        </w:tc>
      </w:tr>
      <w:tr w:rsidR="005B7BAD" w:rsidRPr="009E2363" w14:paraId="573C1F96" w14:textId="77777777" w:rsidTr="004B1C75">
        <w:tc>
          <w:tcPr>
            <w:tcW w:w="3958" w:type="dxa"/>
            <w:vAlign w:val="bottom"/>
          </w:tcPr>
          <w:p w14:paraId="1F5B91D2" w14:textId="77777777" w:rsidR="005B7BAD" w:rsidRPr="009E2363" w:rsidRDefault="005B7BAD" w:rsidP="005B7BAD">
            <w:pPr>
              <w:tabs>
                <w:tab w:val="left" w:pos="993"/>
              </w:tabs>
              <w:spacing w:line="240" w:lineRule="exact"/>
              <w:ind w:left="162" w:right="-108" w:hanging="153"/>
              <w:rPr>
                <w:rFonts w:ascii="CordiaUPC" w:hAnsi="CordiaUPC" w:cs="CordiaUPC"/>
                <w:sz w:val="26"/>
                <w:szCs w:val="26"/>
                <w:lang w:val="en-US"/>
              </w:rPr>
            </w:pPr>
            <w:r w:rsidRPr="009E2363">
              <w:rPr>
                <w:rFonts w:ascii="CordiaUPC" w:hAnsi="CordiaUPC" w:cs="CordiaUPC" w:hint="cs"/>
                <w:sz w:val="26"/>
                <w:szCs w:val="26"/>
                <w:lang w:val="en-US"/>
              </w:rPr>
              <w:t>Other assets</w:t>
            </w:r>
          </w:p>
        </w:tc>
        <w:tc>
          <w:tcPr>
            <w:tcW w:w="1170" w:type="dxa"/>
            <w:vAlign w:val="bottom"/>
          </w:tcPr>
          <w:p w14:paraId="16F5E548" w14:textId="591265A5"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US"/>
              </w:rPr>
            </w:pPr>
            <w:r>
              <w:rPr>
                <w:rFonts w:ascii="CordiaUPC" w:eastAsia="Times New Roman" w:hAnsi="CordiaUPC" w:cs="CordiaUPC"/>
                <w:sz w:val="26"/>
                <w:szCs w:val="26"/>
              </w:rPr>
              <w:t>91</w:t>
            </w:r>
          </w:p>
        </w:tc>
        <w:tc>
          <w:tcPr>
            <w:tcW w:w="236" w:type="dxa"/>
          </w:tcPr>
          <w:p w14:paraId="7269B346"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C0F8681" w14:textId="6C669A14"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90</w:t>
            </w:r>
          </w:p>
        </w:tc>
        <w:tc>
          <w:tcPr>
            <w:tcW w:w="241" w:type="dxa"/>
          </w:tcPr>
          <w:p w14:paraId="5AA7E94A"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6ADA155" w14:textId="60C5DFE0" w:rsidR="005B7BAD" w:rsidRPr="009E2363" w:rsidRDefault="005B7BAD" w:rsidP="005B7BAD">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64</w:t>
            </w:r>
          </w:p>
        </w:tc>
        <w:tc>
          <w:tcPr>
            <w:tcW w:w="259" w:type="dxa"/>
          </w:tcPr>
          <w:p w14:paraId="7E1337D4"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251CD41" w14:textId="2292288D"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62</w:t>
            </w:r>
          </w:p>
        </w:tc>
      </w:tr>
      <w:tr w:rsidR="005B7BAD" w:rsidRPr="009E2363" w14:paraId="09E8FF3E" w14:textId="77777777" w:rsidTr="004B1C75">
        <w:tc>
          <w:tcPr>
            <w:tcW w:w="3958" w:type="dxa"/>
            <w:vAlign w:val="bottom"/>
          </w:tcPr>
          <w:p w14:paraId="3894A9B0" w14:textId="77777777" w:rsidR="005B7BAD" w:rsidRPr="009E2363" w:rsidRDefault="005B7BAD" w:rsidP="005B7BAD">
            <w:pPr>
              <w:tabs>
                <w:tab w:val="left" w:pos="993"/>
              </w:tabs>
              <w:spacing w:line="240" w:lineRule="exact"/>
              <w:ind w:left="162" w:right="-108" w:hanging="153"/>
              <w:rPr>
                <w:rFonts w:ascii="CordiaUPC" w:hAnsi="CordiaUPC" w:cs="CordiaUPC"/>
                <w:sz w:val="26"/>
                <w:szCs w:val="26"/>
                <w:lang w:val="en-US"/>
              </w:rPr>
            </w:pPr>
            <w:r w:rsidRPr="009E2363">
              <w:rPr>
                <w:rFonts w:ascii="CordiaUPC" w:hAnsi="CordiaUPC" w:cs="CordiaUPC" w:hint="cs"/>
                <w:sz w:val="26"/>
                <w:szCs w:val="26"/>
                <w:lang w:val="en-US"/>
              </w:rPr>
              <w:t>Deposits (including interbank and money market items - liabilities)</w:t>
            </w:r>
          </w:p>
        </w:tc>
        <w:tc>
          <w:tcPr>
            <w:tcW w:w="1170" w:type="dxa"/>
            <w:vAlign w:val="bottom"/>
          </w:tcPr>
          <w:p w14:paraId="3A3EA9DE" w14:textId="40CEE416"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31,110</w:t>
            </w:r>
          </w:p>
        </w:tc>
        <w:tc>
          <w:tcPr>
            <w:tcW w:w="236" w:type="dxa"/>
          </w:tcPr>
          <w:p w14:paraId="110776D4"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66659F0" w14:textId="103A8F3D"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30,355</w:t>
            </w:r>
          </w:p>
        </w:tc>
        <w:tc>
          <w:tcPr>
            <w:tcW w:w="241" w:type="dxa"/>
          </w:tcPr>
          <w:p w14:paraId="7F952B7E"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8B282C7" w14:textId="37E8464F" w:rsidR="005B7BAD" w:rsidRPr="009E2363" w:rsidRDefault="005B7BAD" w:rsidP="005B7BAD">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31,110</w:t>
            </w:r>
          </w:p>
        </w:tc>
        <w:tc>
          <w:tcPr>
            <w:tcW w:w="259" w:type="dxa"/>
          </w:tcPr>
          <w:p w14:paraId="134FC577"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6573068" w14:textId="62DF31EB"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30,35</w:t>
            </w:r>
            <w:r w:rsidRPr="009E2363">
              <w:rPr>
                <w:rFonts w:ascii="CordiaUPC" w:hAnsi="CordiaUPC" w:cs="CordiaUPC"/>
                <w:sz w:val="26"/>
                <w:szCs w:val="26"/>
                <w:lang w:val="en-GB"/>
              </w:rPr>
              <w:t>5</w:t>
            </w:r>
          </w:p>
        </w:tc>
      </w:tr>
      <w:tr w:rsidR="005B7BAD" w:rsidRPr="009E2363" w14:paraId="385EE3BC" w14:textId="77777777" w:rsidTr="004B1C75">
        <w:tc>
          <w:tcPr>
            <w:tcW w:w="3958" w:type="dxa"/>
            <w:vAlign w:val="bottom"/>
          </w:tcPr>
          <w:p w14:paraId="4A94B1EF" w14:textId="77777777" w:rsidR="005B7BAD" w:rsidRPr="009E2363" w:rsidRDefault="005B7BAD" w:rsidP="005B7BAD">
            <w:pPr>
              <w:tabs>
                <w:tab w:val="left" w:pos="993"/>
              </w:tabs>
              <w:spacing w:line="240" w:lineRule="exact"/>
              <w:ind w:left="162" w:right="-108" w:hanging="153"/>
              <w:rPr>
                <w:rFonts w:ascii="CordiaUPC" w:hAnsi="CordiaUPC" w:cs="CordiaUPC"/>
                <w:sz w:val="26"/>
                <w:szCs w:val="26"/>
                <w:lang w:val="en-US"/>
              </w:rPr>
            </w:pPr>
            <w:r w:rsidRPr="009E2363">
              <w:rPr>
                <w:rFonts w:ascii="CordiaUPC" w:hAnsi="CordiaUPC" w:cs="CordiaUPC" w:hint="cs"/>
                <w:sz w:val="26"/>
                <w:szCs w:val="26"/>
                <w:lang w:val="en-US"/>
              </w:rPr>
              <w:t>Debts issued and borrowings (including</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interbank and money market items - liabilities)</w:t>
            </w:r>
          </w:p>
        </w:tc>
        <w:tc>
          <w:tcPr>
            <w:tcW w:w="1170" w:type="dxa"/>
            <w:vAlign w:val="bottom"/>
          </w:tcPr>
          <w:p w14:paraId="457AF172" w14:textId="7985F9EF"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10,660</w:t>
            </w:r>
          </w:p>
        </w:tc>
        <w:tc>
          <w:tcPr>
            <w:tcW w:w="236" w:type="dxa"/>
          </w:tcPr>
          <w:p w14:paraId="188D712B"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53B2E6E" w14:textId="5E431614"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10,513</w:t>
            </w:r>
          </w:p>
        </w:tc>
        <w:tc>
          <w:tcPr>
            <w:tcW w:w="241" w:type="dxa"/>
          </w:tcPr>
          <w:p w14:paraId="4A70E117"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77812DC" w14:textId="5997F343" w:rsidR="005B7BAD" w:rsidRPr="009E2363" w:rsidRDefault="005B7BAD" w:rsidP="005B7BAD">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10,660</w:t>
            </w:r>
          </w:p>
        </w:tc>
        <w:tc>
          <w:tcPr>
            <w:tcW w:w="259" w:type="dxa"/>
          </w:tcPr>
          <w:p w14:paraId="04786428"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19A70B08" w14:textId="17E8735B"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10,513</w:t>
            </w:r>
          </w:p>
        </w:tc>
      </w:tr>
      <w:tr w:rsidR="005B7BAD" w:rsidRPr="009E2363" w14:paraId="351CAA4F" w14:textId="77777777" w:rsidTr="004B1C75">
        <w:tc>
          <w:tcPr>
            <w:tcW w:w="3958" w:type="dxa"/>
            <w:vAlign w:val="bottom"/>
          </w:tcPr>
          <w:p w14:paraId="2B53751F" w14:textId="494770AD" w:rsidR="005B7BAD" w:rsidRPr="009E2363" w:rsidRDefault="005B7BAD" w:rsidP="005B7BAD">
            <w:pPr>
              <w:tabs>
                <w:tab w:val="left" w:pos="993"/>
              </w:tabs>
              <w:spacing w:line="240" w:lineRule="exact"/>
              <w:ind w:left="162" w:right="-108" w:hanging="153"/>
              <w:rPr>
                <w:rFonts w:ascii="CordiaUPC" w:hAnsi="CordiaUPC" w:cs="CordiaUPC"/>
                <w:sz w:val="26"/>
                <w:szCs w:val="26"/>
                <w:lang w:val="en-US"/>
              </w:rPr>
            </w:pPr>
            <w:r w:rsidRPr="009E2363">
              <w:rPr>
                <w:rFonts w:ascii="CordiaUPC" w:hAnsi="CordiaUPC" w:cs="CordiaUPC"/>
                <w:sz w:val="26"/>
                <w:szCs w:val="26"/>
                <w:lang w:val="en-US"/>
              </w:rPr>
              <w:t>Financial liabilities measured at fair value through profit or loss</w:t>
            </w:r>
            <w:r w:rsidRPr="009E2363">
              <w:rPr>
                <w:rFonts w:ascii="CordiaUPC" w:hAnsi="CordiaUPC" w:cs="CordiaUPC" w:hint="cs"/>
                <w:sz w:val="26"/>
                <w:szCs w:val="26"/>
                <w:cs/>
                <w:lang w:val="en-US" w:bidi="th-TH"/>
              </w:rPr>
              <w:t xml:space="preserve"> </w:t>
            </w:r>
            <w:r w:rsidRPr="009E2363">
              <w:rPr>
                <w:rFonts w:ascii="CordiaUPC" w:hAnsi="CordiaUPC" w:cs="CordiaUPC"/>
                <w:sz w:val="26"/>
                <w:szCs w:val="26"/>
                <w:lang w:val="en-US" w:bidi="th-TH"/>
              </w:rPr>
              <w:t xml:space="preserve">- Structured notes </w:t>
            </w:r>
            <w:r w:rsidRPr="009E2363">
              <w:rPr>
                <w:rFonts w:ascii="CordiaUPC" w:hAnsi="CordiaUPC" w:cs="CordiaUPC" w:hint="cs"/>
                <w:sz w:val="26"/>
                <w:szCs w:val="26"/>
                <w:vertAlign w:val="superscript"/>
                <w:lang w:val="en-US"/>
              </w:rPr>
              <w:t>(1)</w:t>
            </w:r>
          </w:p>
        </w:tc>
        <w:tc>
          <w:tcPr>
            <w:tcW w:w="1170" w:type="dxa"/>
            <w:vAlign w:val="bottom"/>
          </w:tcPr>
          <w:p w14:paraId="3BC0E73A" w14:textId="42BDF3FE"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15</w:t>
            </w:r>
          </w:p>
        </w:tc>
        <w:tc>
          <w:tcPr>
            <w:tcW w:w="236" w:type="dxa"/>
          </w:tcPr>
          <w:p w14:paraId="7273620D"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F857F96" w14:textId="406E3BE6"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4</w:t>
            </w:r>
          </w:p>
        </w:tc>
        <w:tc>
          <w:tcPr>
            <w:tcW w:w="241" w:type="dxa"/>
          </w:tcPr>
          <w:p w14:paraId="4F7C88DD"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79B6B49" w14:textId="0B8229DD" w:rsidR="005B7BAD" w:rsidRPr="009E2363" w:rsidRDefault="005B7BAD" w:rsidP="005B7BAD">
            <w:pPr>
              <w:pStyle w:val="BodyText"/>
              <w:tabs>
                <w:tab w:val="decimal" w:pos="911"/>
              </w:tabs>
              <w:spacing w:after="0" w:line="240" w:lineRule="exact"/>
              <w:ind w:right="-110"/>
              <w:rPr>
                <w:rFonts w:ascii="CordiaUPC" w:eastAsia="Times New Roman" w:hAnsi="CordiaUPC" w:cs="CordiaUPC"/>
                <w:sz w:val="26"/>
                <w:szCs w:val="26"/>
              </w:rPr>
            </w:pPr>
            <w:r>
              <w:rPr>
                <w:rFonts w:ascii="CordiaUPC" w:eastAsia="Times New Roman" w:hAnsi="CordiaUPC" w:cs="CordiaUPC"/>
                <w:sz w:val="26"/>
                <w:szCs w:val="26"/>
              </w:rPr>
              <w:t>15</w:t>
            </w:r>
          </w:p>
        </w:tc>
        <w:tc>
          <w:tcPr>
            <w:tcW w:w="259" w:type="dxa"/>
          </w:tcPr>
          <w:p w14:paraId="206FCA08"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BA647C7" w14:textId="10636E75"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4</w:t>
            </w:r>
          </w:p>
        </w:tc>
      </w:tr>
      <w:tr w:rsidR="005B7BAD" w:rsidRPr="009E2363" w14:paraId="69DB0493" w14:textId="77777777" w:rsidTr="004B1C75">
        <w:tc>
          <w:tcPr>
            <w:tcW w:w="3958" w:type="dxa"/>
            <w:vAlign w:val="bottom"/>
          </w:tcPr>
          <w:p w14:paraId="27BE6CD8" w14:textId="77777777" w:rsidR="005B7BAD" w:rsidRPr="009E2363" w:rsidRDefault="005B7BAD" w:rsidP="005B7BAD">
            <w:pPr>
              <w:tabs>
                <w:tab w:val="left" w:pos="993"/>
              </w:tabs>
              <w:spacing w:line="240" w:lineRule="exact"/>
              <w:ind w:left="162" w:right="-108" w:hanging="153"/>
              <w:rPr>
                <w:rFonts w:ascii="CordiaUPC" w:hAnsi="CordiaUPC" w:cs="CordiaUPC"/>
                <w:sz w:val="26"/>
                <w:szCs w:val="26"/>
                <w:lang w:val="en-US"/>
              </w:rPr>
            </w:pPr>
            <w:r w:rsidRPr="009E2363">
              <w:rPr>
                <w:rFonts w:ascii="CordiaUPC" w:hAnsi="CordiaUPC" w:cs="CordiaUPC" w:hint="cs"/>
                <w:sz w:val="26"/>
                <w:szCs w:val="26"/>
                <w:lang w:val="en-US"/>
              </w:rPr>
              <w:t>Other liabilities</w:t>
            </w:r>
          </w:p>
        </w:tc>
        <w:tc>
          <w:tcPr>
            <w:tcW w:w="1170" w:type="dxa"/>
            <w:vAlign w:val="bottom"/>
          </w:tcPr>
          <w:p w14:paraId="4F6273A2" w14:textId="0C462667"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GB" w:bidi="th-TH"/>
              </w:rPr>
            </w:pPr>
            <w:r>
              <w:rPr>
                <w:rFonts w:ascii="CordiaUPC" w:eastAsia="Times New Roman" w:hAnsi="CordiaUPC" w:cs="CordiaUPC"/>
                <w:sz w:val="26"/>
                <w:szCs w:val="26"/>
              </w:rPr>
              <w:t>196</w:t>
            </w:r>
          </w:p>
        </w:tc>
        <w:tc>
          <w:tcPr>
            <w:tcW w:w="236" w:type="dxa"/>
          </w:tcPr>
          <w:p w14:paraId="0EFAED8A"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B7778E3" w14:textId="7FDAC3EF"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bidi="th-TH"/>
              </w:rPr>
            </w:pPr>
            <w:r w:rsidRPr="009E2363">
              <w:rPr>
                <w:rFonts w:ascii="CordiaUPC" w:eastAsia="Times New Roman" w:hAnsi="CordiaUPC" w:cs="CordiaUPC" w:hint="cs"/>
                <w:sz w:val="26"/>
                <w:szCs w:val="26"/>
                <w:cs/>
                <w:lang w:bidi="th-TH"/>
              </w:rPr>
              <w:t>84</w:t>
            </w:r>
          </w:p>
        </w:tc>
        <w:tc>
          <w:tcPr>
            <w:tcW w:w="241" w:type="dxa"/>
          </w:tcPr>
          <w:p w14:paraId="41656752"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A3979DF" w14:textId="1B8CB4E4" w:rsidR="005B7BAD" w:rsidRPr="009E2363" w:rsidRDefault="005B7BAD" w:rsidP="005B7BAD">
            <w:pPr>
              <w:pStyle w:val="BodyText"/>
              <w:tabs>
                <w:tab w:val="decimal" w:pos="911"/>
              </w:tabs>
              <w:spacing w:after="0" w:line="240" w:lineRule="exact"/>
              <w:ind w:right="-110"/>
              <w:rPr>
                <w:rFonts w:ascii="CordiaUPC" w:hAnsi="CordiaUPC" w:cs="CordiaUPC"/>
                <w:sz w:val="26"/>
                <w:szCs w:val="26"/>
                <w:lang w:val="en-GB" w:bidi="th-TH"/>
              </w:rPr>
            </w:pPr>
            <w:r>
              <w:rPr>
                <w:rFonts w:ascii="CordiaUPC" w:eastAsia="Times New Roman" w:hAnsi="CordiaUPC" w:cs="CordiaUPC"/>
                <w:sz w:val="26"/>
                <w:szCs w:val="26"/>
              </w:rPr>
              <w:t>196</w:t>
            </w:r>
          </w:p>
        </w:tc>
        <w:tc>
          <w:tcPr>
            <w:tcW w:w="259" w:type="dxa"/>
          </w:tcPr>
          <w:p w14:paraId="3A054BFC"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840D291" w14:textId="4917C8CA"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bidi="th-TH"/>
              </w:rPr>
            </w:pPr>
            <w:r w:rsidRPr="009E2363">
              <w:rPr>
                <w:rFonts w:ascii="CordiaUPC" w:eastAsia="Times New Roman" w:hAnsi="CordiaUPC" w:cs="CordiaUPC" w:hint="cs"/>
                <w:sz w:val="26"/>
                <w:szCs w:val="26"/>
                <w:cs/>
                <w:lang w:bidi="th-TH"/>
              </w:rPr>
              <w:t>84</w:t>
            </w:r>
          </w:p>
        </w:tc>
      </w:tr>
      <w:tr w:rsidR="005B7BAD" w:rsidRPr="009E2363" w14:paraId="38551CB6" w14:textId="77777777" w:rsidTr="004B1C75">
        <w:tc>
          <w:tcPr>
            <w:tcW w:w="3958" w:type="dxa"/>
            <w:vAlign w:val="bottom"/>
          </w:tcPr>
          <w:p w14:paraId="124B7E01" w14:textId="11A44163" w:rsidR="005B7BAD" w:rsidRPr="009E2363" w:rsidRDefault="005B7BAD" w:rsidP="005B7BAD">
            <w:pPr>
              <w:tabs>
                <w:tab w:val="left" w:pos="993"/>
              </w:tabs>
              <w:spacing w:line="240" w:lineRule="exact"/>
              <w:ind w:left="162" w:right="-108" w:hanging="153"/>
              <w:rPr>
                <w:rFonts w:ascii="CordiaUPC" w:hAnsi="CordiaUPC" w:cs="CordiaUPC"/>
                <w:sz w:val="26"/>
                <w:szCs w:val="26"/>
                <w:lang w:val="en-US"/>
              </w:rPr>
            </w:pPr>
            <w:r w:rsidRPr="009E2363">
              <w:rPr>
                <w:rFonts w:ascii="CordiaUPC" w:hAnsi="CordiaUPC" w:cs="CordiaUPC" w:hint="cs"/>
                <w:sz w:val="26"/>
                <w:szCs w:val="26"/>
                <w:lang w:val="en-US"/>
              </w:rPr>
              <w:t xml:space="preserve">Commitments - Derivatives </w:t>
            </w:r>
            <w:r w:rsidRPr="009E2363">
              <w:rPr>
                <w:rFonts w:ascii="CordiaUPC" w:hAnsi="CordiaUPC" w:cs="CordiaUPC" w:hint="cs"/>
                <w:sz w:val="26"/>
                <w:szCs w:val="26"/>
                <w:vertAlign w:val="superscript"/>
                <w:lang w:val="en-US"/>
              </w:rPr>
              <w:t>(</w:t>
            </w:r>
            <w:r w:rsidRPr="009E2363">
              <w:rPr>
                <w:rFonts w:ascii="CordiaUPC" w:hAnsi="CordiaUPC" w:cs="CordiaUPC"/>
                <w:sz w:val="26"/>
                <w:szCs w:val="26"/>
                <w:vertAlign w:val="superscript"/>
                <w:lang w:val="en-US"/>
              </w:rPr>
              <w:t>2</w:t>
            </w:r>
            <w:r w:rsidRPr="009E2363">
              <w:rPr>
                <w:rFonts w:ascii="CordiaUPC" w:hAnsi="CordiaUPC" w:cs="CordiaUPC" w:hint="cs"/>
                <w:sz w:val="26"/>
                <w:szCs w:val="26"/>
                <w:vertAlign w:val="superscript"/>
                <w:lang w:val="en-US"/>
              </w:rPr>
              <w:t>)</w:t>
            </w:r>
          </w:p>
        </w:tc>
        <w:tc>
          <w:tcPr>
            <w:tcW w:w="1170" w:type="dxa"/>
            <w:vAlign w:val="bottom"/>
          </w:tcPr>
          <w:p w14:paraId="752DB6D7" w14:textId="7A3BE9B3"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54,026</w:t>
            </w:r>
          </w:p>
        </w:tc>
        <w:tc>
          <w:tcPr>
            <w:tcW w:w="236" w:type="dxa"/>
          </w:tcPr>
          <w:p w14:paraId="75CC4512"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3882C431" w14:textId="1E86AF54"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45,331</w:t>
            </w:r>
          </w:p>
        </w:tc>
        <w:tc>
          <w:tcPr>
            <w:tcW w:w="241" w:type="dxa"/>
          </w:tcPr>
          <w:p w14:paraId="0BAD60FF"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56EDE45" w14:textId="00044BC0" w:rsidR="005B7BAD" w:rsidRPr="009E2363" w:rsidRDefault="005B7BAD" w:rsidP="005B7BAD">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54,026</w:t>
            </w:r>
          </w:p>
        </w:tc>
        <w:tc>
          <w:tcPr>
            <w:tcW w:w="259" w:type="dxa"/>
          </w:tcPr>
          <w:p w14:paraId="5951C96B"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31A8EB3C" w14:textId="0920F93B"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45,331</w:t>
            </w:r>
          </w:p>
        </w:tc>
      </w:tr>
      <w:tr w:rsidR="005B7BAD" w:rsidRPr="009E2363" w14:paraId="6F596DC5" w14:textId="77777777" w:rsidTr="004B1C75">
        <w:tc>
          <w:tcPr>
            <w:tcW w:w="3958" w:type="dxa"/>
            <w:vAlign w:val="bottom"/>
          </w:tcPr>
          <w:p w14:paraId="343B49A2" w14:textId="77777777" w:rsidR="005B7BAD" w:rsidRPr="009E2363" w:rsidRDefault="005B7BAD" w:rsidP="005B7BAD">
            <w:pPr>
              <w:tabs>
                <w:tab w:val="left" w:pos="993"/>
              </w:tabs>
              <w:spacing w:line="240" w:lineRule="exact"/>
              <w:ind w:left="162" w:right="-108" w:hanging="153"/>
              <w:rPr>
                <w:rFonts w:ascii="CordiaUPC" w:hAnsi="CordiaUPC" w:cs="CordiaUPC"/>
                <w:sz w:val="20"/>
                <w:vertAlign w:val="superscript"/>
                <w:lang w:val="en-US"/>
              </w:rPr>
            </w:pPr>
            <w:r w:rsidRPr="009E2363">
              <w:rPr>
                <w:rFonts w:ascii="CordiaUPC" w:hAnsi="CordiaUPC" w:cs="CordiaUPC" w:hint="cs"/>
                <w:sz w:val="26"/>
                <w:szCs w:val="26"/>
                <w:lang w:val="en-US"/>
              </w:rPr>
              <w:t>Other commitments</w:t>
            </w:r>
          </w:p>
        </w:tc>
        <w:tc>
          <w:tcPr>
            <w:tcW w:w="1170" w:type="dxa"/>
            <w:vAlign w:val="bottom"/>
          </w:tcPr>
          <w:p w14:paraId="6184ABAF" w14:textId="67815F47"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1,287</w:t>
            </w:r>
          </w:p>
        </w:tc>
        <w:tc>
          <w:tcPr>
            <w:tcW w:w="236" w:type="dxa"/>
          </w:tcPr>
          <w:p w14:paraId="39BB3EA1"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F5E6919" w14:textId="2C056FA1"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1,295</w:t>
            </w:r>
          </w:p>
        </w:tc>
        <w:tc>
          <w:tcPr>
            <w:tcW w:w="241" w:type="dxa"/>
          </w:tcPr>
          <w:p w14:paraId="43F2D047"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52D18B8" w14:textId="3FDAABB7" w:rsidR="005B7BAD" w:rsidRPr="009E2363" w:rsidRDefault="005B7BAD" w:rsidP="005B7BAD">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1,287</w:t>
            </w:r>
          </w:p>
        </w:tc>
        <w:tc>
          <w:tcPr>
            <w:tcW w:w="259" w:type="dxa"/>
          </w:tcPr>
          <w:p w14:paraId="3E1A3E62"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FD812E4" w14:textId="6D236BBB"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r w:rsidRPr="009E2363">
              <w:rPr>
                <w:rFonts w:ascii="CordiaUPC" w:eastAsia="Times New Roman" w:hAnsi="CordiaUPC" w:cs="CordiaUPC"/>
                <w:sz w:val="26"/>
                <w:szCs w:val="26"/>
              </w:rPr>
              <w:t>1,295</w:t>
            </w:r>
          </w:p>
        </w:tc>
      </w:tr>
      <w:tr w:rsidR="005B7BAD" w:rsidRPr="009E2363" w14:paraId="41EC65C2" w14:textId="77777777" w:rsidTr="004B1C75">
        <w:tc>
          <w:tcPr>
            <w:tcW w:w="3958" w:type="dxa"/>
            <w:vAlign w:val="bottom"/>
          </w:tcPr>
          <w:p w14:paraId="54D52091" w14:textId="77777777" w:rsidR="005B7BAD" w:rsidRPr="009E2363" w:rsidRDefault="005B7BAD" w:rsidP="005B7BAD">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0F4F3A36" w14:textId="77777777" w:rsidR="005B7BAD" w:rsidRPr="009E2363" w:rsidRDefault="005B7BAD" w:rsidP="005B7BAD">
            <w:pPr>
              <w:pStyle w:val="BodyText"/>
              <w:tabs>
                <w:tab w:val="decimal" w:pos="860"/>
              </w:tabs>
              <w:spacing w:after="0" w:line="240" w:lineRule="exact"/>
              <w:ind w:right="-115"/>
              <w:rPr>
                <w:rFonts w:ascii="CordiaUPC" w:hAnsi="CordiaUPC" w:cs="CordiaUPC"/>
                <w:sz w:val="26"/>
                <w:szCs w:val="26"/>
                <w:cs/>
                <w:lang w:val="en-GB" w:bidi="th-TH"/>
              </w:rPr>
            </w:pPr>
          </w:p>
        </w:tc>
        <w:tc>
          <w:tcPr>
            <w:tcW w:w="236" w:type="dxa"/>
          </w:tcPr>
          <w:p w14:paraId="6D78F3CB"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42DAC34" w14:textId="77777777"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773431A9"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8621A61" w14:textId="77777777" w:rsidR="005B7BAD" w:rsidRPr="009E2363" w:rsidRDefault="005B7BAD" w:rsidP="005B7BAD">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569AC9FD"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B43C515" w14:textId="77777777"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p>
        </w:tc>
      </w:tr>
      <w:tr w:rsidR="005B7BAD" w:rsidRPr="009E2363" w14:paraId="2F9D1E42" w14:textId="77777777" w:rsidTr="004B1C75">
        <w:tc>
          <w:tcPr>
            <w:tcW w:w="3958" w:type="dxa"/>
            <w:vAlign w:val="bottom"/>
          </w:tcPr>
          <w:p w14:paraId="7AA67A92" w14:textId="37EF3A70" w:rsidR="005B7BAD" w:rsidRPr="009E2363" w:rsidRDefault="005B7BAD" w:rsidP="005B7BAD">
            <w:pPr>
              <w:tabs>
                <w:tab w:val="left" w:pos="993"/>
              </w:tabs>
              <w:spacing w:line="240" w:lineRule="exact"/>
              <w:ind w:right="-108"/>
              <w:rPr>
                <w:rFonts w:ascii="CordiaUPC" w:hAnsi="CordiaUPC" w:cs="CordiaUPC"/>
                <w:sz w:val="26"/>
                <w:szCs w:val="26"/>
                <w:vertAlign w:val="superscript"/>
                <w:lang w:val="en-US"/>
              </w:rPr>
            </w:pPr>
            <w:r w:rsidRPr="005E6A52">
              <w:rPr>
                <w:rFonts w:ascii="CordiaUPC" w:hAnsi="CordiaUPC" w:cs="CordiaUPC" w:hint="cs"/>
                <w:szCs w:val="22"/>
                <w:vertAlign w:val="superscript"/>
                <w:lang w:val="en-US"/>
              </w:rPr>
              <w:t>(</w:t>
            </w:r>
            <w:r w:rsidRPr="009E2363">
              <w:rPr>
                <w:rFonts w:ascii="CordiaUPC" w:hAnsi="CordiaUPC" w:cs="CordiaUPC" w:hint="cs"/>
                <w:szCs w:val="22"/>
                <w:vertAlign w:val="superscript"/>
                <w:lang w:val="en-US"/>
              </w:rPr>
              <w:t>1)</w:t>
            </w:r>
            <w:r w:rsidRPr="009E2363">
              <w:rPr>
                <w:rFonts w:ascii="CordiaUPC" w:hAnsi="CordiaUPC" w:cs="CordiaUPC" w:hint="cs"/>
                <w:szCs w:val="22"/>
                <w:lang w:val="en-US"/>
              </w:rPr>
              <w:t xml:space="preserve"> Presented in </w:t>
            </w:r>
            <w:r w:rsidRPr="009E2363">
              <w:rPr>
                <w:rFonts w:ascii="CordiaUPC" w:hAnsi="CordiaUPC" w:cs="CordiaUPC"/>
                <w:szCs w:val="22"/>
                <w:lang w:val="en-US"/>
              </w:rPr>
              <w:t xml:space="preserve">principle amount and </w:t>
            </w:r>
            <w:r w:rsidRPr="009E2363">
              <w:rPr>
                <w:rFonts w:ascii="CordiaUPC" w:hAnsi="CordiaUPC" w:cs="CordiaUPC" w:hint="cs"/>
                <w:szCs w:val="22"/>
                <w:lang w:val="en-US"/>
              </w:rPr>
              <w:t>notional amount</w:t>
            </w:r>
          </w:p>
        </w:tc>
        <w:tc>
          <w:tcPr>
            <w:tcW w:w="1170" w:type="dxa"/>
            <w:vAlign w:val="bottom"/>
          </w:tcPr>
          <w:p w14:paraId="5FB92048" w14:textId="77777777"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5C186410"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EC3A7F5" w14:textId="77777777"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230F3C4B"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A88DE5E" w14:textId="77777777" w:rsidR="005B7BAD" w:rsidRPr="009E2363" w:rsidRDefault="005B7BAD" w:rsidP="005B7BAD">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0FC77CD1"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30C0808" w14:textId="77777777"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p>
        </w:tc>
      </w:tr>
      <w:tr w:rsidR="005B7BAD" w:rsidRPr="009E2363" w14:paraId="44309807" w14:textId="77777777" w:rsidTr="004B1C75">
        <w:tc>
          <w:tcPr>
            <w:tcW w:w="3958" w:type="dxa"/>
            <w:vAlign w:val="bottom"/>
          </w:tcPr>
          <w:p w14:paraId="2508A6FC" w14:textId="28658358" w:rsidR="005B7BAD" w:rsidRPr="009E2363" w:rsidRDefault="005B7BAD" w:rsidP="005B7BAD">
            <w:pPr>
              <w:tabs>
                <w:tab w:val="left" w:pos="993"/>
              </w:tabs>
              <w:spacing w:line="240" w:lineRule="exact"/>
              <w:ind w:right="-108"/>
              <w:rPr>
                <w:rFonts w:ascii="CordiaUPC" w:hAnsi="CordiaUPC" w:cs="CordiaUPC"/>
                <w:sz w:val="26"/>
                <w:szCs w:val="26"/>
                <w:lang w:val="en-US"/>
              </w:rPr>
            </w:pPr>
            <w:r w:rsidRPr="005E6A52">
              <w:rPr>
                <w:rFonts w:ascii="CordiaUPC" w:hAnsi="CordiaUPC" w:cs="CordiaUPC" w:hint="cs"/>
                <w:szCs w:val="22"/>
                <w:vertAlign w:val="superscript"/>
                <w:lang w:val="en-US"/>
              </w:rPr>
              <w:t>(</w:t>
            </w:r>
            <w:r w:rsidRPr="009E2363">
              <w:rPr>
                <w:rFonts w:ascii="CordiaUPC" w:hAnsi="CordiaUPC" w:cs="CordiaUPC"/>
                <w:szCs w:val="22"/>
                <w:vertAlign w:val="superscript"/>
                <w:lang w:val="en-US"/>
              </w:rPr>
              <w:t>2</w:t>
            </w:r>
            <w:r w:rsidRPr="009E2363">
              <w:rPr>
                <w:rFonts w:ascii="CordiaUPC" w:hAnsi="CordiaUPC" w:cs="CordiaUPC" w:hint="cs"/>
                <w:szCs w:val="22"/>
                <w:vertAlign w:val="superscript"/>
                <w:lang w:val="en-US"/>
              </w:rPr>
              <w:t>)</w:t>
            </w:r>
            <w:r w:rsidRPr="009E2363">
              <w:rPr>
                <w:rFonts w:ascii="CordiaUPC" w:hAnsi="CordiaUPC" w:cs="CordiaUPC" w:hint="cs"/>
                <w:szCs w:val="22"/>
                <w:lang w:val="en-US"/>
              </w:rPr>
              <w:t xml:space="preserve"> Presented in notional amount</w:t>
            </w:r>
          </w:p>
        </w:tc>
        <w:tc>
          <w:tcPr>
            <w:tcW w:w="1170" w:type="dxa"/>
            <w:vAlign w:val="bottom"/>
          </w:tcPr>
          <w:p w14:paraId="57FACD6A" w14:textId="77777777" w:rsidR="005B7BAD" w:rsidRPr="009E2363" w:rsidRDefault="005B7BAD" w:rsidP="005B7BAD">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4BA73A5E"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9770056" w14:textId="77777777" w:rsidR="005B7BAD" w:rsidRPr="009E2363" w:rsidRDefault="005B7BAD" w:rsidP="005B7BAD">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1554DB6E"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372CBEC" w14:textId="77777777" w:rsidR="005B7BAD" w:rsidRPr="009E2363" w:rsidRDefault="005B7BAD" w:rsidP="005B7BAD">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16060915" w14:textId="77777777" w:rsidR="005B7BAD" w:rsidRPr="009E2363" w:rsidRDefault="005B7BAD" w:rsidP="005B7BA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0973749" w14:textId="77777777" w:rsidR="005B7BAD" w:rsidRPr="009E2363" w:rsidRDefault="005B7BAD" w:rsidP="005B7BAD">
            <w:pPr>
              <w:pStyle w:val="BodyText"/>
              <w:tabs>
                <w:tab w:val="decimal" w:pos="890"/>
              </w:tabs>
              <w:spacing w:after="0" w:line="240" w:lineRule="exact"/>
              <w:ind w:right="17"/>
              <w:rPr>
                <w:rFonts w:ascii="CordiaUPC" w:hAnsi="CordiaUPC" w:cs="CordiaUPC"/>
                <w:sz w:val="26"/>
                <w:szCs w:val="26"/>
                <w:lang w:val="en-US"/>
              </w:rPr>
            </w:pPr>
          </w:p>
        </w:tc>
      </w:tr>
    </w:tbl>
    <w:p w14:paraId="51ABC949" w14:textId="77777777" w:rsidR="00D523A7" w:rsidRDefault="00D523A7" w:rsidP="006A5738">
      <w:pPr>
        <w:spacing w:line="240" w:lineRule="exact"/>
        <w:jc w:val="thaiDistribute"/>
        <w:rPr>
          <w:rFonts w:ascii="CordiaUPC" w:hAnsi="CordiaUPC" w:cs="CordiaUPC"/>
          <w:b/>
          <w:bCs/>
          <w:sz w:val="26"/>
          <w:szCs w:val="26"/>
        </w:rPr>
      </w:pPr>
    </w:p>
    <w:p w14:paraId="487FD8CE" w14:textId="37FBCB1C" w:rsidR="005A5695" w:rsidRPr="009D0998" w:rsidRDefault="005B464C" w:rsidP="005A5695">
      <w:pPr>
        <w:spacing w:line="240" w:lineRule="exact"/>
        <w:ind w:left="547" w:hanging="547"/>
        <w:jc w:val="thaiDistribute"/>
        <w:rPr>
          <w:rFonts w:ascii="CordiaUPC" w:hAnsi="CordiaUPC" w:cs="CordiaUPC"/>
          <w:b/>
          <w:bCs/>
          <w:sz w:val="26"/>
          <w:szCs w:val="26"/>
          <w:cs/>
          <w:lang w:bidi="th-TH"/>
        </w:rPr>
      </w:pPr>
      <w:r w:rsidRPr="009D0998">
        <w:rPr>
          <w:rFonts w:ascii="CordiaUPC" w:hAnsi="CordiaUPC" w:cs="CordiaUPC"/>
          <w:b/>
          <w:bCs/>
          <w:sz w:val="26"/>
          <w:szCs w:val="26"/>
        </w:rPr>
        <w:t>12</w:t>
      </w:r>
      <w:r w:rsidR="005A5695" w:rsidRPr="009D0998">
        <w:rPr>
          <w:rFonts w:ascii="CordiaUPC" w:hAnsi="CordiaUPC" w:cs="CordiaUPC" w:hint="cs"/>
          <w:b/>
          <w:bCs/>
          <w:sz w:val="26"/>
          <w:szCs w:val="26"/>
        </w:rPr>
        <w:t>.3</w:t>
      </w:r>
      <w:r w:rsidR="005A5695" w:rsidRPr="009D0998">
        <w:rPr>
          <w:rFonts w:ascii="CordiaUPC" w:hAnsi="CordiaUPC" w:cs="CordiaUPC" w:hint="cs"/>
          <w:b/>
          <w:bCs/>
          <w:sz w:val="26"/>
          <w:szCs w:val="26"/>
        </w:rPr>
        <w:tab/>
        <w:t>Senior management personnel compensation</w:t>
      </w:r>
    </w:p>
    <w:p w14:paraId="6BAD2762" w14:textId="77777777" w:rsidR="005A5695" w:rsidRPr="006A5738" w:rsidRDefault="005A5695" w:rsidP="005A5695">
      <w:pPr>
        <w:spacing w:line="240" w:lineRule="exact"/>
        <w:ind w:left="547" w:hanging="547"/>
        <w:jc w:val="thaiDistribute"/>
        <w:rPr>
          <w:rFonts w:ascii="CordiaUPC" w:hAnsi="CordiaUPC" w:cs="CordiaUPC"/>
          <w:b/>
          <w:bCs/>
          <w:sz w:val="26"/>
          <w:szCs w:val="26"/>
          <w:highlight w:val="yellow"/>
        </w:rPr>
      </w:pPr>
    </w:p>
    <w:p w14:paraId="6CCCBE8E" w14:textId="37C488FD" w:rsidR="005A5695" w:rsidRPr="00D87D0C" w:rsidRDefault="005A5695" w:rsidP="005A5695">
      <w:pPr>
        <w:spacing w:line="240" w:lineRule="exact"/>
        <w:ind w:left="540"/>
        <w:jc w:val="thaiDistribute"/>
        <w:rPr>
          <w:rFonts w:ascii="CordiaUPC" w:hAnsi="CordiaUPC" w:cs="CordiaUPC"/>
          <w:sz w:val="26"/>
          <w:szCs w:val="26"/>
        </w:rPr>
      </w:pPr>
      <w:r w:rsidRPr="003A65D8">
        <w:rPr>
          <w:rFonts w:ascii="CordiaUPC" w:hAnsi="CordiaUPC" w:cs="CordiaUPC" w:hint="cs"/>
          <w:spacing w:val="-4"/>
          <w:sz w:val="26"/>
          <w:szCs w:val="26"/>
        </w:rPr>
        <w:t xml:space="preserve">For the </w:t>
      </w:r>
      <w:r w:rsidR="009D0998" w:rsidRPr="003A65D8">
        <w:rPr>
          <w:rFonts w:ascii="CordiaUPC" w:hAnsi="CordiaUPC" w:cs="CordiaUPC"/>
          <w:spacing w:val="-4"/>
          <w:sz w:val="26"/>
          <w:szCs w:val="26"/>
        </w:rPr>
        <w:t xml:space="preserve">three-month </w:t>
      </w:r>
      <w:r w:rsidR="009D0998" w:rsidRPr="003A65D8">
        <w:rPr>
          <w:rFonts w:ascii="CordiaUPC" w:hAnsi="CordiaUPC" w:cs="CordiaUPC"/>
          <w:spacing w:val="-4"/>
          <w:sz w:val="26"/>
          <w:szCs w:val="26"/>
          <w:lang w:val="en-US" w:bidi="th-TH"/>
        </w:rPr>
        <w:t>period</w:t>
      </w:r>
      <w:r w:rsidRPr="003A65D8">
        <w:rPr>
          <w:rFonts w:ascii="CordiaUPC" w:hAnsi="CordiaUPC" w:cs="CordiaUPC" w:hint="cs"/>
          <w:spacing w:val="-4"/>
          <w:sz w:val="26"/>
          <w:szCs w:val="26"/>
        </w:rPr>
        <w:t xml:space="preserve"> ended 3</w:t>
      </w:r>
      <w:r w:rsidR="0018308D" w:rsidRPr="003A65D8">
        <w:rPr>
          <w:rFonts w:ascii="CordiaUPC" w:hAnsi="CordiaUPC" w:cs="CordiaUPC"/>
          <w:spacing w:val="-4"/>
          <w:sz w:val="26"/>
          <w:szCs w:val="26"/>
          <w:lang w:val="en-US" w:bidi="th-TH"/>
        </w:rPr>
        <w:t>1</w:t>
      </w:r>
      <w:r w:rsidRPr="003A65D8">
        <w:rPr>
          <w:rFonts w:ascii="CordiaUPC" w:hAnsi="CordiaUPC" w:cs="CordiaUPC" w:hint="cs"/>
          <w:spacing w:val="-4"/>
          <w:sz w:val="26"/>
          <w:szCs w:val="26"/>
        </w:rPr>
        <w:t xml:space="preserve"> </w:t>
      </w:r>
      <w:r w:rsidR="00D87D0C" w:rsidRPr="003A65D8">
        <w:rPr>
          <w:rFonts w:ascii="CordiaUPC" w:hAnsi="CordiaUPC" w:cs="CordiaUPC"/>
          <w:spacing w:val="-4"/>
          <w:sz w:val="26"/>
          <w:szCs w:val="26"/>
          <w:lang w:bidi="th-TH"/>
        </w:rPr>
        <w:t>March</w:t>
      </w:r>
      <w:r w:rsidRPr="003A65D8">
        <w:rPr>
          <w:rFonts w:ascii="CordiaUPC" w:hAnsi="CordiaUPC" w:cs="CordiaUPC" w:hint="cs"/>
          <w:spacing w:val="-4"/>
          <w:sz w:val="26"/>
          <w:szCs w:val="26"/>
        </w:rPr>
        <w:t xml:space="preserve"> 202</w:t>
      </w:r>
      <w:r w:rsidR="00D87D0C" w:rsidRPr="003A65D8">
        <w:rPr>
          <w:rFonts w:ascii="CordiaUPC" w:hAnsi="CordiaUPC" w:cs="CordiaUPC"/>
          <w:spacing w:val="-4"/>
          <w:sz w:val="26"/>
          <w:szCs w:val="26"/>
        </w:rPr>
        <w:t>4</w:t>
      </w:r>
      <w:r w:rsidRPr="003A65D8">
        <w:rPr>
          <w:rFonts w:ascii="CordiaUPC" w:hAnsi="CordiaUPC" w:cs="CordiaUPC" w:hint="cs"/>
          <w:spacing w:val="-4"/>
          <w:sz w:val="26"/>
          <w:szCs w:val="26"/>
        </w:rPr>
        <w:t xml:space="preserve"> and 20</w:t>
      </w:r>
      <w:r w:rsidRPr="003A65D8">
        <w:rPr>
          <w:rFonts w:ascii="CordiaUPC" w:hAnsi="CordiaUPC" w:cs="CordiaUPC"/>
          <w:spacing w:val="-4"/>
          <w:sz w:val="26"/>
          <w:szCs w:val="26"/>
        </w:rPr>
        <w:t>2</w:t>
      </w:r>
      <w:r w:rsidR="00D87D0C" w:rsidRPr="003A65D8">
        <w:rPr>
          <w:rFonts w:ascii="CordiaUPC" w:hAnsi="CordiaUPC" w:cs="CordiaUPC"/>
          <w:spacing w:val="-4"/>
          <w:sz w:val="26"/>
          <w:szCs w:val="26"/>
        </w:rPr>
        <w:t>3</w:t>
      </w:r>
      <w:r w:rsidRPr="003A65D8">
        <w:rPr>
          <w:rFonts w:ascii="CordiaUPC" w:hAnsi="CordiaUPC" w:cs="CordiaUPC" w:hint="cs"/>
          <w:spacing w:val="-4"/>
          <w:sz w:val="26"/>
          <w:szCs w:val="26"/>
        </w:rPr>
        <w:t>, senior management personnel compensation,</w:t>
      </w:r>
      <w:r w:rsidRPr="003A65D8">
        <w:rPr>
          <w:rFonts w:ascii="CordiaUPC" w:hAnsi="CordiaUPC" w:cs="CordiaUPC" w:hint="cs"/>
          <w:sz w:val="26"/>
          <w:szCs w:val="26"/>
        </w:rPr>
        <w:t xml:space="preserve"> included in profit or loss, was classified as follows</w:t>
      </w:r>
      <w:r w:rsidRPr="003A65D8">
        <w:rPr>
          <w:rFonts w:ascii="CordiaUPC" w:hAnsi="CordiaUPC" w:cs="CordiaUPC" w:hint="cs"/>
          <w:sz w:val="26"/>
          <w:szCs w:val="26"/>
          <w:cs/>
          <w:lang w:bidi="th-TH"/>
        </w:rPr>
        <w:t>:</w:t>
      </w:r>
    </w:p>
    <w:p w14:paraId="05B7336B" w14:textId="77777777" w:rsidR="005A5695" w:rsidRPr="006A5738" w:rsidRDefault="005A5695" w:rsidP="005A5695">
      <w:pPr>
        <w:spacing w:line="240" w:lineRule="exact"/>
        <w:ind w:left="634" w:right="-58" w:hanging="720"/>
        <w:jc w:val="thaiDistribute"/>
        <w:rPr>
          <w:rFonts w:ascii="CordiaUPC" w:hAnsi="CordiaUPC" w:cs="CordiaUPC"/>
          <w:sz w:val="26"/>
          <w:szCs w:val="26"/>
          <w:highlight w:val="yellow"/>
          <w:cs/>
          <w:lang w:bidi="th-TH"/>
        </w:rPr>
      </w:pPr>
    </w:p>
    <w:tbl>
      <w:tblPr>
        <w:tblW w:w="9306" w:type="dxa"/>
        <w:tblInd w:w="558"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5A5695" w:rsidRPr="006A5738" w14:paraId="68804051" w14:textId="77777777" w:rsidTr="005A736D">
        <w:trPr>
          <w:trHeight w:val="137"/>
        </w:trPr>
        <w:tc>
          <w:tcPr>
            <w:tcW w:w="3816" w:type="dxa"/>
          </w:tcPr>
          <w:p w14:paraId="603C3DA7" w14:textId="7B9E79BC" w:rsidR="005A5695" w:rsidRPr="00D87D0C" w:rsidRDefault="005A5695" w:rsidP="00A47089">
            <w:pPr>
              <w:spacing w:line="240" w:lineRule="exact"/>
              <w:rPr>
                <w:rFonts w:ascii="CordiaUPC" w:hAnsi="CordiaUPC" w:cs="CordiaUPC"/>
                <w:b/>
                <w:bCs/>
                <w:i/>
                <w:iCs/>
                <w:color w:val="000000"/>
                <w:sz w:val="26"/>
                <w:szCs w:val="26"/>
                <w:lang w:val="en-US" w:bidi="th-TH"/>
              </w:rPr>
            </w:pPr>
          </w:p>
        </w:tc>
        <w:tc>
          <w:tcPr>
            <w:tcW w:w="2611" w:type="dxa"/>
            <w:gridSpan w:val="3"/>
          </w:tcPr>
          <w:p w14:paraId="021608D6" w14:textId="77777777" w:rsidR="005A5695" w:rsidRPr="00D87D0C" w:rsidRDefault="005A5695" w:rsidP="00A47089">
            <w:pPr>
              <w:tabs>
                <w:tab w:val="decimal" w:pos="807"/>
              </w:tabs>
              <w:spacing w:line="240" w:lineRule="exact"/>
              <w:ind w:left="-117" w:right="-108"/>
              <w:jc w:val="center"/>
              <w:rPr>
                <w:rFonts w:ascii="CordiaUPC" w:hAnsi="CordiaUPC" w:cs="CordiaUPC"/>
                <w:snapToGrid w:val="0"/>
                <w:sz w:val="26"/>
                <w:szCs w:val="26"/>
                <w:lang w:val="en-US" w:eastAsia="th-TH" w:bidi="th-TH"/>
              </w:rPr>
            </w:pPr>
            <w:r w:rsidRPr="00D87D0C">
              <w:rPr>
                <w:rFonts w:ascii="CordiaUPC" w:hAnsi="CordiaUPC" w:cs="CordiaUPC" w:hint="cs"/>
                <w:b/>
                <w:bCs/>
                <w:sz w:val="26"/>
                <w:szCs w:val="26"/>
              </w:rPr>
              <w:t>Consolidated</w:t>
            </w:r>
          </w:p>
        </w:tc>
        <w:tc>
          <w:tcPr>
            <w:tcW w:w="243" w:type="dxa"/>
            <w:vAlign w:val="bottom"/>
          </w:tcPr>
          <w:p w14:paraId="225DB311" w14:textId="77777777" w:rsidR="005A5695" w:rsidRPr="00D87D0C" w:rsidRDefault="005A5695" w:rsidP="00A47089">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7FAB44ED" w14:textId="77777777" w:rsidR="005A5695" w:rsidRPr="00D87D0C" w:rsidRDefault="005A5695" w:rsidP="00A47089">
            <w:pPr>
              <w:tabs>
                <w:tab w:val="decimal" w:pos="807"/>
              </w:tabs>
              <w:spacing w:line="240" w:lineRule="exact"/>
              <w:ind w:left="-117" w:right="-108"/>
              <w:jc w:val="center"/>
              <w:rPr>
                <w:rFonts w:ascii="CordiaUPC" w:hAnsi="CordiaUPC" w:cs="CordiaUPC"/>
                <w:snapToGrid w:val="0"/>
                <w:sz w:val="26"/>
                <w:szCs w:val="26"/>
                <w:lang w:val="en-US" w:eastAsia="th-TH" w:bidi="th-TH"/>
              </w:rPr>
            </w:pPr>
            <w:r w:rsidRPr="00D87D0C">
              <w:rPr>
                <w:rFonts w:ascii="CordiaUPC" w:hAnsi="CordiaUPC" w:cs="CordiaUPC" w:hint="cs"/>
                <w:b/>
                <w:bCs/>
                <w:sz w:val="26"/>
                <w:szCs w:val="26"/>
                <w:lang w:val="en-US"/>
              </w:rPr>
              <w:t>Bank only</w:t>
            </w:r>
          </w:p>
        </w:tc>
      </w:tr>
      <w:tr w:rsidR="005A5695" w:rsidRPr="006A5738" w14:paraId="4DCECCBD" w14:textId="77777777" w:rsidTr="005A736D">
        <w:trPr>
          <w:trHeight w:val="137"/>
        </w:trPr>
        <w:tc>
          <w:tcPr>
            <w:tcW w:w="3816" w:type="dxa"/>
          </w:tcPr>
          <w:p w14:paraId="1B3045F6" w14:textId="09B111D8" w:rsidR="005A5695" w:rsidRPr="00D87D0C" w:rsidRDefault="002021CC" w:rsidP="00A47089">
            <w:pPr>
              <w:spacing w:line="240" w:lineRule="exact"/>
              <w:ind w:right="-132"/>
              <w:rPr>
                <w:rFonts w:ascii="CordiaUPC" w:hAnsi="CordiaUPC" w:cs="CordiaUPC"/>
                <w:b/>
                <w:bCs/>
                <w:i/>
                <w:iCs/>
                <w:color w:val="000000"/>
                <w:sz w:val="26"/>
                <w:szCs w:val="26"/>
                <w:lang w:val="en-US" w:bidi="th-TH"/>
              </w:rPr>
            </w:pPr>
            <w:r>
              <w:rPr>
                <w:rFonts w:ascii="CordiaUPC" w:hAnsi="CordiaUPC" w:cs="CordiaUPC"/>
                <w:b/>
                <w:bCs/>
                <w:i/>
                <w:iCs/>
                <w:color w:val="000000"/>
                <w:sz w:val="26"/>
                <w:szCs w:val="26"/>
                <w:lang w:bidi="th-TH"/>
              </w:rPr>
              <w:t xml:space="preserve">For the three-month period ended </w:t>
            </w:r>
            <w:r>
              <w:rPr>
                <w:rFonts w:ascii="CordiaUPC" w:hAnsi="CordiaUPC" w:cs="CordiaUPC"/>
                <w:b/>
                <w:bCs/>
                <w:i/>
                <w:iCs/>
                <w:color w:val="000000"/>
                <w:sz w:val="26"/>
                <w:szCs w:val="26"/>
                <w:lang w:val="en-US" w:bidi="th-TH"/>
              </w:rPr>
              <w:t>31 March</w:t>
            </w:r>
          </w:p>
        </w:tc>
        <w:tc>
          <w:tcPr>
            <w:tcW w:w="1170" w:type="dxa"/>
          </w:tcPr>
          <w:p w14:paraId="25F89C60" w14:textId="78CBAC98" w:rsidR="005A5695" w:rsidRPr="00D87D0C" w:rsidRDefault="005A5695" w:rsidP="00A47089">
            <w:pPr>
              <w:tabs>
                <w:tab w:val="decimal" w:pos="306"/>
              </w:tabs>
              <w:spacing w:line="240" w:lineRule="exact"/>
              <w:ind w:left="-117" w:right="-108"/>
              <w:jc w:val="center"/>
              <w:rPr>
                <w:rFonts w:ascii="CordiaUPC" w:hAnsi="CordiaUPC" w:cs="CordiaUPC"/>
                <w:snapToGrid w:val="0"/>
                <w:sz w:val="26"/>
                <w:szCs w:val="26"/>
                <w:lang w:val="en-US" w:eastAsia="th-TH" w:bidi="th-TH"/>
              </w:rPr>
            </w:pPr>
            <w:r w:rsidRPr="00D87D0C">
              <w:rPr>
                <w:rFonts w:ascii="CordiaUPC" w:hAnsi="CordiaUPC" w:cs="CordiaUPC" w:hint="cs"/>
                <w:snapToGrid w:val="0"/>
                <w:sz w:val="26"/>
                <w:szCs w:val="26"/>
                <w:lang w:val="en-US" w:eastAsia="th-TH" w:bidi="th-TH"/>
              </w:rPr>
              <w:t>202</w:t>
            </w:r>
            <w:r w:rsidR="00D87D0C">
              <w:rPr>
                <w:rFonts w:ascii="CordiaUPC" w:hAnsi="CordiaUPC" w:cs="CordiaUPC"/>
                <w:snapToGrid w:val="0"/>
                <w:sz w:val="26"/>
                <w:szCs w:val="26"/>
                <w:lang w:val="en-US" w:eastAsia="th-TH" w:bidi="th-TH"/>
              </w:rPr>
              <w:t>4</w:t>
            </w:r>
          </w:p>
        </w:tc>
        <w:tc>
          <w:tcPr>
            <w:tcW w:w="240" w:type="dxa"/>
          </w:tcPr>
          <w:p w14:paraId="4D93D695" w14:textId="77777777" w:rsidR="005A5695" w:rsidRPr="00D87D0C" w:rsidRDefault="005A5695" w:rsidP="00A47089">
            <w:pPr>
              <w:tabs>
                <w:tab w:val="decimal" w:pos="1062"/>
              </w:tabs>
              <w:spacing w:line="240" w:lineRule="exact"/>
              <w:ind w:left="-117" w:right="-288"/>
              <w:jc w:val="center"/>
              <w:rPr>
                <w:rFonts w:ascii="CordiaUPC" w:hAnsi="CordiaUPC" w:cs="CordiaUPC"/>
                <w:sz w:val="26"/>
                <w:szCs w:val="26"/>
                <w:lang w:val="en-US"/>
              </w:rPr>
            </w:pPr>
          </w:p>
        </w:tc>
        <w:tc>
          <w:tcPr>
            <w:tcW w:w="1201" w:type="dxa"/>
          </w:tcPr>
          <w:p w14:paraId="3B9BE573" w14:textId="4FC8E0C6" w:rsidR="005A5695" w:rsidRPr="00D87D0C" w:rsidRDefault="005A5695" w:rsidP="00A47089">
            <w:pPr>
              <w:tabs>
                <w:tab w:val="decimal" w:pos="324"/>
              </w:tabs>
              <w:spacing w:line="240" w:lineRule="exact"/>
              <w:ind w:left="-117" w:right="-108"/>
              <w:jc w:val="center"/>
              <w:rPr>
                <w:rFonts w:ascii="CordiaUPC" w:hAnsi="CordiaUPC" w:cs="CordiaUPC"/>
                <w:snapToGrid w:val="0"/>
                <w:sz w:val="26"/>
                <w:szCs w:val="26"/>
                <w:lang w:val="en-US" w:eastAsia="th-TH" w:bidi="th-TH"/>
              </w:rPr>
            </w:pPr>
            <w:r w:rsidRPr="00D87D0C">
              <w:rPr>
                <w:rFonts w:ascii="CordiaUPC" w:hAnsi="CordiaUPC" w:cs="CordiaUPC" w:hint="cs"/>
                <w:snapToGrid w:val="0"/>
                <w:sz w:val="26"/>
                <w:szCs w:val="26"/>
                <w:lang w:val="en-US" w:eastAsia="th-TH" w:bidi="th-TH"/>
              </w:rPr>
              <w:t>20</w:t>
            </w:r>
            <w:r w:rsidRPr="00D87D0C">
              <w:rPr>
                <w:rFonts w:ascii="CordiaUPC" w:hAnsi="CordiaUPC" w:cs="CordiaUPC"/>
                <w:snapToGrid w:val="0"/>
                <w:sz w:val="26"/>
                <w:szCs w:val="26"/>
                <w:lang w:val="en-US" w:eastAsia="th-TH" w:bidi="th-TH"/>
              </w:rPr>
              <w:t>2</w:t>
            </w:r>
            <w:r w:rsidR="00D87D0C">
              <w:rPr>
                <w:rFonts w:ascii="CordiaUPC" w:hAnsi="CordiaUPC" w:cs="CordiaUPC"/>
                <w:snapToGrid w:val="0"/>
                <w:sz w:val="26"/>
                <w:szCs w:val="26"/>
                <w:lang w:val="en-US" w:eastAsia="th-TH" w:bidi="th-TH"/>
              </w:rPr>
              <w:t>3</w:t>
            </w:r>
          </w:p>
        </w:tc>
        <w:tc>
          <w:tcPr>
            <w:tcW w:w="243" w:type="dxa"/>
            <w:vAlign w:val="bottom"/>
          </w:tcPr>
          <w:p w14:paraId="66BE4604" w14:textId="77777777" w:rsidR="005A5695" w:rsidRPr="00D87D0C" w:rsidRDefault="005A5695" w:rsidP="00A47089">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2C90EE1B" w14:textId="5E2D08CF" w:rsidR="005A5695" w:rsidRPr="00D87D0C" w:rsidRDefault="005A5695" w:rsidP="00A47089">
            <w:pPr>
              <w:tabs>
                <w:tab w:val="decimal" w:pos="306"/>
              </w:tabs>
              <w:spacing w:line="240" w:lineRule="exact"/>
              <w:ind w:left="-117" w:right="-108"/>
              <w:jc w:val="center"/>
              <w:rPr>
                <w:rFonts w:ascii="CordiaUPC" w:hAnsi="CordiaUPC" w:cs="CordiaUPC"/>
                <w:snapToGrid w:val="0"/>
                <w:sz w:val="26"/>
                <w:szCs w:val="26"/>
                <w:lang w:val="en-US" w:eastAsia="th-TH" w:bidi="th-TH"/>
              </w:rPr>
            </w:pPr>
            <w:r w:rsidRPr="00D87D0C">
              <w:rPr>
                <w:rFonts w:ascii="CordiaUPC" w:hAnsi="CordiaUPC" w:cs="CordiaUPC" w:hint="cs"/>
                <w:snapToGrid w:val="0"/>
                <w:sz w:val="26"/>
                <w:szCs w:val="26"/>
                <w:lang w:val="en-US" w:eastAsia="th-TH" w:bidi="th-TH"/>
              </w:rPr>
              <w:t>202</w:t>
            </w:r>
            <w:r w:rsidR="00D87D0C">
              <w:rPr>
                <w:rFonts w:ascii="CordiaUPC" w:hAnsi="CordiaUPC" w:cs="CordiaUPC"/>
                <w:snapToGrid w:val="0"/>
                <w:sz w:val="26"/>
                <w:szCs w:val="26"/>
                <w:lang w:val="en-US" w:eastAsia="th-TH" w:bidi="th-TH"/>
              </w:rPr>
              <w:t>4</w:t>
            </w:r>
          </w:p>
        </w:tc>
        <w:tc>
          <w:tcPr>
            <w:tcW w:w="239" w:type="dxa"/>
          </w:tcPr>
          <w:p w14:paraId="4F0B55CD" w14:textId="77777777" w:rsidR="005A5695" w:rsidRPr="00D87D0C" w:rsidRDefault="005A5695" w:rsidP="00A47089">
            <w:pPr>
              <w:tabs>
                <w:tab w:val="decimal" w:pos="1062"/>
              </w:tabs>
              <w:spacing w:line="240" w:lineRule="exact"/>
              <w:ind w:left="-117" w:right="-288"/>
              <w:jc w:val="center"/>
              <w:rPr>
                <w:rFonts w:ascii="CordiaUPC" w:hAnsi="CordiaUPC" w:cs="CordiaUPC"/>
                <w:sz w:val="26"/>
                <w:szCs w:val="26"/>
                <w:lang w:val="en-US"/>
              </w:rPr>
            </w:pPr>
          </w:p>
        </w:tc>
        <w:tc>
          <w:tcPr>
            <w:tcW w:w="1203" w:type="dxa"/>
          </w:tcPr>
          <w:p w14:paraId="00E78B11" w14:textId="2A71C1B9" w:rsidR="005A5695" w:rsidRPr="00D87D0C" w:rsidRDefault="005A5695" w:rsidP="00A47089">
            <w:pPr>
              <w:tabs>
                <w:tab w:val="decimal" w:pos="324"/>
              </w:tabs>
              <w:spacing w:line="240" w:lineRule="exact"/>
              <w:ind w:left="-117" w:right="-108"/>
              <w:jc w:val="center"/>
              <w:rPr>
                <w:rFonts w:ascii="CordiaUPC" w:hAnsi="CordiaUPC" w:cs="CordiaUPC"/>
                <w:snapToGrid w:val="0"/>
                <w:sz w:val="26"/>
                <w:szCs w:val="26"/>
                <w:lang w:val="en-US" w:eastAsia="th-TH" w:bidi="th-TH"/>
              </w:rPr>
            </w:pPr>
            <w:r w:rsidRPr="00D87D0C">
              <w:rPr>
                <w:rFonts w:ascii="CordiaUPC" w:hAnsi="CordiaUPC" w:cs="CordiaUPC" w:hint="cs"/>
                <w:snapToGrid w:val="0"/>
                <w:sz w:val="26"/>
                <w:szCs w:val="26"/>
                <w:lang w:val="en-US" w:eastAsia="th-TH" w:bidi="th-TH"/>
              </w:rPr>
              <w:t>20</w:t>
            </w:r>
            <w:r w:rsidRPr="00D87D0C">
              <w:rPr>
                <w:rFonts w:ascii="CordiaUPC" w:hAnsi="CordiaUPC" w:cs="CordiaUPC"/>
                <w:snapToGrid w:val="0"/>
                <w:sz w:val="26"/>
                <w:szCs w:val="26"/>
                <w:lang w:val="en-US" w:eastAsia="th-TH" w:bidi="th-TH"/>
              </w:rPr>
              <w:t>2</w:t>
            </w:r>
            <w:r w:rsidR="00D87D0C">
              <w:rPr>
                <w:rFonts w:ascii="CordiaUPC" w:hAnsi="CordiaUPC" w:cs="CordiaUPC"/>
                <w:snapToGrid w:val="0"/>
                <w:sz w:val="26"/>
                <w:szCs w:val="26"/>
                <w:lang w:val="en-US" w:eastAsia="th-TH" w:bidi="th-TH"/>
              </w:rPr>
              <w:t>3</w:t>
            </w:r>
          </w:p>
        </w:tc>
      </w:tr>
      <w:tr w:rsidR="005A5695" w:rsidRPr="006A5738" w14:paraId="45911F32" w14:textId="77777777" w:rsidTr="005A736D">
        <w:trPr>
          <w:trHeight w:val="137"/>
        </w:trPr>
        <w:tc>
          <w:tcPr>
            <w:tcW w:w="3816" w:type="dxa"/>
          </w:tcPr>
          <w:p w14:paraId="11914608" w14:textId="77777777" w:rsidR="005A5695" w:rsidRPr="00D87D0C" w:rsidRDefault="005A5695" w:rsidP="00A47089">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0D3857E8" w14:textId="77777777" w:rsidR="005A5695" w:rsidRPr="00D87D0C" w:rsidRDefault="005A5695" w:rsidP="00A47089">
            <w:pPr>
              <w:tabs>
                <w:tab w:val="decimal" w:pos="611"/>
              </w:tabs>
              <w:spacing w:line="240" w:lineRule="exact"/>
              <w:ind w:left="-108"/>
              <w:jc w:val="center"/>
              <w:rPr>
                <w:rFonts w:ascii="CordiaUPC" w:hAnsi="CordiaUPC" w:cs="CordiaUPC"/>
                <w:i/>
                <w:iCs/>
                <w:sz w:val="26"/>
                <w:szCs w:val="26"/>
                <w:lang w:val="en-US"/>
              </w:rPr>
            </w:pPr>
            <w:r w:rsidRPr="00D87D0C">
              <w:rPr>
                <w:rFonts w:ascii="CordiaUPC" w:hAnsi="CordiaUPC" w:cs="CordiaUPC" w:hint="cs"/>
                <w:i/>
                <w:iCs/>
                <w:sz w:val="26"/>
                <w:szCs w:val="26"/>
                <w:lang w:val="en-US" w:bidi="th-TH"/>
              </w:rPr>
              <w:t>(in million Baht)</w:t>
            </w:r>
          </w:p>
        </w:tc>
      </w:tr>
      <w:tr w:rsidR="004E7096" w:rsidRPr="006A5738" w14:paraId="19D554C1" w14:textId="77777777" w:rsidTr="005A736D">
        <w:trPr>
          <w:trHeight w:val="137"/>
        </w:trPr>
        <w:tc>
          <w:tcPr>
            <w:tcW w:w="3816" w:type="dxa"/>
          </w:tcPr>
          <w:p w14:paraId="6B6698AE" w14:textId="77777777" w:rsidR="004E7096" w:rsidRPr="00D87D0C" w:rsidRDefault="004E7096" w:rsidP="004E7096">
            <w:pPr>
              <w:spacing w:line="240" w:lineRule="exact"/>
              <w:rPr>
                <w:rFonts w:ascii="CordiaUPC" w:hAnsi="CordiaUPC" w:cs="CordiaUPC"/>
                <w:b/>
                <w:bCs/>
                <w:i/>
                <w:iCs/>
                <w:color w:val="000000"/>
                <w:sz w:val="26"/>
                <w:szCs w:val="26"/>
              </w:rPr>
            </w:pPr>
            <w:r w:rsidRPr="00D87D0C">
              <w:rPr>
                <w:rFonts w:ascii="CordiaUPC" w:hAnsi="CordiaUPC" w:cs="CordiaUPC" w:hint="cs"/>
                <w:sz w:val="26"/>
                <w:szCs w:val="26"/>
                <w:lang w:val="en-US" w:bidi="th-TH"/>
              </w:rPr>
              <w:t>Short</w:t>
            </w:r>
            <w:r w:rsidRPr="00D87D0C">
              <w:rPr>
                <w:rFonts w:ascii="CordiaUPC" w:hAnsi="CordiaUPC" w:cs="CordiaUPC" w:hint="cs"/>
                <w:sz w:val="26"/>
                <w:szCs w:val="26"/>
                <w:cs/>
                <w:lang w:val="en-US" w:bidi="th-TH"/>
              </w:rPr>
              <w:t>-</w:t>
            </w:r>
            <w:r w:rsidRPr="00D87D0C">
              <w:rPr>
                <w:rFonts w:ascii="CordiaUPC" w:hAnsi="CordiaUPC" w:cs="CordiaUPC" w:hint="cs"/>
                <w:sz w:val="26"/>
                <w:szCs w:val="26"/>
                <w:lang w:val="en-US" w:bidi="th-TH"/>
              </w:rPr>
              <w:t xml:space="preserve">term employee benefits </w:t>
            </w:r>
            <w:r w:rsidRPr="00D87D0C">
              <w:rPr>
                <w:rFonts w:ascii="CordiaUPC" w:hAnsi="CordiaUPC" w:cs="CordiaUPC" w:hint="cs"/>
                <w:sz w:val="26"/>
                <w:szCs w:val="26"/>
                <w:cs/>
                <w:lang w:val="en-US" w:bidi="th-TH"/>
              </w:rPr>
              <w:t xml:space="preserve">- </w:t>
            </w:r>
            <w:r w:rsidRPr="00D87D0C">
              <w:rPr>
                <w:rFonts w:ascii="CordiaUPC" w:hAnsi="CordiaUPC" w:cs="CordiaUPC" w:hint="cs"/>
                <w:sz w:val="26"/>
                <w:szCs w:val="26"/>
                <w:lang w:val="en-US" w:bidi="th-TH"/>
              </w:rPr>
              <w:t>directors</w:t>
            </w:r>
          </w:p>
        </w:tc>
        <w:tc>
          <w:tcPr>
            <w:tcW w:w="1170" w:type="dxa"/>
            <w:vAlign w:val="bottom"/>
          </w:tcPr>
          <w:p w14:paraId="59FC2B0B" w14:textId="0D3FFD3B" w:rsidR="004E7096" w:rsidRPr="00D87D0C" w:rsidRDefault="004E7096" w:rsidP="004E7096">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28</w:t>
            </w:r>
          </w:p>
        </w:tc>
        <w:tc>
          <w:tcPr>
            <w:tcW w:w="240" w:type="dxa"/>
            <w:vAlign w:val="bottom"/>
          </w:tcPr>
          <w:p w14:paraId="3A0C2B20" w14:textId="77777777" w:rsidR="004E7096" w:rsidRPr="00D87D0C" w:rsidRDefault="004E7096" w:rsidP="004E7096">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7FDF3433" w14:textId="37ED13B8" w:rsidR="004E7096" w:rsidRPr="00D87D0C" w:rsidRDefault="004E7096" w:rsidP="004E7096">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10</w:t>
            </w:r>
          </w:p>
        </w:tc>
        <w:tc>
          <w:tcPr>
            <w:tcW w:w="243" w:type="dxa"/>
            <w:vAlign w:val="bottom"/>
          </w:tcPr>
          <w:p w14:paraId="30E296F8" w14:textId="77777777" w:rsidR="004E7096" w:rsidRPr="00D87D0C" w:rsidRDefault="004E7096" w:rsidP="004E7096">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7FC6671B" w14:textId="1F3886A2" w:rsidR="004E7096" w:rsidRPr="00D87D0C" w:rsidRDefault="004E7096" w:rsidP="004E7096">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28</w:t>
            </w:r>
          </w:p>
        </w:tc>
        <w:tc>
          <w:tcPr>
            <w:tcW w:w="239" w:type="dxa"/>
            <w:vAlign w:val="bottom"/>
          </w:tcPr>
          <w:p w14:paraId="796E6DCB" w14:textId="77777777" w:rsidR="004E7096" w:rsidRPr="00D87D0C" w:rsidRDefault="004E7096" w:rsidP="004E7096">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1C76EFAC" w14:textId="00215033" w:rsidR="004E7096" w:rsidRPr="00D87D0C" w:rsidRDefault="004E7096" w:rsidP="004E7096">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10</w:t>
            </w:r>
          </w:p>
        </w:tc>
      </w:tr>
      <w:tr w:rsidR="004E7096" w:rsidRPr="006A5738" w14:paraId="4F540A3C" w14:textId="77777777" w:rsidTr="005A736D">
        <w:trPr>
          <w:trHeight w:val="137"/>
        </w:trPr>
        <w:tc>
          <w:tcPr>
            <w:tcW w:w="3816" w:type="dxa"/>
          </w:tcPr>
          <w:p w14:paraId="28213D97" w14:textId="77777777" w:rsidR="004E7096" w:rsidRPr="00D87D0C" w:rsidRDefault="004E7096" w:rsidP="004E7096">
            <w:pPr>
              <w:spacing w:line="240" w:lineRule="exact"/>
              <w:rPr>
                <w:rFonts w:ascii="CordiaUPC" w:hAnsi="CordiaUPC" w:cs="CordiaUPC"/>
                <w:color w:val="000000"/>
                <w:sz w:val="26"/>
                <w:szCs w:val="26"/>
              </w:rPr>
            </w:pPr>
            <w:r w:rsidRPr="00D87D0C">
              <w:rPr>
                <w:rFonts w:ascii="CordiaUPC" w:hAnsi="CordiaUPC" w:cs="CordiaUPC" w:hint="cs"/>
                <w:sz w:val="26"/>
                <w:szCs w:val="26"/>
                <w:lang w:val="en-US" w:bidi="th-TH"/>
              </w:rPr>
              <w:t>Short</w:t>
            </w:r>
            <w:r w:rsidRPr="00D87D0C">
              <w:rPr>
                <w:rFonts w:ascii="CordiaUPC" w:hAnsi="CordiaUPC" w:cs="CordiaUPC" w:hint="cs"/>
                <w:sz w:val="26"/>
                <w:szCs w:val="26"/>
                <w:cs/>
                <w:lang w:val="en-US" w:bidi="th-TH"/>
              </w:rPr>
              <w:t>-</w:t>
            </w:r>
            <w:r w:rsidRPr="00D87D0C">
              <w:rPr>
                <w:rFonts w:ascii="CordiaUPC" w:hAnsi="CordiaUPC" w:cs="CordiaUPC" w:hint="cs"/>
                <w:sz w:val="26"/>
                <w:szCs w:val="26"/>
                <w:lang w:val="en-US" w:bidi="th-TH"/>
              </w:rPr>
              <w:t xml:space="preserve">term employee benefits </w:t>
            </w:r>
            <w:r w:rsidRPr="00D87D0C">
              <w:rPr>
                <w:rFonts w:ascii="CordiaUPC" w:hAnsi="CordiaUPC" w:cs="CordiaUPC"/>
                <w:sz w:val="26"/>
                <w:szCs w:val="26"/>
                <w:lang w:val="en-US" w:bidi="th-TH"/>
              </w:rPr>
              <w:t>-</w:t>
            </w:r>
            <w:r w:rsidRPr="00D87D0C">
              <w:rPr>
                <w:rFonts w:ascii="CordiaUPC" w:hAnsi="CordiaUPC" w:cs="CordiaUPC" w:hint="cs"/>
                <w:sz w:val="26"/>
                <w:szCs w:val="26"/>
                <w:cs/>
                <w:lang w:val="en-US" w:bidi="th-TH"/>
              </w:rPr>
              <w:t xml:space="preserve"> </w:t>
            </w:r>
            <w:r w:rsidRPr="00D87D0C">
              <w:rPr>
                <w:rFonts w:ascii="CordiaUPC" w:hAnsi="CordiaUPC" w:cs="CordiaUPC" w:hint="cs"/>
                <w:sz w:val="26"/>
                <w:szCs w:val="26"/>
                <w:lang w:val="en-US" w:bidi="th-TH"/>
              </w:rPr>
              <w:t>management</w:t>
            </w:r>
            <w:r w:rsidRPr="00D87D0C">
              <w:rPr>
                <w:rFonts w:ascii="CordiaUPC" w:hAnsi="CordiaUPC" w:cs="CordiaUPC"/>
                <w:sz w:val="26"/>
                <w:szCs w:val="26"/>
                <w:lang w:val="en-US" w:bidi="th-TH"/>
              </w:rPr>
              <w:t>s</w:t>
            </w:r>
          </w:p>
        </w:tc>
        <w:tc>
          <w:tcPr>
            <w:tcW w:w="1170" w:type="dxa"/>
          </w:tcPr>
          <w:p w14:paraId="1E449CA7" w14:textId="3C50C21A" w:rsidR="004E7096" w:rsidRPr="00DA74C4" w:rsidRDefault="004E7096" w:rsidP="004E7096">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w:t>
            </w:r>
            <w:r w:rsidR="00DA74C4">
              <w:rPr>
                <w:rFonts w:ascii="CordiaUPC" w:hAnsi="CordiaUPC" w:cs="CordiaUPC"/>
                <w:snapToGrid w:val="0"/>
                <w:sz w:val="26"/>
                <w:szCs w:val="26"/>
                <w:lang w:val="en-US" w:eastAsia="th-TH" w:bidi="th-TH"/>
              </w:rPr>
              <w:t>29</w:t>
            </w:r>
          </w:p>
        </w:tc>
        <w:tc>
          <w:tcPr>
            <w:tcW w:w="240" w:type="dxa"/>
          </w:tcPr>
          <w:p w14:paraId="493A817E" w14:textId="77777777" w:rsidR="004E7096" w:rsidRPr="00D87D0C" w:rsidRDefault="004E7096" w:rsidP="004E7096">
            <w:pPr>
              <w:tabs>
                <w:tab w:val="decimal" w:pos="852"/>
              </w:tabs>
              <w:spacing w:line="240" w:lineRule="exact"/>
              <w:ind w:right="-108"/>
              <w:rPr>
                <w:rFonts w:ascii="CordiaUPC" w:hAnsi="CordiaUPC" w:cs="CordiaUPC"/>
                <w:sz w:val="26"/>
                <w:szCs w:val="26"/>
              </w:rPr>
            </w:pPr>
          </w:p>
        </w:tc>
        <w:tc>
          <w:tcPr>
            <w:tcW w:w="1201" w:type="dxa"/>
          </w:tcPr>
          <w:p w14:paraId="64869BE8" w14:textId="16600F22" w:rsidR="004E7096" w:rsidRPr="00D87D0C" w:rsidRDefault="004E7096" w:rsidP="004E7096">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23</w:t>
            </w:r>
            <w:r w:rsidR="00DA74C4">
              <w:rPr>
                <w:rFonts w:ascii="CordiaUPC" w:eastAsia="Times New Roman" w:hAnsi="CordiaUPC" w:cs="CordiaUPC"/>
                <w:snapToGrid w:val="0"/>
                <w:sz w:val="26"/>
                <w:szCs w:val="26"/>
                <w:lang w:eastAsia="th-TH"/>
              </w:rPr>
              <w:t>3</w:t>
            </w:r>
          </w:p>
        </w:tc>
        <w:tc>
          <w:tcPr>
            <w:tcW w:w="243" w:type="dxa"/>
            <w:vAlign w:val="bottom"/>
          </w:tcPr>
          <w:p w14:paraId="1B180B05" w14:textId="77777777" w:rsidR="004E7096" w:rsidRPr="00D87D0C" w:rsidRDefault="004E7096" w:rsidP="004E7096">
            <w:pPr>
              <w:tabs>
                <w:tab w:val="decimal" w:pos="852"/>
              </w:tabs>
              <w:spacing w:line="240" w:lineRule="exact"/>
              <w:ind w:right="-108"/>
              <w:rPr>
                <w:rFonts w:ascii="CordiaUPC" w:hAnsi="CordiaUPC" w:cs="CordiaUPC"/>
                <w:color w:val="000000"/>
                <w:sz w:val="26"/>
                <w:szCs w:val="26"/>
              </w:rPr>
            </w:pPr>
          </w:p>
        </w:tc>
        <w:tc>
          <w:tcPr>
            <w:tcW w:w="1194" w:type="dxa"/>
          </w:tcPr>
          <w:p w14:paraId="046B7C56" w14:textId="23DD50F0" w:rsidR="004E7096" w:rsidRPr="00D87D0C" w:rsidRDefault="004E7096" w:rsidP="004E7096">
            <w:pPr>
              <w:tabs>
                <w:tab w:val="decimal" w:pos="830"/>
              </w:tabs>
              <w:spacing w:line="240" w:lineRule="exact"/>
              <w:ind w:left="-117" w:right="-108"/>
              <w:rPr>
                <w:rFonts w:ascii="CordiaUPC" w:hAnsi="CordiaUPC" w:cs="CordiaUPC"/>
                <w:snapToGrid w:val="0"/>
                <w:sz w:val="26"/>
                <w:szCs w:val="26"/>
                <w:cs/>
                <w:lang w:val="en-US" w:eastAsia="th-TH" w:bidi="th-TH"/>
              </w:rPr>
            </w:pPr>
            <w:r>
              <w:rPr>
                <w:rFonts w:ascii="CordiaUPC" w:hAnsi="CordiaUPC" w:cs="CordiaUPC"/>
                <w:snapToGrid w:val="0"/>
                <w:sz w:val="26"/>
                <w:szCs w:val="26"/>
                <w:lang w:eastAsia="th-TH"/>
              </w:rPr>
              <w:t>227</w:t>
            </w:r>
          </w:p>
        </w:tc>
        <w:tc>
          <w:tcPr>
            <w:tcW w:w="239" w:type="dxa"/>
            <w:vAlign w:val="bottom"/>
          </w:tcPr>
          <w:p w14:paraId="2A8DA797" w14:textId="77777777" w:rsidR="004E7096" w:rsidRPr="00D87D0C" w:rsidRDefault="004E7096" w:rsidP="004E7096">
            <w:pPr>
              <w:tabs>
                <w:tab w:val="decimal" w:pos="852"/>
              </w:tabs>
              <w:spacing w:line="240" w:lineRule="exact"/>
              <w:ind w:right="-108"/>
              <w:rPr>
                <w:rFonts w:ascii="CordiaUPC" w:hAnsi="CordiaUPC" w:cs="CordiaUPC"/>
                <w:sz w:val="26"/>
                <w:szCs w:val="26"/>
              </w:rPr>
            </w:pPr>
          </w:p>
        </w:tc>
        <w:tc>
          <w:tcPr>
            <w:tcW w:w="1203" w:type="dxa"/>
          </w:tcPr>
          <w:p w14:paraId="1763161D" w14:textId="5690D8DE" w:rsidR="004E7096" w:rsidRPr="00D87D0C" w:rsidRDefault="004E7096" w:rsidP="004E7096">
            <w:pPr>
              <w:tabs>
                <w:tab w:val="decimal" w:pos="830"/>
              </w:tabs>
              <w:spacing w:line="240" w:lineRule="exact"/>
              <w:ind w:right="-108"/>
              <w:rPr>
                <w:rFonts w:ascii="CordiaUPC" w:hAnsi="CordiaUPC" w:cs="CordiaUPC"/>
                <w:sz w:val="26"/>
                <w:szCs w:val="26"/>
                <w:lang w:bidi="th-TH"/>
              </w:rPr>
            </w:pPr>
            <w:r>
              <w:rPr>
                <w:rFonts w:ascii="CordiaUPC" w:eastAsia="Times New Roman" w:hAnsi="CordiaUPC" w:cs="CordiaUPC"/>
                <w:snapToGrid w:val="0"/>
                <w:sz w:val="26"/>
                <w:szCs w:val="26"/>
                <w:lang w:eastAsia="th-TH"/>
              </w:rPr>
              <w:t>227</w:t>
            </w:r>
          </w:p>
        </w:tc>
      </w:tr>
      <w:tr w:rsidR="004E7096" w:rsidRPr="006A5738" w14:paraId="02A153A1" w14:textId="77777777" w:rsidTr="005A736D">
        <w:trPr>
          <w:trHeight w:val="137"/>
        </w:trPr>
        <w:tc>
          <w:tcPr>
            <w:tcW w:w="3816" w:type="dxa"/>
          </w:tcPr>
          <w:p w14:paraId="6619865F" w14:textId="77777777" w:rsidR="004E7096" w:rsidRPr="00D87D0C" w:rsidRDefault="004E7096" w:rsidP="004E7096">
            <w:pPr>
              <w:spacing w:line="240" w:lineRule="exact"/>
              <w:rPr>
                <w:rFonts w:ascii="CordiaUPC" w:hAnsi="CordiaUPC" w:cs="CordiaUPC"/>
                <w:sz w:val="26"/>
                <w:szCs w:val="26"/>
                <w:lang w:val="en-US" w:bidi="th-TH"/>
              </w:rPr>
            </w:pPr>
            <w:r w:rsidRPr="00D87D0C">
              <w:rPr>
                <w:rFonts w:ascii="CordiaUPC" w:hAnsi="CordiaUPC" w:cs="CordiaUPC" w:hint="cs"/>
                <w:sz w:val="26"/>
                <w:szCs w:val="26"/>
              </w:rPr>
              <w:t>Post</w:t>
            </w:r>
            <w:r w:rsidRPr="00D87D0C">
              <w:rPr>
                <w:rFonts w:ascii="CordiaUPC" w:hAnsi="CordiaUPC" w:cs="CordiaUPC" w:hint="cs"/>
                <w:sz w:val="26"/>
                <w:szCs w:val="26"/>
                <w:cs/>
                <w:lang w:bidi="th-TH"/>
              </w:rPr>
              <w:t>-</w:t>
            </w:r>
            <w:r w:rsidRPr="00D87D0C">
              <w:rPr>
                <w:rFonts w:ascii="CordiaUPC" w:hAnsi="CordiaUPC" w:cs="CordiaUPC" w:hint="cs"/>
                <w:sz w:val="26"/>
                <w:szCs w:val="26"/>
              </w:rPr>
              <w:t>employment benefits</w:t>
            </w:r>
          </w:p>
        </w:tc>
        <w:tc>
          <w:tcPr>
            <w:tcW w:w="1170" w:type="dxa"/>
          </w:tcPr>
          <w:p w14:paraId="7C44DDE6" w14:textId="2014E492" w:rsidR="004E7096" w:rsidRPr="00D87D0C" w:rsidRDefault="004E7096" w:rsidP="004E7096">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21</w:t>
            </w:r>
          </w:p>
        </w:tc>
        <w:tc>
          <w:tcPr>
            <w:tcW w:w="240" w:type="dxa"/>
          </w:tcPr>
          <w:p w14:paraId="7901B644" w14:textId="77777777" w:rsidR="004E7096" w:rsidRPr="00D87D0C" w:rsidRDefault="004E7096" w:rsidP="004E7096">
            <w:pPr>
              <w:tabs>
                <w:tab w:val="decimal" w:pos="852"/>
              </w:tabs>
              <w:spacing w:line="240" w:lineRule="exact"/>
              <w:ind w:right="-108"/>
              <w:rPr>
                <w:rFonts w:ascii="CordiaUPC" w:hAnsi="CordiaUPC" w:cs="CordiaUPC"/>
                <w:sz w:val="26"/>
                <w:szCs w:val="26"/>
              </w:rPr>
            </w:pPr>
          </w:p>
        </w:tc>
        <w:tc>
          <w:tcPr>
            <w:tcW w:w="1201" w:type="dxa"/>
          </w:tcPr>
          <w:p w14:paraId="51BA3654" w14:textId="7918DC69" w:rsidR="004E7096" w:rsidRPr="00D87D0C" w:rsidRDefault="004E7096" w:rsidP="004E7096">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22</w:t>
            </w:r>
          </w:p>
        </w:tc>
        <w:tc>
          <w:tcPr>
            <w:tcW w:w="243" w:type="dxa"/>
            <w:vAlign w:val="bottom"/>
          </w:tcPr>
          <w:p w14:paraId="6FC31672" w14:textId="77777777" w:rsidR="004E7096" w:rsidRPr="00D87D0C" w:rsidRDefault="004E7096" w:rsidP="004E7096">
            <w:pPr>
              <w:tabs>
                <w:tab w:val="decimal" w:pos="852"/>
              </w:tabs>
              <w:spacing w:line="240" w:lineRule="exact"/>
              <w:ind w:right="-108"/>
              <w:rPr>
                <w:rFonts w:ascii="CordiaUPC" w:hAnsi="CordiaUPC" w:cs="CordiaUPC"/>
                <w:sz w:val="26"/>
                <w:szCs w:val="26"/>
              </w:rPr>
            </w:pPr>
          </w:p>
        </w:tc>
        <w:tc>
          <w:tcPr>
            <w:tcW w:w="1194" w:type="dxa"/>
          </w:tcPr>
          <w:p w14:paraId="2A40FCC4" w14:textId="6165B81C" w:rsidR="004E7096" w:rsidRPr="00D87D0C" w:rsidRDefault="004E7096" w:rsidP="004E7096">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21</w:t>
            </w:r>
          </w:p>
        </w:tc>
        <w:tc>
          <w:tcPr>
            <w:tcW w:w="239" w:type="dxa"/>
            <w:vAlign w:val="bottom"/>
          </w:tcPr>
          <w:p w14:paraId="1A2DADAB" w14:textId="77777777" w:rsidR="004E7096" w:rsidRPr="00D87D0C" w:rsidRDefault="004E7096" w:rsidP="004E7096">
            <w:pPr>
              <w:tabs>
                <w:tab w:val="decimal" w:pos="852"/>
              </w:tabs>
              <w:spacing w:line="240" w:lineRule="exact"/>
              <w:ind w:right="-108"/>
              <w:rPr>
                <w:rFonts w:ascii="CordiaUPC" w:hAnsi="CordiaUPC" w:cs="CordiaUPC"/>
                <w:sz w:val="26"/>
                <w:szCs w:val="26"/>
              </w:rPr>
            </w:pPr>
          </w:p>
        </w:tc>
        <w:tc>
          <w:tcPr>
            <w:tcW w:w="1203" w:type="dxa"/>
          </w:tcPr>
          <w:p w14:paraId="656C3104" w14:textId="627413E8" w:rsidR="004E7096" w:rsidRPr="00D87D0C" w:rsidRDefault="004E7096" w:rsidP="004E7096">
            <w:pPr>
              <w:tabs>
                <w:tab w:val="decimal" w:pos="830"/>
              </w:tabs>
              <w:spacing w:line="240" w:lineRule="exact"/>
              <w:ind w:right="-108"/>
              <w:rPr>
                <w:rFonts w:ascii="CordiaUPC" w:hAnsi="CordiaUPC" w:cs="CordiaUPC"/>
                <w:sz w:val="26"/>
                <w:szCs w:val="26"/>
              </w:rPr>
            </w:pPr>
            <w:r>
              <w:rPr>
                <w:rFonts w:ascii="CordiaUPC" w:eastAsia="Times New Roman" w:hAnsi="CordiaUPC" w:cs="CordiaUPC"/>
                <w:snapToGrid w:val="0"/>
                <w:sz w:val="26"/>
                <w:szCs w:val="26"/>
                <w:lang w:eastAsia="th-TH"/>
              </w:rPr>
              <w:t>22</w:t>
            </w:r>
          </w:p>
        </w:tc>
      </w:tr>
      <w:tr w:rsidR="004E7096" w:rsidRPr="006A5738" w14:paraId="299F84DC" w14:textId="77777777" w:rsidTr="005A736D">
        <w:trPr>
          <w:trHeight w:val="137"/>
        </w:trPr>
        <w:tc>
          <w:tcPr>
            <w:tcW w:w="3816" w:type="dxa"/>
          </w:tcPr>
          <w:p w14:paraId="0211ED8E" w14:textId="38B01B51" w:rsidR="004E7096" w:rsidRPr="00D87D0C" w:rsidRDefault="00016644" w:rsidP="004E7096">
            <w:pPr>
              <w:spacing w:line="240" w:lineRule="exact"/>
              <w:ind w:right="-120"/>
              <w:rPr>
                <w:rFonts w:ascii="CordiaUPC" w:hAnsi="CordiaUPC" w:cs="CordiaUPC"/>
                <w:sz w:val="26"/>
                <w:szCs w:val="26"/>
                <w:lang w:val="en-US" w:bidi="th-TH"/>
              </w:rPr>
            </w:pPr>
            <w:r>
              <w:rPr>
                <w:rFonts w:ascii="CordiaUPC" w:hAnsi="CordiaUPC" w:cs="CordiaUPC"/>
                <w:sz w:val="26"/>
                <w:szCs w:val="26"/>
                <w:lang w:val="en-US" w:bidi="th-TH"/>
              </w:rPr>
              <w:t xml:space="preserve">Employee benefits from </w:t>
            </w:r>
            <w:r>
              <w:rPr>
                <w:rFonts w:ascii="CordiaUPC" w:hAnsi="CordiaUPC" w:cs="CordiaUPC"/>
                <w:sz w:val="26"/>
                <w:szCs w:val="26"/>
              </w:rPr>
              <w:t>s</w:t>
            </w:r>
            <w:r w:rsidR="004E7096" w:rsidRPr="00D87D0C">
              <w:rPr>
                <w:rFonts w:ascii="CordiaUPC" w:hAnsi="CordiaUPC" w:cs="CordiaUPC" w:hint="cs"/>
                <w:sz w:val="26"/>
                <w:szCs w:val="26"/>
              </w:rPr>
              <w:t xml:space="preserve">hare-based payments </w:t>
            </w:r>
          </w:p>
        </w:tc>
        <w:tc>
          <w:tcPr>
            <w:tcW w:w="1170" w:type="dxa"/>
          </w:tcPr>
          <w:p w14:paraId="04D31E8F" w14:textId="5670E76D" w:rsidR="004E7096" w:rsidRPr="00D87D0C" w:rsidRDefault="004E7096" w:rsidP="004E7096">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10</w:t>
            </w:r>
          </w:p>
        </w:tc>
        <w:tc>
          <w:tcPr>
            <w:tcW w:w="240" w:type="dxa"/>
          </w:tcPr>
          <w:p w14:paraId="32480061" w14:textId="77777777" w:rsidR="004E7096" w:rsidRPr="00D87D0C" w:rsidRDefault="004E7096" w:rsidP="004E7096">
            <w:pPr>
              <w:tabs>
                <w:tab w:val="decimal" w:pos="852"/>
              </w:tabs>
              <w:spacing w:line="240" w:lineRule="exact"/>
              <w:ind w:right="-108"/>
              <w:rPr>
                <w:rFonts w:ascii="CordiaUPC" w:hAnsi="CordiaUPC" w:cs="CordiaUPC"/>
                <w:sz w:val="26"/>
                <w:szCs w:val="26"/>
              </w:rPr>
            </w:pPr>
          </w:p>
        </w:tc>
        <w:tc>
          <w:tcPr>
            <w:tcW w:w="1201" w:type="dxa"/>
          </w:tcPr>
          <w:p w14:paraId="0F435070" w14:textId="4B2112FA" w:rsidR="004E7096" w:rsidRPr="00D87D0C" w:rsidRDefault="004E7096" w:rsidP="004E7096">
            <w:pPr>
              <w:tabs>
                <w:tab w:val="decimal" w:pos="839"/>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8</w:t>
            </w:r>
          </w:p>
        </w:tc>
        <w:tc>
          <w:tcPr>
            <w:tcW w:w="243" w:type="dxa"/>
            <w:vAlign w:val="bottom"/>
          </w:tcPr>
          <w:p w14:paraId="2471921F" w14:textId="77777777" w:rsidR="004E7096" w:rsidRPr="00D87D0C" w:rsidRDefault="004E7096" w:rsidP="004E7096">
            <w:pPr>
              <w:tabs>
                <w:tab w:val="decimal" w:pos="852"/>
              </w:tabs>
              <w:spacing w:line="240" w:lineRule="exact"/>
              <w:ind w:right="-108"/>
              <w:rPr>
                <w:rFonts w:ascii="CordiaUPC" w:hAnsi="CordiaUPC" w:cs="CordiaUPC"/>
                <w:sz w:val="26"/>
                <w:szCs w:val="26"/>
              </w:rPr>
            </w:pPr>
          </w:p>
        </w:tc>
        <w:tc>
          <w:tcPr>
            <w:tcW w:w="1194" w:type="dxa"/>
          </w:tcPr>
          <w:p w14:paraId="33FF7EA6" w14:textId="5365859F" w:rsidR="004E7096" w:rsidRPr="00D87D0C" w:rsidRDefault="004E7096" w:rsidP="004E7096">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10</w:t>
            </w:r>
          </w:p>
        </w:tc>
        <w:tc>
          <w:tcPr>
            <w:tcW w:w="239" w:type="dxa"/>
            <w:vAlign w:val="bottom"/>
          </w:tcPr>
          <w:p w14:paraId="6BAA7E28" w14:textId="77777777" w:rsidR="004E7096" w:rsidRPr="00D87D0C" w:rsidRDefault="004E7096" w:rsidP="004E7096">
            <w:pPr>
              <w:tabs>
                <w:tab w:val="decimal" w:pos="852"/>
              </w:tabs>
              <w:spacing w:line="240" w:lineRule="exact"/>
              <w:ind w:right="-108"/>
              <w:rPr>
                <w:rFonts w:ascii="CordiaUPC" w:hAnsi="CordiaUPC" w:cs="CordiaUPC"/>
                <w:sz w:val="26"/>
                <w:szCs w:val="26"/>
              </w:rPr>
            </w:pPr>
          </w:p>
        </w:tc>
        <w:tc>
          <w:tcPr>
            <w:tcW w:w="1203" w:type="dxa"/>
          </w:tcPr>
          <w:p w14:paraId="06B6B08B" w14:textId="3D09793F" w:rsidR="004E7096" w:rsidRPr="00D87D0C" w:rsidRDefault="004E7096" w:rsidP="004E7096">
            <w:pPr>
              <w:tabs>
                <w:tab w:val="decimal" w:pos="830"/>
              </w:tabs>
              <w:spacing w:line="240" w:lineRule="exact"/>
              <w:ind w:right="-108"/>
              <w:rPr>
                <w:rFonts w:ascii="CordiaUPC" w:hAnsi="CordiaUPC" w:cs="CordiaUPC"/>
                <w:sz w:val="26"/>
                <w:szCs w:val="26"/>
              </w:rPr>
            </w:pPr>
            <w:r>
              <w:rPr>
                <w:rFonts w:ascii="CordiaUPC" w:eastAsia="Times New Roman" w:hAnsi="CordiaUPC" w:cs="CordiaUPC"/>
                <w:snapToGrid w:val="0"/>
                <w:sz w:val="26"/>
                <w:szCs w:val="26"/>
                <w:lang w:eastAsia="th-TH"/>
              </w:rPr>
              <w:t>8</w:t>
            </w:r>
          </w:p>
        </w:tc>
      </w:tr>
      <w:tr w:rsidR="004E7096" w:rsidRPr="006A5738" w14:paraId="3B03D8FD" w14:textId="77777777" w:rsidTr="005A736D">
        <w:trPr>
          <w:trHeight w:val="137"/>
        </w:trPr>
        <w:tc>
          <w:tcPr>
            <w:tcW w:w="3816" w:type="dxa"/>
          </w:tcPr>
          <w:p w14:paraId="67B8C6E2" w14:textId="77777777" w:rsidR="004E7096" w:rsidRPr="00D87D0C" w:rsidRDefault="004E7096" w:rsidP="004E7096">
            <w:pPr>
              <w:spacing w:line="240" w:lineRule="exact"/>
              <w:rPr>
                <w:rFonts w:ascii="CordiaUPC" w:hAnsi="CordiaUPC" w:cs="CordiaUPC"/>
                <w:b/>
                <w:bCs/>
                <w:sz w:val="26"/>
                <w:szCs w:val="26"/>
                <w:lang w:val="en-US" w:bidi="th-TH"/>
              </w:rPr>
            </w:pPr>
            <w:r w:rsidRPr="00D87D0C">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36B2B993" w14:textId="22DF1193" w:rsidR="004E7096" w:rsidRPr="00D87D0C" w:rsidRDefault="004E7096" w:rsidP="004E7096">
            <w:pPr>
              <w:tabs>
                <w:tab w:val="decimal" w:pos="852"/>
              </w:tabs>
              <w:spacing w:line="240" w:lineRule="exact"/>
              <w:ind w:left="-117" w:right="-108"/>
              <w:rPr>
                <w:rFonts w:ascii="CordiaUPC" w:hAnsi="CordiaUPC" w:cs="CordiaUPC"/>
                <w:b/>
                <w:bCs/>
                <w:snapToGrid w:val="0"/>
                <w:sz w:val="26"/>
                <w:szCs w:val="26"/>
                <w:cs/>
                <w:lang w:val="en-US" w:eastAsia="th-TH" w:bidi="th-TH"/>
              </w:rPr>
            </w:pPr>
            <w:r>
              <w:rPr>
                <w:rFonts w:ascii="CordiaUPC" w:hAnsi="CordiaUPC" w:cs="CordiaUPC"/>
                <w:b/>
                <w:bCs/>
                <w:snapToGrid w:val="0"/>
                <w:sz w:val="26"/>
                <w:szCs w:val="26"/>
                <w:lang w:eastAsia="th-TH"/>
              </w:rPr>
              <w:t>28</w:t>
            </w:r>
            <w:r w:rsidR="00DA74C4">
              <w:rPr>
                <w:rFonts w:ascii="CordiaUPC" w:hAnsi="CordiaUPC" w:cs="CordiaUPC"/>
                <w:b/>
                <w:bCs/>
                <w:snapToGrid w:val="0"/>
                <w:sz w:val="26"/>
                <w:szCs w:val="26"/>
                <w:lang w:eastAsia="th-TH"/>
              </w:rPr>
              <w:t>8</w:t>
            </w:r>
          </w:p>
        </w:tc>
        <w:tc>
          <w:tcPr>
            <w:tcW w:w="240" w:type="dxa"/>
          </w:tcPr>
          <w:p w14:paraId="0185FE58" w14:textId="77777777" w:rsidR="004E7096" w:rsidRPr="00D87D0C" w:rsidRDefault="004E7096" w:rsidP="004E7096">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0C7B2374" w14:textId="45E1B30B" w:rsidR="004E7096" w:rsidRPr="00D87D0C" w:rsidRDefault="004E7096" w:rsidP="004E7096">
            <w:pPr>
              <w:tabs>
                <w:tab w:val="decimal" w:pos="852"/>
              </w:tabs>
              <w:spacing w:line="240" w:lineRule="exact"/>
              <w:ind w:left="-117" w:right="-108"/>
              <w:rPr>
                <w:rFonts w:ascii="CordiaUPC" w:hAnsi="CordiaUPC" w:cs="CordiaUPC"/>
                <w:b/>
                <w:bCs/>
                <w:snapToGrid w:val="0"/>
                <w:sz w:val="26"/>
                <w:szCs w:val="26"/>
                <w:lang w:val="en-US" w:eastAsia="th-TH" w:bidi="th-TH"/>
              </w:rPr>
            </w:pPr>
            <w:r>
              <w:rPr>
                <w:rFonts w:ascii="CordiaUPC" w:eastAsia="Times New Roman" w:hAnsi="CordiaUPC" w:cs="CordiaUPC"/>
                <w:b/>
                <w:bCs/>
                <w:snapToGrid w:val="0"/>
                <w:sz w:val="26"/>
                <w:szCs w:val="26"/>
                <w:lang w:eastAsia="th-TH"/>
              </w:rPr>
              <w:t>27</w:t>
            </w:r>
            <w:r w:rsidR="00DA74C4">
              <w:rPr>
                <w:rFonts w:ascii="CordiaUPC" w:eastAsia="Times New Roman" w:hAnsi="CordiaUPC" w:cs="CordiaUPC"/>
                <w:b/>
                <w:bCs/>
                <w:snapToGrid w:val="0"/>
                <w:sz w:val="26"/>
                <w:szCs w:val="26"/>
                <w:lang w:eastAsia="th-TH"/>
              </w:rPr>
              <w:t>3</w:t>
            </w:r>
          </w:p>
        </w:tc>
        <w:tc>
          <w:tcPr>
            <w:tcW w:w="243" w:type="dxa"/>
            <w:vAlign w:val="bottom"/>
          </w:tcPr>
          <w:p w14:paraId="6B0BD66E" w14:textId="77777777" w:rsidR="004E7096" w:rsidRPr="00D87D0C" w:rsidRDefault="004E7096" w:rsidP="004E7096">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402E35A1" w14:textId="128F65AC" w:rsidR="004E7096" w:rsidRPr="00D87D0C" w:rsidRDefault="004E7096" w:rsidP="004E7096">
            <w:pPr>
              <w:tabs>
                <w:tab w:val="decimal" w:pos="830"/>
              </w:tabs>
              <w:spacing w:line="240" w:lineRule="exact"/>
              <w:ind w:left="-117" w:right="-108"/>
              <w:rPr>
                <w:rFonts w:ascii="CordiaUPC" w:hAnsi="CordiaUPC" w:cs="CordiaUPC"/>
                <w:b/>
                <w:bCs/>
                <w:snapToGrid w:val="0"/>
                <w:sz w:val="26"/>
                <w:szCs w:val="26"/>
                <w:cs/>
                <w:lang w:val="en-US" w:eastAsia="th-TH" w:bidi="th-TH"/>
              </w:rPr>
            </w:pPr>
            <w:r>
              <w:rPr>
                <w:rFonts w:ascii="CordiaUPC" w:hAnsi="CordiaUPC" w:cs="CordiaUPC"/>
                <w:b/>
                <w:bCs/>
                <w:snapToGrid w:val="0"/>
                <w:sz w:val="26"/>
                <w:szCs w:val="26"/>
                <w:lang w:eastAsia="th-TH"/>
              </w:rPr>
              <w:t>286</w:t>
            </w:r>
          </w:p>
        </w:tc>
        <w:tc>
          <w:tcPr>
            <w:tcW w:w="239" w:type="dxa"/>
            <w:vAlign w:val="bottom"/>
          </w:tcPr>
          <w:p w14:paraId="47CC46DE" w14:textId="77777777" w:rsidR="004E7096" w:rsidRPr="00D87D0C" w:rsidRDefault="004E7096" w:rsidP="004E7096">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02C78346" w14:textId="74362667" w:rsidR="004E7096" w:rsidRPr="00D87D0C" w:rsidRDefault="004E7096" w:rsidP="004E7096">
            <w:pPr>
              <w:tabs>
                <w:tab w:val="decimal" w:pos="830"/>
              </w:tabs>
              <w:spacing w:line="240" w:lineRule="exact"/>
              <w:ind w:right="-115"/>
              <w:rPr>
                <w:rFonts w:ascii="CordiaUPC" w:hAnsi="CordiaUPC" w:cs="CordiaUPC"/>
                <w:b/>
                <w:bCs/>
                <w:sz w:val="26"/>
                <w:szCs w:val="26"/>
                <w:lang w:bidi="th-TH"/>
              </w:rPr>
            </w:pPr>
            <w:r>
              <w:rPr>
                <w:rFonts w:ascii="CordiaUPC" w:eastAsia="Times New Roman" w:hAnsi="CordiaUPC" w:cs="CordiaUPC"/>
                <w:b/>
                <w:bCs/>
                <w:snapToGrid w:val="0"/>
                <w:sz w:val="26"/>
                <w:szCs w:val="26"/>
                <w:lang w:eastAsia="th-TH"/>
              </w:rPr>
              <w:t>267</w:t>
            </w:r>
          </w:p>
        </w:tc>
      </w:tr>
    </w:tbl>
    <w:p w14:paraId="1DA84379" w14:textId="77777777" w:rsidR="005A5695" w:rsidRPr="006A5738" w:rsidRDefault="005A5695" w:rsidP="005A5695">
      <w:pPr>
        <w:spacing w:line="240" w:lineRule="exact"/>
        <w:ind w:left="547"/>
        <w:jc w:val="thaiDistribute"/>
        <w:rPr>
          <w:rFonts w:ascii="CordiaUPC" w:hAnsi="CordiaUPC" w:cs="CordiaUPC"/>
          <w:spacing w:val="-2"/>
          <w:sz w:val="26"/>
          <w:szCs w:val="26"/>
          <w:highlight w:val="yellow"/>
          <w:lang w:val="en-US"/>
        </w:rPr>
      </w:pPr>
    </w:p>
    <w:p w14:paraId="12DB6384" w14:textId="733D63CF" w:rsidR="00712008" w:rsidRPr="00382E76" w:rsidRDefault="005A5695" w:rsidP="006E0907">
      <w:pPr>
        <w:spacing w:line="240" w:lineRule="exact"/>
        <w:ind w:left="547"/>
        <w:jc w:val="both"/>
        <w:rPr>
          <w:rFonts w:ascii="CordiaUPC" w:hAnsi="CordiaUPC" w:cs="CordiaUPC"/>
          <w:sz w:val="26"/>
          <w:szCs w:val="26"/>
          <w:lang w:val="en-US"/>
        </w:rPr>
      </w:pPr>
      <w:r w:rsidRPr="00382E76">
        <w:rPr>
          <w:rFonts w:ascii="CordiaUPC" w:hAnsi="CordiaUPC" w:cs="CordiaUPC" w:hint="cs"/>
          <w:sz w:val="26"/>
          <w:szCs w:val="26"/>
        </w:rPr>
        <w:lastRenderedPageBreak/>
        <w:t xml:space="preserve">Senior management personnel of the Bank are directors, management personnel at the level </w:t>
      </w:r>
      <w:r w:rsidR="004A24ED" w:rsidRPr="00382E76">
        <w:rPr>
          <w:rFonts w:ascii="CordiaUPC" w:hAnsi="CordiaUPC" w:cs="CordiaUPC"/>
          <w:sz w:val="26"/>
          <w:szCs w:val="26"/>
        </w:rPr>
        <w:t>“Chief”</w:t>
      </w:r>
      <w:r w:rsidR="008F5183" w:rsidRPr="00382E76">
        <w:rPr>
          <w:rFonts w:ascii="CordiaUPC" w:hAnsi="CordiaUPC" w:cs="CordiaUPC"/>
          <w:sz w:val="26"/>
          <w:szCs w:val="26"/>
        </w:rPr>
        <w:t>,</w:t>
      </w:r>
      <w:r w:rsidR="004A24ED" w:rsidRPr="00382E76">
        <w:rPr>
          <w:rFonts w:ascii="CordiaUPC" w:hAnsi="CordiaUPC" w:cs="CordiaUPC"/>
          <w:sz w:val="26"/>
          <w:szCs w:val="26"/>
        </w:rPr>
        <w:t xml:space="preserve"> </w:t>
      </w:r>
      <w:r w:rsidRPr="00382E76">
        <w:rPr>
          <w:rFonts w:ascii="CordiaUPC" w:hAnsi="CordiaUPC" w:cs="CordiaUPC" w:hint="cs"/>
          <w:sz w:val="26"/>
          <w:szCs w:val="26"/>
        </w:rPr>
        <w:t xml:space="preserve">“Head of” </w:t>
      </w:r>
      <w:r w:rsidR="008F5183" w:rsidRPr="00382E76">
        <w:rPr>
          <w:rFonts w:ascii="CordiaUPC" w:hAnsi="CordiaUPC" w:cs="CordiaUPC"/>
          <w:sz w:val="26"/>
          <w:szCs w:val="26"/>
        </w:rPr>
        <w:t xml:space="preserve">and </w:t>
      </w:r>
      <w:r w:rsidR="004A24ED" w:rsidRPr="00382E76">
        <w:rPr>
          <w:rFonts w:ascii="CordiaUPC" w:hAnsi="CordiaUPC" w:cs="CordiaUPC"/>
          <w:sz w:val="26"/>
          <w:szCs w:val="26"/>
        </w:rPr>
        <w:t xml:space="preserve">equivalent to </w:t>
      </w:r>
      <w:r w:rsidR="00382E76" w:rsidRPr="00382E76">
        <w:rPr>
          <w:rFonts w:ascii="CordiaUPC" w:hAnsi="CordiaUPC" w:cs="CordiaUPC"/>
          <w:sz w:val="26"/>
          <w:szCs w:val="26"/>
          <w:lang w:val="en-US" w:bidi="th-TH"/>
        </w:rPr>
        <w:t>“</w:t>
      </w:r>
      <w:r w:rsidR="0016765B">
        <w:rPr>
          <w:rFonts w:ascii="CordiaUPC" w:hAnsi="CordiaUPC" w:cs="CordiaUPC"/>
          <w:sz w:val="26"/>
          <w:szCs w:val="26"/>
        </w:rPr>
        <w:t>E</w:t>
      </w:r>
      <w:r w:rsidRPr="00382E76">
        <w:rPr>
          <w:rFonts w:ascii="CordiaUPC" w:hAnsi="CordiaUPC" w:cs="CordiaUPC" w:hint="cs"/>
          <w:sz w:val="26"/>
          <w:szCs w:val="26"/>
        </w:rPr>
        <w:t xml:space="preserve">xecutive </w:t>
      </w:r>
      <w:r w:rsidR="0016765B">
        <w:rPr>
          <w:rFonts w:ascii="CordiaUPC" w:hAnsi="CordiaUPC" w:cs="CordiaUPC"/>
          <w:sz w:val="26"/>
          <w:szCs w:val="26"/>
        </w:rPr>
        <w:t>V</w:t>
      </w:r>
      <w:r w:rsidRPr="00382E76">
        <w:rPr>
          <w:rFonts w:ascii="CordiaUPC" w:hAnsi="CordiaUPC" w:cs="CordiaUPC" w:hint="cs"/>
          <w:sz w:val="26"/>
          <w:szCs w:val="26"/>
        </w:rPr>
        <w:t xml:space="preserve">ice </w:t>
      </w:r>
      <w:r w:rsidR="0016765B">
        <w:rPr>
          <w:rFonts w:ascii="CordiaUPC" w:hAnsi="CordiaUPC" w:cs="CordiaUPC"/>
          <w:sz w:val="26"/>
          <w:szCs w:val="26"/>
        </w:rPr>
        <w:t>P</w:t>
      </w:r>
      <w:r w:rsidRPr="00382E76">
        <w:rPr>
          <w:rFonts w:ascii="CordiaUPC" w:hAnsi="CordiaUPC" w:cs="CordiaUPC" w:hint="cs"/>
          <w:sz w:val="26"/>
          <w:szCs w:val="26"/>
        </w:rPr>
        <w:t>resident</w:t>
      </w:r>
      <w:r w:rsidR="00382E76" w:rsidRPr="00382E76">
        <w:rPr>
          <w:rFonts w:ascii="CordiaUPC" w:hAnsi="CordiaUPC" w:cs="CordiaUPC"/>
          <w:sz w:val="26"/>
          <w:szCs w:val="26"/>
        </w:rPr>
        <w:t>”</w:t>
      </w:r>
      <w:r w:rsidRPr="00382E76">
        <w:rPr>
          <w:rFonts w:ascii="CordiaUPC" w:hAnsi="CordiaUPC" w:cs="CordiaUPC" w:hint="cs"/>
          <w:sz w:val="26"/>
          <w:szCs w:val="26"/>
        </w:rPr>
        <w:t>, and related management personnel of Accounting or Finance</w:t>
      </w:r>
      <w:r w:rsidRPr="00382E76">
        <w:rPr>
          <w:rFonts w:ascii="CordiaUPC" w:hAnsi="CordiaUPC" w:cs="CordiaUPC" w:hint="cs"/>
          <w:sz w:val="26"/>
          <w:szCs w:val="26"/>
          <w:cs/>
          <w:lang w:bidi="th-TH"/>
        </w:rPr>
        <w:t xml:space="preserve">. </w:t>
      </w:r>
      <w:r w:rsidRPr="00382E76">
        <w:rPr>
          <w:rFonts w:ascii="CordiaUPC" w:hAnsi="CordiaUPC" w:cs="CordiaUPC" w:hint="cs"/>
          <w:sz w:val="26"/>
          <w:szCs w:val="26"/>
        </w:rPr>
        <w:t>Senior management</w:t>
      </w:r>
      <w:r w:rsidRPr="00382E76">
        <w:rPr>
          <w:rFonts w:ascii="CordiaUPC" w:hAnsi="CordiaUPC" w:cs="CordiaUPC" w:hint="cs"/>
          <w:sz w:val="26"/>
          <w:szCs w:val="26"/>
          <w:cs/>
          <w:lang w:bidi="th-TH"/>
        </w:rPr>
        <w:t xml:space="preserve"> </w:t>
      </w:r>
      <w:r w:rsidRPr="00382E76">
        <w:rPr>
          <w:rFonts w:ascii="CordiaUPC" w:hAnsi="CordiaUPC" w:cs="CordiaUPC" w:hint="cs"/>
          <w:sz w:val="26"/>
          <w:szCs w:val="26"/>
        </w:rPr>
        <w:t>personnel of the subsidiaries are those at the level of director and executive officer upwards</w:t>
      </w:r>
      <w:r w:rsidRPr="00382E76">
        <w:rPr>
          <w:rFonts w:ascii="CordiaUPC" w:hAnsi="CordiaUPC" w:cs="CordiaUPC" w:hint="cs"/>
          <w:sz w:val="26"/>
          <w:szCs w:val="26"/>
          <w:cs/>
          <w:lang w:bidi="th-TH"/>
        </w:rPr>
        <w:t>.</w:t>
      </w:r>
    </w:p>
    <w:p w14:paraId="689C20B8" w14:textId="77777777" w:rsidR="00382E76" w:rsidRPr="009E2363" w:rsidRDefault="00382E76">
      <w:pPr>
        <w:spacing w:line="240" w:lineRule="auto"/>
        <w:rPr>
          <w:rFonts w:ascii="CordiaUPC" w:hAnsi="CordiaUPC" w:cs="CordiaUPC"/>
          <w:sz w:val="26"/>
          <w:szCs w:val="26"/>
          <w:cs/>
          <w:lang w:val="en-US" w:bidi="th-TH"/>
        </w:rPr>
      </w:pPr>
    </w:p>
    <w:p w14:paraId="2A89A7AC" w14:textId="4F69FAA0" w:rsidR="005A5695" w:rsidRPr="009E2363" w:rsidRDefault="005B464C" w:rsidP="005A5695">
      <w:pPr>
        <w:spacing w:line="240" w:lineRule="exact"/>
        <w:ind w:left="547" w:hanging="547"/>
        <w:jc w:val="thaiDistribute"/>
        <w:rPr>
          <w:rFonts w:ascii="CordiaUPC" w:hAnsi="CordiaUPC" w:cs="CordiaUPC"/>
          <w:b/>
          <w:bCs/>
          <w:sz w:val="26"/>
          <w:szCs w:val="26"/>
        </w:rPr>
      </w:pPr>
      <w:r w:rsidRPr="009E2363">
        <w:rPr>
          <w:rFonts w:ascii="CordiaUPC" w:hAnsi="CordiaUPC" w:cs="CordiaUPC"/>
          <w:b/>
          <w:bCs/>
          <w:sz w:val="26"/>
          <w:szCs w:val="26"/>
        </w:rPr>
        <w:t>12</w:t>
      </w:r>
      <w:r w:rsidR="005A5695" w:rsidRPr="009E2363">
        <w:rPr>
          <w:rFonts w:ascii="CordiaUPC" w:hAnsi="CordiaUPC" w:cs="CordiaUPC" w:hint="cs"/>
          <w:b/>
          <w:bCs/>
          <w:sz w:val="26"/>
          <w:szCs w:val="26"/>
        </w:rPr>
        <w:t>.4</w:t>
      </w:r>
      <w:r w:rsidR="005A5695" w:rsidRPr="009E2363">
        <w:rPr>
          <w:rFonts w:ascii="CordiaUPC" w:hAnsi="CordiaUPC" w:cs="CordiaUPC" w:hint="cs"/>
          <w:b/>
          <w:bCs/>
          <w:sz w:val="26"/>
          <w:szCs w:val="26"/>
        </w:rPr>
        <w:tab/>
        <w:t>Other benefits payable to the senior management personnel</w:t>
      </w:r>
    </w:p>
    <w:p w14:paraId="7DF22BB3" w14:textId="77777777" w:rsidR="005A5695" w:rsidRPr="009E2363" w:rsidRDefault="005A5695" w:rsidP="005A5695">
      <w:pPr>
        <w:spacing w:line="240" w:lineRule="exact"/>
        <w:ind w:left="547"/>
        <w:jc w:val="thaiDistribute"/>
        <w:rPr>
          <w:rFonts w:ascii="CordiaUPC" w:hAnsi="CordiaUPC" w:cs="CordiaUPC"/>
          <w:spacing w:val="-2"/>
          <w:sz w:val="26"/>
          <w:szCs w:val="26"/>
          <w:lang w:val="en-US"/>
        </w:rPr>
      </w:pPr>
      <w:r w:rsidRPr="009E2363">
        <w:rPr>
          <w:rFonts w:ascii="CordiaUPC" w:hAnsi="CordiaUPC" w:cs="CordiaUPC" w:hint="cs"/>
          <w:spacing w:val="-2"/>
          <w:sz w:val="26"/>
          <w:szCs w:val="26"/>
          <w:lang w:val="en-US"/>
        </w:rPr>
        <w:tab/>
      </w:r>
    </w:p>
    <w:p w14:paraId="69463A5D" w14:textId="7653968E" w:rsidR="00E110A6" w:rsidRPr="009E2363" w:rsidRDefault="005A5695" w:rsidP="00E110A6">
      <w:pPr>
        <w:spacing w:line="240" w:lineRule="exact"/>
        <w:ind w:left="547"/>
        <w:jc w:val="both"/>
        <w:rPr>
          <w:rFonts w:ascii="CordiaUPC" w:hAnsi="CordiaUPC" w:cs="CordiaUPC"/>
          <w:sz w:val="26"/>
          <w:szCs w:val="26"/>
          <w:lang w:val="en-US"/>
        </w:rPr>
      </w:pPr>
      <w:r w:rsidRPr="009E2363">
        <w:rPr>
          <w:rFonts w:ascii="CordiaUPC" w:hAnsi="CordiaUPC" w:cs="CordiaUPC" w:hint="cs"/>
          <w:sz w:val="26"/>
          <w:szCs w:val="26"/>
        </w:rPr>
        <w:t>The Bank’s senior management personnel do not</w:t>
      </w:r>
      <w:r w:rsidRPr="009E2363">
        <w:rPr>
          <w:rFonts w:ascii="CordiaUPC" w:hAnsi="CordiaUPC" w:cs="CordiaUPC" w:hint="cs"/>
          <w:sz w:val="26"/>
          <w:szCs w:val="26"/>
          <w:lang w:val="en-US"/>
        </w:rPr>
        <w:t xml:space="preserve"> </w:t>
      </w:r>
      <w:r w:rsidRPr="009E2363">
        <w:rPr>
          <w:rFonts w:ascii="CordiaUPC" w:hAnsi="CordiaUPC" w:cs="CordiaUPC" w:hint="cs"/>
          <w:sz w:val="26"/>
          <w:szCs w:val="26"/>
        </w:rPr>
        <w:t xml:space="preserve">receive other benefits both in terms of </w:t>
      </w:r>
      <w:proofErr w:type="spellStart"/>
      <w:r w:rsidRPr="009E2363">
        <w:rPr>
          <w:rFonts w:ascii="CordiaUPC" w:hAnsi="CordiaUPC" w:cs="CordiaUPC" w:hint="cs"/>
          <w:sz w:val="26"/>
          <w:szCs w:val="26"/>
        </w:rPr>
        <w:t>mone</w:t>
      </w:r>
      <w:r w:rsidRPr="009E2363">
        <w:rPr>
          <w:rFonts w:ascii="CordiaUPC" w:hAnsi="CordiaUPC" w:cs="CordiaUPC" w:hint="cs"/>
          <w:sz w:val="26"/>
          <w:szCs w:val="26"/>
          <w:lang w:val="en-US"/>
        </w:rPr>
        <w:t>tary</w:t>
      </w:r>
      <w:proofErr w:type="spellEnd"/>
      <w:r w:rsidRPr="009E2363">
        <w:rPr>
          <w:rFonts w:ascii="CordiaUPC" w:hAnsi="CordiaUPC" w:cs="CordiaUPC" w:hint="cs"/>
          <w:sz w:val="26"/>
          <w:szCs w:val="26"/>
          <w:lang w:val="en-US"/>
        </w:rPr>
        <w:t xml:space="preserve"> and non-monetary </w:t>
      </w:r>
      <w:r w:rsidRPr="009E2363">
        <w:rPr>
          <w:rFonts w:ascii="CordiaUPC" w:hAnsi="CordiaUPC" w:cs="CordiaUPC" w:hint="cs"/>
          <w:sz w:val="26"/>
          <w:szCs w:val="26"/>
        </w:rPr>
        <w:t xml:space="preserve">items, except for the benefits that are normally received as mentioned </w:t>
      </w:r>
      <w:r w:rsidRPr="003A65D8">
        <w:rPr>
          <w:rFonts w:ascii="CordiaUPC" w:hAnsi="CordiaUPC" w:cs="CordiaUPC" w:hint="cs"/>
          <w:sz w:val="26"/>
          <w:szCs w:val="26"/>
        </w:rPr>
        <w:t xml:space="preserve">in note </w:t>
      </w:r>
      <w:r w:rsidR="006A5738" w:rsidRPr="003A65D8">
        <w:rPr>
          <w:rFonts w:ascii="CordiaUPC" w:hAnsi="CordiaUPC" w:cs="CordiaUPC"/>
          <w:sz w:val="26"/>
          <w:szCs w:val="26"/>
        </w:rPr>
        <w:t>12</w:t>
      </w:r>
      <w:r w:rsidRPr="003A65D8">
        <w:rPr>
          <w:rFonts w:ascii="CordiaUPC" w:hAnsi="CordiaUPC" w:cs="CordiaUPC" w:hint="cs"/>
          <w:sz w:val="26"/>
          <w:szCs w:val="26"/>
        </w:rPr>
        <w:t>.3 such</w:t>
      </w:r>
      <w:r w:rsidRPr="009E2363">
        <w:rPr>
          <w:rFonts w:ascii="CordiaUPC" w:hAnsi="CordiaUPC" w:cs="CordiaUPC" w:hint="cs"/>
          <w:sz w:val="26"/>
          <w:szCs w:val="26"/>
        </w:rPr>
        <w:t xml:space="preserve"> as</w:t>
      </w:r>
      <w:r w:rsidRPr="009E2363">
        <w:rPr>
          <w:rFonts w:ascii="CordiaUPC" w:hAnsi="CordiaUPC" w:cs="CordiaUPC" w:hint="cs"/>
          <w:sz w:val="26"/>
          <w:szCs w:val="26"/>
          <w:lang w:val="en-US"/>
        </w:rPr>
        <w:t xml:space="preserve"> monthly director remuneration, meeting allowance, salary and bonus.</w:t>
      </w:r>
      <w:r w:rsidRPr="009E2363">
        <w:rPr>
          <w:rFonts w:ascii="CordiaUPC" w:hAnsi="CordiaUPC" w:cs="CordiaUPC" w:hint="cs"/>
          <w:sz w:val="26"/>
          <w:szCs w:val="26"/>
        </w:rPr>
        <w:t xml:space="preserve"> Directors who are the Bank’s executives and the representative directors who are the executives of ING Bank N.V</w:t>
      </w:r>
      <w:r w:rsidRPr="009E2363">
        <w:rPr>
          <w:rFonts w:ascii="CordiaUPC" w:hAnsi="CordiaUPC" w:cs="CordiaUPC" w:hint="cs"/>
          <w:sz w:val="26"/>
          <w:szCs w:val="26"/>
          <w:cs/>
          <w:lang w:bidi="th-TH"/>
        </w:rPr>
        <w:t xml:space="preserve">. </w:t>
      </w:r>
      <w:r w:rsidRPr="009E2363">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9E2363">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183B8C30" w14:textId="1EFCABBB" w:rsidR="006A5738" w:rsidRDefault="006A5738">
      <w:pPr>
        <w:spacing w:line="240" w:lineRule="auto"/>
        <w:rPr>
          <w:rFonts w:ascii="CordiaUPC" w:hAnsi="CordiaUPC" w:cs="CordiaUPC"/>
          <w:b/>
          <w:iCs/>
          <w:sz w:val="28"/>
          <w:szCs w:val="28"/>
        </w:rPr>
      </w:pPr>
    </w:p>
    <w:p w14:paraId="12F08BF7" w14:textId="604A2A09" w:rsidR="00D15577" w:rsidRPr="009E2363" w:rsidRDefault="0039119C" w:rsidP="00DA2C2B">
      <w:pPr>
        <w:pStyle w:val="Heading1"/>
        <w:numPr>
          <w:ilvl w:val="0"/>
          <w:numId w:val="0"/>
        </w:numPr>
        <w:spacing w:before="0" w:after="0" w:line="240" w:lineRule="exact"/>
        <w:ind w:left="540" w:hanging="540"/>
        <w:rPr>
          <w:rFonts w:ascii="CordiaUPC" w:hAnsi="CordiaUPC" w:cs="CordiaUPC"/>
          <w:i w:val="0"/>
          <w:iCs/>
          <w:sz w:val="28"/>
          <w:szCs w:val="28"/>
        </w:rPr>
      </w:pPr>
      <w:r w:rsidRPr="009E2363">
        <w:rPr>
          <w:rFonts w:ascii="CordiaUPC" w:hAnsi="CordiaUPC" w:cs="CordiaUPC"/>
          <w:i w:val="0"/>
          <w:iCs/>
          <w:sz w:val="28"/>
          <w:szCs w:val="28"/>
        </w:rPr>
        <w:t>13</w:t>
      </w:r>
      <w:r w:rsidR="00072AF6" w:rsidRPr="009E2363">
        <w:rPr>
          <w:rFonts w:ascii="CordiaUPC" w:hAnsi="CordiaUPC" w:cs="CordiaUPC" w:hint="cs"/>
          <w:i w:val="0"/>
          <w:iCs/>
          <w:sz w:val="28"/>
          <w:szCs w:val="28"/>
        </w:rPr>
        <w:tab/>
      </w:r>
      <w:r w:rsidR="00D15577" w:rsidRPr="009E2363">
        <w:rPr>
          <w:rFonts w:ascii="CordiaUPC" w:hAnsi="CordiaUPC" w:cs="CordiaUPC" w:hint="cs"/>
          <w:i w:val="0"/>
          <w:iCs/>
          <w:sz w:val="28"/>
          <w:szCs w:val="28"/>
        </w:rPr>
        <w:t>Segment information</w:t>
      </w:r>
    </w:p>
    <w:p w14:paraId="660D8A44" w14:textId="77777777" w:rsidR="00212FA7" w:rsidRPr="009E2363" w:rsidRDefault="00212FA7" w:rsidP="00212FA7">
      <w:pPr>
        <w:spacing w:line="240" w:lineRule="exact"/>
        <w:ind w:left="547"/>
        <w:jc w:val="thaiDistribute"/>
        <w:rPr>
          <w:rFonts w:ascii="CordiaUPC" w:hAnsi="CordiaUPC" w:cs="CordiaUPC"/>
          <w:sz w:val="28"/>
          <w:szCs w:val="28"/>
          <w:lang w:val="en-US"/>
        </w:rPr>
      </w:pPr>
    </w:p>
    <w:p w14:paraId="307E3B3B" w14:textId="77777777" w:rsidR="00212FA7" w:rsidRPr="009E2363" w:rsidRDefault="00212FA7" w:rsidP="00212FA7">
      <w:pPr>
        <w:spacing w:line="240" w:lineRule="exact"/>
        <w:ind w:left="547"/>
        <w:jc w:val="thaiDistribute"/>
        <w:rPr>
          <w:rFonts w:ascii="CordiaUPC" w:hAnsi="CordiaUPC" w:cs="CordiaUPC"/>
          <w:sz w:val="26"/>
          <w:szCs w:val="26"/>
          <w:lang w:val="en-US"/>
        </w:rPr>
      </w:pPr>
      <w:r w:rsidRPr="009E2363">
        <w:rPr>
          <w:rFonts w:ascii="CordiaUPC" w:hAnsi="CordiaUPC" w:cs="CordiaUPC" w:hint="cs"/>
          <w:sz w:val="26"/>
          <w:szCs w:val="26"/>
          <w:lang w:val="en-US"/>
        </w:rPr>
        <w:t>For management purposes, the Bank’s businesses are divided into the following core segments, based on customer segmentation</w:t>
      </w:r>
      <w:r w:rsidRPr="009E2363">
        <w:rPr>
          <w:rFonts w:ascii="CordiaUPC" w:hAnsi="CordiaUPC" w:cs="CordiaUPC" w:hint="cs"/>
          <w:sz w:val="26"/>
          <w:szCs w:val="26"/>
          <w:cs/>
          <w:lang w:val="en-US" w:bidi="th-TH"/>
        </w:rPr>
        <w:t>:</w:t>
      </w:r>
    </w:p>
    <w:p w14:paraId="75B308D1" w14:textId="77777777" w:rsidR="00212FA7" w:rsidRPr="009E2363" w:rsidRDefault="00212FA7" w:rsidP="00212FA7">
      <w:pPr>
        <w:spacing w:line="240" w:lineRule="exact"/>
        <w:ind w:left="547"/>
        <w:jc w:val="thaiDistribute"/>
        <w:rPr>
          <w:rFonts w:ascii="CordiaUPC" w:hAnsi="CordiaUPC" w:cs="CordiaUPC"/>
          <w:sz w:val="20"/>
          <w:lang w:val="en-US"/>
        </w:rPr>
      </w:pPr>
    </w:p>
    <w:p w14:paraId="70663794" w14:textId="77777777" w:rsidR="00212FA7" w:rsidRPr="009E2363" w:rsidRDefault="00212FA7" w:rsidP="00D101E8">
      <w:pPr>
        <w:numPr>
          <w:ilvl w:val="0"/>
          <w:numId w:val="20"/>
        </w:numPr>
        <w:spacing w:after="200" w:line="240" w:lineRule="exact"/>
        <w:ind w:left="900" w:hanging="353"/>
        <w:contextualSpacing/>
        <w:jc w:val="thaiDistribute"/>
        <w:rPr>
          <w:rFonts w:ascii="CordiaUPC" w:hAnsi="CordiaUPC" w:cs="CordiaUPC"/>
          <w:sz w:val="26"/>
          <w:szCs w:val="26"/>
          <w:lang w:val="en-US"/>
        </w:rPr>
      </w:pPr>
      <w:r w:rsidRPr="009E2363">
        <w:rPr>
          <w:rFonts w:ascii="CordiaUPC" w:hAnsi="CordiaUPC" w:cs="CordiaUPC" w:hint="cs"/>
          <w:sz w:val="26"/>
          <w:szCs w:val="26"/>
          <w:lang w:val="en-US"/>
        </w:rPr>
        <w:t>Commercial Banking</w:t>
      </w:r>
    </w:p>
    <w:p w14:paraId="1C6F1A22" w14:textId="77777777" w:rsidR="00212FA7" w:rsidRPr="009E2363" w:rsidRDefault="00212FA7" w:rsidP="00212FA7">
      <w:pPr>
        <w:spacing w:line="240" w:lineRule="exact"/>
        <w:ind w:left="1132"/>
        <w:contextualSpacing/>
        <w:jc w:val="thaiDistribute"/>
        <w:rPr>
          <w:rFonts w:ascii="CordiaUPC" w:hAnsi="CordiaUPC" w:cs="CordiaUPC"/>
          <w:sz w:val="20"/>
          <w:lang w:val="en-US"/>
        </w:rPr>
      </w:pPr>
    </w:p>
    <w:p w14:paraId="6D4A5D72" w14:textId="77777777" w:rsidR="00212FA7" w:rsidRPr="009E2363" w:rsidRDefault="00212FA7" w:rsidP="00D101E8">
      <w:pPr>
        <w:numPr>
          <w:ilvl w:val="1"/>
          <w:numId w:val="20"/>
        </w:numPr>
        <w:spacing w:after="200" w:line="240" w:lineRule="exact"/>
        <w:ind w:left="1260"/>
        <w:contextualSpacing/>
        <w:jc w:val="thaiDistribute"/>
        <w:rPr>
          <w:rFonts w:ascii="CordiaUPC" w:hAnsi="CordiaUPC" w:cs="CordiaUPC"/>
          <w:sz w:val="26"/>
          <w:szCs w:val="26"/>
          <w:lang w:val="en-US"/>
        </w:rPr>
      </w:pPr>
      <w:r w:rsidRPr="009E2363">
        <w:rPr>
          <w:rFonts w:ascii="CordiaUPC" w:hAnsi="CordiaUPC" w:cs="CordiaUPC" w:hint="cs"/>
          <w:sz w:val="26"/>
          <w:szCs w:val="26"/>
          <w:lang w:val="en-US"/>
        </w:rPr>
        <w:t>Wholesale Banking</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bidi="th-TH"/>
        </w:rPr>
        <w:t>This serves large</w:t>
      </w:r>
      <w:r w:rsidRPr="009E2363">
        <w:rPr>
          <w:rFonts w:ascii="CordiaUPC" w:hAnsi="CordiaUPC" w:cs="CordiaUPC" w:hint="cs"/>
          <w:sz w:val="26"/>
          <w:szCs w:val="26"/>
          <w:cs/>
          <w:lang w:val="en-US" w:bidi="th-TH"/>
        </w:rPr>
        <w:t>-</w:t>
      </w:r>
      <w:r w:rsidRPr="009E2363">
        <w:rPr>
          <w:rFonts w:ascii="CordiaUPC" w:hAnsi="CordiaUPC" w:cs="CordiaUPC" w:hint="cs"/>
          <w:sz w:val="26"/>
          <w:szCs w:val="26"/>
          <w:lang w:val="en-US" w:bidi="th-TH"/>
        </w:rPr>
        <w:t>sized and medium</w:t>
      </w:r>
      <w:r w:rsidRPr="009E2363">
        <w:rPr>
          <w:rFonts w:ascii="CordiaUPC" w:hAnsi="CordiaUPC" w:cs="CordiaUPC" w:hint="cs"/>
          <w:sz w:val="26"/>
          <w:szCs w:val="26"/>
          <w:cs/>
          <w:lang w:val="en-US" w:bidi="th-TH"/>
        </w:rPr>
        <w:t>-</w:t>
      </w:r>
      <w:r w:rsidRPr="009E2363">
        <w:rPr>
          <w:rFonts w:ascii="CordiaUPC" w:hAnsi="CordiaUPC" w:cs="CordiaUPC" w:hint="cs"/>
          <w:sz w:val="26"/>
          <w:szCs w:val="26"/>
          <w:lang w:val="en-US" w:bidi="th-TH"/>
        </w:rPr>
        <w:t>sized</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bidi="th-TH"/>
        </w:rPr>
        <w:t>business customer</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The main products and</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services are corporate loans, letters of guarantee, deposits, trade finance and foreign exchange, supply</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chain solution, financial management, and other financial services</w:t>
      </w:r>
      <w:r w:rsidRPr="009E2363">
        <w:rPr>
          <w:rFonts w:ascii="CordiaUPC" w:hAnsi="CordiaUPC" w:cs="CordiaUPC" w:hint="cs"/>
          <w:sz w:val="26"/>
          <w:szCs w:val="26"/>
          <w:cs/>
          <w:lang w:val="en-US" w:bidi="th-TH"/>
        </w:rPr>
        <w:t>.</w:t>
      </w:r>
    </w:p>
    <w:p w14:paraId="58EFC91C" w14:textId="77777777" w:rsidR="00212FA7" w:rsidRPr="009E2363" w:rsidRDefault="00212FA7" w:rsidP="00212FA7">
      <w:pPr>
        <w:spacing w:line="240" w:lineRule="exact"/>
        <w:ind w:left="1260" w:hanging="360"/>
        <w:contextualSpacing/>
        <w:jc w:val="thaiDistribute"/>
        <w:rPr>
          <w:rFonts w:ascii="CordiaUPC" w:hAnsi="CordiaUPC" w:cs="CordiaUPC"/>
          <w:sz w:val="20"/>
          <w:lang w:val="en-US"/>
        </w:rPr>
      </w:pPr>
    </w:p>
    <w:p w14:paraId="02032A31" w14:textId="77777777" w:rsidR="00212FA7" w:rsidRPr="009E2363" w:rsidRDefault="00212FA7" w:rsidP="00D101E8">
      <w:pPr>
        <w:numPr>
          <w:ilvl w:val="1"/>
          <w:numId w:val="20"/>
        </w:numPr>
        <w:spacing w:after="200" w:line="240" w:lineRule="exact"/>
        <w:ind w:left="1260"/>
        <w:contextualSpacing/>
        <w:jc w:val="thaiDistribute"/>
        <w:rPr>
          <w:rFonts w:ascii="CordiaUPC" w:hAnsi="CordiaUPC" w:cs="CordiaUPC"/>
          <w:sz w:val="26"/>
          <w:szCs w:val="26"/>
          <w:lang w:val="en-US"/>
        </w:rPr>
      </w:pPr>
      <w:r w:rsidRPr="009E2363">
        <w:rPr>
          <w:rFonts w:ascii="CordiaUPC" w:hAnsi="CordiaUPC" w:cs="CordiaUPC" w:hint="cs"/>
          <w:sz w:val="26"/>
          <w:szCs w:val="26"/>
          <w:lang w:val="en-US"/>
        </w:rPr>
        <w:t>Small Enterprise</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bidi="th-TH"/>
        </w:rPr>
        <w:t>This serves small</w:t>
      </w:r>
      <w:r w:rsidRPr="009E2363">
        <w:rPr>
          <w:rFonts w:ascii="CordiaUPC" w:hAnsi="CordiaUPC" w:cs="CordiaUPC" w:hint="cs"/>
          <w:sz w:val="26"/>
          <w:szCs w:val="26"/>
          <w:cs/>
          <w:lang w:val="en-US" w:bidi="th-TH"/>
        </w:rPr>
        <w:t>-</w:t>
      </w:r>
      <w:r w:rsidRPr="009E2363">
        <w:rPr>
          <w:rFonts w:ascii="CordiaUPC" w:hAnsi="CordiaUPC" w:cs="CordiaUPC" w:hint="cs"/>
          <w:sz w:val="26"/>
          <w:szCs w:val="26"/>
          <w:lang w:val="en-US" w:bidi="th-TH"/>
        </w:rPr>
        <w:t>size business customer</w:t>
      </w:r>
      <w:r w:rsidRPr="009E2363">
        <w:rPr>
          <w:rFonts w:ascii="CordiaUPC" w:hAnsi="CordiaUPC" w:cs="CordiaUPC" w:hint="cs"/>
          <w:spacing w:val="-4"/>
          <w:sz w:val="26"/>
          <w:szCs w:val="26"/>
          <w:cs/>
          <w:lang w:val="en-US" w:bidi="th-TH"/>
        </w:rPr>
        <w:t>.</w:t>
      </w:r>
      <w:r w:rsidRPr="009E2363">
        <w:rPr>
          <w:rFonts w:ascii="CordiaUPC" w:hAnsi="CordiaUPC" w:cs="CordiaUPC" w:hint="cs"/>
          <w:sz w:val="26"/>
          <w:szCs w:val="26"/>
          <w:lang w:val="en-US"/>
        </w:rPr>
        <w:t xml:space="preserve"> The main products and services are corporate</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loans, deposits and bancassurance</w:t>
      </w:r>
      <w:r w:rsidRPr="009E2363">
        <w:rPr>
          <w:rFonts w:ascii="CordiaUPC" w:hAnsi="CordiaUPC" w:cs="CordiaUPC" w:hint="cs"/>
          <w:sz w:val="26"/>
          <w:szCs w:val="26"/>
          <w:cs/>
          <w:lang w:val="en-US" w:bidi="th-TH"/>
        </w:rPr>
        <w:t>.</w:t>
      </w:r>
    </w:p>
    <w:p w14:paraId="4E76464F" w14:textId="77777777" w:rsidR="00212FA7" w:rsidRPr="009E2363" w:rsidRDefault="00212FA7" w:rsidP="00212FA7">
      <w:pPr>
        <w:spacing w:line="240" w:lineRule="exact"/>
        <w:ind w:left="1124" w:hanging="577"/>
        <w:jc w:val="thaiDistribute"/>
        <w:rPr>
          <w:rFonts w:ascii="CordiaUPC" w:hAnsi="CordiaUPC" w:cs="CordiaUPC"/>
          <w:sz w:val="26"/>
          <w:szCs w:val="26"/>
          <w:lang w:val="en-US"/>
        </w:rPr>
      </w:pPr>
    </w:p>
    <w:p w14:paraId="2A741A7F" w14:textId="77777777" w:rsidR="00212FA7" w:rsidRPr="009E2363" w:rsidRDefault="00212FA7" w:rsidP="00212FA7">
      <w:pPr>
        <w:spacing w:line="240" w:lineRule="exact"/>
        <w:ind w:left="900" w:hanging="353"/>
        <w:jc w:val="thaiDistribute"/>
        <w:rPr>
          <w:rFonts w:ascii="CordiaUPC" w:hAnsi="CordiaUPC" w:cs="CordiaUPC"/>
          <w:sz w:val="26"/>
          <w:szCs w:val="26"/>
          <w:lang w:val="en-US"/>
        </w:rPr>
      </w:pPr>
      <w:r w:rsidRPr="009E2363">
        <w:rPr>
          <w:rFonts w:ascii="CordiaUPC" w:hAnsi="CordiaUPC" w:cs="CordiaUPC" w:hint="cs"/>
          <w:sz w:val="26"/>
          <w:szCs w:val="26"/>
          <w:lang w:val="en-US"/>
        </w:rPr>
        <w:t>2</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ab/>
        <w:t>Retail Banking</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This represents individual persons</w:t>
      </w:r>
      <w:r w:rsidRPr="009E2363">
        <w:rPr>
          <w:rFonts w:ascii="CordiaUPC" w:hAnsi="CordiaUPC" w:cs="CordiaUPC" w:hint="cs"/>
          <w:sz w:val="26"/>
          <w:szCs w:val="26"/>
          <w:cs/>
          <w:lang w:val="en-US" w:bidi="th-TH"/>
        </w:rPr>
        <w:t>.</w:t>
      </w:r>
      <w:r w:rsidRPr="009E2363">
        <w:rPr>
          <w:rFonts w:ascii="CordiaUPC" w:hAnsi="CordiaUPC" w:cs="CordiaUPC" w:hint="cs"/>
          <w:sz w:val="26"/>
          <w:szCs w:val="26"/>
          <w:lang w:val="en-US"/>
        </w:rPr>
        <w:t xml:space="preserve"> The main products and services are</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deposits, housing loans, hire purchase, finance lease, personal loans, cards services, bancassurance and mutual</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funds, and foreign currency services</w:t>
      </w:r>
      <w:r w:rsidRPr="009E2363">
        <w:rPr>
          <w:rFonts w:ascii="CordiaUPC" w:hAnsi="CordiaUPC" w:cs="CordiaUPC" w:hint="cs"/>
          <w:sz w:val="26"/>
          <w:szCs w:val="26"/>
          <w:cs/>
          <w:lang w:val="en-US" w:bidi="th-TH"/>
        </w:rPr>
        <w:t>.</w:t>
      </w:r>
    </w:p>
    <w:p w14:paraId="432943CB" w14:textId="77777777" w:rsidR="00212FA7" w:rsidRPr="006A5738" w:rsidRDefault="00212FA7" w:rsidP="00212FA7">
      <w:pPr>
        <w:spacing w:line="240" w:lineRule="exact"/>
        <w:ind w:left="547"/>
        <w:jc w:val="thaiDistribute"/>
        <w:rPr>
          <w:rFonts w:ascii="CordiaUPC" w:hAnsi="CordiaUPC" w:cs="CordiaUPC"/>
          <w:sz w:val="16"/>
          <w:szCs w:val="16"/>
          <w:lang w:val="en-US"/>
        </w:rPr>
      </w:pPr>
    </w:p>
    <w:p w14:paraId="211A8B6E" w14:textId="77777777" w:rsidR="00212FA7" w:rsidRPr="009E2363" w:rsidRDefault="00212FA7" w:rsidP="00212FA7">
      <w:pPr>
        <w:spacing w:line="240" w:lineRule="exact"/>
        <w:ind w:left="547"/>
        <w:jc w:val="thaiDistribute"/>
        <w:rPr>
          <w:rFonts w:ascii="CordiaUPC" w:hAnsi="CordiaUPC" w:cs="CordiaUPC"/>
          <w:sz w:val="26"/>
          <w:szCs w:val="26"/>
          <w:lang w:val="en-US"/>
        </w:rPr>
      </w:pPr>
      <w:r w:rsidRPr="009E2363">
        <w:rPr>
          <w:rFonts w:ascii="CordiaUPC" w:hAnsi="CordiaUPC" w:cs="CordiaUPC" w:hint="cs"/>
          <w:sz w:val="26"/>
          <w:szCs w:val="26"/>
          <w:lang w:val="en-US"/>
        </w:rPr>
        <w:t>The Bank evaluates segment performance based on profit from operation, using the same</w:t>
      </w: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rPr>
        <w:t>accounting policies as those used in its preparation of the financial statements</w:t>
      </w:r>
      <w:r w:rsidRPr="009E2363">
        <w:rPr>
          <w:rFonts w:ascii="CordiaUPC" w:hAnsi="CordiaUPC" w:cs="CordiaUPC" w:hint="cs"/>
          <w:sz w:val="26"/>
          <w:szCs w:val="26"/>
          <w:cs/>
          <w:lang w:val="en-US" w:bidi="th-TH"/>
        </w:rPr>
        <w:t xml:space="preserve">. </w:t>
      </w:r>
    </w:p>
    <w:p w14:paraId="1263B5C8" w14:textId="77777777" w:rsidR="00212FA7" w:rsidRPr="006A5738" w:rsidRDefault="00212FA7" w:rsidP="00212FA7">
      <w:pPr>
        <w:spacing w:line="240" w:lineRule="exact"/>
        <w:jc w:val="thaiDistribute"/>
        <w:rPr>
          <w:rFonts w:ascii="CordiaUPC" w:hAnsi="CordiaUPC" w:cs="CordiaUPC"/>
          <w:sz w:val="16"/>
          <w:szCs w:val="16"/>
          <w:lang w:val="en-US"/>
        </w:rPr>
      </w:pPr>
    </w:p>
    <w:p w14:paraId="164183B0" w14:textId="77777777" w:rsidR="00212FA7" w:rsidRPr="009E2363" w:rsidRDefault="00212FA7" w:rsidP="00212FA7">
      <w:pPr>
        <w:pStyle w:val="Heading1"/>
        <w:numPr>
          <w:ilvl w:val="0"/>
          <w:numId w:val="0"/>
        </w:numPr>
        <w:tabs>
          <w:tab w:val="left" w:pos="5245"/>
          <w:tab w:val="left" w:pos="8364"/>
        </w:tabs>
        <w:spacing w:before="0" w:after="0" w:line="240" w:lineRule="exact"/>
        <w:ind w:left="540" w:firstLine="27"/>
        <w:jc w:val="thaiDistribute"/>
        <w:rPr>
          <w:rFonts w:ascii="CordiaUPC" w:hAnsi="CordiaUPC" w:cs="CordiaUPC"/>
          <w:b w:val="0"/>
          <w:bCs/>
          <w:i w:val="0"/>
          <w:iCs/>
          <w:spacing w:val="-2"/>
          <w:sz w:val="26"/>
          <w:szCs w:val="26"/>
          <w:lang w:val="en-US"/>
        </w:rPr>
      </w:pPr>
      <w:r w:rsidRPr="009E2363">
        <w:rPr>
          <w:rFonts w:ascii="CordiaUPC" w:hAnsi="CordiaUPC" w:cs="CordiaUPC" w:hint="cs"/>
          <w:b w:val="0"/>
          <w:bCs/>
          <w:i w:val="0"/>
          <w:iCs/>
          <w:sz w:val="26"/>
          <w:szCs w:val="26"/>
          <w:lang w:val="en-US"/>
        </w:rPr>
        <w:t>The operating segment information, as reported below, is reported in a consistent manner with the Bank’s internal reports that are regularly reviewed by the Chief Operating Decision</w:t>
      </w:r>
      <w:r w:rsidRPr="009E2363">
        <w:rPr>
          <w:rFonts w:ascii="CordiaUPC" w:hAnsi="CordiaUPC" w:cs="CordiaUPC" w:hint="cs"/>
          <w:b w:val="0"/>
          <w:bCs/>
          <w:i w:val="0"/>
          <w:iCs/>
          <w:sz w:val="26"/>
          <w:szCs w:val="26"/>
          <w:cs/>
          <w:lang w:val="en-US" w:bidi="th-TH"/>
        </w:rPr>
        <w:t xml:space="preserve"> </w:t>
      </w:r>
      <w:r w:rsidRPr="009E2363">
        <w:rPr>
          <w:rFonts w:ascii="CordiaUPC" w:hAnsi="CordiaUPC" w:cs="CordiaUPC" w:hint="cs"/>
          <w:b w:val="0"/>
          <w:bCs/>
          <w:i w:val="0"/>
          <w:iCs/>
          <w:sz w:val="26"/>
          <w:szCs w:val="26"/>
          <w:lang w:val="en-US"/>
        </w:rPr>
        <w:t>Maker in order to make decisions on the allocation of resources to the operating segments</w:t>
      </w:r>
      <w:r w:rsidRPr="009E2363">
        <w:rPr>
          <w:rFonts w:ascii="CordiaUPC" w:hAnsi="CordiaUPC" w:cs="CordiaUPC" w:hint="cs"/>
          <w:b w:val="0"/>
          <w:bCs/>
          <w:i w:val="0"/>
          <w:iCs/>
          <w:sz w:val="26"/>
          <w:szCs w:val="26"/>
          <w:cs/>
          <w:lang w:val="en-US" w:bidi="th-TH"/>
        </w:rPr>
        <w:t xml:space="preserve"> </w:t>
      </w:r>
      <w:r w:rsidRPr="009E2363">
        <w:rPr>
          <w:rFonts w:ascii="CordiaUPC" w:hAnsi="CordiaUPC" w:cs="CordiaUPC" w:hint="cs"/>
          <w:b w:val="0"/>
          <w:bCs/>
          <w:i w:val="0"/>
          <w:iCs/>
          <w:sz w:val="26"/>
          <w:szCs w:val="26"/>
          <w:lang w:val="en-US"/>
        </w:rPr>
        <w:t>and assess their performance</w:t>
      </w:r>
      <w:r w:rsidRPr="009E2363">
        <w:rPr>
          <w:rFonts w:ascii="CordiaUPC" w:hAnsi="CordiaUPC" w:cs="CordiaUPC" w:hint="cs"/>
          <w:b w:val="0"/>
          <w:bCs/>
          <w:i w:val="0"/>
          <w:iCs/>
          <w:sz w:val="26"/>
          <w:szCs w:val="26"/>
          <w:cs/>
          <w:lang w:val="en-US" w:bidi="th-TH"/>
        </w:rPr>
        <w:t xml:space="preserve">. </w:t>
      </w:r>
      <w:r w:rsidRPr="009E2363">
        <w:rPr>
          <w:rFonts w:ascii="CordiaUPC" w:hAnsi="CordiaUPC" w:cs="CordiaUPC" w:hint="cs"/>
          <w:b w:val="0"/>
          <w:bCs/>
          <w:i w:val="0"/>
          <w:iCs/>
          <w:sz w:val="26"/>
          <w:szCs w:val="26"/>
          <w:lang w:val="en-US"/>
        </w:rPr>
        <w:t>The Chief Operating Decision Maker has been identified as</w:t>
      </w:r>
      <w:r w:rsidRPr="009E2363">
        <w:rPr>
          <w:rFonts w:ascii="CordiaUPC" w:hAnsi="CordiaUPC" w:cs="CordiaUPC" w:hint="cs"/>
          <w:b w:val="0"/>
          <w:bCs/>
          <w:i w:val="0"/>
          <w:iCs/>
          <w:sz w:val="26"/>
          <w:szCs w:val="26"/>
          <w:cs/>
          <w:lang w:val="en-US" w:bidi="th-TH"/>
        </w:rPr>
        <w:t xml:space="preserve"> </w:t>
      </w:r>
      <w:r w:rsidRPr="009E2363">
        <w:rPr>
          <w:rFonts w:ascii="CordiaUPC" w:hAnsi="CordiaUPC" w:cs="CordiaUPC" w:hint="cs"/>
          <w:b w:val="0"/>
          <w:bCs/>
          <w:i w:val="0"/>
          <w:iCs/>
          <w:sz w:val="26"/>
          <w:szCs w:val="26"/>
          <w:lang w:val="en-US"/>
        </w:rPr>
        <w:t>the Chief Executive Committee</w:t>
      </w:r>
      <w:r w:rsidRPr="009E2363">
        <w:rPr>
          <w:rFonts w:ascii="CordiaUPC" w:hAnsi="CordiaUPC" w:cs="CordiaUPC" w:hint="cs"/>
          <w:b w:val="0"/>
          <w:bCs/>
          <w:i w:val="0"/>
          <w:iCs/>
          <w:sz w:val="26"/>
          <w:szCs w:val="26"/>
          <w:cs/>
          <w:lang w:val="en-US" w:bidi="th-TH"/>
        </w:rPr>
        <w:t>.</w:t>
      </w:r>
    </w:p>
    <w:p w14:paraId="55AFB7F2" w14:textId="77777777" w:rsidR="00252C31" w:rsidRPr="006A5738" w:rsidRDefault="00252C31" w:rsidP="00212FA7">
      <w:pPr>
        <w:spacing w:line="240" w:lineRule="auto"/>
        <w:rPr>
          <w:rFonts w:ascii="CordiaUPC" w:eastAsia="Times New Roman" w:hAnsi="CordiaUPC" w:cs="CordiaUPC"/>
          <w:b/>
          <w:bCs/>
          <w:i/>
          <w:iCs/>
          <w:sz w:val="16"/>
          <w:szCs w:val="16"/>
          <w:cs/>
          <w:lang w:bidi="th-TH"/>
        </w:rPr>
      </w:pPr>
    </w:p>
    <w:p w14:paraId="7C8E114F" w14:textId="77777777" w:rsidR="00A01F5D" w:rsidRDefault="00A01F5D">
      <w:pPr>
        <w:spacing w:line="240" w:lineRule="auto"/>
        <w:rPr>
          <w:rFonts w:ascii="CordiaUPC" w:eastAsia="Times New Roman" w:hAnsi="CordiaUPC" w:cs="CordiaUPC"/>
          <w:b/>
          <w:bCs/>
          <w:i/>
          <w:iCs/>
          <w:sz w:val="26"/>
          <w:szCs w:val="26"/>
        </w:rPr>
      </w:pPr>
      <w:r>
        <w:rPr>
          <w:rFonts w:ascii="CordiaUPC" w:eastAsia="Times New Roman" w:hAnsi="CordiaUPC" w:cs="CordiaUPC"/>
          <w:b/>
          <w:bCs/>
          <w:i/>
          <w:iCs/>
          <w:sz w:val="26"/>
          <w:szCs w:val="26"/>
        </w:rPr>
        <w:br w:type="page"/>
      </w:r>
    </w:p>
    <w:p w14:paraId="5BEDD7A8" w14:textId="5E54F6D4" w:rsidR="00212FA7" w:rsidRPr="009E2363" w:rsidRDefault="00212FA7" w:rsidP="00212FA7">
      <w:pPr>
        <w:spacing w:line="240" w:lineRule="exact"/>
        <w:ind w:left="270" w:firstLine="270"/>
        <w:rPr>
          <w:rFonts w:ascii="CordiaUPC" w:eastAsia="Times New Roman" w:hAnsi="CordiaUPC" w:cs="CordiaUPC"/>
          <w:b/>
          <w:bCs/>
          <w:i/>
          <w:iCs/>
          <w:sz w:val="26"/>
          <w:szCs w:val="26"/>
        </w:rPr>
      </w:pPr>
      <w:r w:rsidRPr="009E2363">
        <w:rPr>
          <w:rFonts w:ascii="CordiaUPC" w:eastAsia="Times New Roman" w:hAnsi="CordiaUPC" w:cs="CordiaUPC"/>
          <w:b/>
          <w:bCs/>
          <w:i/>
          <w:iCs/>
          <w:sz w:val="26"/>
          <w:szCs w:val="26"/>
        </w:rPr>
        <w:lastRenderedPageBreak/>
        <w:t>Information about reportable segments:</w:t>
      </w:r>
    </w:p>
    <w:p w14:paraId="4E773A4C" w14:textId="77777777" w:rsidR="00212FA7" w:rsidRPr="009E2363" w:rsidRDefault="00212FA7" w:rsidP="00212FA7">
      <w:pPr>
        <w:spacing w:line="240" w:lineRule="auto"/>
        <w:ind w:left="270" w:firstLine="270"/>
        <w:rPr>
          <w:rFonts w:ascii="CordiaUPC" w:eastAsia="Times New Roman" w:hAnsi="CordiaUPC" w:cs="CordiaUPC"/>
          <w:b/>
          <w:bCs/>
          <w:i/>
          <w:iCs/>
          <w:sz w:val="14"/>
          <w:szCs w:val="14"/>
          <w:cs/>
          <w:lang w:bidi="th-TH"/>
        </w:rPr>
      </w:pPr>
    </w:p>
    <w:tbl>
      <w:tblPr>
        <w:tblW w:w="9297" w:type="dxa"/>
        <w:tblInd w:w="529"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AA0003" w:rsidRPr="009E2363" w14:paraId="02F23F10" w14:textId="77777777" w:rsidTr="001C36BB">
        <w:trPr>
          <w:cantSplit/>
        </w:trPr>
        <w:tc>
          <w:tcPr>
            <w:tcW w:w="2880" w:type="dxa"/>
          </w:tcPr>
          <w:p w14:paraId="4F044F86" w14:textId="5E847403" w:rsidR="00AA0003" w:rsidRPr="009E2363" w:rsidRDefault="00AA0003" w:rsidP="00AA0003">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three-month period ended</w:t>
            </w:r>
          </w:p>
        </w:tc>
        <w:tc>
          <w:tcPr>
            <w:tcW w:w="6417" w:type="dxa"/>
            <w:gridSpan w:val="9"/>
            <w:vAlign w:val="bottom"/>
          </w:tcPr>
          <w:p w14:paraId="736BA051" w14:textId="77777777" w:rsidR="00AA0003" w:rsidRPr="009E2363" w:rsidRDefault="00AA0003" w:rsidP="00AA0003">
            <w:pPr>
              <w:spacing w:line="240" w:lineRule="exact"/>
              <w:jc w:val="center"/>
              <w:rPr>
                <w:rFonts w:ascii="CordiaUPC" w:eastAsia="Times New Roman" w:hAnsi="CordiaUPC" w:cs="CordiaUPC"/>
                <w:b/>
                <w:sz w:val="26"/>
                <w:szCs w:val="26"/>
              </w:rPr>
            </w:pPr>
          </w:p>
        </w:tc>
      </w:tr>
      <w:tr w:rsidR="00AA0003" w:rsidRPr="009E2363" w14:paraId="06CF242A" w14:textId="77777777" w:rsidTr="001C36BB">
        <w:trPr>
          <w:cantSplit/>
        </w:trPr>
        <w:tc>
          <w:tcPr>
            <w:tcW w:w="2880" w:type="dxa"/>
          </w:tcPr>
          <w:p w14:paraId="2269F133" w14:textId="22608049" w:rsidR="00AA0003" w:rsidRPr="009E2363" w:rsidRDefault="00AA0003" w:rsidP="00AA0003">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 xml:space="preserve">   31 </w:t>
            </w:r>
            <w:r>
              <w:rPr>
                <w:rFonts w:ascii="CordiaUPC" w:hAnsi="CordiaUPC" w:cs="CordiaUPC"/>
                <w:b/>
                <w:bCs/>
                <w:i/>
                <w:iCs/>
                <w:sz w:val="26"/>
                <w:szCs w:val="26"/>
              </w:rPr>
              <w:t>March</w:t>
            </w:r>
            <w:r>
              <w:rPr>
                <w:rFonts w:ascii="CordiaUPC" w:eastAsia="Times New Roman" w:hAnsi="CordiaUPC" w:cs="CordiaUPC"/>
                <w:b/>
                <w:bCs/>
                <w:i/>
                <w:iCs/>
                <w:sz w:val="26"/>
                <w:szCs w:val="26"/>
              </w:rPr>
              <w:t xml:space="preserve"> 2024</w:t>
            </w:r>
          </w:p>
        </w:tc>
        <w:tc>
          <w:tcPr>
            <w:tcW w:w="6417" w:type="dxa"/>
            <w:gridSpan w:val="9"/>
            <w:vAlign w:val="bottom"/>
          </w:tcPr>
          <w:p w14:paraId="555707B2" w14:textId="77777777" w:rsidR="00AA0003" w:rsidRPr="009E2363" w:rsidRDefault="00AA0003" w:rsidP="00AA0003">
            <w:pPr>
              <w:spacing w:line="240" w:lineRule="exact"/>
              <w:jc w:val="center"/>
              <w:rPr>
                <w:rFonts w:ascii="CordiaUPC" w:eastAsia="Times New Roman" w:hAnsi="CordiaUPC" w:cs="CordiaUPC"/>
                <w:b/>
                <w:sz w:val="26"/>
                <w:szCs w:val="26"/>
              </w:rPr>
            </w:pPr>
            <w:r w:rsidRPr="009E2363">
              <w:rPr>
                <w:rFonts w:ascii="CordiaUPC" w:eastAsia="Times New Roman" w:hAnsi="CordiaUPC" w:cs="CordiaUPC" w:hint="cs"/>
                <w:b/>
                <w:sz w:val="26"/>
                <w:szCs w:val="26"/>
              </w:rPr>
              <w:t>Consolidated</w:t>
            </w:r>
          </w:p>
        </w:tc>
      </w:tr>
      <w:tr w:rsidR="00212FA7" w:rsidRPr="009E2363" w14:paraId="163778FB" w14:textId="77777777" w:rsidTr="001C36BB">
        <w:trPr>
          <w:cantSplit/>
        </w:trPr>
        <w:tc>
          <w:tcPr>
            <w:tcW w:w="2880" w:type="dxa"/>
          </w:tcPr>
          <w:p w14:paraId="53AB1355" w14:textId="77777777" w:rsidR="00212FA7" w:rsidRPr="009E2363" w:rsidDel="00F1172B" w:rsidRDefault="00212FA7" w:rsidP="00A4708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651186EF" w14:textId="77777777" w:rsidR="00212FA7" w:rsidRPr="009E2363" w:rsidRDefault="00212FA7" w:rsidP="00A47089">
            <w:pPr>
              <w:spacing w:line="240" w:lineRule="exact"/>
              <w:ind w:left="-61" w:right="-34"/>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Commercial Banking</w:t>
            </w:r>
          </w:p>
        </w:tc>
        <w:tc>
          <w:tcPr>
            <w:tcW w:w="180" w:type="dxa"/>
          </w:tcPr>
          <w:p w14:paraId="6C725D9B"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089" w:type="dxa"/>
            <w:vAlign w:val="bottom"/>
          </w:tcPr>
          <w:p w14:paraId="7A7DFAE4"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Retail Banking</w:t>
            </w:r>
          </w:p>
        </w:tc>
        <w:tc>
          <w:tcPr>
            <w:tcW w:w="180" w:type="dxa"/>
          </w:tcPr>
          <w:p w14:paraId="4E0EF922"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170" w:type="dxa"/>
            <w:vAlign w:val="bottom"/>
          </w:tcPr>
          <w:p w14:paraId="2F787461"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Other segments</w:t>
            </w:r>
          </w:p>
        </w:tc>
        <w:tc>
          <w:tcPr>
            <w:tcW w:w="180" w:type="dxa"/>
          </w:tcPr>
          <w:p w14:paraId="3B157DB6" w14:textId="77777777" w:rsidR="00212FA7" w:rsidRPr="009E2363" w:rsidRDefault="00212FA7" w:rsidP="00A4708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42848C1A"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Elimination</w:t>
            </w:r>
          </w:p>
        </w:tc>
        <w:tc>
          <w:tcPr>
            <w:tcW w:w="180" w:type="dxa"/>
          </w:tcPr>
          <w:p w14:paraId="71FFAB3E"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125" w:type="dxa"/>
            <w:vAlign w:val="bottom"/>
          </w:tcPr>
          <w:p w14:paraId="785955A4"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Total</w:t>
            </w:r>
          </w:p>
        </w:tc>
      </w:tr>
      <w:tr w:rsidR="00212FA7" w:rsidRPr="009E2363" w14:paraId="604EB8C0" w14:textId="77777777" w:rsidTr="001C36BB">
        <w:trPr>
          <w:cantSplit/>
        </w:trPr>
        <w:tc>
          <w:tcPr>
            <w:tcW w:w="2880" w:type="dxa"/>
          </w:tcPr>
          <w:p w14:paraId="6928E729" w14:textId="77777777" w:rsidR="00212FA7" w:rsidRPr="009E2363" w:rsidRDefault="00212FA7" w:rsidP="00A4708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6138EFA7" w14:textId="77777777" w:rsidR="00212FA7" w:rsidRPr="009E2363" w:rsidRDefault="00212FA7" w:rsidP="00A47089">
            <w:pPr>
              <w:spacing w:line="240" w:lineRule="exact"/>
              <w:jc w:val="center"/>
              <w:rPr>
                <w:rFonts w:ascii="CordiaUPC" w:eastAsia="Times New Roman" w:hAnsi="CordiaUPC" w:cs="CordiaUPC"/>
                <w:bCs/>
                <w:i/>
                <w:iCs/>
                <w:sz w:val="26"/>
                <w:szCs w:val="26"/>
              </w:rPr>
            </w:pPr>
            <w:r w:rsidRPr="009E2363">
              <w:rPr>
                <w:rFonts w:ascii="CordiaUPC" w:eastAsia="Times New Roman" w:hAnsi="CordiaUPC" w:cs="CordiaUPC" w:hint="cs"/>
                <w:bCs/>
                <w:i/>
                <w:iCs/>
                <w:sz w:val="26"/>
                <w:szCs w:val="26"/>
              </w:rPr>
              <w:t>(in million Baht)</w:t>
            </w:r>
          </w:p>
        </w:tc>
      </w:tr>
      <w:tr w:rsidR="00891E91" w:rsidRPr="009E2363" w14:paraId="57EF0759" w14:textId="77777777" w:rsidTr="001C36BB">
        <w:trPr>
          <w:cantSplit/>
        </w:trPr>
        <w:tc>
          <w:tcPr>
            <w:tcW w:w="2880" w:type="dxa"/>
            <w:vAlign w:val="bottom"/>
          </w:tcPr>
          <w:p w14:paraId="47128AD8" w14:textId="77777777" w:rsidR="00891E91" w:rsidRPr="009E2363" w:rsidRDefault="00891E91" w:rsidP="00891E91">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sz w:val="26"/>
                <w:szCs w:val="26"/>
              </w:rPr>
              <w:t>Net interest income</w:t>
            </w:r>
          </w:p>
        </w:tc>
        <w:tc>
          <w:tcPr>
            <w:tcW w:w="1143" w:type="dxa"/>
            <w:vAlign w:val="bottom"/>
          </w:tcPr>
          <w:p w14:paraId="2D656C4B" w14:textId="74BA5976"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4</w:t>
            </w:r>
            <w:r>
              <w:rPr>
                <w:rFonts w:ascii="CordiaUPC" w:hAnsi="CordiaUPC" w:cs="CordiaUPC"/>
                <w:sz w:val="26"/>
                <w:szCs w:val="26"/>
              </w:rPr>
              <w:t>,</w:t>
            </w:r>
            <w:r w:rsidRPr="003F2E0B">
              <w:rPr>
                <w:rFonts w:ascii="CordiaUPC" w:hAnsi="CordiaUPC" w:cs="CordiaUPC"/>
                <w:sz w:val="26"/>
                <w:szCs w:val="26"/>
              </w:rPr>
              <w:t>097</w:t>
            </w:r>
          </w:p>
        </w:tc>
        <w:tc>
          <w:tcPr>
            <w:tcW w:w="180" w:type="dxa"/>
            <w:vAlign w:val="bottom"/>
          </w:tcPr>
          <w:p w14:paraId="26F83B56" w14:textId="77777777" w:rsidR="00891E91" w:rsidRPr="009E2363" w:rsidRDefault="00891E91" w:rsidP="00891E9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C090DAA" w14:textId="2C06FCCE"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9</w:t>
            </w:r>
            <w:r>
              <w:rPr>
                <w:rFonts w:ascii="CordiaUPC" w:hAnsi="CordiaUPC" w:cs="CordiaUPC"/>
                <w:sz w:val="26"/>
                <w:szCs w:val="26"/>
              </w:rPr>
              <w:t>,</w:t>
            </w:r>
            <w:r w:rsidRPr="003F2E0B">
              <w:rPr>
                <w:rFonts w:ascii="CordiaUPC" w:hAnsi="CordiaUPC" w:cs="CordiaUPC"/>
                <w:sz w:val="26"/>
                <w:szCs w:val="26"/>
              </w:rPr>
              <w:t>634</w:t>
            </w:r>
          </w:p>
        </w:tc>
        <w:tc>
          <w:tcPr>
            <w:tcW w:w="180" w:type="dxa"/>
            <w:vAlign w:val="bottom"/>
          </w:tcPr>
          <w:p w14:paraId="225DE7CF"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792BAC2" w14:textId="231D24E8"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672</w:t>
            </w:r>
          </w:p>
        </w:tc>
        <w:tc>
          <w:tcPr>
            <w:tcW w:w="180" w:type="dxa"/>
            <w:vAlign w:val="bottom"/>
          </w:tcPr>
          <w:p w14:paraId="23134DB0"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6982F08" w14:textId="301DA95B"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(7)</w:t>
            </w:r>
          </w:p>
        </w:tc>
        <w:tc>
          <w:tcPr>
            <w:tcW w:w="180" w:type="dxa"/>
            <w:vAlign w:val="bottom"/>
          </w:tcPr>
          <w:p w14:paraId="0751146F"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4C89A796" w14:textId="7CF6D010"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14</w:t>
            </w:r>
            <w:r>
              <w:rPr>
                <w:rFonts w:ascii="CordiaUPC" w:hAnsi="CordiaUPC" w:cs="CordiaUPC"/>
                <w:sz w:val="26"/>
                <w:szCs w:val="26"/>
              </w:rPr>
              <w:t>,</w:t>
            </w:r>
            <w:r w:rsidRPr="003F2E0B">
              <w:rPr>
                <w:rFonts w:ascii="CordiaUPC" w:hAnsi="CordiaUPC" w:cs="CordiaUPC"/>
                <w:sz w:val="26"/>
                <w:szCs w:val="26"/>
              </w:rPr>
              <w:t>396</w:t>
            </w:r>
          </w:p>
        </w:tc>
      </w:tr>
      <w:tr w:rsidR="00891E91" w:rsidRPr="009E2363" w14:paraId="16464A5E" w14:textId="77777777" w:rsidTr="001C36BB">
        <w:trPr>
          <w:cantSplit/>
        </w:trPr>
        <w:tc>
          <w:tcPr>
            <w:tcW w:w="2880" w:type="dxa"/>
            <w:vAlign w:val="bottom"/>
          </w:tcPr>
          <w:p w14:paraId="07F9C3B7" w14:textId="77777777" w:rsidR="00891E91" w:rsidRPr="009E2363" w:rsidRDefault="00891E91" w:rsidP="00891E91">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sz w:val="26"/>
                <w:szCs w:val="26"/>
              </w:rPr>
              <w:t>Net non-interest income</w:t>
            </w:r>
          </w:p>
        </w:tc>
        <w:tc>
          <w:tcPr>
            <w:tcW w:w="1143" w:type="dxa"/>
            <w:vAlign w:val="bottom"/>
          </w:tcPr>
          <w:p w14:paraId="13D609EB" w14:textId="2398E502"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891</w:t>
            </w:r>
          </w:p>
        </w:tc>
        <w:tc>
          <w:tcPr>
            <w:tcW w:w="180" w:type="dxa"/>
            <w:vAlign w:val="bottom"/>
          </w:tcPr>
          <w:p w14:paraId="154725F6" w14:textId="77777777" w:rsidR="00891E91" w:rsidRPr="009E2363" w:rsidRDefault="00891E91" w:rsidP="00891E9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587FA93" w14:textId="3B96467C"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1</w:t>
            </w:r>
            <w:r>
              <w:rPr>
                <w:rFonts w:ascii="CordiaUPC" w:hAnsi="CordiaUPC" w:cs="CordiaUPC"/>
                <w:sz w:val="26"/>
                <w:szCs w:val="26"/>
              </w:rPr>
              <w:t>,</w:t>
            </w:r>
            <w:r w:rsidRPr="003F2E0B">
              <w:rPr>
                <w:rFonts w:ascii="CordiaUPC" w:hAnsi="CordiaUPC" w:cs="CordiaUPC"/>
                <w:sz w:val="26"/>
                <w:szCs w:val="26"/>
              </w:rPr>
              <w:t>850</w:t>
            </w:r>
          </w:p>
        </w:tc>
        <w:tc>
          <w:tcPr>
            <w:tcW w:w="180" w:type="dxa"/>
            <w:vAlign w:val="bottom"/>
          </w:tcPr>
          <w:p w14:paraId="2CA4B9B0"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6745813" w14:textId="0F1AC4D6"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497</w:t>
            </w:r>
          </w:p>
        </w:tc>
        <w:tc>
          <w:tcPr>
            <w:tcW w:w="180" w:type="dxa"/>
            <w:vAlign w:val="bottom"/>
          </w:tcPr>
          <w:p w14:paraId="7863A126"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12A1D40" w14:textId="10FE0BA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11</w:t>
            </w:r>
          </w:p>
        </w:tc>
        <w:tc>
          <w:tcPr>
            <w:tcW w:w="180" w:type="dxa"/>
            <w:vAlign w:val="bottom"/>
          </w:tcPr>
          <w:p w14:paraId="67B0F032"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9FBA71A" w14:textId="7D11CB33"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3</w:t>
            </w:r>
            <w:r>
              <w:rPr>
                <w:rFonts w:ascii="CordiaUPC" w:hAnsi="CordiaUPC" w:cs="CordiaUPC"/>
                <w:sz w:val="26"/>
                <w:szCs w:val="26"/>
              </w:rPr>
              <w:t>,</w:t>
            </w:r>
            <w:r w:rsidRPr="003F2E0B">
              <w:rPr>
                <w:rFonts w:ascii="CordiaUPC" w:hAnsi="CordiaUPC" w:cs="CordiaUPC"/>
                <w:sz w:val="26"/>
                <w:szCs w:val="26"/>
              </w:rPr>
              <w:t>249</w:t>
            </w:r>
          </w:p>
        </w:tc>
      </w:tr>
      <w:tr w:rsidR="00891E91" w:rsidRPr="009E2363" w14:paraId="0596111E" w14:textId="77777777" w:rsidTr="001C36BB">
        <w:trPr>
          <w:cantSplit/>
        </w:trPr>
        <w:tc>
          <w:tcPr>
            <w:tcW w:w="2880" w:type="dxa"/>
            <w:vAlign w:val="bottom"/>
          </w:tcPr>
          <w:p w14:paraId="219FBB49" w14:textId="77777777" w:rsidR="00891E91" w:rsidRPr="009E2363" w:rsidRDefault="00891E91" w:rsidP="00891E91">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07E0AFC5" w14:textId="2EAD52F2"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4</w:t>
            </w:r>
            <w:r>
              <w:rPr>
                <w:rFonts w:ascii="CordiaUPC" w:hAnsi="CordiaUPC" w:cs="CordiaUPC"/>
                <w:sz w:val="26"/>
                <w:szCs w:val="26"/>
              </w:rPr>
              <w:t>,</w:t>
            </w:r>
            <w:r w:rsidRPr="003F2E0B">
              <w:rPr>
                <w:rFonts w:ascii="CordiaUPC" w:hAnsi="CordiaUPC" w:cs="CordiaUPC"/>
                <w:sz w:val="26"/>
                <w:szCs w:val="26"/>
              </w:rPr>
              <w:t>988</w:t>
            </w:r>
          </w:p>
        </w:tc>
        <w:tc>
          <w:tcPr>
            <w:tcW w:w="180" w:type="dxa"/>
            <w:vAlign w:val="bottom"/>
          </w:tcPr>
          <w:p w14:paraId="51C3E0A6" w14:textId="77777777" w:rsidR="00891E91" w:rsidRPr="009E2363" w:rsidRDefault="00891E91" w:rsidP="00891E9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628E101A" w14:textId="4A53EBA6"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11</w:t>
            </w:r>
            <w:r>
              <w:rPr>
                <w:rFonts w:ascii="CordiaUPC" w:hAnsi="CordiaUPC" w:cs="CordiaUPC"/>
                <w:sz w:val="26"/>
                <w:szCs w:val="26"/>
              </w:rPr>
              <w:t>,</w:t>
            </w:r>
            <w:r w:rsidRPr="003F2E0B">
              <w:rPr>
                <w:rFonts w:ascii="CordiaUPC" w:hAnsi="CordiaUPC" w:cs="CordiaUPC"/>
                <w:sz w:val="26"/>
                <w:szCs w:val="26"/>
              </w:rPr>
              <w:t>484</w:t>
            </w:r>
          </w:p>
        </w:tc>
        <w:tc>
          <w:tcPr>
            <w:tcW w:w="180" w:type="dxa"/>
            <w:vAlign w:val="bottom"/>
          </w:tcPr>
          <w:p w14:paraId="7F0CA070"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273F794" w14:textId="10842210"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1</w:t>
            </w:r>
            <w:r>
              <w:rPr>
                <w:rFonts w:ascii="CordiaUPC" w:hAnsi="CordiaUPC" w:cs="CordiaUPC"/>
                <w:sz w:val="26"/>
                <w:szCs w:val="26"/>
              </w:rPr>
              <w:t>,</w:t>
            </w:r>
            <w:r w:rsidRPr="003F2E0B">
              <w:rPr>
                <w:rFonts w:ascii="CordiaUPC" w:hAnsi="CordiaUPC" w:cs="CordiaUPC"/>
                <w:sz w:val="26"/>
                <w:szCs w:val="26"/>
              </w:rPr>
              <w:t>169</w:t>
            </w:r>
          </w:p>
        </w:tc>
        <w:tc>
          <w:tcPr>
            <w:tcW w:w="180" w:type="dxa"/>
            <w:vAlign w:val="bottom"/>
          </w:tcPr>
          <w:p w14:paraId="55EDAB3A"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9CEAE55" w14:textId="381B82B9"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4</w:t>
            </w:r>
          </w:p>
        </w:tc>
        <w:tc>
          <w:tcPr>
            <w:tcW w:w="180" w:type="dxa"/>
            <w:vAlign w:val="bottom"/>
          </w:tcPr>
          <w:p w14:paraId="2902B9B0"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89A615D" w14:textId="1272D4EB"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17</w:t>
            </w:r>
            <w:r>
              <w:rPr>
                <w:rFonts w:ascii="CordiaUPC" w:hAnsi="CordiaUPC" w:cs="CordiaUPC"/>
                <w:sz w:val="26"/>
                <w:szCs w:val="26"/>
              </w:rPr>
              <w:t>,</w:t>
            </w:r>
            <w:r w:rsidRPr="003F2E0B">
              <w:rPr>
                <w:rFonts w:ascii="CordiaUPC" w:hAnsi="CordiaUPC" w:cs="CordiaUPC"/>
                <w:sz w:val="26"/>
                <w:szCs w:val="26"/>
              </w:rPr>
              <w:t>645</w:t>
            </w:r>
          </w:p>
        </w:tc>
      </w:tr>
      <w:tr w:rsidR="00891E91" w:rsidRPr="009E2363" w14:paraId="3CFF8FC9" w14:textId="77777777" w:rsidTr="001C36BB">
        <w:trPr>
          <w:cantSplit/>
        </w:trPr>
        <w:tc>
          <w:tcPr>
            <w:tcW w:w="2880" w:type="dxa"/>
            <w:vAlign w:val="bottom"/>
          </w:tcPr>
          <w:p w14:paraId="691B67B0" w14:textId="77777777" w:rsidR="00891E91" w:rsidRPr="009E2363" w:rsidRDefault="00891E91" w:rsidP="00891E91">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B65C931" w14:textId="5A5EE973"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F2E0B">
              <w:rPr>
                <w:rFonts w:ascii="CordiaUPC" w:hAnsi="CordiaUPC" w:cs="CordiaUPC"/>
                <w:sz w:val="26"/>
                <w:szCs w:val="26"/>
              </w:rPr>
              <w:t>848</w:t>
            </w:r>
            <w:r>
              <w:rPr>
                <w:rFonts w:ascii="CordiaUPC" w:hAnsi="CordiaUPC" w:cs="CordiaUPC"/>
                <w:sz w:val="26"/>
                <w:szCs w:val="26"/>
              </w:rPr>
              <w:t>)</w:t>
            </w:r>
          </w:p>
        </w:tc>
        <w:tc>
          <w:tcPr>
            <w:tcW w:w="180" w:type="dxa"/>
            <w:vAlign w:val="bottom"/>
          </w:tcPr>
          <w:p w14:paraId="6AE4391C" w14:textId="77777777" w:rsidR="00891E91" w:rsidRPr="009E2363" w:rsidRDefault="00891E91" w:rsidP="00891E9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06FDEFB" w14:textId="062ED5D2"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F2E0B">
              <w:rPr>
                <w:rFonts w:ascii="CordiaUPC" w:hAnsi="CordiaUPC" w:cs="CordiaUPC"/>
                <w:sz w:val="26"/>
                <w:szCs w:val="26"/>
              </w:rPr>
              <w:t>3</w:t>
            </w:r>
            <w:r>
              <w:rPr>
                <w:rFonts w:ascii="CordiaUPC" w:hAnsi="CordiaUPC" w:cs="CordiaUPC"/>
                <w:sz w:val="26"/>
                <w:szCs w:val="26"/>
              </w:rPr>
              <w:t>,</w:t>
            </w:r>
            <w:r w:rsidRPr="003F2E0B">
              <w:rPr>
                <w:rFonts w:ascii="CordiaUPC" w:hAnsi="CordiaUPC" w:cs="CordiaUPC"/>
                <w:sz w:val="26"/>
                <w:szCs w:val="26"/>
              </w:rPr>
              <w:t>157</w:t>
            </w:r>
            <w:r>
              <w:rPr>
                <w:rFonts w:ascii="CordiaUPC" w:hAnsi="CordiaUPC" w:cs="CordiaUPC"/>
                <w:sz w:val="26"/>
                <w:szCs w:val="26"/>
              </w:rPr>
              <w:t>)</w:t>
            </w:r>
          </w:p>
        </w:tc>
        <w:tc>
          <w:tcPr>
            <w:tcW w:w="180" w:type="dxa"/>
            <w:vAlign w:val="bottom"/>
          </w:tcPr>
          <w:p w14:paraId="6ECA2E1B"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D57A35D" w14:textId="4DCD8220"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F2E0B">
              <w:rPr>
                <w:rFonts w:ascii="CordiaUPC" w:hAnsi="CordiaUPC" w:cs="CordiaUPC"/>
                <w:sz w:val="26"/>
                <w:szCs w:val="26"/>
              </w:rPr>
              <w:t>3</w:t>
            </w:r>
            <w:r>
              <w:rPr>
                <w:rFonts w:ascii="CordiaUPC" w:hAnsi="CordiaUPC" w:cs="CordiaUPC"/>
                <w:sz w:val="26"/>
                <w:szCs w:val="26"/>
              </w:rPr>
              <w:t>,</w:t>
            </w:r>
            <w:r w:rsidRPr="003F2E0B">
              <w:rPr>
                <w:rFonts w:ascii="CordiaUPC" w:hAnsi="CordiaUPC" w:cs="CordiaUPC"/>
                <w:sz w:val="26"/>
                <w:szCs w:val="26"/>
              </w:rPr>
              <w:t>636</w:t>
            </w:r>
            <w:r>
              <w:rPr>
                <w:rFonts w:ascii="CordiaUPC" w:hAnsi="CordiaUPC" w:cs="CordiaUPC"/>
                <w:sz w:val="26"/>
                <w:szCs w:val="26"/>
              </w:rPr>
              <w:t>)</w:t>
            </w:r>
          </w:p>
        </w:tc>
        <w:tc>
          <w:tcPr>
            <w:tcW w:w="180" w:type="dxa"/>
            <w:vAlign w:val="bottom"/>
          </w:tcPr>
          <w:p w14:paraId="062313CF"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ABBAAB1" w14:textId="6005DF3D"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20</w:t>
            </w:r>
          </w:p>
        </w:tc>
        <w:tc>
          <w:tcPr>
            <w:tcW w:w="180" w:type="dxa"/>
            <w:vAlign w:val="bottom"/>
          </w:tcPr>
          <w:p w14:paraId="5C900E82"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D8972A3" w14:textId="5C520A4A"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F2E0B">
              <w:rPr>
                <w:rFonts w:ascii="CordiaUPC" w:hAnsi="CordiaUPC" w:cs="CordiaUPC"/>
                <w:sz w:val="26"/>
                <w:szCs w:val="26"/>
              </w:rPr>
              <w:t>7</w:t>
            </w:r>
            <w:r>
              <w:rPr>
                <w:rFonts w:ascii="CordiaUPC" w:hAnsi="CordiaUPC" w:cs="CordiaUPC"/>
                <w:sz w:val="26"/>
                <w:szCs w:val="26"/>
              </w:rPr>
              <w:t>,</w:t>
            </w:r>
            <w:r w:rsidRPr="003F2E0B">
              <w:rPr>
                <w:rFonts w:ascii="CordiaUPC" w:hAnsi="CordiaUPC" w:cs="CordiaUPC"/>
                <w:sz w:val="26"/>
                <w:szCs w:val="26"/>
              </w:rPr>
              <w:t>621</w:t>
            </w:r>
            <w:r>
              <w:rPr>
                <w:rFonts w:ascii="CordiaUPC" w:hAnsi="CordiaUPC" w:cs="CordiaUPC"/>
                <w:sz w:val="26"/>
                <w:szCs w:val="26"/>
              </w:rPr>
              <w:t>)</w:t>
            </w:r>
          </w:p>
        </w:tc>
      </w:tr>
      <w:tr w:rsidR="00891E91" w:rsidRPr="009E2363" w14:paraId="759762DF" w14:textId="77777777" w:rsidTr="001C36BB">
        <w:trPr>
          <w:cantSplit/>
        </w:trPr>
        <w:tc>
          <w:tcPr>
            <w:tcW w:w="2880" w:type="dxa"/>
            <w:vAlign w:val="bottom"/>
          </w:tcPr>
          <w:p w14:paraId="333BF12E" w14:textId="77777777" w:rsidR="00891E91" w:rsidRPr="009E2363" w:rsidRDefault="00891E91" w:rsidP="00891E91">
            <w:pPr>
              <w:spacing w:line="240" w:lineRule="exact"/>
              <w:ind w:left="142" w:right="-79" w:hanging="142"/>
              <w:rPr>
                <w:rFonts w:ascii="CordiaUPC" w:eastAsia="Times New Roman" w:hAnsi="CordiaUPC" w:cs="CordiaUPC"/>
                <w:spacing w:val="-4"/>
                <w:sz w:val="26"/>
                <w:szCs w:val="26"/>
              </w:rPr>
            </w:pPr>
            <w:r w:rsidRPr="009E2363">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1DA03F6A" w14:textId="52619EA2"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4</w:t>
            </w:r>
            <w:r>
              <w:rPr>
                <w:rFonts w:ascii="CordiaUPC" w:hAnsi="CordiaUPC" w:cs="CordiaUPC"/>
                <w:sz w:val="26"/>
                <w:szCs w:val="26"/>
              </w:rPr>
              <w:t>,</w:t>
            </w:r>
            <w:r w:rsidRPr="003F2E0B">
              <w:rPr>
                <w:rFonts w:ascii="CordiaUPC" w:hAnsi="CordiaUPC" w:cs="CordiaUPC"/>
                <w:sz w:val="26"/>
                <w:szCs w:val="26"/>
              </w:rPr>
              <w:t>140</w:t>
            </w:r>
          </w:p>
        </w:tc>
        <w:tc>
          <w:tcPr>
            <w:tcW w:w="180" w:type="dxa"/>
            <w:vAlign w:val="bottom"/>
          </w:tcPr>
          <w:p w14:paraId="27AD86D9" w14:textId="77777777" w:rsidR="00891E91" w:rsidRPr="009E2363" w:rsidRDefault="00891E91" w:rsidP="00891E9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71AF54B" w14:textId="060FA052"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8</w:t>
            </w:r>
            <w:r>
              <w:rPr>
                <w:rFonts w:ascii="CordiaUPC" w:hAnsi="CordiaUPC" w:cs="CordiaUPC"/>
                <w:sz w:val="26"/>
                <w:szCs w:val="26"/>
              </w:rPr>
              <w:t>,</w:t>
            </w:r>
            <w:r w:rsidRPr="003F2E0B">
              <w:rPr>
                <w:rFonts w:ascii="CordiaUPC" w:hAnsi="CordiaUPC" w:cs="CordiaUPC"/>
                <w:sz w:val="26"/>
                <w:szCs w:val="26"/>
              </w:rPr>
              <w:t>327</w:t>
            </w:r>
          </w:p>
        </w:tc>
        <w:tc>
          <w:tcPr>
            <w:tcW w:w="180" w:type="dxa"/>
            <w:vAlign w:val="bottom"/>
          </w:tcPr>
          <w:p w14:paraId="70411C81"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CEF6E0A" w14:textId="208619BF"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F2E0B">
              <w:rPr>
                <w:rFonts w:ascii="CordiaUPC" w:hAnsi="CordiaUPC" w:cs="CordiaUPC"/>
                <w:sz w:val="26"/>
                <w:szCs w:val="26"/>
              </w:rPr>
              <w:t>2</w:t>
            </w:r>
            <w:r>
              <w:rPr>
                <w:rFonts w:ascii="CordiaUPC" w:hAnsi="CordiaUPC" w:cs="CordiaUPC"/>
                <w:sz w:val="26"/>
                <w:szCs w:val="26"/>
              </w:rPr>
              <w:t>,</w:t>
            </w:r>
            <w:r w:rsidRPr="003F2E0B">
              <w:rPr>
                <w:rFonts w:ascii="CordiaUPC" w:hAnsi="CordiaUPC" w:cs="CordiaUPC"/>
                <w:sz w:val="26"/>
                <w:szCs w:val="26"/>
              </w:rPr>
              <w:t>467</w:t>
            </w:r>
            <w:r>
              <w:rPr>
                <w:rFonts w:ascii="CordiaUPC" w:hAnsi="CordiaUPC" w:cs="CordiaUPC"/>
                <w:sz w:val="26"/>
                <w:szCs w:val="26"/>
              </w:rPr>
              <w:t>)</w:t>
            </w:r>
          </w:p>
        </w:tc>
        <w:tc>
          <w:tcPr>
            <w:tcW w:w="180" w:type="dxa"/>
            <w:vAlign w:val="bottom"/>
          </w:tcPr>
          <w:p w14:paraId="585D1BC5"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6FF3FDE" w14:textId="53967174"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24</w:t>
            </w:r>
          </w:p>
        </w:tc>
        <w:tc>
          <w:tcPr>
            <w:tcW w:w="180" w:type="dxa"/>
            <w:vAlign w:val="bottom"/>
          </w:tcPr>
          <w:p w14:paraId="0941DF53"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F21250E" w14:textId="4D8B4A67" w:rsidR="00891E91" w:rsidRPr="009E2363" w:rsidRDefault="00891E91" w:rsidP="00891E91">
            <w:pPr>
              <w:tabs>
                <w:tab w:val="decimal" w:pos="798"/>
              </w:tabs>
              <w:spacing w:line="240" w:lineRule="exact"/>
              <w:ind w:right="-79"/>
              <w:rPr>
                <w:rFonts w:ascii="CordiaUPC" w:eastAsia="Times New Roman" w:hAnsi="CordiaUPC" w:cs="CordiaUPC"/>
                <w:sz w:val="26"/>
                <w:szCs w:val="26"/>
                <w:lang w:val="en-US" w:bidi="th-TH"/>
              </w:rPr>
            </w:pPr>
            <w:r w:rsidRPr="003F2E0B">
              <w:rPr>
                <w:rFonts w:ascii="CordiaUPC" w:hAnsi="CordiaUPC" w:cs="CordiaUPC"/>
                <w:sz w:val="26"/>
                <w:szCs w:val="26"/>
              </w:rPr>
              <w:t>10</w:t>
            </w:r>
            <w:r>
              <w:rPr>
                <w:rFonts w:ascii="CordiaUPC" w:hAnsi="CordiaUPC" w:cs="CordiaUPC"/>
                <w:sz w:val="26"/>
                <w:szCs w:val="26"/>
              </w:rPr>
              <w:t>,</w:t>
            </w:r>
            <w:r w:rsidRPr="003F2E0B">
              <w:rPr>
                <w:rFonts w:ascii="CordiaUPC" w:hAnsi="CordiaUPC" w:cs="CordiaUPC"/>
                <w:sz w:val="26"/>
                <w:szCs w:val="26"/>
              </w:rPr>
              <w:t>024</w:t>
            </w:r>
          </w:p>
        </w:tc>
      </w:tr>
      <w:tr w:rsidR="00891E91" w:rsidRPr="009E2363" w14:paraId="1934192A" w14:textId="77777777" w:rsidTr="001C36BB">
        <w:trPr>
          <w:cantSplit/>
        </w:trPr>
        <w:tc>
          <w:tcPr>
            <w:tcW w:w="2880" w:type="dxa"/>
            <w:vAlign w:val="bottom"/>
          </w:tcPr>
          <w:p w14:paraId="4BB90E94" w14:textId="77777777" w:rsidR="00891E91" w:rsidRPr="009E2363" w:rsidRDefault="00891E91" w:rsidP="00891E91">
            <w:pPr>
              <w:spacing w:line="240" w:lineRule="exact"/>
              <w:ind w:left="142" w:right="11" w:hanging="142"/>
              <w:rPr>
                <w:rFonts w:ascii="CordiaUPC" w:eastAsia="Times New Roman" w:hAnsi="CordiaUPC" w:cs="CordiaUPC"/>
                <w:sz w:val="26"/>
                <w:szCs w:val="26"/>
              </w:rPr>
            </w:pPr>
            <w:r w:rsidRPr="009E2363">
              <w:rPr>
                <w:rFonts w:ascii="CordiaUPC" w:eastAsia="Times New Roman" w:hAnsi="CordiaUPC" w:cs="CordiaUPC"/>
                <w:spacing w:val="-4"/>
                <w:sz w:val="26"/>
                <w:szCs w:val="26"/>
              </w:rPr>
              <w:t>Expected</w:t>
            </w:r>
            <w:r w:rsidRPr="009E2363">
              <w:rPr>
                <w:rFonts w:ascii="CordiaUPC" w:eastAsia="Times New Roman" w:hAnsi="CordiaUPC" w:cs="CordiaUPC" w:hint="cs"/>
                <w:spacing w:val="-4"/>
                <w:sz w:val="26"/>
                <w:szCs w:val="26"/>
              </w:rPr>
              <w:t xml:space="preserve"> credit loss</w:t>
            </w:r>
          </w:p>
        </w:tc>
        <w:tc>
          <w:tcPr>
            <w:tcW w:w="1143" w:type="dxa"/>
            <w:vAlign w:val="bottom"/>
          </w:tcPr>
          <w:p w14:paraId="1571307D"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25DF464" w14:textId="77777777" w:rsidR="00891E91" w:rsidRPr="009E2363" w:rsidRDefault="00891E91" w:rsidP="00891E91">
            <w:pPr>
              <w:spacing w:line="240" w:lineRule="exact"/>
              <w:rPr>
                <w:rFonts w:ascii="CordiaUPC" w:eastAsia="Times New Roman" w:hAnsi="CordiaUPC" w:cs="CordiaUPC"/>
                <w:sz w:val="26"/>
                <w:szCs w:val="26"/>
              </w:rPr>
            </w:pPr>
          </w:p>
        </w:tc>
        <w:tc>
          <w:tcPr>
            <w:tcW w:w="1089" w:type="dxa"/>
            <w:vAlign w:val="bottom"/>
          </w:tcPr>
          <w:p w14:paraId="59757705" w14:textId="77777777" w:rsidR="00891E91" w:rsidRPr="009E2363" w:rsidRDefault="00891E91" w:rsidP="00891E9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A63DABA" w14:textId="77777777" w:rsidR="00891E91" w:rsidRPr="009E2363" w:rsidRDefault="00891E91" w:rsidP="00891E91">
            <w:pPr>
              <w:spacing w:line="240" w:lineRule="exact"/>
              <w:rPr>
                <w:rFonts w:ascii="CordiaUPC" w:eastAsia="Times New Roman" w:hAnsi="CordiaUPC" w:cs="CordiaUPC"/>
                <w:sz w:val="26"/>
                <w:szCs w:val="26"/>
              </w:rPr>
            </w:pPr>
          </w:p>
        </w:tc>
        <w:tc>
          <w:tcPr>
            <w:tcW w:w="1170" w:type="dxa"/>
            <w:vAlign w:val="bottom"/>
          </w:tcPr>
          <w:p w14:paraId="33CAD83B" w14:textId="77777777" w:rsidR="00891E91" w:rsidRPr="009E2363" w:rsidRDefault="00891E91" w:rsidP="00891E91">
            <w:pPr>
              <w:tabs>
                <w:tab w:val="decimal" w:pos="910"/>
              </w:tabs>
              <w:spacing w:line="240" w:lineRule="exact"/>
              <w:rPr>
                <w:rFonts w:ascii="CordiaUPC" w:eastAsia="Times New Roman" w:hAnsi="CordiaUPC" w:cs="CordiaUPC"/>
                <w:sz w:val="26"/>
                <w:szCs w:val="26"/>
              </w:rPr>
            </w:pPr>
          </w:p>
        </w:tc>
        <w:tc>
          <w:tcPr>
            <w:tcW w:w="180" w:type="dxa"/>
            <w:vAlign w:val="bottom"/>
          </w:tcPr>
          <w:p w14:paraId="07D60DED" w14:textId="77777777" w:rsidR="00891E91" w:rsidRPr="009E2363" w:rsidRDefault="00891E91" w:rsidP="00891E91">
            <w:pPr>
              <w:spacing w:line="240" w:lineRule="exact"/>
              <w:rPr>
                <w:rFonts w:ascii="CordiaUPC" w:eastAsia="Times New Roman" w:hAnsi="CordiaUPC" w:cs="CordiaUPC"/>
                <w:sz w:val="26"/>
                <w:szCs w:val="26"/>
              </w:rPr>
            </w:pPr>
          </w:p>
        </w:tc>
        <w:tc>
          <w:tcPr>
            <w:tcW w:w="1170" w:type="dxa"/>
            <w:vAlign w:val="bottom"/>
          </w:tcPr>
          <w:p w14:paraId="39E1034E" w14:textId="77777777" w:rsidR="00891E91" w:rsidRPr="009E2363" w:rsidRDefault="00891E91" w:rsidP="00891E91">
            <w:pPr>
              <w:tabs>
                <w:tab w:val="decimal" w:pos="767"/>
              </w:tabs>
              <w:spacing w:line="240" w:lineRule="exact"/>
              <w:rPr>
                <w:rFonts w:ascii="CordiaUPC" w:eastAsia="Times New Roman" w:hAnsi="CordiaUPC" w:cs="CordiaUPC"/>
                <w:sz w:val="26"/>
                <w:szCs w:val="26"/>
              </w:rPr>
            </w:pPr>
          </w:p>
        </w:tc>
        <w:tc>
          <w:tcPr>
            <w:tcW w:w="180" w:type="dxa"/>
            <w:vAlign w:val="bottom"/>
          </w:tcPr>
          <w:p w14:paraId="0848A8BF" w14:textId="77777777" w:rsidR="00891E91" w:rsidRPr="009E2363" w:rsidRDefault="00891E91" w:rsidP="00891E9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67E5FF5" w14:textId="73B23465" w:rsidR="00891E91" w:rsidRPr="009E2363" w:rsidRDefault="00891E91" w:rsidP="00891E91">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w:t>
            </w:r>
            <w:r w:rsidRPr="003F2E0B">
              <w:rPr>
                <w:rFonts w:ascii="CordiaUPC" w:hAnsi="CordiaUPC" w:cs="CordiaUPC"/>
                <w:sz w:val="26"/>
                <w:szCs w:val="26"/>
              </w:rPr>
              <w:t>5</w:t>
            </w:r>
            <w:r>
              <w:rPr>
                <w:rFonts w:ascii="CordiaUPC" w:hAnsi="CordiaUPC" w:cs="CordiaUPC"/>
                <w:sz w:val="26"/>
                <w:szCs w:val="26"/>
              </w:rPr>
              <w:t>,</w:t>
            </w:r>
            <w:r w:rsidRPr="003F2E0B">
              <w:rPr>
                <w:rFonts w:ascii="CordiaUPC" w:hAnsi="CordiaUPC" w:cs="CordiaUPC"/>
                <w:sz w:val="26"/>
                <w:szCs w:val="26"/>
              </w:rPr>
              <w:t>041</w:t>
            </w:r>
            <w:r>
              <w:rPr>
                <w:rFonts w:ascii="CordiaUPC" w:hAnsi="CordiaUPC" w:cs="CordiaUPC"/>
                <w:sz w:val="26"/>
                <w:szCs w:val="26"/>
              </w:rPr>
              <w:t>)</w:t>
            </w:r>
          </w:p>
        </w:tc>
      </w:tr>
      <w:tr w:rsidR="00891E91" w:rsidRPr="009E2363" w14:paraId="5DE08718" w14:textId="77777777" w:rsidTr="001C36BB">
        <w:trPr>
          <w:cantSplit/>
        </w:trPr>
        <w:tc>
          <w:tcPr>
            <w:tcW w:w="2880" w:type="dxa"/>
            <w:vAlign w:val="bottom"/>
          </w:tcPr>
          <w:p w14:paraId="7EB62DF4" w14:textId="77777777" w:rsidR="00891E91" w:rsidRPr="009E2363" w:rsidRDefault="00891E91" w:rsidP="00891E91">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b/>
                <w:bCs/>
                <w:sz w:val="26"/>
                <w:szCs w:val="26"/>
              </w:rPr>
              <w:t xml:space="preserve">Profit before income tax </w:t>
            </w:r>
          </w:p>
        </w:tc>
        <w:tc>
          <w:tcPr>
            <w:tcW w:w="1143" w:type="dxa"/>
            <w:vAlign w:val="bottom"/>
          </w:tcPr>
          <w:p w14:paraId="2E0DF7B5"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8E49D37" w14:textId="77777777" w:rsidR="00891E91" w:rsidRPr="009E2363" w:rsidRDefault="00891E91" w:rsidP="00891E91">
            <w:pPr>
              <w:spacing w:line="240" w:lineRule="exact"/>
              <w:rPr>
                <w:rFonts w:ascii="CordiaUPC" w:eastAsia="Times New Roman" w:hAnsi="CordiaUPC" w:cs="CordiaUPC"/>
                <w:sz w:val="26"/>
                <w:szCs w:val="26"/>
              </w:rPr>
            </w:pPr>
          </w:p>
        </w:tc>
        <w:tc>
          <w:tcPr>
            <w:tcW w:w="1089" w:type="dxa"/>
            <w:vAlign w:val="bottom"/>
          </w:tcPr>
          <w:p w14:paraId="2570253E" w14:textId="77777777" w:rsidR="00891E91" w:rsidRPr="009E2363" w:rsidRDefault="00891E91" w:rsidP="00891E9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A518254" w14:textId="77777777" w:rsidR="00891E91" w:rsidRPr="009E2363" w:rsidRDefault="00891E91" w:rsidP="00891E91">
            <w:pPr>
              <w:spacing w:line="240" w:lineRule="exact"/>
              <w:rPr>
                <w:rFonts w:ascii="CordiaUPC" w:eastAsia="Times New Roman" w:hAnsi="CordiaUPC" w:cs="CordiaUPC"/>
                <w:sz w:val="26"/>
                <w:szCs w:val="26"/>
              </w:rPr>
            </w:pPr>
          </w:p>
        </w:tc>
        <w:tc>
          <w:tcPr>
            <w:tcW w:w="1170" w:type="dxa"/>
            <w:vAlign w:val="bottom"/>
          </w:tcPr>
          <w:p w14:paraId="0401C34F" w14:textId="77777777" w:rsidR="00891E91" w:rsidRPr="009E2363" w:rsidRDefault="00891E91" w:rsidP="00891E91">
            <w:pPr>
              <w:tabs>
                <w:tab w:val="decimal" w:pos="910"/>
              </w:tabs>
              <w:spacing w:line="240" w:lineRule="exact"/>
              <w:rPr>
                <w:rFonts w:ascii="CordiaUPC" w:eastAsia="Times New Roman" w:hAnsi="CordiaUPC" w:cs="CordiaUPC"/>
                <w:sz w:val="26"/>
                <w:szCs w:val="26"/>
              </w:rPr>
            </w:pPr>
          </w:p>
        </w:tc>
        <w:tc>
          <w:tcPr>
            <w:tcW w:w="180" w:type="dxa"/>
            <w:vAlign w:val="bottom"/>
          </w:tcPr>
          <w:p w14:paraId="52AE6BAA" w14:textId="77777777" w:rsidR="00891E91" w:rsidRPr="009E2363" w:rsidRDefault="00891E91" w:rsidP="00891E91">
            <w:pPr>
              <w:spacing w:line="240" w:lineRule="exact"/>
              <w:rPr>
                <w:rFonts w:ascii="CordiaUPC" w:eastAsia="Times New Roman" w:hAnsi="CordiaUPC" w:cs="CordiaUPC"/>
                <w:sz w:val="26"/>
                <w:szCs w:val="26"/>
              </w:rPr>
            </w:pPr>
          </w:p>
        </w:tc>
        <w:tc>
          <w:tcPr>
            <w:tcW w:w="1170" w:type="dxa"/>
            <w:vAlign w:val="bottom"/>
          </w:tcPr>
          <w:p w14:paraId="08653AEB" w14:textId="77777777" w:rsidR="00891E91" w:rsidRPr="009E2363" w:rsidRDefault="00891E91" w:rsidP="00891E91">
            <w:pPr>
              <w:tabs>
                <w:tab w:val="decimal" w:pos="767"/>
              </w:tabs>
              <w:spacing w:line="240" w:lineRule="exact"/>
              <w:rPr>
                <w:rFonts w:ascii="CordiaUPC" w:eastAsia="Times New Roman" w:hAnsi="CordiaUPC" w:cs="CordiaUPC"/>
                <w:sz w:val="26"/>
                <w:szCs w:val="26"/>
              </w:rPr>
            </w:pPr>
          </w:p>
        </w:tc>
        <w:tc>
          <w:tcPr>
            <w:tcW w:w="180" w:type="dxa"/>
            <w:vAlign w:val="bottom"/>
          </w:tcPr>
          <w:p w14:paraId="2E91FAE6" w14:textId="77777777" w:rsidR="00891E91" w:rsidRPr="009E2363" w:rsidRDefault="00891E91" w:rsidP="00891E91">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315325DE" w14:textId="169104E0" w:rsidR="00891E91" w:rsidRPr="009E2363" w:rsidRDefault="00891E91" w:rsidP="00891E91">
            <w:pPr>
              <w:tabs>
                <w:tab w:val="decimal" w:pos="819"/>
              </w:tabs>
              <w:spacing w:line="240" w:lineRule="exact"/>
              <w:ind w:right="-79"/>
              <w:rPr>
                <w:rFonts w:ascii="CordiaUPC" w:eastAsia="Times New Roman" w:hAnsi="CordiaUPC" w:cs="CordiaUPC"/>
                <w:b/>
                <w:bCs/>
                <w:sz w:val="26"/>
                <w:szCs w:val="26"/>
              </w:rPr>
            </w:pPr>
            <w:r w:rsidRPr="003F2E0B">
              <w:rPr>
                <w:rFonts w:ascii="CordiaUPC" w:hAnsi="CordiaUPC" w:cs="CordiaUPC"/>
                <w:b/>
                <w:bCs/>
                <w:sz w:val="26"/>
                <w:szCs w:val="26"/>
              </w:rPr>
              <w:t>4</w:t>
            </w:r>
            <w:r>
              <w:rPr>
                <w:rFonts w:ascii="CordiaUPC" w:hAnsi="CordiaUPC" w:cs="CordiaUPC"/>
                <w:b/>
                <w:bCs/>
                <w:sz w:val="26"/>
                <w:szCs w:val="26"/>
              </w:rPr>
              <w:t>,</w:t>
            </w:r>
            <w:r w:rsidRPr="003F2E0B">
              <w:rPr>
                <w:rFonts w:ascii="CordiaUPC" w:hAnsi="CordiaUPC" w:cs="CordiaUPC"/>
                <w:b/>
                <w:bCs/>
                <w:sz w:val="26"/>
                <w:szCs w:val="26"/>
              </w:rPr>
              <w:t>983</w:t>
            </w:r>
          </w:p>
        </w:tc>
      </w:tr>
      <w:tr w:rsidR="00891E91" w:rsidRPr="009E2363" w14:paraId="249873E3" w14:textId="77777777" w:rsidTr="001C36BB">
        <w:trPr>
          <w:cantSplit/>
        </w:trPr>
        <w:tc>
          <w:tcPr>
            <w:tcW w:w="2880" w:type="dxa"/>
            <w:vAlign w:val="bottom"/>
          </w:tcPr>
          <w:p w14:paraId="09AB8E92" w14:textId="77777777" w:rsidR="00891E91" w:rsidRPr="009E2363" w:rsidRDefault="00891E91" w:rsidP="00891E91">
            <w:pPr>
              <w:spacing w:line="240" w:lineRule="exact"/>
              <w:ind w:left="142" w:right="-79" w:hanging="142"/>
              <w:rPr>
                <w:rFonts w:ascii="CordiaUPC" w:eastAsia="Times New Roman" w:hAnsi="CordiaUPC" w:cs="CordiaUPC"/>
                <w:sz w:val="26"/>
                <w:szCs w:val="26"/>
              </w:rPr>
            </w:pPr>
            <w:r w:rsidRPr="009E2363">
              <w:rPr>
                <w:rFonts w:ascii="CordiaUPC" w:eastAsia="Times New Roman" w:hAnsi="CordiaUPC" w:cs="CordiaUPC" w:hint="cs"/>
                <w:sz w:val="26"/>
                <w:szCs w:val="26"/>
              </w:rPr>
              <w:t xml:space="preserve">Income tax </w:t>
            </w:r>
          </w:p>
        </w:tc>
        <w:tc>
          <w:tcPr>
            <w:tcW w:w="1143" w:type="dxa"/>
            <w:vAlign w:val="bottom"/>
          </w:tcPr>
          <w:p w14:paraId="15892B44"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A4D9A55" w14:textId="77777777" w:rsidR="00891E91" w:rsidRPr="009E2363" w:rsidRDefault="00891E91" w:rsidP="00891E91">
            <w:pPr>
              <w:spacing w:line="240" w:lineRule="exact"/>
              <w:rPr>
                <w:rFonts w:ascii="CordiaUPC" w:eastAsia="Times New Roman" w:hAnsi="CordiaUPC" w:cs="CordiaUPC"/>
                <w:sz w:val="26"/>
                <w:szCs w:val="26"/>
              </w:rPr>
            </w:pPr>
          </w:p>
        </w:tc>
        <w:tc>
          <w:tcPr>
            <w:tcW w:w="1089" w:type="dxa"/>
            <w:vAlign w:val="bottom"/>
          </w:tcPr>
          <w:p w14:paraId="1E26856C" w14:textId="77777777" w:rsidR="00891E91" w:rsidRPr="009E2363" w:rsidRDefault="00891E91" w:rsidP="00891E9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6D95235" w14:textId="77777777" w:rsidR="00891E91" w:rsidRPr="009E2363" w:rsidRDefault="00891E91" w:rsidP="00891E91">
            <w:pPr>
              <w:spacing w:line="240" w:lineRule="exact"/>
              <w:rPr>
                <w:rFonts w:ascii="CordiaUPC" w:eastAsia="Times New Roman" w:hAnsi="CordiaUPC" w:cs="CordiaUPC"/>
                <w:sz w:val="26"/>
                <w:szCs w:val="26"/>
              </w:rPr>
            </w:pPr>
          </w:p>
        </w:tc>
        <w:tc>
          <w:tcPr>
            <w:tcW w:w="1170" w:type="dxa"/>
            <w:vAlign w:val="bottom"/>
          </w:tcPr>
          <w:p w14:paraId="1A338A28" w14:textId="77777777" w:rsidR="00891E91" w:rsidRPr="009E2363" w:rsidRDefault="00891E91" w:rsidP="00891E91">
            <w:pPr>
              <w:tabs>
                <w:tab w:val="decimal" w:pos="910"/>
              </w:tabs>
              <w:spacing w:line="240" w:lineRule="exact"/>
              <w:rPr>
                <w:rFonts w:ascii="CordiaUPC" w:eastAsia="Times New Roman" w:hAnsi="CordiaUPC" w:cs="CordiaUPC"/>
                <w:sz w:val="26"/>
                <w:szCs w:val="26"/>
              </w:rPr>
            </w:pPr>
          </w:p>
        </w:tc>
        <w:tc>
          <w:tcPr>
            <w:tcW w:w="180" w:type="dxa"/>
            <w:vAlign w:val="bottom"/>
          </w:tcPr>
          <w:p w14:paraId="4647DE46" w14:textId="77777777" w:rsidR="00891E91" w:rsidRPr="009E2363" w:rsidRDefault="00891E91" w:rsidP="00891E91">
            <w:pPr>
              <w:spacing w:line="240" w:lineRule="exact"/>
              <w:rPr>
                <w:rFonts w:ascii="CordiaUPC" w:eastAsia="Times New Roman" w:hAnsi="CordiaUPC" w:cs="CordiaUPC"/>
                <w:sz w:val="26"/>
                <w:szCs w:val="26"/>
              </w:rPr>
            </w:pPr>
          </w:p>
        </w:tc>
        <w:tc>
          <w:tcPr>
            <w:tcW w:w="1170" w:type="dxa"/>
            <w:vAlign w:val="bottom"/>
          </w:tcPr>
          <w:p w14:paraId="4E26F0AE" w14:textId="77777777" w:rsidR="00891E91" w:rsidRPr="009E2363" w:rsidRDefault="00891E91" w:rsidP="00891E91">
            <w:pPr>
              <w:tabs>
                <w:tab w:val="decimal" w:pos="767"/>
              </w:tabs>
              <w:spacing w:line="240" w:lineRule="exact"/>
              <w:rPr>
                <w:rFonts w:ascii="CordiaUPC" w:eastAsia="Times New Roman" w:hAnsi="CordiaUPC" w:cs="CordiaUPC"/>
                <w:sz w:val="26"/>
                <w:szCs w:val="26"/>
              </w:rPr>
            </w:pPr>
          </w:p>
        </w:tc>
        <w:tc>
          <w:tcPr>
            <w:tcW w:w="180" w:type="dxa"/>
            <w:vAlign w:val="bottom"/>
          </w:tcPr>
          <w:p w14:paraId="46EC2777" w14:textId="77777777" w:rsidR="00891E91" w:rsidRPr="009E2363" w:rsidRDefault="00891E91" w:rsidP="00891E9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CB2DB6A" w14:textId="5474B45B" w:rsidR="00891E91" w:rsidRPr="009E2363" w:rsidRDefault="00891E91" w:rsidP="00891E91">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351</w:t>
            </w:r>
          </w:p>
        </w:tc>
      </w:tr>
      <w:tr w:rsidR="00891E91" w:rsidRPr="009E2363" w14:paraId="7C0DF882" w14:textId="77777777" w:rsidTr="001C36BB">
        <w:trPr>
          <w:cantSplit/>
        </w:trPr>
        <w:tc>
          <w:tcPr>
            <w:tcW w:w="2880" w:type="dxa"/>
            <w:vAlign w:val="bottom"/>
          </w:tcPr>
          <w:p w14:paraId="07A2810B" w14:textId="18B0E810" w:rsidR="00891E91" w:rsidRPr="009E2363" w:rsidRDefault="00891E91" w:rsidP="00891E91">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b/>
                <w:bCs/>
                <w:sz w:val="26"/>
                <w:szCs w:val="26"/>
              </w:rPr>
              <w:t xml:space="preserve">Profit for the </w:t>
            </w:r>
            <w:r>
              <w:rPr>
                <w:rFonts w:ascii="CordiaUPC" w:eastAsia="Times New Roman" w:hAnsi="CordiaUPC" w:cs="CordiaUPC"/>
                <w:b/>
                <w:bCs/>
                <w:sz w:val="26"/>
                <w:szCs w:val="26"/>
              </w:rPr>
              <w:t>period</w:t>
            </w:r>
          </w:p>
        </w:tc>
        <w:tc>
          <w:tcPr>
            <w:tcW w:w="1143" w:type="dxa"/>
            <w:vAlign w:val="bottom"/>
          </w:tcPr>
          <w:p w14:paraId="003D319B" w14:textId="77777777" w:rsidR="00891E91" w:rsidRPr="009E2363" w:rsidRDefault="00891E91" w:rsidP="00891E9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6A4BA09" w14:textId="77777777" w:rsidR="00891E91" w:rsidRPr="009E2363" w:rsidRDefault="00891E91" w:rsidP="00891E91">
            <w:pPr>
              <w:spacing w:line="240" w:lineRule="exact"/>
              <w:rPr>
                <w:rFonts w:ascii="CordiaUPC" w:eastAsia="Times New Roman" w:hAnsi="CordiaUPC" w:cs="CordiaUPC"/>
                <w:sz w:val="26"/>
                <w:szCs w:val="26"/>
              </w:rPr>
            </w:pPr>
          </w:p>
        </w:tc>
        <w:tc>
          <w:tcPr>
            <w:tcW w:w="1089" w:type="dxa"/>
            <w:vAlign w:val="bottom"/>
          </w:tcPr>
          <w:p w14:paraId="3881C3FD" w14:textId="77777777" w:rsidR="00891E91" w:rsidRPr="009E2363" w:rsidRDefault="00891E91" w:rsidP="00891E9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548852B" w14:textId="77777777" w:rsidR="00891E91" w:rsidRPr="009E2363" w:rsidRDefault="00891E91" w:rsidP="00891E91">
            <w:pPr>
              <w:spacing w:line="240" w:lineRule="exact"/>
              <w:rPr>
                <w:rFonts w:ascii="CordiaUPC" w:eastAsia="Times New Roman" w:hAnsi="CordiaUPC" w:cs="CordiaUPC"/>
                <w:sz w:val="26"/>
                <w:szCs w:val="26"/>
              </w:rPr>
            </w:pPr>
          </w:p>
        </w:tc>
        <w:tc>
          <w:tcPr>
            <w:tcW w:w="1170" w:type="dxa"/>
            <w:vAlign w:val="bottom"/>
          </w:tcPr>
          <w:p w14:paraId="2A29AEAB" w14:textId="77777777" w:rsidR="00891E91" w:rsidRPr="009E2363" w:rsidRDefault="00891E91" w:rsidP="00891E91">
            <w:pPr>
              <w:tabs>
                <w:tab w:val="decimal" w:pos="910"/>
              </w:tabs>
              <w:spacing w:line="240" w:lineRule="exact"/>
              <w:rPr>
                <w:rFonts w:ascii="CordiaUPC" w:eastAsia="Times New Roman" w:hAnsi="CordiaUPC" w:cs="CordiaUPC"/>
                <w:sz w:val="26"/>
                <w:szCs w:val="26"/>
              </w:rPr>
            </w:pPr>
          </w:p>
        </w:tc>
        <w:tc>
          <w:tcPr>
            <w:tcW w:w="180" w:type="dxa"/>
            <w:vAlign w:val="bottom"/>
          </w:tcPr>
          <w:p w14:paraId="1C1EAD1E" w14:textId="77777777" w:rsidR="00891E91" w:rsidRPr="009E2363" w:rsidRDefault="00891E91" w:rsidP="00891E91">
            <w:pPr>
              <w:spacing w:line="240" w:lineRule="exact"/>
              <w:rPr>
                <w:rFonts w:ascii="CordiaUPC" w:eastAsia="Times New Roman" w:hAnsi="CordiaUPC" w:cs="CordiaUPC"/>
                <w:sz w:val="26"/>
                <w:szCs w:val="26"/>
              </w:rPr>
            </w:pPr>
          </w:p>
        </w:tc>
        <w:tc>
          <w:tcPr>
            <w:tcW w:w="1170" w:type="dxa"/>
            <w:vAlign w:val="bottom"/>
          </w:tcPr>
          <w:p w14:paraId="5FE406F4" w14:textId="77777777" w:rsidR="00891E91" w:rsidRPr="009E2363" w:rsidRDefault="00891E91" w:rsidP="00891E91">
            <w:pPr>
              <w:tabs>
                <w:tab w:val="decimal" w:pos="767"/>
              </w:tabs>
              <w:spacing w:line="240" w:lineRule="exact"/>
              <w:rPr>
                <w:rFonts w:ascii="CordiaUPC" w:eastAsia="Times New Roman" w:hAnsi="CordiaUPC" w:cs="CordiaUPC"/>
                <w:sz w:val="26"/>
                <w:szCs w:val="26"/>
              </w:rPr>
            </w:pPr>
          </w:p>
        </w:tc>
        <w:tc>
          <w:tcPr>
            <w:tcW w:w="180" w:type="dxa"/>
            <w:vAlign w:val="bottom"/>
          </w:tcPr>
          <w:p w14:paraId="49EB9B2D" w14:textId="77777777" w:rsidR="00891E91" w:rsidRPr="009E2363" w:rsidRDefault="00891E91" w:rsidP="00891E91">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EACF3B2" w14:textId="1C37DCA1" w:rsidR="00891E91" w:rsidRPr="009E2363" w:rsidRDefault="00891E91" w:rsidP="00891E91">
            <w:pPr>
              <w:tabs>
                <w:tab w:val="decimal" w:pos="819"/>
              </w:tabs>
              <w:spacing w:line="240" w:lineRule="exact"/>
              <w:ind w:right="-79"/>
              <w:rPr>
                <w:rFonts w:ascii="CordiaUPC" w:eastAsia="Times New Roman" w:hAnsi="CordiaUPC" w:cs="CordiaUPC"/>
                <w:b/>
                <w:bCs/>
                <w:sz w:val="26"/>
                <w:szCs w:val="26"/>
              </w:rPr>
            </w:pPr>
            <w:r w:rsidRPr="003F2E0B">
              <w:rPr>
                <w:rFonts w:ascii="CordiaUPC" w:hAnsi="CordiaUPC" w:cs="CordiaUPC"/>
                <w:b/>
                <w:bCs/>
                <w:sz w:val="26"/>
                <w:szCs w:val="26"/>
              </w:rPr>
              <w:t>5</w:t>
            </w:r>
            <w:r>
              <w:rPr>
                <w:rFonts w:ascii="CordiaUPC" w:hAnsi="CordiaUPC" w:cs="CordiaUPC"/>
                <w:b/>
                <w:bCs/>
                <w:sz w:val="26"/>
                <w:szCs w:val="26"/>
              </w:rPr>
              <w:t>,</w:t>
            </w:r>
            <w:r w:rsidRPr="003F2E0B">
              <w:rPr>
                <w:rFonts w:ascii="CordiaUPC" w:hAnsi="CordiaUPC" w:cs="CordiaUPC"/>
                <w:b/>
                <w:bCs/>
                <w:sz w:val="26"/>
                <w:szCs w:val="26"/>
              </w:rPr>
              <w:t>334</w:t>
            </w:r>
          </w:p>
        </w:tc>
      </w:tr>
    </w:tbl>
    <w:p w14:paraId="48231E9F" w14:textId="77777777" w:rsidR="00E110A6" w:rsidRPr="009E2363" w:rsidRDefault="00E110A6" w:rsidP="00212FA7">
      <w:pPr>
        <w:spacing w:line="240" w:lineRule="exact"/>
        <w:jc w:val="thaiDistribute"/>
        <w:rPr>
          <w:rFonts w:ascii="CordiaUPC" w:hAnsi="CordiaUPC" w:cs="CordiaUPC"/>
          <w:spacing w:val="-2"/>
          <w:sz w:val="26"/>
          <w:szCs w:val="26"/>
          <w:lang w:val="en-US"/>
        </w:rPr>
      </w:pPr>
    </w:p>
    <w:tbl>
      <w:tblPr>
        <w:tblW w:w="9297" w:type="dxa"/>
        <w:tblInd w:w="529"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AA0003" w:rsidRPr="009E2363" w14:paraId="439D94E9" w14:textId="77777777" w:rsidTr="001C36BB">
        <w:trPr>
          <w:cantSplit/>
        </w:trPr>
        <w:tc>
          <w:tcPr>
            <w:tcW w:w="2880" w:type="dxa"/>
          </w:tcPr>
          <w:p w14:paraId="26F31D4D" w14:textId="04EA6CAD" w:rsidR="00AA0003" w:rsidRPr="009E2363" w:rsidRDefault="00AA0003" w:rsidP="00AA0003">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three-month period ended</w:t>
            </w:r>
          </w:p>
        </w:tc>
        <w:tc>
          <w:tcPr>
            <w:tcW w:w="6417" w:type="dxa"/>
            <w:gridSpan w:val="9"/>
            <w:vAlign w:val="bottom"/>
          </w:tcPr>
          <w:p w14:paraId="57B7DCC7" w14:textId="77777777" w:rsidR="00AA0003" w:rsidRPr="009E2363" w:rsidRDefault="00AA0003" w:rsidP="00AA0003">
            <w:pPr>
              <w:spacing w:line="240" w:lineRule="exact"/>
              <w:jc w:val="center"/>
              <w:rPr>
                <w:rFonts w:ascii="CordiaUPC" w:eastAsia="Times New Roman" w:hAnsi="CordiaUPC" w:cs="CordiaUPC"/>
                <w:b/>
                <w:sz w:val="26"/>
                <w:szCs w:val="26"/>
              </w:rPr>
            </w:pPr>
          </w:p>
        </w:tc>
      </w:tr>
      <w:tr w:rsidR="00AA0003" w:rsidRPr="009E2363" w14:paraId="35504B8C" w14:textId="77777777" w:rsidTr="001C36BB">
        <w:trPr>
          <w:cantSplit/>
        </w:trPr>
        <w:tc>
          <w:tcPr>
            <w:tcW w:w="2880" w:type="dxa"/>
          </w:tcPr>
          <w:p w14:paraId="0F668796" w14:textId="34A0D9DA" w:rsidR="00AA0003" w:rsidRPr="009E2363" w:rsidRDefault="00AA0003" w:rsidP="00AA0003">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 xml:space="preserve">   31 </w:t>
            </w:r>
            <w:r>
              <w:rPr>
                <w:rFonts w:ascii="CordiaUPC" w:hAnsi="CordiaUPC" w:cs="CordiaUPC"/>
                <w:b/>
                <w:bCs/>
                <w:i/>
                <w:iCs/>
                <w:sz w:val="26"/>
                <w:szCs w:val="26"/>
              </w:rPr>
              <w:t>March</w:t>
            </w:r>
            <w:r>
              <w:rPr>
                <w:rFonts w:ascii="CordiaUPC" w:eastAsia="Times New Roman" w:hAnsi="CordiaUPC" w:cs="CordiaUPC"/>
                <w:b/>
                <w:bCs/>
                <w:i/>
                <w:iCs/>
                <w:sz w:val="26"/>
                <w:szCs w:val="26"/>
              </w:rPr>
              <w:t xml:space="preserve"> 2023</w:t>
            </w:r>
          </w:p>
        </w:tc>
        <w:tc>
          <w:tcPr>
            <w:tcW w:w="6417" w:type="dxa"/>
            <w:gridSpan w:val="9"/>
            <w:vAlign w:val="bottom"/>
          </w:tcPr>
          <w:p w14:paraId="6B6C5045" w14:textId="77777777" w:rsidR="00AA0003" w:rsidRPr="009E2363" w:rsidRDefault="00AA0003" w:rsidP="00AA0003">
            <w:pPr>
              <w:spacing w:line="240" w:lineRule="exact"/>
              <w:jc w:val="center"/>
              <w:rPr>
                <w:rFonts w:ascii="CordiaUPC" w:eastAsia="Times New Roman" w:hAnsi="CordiaUPC" w:cs="CordiaUPC"/>
                <w:b/>
                <w:sz w:val="26"/>
                <w:szCs w:val="26"/>
              </w:rPr>
            </w:pPr>
            <w:r w:rsidRPr="009E2363">
              <w:rPr>
                <w:rFonts w:ascii="CordiaUPC" w:eastAsia="Times New Roman" w:hAnsi="CordiaUPC" w:cs="CordiaUPC" w:hint="cs"/>
                <w:b/>
                <w:sz w:val="26"/>
                <w:szCs w:val="26"/>
              </w:rPr>
              <w:t>Consolidated</w:t>
            </w:r>
          </w:p>
        </w:tc>
      </w:tr>
      <w:tr w:rsidR="00212FA7" w:rsidRPr="009E2363" w14:paraId="28A723EC" w14:textId="77777777" w:rsidTr="001C36BB">
        <w:trPr>
          <w:cantSplit/>
        </w:trPr>
        <w:tc>
          <w:tcPr>
            <w:tcW w:w="2880" w:type="dxa"/>
          </w:tcPr>
          <w:p w14:paraId="646F03A9" w14:textId="77777777" w:rsidR="00212FA7" w:rsidRPr="009E2363" w:rsidDel="00F1172B" w:rsidRDefault="00212FA7" w:rsidP="00A4708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1EC6761" w14:textId="77777777" w:rsidR="00212FA7" w:rsidRPr="009E2363" w:rsidRDefault="00212FA7" w:rsidP="00A47089">
            <w:pPr>
              <w:spacing w:line="240" w:lineRule="exact"/>
              <w:ind w:left="-61" w:right="-34"/>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Commercial Banking</w:t>
            </w:r>
          </w:p>
        </w:tc>
        <w:tc>
          <w:tcPr>
            <w:tcW w:w="180" w:type="dxa"/>
          </w:tcPr>
          <w:p w14:paraId="3546A6D1"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089" w:type="dxa"/>
            <w:vAlign w:val="bottom"/>
          </w:tcPr>
          <w:p w14:paraId="727A6AB4"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Retail Banking</w:t>
            </w:r>
          </w:p>
        </w:tc>
        <w:tc>
          <w:tcPr>
            <w:tcW w:w="180" w:type="dxa"/>
          </w:tcPr>
          <w:p w14:paraId="5D5C5FDE"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170" w:type="dxa"/>
            <w:vAlign w:val="bottom"/>
          </w:tcPr>
          <w:p w14:paraId="3BD6B7D1"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Other segments</w:t>
            </w:r>
          </w:p>
        </w:tc>
        <w:tc>
          <w:tcPr>
            <w:tcW w:w="180" w:type="dxa"/>
          </w:tcPr>
          <w:p w14:paraId="3756A38B" w14:textId="77777777" w:rsidR="00212FA7" w:rsidRPr="009E2363" w:rsidRDefault="00212FA7" w:rsidP="00A4708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11CCE470"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Elimination</w:t>
            </w:r>
          </w:p>
        </w:tc>
        <w:tc>
          <w:tcPr>
            <w:tcW w:w="180" w:type="dxa"/>
          </w:tcPr>
          <w:p w14:paraId="7C646776"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125" w:type="dxa"/>
            <w:vAlign w:val="bottom"/>
          </w:tcPr>
          <w:p w14:paraId="32E224B6"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Total</w:t>
            </w:r>
          </w:p>
        </w:tc>
      </w:tr>
      <w:tr w:rsidR="00212FA7" w:rsidRPr="009E2363" w14:paraId="4F2C9BFE" w14:textId="77777777" w:rsidTr="001C36BB">
        <w:trPr>
          <w:cantSplit/>
        </w:trPr>
        <w:tc>
          <w:tcPr>
            <w:tcW w:w="2880" w:type="dxa"/>
          </w:tcPr>
          <w:p w14:paraId="2F19EB5A" w14:textId="77777777" w:rsidR="00212FA7" w:rsidRPr="009E2363" w:rsidRDefault="00212FA7" w:rsidP="00A4708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1066B4A3" w14:textId="77777777" w:rsidR="00212FA7" w:rsidRPr="009E2363" w:rsidRDefault="00212FA7" w:rsidP="00A47089">
            <w:pPr>
              <w:spacing w:line="240" w:lineRule="exact"/>
              <w:jc w:val="center"/>
              <w:rPr>
                <w:rFonts w:ascii="CordiaUPC" w:eastAsia="Times New Roman" w:hAnsi="CordiaUPC" w:cs="CordiaUPC"/>
                <w:bCs/>
                <w:i/>
                <w:iCs/>
                <w:sz w:val="26"/>
                <w:szCs w:val="26"/>
              </w:rPr>
            </w:pPr>
            <w:r w:rsidRPr="009E2363">
              <w:rPr>
                <w:rFonts w:ascii="CordiaUPC" w:eastAsia="Times New Roman" w:hAnsi="CordiaUPC" w:cs="CordiaUPC" w:hint="cs"/>
                <w:bCs/>
                <w:i/>
                <w:iCs/>
                <w:sz w:val="26"/>
                <w:szCs w:val="26"/>
              </w:rPr>
              <w:t>(in million Baht)</w:t>
            </w:r>
          </w:p>
        </w:tc>
      </w:tr>
      <w:tr w:rsidR="00AA0003" w:rsidRPr="009E2363" w14:paraId="6D455154" w14:textId="77777777" w:rsidTr="001C36BB">
        <w:trPr>
          <w:cantSplit/>
        </w:trPr>
        <w:tc>
          <w:tcPr>
            <w:tcW w:w="2880" w:type="dxa"/>
            <w:vAlign w:val="bottom"/>
          </w:tcPr>
          <w:p w14:paraId="7D6943C0" w14:textId="77777777" w:rsidR="00AA0003" w:rsidRPr="009E2363" w:rsidRDefault="00AA0003" w:rsidP="00AA0003">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sz w:val="26"/>
                <w:szCs w:val="26"/>
              </w:rPr>
              <w:t>Net interest income</w:t>
            </w:r>
          </w:p>
        </w:tc>
        <w:tc>
          <w:tcPr>
            <w:tcW w:w="1143" w:type="dxa"/>
            <w:vAlign w:val="bottom"/>
          </w:tcPr>
          <w:p w14:paraId="4A590CD8" w14:textId="6D5D770F"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3,568</w:t>
            </w:r>
          </w:p>
        </w:tc>
        <w:tc>
          <w:tcPr>
            <w:tcW w:w="180" w:type="dxa"/>
            <w:vAlign w:val="bottom"/>
          </w:tcPr>
          <w:p w14:paraId="554E8A1E" w14:textId="77777777" w:rsidR="00AA0003" w:rsidRPr="009E2363" w:rsidRDefault="00AA0003" w:rsidP="00AA000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1157DF6" w14:textId="5819AEF0"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9,195</w:t>
            </w:r>
          </w:p>
        </w:tc>
        <w:tc>
          <w:tcPr>
            <w:tcW w:w="180" w:type="dxa"/>
            <w:vAlign w:val="bottom"/>
          </w:tcPr>
          <w:p w14:paraId="708E10C5"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5263D92" w14:textId="30AB6F7B"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744</w:t>
            </w:r>
          </w:p>
        </w:tc>
        <w:tc>
          <w:tcPr>
            <w:tcW w:w="180" w:type="dxa"/>
            <w:vAlign w:val="bottom"/>
          </w:tcPr>
          <w:p w14:paraId="7714C202"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263BADD" w14:textId="30820EF6"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(5)</w:t>
            </w:r>
          </w:p>
        </w:tc>
        <w:tc>
          <w:tcPr>
            <w:tcW w:w="180" w:type="dxa"/>
            <w:vAlign w:val="bottom"/>
          </w:tcPr>
          <w:p w14:paraId="77049F1A"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7589B2A" w14:textId="657CED11"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13,502</w:t>
            </w:r>
          </w:p>
        </w:tc>
      </w:tr>
      <w:tr w:rsidR="00AA0003" w:rsidRPr="009E2363" w14:paraId="47017BED" w14:textId="77777777" w:rsidTr="001C36BB">
        <w:trPr>
          <w:cantSplit/>
        </w:trPr>
        <w:tc>
          <w:tcPr>
            <w:tcW w:w="2880" w:type="dxa"/>
            <w:vAlign w:val="bottom"/>
          </w:tcPr>
          <w:p w14:paraId="174DF0C4" w14:textId="77777777" w:rsidR="00AA0003" w:rsidRPr="009E2363" w:rsidRDefault="00AA0003" w:rsidP="00AA0003">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241A3C63" w14:textId="7A7E9895"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956</w:t>
            </w:r>
          </w:p>
        </w:tc>
        <w:tc>
          <w:tcPr>
            <w:tcW w:w="180" w:type="dxa"/>
            <w:vAlign w:val="bottom"/>
          </w:tcPr>
          <w:p w14:paraId="1D8B69C0" w14:textId="77777777" w:rsidR="00AA0003" w:rsidRPr="009E2363" w:rsidRDefault="00AA0003" w:rsidP="00AA000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8649EAE" w14:textId="3E3B8AB3"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1,852</w:t>
            </w:r>
          </w:p>
        </w:tc>
        <w:tc>
          <w:tcPr>
            <w:tcW w:w="180" w:type="dxa"/>
            <w:vAlign w:val="bottom"/>
          </w:tcPr>
          <w:p w14:paraId="172827F8"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A9215C1" w14:textId="22AA18DE"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568</w:t>
            </w:r>
          </w:p>
        </w:tc>
        <w:tc>
          <w:tcPr>
            <w:tcW w:w="180" w:type="dxa"/>
            <w:vAlign w:val="bottom"/>
          </w:tcPr>
          <w:p w14:paraId="515983F3"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227DE69" w14:textId="03325246"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17</w:t>
            </w:r>
          </w:p>
        </w:tc>
        <w:tc>
          <w:tcPr>
            <w:tcW w:w="180" w:type="dxa"/>
            <w:vAlign w:val="bottom"/>
          </w:tcPr>
          <w:p w14:paraId="7E8C59E0"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960F0C4" w14:textId="3822067A"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3,393</w:t>
            </w:r>
          </w:p>
        </w:tc>
      </w:tr>
      <w:tr w:rsidR="00AA0003" w:rsidRPr="009E2363" w14:paraId="1CAB2EE5" w14:textId="77777777" w:rsidTr="001C36BB">
        <w:trPr>
          <w:cantSplit/>
        </w:trPr>
        <w:tc>
          <w:tcPr>
            <w:tcW w:w="2880" w:type="dxa"/>
            <w:vAlign w:val="bottom"/>
          </w:tcPr>
          <w:p w14:paraId="1EFBFC15" w14:textId="77777777" w:rsidR="00AA0003" w:rsidRPr="009E2363" w:rsidRDefault="00AA0003" w:rsidP="00AA0003">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40261F5" w14:textId="3F39EA93"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4,524</w:t>
            </w:r>
          </w:p>
        </w:tc>
        <w:tc>
          <w:tcPr>
            <w:tcW w:w="180" w:type="dxa"/>
            <w:vAlign w:val="bottom"/>
          </w:tcPr>
          <w:p w14:paraId="2A74D3EA" w14:textId="77777777" w:rsidR="00AA0003" w:rsidRPr="009E2363" w:rsidRDefault="00AA0003" w:rsidP="00AA000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EF27EAA" w14:textId="22371E1E"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11,047</w:t>
            </w:r>
          </w:p>
        </w:tc>
        <w:tc>
          <w:tcPr>
            <w:tcW w:w="180" w:type="dxa"/>
            <w:vAlign w:val="bottom"/>
          </w:tcPr>
          <w:p w14:paraId="17F2249D"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F73613E" w14:textId="70F32CDC"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1,312</w:t>
            </w:r>
          </w:p>
        </w:tc>
        <w:tc>
          <w:tcPr>
            <w:tcW w:w="180" w:type="dxa"/>
            <w:vAlign w:val="bottom"/>
          </w:tcPr>
          <w:p w14:paraId="486668EE"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BD45166" w14:textId="5618774D"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12</w:t>
            </w:r>
          </w:p>
        </w:tc>
        <w:tc>
          <w:tcPr>
            <w:tcW w:w="180" w:type="dxa"/>
            <w:vAlign w:val="bottom"/>
          </w:tcPr>
          <w:p w14:paraId="3B436EDA"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5006EE6" w14:textId="06B2E1BE"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16,895</w:t>
            </w:r>
          </w:p>
        </w:tc>
      </w:tr>
      <w:tr w:rsidR="00AA0003" w:rsidRPr="009E2363" w14:paraId="1A0460AC" w14:textId="77777777" w:rsidTr="001C36BB">
        <w:trPr>
          <w:cantSplit/>
        </w:trPr>
        <w:tc>
          <w:tcPr>
            <w:tcW w:w="2880" w:type="dxa"/>
            <w:vAlign w:val="bottom"/>
          </w:tcPr>
          <w:p w14:paraId="6E32C9A6" w14:textId="77777777" w:rsidR="00AA0003" w:rsidRPr="009E2363" w:rsidRDefault="00AA0003" w:rsidP="00AA0003">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2D6EE9EE" w14:textId="4820FA2E"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(727)</w:t>
            </w:r>
          </w:p>
        </w:tc>
        <w:tc>
          <w:tcPr>
            <w:tcW w:w="180" w:type="dxa"/>
            <w:vAlign w:val="bottom"/>
          </w:tcPr>
          <w:p w14:paraId="1311166C" w14:textId="77777777" w:rsidR="00AA0003" w:rsidRPr="009E2363" w:rsidRDefault="00AA0003" w:rsidP="00AA000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195E13D" w14:textId="5F266C55"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(2,782)</w:t>
            </w:r>
          </w:p>
        </w:tc>
        <w:tc>
          <w:tcPr>
            <w:tcW w:w="180" w:type="dxa"/>
            <w:vAlign w:val="bottom"/>
          </w:tcPr>
          <w:p w14:paraId="3DEE96E2"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51F3F03" w14:textId="6B64578D"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(3,878)</w:t>
            </w:r>
          </w:p>
        </w:tc>
        <w:tc>
          <w:tcPr>
            <w:tcW w:w="180" w:type="dxa"/>
            <w:vAlign w:val="bottom"/>
          </w:tcPr>
          <w:p w14:paraId="1AC10094"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93FE0DD" w14:textId="52983F85"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66</w:t>
            </w:r>
          </w:p>
        </w:tc>
        <w:tc>
          <w:tcPr>
            <w:tcW w:w="180" w:type="dxa"/>
            <w:vAlign w:val="bottom"/>
          </w:tcPr>
          <w:p w14:paraId="22A279D8"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E291B2D" w14:textId="149E105F"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(7,321)</w:t>
            </w:r>
          </w:p>
        </w:tc>
      </w:tr>
      <w:tr w:rsidR="00AA0003" w:rsidRPr="009E2363" w14:paraId="658E37A2" w14:textId="77777777" w:rsidTr="001C36BB">
        <w:trPr>
          <w:cantSplit/>
        </w:trPr>
        <w:tc>
          <w:tcPr>
            <w:tcW w:w="2880" w:type="dxa"/>
            <w:vAlign w:val="bottom"/>
          </w:tcPr>
          <w:p w14:paraId="34FD595D" w14:textId="77777777" w:rsidR="00AA0003" w:rsidRPr="009E2363" w:rsidRDefault="00AA0003" w:rsidP="00AA0003">
            <w:pPr>
              <w:spacing w:line="240" w:lineRule="exact"/>
              <w:ind w:left="142" w:right="-79" w:hanging="142"/>
              <w:rPr>
                <w:rFonts w:ascii="CordiaUPC" w:eastAsia="Times New Roman" w:hAnsi="CordiaUPC" w:cs="CordiaUPC"/>
                <w:spacing w:val="-4"/>
                <w:sz w:val="26"/>
                <w:szCs w:val="26"/>
              </w:rPr>
            </w:pPr>
            <w:r w:rsidRPr="009E2363">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765A0512" w14:textId="451E018E"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3,797</w:t>
            </w:r>
          </w:p>
        </w:tc>
        <w:tc>
          <w:tcPr>
            <w:tcW w:w="180" w:type="dxa"/>
            <w:vAlign w:val="bottom"/>
          </w:tcPr>
          <w:p w14:paraId="76817DE5" w14:textId="77777777" w:rsidR="00AA0003" w:rsidRPr="009E2363" w:rsidRDefault="00AA0003" w:rsidP="00AA000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60C7ABDB" w14:textId="34586EE1"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8,265</w:t>
            </w:r>
          </w:p>
        </w:tc>
        <w:tc>
          <w:tcPr>
            <w:tcW w:w="180" w:type="dxa"/>
            <w:vAlign w:val="bottom"/>
          </w:tcPr>
          <w:p w14:paraId="6718DF86"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0441842" w14:textId="57BF7B61"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(2,566)</w:t>
            </w:r>
          </w:p>
        </w:tc>
        <w:tc>
          <w:tcPr>
            <w:tcW w:w="180" w:type="dxa"/>
            <w:vAlign w:val="bottom"/>
          </w:tcPr>
          <w:p w14:paraId="0F636A21"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3EB38C5" w14:textId="0D3476EF"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78</w:t>
            </w:r>
          </w:p>
        </w:tc>
        <w:tc>
          <w:tcPr>
            <w:tcW w:w="180" w:type="dxa"/>
            <w:vAlign w:val="bottom"/>
          </w:tcPr>
          <w:p w14:paraId="21EDD408"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BEBF120" w14:textId="50A7EC47" w:rsidR="00AA0003" w:rsidRPr="009E2363" w:rsidRDefault="00AA0003" w:rsidP="00AA000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9,574</w:t>
            </w:r>
          </w:p>
        </w:tc>
      </w:tr>
      <w:tr w:rsidR="00AA0003" w:rsidRPr="009E2363" w14:paraId="6015AE71" w14:textId="77777777" w:rsidTr="001C36BB">
        <w:trPr>
          <w:cantSplit/>
        </w:trPr>
        <w:tc>
          <w:tcPr>
            <w:tcW w:w="2880" w:type="dxa"/>
            <w:vAlign w:val="bottom"/>
          </w:tcPr>
          <w:p w14:paraId="1BF927FB" w14:textId="77777777" w:rsidR="00AA0003" w:rsidRPr="009E2363" w:rsidRDefault="00AA0003" w:rsidP="00AA0003">
            <w:pPr>
              <w:spacing w:line="240" w:lineRule="exact"/>
              <w:ind w:left="142" w:right="11" w:hanging="142"/>
              <w:rPr>
                <w:rFonts w:ascii="CordiaUPC" w:eastAsia="Times New Roman" w:hAnsi="CordiaUPC" w:cs="CordiaUPC"/>
                <w:sz w:val="26"/>
                <w:szCs w:val="26"/>
              </w:rPr>
            </w:pPr>
            <w:r w:rsidRPr="009E2363">
              <w:rPr>
                <w:rFonts w:ascii="CordiaUPC" w:eastAsia="Times New Roman" w:hAnsi="CordiaUPC" w:cs="CordiaUPC"/>
                <w:spacing w:val="-4"/>
                <w:sz w:val="26"/>
                <w:szCs w:val="26"/>
              </w:rPr>
              <w:t>Expected</w:t>
            </w:r>
            <w:r w:rsidRPr="009E2363">
              <w:rPr>
                <w:rFonts w:ascii="CordiaUPC" w:eastAsia="Times New Roman" w:hAnsi="CordiaUPC" w:cs="CordiaUPC" w:hint="cs"/>
                <w:spacing w:val="-4"/>
                <w:sz w:val="26"/>
                <w:szCs w:val="26"/>
              </w:rPr>
              <w:t xml:space="preserve"> credit loss</w:t>
            </w:r>
          </w:p>
        </w:tc>
        <w:tc>
          <w:tcPr>
            <w:tcW w:w="1143" w:type="dxa"/>
            <w:vAlign w:val="bottom"/>
          </w:tcPr>
          <w:p w14:paraId="407F91C3"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907CDE9" w14:textId="77777777" w:rsidR="00AA0003" w:rsidRPr="009E2363" w:rsidRDefault="00AA0003" w:rsidP="00AA0003">
            <w:pPr>
              <w:spacing w:line="240" w:lineRule="exact"/>
              <w:rPr>
                <w:rFonts w:ascii="CordiaUPC" w:eastAsia="Times New Roman" w:hAnsi="CordiaUPC" w:cs="CordiaUPC"/>
                <w:sz w:val="26"/>
                <w:szCs w:val="26"/>
              </w:rPr>
            </w:pPr>
          </w:p>
        </w:tc>
        <w:tc>
          <w:tcPr>
            <w:tcW w:w="1089" w:type="dxa"/>
            <w:vAlign w:val="bottom"/>
          </w:tcPr>
          <w:p w14:paraId="3B736F50" w14:textId="77777777" w:rsidR="00AA0003" w:rsidRPr="009E2363" w:rsidRDefault="00AA0003" w:rsidP="00AA000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68219B7" w14:textId="77777777" w:rsidR="00AA0003" w:rsidRPr="009E2363" w:rsidRDefault="00AA0003" w:rsidP="00AA0003">
            <w:pPr>
              <w:spacing w:line="240" w:lineRule="exact"/>
              <w:rPr>
                <w:rFonts w:ascii="CordiaUPC" w:eastAsia="Times New Roman" w:hAnsi="CordiaUPC" w:cs="CordiaUPC"/>
                <w:sz w:val="26"/>
                <w:szCs w:val="26"/>
              </w:rPr>
            </w:pPr>
          </w:p>
        </w:tc>
        <w:tc>
          <w:tcPr>
            <w:tcW w:w="1170" w:type="dxa"/>
            <w:vAlign w:val="bottom"/>
          </w:tcPr>
          <w:p w14:paraId="58217086" w14:textId="77777777" w:rsidR="00AA0003" w:rsidRPr="009E2363" w:rsidRDefault="00AA0003" w:rsidP="00AA0003">
            <w:pPr>
              <w:tabs>
                <w:tab w:val="decimal" w:pos="910"/>
              </w:tabs>
              <w:spacing w:line="240" w:lineRule="exact"/>
              <w:rPr>
                <w:rFonts w:ascii="CordiaUPC" w:eastAsia="Times New Roman" w:hAnsi="CordiaUPC" w:cs="CordiaUPC"/>
                <w:sz w:val="26"/>
                <w:szCs w:val="26"/>
              </w:rPr>
            </w:pPr>
          </w:p>
        </w:tc>
        <w:tc>
          <w:tcPr>
            <w:tcW w:w="180" w:type="dxa"/>
            <w:vAlign w:val="bottom"/>
          </w:tcPr>
          <w:p w14:paraId="15E6A5DD" w14:textId="77777777" w:rsidR="00AA0003" w:rsidRPr="009E2363" w:rsidRDefault="00AA0003" w:rsidP="00AA0003">
            <w:pPr>
              <w:spacing w:line="240" w:lineRule="exact"/>
              <w:rPr>
                <w:rFonts w:ascii="CordiaUPC" w:eastAsia="Times New Roman" w:hAnsi="CordiaUPC" w:cs="CordiaUPC"/>
                <w:sz w:val="26"/>
                <w:szCs w:val="26"/>
              </w:rPr>
            </w:pPr>
          </w:p>
        </w:tc>
        <w:tc>
          <w:tcPr>
            <w:tcW w:w="1170" w:type="dxa"/>
            <w:vAlign w:val="bottom"/>
          </w:tcPr>
          <w:p w14:paraId="4C75D950" w14:textId="77777777" w:rsidR="00AA0003" w:rsidRPr="009E2363" w:rsidRDefault="00AA0003" w:rsidP="00AA0003">
            <w:pPr>
              <w:tabs>
                <w:tab w:val="decimal" w:pos="767"/>
              </w:tabs>
              <w:spacing w:line="240" w:lineRule="exact"/>
              <w:rPr>
                <w:rFonts w:ascii="CordiaUPC" w:eastAsia="Times New Roman" w:hAnsi="CordiaUPC" w:cs="CordiaUPC"/>
                <w:sz w:val="26"/>
                <w:szCs w:val="26"/>
              </w:rPr>
            </w:pPr>
          </w:p>
        </w:tc>
        <w:tc>
          <w:tcPr>
            <w:tcW w:w="180" w:type="dxa"/>
            <w:vAlign w:val="bottom"/>
          </w:tcPr>
          <w:p w14:paraId="601EBD95" w14:textId="77777777" w:rsidR="00AA0003" w:rsidRPr="009E2363" w:rsidRDefault="00AA0003" w:rsidP="00AA0003">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65BF012" w14:textId="4F167B9F" w:rsidR="00AA0003" w:rsidRPr="009E2363" w:rsidRDefault="00AA0003" w:rsidP="00AA0003">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(4,283)</w:t>
            </w:r>
          </w:p>
        </w:tc>
      </w:tr>
      <w:tr w:rsidR="00AA0003" w:rsidRPr="009E2363" w14:paraId="52E33BD7" w14:textId="77777777" w:rsidTr="001C36BB">
        <w:trPr>
          <w:cantSplit/>
        </w:trPr>
        <w:tc>
          <w:tcPr>
            <w:tcW w:w="2880" w:type="dxa"/>
            <w:vAlign w:val="bottom"/>
          </w:tcPr>
          <w:p w14:paraId="3AD1FEF7" w14:textId="77777777" w:rsidR="00AA0003" w:rsidRPr="009E2363" w:rsidRDefault="00AA0003" w:rsidP="00AA0003">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b/>
                <w:bCs/>
                <w:sz w:val="26"/>
                <w:szCs w:val="26"/>
              </w:rPr>
              <w:t xml:space="preserve">Profit before income tax </w:t>
            </w:r>
          </w:p>
        </w:tc>
        <w:tc>
          <w:tcPr>
            <w:tcW w:w="1143" w:type="dxa"/>
            <w:vAlign w:val="bottom"/>
          </w:tcPr>
          <w:p w14:paraId="252F225F"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C466BC8" w14:textId="77777777" w:rsidR="00AA0003" w:rsidRPr="009E2363" w:rsidRDefault="00AA0003" w:rsidP="00AA0003">
            <w:pPr>
              <w:spacing w:line="240" w:lineRule="exact"/>
              <w:rPr>
                <w:rFonts w:ascii="CordiaUPC" w:eastAsia="Times New Roman" w:hAnsi="CordiaUPC" w:cs="CordiaUPC"/>
                <w:sz w:val="26"/>
                <w:szCs w:val="26"/>
              </w:rPr>
            </w:pPr>
          </w:p>
        </w:tc>
        <w:tc>
          <w:tcPr>
            <w:tcW w:w="1089" w:type="dxa"/>
            <w:vAlign w:val="bottom"/>
          </w:tcPr>
          <w:p w14:paraId="54A1A641" w14:textId="77777777" w:rsidR="00AA0003" w:rsidRPr="009E2363" w:rsidRDefault="00AA0003" w:rsidP="00AA000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873FA35" w14:textId="77777777" w:rsidR="00AA0003" w:rsidRPr="009E2363" w:rsidRDefault="00AA0003" w:rsidP="00AA0003">
            <w:pPr>
              <w:spacing w:line="240" w:lineRule="exact"/>
              <w:rPr>
                <w:rFonts w:ascii="CordiaUPC" w:eastAsia="Times New Roman" w:hAnsi="CordiaUPC" w:cs="CordiaUPC"/>
                <w:sz w:val="26"/>
                <w:szCs w:val="26"/>
              </w:rPr>
            </w:pPr>
          </w:p>
        </w:tc>
        <w:tc>
          <w:tcPr>
            <w:tcW w:w="1170" w:type="dxa"/>
            <w:vAlign w:val="bottom"/>
          </w:tcPr>
          <w:p w14:paraId="7452A0FD" w14:textId="77777777" w:rsidR="00AA0003" w:rsidRPr="009E2363" w:rsidRDefault="00AA0003" w:rsidP="00AA0003">
            <w:pPr>
              <w:tabs>
                <w:tab w:val="decimal" w:pos="910"/>
              </w:tabs>
              <w:spacing w:line="240" w:lineRule="exact"/>
              <w:rPr>
                <w:rFonts w:ascii="CordiaUPC" w:eastAsia="Times New Roman" w:hAnsi="CordiaUPC" w:cs="CordiaUPC"/>
                <w:sz w:val="26"/>
                <w:szCs w:val="26"/>
              </w:rPr>
            </w:pPr>
          </w:p>
        </w:tc>
        <w:tc>
          <w:tcPr>
            <w:tcW w:w="180" w:type="dxa"/>
            <w:vAlign w:val="bottom"/>
          </w:tcPr>
          <w:p w14:paraId="20F6ECAB" w14:textId="77777777" w:rsidR="00AA0003" w:rsidRPr="009E2363" w:rsidRDefault="00AA0003" w:rsidP="00AA0003">
            <w:pPr>
              <w:spacing w:line="240" w:lineRule="exact"/>
              <w:rPr>
                <w:rFonts w:ascii="CordiaUPC" w:eastAsia="Times New Roman" w:hAnsi="CordiaUPC" w:cs="CordiaUPC"/>
                <w:sz w:val="26"/>
                <w:szCs w:val="26"/>
              </w:rPr>
            </w:pPr>
          </w:p>
        </w:tc>
        <w:tc>
          <w:tcPr>
            <w:tcW w:w="1170" w:type="dxa"/>
            <w:vAlign w:val="bottom"/>
          </w:tcPr>
          <w:p w14:paraId="3BE21F2F" w14:textId="77777777" w:rsidR="00AA0003" w:rsidRPr="009E2363" w:rsidRDefault="00AA0003" w:rsidP="00AA0003">
            <w:pPr>
              <w:tabs>
                <w:tab w:val="decimal" w:pos="767"/>
              </w:tabs>
              <w:spacing w:line="240" w:lineRule="exact"/>
              <w:rPr>
                <w:rFonts w:ascii="CordiaUPC" w:eastAsia="Times New Roman" w:hAnsi="CordiaUPC" w:cs="CordiaUPC"/>
                <w:sz w:val="26"/>
                <w:szCs w:val="26"/>
              </w:rPr>
            </w:pPr>
          </w:p>
        </w:tc>
        <w:tc>
          <w:tcPr>
            <w:tcW w:w="180" w:type="dxa"/>
            <w:vAlign w:val="bottom"/>
          </w:tcPr>
          <w:p w14:paraId="6CD3175A" w14:textId="77777777" w:rsidR="00AA0003" w:rsidRPr="009E2363" w:rsidRDefault="00AA0003" w:rsidP="00AA0003">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7933CA42" w14:textId="5DDCC5A9" w:rsidR="00AA0003" w:rsidRPr="009E2363" w:rsidRDefault="00AA0003" w:rsidP="00AA0003">
            <w:pPr>
              <w:tabs>
                <w:tab w:val="decimal" w:pos="819"/>
              </w:tabs>
              <w:spacing w:line="240" w:lineRule="exact"/>
              <w:ind w:right="-79"/>
              <w:rPr>
                <w:rFonts w:ascii="CordiaUPC" w:eastAsia="Times New Roman" w:hAnsi="CordiaUPC" w:cs="CordiaUPC"/>
                <w:b/>
                <w:bCs/>
                <w:sz w:val="26"/>
                <w:szCs w:val="26"/>
              </w:rPr>
            </w:pPr>
            <w:r>
              <w:rPr>
                <w:rFonts w:ascii="CordiaUPC" w:hAnsi="CordiaUPC" w:cs="CordiaUPC"/>
                <w:b/>
                <w:bCs/>
                <w:sz w:val="26"/>
                <w:szCs w:val="26"/>
              </w:rPr>
              <w:t>5,291</w:t>
            </w:r>
          </w:p>
        </w:tc>
      </w:tr>
      <w:tr w:rsidR="00AA0003" w:rsidRPr="009E2363" w14:paraId="5F37952A" w14:textId="77777777" w:rsidTr="001C36BB">
        <w:trPr>
          <w:cantSplit/>
        </w:trPr>
        <w:tc>
          <w:tcPr>
            <w:tcW w:w="2880" w:type="dxa"/>
            <w:vAlign w:val="bottom"/>
          </w:tcPr>
          <w:p w14:paraId="727B764D" w14:textId="77777777" w:rsidR="00AA0003" w:rsidRPr="009E2363" w:rsidRDefault="00AA0003" w:rsidP="00AA0003">
            <w:pPr>
              <w:spacing w:line="240" w:lineRule="exact"/>
              <w:ind w:left="142" w:right="-79" w:hanging="142"/>
              <w:rPr>
                <w:rFonts w:ascii="CordiaUPC" w:eastAsia="Times New Roman" w:hAnsi="CordiaUPC" w:cs="CordiaUPC"/>
                <w:sz w:val="26"/>
                <w:szCs w:val="26"/>
              </w:rPr>
            </w:pPr>
            <w:r w:rsidRPr="009E2363">
              <w:rPr>
                <w:rFonts w:ascii="CordiaUPC" w:eastAsia="Times New Roman" w:hAnsi="CordiaUPC" w:cs="CordiaUPC" w:hint="cs"/>
                <w:sz w:val="26"/>
                <w:szCs w:val="26"/>
              </w:rPr>
              <w:t xml:space="preserve">Income tax </w:t>
            </w:r>
          </w:p>
        </w:tc>
        <w:tc>
          <w:tcPr>
            <w:tcW w:w="1143" w:type="dxa"/>
            <w:vAlign w:val="bottom"/>
          </w:tcPr>
          <w:p w14:paraId="057667F4"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A7EB869" w14:textId="77777777" w:rsidR="00AA0003" w:rsidRPr="009E2363" w:rsidRDefault="00AA0003" w:rsidP="00AA0003">
            <w:pPr>
              <w:spacing w:line="240" w:lineRule="exact"/>
              <w:rPr>
                <w:rFonts w:ascii="CordiaUPC" w:eastAsia="Times New Roman" w:hAnsi="CordiaUPC" w:cs="CordiaUPC"/>
                <w:sz w:val="26"/>
                <w:szCs w:val="26"/>
              </w:rPr>
            </w:pPr>
          </w:p>
        </w:tc>
        <w:tc>
          <w:tcPr>
            <w:tcW w:w="1089" w:type="dxa"/>
            <w:vAlign w:val="bottom"/>
          </w:tcPr>
          <w:p w14:paraId="5A755388" w14:textId="77777777" w:rsidR="00AA0003" w:rsidRPr="009E2363" w:rsidRDefault="00AA0003" w:rsidP="00AA000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2127BDE" w14:textId="77777777" w:rsidR="00AA0003" w:rsidRPr="009E2363" w:rsidRDefault="00AA0003" w:rsidP="00AA0003">
            <w:pPr>
              <w:spacing w:line="240" w:lineRule="exact"/>
              <w:rPr>
                <w:rFonts w:ascii="CordiaUPC" w:eastAsia="Times New Roman" w:hAnsi="CordiaUPC" w:cs="CordiaUPC"/>
                <w:sz w:val="26"/>
                <w:szCs w:val="26"/>
              </w:rPr>
            </w:pPr>
          </w:p>
        </w:tc>
        <w:tc>
          <w:tcPr>
            <w:tcW w:w="1170" w:type="dxa"/>
            <w:vAlign w:val="bottom"/>
          </w:tcPr>
          <w:p w14:paraId="7A26F053" w14:textId="77777777" w:rsidR="00AA0003" w:rsidRPr="009E2363" w:rsidRDefault="00AA0003" w:rsidP="00AA0003">
            <w:pPr>
              <w:tabs>
                <w:tab w:val="decimal" w:pos="910"/>
              </w:tabs>
              <w:spacing w:line="240" w:lineRule="exact"/>
              <w:rPr>
                <w:rFonts w:ascii="CordiaUPC" w:eastAsia="Times New Roman" w:hAnsi="CordiaUPC" w:cs="CordiaUPC"/>
                <w:sz w:val="26"/>
                <w:szCs w:val="26"/>
              </w:rPr>
            </w:pPr>
          </w:p>
        </w:tc>
        <w:tc>
          <w:tcPr>
            <w:tcW w:w="180" w:type="dxa"/>
            <w:vAlign w:val="bottom"/>
          </w:tcPr>
          <w:p w14:paraId="42DEA9F2" w14:textId="77777777" w:rsidR="00AA0003" w:rsidRPr="009E2363" w:rsidRDefault="00AA0003" w:rsidP="00AA0003">
            <w:pPr>
              <w:spacing w:line="240" w:lineRule="exact"/>
              <w:rPr>
                <w:rFonts w:ascii="CordiaUPC" w:eastAsia="Times New Roman" w:hAnsi="CordiaUPC" w:cs="CordiaUPC"/>
                <w:sz w:val="26"/>
                <w:szCs w:val="26"/>
              </w:rPr>
            </w:pPr>
          </w:p>
        </w:tc>
        <w:tc>
          <w:tcPr>
            <w:tcW w:w="1170" w:type="dxa"/>
            <w:vAlign w:val="bottom"/>
          </w:tcPr>
          <w:p w14:paraId="732A8440" w14:textId="77777777" w:rsidR="00AA0003" w:rsidRPr="009E2363" w:rsidRDefault="00AA0003" w:rsidP="00AA0003">
            <w:pPr>
              <w:tabs>
                <w:tab w:val="decimal" w:pos="767"/>
              </w:tabs>
              <w:spacing w:line="240" w:lineRule="exact"/>
              <w:rPr>
                <w:rFonts w:ascii="CordiaUPC" w:eastAsia="Times New Roman" w:hAnsi="CordiaUPC" w:cs="CordiaUPC"/>
                <w:sz w:val="26"/>
                <w:szCs w:val="26"/>
              </w:rPr>
            </w:pPr>
          </w:p>
        </w:tc>
        <w:tc>
          <w:tcPr>
            <w:tcW w:w="180" w:type="dxa"/>
            <w:vAlign w:val="bottom"/>
          </w:tcPr>
          <w:p w14:paraId="41207533" w14:textId="77777777" w:rsidR="00AA0003" w:rsidRPr="009E2363" w:rsidRDefault="00AA0003" w:rsidP="00AA0003">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53CF960" w14:textId="5115CB2E" w:rsidR="00AA0003" w:rsidRPr="009E2363" w:rsidRDefault="00AA0003" w:rsidP="00AA0003">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(996)</w:t>
            </w:r>
          </w:p>
        </w:tc>
      </w:tr>
      <w:tr w:rsidR="00AA0003" w:rsidRPr="009E2363" w14:paraId="2F1C41CB" w14:textId="77777777" w:rsidTr="00BD3EB3">
        <w:trPr>
          <w:cantSplit/>
        </w:trPr>
        <w:tc>
          <w:tcPr>
            <w:tcW w:w="2880" w:type="dxa"/>
            <w:vAlign w:val="bottom"/>
          </w:tcPr>
          <w:p w14:paraId="72625C6C" w14:textId="403DCD38" w:rsidR="00AA0003" w:rsidRPr="009E2363" w:rsidRDefault="00AA0003" w:rsidP="00AA0003">
            <w:pPr>
              <w:spacing w:line="240" w:lineRule="exact"/>
              <w:ind w:left="142" w:right="-79" w:hanging="142"/>
              <w:rPr>
                <w:rFonts w:ascii="CordiaUPC" w:eastAsia="Times New Roman" w:hAnsi="CordiaUPC" w:cs="CordiaUPC"/>
                <w:b/>
                <w:bCs/>
                <w:sz w:val="26"/>
                <w:szCs w:val="26"/>
              </w:rPr>
            </w:pPr>
            <w:r w:rsidRPr="009E2363">
              <w:rPr>
                <w:rFonts w:ascii="CordiaUPC" w:eastAsia="Times New Roman" w:hAnsi="CordiaUPC" w:cs="CordiaUPC" w:hint="cs"/>
                <w:b/>
                <w:bCs/>
                <w:sz w:val="26"/>
                <w:szCs w:val="26"/>
              </w:rPr>
              <w:t xml:space="preserve">Profit for the </w:t>
            </w:r>
            <w:r>
              <w:rPr>
                <w:rFonts w:ascii="CordiaUPC" w:eastAsia="Times New Roman" w:hAnsi="CordiaUPC" w:cs="CordiaUPC"/>
                <w:b/>
                <w:bCs/>
                <w:sz w:val="26"/>
                <w:szCs w:val="26"/>
              </w:rPr>
              <w:t>period</w:t>
            </w:r>
          </w:p>
        </w:tc>
        <w:tc>
          <w:tcPr>
            <w:tcW w:w="1143" w:type="dxa"/>
            <w:vAlign w:val="bottom"/>
          </w:tcPr>
          <w:p w14:paraId="42809837" w14:textId="77777777" w:rsidR="00AA0003" w:rsidRPr="009E2363" w:rsidRDefault="00AA0003" w:rsidP="00AA000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A5C4EEB" w14:textId="77777777" w:rsidR="00AA0003" w:rsidRPr="009E2363" w:rsidRDefault="00AA0003" w:rsidP="00AA0003">
            <w:pPr>
              <w:spacing w:line="240" w:lineRule="exact"/>
              <w:rPr>
                <w:rFonts w:ascii="CordiaUPC" w:eastAsia="Times New Roman" w:hAnsi="CordiaUPC" w:cs="CordiaUPC"/>
                <w:sz w:val="26"/>
                <w:szCs w:val="26"/>
              </w:rPr>
            </w:pPr>
          </w:p>
        </w:tc>
        <w:tc>
          <w:tcPr>
            <w:tcW w:w="1089" w:type="dxa"/>
            <w:vAlign w:val="bottom"/>
          </w:tcPr>
          <w:p w14:paraId="224C7E84" w14:textId="77777777" w:rsidR="00AA0003" w:rsidRPr="009E2363" w:rsidRDefault="00AA0003" w:rsidP="00AA000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B9E4C11" w14:textId="77777777" w:rsidR="00AA0003" w:rsidRPr="009E2363" w:rsidRDefault="00AA0003" w:rsidP="00AA0003">
            <w:pPr>
              <w:spacing w:line="240" w:lineRule="exact"/>
              <w:rPr>
                <w:rFonts w:ascii="CordiaUPC" w:eastAsia="Times New Roman" w:hAnsi="CordiaUPC" w:cs="CordiaUPC"/>
                <w:sz w:val="26"/>
                <w:szCs w:val="26"/>
              </w:rPr>
            </w:pPr>
          </w:p>
        </w:tc>
        <w:tc>
          <w:tcPr>
            <w:tcW w:w="1170" w:type="dxa"/>
            <w:vAlign w:val="bottom"/>
          </w:tcPr>
          <w:p w14:paraId="32D91845" w14:textId="77777777" w:rsidR="00AA0003" w:rsidRPr="009E2363" w:rsidRDefault="00AA0003" w:rsidP="00AA0003">
            <w:pPr>
              <w:tabs>
                <w:tab w:val="decimal" w:pos="910"/>
              </w:tabs>
              <w:spacing w:line="240" w:lineRule="exact"/>
              <w:rPr>
                <w:rFonts w:ascii="CordiaUPC" w:eastAsia="Times New Roman" w:hAnsi="CordiaUPC" w:cs="CordiaUPC"/>
                <w:sz w:val="26"/>
                <w:szCs w:val="26"/>
              </w:rPr>
            </w:pPr>
          </w:p>
        </w:tc>
        <w:tc>
          <w:tcPr>
            <w:tcW w:w="180" w:type="dxa"/>
            <w:vAlign w:val="bottom"/>
          </w:tcPr>
          <w:p w14:paraId="4D84DEB7" w14:textId="77777777" w:rsidR="00AA0003" w:rsidRPr="009E2363" w:rsidRDefault="00AA0003" w:rsidP="00AA0003">
            <w:pPr>
              <w:spacing w:line="240" w:lineRule="exact"/>
              <w:rPr>
                <w:rFonts w:ascii="CordiaUPC" w:eastAsia="Times New Roman" w:hAnsi="CordiaUPC" w:cs="CordiaUPC"/>
                <w:sz w:val="26"/>
                <w:szCs w:val="26"/>
              </w:rPr>
            </w:pPr>
          </w:p>
        </w:tc>
        <w:tc>
          <w:tcPr>
            <w:tcW w:w="1170" w:type="dxa"/>
            <w:vAlign w:val="bottom"/>
          </w:tcPr>
          <w:p w14:paraId="7D60EF8A" w14:textId="77777777" w:rsidR="00AA0003" w:rsidRPr="009E2363" w:rsidRDefault="00AA0003" w:rsidP="00AA0003">
            <w:pPr>
              <w:tabs>
                <w:tab w:val="decimal" w:pos="767"/>
              </w:tabs>
              <w:spacing w:line="240" w:lineRule="exact"/>
              <w:rPr>
                <w:rFonts w:ascii="CordiaUPC" w:eastAsia="Times New Roman" w:hAnsi="CordiaUPC" w:cs="CordiaUPC"/>
                <w:sz w:val="26"/>
                <w:szCs w:val="26"/>
              </w:rPr>
            </w:pPr>
          </w:p>
        </w:tc>
        <w:tc>
          <w:tcPr>
            <w:tcW w:w="180" w:type="dxa"/>
            <w:vAlign w:val="bottom"/>
          </w:tcPr>
          <w:p w14:paraId="0AD271E7" w14:textId="77777777" w:rsidR="00AA0003" w:rsidRPr="009E2363" w:rsidRDefault="00AA0003" w:rsidP="00AA0003">
            <w:pPr>
              <w:spacing w:line="240" w:lineRule="exact"/>
              <w:rPr>
                <w:rFonts w:ascii="CordiaUPC" w:eastAsia="Times New Roman" w:hAnsi="CordiaUPC" w:cs="CordiaUPC"/>
                <w:sz w:val="26"/>
                <w:szCs w:val="26"/>
              </w:rPr>
            </w:pPr>
          </w:p>
        </w:tc>
        <w:tc>
          <w:tcPr>
            <w:tcW w:w="1125" w:type="dxa"/>
            <w:tcBorders>
              <w:bottom w:val="double" w:sz="4" w:space="0" w:color="auto"/>
            </w:tcBorders>
          </w:tcPr>
          <w:p w14:paraId="46686CA1" w14:textId="14B424F3" w:rsidR="00AA0003" w:rsidRPr="009E2363" w:rsidRDefault="00AA0003" w:rsidP="00AA0003">
            <w:pPr>
              <w:tabs>
                <w:tab w:val="decimal" w:pos="819"/>
              </w:tabs>
              <w:spacing w:line="240" w:lineRule="exact"/>
              <w:ind w:right="-79"/>
              <w:rPr>
                <w:rFonts w:ascii="CordiaUPC" w:eastAsia="Times New Roman" w:hAnsi="CordiaUPC" w:cs="CordiaUPC"/>
                <w:b/>
                <w:bCs/>
                <w:sz w:val="26"/>
                <w:szCs w:val="26"/>
              </w:rPr>
            </w:pPr>
            <w:r>
              <w:rPr>
                <w:rFonts w:ascii="CordiaUPC" w:hAnsi="CordiaUPC" w:cs="CordiaUPC"/>
                <w:b/>
                <w:bCs/>
                <w:sz w:val="26"/>
                <w:szCs w:val="26"/>
              </w:rPr>
              <w:t>4,295</w:t>
            </w:r>
          </w:p>
        </w:tc>
      </w:tr>
    </w:tbl>
    <w:p w14:paraId="7C79B00C" w14:textId="77777777" w:rsidR="00A01F5D" w:rsidRDefault="00A01F5D" w:rsidP="00212FA7">
      <w:pPr>
        <w:spacing w:line="240" w:lineRule="exact"/>
        <w:ind w:left="547" w:right="389"/>
        <w:jc w:val="thaiDistribute"/>
        <w:rPr>
          <w:rFonts w:ascii="CordiaUPC" w:eastAsia="Times New Roman" w:hAnsi="CordiaUPC" w:cs="CordiaUPC"/>
          <w:b/>
          <w:bCs/>
          <w:i/>
          <w:iCs/>
          <w:sz w:val="26"/>
          <w:szCs w:val="26"/>
        </w:rPr>
      </w:pPr>
    </w:p>
    <w:p w14:paraId="4272700E" w14:textId="713AEBEC" w:rsidR="00212FA7" w:rsidRPr="009E2363" w:rsidRDefault="00212FA7" w:rsidP="00212FA7">
      <w:pPr>
        <w:spacing w:line="240" w:lineRule="exact"/>
        <w:ind w:left="547" w:right="389"/>
        <w:jc w:val="thaiDistribute"/>
        <w:rPr>
          <w:rFonts w:ascii="CordiaUPC" w:eastAsia="Times New Roman" w:hAnsi="CordiaUPC" w:cs="CordiaUPC"/>
          <w:b/>
          <w:bCs/>
          <w:i/>
          <w:iCs/>
          <w:sz w:val="26"/>
          <w:szCs w:val="26"/>
        </w:rPr>
      </w:pPr>
      <w:r w:rsidRPr="009E2363">
        <w:rPr>
          <w:rFonts w:ascii="CordiaUPC" w:eastAsia="Times New Roman" w:hAnsi="CordiaUPC" w:cs="CordiaUPC" w:hint="cs"/>
          <w:b/>
          <w:bCs/>
          <w:i/>
          <w:iCs/>
          <w:sz w:val="26"/>
          <w:szCs w:val="26"/>
        </w:rPr>
        <w:t>Reconciliation of reportable segment profit or loss</w:t>
      </w:r>
    </w:p>
    <w:p w14:paraId="3B41AB78" w14:textId="77777777" w:rsidR="00212FA7" w:rsidRPr="009E2363" w:rsidRDefault="00212FA7" w:rsidP="00212FA7">
      <w:pPr>
        <w:spacing w:line="240" w:lineRule="exact"/>
        <w:ind w:left="547" w:right="389"/>
        <w:jc w:val="thaiDistribute"/>
        <w:rPr>
          <w:rFonts w:ascii="CordiaUPC" w:eastAsia="Times New Roman" w:hAnsi="CordiaUPC" w:cs="CordiaUPC"/>
          <w:b/>
          <w:bCs/>
          <w:i/>
          <w:iCs/>
          <w:sz w:val="26"/>
          <w:szCs w:val="26"/>
        </w:rPr>
      </w:pPr>
    </w:p>
    <w:tbl>
      <w:tblPr>
        <w:tblW w:w="9288" w:type="dxa"/>
        <w:tblInd w:w="529"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AA0003" w:rsidRPr="009E2363" w14:paraId="23114959" w14:textId="77777777" w:rsidTr="001C36BB">
        <w:trPr>
          <w:cantSplit/>
          <w:tblHeader/>
        </w:trPr>
        <w:tc>
          <w:tcPr>
            <w:tcW w:w="3150" w:type="dxa"/>
          </w:tcPr>
          <w:p w14:paraId="615BE106" w14:textId="3EF28B0F" w:rsidR="00AA0003" w:rsidRPr="009E2363" w:rsidRDefault="00AA0003" w:rsidP="00AA0003">
            <w:pPr>
              <w:spacing w:line="240" w:lineRule="exact"/>
              <w:ind w:right="-132"/>
              <w:rPr>
                <w:rFonts w:ascii="CordiaUPC" w:hAnsi="CordiaUPC" w:cs="CordiaUPC"/>
                <w:b/>
                <w:bCs/>
                <w:i/>
                <w:iCs/>
                <w:color w:val="000000"/>
                <w:sz w:val="26"/>
                <w:szCs w:val="26"/>
              </w:rPr>
            </w:pPr>
            <w:r>
              <w:rPr>
                <w:rFonts w:ascii="CordiaUPC" w:hAnsi="CordiaUPC" w:cs="CordiaUPC"/>
                <w:b/>
                <w:bCs/>
                <w:i/>
                <w:iCs/>
                <w:sz w:val="26"/>
                <w:szCs w:val="26"/>
                <w:lang w:val="en-US"/>
              </w:rPr>
              <w:t>For the three-month period ended</w:t>
            </w:r>
          </w:p>
        </w:tc>
        <w:tc>
          <w:tcPr>
            <w:tcW w:w="6138" w:type="dxa"/>
            <w:gridSpan w:val="7"/>
            <w:vAlign w:val="bottom"/>
          </w:tcPr>
          <w:p w14:paraId="1CD4997E" w14:textId="77777777" w:rsidR="00AA0003" w:rsidRPr="009E2363" w:rsidRDefault="00AA0003" w:rsidP="00AA0003">
            <w:pPr>
              <w:pStyle w:val="acctmergecolhdg"/>
              <w:spacing w:line="240" w:lineRule="exact"/>
              <w:rPr>
                <w:rFonts w:ascii="CordiaUPC" w:hAnsi="CordiaUPC" w:cs="CordiaUPC"/>
                <w:sz w:val="26"/>
                <w:szCs w:val="26"/>
              </w:rPr>
            </w:pPr>
          </w:p>
        </w:tc>
      </w:tr>
      <w:tr w:rsidR="00AA0003" w:rsidRPr="009E2363" w14:paraId="19FB1300" w14:textId="77777777" w:rsidTr="001C36BB">
        <w:trPr>
          <w:cantSplit/>
          <w:tblHeader/>
        </w:trPr>
        <w:tc>
          <w:tcPr>
            <w:tcW w:w="3150" w:type="dxa"/>
          </w:tcPr>
          <w:p w14:paraId="69379540" w14:textId="6E63DBE9" w:rsidR="00AA0003" w:rsidRPr="009E2363" w:rsidRDefault="00AA0003" w:rsidP="00AA0003">
            <w:pPr>
              <w:spacing w:line="240" w:lineRule="exact"/>
              <w:ind w:right="-132"/>
              <w:rPr>
                <w:rFonts w:ascii="CordiaUPC" w:hAnsi="CordiaUPC" w:cs="CordiaUPC"/>
                <w:b/>
                <w:bCs/>
                <w:i/>
                <w:iCs/>
                <w:color w:val="000000"/>
                <w:sz w:val="26"/>
                <w:szCs w:val="26"/>
                <w:lang w:bidi="th-TH"/>
              </w:rPr>
            </w:pPr>
            <w:r>
              <w:rPr>
                <w:rFonts w:ascii="CordiaUPC" w:hAnsi="CordiaUPC" w:cs="CordiaUPC"/>
                <w:b/>
                <w:bCs/>
                <w:i/>
                <w:iCs/>
                <w:sz w:val="26"/>
                <w:szCs w:val="26"/>
              </w:rPr>
              <w:t xml:space="preserve">   </w:t>
            </w:r>
            <w:r>
              <w:rPr>
                <w:rFonts w:ascii="CordiaUPC" w:eastAsia="Times New Roman" w:hAnsi="CordiaUPC" w:cs="CordiaUPC"/>
                <w:b/>
                <w:bCs/>
                <w:i/>
                <w:iCs/>
                <w:sz w:val="26"/>
                <w:szCs w:val="26"/>
                <w:lang w:val="en-US"/>
              </w:rPr>
              <w:t xml:space="preserve">31 </w:t>
            </w:r>
            <w:r>
              <w:rPr>
                <w:rFonts w:ascii="CordiaUPC" w:hAnsi="CordiaUPC" w:cs="CordiaUPC"/>
                <w:b/>
                <w:bCs/>
                <w:i/>
                <w:iCs/>
                <w:sz w:val="26"/>
                <w:szCs w:val="26"/>
              </w:rPr>
              <w:t>March</w:t>
            </w:r>
            <w:r>
              <w:rPr>
                <w:rFonts w:ascii="CordiaUPC" w:eastAsia="Times New Roman" w:hAnsi="CordiaUPC" w:cs="CordiaUPC"/>
                <w:b/>
                <w:bCs/>
                <w:i/>
                <w:iCs/>
                <w:sz w:val="26"/>
                <w:szCs w:val="26"/>
              </w:rPr>
              <w:t xml:space="preserve"> 2024</w:t>
            </w:r>
          </w:p>
        </w:tc>
        <w:tc>
          <w:tcPr>
            <w:tcW w:w="6138" w:type="dxa"/>
            <w:gridSpan w:val="7"/>
            <w:vAlign w:val="bottom"/>
          </w:tcPr>
          <w:p w14:paraId="1465A1C1" w14:textId="77777777" w:rsidR="00AA0003" w:rsidRPr="009E2363" w:rsidRDefault="00AA0003" w:rsidP="00AA0003">
            <w:pPr>
              <w:pStyle w:val="acctmergecolhdg"/>
              <w:spacing w:line="240" w:lineRule="exact"/>
              <w:rPr>
                <w:rFonts w:ascii="CordiaUPC" w:hAnsi="CordiaUPC" w:cs="CordiaUPC"/>
                <w:sz w:val="26"/>
                <w:szCs w:val="26"/>
              </w:rPr>
            </w:pPr>
            <w:r w:rsidRPr="009E2363">
              <w:rPr>
                <w:rFonts w:ascii="CordiaUPC" w:hAnsi="CordiaUPC" w:cs="CordiaUPC" w:hint="cs"/>
                <w:sz w:val="26"/>
                <w:szCs w:val="26"/>
              </w:rPr>
              <w:t>Consolidated</w:t>
            </w:r>
          </w:p>
        </w:tc>
      </w:tr>
      <w:tr w:rsidR="00212FA7" w:rsidRPr="009E2363" w14:paraId="538BB5A1" w14:textId="77777777" w:rsidTr="001C36BB">
        <w:trPr>
          <w:cantSplit/>
          <w:tblHeader/>
        </w:trPr>
        <w:tc>
          <w:tcPr>
            <w:tcW w:w="3150" w:type="dxa"/>
          </w:tcPr>
          <w:p w14:paraId="5014AF15" w14:textId="77777777" w:rsidR="00212FA7" w:rsidRPr="009E2363" w:rsidDel="00F1172B" w:rsidRDefault="00212FA7" w:rsidP="00A4708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448D886D"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Net interest income</w:t>
            </w:r>
          </w:p>
        </w:tc>
        <w:tc>
          <w:tcPr>
            <w:tcW w:w="181" w:type="dxa"/>
          </w:tcPr>
          <w:p w14:paraId="04B7A899"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339" w:type="dxa"/>
            <w:vAlign w:val="bottom"/>
          </w:tcPr>
          <w:p w14:paraId="14CBB7BF"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Net non-interest income</w:t>
            </w:r>
          </w:p>
        </w:tc>
        <w:tc>
          <w:tcPr>
            <w:tcW w:w="181" w:type="dxa"/>
          </w:tcPr>
          <w:p w14:paraId="6654DCC5" w14:textId="77777777" w:rsidR="00212FA7" w:rsidRPr="009E2363" w:rsidRDefault="00212FA7" w:rsidP="00A4708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60A66F38"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Operating expenses</w:t>
            </w:r>
          </w:p>
        </w:tc>
        <w:tc>
          <w:tcPr>
            <w:tcW w:w="180" w:type="dxa"/>
          </w:tcPr>
          <w:p w14:paraId="6C05A8A2"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417" w:type="dxa"/>
            <w:vAlign w:val="bottom"/>
          </w:tcPr>
          <w:p w14:paraId="30234145" w14:textId="77777777" w:rsidR="00212FA7" w:rsidRPr="009E2363" w:rsidRDefault="00212FA7" w:rsidP="00A47089">
            <w:pPr>
              <w:pStyle w:val="acctmergecolhdg"/>
              <w:spacing w:line="240" w:lineRule="exact"/>
              <w:ind w:left="-61" w:right="-52"/>
              <w:rPr>
                <w:rFonts w:ascii="CordiaUPC" w:hAnsi="CordiaUPC" w:cs="CordiaUPC"/>
                <w:b w:val="0"/>
                <w:bCs/>
                <w:sz w:val="26"/>
                <w:szCs w:val="26"/>
              </w:rPr>
            </w:pPr>
            <w:r w:rsidRPr="009E2363">
              <w:rPr>
                <w:rFonts w:ascii="CordiaUPC" w:hAnsi="CordiaUPC" w:cs="CordiaUPC"/>
                <w:b w:val="0"/>
                <w:bCs/>
                <w:sz w:val="26"/>
                <w:szCs w:val="26"/>
              </w:rPr>
              <w:t xml:space="preserve">Expected </w:t>
            </w:r>
            <w:r w:rsidRPr="009E2363">
              <w:rPr>
                <w:rFonts w:ascii="CordiaUPC" w:hAnsi="CordiaUPC" w:cs="CordiaUPC"/>
                <w:b w:val="0"/>
                <w:bCs/>
                <w:sz w:val="26"/>
                <w:szCs w:val="26"/>
              </w:rPr>
              <w:br/>
              <w:t>credit loss</w:t>
            </w:r>
          </w:p>
        </w:tc>
      </w:tr>
      <w:tr w:rsidR="00212FA7" w:rsidRPr="009E2363" w14:paraId="1A67FF70" w14:textId="77777777" w:rsidTr="001C36BB">
        <w:trPr>
          <w:cantSplit/>
          <w:tblHeader/>
        </w:trPr>
        <w:tc>
          <w:tcPr>
            <w:tcW w:w="3150" w:type="dxa"/>
          </w:tcPr>
          <w:p w14:paraId="31C3B8DB" w14:textId="77777777" w:rsidR="00212FA7" w:rsidRPr="009E2363" w:rsidDel="00F1172B" w:rsidRDefault="00212FA7" w:rsidP="00A4708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3C977B75" w14:textId="77777777" w:rsidR="00212FA7" w:rsidRPr="009E2363" w:rsidRDefault="00212FA7" w:rsidP="00A47089">
            <w:pPr>
              <w:pStyle w:val="acctmergecolhdg"/>
              <w:spacing w:line="240" w:lineRule="exact"/>
              <w:ind w:left="-61" w:right="-52"/>
              <w:rPr>
                <w:rFonts w:ascii="CordiaUPC" w:hAnsi="CordiaUPC" w:cs="CordiaUPC"/>
                <w:b w:val="0"/>
                <w:bCs/>
                <w:sz w:val="26"/>
                <w:szCs w:val="26"/>
              </w:rPr>
            </w:pPr>
            <w:r w:rsidRPr="009E2363">
              <w:rPr>
                <w:rFonts w:ascii="CordiaUPC" w:hAnsi="CordiaUPC" w:cs="CordiaUPC" w:hint="cs"/>
                <w:b w:val="0"/>
                <w:bCs/>
                <w:i/>
                <w:iCs/>
                <w:sz w:val="26"/>
                <w:szCs w:val="26"/>
              </w:rPr>
              <w:t>(in million Baht)</w:t>
            </w:r>
          </w:p>
        </w:tc>
      </w:tr>
      <w:tr w:rsidR="00891E91" w:rsidRPr="009E2363" w14:paraId="3F1B7739" w14:textId="77777777" w:rsidTr="001C36BB">
        <w:trPr>
          <w:cantSplit/>
        </w:trPr>
        <w:tc>
          <w:tcPr>
            <w:tcW w:w="3150" w:type="dxa"/>
            <w:vAlign w:val="bottom"/>
          </w:tcPr>
          <w:p w14:paraId="22BF2D8D" w14:textId="77777777" w:rsidR="00891E91" w:rsidRPr="009E2363" w:rsidRDefault="00891E91" w:rsidP="00891E91">
            <w:pPr>
              <w:spacing w:line="240" w:lineRule="exact"/>
              <w:ind w:left="142" w:right="-70" w:hanging="142"/>
              <w:rPr>
                <w:rFonts w:ascii="CordiaUPC" w:hAnsi="CordiaUPC" w:cs="CordiaUPC"/>
                <w:b/>
                <w:bCs/>
                <w:sz w:val="26"/>
                <w:szCs w:val="26"/>
              </w:rPr>
            </w:pPr>
            <w:r w:rsidRPr="009E2363">
              <w:rPr>
                <w:rFonts w:ascii="CordiaUPC" w:hAnsi="CordiaUPC" w:cs="CordiaUPC" w:hint="cs"/>
                <w:sz w:val="26"/>
                <w:szCs w:val="26"/>
              </w:rPr>
              <w:t>Segment reporting</w:t>
            </w:r>
          </w:p>
        </w:tc>
        <w:tc>
          <w:tcPr>
            <w:tcW w:w="1461" w:type="dxa"/>
            <w:vAlign w:val="bottom"/>
          </w:tcPr>
          <w:p w14:paraId="1B43471A" w14:textId="0C862BB8" w:rsidR="00891E91" w:rsidRPr="009E2363" w:rsidRDefault="00891E91" w:rsidP="00891E91">
            <w:pPr>
              <w:tabs>
                <w:tab w:val="decimal" w:pos="1156"/>
              </w:tabs>
              <w:spacing w:line="240" w:lineRule="exact"/>
              <w:ind w:right="-79"/>
              <w:outlineLvl w:val="0"/>
              <w:rPr>
                <w:rFonts w:ascii="CordiaUPC" w:hAnsi="CordiaUPC" w:cs="CordiaUPC"/>
                <w:color w:val="000000"/>
                <w:sz w:val="26"/>
                <w:szCs w:val="26"/>
                <w:lang w:val="en-US"/>
              </w:rPr>
            </w:pPr>
            <w:r>
              <w:rPr>
                <w:rFonts w:ascii="CordiaUPC" w:hAnsi="CordiaUPC" w:cs="CordiaUPC"/>
                <w:color w:val="000000"/>
                <w:sz w:val="26"/>
                <w:szCs w:val="26"/>
              </w:rPr>
              <w:t>14,396</w:t>
            </w:r>
          </w:p>
        </w:tc>
        <w:tc>
          <w:tcPr>
            <w:tcW w:w="181" w:type="dxa"/>
            <w:vAlign w:val="bottom"/>
          </w:tcPr>
          <w:p w14:paraId="7F0B71DB"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751BCE59" w14:textId="1247FAFA" w:rsidR="00891E91" w:rsidRPr="009E2363" w:rsidRDefault="00891E91" w:rsidP="00891E91">
            <w:pPr>
              <w:tabs>
                <w:tab w:val="decimal" w:pos="1055"/>
              </w:tabs>
              <w:spacing w:line="24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rPr>
              <w:t>3,249</w:t>
            </w:r>
          </w:p>
        </w:tc>
        <w:tc>
          <w:tcPr>
            <w:tcW w:w="181" w:type="dxa"/>
            <w:vAlign w:val="bottom"/>
          </w:tcPr>
          <w:p w14:paraId="46C82CD5"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86CD501" w14:textId="6E740715" w:rsidR="00891E91" w:rsidRPr="009E2363" w:rsidRDefault="00891E91" w:rsidP="00891E91">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(7,621)</w:t>
            </w:r>
          </w:p>
        </w:tc>
        <w:tc>
          <w:tcPr>
            <w:tcW w:w="180" w:type="dxa"/>
            <w:vAlign w:val="bottom"/>
          </w:tcPr>
          <w:p w14:paraId="523430DF"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743CCFA" w14:textId="7440AEA8" w:rsidR="00891E91" w:rsidRPr="009E2363" w:rsidRDefault="00891E91" w:rsidP="00891E91">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(5,041)</w:t>
            </w:r>
          </w:p>
        </w:tc>
      </w:tr>
      <w:tr w:rsidR="00891E91" w:rsidRPr="009E2363" w14:paraId="52195A3A" w14:textId="77777777" w:rsidTr="001C36BB">
        <w:trPr>
          <w:cantSplit/>
        </w:trPr>
        <w:tc>
          <w:tcPr>
            <w:tcW w:w="3150" w:type="dxa"/>
            <w:vAlign w:val="bottom"/>
          </w:tcPr>
          <w:p w14:paraId="1BB9AED5" w14:textId="77777777" w:rsidR="00891E91" w:rsidRPr="009E2363" w:rsidRDefault="00891E91" w:rsidP="00891E91">
            <w:pPr>
              <w:spacing w:line="240" w:lineRule="exact"/>
              <w:ind w:left="142" w:right="-70" w:hanging="142"/>
              <w:rPr>
                <w:rFonts w:ascii="CordiaUPC" w:hAnsi="CordiaUPC" w:cs="CordiaUPC"/>
                <w:spacing w:val="-4"/>
                <w:sz w:val="26"/>
                <w:szCs w:val="26"/>
              </w:rPr>
            </w:pPr>
            <w:r w:rsidRPr="009E2363">
              <w:rPr>
                <w:rFonts w:ascii="CordiaUPC" w:hAnsi="CordiaUPC" w:cs="CordiaUPC"/>
                <w:sz w:val="26"/>
                <w:szCs w:val="26"/>
              </w:rPr>
              <w:t>Expected credit loss</w:t>
            </w:r>
          </w:p>
        </w:tc>
        <w:tc>
          <w:tcPr>
            <w:tcW w:w="1461" w:type="dxa"/>
            <w:vAlign w:val="bottom"/>
          </w:tcPr>
          <w:p w14:paraId="3D74F526" w14:textId="707950F3" w:rsidR="00891E91" w:rsidRPr="009E2363" w:rsidRDefault="00891E91" w:rsidP="00891E91">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4AED8F7E"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6A6A2B4" w14:textId="79236619" w:rsidR="00891E91" w:rsidRPr="009E2363" w:rsidRDefault="00891E91" w:rsidP="00891E91">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25</w:t>
            </w:r>
          </w:p>
        </w:tc>
        <w:tc>
          <w:tcPr>
            <w:tcW w:w="181" w:type="dxa"/>
            <w:vAlign w:val="bottom"/>
          </w:tcPr>
          <w:p w14:paraId="11BC8346"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804CA88" w14:textId="5E10B59B" w:rsidR="00891E91" w:rsidRPr="009E2363" w:rsidRDefault="00891E91" w:rsidP="00891E91">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50</w:t>
            </w:r>
          </w:p>
        </w:tc>
        <w:tc>
          <w:tcPr>
            <w:tcW w:w="180" w:type="dxa"/>
            <w:vAlign w:val="bottom"/>
          </w:tcPr>
          <w:p w14:paraId="3ADA7C6D"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AE44433" w14:textId="4213E422" w:rsidR="00891E91" w:rsidRPr="009E2363" w:rsidRDefault="00891E91" w:rsidP="00891E91">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(75)</w:t>
            </w:r>
          </w:p>
        </w:tc>
      </w:tr>
      <w:tr w:rsidR="00891E91" w:rsidRPr="009E2363" w14:paraId="6CAC3C16" w14:textId="77777777" w:rsidTr="001C36BB">
        <w:trPr>
          <w:cantSplit/>
        </w:trPr>
        <w:tc>
          <w:tcPr>
            <w:tcW w:w="3150" w:type="dxa"/>
            <w:vAlign w:val="bottom"/>
          </w:tcPr>
          <w:p w14:paraId="31A74D18" w14:textId="77777777" w:rsidR="00891E91" w:rsidRPr="009E2363" w:rsidRDefault="00891E91" w:rsidP="00891E91">
            <w:pPr>
              <w:spacing w:line="240" w:lineRule="exact"/>
              <w:ind w:left="142" w:right="-70" w:hanging="142"/>
              <w:rPr>
                <w:rFonts w:ascii="CordiaUPC" w:hAnsi="CordiaUPC" w:cs="CordiaUPC"/>
                <w:sz w:val="26"/>
                <w:szCs w:val="26"/>
              </w:rPr>
            </w:pPr>
            <w:r w:rsidRPr="009E2363">
              <w:rPr>
                <w:rFonts w:ascii="CordiaUPC" w:hAnsi="CordiaUPC" w:cs="CordiaUPC" w:hint="cs"/>
                <w:sz w:val="26"/>
                <w:szCs w:val="26"/>
              </w:rPr>
              <w:t>Others</w:t>
            </w:r>
          </w:p>
        </w:tc>
        <w:tc>
          <w:tcPr>
            <w:tcW w:w="1461" w:type="dxa"/>
            <w:vAlign w:val="bottom"/>
          </w:tcPr>
          <w:p w14:paraId="7A456C61" w14:textId="1023CA9D" w:rsidR="00891E91" w:rsidRPr="009E2363" w:rsidRDefault="00891E91" w:rsidP="00891E91">
            <w:pPr>
              <w:tabs>
                <w:tab w:val="decimal" w:pos="1156"/>
              </w:tabs>
              <w:spacing w:line="240" w:lineRule="exact"/>
              <w:ind w:right="-79"/>
              <w:outlineLvl w:val="0"/>
              <w:rPr>
                <w:rFonts w:ascii="CordiaUPC" w:hAnsi="CordiaUPC" w:cs="CordiaUPC"/>
                <w:color w:val="000000"/>
                <w:sz w:val="26"/>
                <w:szCs w:val="26"/>
                <w:cs/>
                <w:lang w:bidi="th-TH"/>
              </w:rPr>
            </w:pPr>
            <w:r>
              <w:rPr>
                <w:rFonts w:ascii="CordiaUPC" w:hAnsi="CordiaUPC" w:cs="CordiaUPC"/>
                <w:color w:val="000000"/>
                <w:sz w:val="26"/>
                <w:szCs w:val="26"/>
              </w:rPr>
              <w:t>-</w:t>
            </w:r>
          </w:p>
        </w:tc>
        <w:tc>
          <w:tcPr>
            <w:tcW w:w="181" w:type="dxa"/>
            <w:vAlign w:val="bottom"/>
          </w:tcPr>
          <w:p w14:paraId="545BBD33"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E762006" w14:textId="4820AFD8" w:rsidR="00891E91" w:rsidRPr="009E2363" w:rsidRDefault="00891E91" w:rsidP="00891E91">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74B75F7E"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9D75265" w14:textId="2906BDE6" w:rsidR="00891E91" w:rsidRPr="009E2363" w:rsidRDefault="00891E91" w:rsidP="00891E91">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w:t>
            </w:r>
          </w:p>
        </w:tc>
        <w:tc>
          <w:tcPr>
            <w:tcW w:w="180" w:type="dxa"/>
            <w:vAlign w:val="bottom"/>
          </w:tcPr>
          <w:p w14:paraId="1480BCA5" w14:textId="77777777" w:rsidR="00891E91" w:rsidRPr="009E2363" w:rsidRDefault="00891E91" w:rsidP="00891E9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9D1B227" w14:textId="02AFDE86" w:rsidR="00891E91" w:rsidRPr="009E2363" w:rsidRDefault="00891E91" w:rsidP="00891E91">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w:t>
            </w:r>
          </w:p>
        </w:tc>
      </w:tr>
      <w:tr w:rsidR="00891E91" w:rsidRPr="009E2363" w14:paraId="50BC2F20" w14:textId="77777777" w:rsidTr="001C36BB">
        <w:trPr>
          <w:cantSplit/>
        </w:trPr>
        <w:tc>
          <w:tcPr>
            <w:tcW w:w="3150" w:type="dxa"/>
            <w:vAlign w:val="bottom"/>
          </w:tcPr>
          <w:p w14:paraId="268A017E" w14:textId="77777777" w:rsidR="00891E91" w:rsidRPr="009E2363" w:rsidRDefault="00891E91" w:rsidP="00891E91">
            <w:pPr>
              <w:spacing w:line="240" w:lineRule="exact"/>
              <w:ind w:left="142" w:right="-70" w:hanging="142"/>
              <w:rPr>
                <w:rFonts w:ascii="CordiaUPC" w:hAnsi="CordiaUPC" w:cs="CordiaUPC"/>
                <w:b/>
                <w:bCs/>
                <w:spacing w:val="-4"/>
                <w:sz w:val="26"/>
                <w:szCs w:val="26"/>
              </w:rPr>
            </w:pPr>
            <w:r w:rsidRPr="009E2363">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17680F06" w14:textId="2FF87679" w:rsidR="00891E91" w:rsidRPr="009E2363" w:rsidRDefault="00891E91" w:rsidP="00891E91">
            <w:pPr>
              <w:tabs>
                <w:tab w:val="decimal" w:pos="115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14,396</w:t>
            </w:r>
          </w:p>
        </w:tc>
        <w:tc>
          <w:tcPr>
            <w:tcW w:w="181" w:type="dxa"/>
            <w:vAlign w:val="bottom"/>
          </w:tcPr>
          <w:p w14:paraId="0E152144" w14:textId="77777777" w:rsidR="00891E91" w:rsidRPr="009E2363" w:rsidRDefault="00891E91" w:rsidP="00891E91">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BA9D723" w14:textId="69E5D7D9" w:rsidR="00891E91" w:rsidRPr="009E2363" w:rsidRDefault="00891E91" w:rsidP="00891E91">
            <w:pPr>
              <w:tabs>
                <w:tab w:val="decimal" w:pos="1055"/>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3,274</w:t>
            </w:r>
          </w:p>
        </w:tc>
        <w:tc>
          <w:tcPr>
            <w:tcW w:w="181" w:type="dxa"/>
            <w:vAlign w:val="bottom"/>
          </w:tcPr>
          <w:p w14:paraId="1DAF44B7" w14:textId="77777777" w:rsidR="00891E91" w:rsidRPr="009E2363" w:rsidRDefault="00891E91" w:rsidP="00891E91">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67EBE2A4" w14:textId="31969326" w:rsidR="00891E91" w:rsidRPr="009E2363" w:rsidRDefault="00891E91" w:rsidP="00891E91">
            <w:pPr>
              <w:tabs>
                <w:tab w:val="decimal" w:pos="1084"/>
              </w:tabs>
              <w:spacing w:line="24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rPr>
              <w:t>(7,570)</w:t>
            </w:r>
          </w:p>
        </w:tc>
        <w:tc>
          <w:tcPr>
            <w:tcW w:w="180" w:type="dxa"/>
            <w:vAlign w:val="bottom"/>
          </w:tcPr>
          <w:p w14:paraId="5F629654" w14:textId="77777777" w:rsidR="00891E91" w:rsidRPr="009E2363" w:rsidRDefault="00891E91" w:rsidP="00891E91">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42DEBCE" w14:textId="7897E12F" w:rsidR="00891E91" w:rsidRPr="009E2363" w:rsidRDefault="00891E91" w:rsidP="00891E91">
            <w:pPr>
              <w:tabs>
                <w:tab w:val="decimal" w:pos="112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(5,117)</w:t>
            </w:r>
          </w:p>
        </w:tc>
      </w:tr>
    </w:tbl>
    <w:p w14:paraId="5E68D10A" w14:textId="77777777" w:rsidR="00212FA7" w:rsidRPr="009E2363" w:rsidRDefault="00212FA7" w:rsidP="00212FA7">
      <w:pPr>
        <w:spacing w:line="240" w:lineRule="exact"/>
        <w:ind w:left="547" w:right="389"/>
        <w:jc w:val="thaiDistribute"/>
        <w:rPr>
          <w:rFonts w:ascii="CordiaUPC" w:eastAsia="Times New Roman" w:hAnsi="CordiaUPC" w:cs="CordiaUPC"/>
          <w:b/>
          <w:bCs/>
          <w:i/>
          <w:iCs/>
          <w:sz w:val="26"/>
          <w:szCs w:val="26"/>
        </w:rPr>
      </w:pPr>
    </w:p>
    <w:tbl>
      <w:tblPr>
        <w:tblW w:w="9315" w:type="dxa"/>
        <w:tblInd w:w="529"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AA0003" w:rsidRPr="009E2363" w14:paraId="56319081" w14:textId="77777777" w:rsidTr="001C36BB">
        <w:trPr>
          <w:cantSplit/>
          <w:tblHeader/>
        </w:trPr>
        <w:tc>
          <w:tcPr>
            <w:tcW w:w="3177" w:type="dxa"/>
          </w:tcPr>
          <w:p w14:paraId="7628547B" w14:textId="4F8161D5" w:rsidR="00AA0003" w:rsidRPr="009E2363" w:rsidRDefault="00AA0003" w:rsidP="00AA0003">
            <w:pPr>
              <w:spacing w:line="240" w:lineRule="exact"/>
              <w:ind w:right="-132"/>
              <w:rPr>
                <w:rFonts w:ascii="CordiaUPC" w:hAnsi="CordiaUPC" w:cs="CordiaUPC"/>
                <w:b/>
                <w:bCs/>
                <w:i/>
                <w:iCs/>
                <w:color w:val="000000"/>
                <w:sz w:val="26"/>
                <w:szCs w:val="26"/>
              </w:rPr>
            </w:pPr>
            <w:r>
              <w:rPr>
                <w:rFonts w:ascii="CordiaUPC" w:hAnsi="CordiaUPC" w:cs="CordiaUPC"/>
                <w:b/>
                <w:bCs/>
                <w:i/>
                <w:iCs/>
                <w:sz w:val="26"/>
                <w:szCs w:val="26"/>
                <w:lang w:val="en-US"/>
              </w:rPr>
              <w:t>For the three-month period ended</w:t>
            </w:r>
          </w:p>
        </w:tc>
        <w:tc>
          <w:tcPr>
            <w:tcW w:w="6138" w:type="dxa"/>
            <w:gridSpan w:val="7"/>
            <w:vAlign w:val="bottom"/>
          </w:tcPr>
          <w:p w14:paraId="043DE973" w14:textId="77777777" w:rsidR="00AA0003" w:rsidRPr="009E2363" w:rsidRDefault="00AA0003" w:rsidP="00AA0003">
            <w:pPr>
              <w:pStyle w:val="acctmergecolhdg"/>
              <w:spacing w:line="240" w:lineRule="exact"/>
              <w:rPr>
                <w:rFonts w:ascii="CordiaUPC" w:hAnsi="CordiaUPC" w:cs="CordiaUPC"/>
                <w:sz w:val="26"/>
                <w:szCs w:val="26"/>
              </w:rPr>
            </w:pPr>
          </w:p>
        </w:tc>
      </w:tr>
      <w:tr w:rsidR="00AA0003" w:rsidRPr="009E2363" w14:paraId="59A33EBB" w14:textId="77777777" w:rsidTr="001C36BB">
        <w:trPr>
          <w:cantSplit/>
          <w:tblHeader/>
        </w:trPr>
        <w:tc>
          <w:tcPr>
            <w:tcW w:w="3177" w:type="dxa"/>
          </w:tcPr>
          <w:p w14:paraId="468199C0" w14:textId="7010CCC8" w:rsidR="00AA0003" w:rsidRPr="009E2363" w:rsidRDefault="00AA0003" w:rsidP="00AA0003">
            <w:pPr>
              <w:spacing w:line="240" w:lineRule="exact"/>
              <w:ind w:right="-132"/>
              <w:rPr>
                <w:rFonts w:ascii="CordiaUPC" w:hAnsi="CordiaUPC" w:cs="CordiaUPC"/>
                <w:b/>
                <w:bCs/>
                <w:i/>
                <w:iCs/>
                <w:color w:val="000000"/>
                <w:sz w:val="26"/>
                <w:szCs w:val="26"/>
                <w:lang w:bidi="th-TH"/>
              </w:rPr>
            </w:pPr>
            <w:r>
              <w:rPr>
                <w:rFonts w:ascii="CordiaUPC" w:hAnsi="CordiaUPC" w:cs="CordiaUPC"/>
                <w:b/>
                <w:bCs/>
                <w:i/>
                <w:iCs/>
                <w:sz w:val="26"/>
                <w:szCs w:val="26"/>
              </w:rPr>
              <w:t xml:space="preserve">   </w:t>
            </w:r>
            <w:r>
              <w:rPr>
                <w:rFonts w:ascii="CordiaUPC" w:eastAsia="Times New Roman" w:hAnsi="CordiaUPC" w:cs="CordiaUPC"/>
                <w:b/>
                <w:bCs/>
                <w:i/>
                <w:iCs/>
                <w:sz w:val="26"/>
                <w:szCs w:val="26"/>
                <w:lang w:val="en-US"/>
              </w:rPr>
              <w:t xml:space="preserve">31 </w:t>
            </w:r>
            <w:r>
              <w:rPr>
                <w:rFonts w:ascii="CordiaUPC" w:hAnsi="CordiaUPC" w:cs="CordiaUPC"/>
                <w:b/>
                <w:bCs/>
                <w:i/>
                <w:iCs/>
                <w:sz w:val="26"/>
                <w:szCs w:val="26"/>
              </w:rPr>
              <w:t>March</w:t>
            </w:r>
            <w:r>
              <w:rPr>
                <w:rFonts w:ascii="CordiaUPC" w:eastAsia="Times New Roman" w:hAnsi="CordiaUPC" w:cs="CordiaUPC"/>
                <w:b/>
                <w:bCs/>
                <w:i/>
                <w:iCs/>
                <w:sz w:val="26"/>
                <w:szCs w:val="26"/>
              </w:rPr>
              <w:t xml:space="preserve"> 2023</w:t>
            </w:r>
          </w:p>
        </w:tc>
        <w:tc>
          <w:tcPr>
            <w:tcW w:w="6138" w:type="dxa"/>
            <w:gridSpan w:val="7"/>
            <w:vAlign w:val="bottom"/>
          </w:tcPr>
          <w:p w14:paraId="74F4425F" w14:textId="77777777" w:rsidR="00AA0003" w:rsidRPr="009E2363" w:rsidRDefault="00AA0003" w:rsidP="00AA0003">
            <w:pPr>
              <w:pStyle w:val="acctmergecolhdg"/>
              <w:spacing w:line="240" w:lineRule="exact"/>
              <w:rPr>
                <w:rFonts w:ascii="CordiaUPC" w:hAnsi="CordiaUPC" w:cs="CordiaUPC"/>
                <w:sz w:val="26"/>
                <w:szCs w:val="26"/>
              </w:rPr>
            </w:pPr>
            <w:r w:rsidRPr="009E2363">
              <w:rPr>
                <w:rFonts w:ascii="CordiaUPC" w:hAnsi="CordiaUPC" w:cs="CordiaUPC" w:hint="cs"/>
                <w:sz w:val="26"/>
                <w:szCs w:val="26"/>
              </w:rPr>
              <w:t>Consolidated</w:t>
            </w:r>
          </w:p>
        </w:tc>
      </w:tr>
      <w:tr w:rsidR="00212FA7" w:rsidRPr="009E2363" w14:paraId="2B01F67F" w14:textId="77777777" w:rsidTr="001C36BB">
        <w:trPr>
          <w:cantSplit/>
          <w:tblHeader/>
        </w:trPr>
        <w:tc>
          <w:tcPr>
            <w:tcW w:w="3177" w:type="dxa"/>
          </w:tcPr>
          <w:p w14:paraId="66AA6E76" w14:textId="77777777" w:rsidR="00212FA7" w:rsidRPr="009E2363" w:rsidDel="00F1172B" w:rsidRDefault="00212FA7" w:rsidP="00A4708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335C9F9A"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Net interest income</w:t>
            </w:r>
          </w:p>
        </w:tc>
        <w:tc>
          <w:tcPr>
            <w:tcW w:w="181" w:type="dxa"/>
          </w:tcPr>
          <w:p w14:paraId="03639EA8"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339" w:type="dxa"/>
            <w:vAlign w:val="bottom"/>
          </w:tcPr>
          <w:p w14:paraId="1FCA3FFE"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Net non-interest income</w:t>
            </w:r>
          </w:p>
        </w:tc>
        <w:tc>
          <w:tcPr>
            <w:tcW w:w="181" w:type="dxa"/>
          </w:tcPr>
          <w:p w14:paraId="2D05A627" w14:textId="77777777" w:rsidR="00212FA7" w:rsidRPr="009E2363" w:rsidRDefault="00212FA7" w:rsidP="00A4708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4CC3E675"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Operating expenses</w:t>
            </w:r>
          </w:p>
        </w:tc>
        <w:tc>
          <w:tcPr>
            <w:tcW w:w="180" w:type="dxa"/>
          </w:tcPr>
          <w:p w14:paraId="126CEA80"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417" w:type="dxa"/>
            <w:vAlign w:val="bottom"/>
          </w:tcPr>
          <w:p w14:paraId="776CFBBA" w14:textId="77777777" w:rsidR="00212FA7" w:rsidRPr="009E2363" w:rsidRDefault="00212FA7" w:rsidP="00A47089">
            <w:pPr>
              <w:pStyle w:val="acctmergecolhdg"/>
              <w:spacing w:line="240" w:lineRule="exact"/>
              <w:ind w:left="-61" w:right="-52"/>
              <w:rPr>
                <w:rFonts w:ascii="CordiaUPC" w:hAnsi="CordiaUPC" w:cs="CordiaUPC"/>
                <w:b w:val="0"/>
                <w:bCs/>
                <w:sz w:val="26"/>
                <w:szCs w:val="26"/>
              </w:rPr>
            </w:pPr>
            <w:r w:rsidRPr="009E2363">
              <w:rPr>
                <w:rFonts w:ascii="CordiaUPC" w:hAnsi="CordiaUPC" w:cs="CordiaUPC"/>
                <w:b w:val="0"/>
                <w:bCs/>
                <w:sz w:val="26"/>
                <w:szCs w:val="26"/>
              </w:rPr>
              <w:t xml:space="preserve">Expected </w:t>
            </w:r>
            <w:r w:rsidRPr="009E2363">
              <w:rPr>
                <w:rFonts w:ascii="CordiaUPC" w:hAnsi="CordiaUPC" w:cs="CordiaUPC"/>
                <w:b w:val="0"/>
                <w:bCs/>
                <w:sz w:val="26"/>
                <w:szCs w:val="26"/>
              </w:rPr>
              <w:br/>
              <w:t>credit loss</w:t>
            </w:r>
          </w:p>
        </w:tc>
      </w:tr>
      <w:tr w:rsidR="00212FA7" w:rsidRPr="009E2363" w14:paraId="7FA51DA8" w14:textId="77777777" w:rsidTr="001C36BB">
        <w:trPr>
          <w:cantSplit/>
          <w:tblHeader/>
        </w:trPr>
        <w:tc>
          <w:tcPr>
            <w:tcW w:w="3177" w:type="dxa"/>
          </w:tcPr>
          <w:p w14:paraId="055A3D95" w14:textId="77777777" w:rsidR="00212FA7" w:rsidRPr="009E2363" w:rsidDel="00F1172B" w:rsidRDefault="00212FA7" w:rsidP="00A4708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71F92FA1" w14:textId="77777777" w:rsidR="00212FA7" w:rsidRPr="009E2363" w:rsidRDefault="00212FA7" w:rsidP="00A47089">
            <w:pPr>
              <w:pStyle w:val="acctmergecolhdg"/>
              <w:spacing w:line="240" w:lineRule="exact"/>
              <w:ind w:left="-61" w:right="-52"/>
              <w:rPr>
                <w:rFonts w:ascii="CordiaUPC" w:hAnsi="CordiaUPC" w:cs="CordiaUPC"/>
                <w:b w:val="0"/>
                <w:bCs/>
                <w:sz w:val="26"/>
                <w:szCs w:val="26"/>
              </w:rPr>
            </w:pPr>
            <w:r w:rsidRPr="009E2363">
              <w:rPr>
                <w:rFonts w:ascii="CordiaUPC" w:hAnsi="CordiaUPC" w:cs="CordiaUPC" w:hint="cs"/>
                <w:b w:val="0"/>
                <w:bCs/>
                <w:i/>
                <w:iCs/>
                <w:sz w:val="26"/>
                <w:szCs w:val="26"/>
              </w:rPr>
              <w:t>(in million Baht)</w:t>
            </w:r>
          </w:p>
        </w:tc>
      </w:tr>
      <w:tr w:rsidR="00AA0003" w:rsidRPr="009E2363" w14:paraId="2EE92935" w14:textId="77777777" w:rsidTr="001C36BB">
        <w:trPr>
          <w:cantSplit/>
        </w:trPr>
        <w:tc>
          <w:tcPr>
            <w:tcW w:w="3177" w:type="dxa"/>
            <w:vAlign w:val="bottom"/>
          </w:tcPr>
          <w:p w14:paraId="7C6FC511" w14:textId="77777777" w:rsidR="00AA0003" w:rsidRPr="009E2363" w:rsidRDefault="00AA0003" w:rsidP="00AA0003">
            <w:pPr>
              <w:spacing w:line="240" w:lineRule="exact"/>
              <w:ind w:left="142" w:right="-70" w:hanging="142"/>
              <w:rPr>
                <w:rFonts w:ascii="CordiaUPC" w:hAnsi="CordiaUPC" w:cs="CordiaUPC"/>
                <w:b/>
                <w:bCs/>
                <w:sz w:val="26"/>
                <w:szCs w:val="26"/>
              </w:rPr>
            </w:pPr>
            <w:r w:rsidRPr="009E2363">
              <w:rPr>
                <w:rFonts w:ascii="CordiaUPC" w:hAnsi="CordiaUPC" w:cs="CordiaUPC" w:hint="cs"/>
                <w:sz w:val="26"/>
                <w:szCs w:val="26"/>
              </w:rPr>
              <w:t>Segment reporting</w:t>
            </w:r>
          </w:p>
        </w:tc>
        <w:tc>
          <w:tcPr>
            <w:tcW w:w="1461" w:type="dxa"/>
            <w:vAlign w:val="bottom"/>
          </w:tcPr>
          <w:p w14:paraId="66E813EF" w14:textId="16A49FCF" w:rsidR="00AA0003" w:rsidRPr="009E2363" w:rsidRDefault="00AA0003" w:rsidP="00AA0003">
            <w:pPr>
              <w:tabs>
                <w:tab w:val="decimal" w:pos="1156"/>
              </w:tabs>
              <w:spacing w:line="240" w:lineRule="exact"/>
              <w:ind w:right="-79"/>
              <w:outlineLvl w:val="0"/>
              <w:rPr>
                <w:rFonts w:ascii="CordiaUPC" w:hAnsi="CordiaUPC" w:cs="CordiaUPC"/>
                <w:color w:val="000000"/>
                <w:sz w:val="26"/>
                <w:szCs w:val="26"/>
                <w:lang w:val="en-US"/>
              </w:rPr>
            </w:pPr>
            <w:r>
              <w:rPr>
                <w:rFonts w:ascii="CordiaUPC" w:hAnsi="CordiaUPC" w:cs="CordiaUPC"/>
                <w:color w:val="000000"/>
                <w:sz w:val="26"/>
                <w:szCs w:val="26"/>
              </w:rPr>
              <w:t>13,502</w:t>
            </w:r>
          </w:p>
        </w:tc>
        <w:tc>
          <w:tcPr>
            <w:tcW w:w="181" w:type="dxa"/>
            <w:vAlign w:val="bottom"/>
          </w:tcPr>
          <w:p w14:paraId="7051B447"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97DFCAF" w14:textId="6C3E0803" w:rsidR="00AA0003" w:rsidRPr="009E2363" w:rsidRDefault="00AA0003" w:rsidP="00AA0003">
            <w:pPr>
              <w:tabs>
                <w:tab w:val="decimal" w:pos="1055"/>
              </w:tabs>
              <w:spacing w:line="24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rPr>
              <w:t>3,393</w:t>
            </w:r>
          </w:p>
        </w:tc>
        <w:tc>
          <w:tcPr>
            <w:tcW w:w="181" w:type="dxa"/>
            <w:vAlign w:val="bottom"/>
          </w:tcPr>
          <w:p w14:paraId="415386D6"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C68A199" w14:textId="2DB7A8DC" w:rsidR="00AA0003" w:rsidRPr="009E2363" w:rsidRDefault="00AA0003" w:rsidP="00AA0003">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(7,321)</w:t>
            </w:r>
          </w:p>
        </w:tc>
        <w:tc>
          <w:tcPr>
            <w:tcW w:w="180" w:type="dxa"/>
            <w:vAlign w:val="bottom"/>
          </w:tcPr>
          <w:p w14:paraId="150C4CF7"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3F1662B" w14:textId="176CB4ED" w:rsidR="00AA0003" w:rsidRPr="009E2363" w:rsidRDefault="00AA0003" w:rsidP="00AA0003">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(4,283)</w:t>
            </w:r>
          </w:p>
        </w:tc>
      </w:tr>
      <w:tr w:rsidR="00AA0003" w:rsidRPr="009E2363" w14:paraId="24D0B122" w14:textId="77777777" w:rsidTr="001C36BB">
        <w:trPr>
          <w:cantSplit/>
        </w:trPr>
        <w:tc>
          <w:tcPr>
            <w:tcW w:w="3177" w:type="dxa"/>
            <w:vAlign w:val="bottom"/>
          </w:tcPr>
          <w:p w14:paraId="41DEA8D3" w14:textId="77777777" w:rsidR="00AA0003" w:rsidRPr="009E2363" w:rsidRDefault="00AA0003" w:rsidP="00AA0003">
            <w:pPr>
              <w:spacing w:line="240" w:lineRule="exact"/>
              <w:ind w:left="142" w:right="-70" w:hanging="142"/>
              <w:rPr>
                <w:rFonts w:ascii="CordiaUPC" w:hAnsi="CordiaUPC" w:cs="CordiaUPC"/>
                <w:spacing w:val="-4"/>
                <w:sz w:val="26"/>
                <w:szCs w:val="26"/>
              </w:rPr>
            </w:pPr>
            <w:r w:rsidRPr="009E2363">
              <w:rPr>
                <w:rFonts w:ascii="CordiaUPC" w:hAnsi="CordiaUPC" w:cs="CordiaUPC"/>
                <w:sz w:val="26"/>
                <w:szCs w:val="26"/>
              </w:rPr>
              <w:t>Expected credit loss</w:t>
            </w:r>
          </w:p>
        </w:tc>
        <w:tc>
          <w:tcPr>
            <w:tcW w:w="1461" w:type="dxa"/>
            <w:vAlign w:val="bottom"/>
          </w:tcPr>
          <w:p w14:paraId="15FF86F0" w14:textId="1719508A" w:rsidR="00AA0003" w:rsidRPr="009E2363" w:rsidRDefault="00AA0003" w:rsidP="00AA0003">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06E86854"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CF70867" w14:textId="701E225F" w:rsidR="00AA0003" w:rsidRPr="009E2363" w:rsidRDefault="00AA0003" w:rsidP="00AA0003">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28</w:t>
            </w:r>
          </w:p>
        </w:tc>
        <w:tc>
          <w:tcPr>
            <w:tcW w:w="181" w:type="dxa"/>
            <w:vAlign w:val="bottom"/>
          </w:tcPr>
          <w:p w14:paraId="4C0A1F80"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B67414D" w14:textId="234A8125" w:rsidR="00AA0003" w:rsidRPr="009E2363" w:rsidRDefault="00AA0003" w:rsidP="00AA0003">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(27)</w:t>
            </w:r>
          </w:p>
        </w:tc>
        <w:tc>
          <w:tcPr>
            <w:tcW w:w="180" w:type="dxa"/>
            <w:vAlign w:val="bottom"/>
          </w:tcPr>
          <w:p w14:paraId="0340EB9C"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C9B81D5" w14:textId="1D33A75D" w:rsidR="00AA0003" w:rsidRPr="009E2363" w:rsidRDefault="00AA0003" w:rsidP="00AA0003">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w:t>
            </w:r>
          </w:p>
        </w:tc>
      </w:tr>
      <w:tr w:rsidR="00AA0003" w:rsidRPr="009E2363" w14:paraId="525A163A" w14:textId="77777777" w:rsidTr="001C36BB">
        <w:trPr>
          <w:cantSplit/>
        </w:trPr>
        <w:tc>
          <w:tcPr>
            <w:tcW w:w="3177" w:type="dxa"/>
            <w:vAlign w:val="bottom"/>
          </w:tcPr>
          <w:p w14:paraId="75282D5B" w14:textId="77777777" w:rsidR="00AA0003" w:rsidRPr="009E2363" w:rsidRDefault="00AA0003" w:rsidP="00AA0003">
            <w:pPr>
              <w:spacing w:line="240" w:lineRule="exact"/>
              <w:ind w:left="142" w:right="-70" w:hanging="142"/>
              <w:rPr>
                <w:rFonts w:ascii="CordiaUPC" w:hAnsi="CordiaUPC" w:cs="CordiaUPC"/>
                <w:sz w:val="26"/>
                <w:szCs w:val="26"/>
              </w:rPr>
            </w:pPr>
            <w:r w:rsidRPr="009E2363">
              <w:rPr>
                <w:rFonts w:ascii="CordiaUPC" w:hAnsi="CordiaUPC" w:cs="CordiaUPC" w:hint="cs"/>
                <w:sz w:val="26"/>
                <w:szCs w:val="26"/>
              </w:rPr>
              <w:t>Others</w:t>
            </w:r>
          </w:p>
        </w:tc>
        <w:tc>
          <w:tcPr>
            <w:tcW w:w="1461" w:type="dxa"/>
            <w:vAlign w:val="bottom"/>
          </w:tcPr>
          <w:p w14:paraId="2160EB41" w14:textId="1192A938" w:rsidR="00AA0003" w:rsidRPr="009E2363" w:rsidRDefault="00AA0003" w:rsidP="00AA0003">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1E2DE55F"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1C52F4C" w14:textId="411968B2" w:rsidR="00AA0003" w:rsidRPr="009E2363" w:rsidRDefault="00AA0003" w:rsidP="00AA0003">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(53)</w:t>
            </w:r>
          </w:p>
        </w:tc>
        <w:tc>
          <w:tcPr>
            <w:tcW w:w="181" w:type="dxa"/>
            <w:vAlign w:val="bottom"/>
          </w:tcPr>
          <w:p w14:paraId="64B462E1"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7423DA2" w14:textId="4F5962AB" w:rsidR="00AA0003" w:rsidRPr="009E2363" w:rsidRDefault="00AA0003" w:rsidP="00AA0003">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45</w:t>
            </w:r>
          </w:p>
        </w:tc>
        <w:tc>
          <w:tcPr>
            <w:tcW w:w="180" w:type="dxa"/>
            <w:vAlign w:val="bottom"/>
          </w:tcPr>
          <w:p w14:paraId="43435F45" w14:textId="77777777" w:rsidR="00AA0003" w:rsidRPr="009E2363" w:rsidRDefault="00AA0003" w:rsidP="00AA0003">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AAAB7CE" w14:textId="198F34AD" w:rsidR="00AA0003" w:rsidRPr="009E2363" w:rsidRDefault="00AA0003" w:rsidP="00AA0003">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8</w:t>
            </w:r>
          </w:p>
        </w:tc>
      </w:tr>
      <w:tr w:rsidR="00AA0003" w:rsidRPr="009E2363" w14:paraId="68E6B183" w14:textId="77777777" w:rsidTr="001C36BB">
        <w:trPr>
          <w:cantSplit/>
        </w:trPr>
        <w:tc>
          <w:tcPr>
            <w:tcW w:w="3177" w:type="dxa"/>
            <w:vAlign w:val="bottom"/>
          </w:tcPr>
          <w:p w14:paraId="65139858" w14:textId="77777777" w:rsidR="00AA0003" w:rsidRPr="009E2363" w:rsidRDefault="00AA0003" w:rsidP="00AA0003">
            <w:pPr>
              <w:spacing w:line="240" w:lineRule="exact"/>
              <w:ind w:left="142" w:right="-70" w:hanging="142"/>
              <w:rPr>
                <w:rFonts w:ascii="CordiaUPC" w:hAnsi="CordiaUPC" w:cs="CordiaUPC"/>
                <w:b/>
                <w:bCs/>
                <w:spacing w:val="-4"/>
                <w:sz w:val="26"/>
                <w:szCs w:val="26"/>
              </w:rPr>
            </w:pPr>
            <w:r w:rsidRPr="009E2363">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3BC849AD" w14:textId="4C47A3B8" w:rsidR="00AA0003" w:rsidRPr="009E2363" w:rsidRDefault="00AA0003" w:rsidP="00AA0003">
            <w:pPr>
              <w:tabs>
                <w:tab w:val="decimal" w:pos="115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13,502</w:t>
            </w:r>
          </w:p>
        </w:tc>
        <w:tc>
          <w:tcPr>
            <w:tcW w:w="181" w:type="dxa"/>
            <w:vAlign w:val="bottom"/>
          </w:tcPr>
          <w:p w14:paraId="0DBF464C" w14:textId="77777777" w:rsidR="00AA0003" w:rsidRPr="009E2363" w:rsidRDefault="00AA0003" w:rsidP="00AA0003">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DF879EB" w14:textId="5D29859B" w:rsidR="00AA0003" w:rsidRPr="009E2363" w:rsidRDefault="00AA0003" w:rsidP="00AA0003">
            <w:pPr>
              <w:tabs>
                <w:tab w:val="decimal" w:pos="1055"/>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3,368</w:t>
            </w:r>
          </w:p>
        </w:tc>
        <w:tc>
          <w:tcPr>
            <w:tcW w:w="181" w:type="dxa"/>
            <w:vAlign w:val="bottom"/>
          </w:tcPr>
          <w:p w14:paraId="406A21EF" w14:textId="77777777" w:rsidR="00AA0003" w:rsidRPr="009E2363" w:rsidRDefault="00AA0003" w:rsidP="00AA0003">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42A4A783" w14:textId="5E6E00BF" w:rsidR="00AA0003" w:rsidRPr="009E2363" w:rsidRDefault="00AA0003" w:rsidP="00AA0003">
            <w:pPr>
              <w:tabs>
                <w:tab w:val="decimal" w:pos="1084"/>
              </w:tabs>
              <w:spacing w:line="24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rPr>
              <w:t>(7,303)</w:t>
            </w:r>
          </w:p>
        </w:tc>
        <w:tc>
          <w:tcPr>
            <w:tcW w:w="180" w:type="dxa"/>
            <w:vAlign w:val="bottom"/>
          </w:tcPr>
          <w:p w14:paraId="41BB36B0" w14:textId="77777777" w:rsidR="00AA0003" w:rsidRPr="009E2363" w:rsidRDefault="00AA0003" w:rsidP="00AA0003">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462DDF92" w14:textId="7B973672" w:rsidR="00AA0003" w:rsidRPr="009E2363" w:rsidRDefault="00AA0003" w:rsidP="00AA0003">
            <w:pPr>
              <w:tabs>
                <w:tab w:val="decimal" w:pos="112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(4,276)</w:t>
            </w:r>
          </w:p>
        </w:tc>
      </w:tr>
    </w:tbl>
    <w:p w14:paraId="1F059F50" w14:textId="77777777" w:rsidR="00687EBC" w:rsidRDefault="00687EBC" w:rsidP="00687EBC">
      <w:pPr>
        <w:spacing w:line="240" w:lineRule="exact"/>
        <w:ind w:right="389"/>
        <w:jc w:val="thaiDistribute"/>
        <w:rPr>
          <w:rFonts w:ascii="CordiaUPC" w:eastAsia="Times New Roman" w:hAnsi="CordiaUPC" w:cs="CordiaUPC"/>
          <w:b/>
          <w:bCs/>
          <w:i/>
          <w:iCs/>
          <w:sz w:val="26"/>
          <w:szCs w:val="26"/>
          <w:lang w:bidi="th-TH"/>
        </w:rPr>
      </w:pPr>
    </w:p>
    <w:p w14:paraId="01AAD011" w14:textId="77777777" w:rsidR="00A01F5D" w:rsidRDefault="00A01F5D" w:rsidP="00687EBC">
      <w:pPr>
        <w:spacing w:line="240" w:lineRule="exact"/>
        <w:ind w:right="389"/>
        <w:jc w:val="thaiDistribute"/>
        <w:rPr>
          <w:rFonts w:ascii="CordiaUPC" w:eastAsia="Times New Roman" w:hAnsi="CordiaUPC" w:cs="CordiaUPC"/>
          <w:b/>
          <w:bCs/>
          <w:i/>
          <w:iCs/>
          <w:sz w:val="26"/>
          <w:szCs w:val="26"/>
          <w:lang w:bidi="th-TH"/>
        </w:rPr>
      </w:pPr>
    </w:p>
    <w:p w14:paraId="4E3E2543" w14:textId="77777777" w:rsidR="00A01F5D" w:rsidRPr="009E2363" w:rsidRDefault="00A01F5D" w:rsidP="00687EBC">
      <w:pPr>
        <w:spacing w:line="240" w:lineRule="exact"/>
        <w:ind w:right="389"/>
        <w:jc w:val="thaiDistribute"/>
        <w:rPr>
          <w:rFonts w:ascii="CordiaUPC" w:eastAsia="Times New Roman" w:hAnsi="CordiaUPC" w:cs="CordiaUPC"/>
          <w:b/>
          <w:bCs/>
          <w:i/>
          <w:iCs/>
          <w:sz w:val="26"/>
          <w:szCs w:val="26"/>
          <w:cs/>
          <w:lang w:bidi="th-TH"/>
        </w:rPr>
      </w:pPr>
    </w:p>
    <w:tbl>
      <w:tblPr>
        <w:tblW w:w="9360" w:type="dxa"/>
        <w:tblInd w:w="529"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080"/>
        <w:gridCol w:w="180"/>
        <w:gridCol w:w="1170"/>
      </w:tblGrid>
      <w:tr w:rsidR="00212FA7" w:rsidRPr="009E2363" w14:paraId="62C80D29" w14:textId="77777777" w:rsidTr="00206AFD">
        <w:trPr>
          <w:cantSplit/>
          <w:tblHeader/>
        </w:trPr>
        <w:tc>
          <w:tcPr>
            <w:tcW w:w="2970" w:type="dxa"/>
          </w:tcPr>
          <w:p w14:paraId="5AE0ECB4" w14:textId="77777777" w:rsidR="00212FA7" w:rsidRPr="009E2363" w:rsidRDefault="00212FA7" w:rsidP="00A47089">
            <w:pPr>
              <w:spacing w:line="240" w:lineRule="exact"/>
              <w:rPr>
                <w:rFonts w:ascii="CordiaUPC" w:hAnsi="CordiaUPC" w:cs="CordiaUPC"/>
                <w:sz w:val="26"/>
                <w:szCs w:val="26"/>
                <w:lang w:val="en-US" w:bidi="th-TH"/>
              </w:rPr>
            </w:pPr>
          </w:p>
        </w:tc>
        <w:tc>
          <w:tcPr>
            <w:tcW w:w="6390" w:type="dxa"/>
            <w:gridSpan w:val="9"/>
            <w:vAlign w:val="bottom"/>
          </w:tcPr>
          <w:p w14:paraId="01E5AA6F" w14:textId="77777777" w:rsidR="00212FA7" w:rsidRPr="009E2363" w:rsidRDefault="00212FA7" w:rsidP="00A47089">
            <w:pPr>
              <w:pStyle w:val="acctmergecolhdg"/>
              <w:spacing w:line="240" w:lineRule="exact"/>
              <w:rPr>
                <w:rFonts w:ascii="CordiaUPC" w:hAnsi="CordiaUPC" w:cs="CordiaUPC"/>
                <w:sz w:val="26"/>
                <w:szCs w:val="26"/>
                <w:cs/>
                <w:lang w:bidi="th-TH"/>
              </w:rPr>
            </w:pPr>
            <w:r w:rsidRPr="009E2363">
              <w:rPr>
                <w:rFonts w:ascii="CordiaUPC" w:hAnsi="CordiaUPC" w:cs="CordiaUPC" w:hint="cs"/>
                <w:sz w:val="26"/>
                <w:szCs w:val="26"/>
              </w:rPr>
              <w:t>Consolidated</w:t>
            </w:r>
          </w:p>
        </w:tc>
      </w:tr>
      <w:tr w:rsidR="00212FA7" w:rsidRPr="009E2363" w14:paraId="7FC2D61B" w14:textId="77777777" w:rsidTr="00206AFD">
        <w:trPr>
          <w:cantSplit/>
          <w:tblHeader/>
        </w:trPr>
        <w:tc>
          <w:tcPr>
            <w:tcW w:w="2970" w:type="dxa"/>
          </w:tcPr>
          <w:p w14:paraId="2FADB783" w14:textId="77777777" w:rsidR="00212FA7" w:rsidRPr="009E2363" w:rsidRDefault="00212FA7" w:rsidP="00A47089">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90" w:type="dxa"/>
            <w:gridSpan w:val="9"/>
            <w:vAlign w:val="bottom"/>
          </w:tcPr>
          <w:p w14:paraId="3665F05C" w14:textId="496FCA23" w:rsidR="00212FA7" w:rsidRPr="00206AFD" w:rsidRDefault="00AA0003" w:rsidP="00A47089">
            <w:pPr>
              <w:pStyle w:val="acctmergecolhdg"/>
              <w:spacing w:line="240" w:lineRule="exact"/>
              <w:rPr>
                <w:rFonts w:ascii="CordiaUPC" w:hAnsi="CordiaUPC" w:cs="CordiaUPC"/>
                <w:b w:val="0"/>
                <w:sz w:val="26"/>
                <w:szCs w:val="26"/>
              </w:rPr>
            </w:pPr>
            <w:bookmarkStart w:id="12" w:name="_Hlk82701349"/>
            <w:r w:rsidRPr="00206AFD">
              <w:rPr>
                <w:rFonts w:ascii="CordiaUPC" w:eastAsia="Times New Roman" w:hAnsi="CordiaUPC" w:cs="CordiaUPC"/>
                <w:b w:val="0"/>
                <w:sz w:val="26"/>
                <w:szCs w:val="26"/>
                <w:lang w:bidi="th-TH"/>
              </w:rPr>
              <w:t xml:space="preserve">31 </w:t>
            </w:r>
            <w:bookmarkEnd w:id="12"/>
            <w:r w:rsidRPr="00206AFD">
              <w:rPr>
                <w:rFonts w:ascii="CordiaUPC" w:eastAsia="Times New Roman" w:hAnsi="CordiaUPC" w:cs="CordiaUPC"/>
                <w:b w:val="0"/>
                <w:sz w:val="26"/>
                <w:szCs w:val="26"/>
                <w:lang w:bidi="th-TH"/>
              </w:rPr>
              <w:t>March</w:t>
            </w:r>
            <w:r w:rsidRPr="00206AFD">
              <w:rPr>
                <w:rFonts w:ascii="CordiaUPC" w:eastAsia="Times New Roman" w:hAnsi="CordiaUPC" w:cs="CordiaUPC"/>
                <w:b w:val="0"/>
                <w:i/>
                <w:iCs/>
                <w:sz w:val="26"/>
                <w:szCs w:val="26"/>
              </w:rPr>
              <w:t xml:space="preserve"> </w:t>
            </w:r>
            <w:r w:rsidRPr="00206AFD">
              <w:rPr>
                <w:rFonts w:ascii="CordiaUPC" w:eastAsia="Times New Roman" w:hAnsi="CordiaUPC" w:cs="CordiaUPC"/>
                <w:b w:val="0"/>
                <w:sz w:val="26"/>
                <w:szCs w:val="26"/>
                <w:lang w:bidi="th-TH"/>
              </w:rPr>
              <w:t>2024</w:t>
            </w:r>
          </w:p>
        </w:tc>
      </w:tr>
      <w:tr w:rsidR="00212FA7" w:rsidRPr="009E2363" w14:paraId="138070D3" w14:textId="77777777" w:rsidTr="00206AFD">
        <w:trPr>
          <w:cantSplit/>
          <w:tblHeader/>
        </w:trPr>
        <w:tc>
          <w:tcPr>
            <w:tcW w:w="2970" w:type="dxa"/>
          </w:tcPr>
          <w:p w14:paraId="709CBE18" w14:textId="77777777" w:rsidR="00212FA7" w:rsidRPr="009E2363" w:rsidDel="00F1172B" w:rsidRDefault="00212FA7" w:rsidP="00A4708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48359B53" w14:textId="77777777" w:rsidR="00212FA7" w:rsidRPr="009E2363" w:rsidRDefault="00212FA7" w:rsidP="00A47089">
            <w:pPr>
              <w:pStyle w:val="acctmergecolhdg"/>
              <w:spacing w:line="240" w:lineRule="exact"/>
              <w:ind w:left="-54" w:right="-79"/>
              <w:rPr>
                <w:rFonts w:ascii="CordiaUPC" w:hAnsi="CordiaUPC" w:cs="CordiaUPC"/>
                <w:b w:val="0"/>
                <w:bCs/>
                <w:sz w:val="26"/>
                <w:szCs w:val="26"/>
              </w:rPr>
            </w:pPr>
            <w:r w:rsidRPr="009E2363">
              <w:rPr>
                <w:rFonts w:ascii="CordiaUPC" w:hAnsi="CordiaUPC" w:cs="CordiaUPC" w:hint="cs"/>
                <w:b w:val="0"/>
                <w:bCs/>
                <w:sz w:val="26"/>
                <w:szCs w:val="26"/>
              </w:rPr>
              <w:t>Commercial</w:t>
            </w:r>
          </w:p>
        </w:tc>
        <w:tc>
          <w:tcPr>
            <w:tcW w:w="180" w:type="dxa"/>
          </w:tcPr>
          <w:p w14:paraId="4B949BB0"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080" w:type="dxa"/>
            <w:vAlign w:val="bottom"/>
          </w:tcPr>
          <w:p w14:paraId="1F25954B"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Retail</w:t>
            </w:r>
          </w:p>
        </w:tc>
        <w:tc>
          <w:tcPr>
            <w:tcW w:w="180" w:type="dxa"/>
          </w:tcPr>
          <w:p w14:paraId="7FDD165D"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170" w:type="dxa"/>
            <w:vAlign w:val="bottom"/>
          </w:tcPr>
          <w:p w14:paraId="5FAFEFDC"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Other</w:t>
            </w:r>
          </w:p>
        </w:tc>
        <w:tc>
          <w:tcPr>
            <w:tcW w:w="180" w:type="dxa"/>
          </w:tcPr>
          <w:p w14:paraId="7B91B158" w14:textId="77777777" w:rsidR="00212FA7" w:rsidRPr="009E2363" w:rsidRDefault="00212FA7" w:rsidP="00A47089">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1F4D88CA"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80" w:type="dxa"/>
          </w:tcPr>
          <w:p w14:paraId="7C855EC2"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170" w:type="dxa"/>
            <w:vAlign w:val="bottom"/>
          </w:tcPr>
          <w:p w14:paraId="23912D38" w14:textId="77777777" w:rsidR="00212FA7" w:rsidRPr="009E2363" w:rsidRDefault="00212FA7" w:rsidP="00A47089">
            <w:pPr>
              <w:pStyle w:val="acctmergecolhdg"/>
              <w:spacing w:line="240" w:lineRule="exact"/>
              <w:rPr>
                <w:rFonts w:ascii="CordiaUPC" w:hAnsi="CordiaUPC" w:cs="CordiaUPC"/>
                <w:b w:val="0"/>
                <w:bCs/>
                <w:sz w:val="26"/>
                <w:szCs w:val="26"/>
              </w:rPr>
            </w:pPr>
          </w:p>
        </w:tc>
      </w:tr>
      <w:tr w:rsidR="00212FA7" w:rsidRPr="009E2363" w14:paraId="012E1D85" w14:textId="77777777" w:rsidTr="00206AFD">
        <w:trPr>
          <w:cantSplit/>
          <w:tblHeader/>
        </w:trPr>
        <w:tc>
          <w:tcPr>
            <w:tcW w:w="2970" w:type="dxa"/>
          </w:tcPr>
          <w:p w14:paraId="4174F9F6" w14:textId="77777777" w:rsidR="00212FA7" w:rsidRPr="009E2363" w:rsidDel="00F1172B" w:rsidRDefault="00212FA7" w:rsidP="00A4708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3FA62BC2" w14:textId="77777777" w:rsidR="00212FA7" w:rsidRPr="009E2363" w:rsidRDefault="00212FA7" w:rsidP="00A47089">
            <w:pPr>
              <w:pStyle w:val="acctmergecolhdg"/>
              <w:spacing w:line="240" w:lineRule="exact"/>
              <w:ind w:left="-54" w:right="-79"/>
              <w:rPr>
                <w:rFonts w:ascii="CordiaUPC" w:hAnsi="CordiaUPC" w:cs="CordiaUPC"/>
                <w:b w:val="0"/>
                <w:bCs/>
                <w:sz w:val="26"/>
                <w:szCs w:val="26"/>
              </w:rPr>
            </w:pPr>
            <w:r w:rsidRPr="009E2363">
              <w:rPr>
                <w:rFonts w:ascii="CordiaUPC" w:hAnsi="CordiaUPC" w:cs="CordiaUPC" w:hint="cs"/>
                <w:b w:val="0"/>
                <w:bCs/>
                <w:sz w:val="26"/>
                <w:szCs w:val="26"/>
              </w:rPr>
              <w:t>Banking</w:t>
            </w:r>
          </w:p>
        </w:tc>
        <w:tc>
          <w:tcPr>
            <w:tcW w:w="180" w:type="dxa"/>
          </w:tcPr>
          <w:p w14:paraId="64E97FB3"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080" w:type="dxa"/>
            <w:vAlign w:val="bottom"/>
          </w:tcPr>
          <w:p w14:paraId="6CD4E824"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Banking</w:t>
            </w:r>
          </w:p>
        </w:tc>
        <w:tc>
          <w:tcPr>
            <w:tcW w:w="180" w:type="dxa"/>
          </w:tcPr>
          <w:p w14:paraId="3EDA9F6B"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170" w:type="dxa"/>
            <w:vAlign w:val="bottom"/>
          </w:tcPr>
          <w:p w14:paraId="6422ACE7"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segments</w:t>
            </w:r>
          </w:p>
        </w:tc>
        <w:tc>
          <w:tcPr>
            <w:tcW w:w="180" w:type="dxa"/>
          </w:tcPr>
          <w:p w14:paraId="214FFC60" w14:textId="77777777" w:rsidR="00212FA7" w:rsidRPr="009E2363" w:rsidRDefault="00212FA7" w:rsidP="00A47089">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1491BC47"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Elimination</w:t>
            </w:r>
          </w:p>
        </w:tc>
        <w:tc>
          <w:tcPr>
            <w:tcW w:w="180" w:type="dxa"/>
          </w:tcPr>
          <w:p w14:paraId="35F0BB9F" w14:textId="77777777" w:rsidR="00212FA7" w:rsidRPr="009E2363" w:rsidRDefault="00212FA7" w:rsidP="00A47089">
            <w:pPr>
              <w:pStyle w:val="acctmergecolhdg"/>
              <w:spacing w:line="240" w:lineRule="exact"/>
              <w:rPr>
                <w:rFonts w:ascii="CordiaUPC" w:hAnsi="CordiaUPC" w:cs="CordiaUPC"/>
                <w:b w:val="0"/>
                <w:bCs/>
                <w:sz w:val="26"/>
                <w:szCs w:val="26"/>
              </w:rPr>
            </w:pPr>
          </w:p>
        </w:tc>
        <w:tc>
          <w:tcPr>
            <w:tcW w:w="1170" w:type="dxa"/>
            <w:vAlign w:val="bottom"/>
          </w:tcPr>
          <w:p w14:paraId="6F5A95B4" w14:textId="77777777" w:rsidR="00212FA7" w:rsidRPr="009E2363" w:rsidRDefault="00212FA7" w:rsidP="00A47089">
            <w:pPr>
              <w:pStyle w:val="acctmergecolhdg"/>
              <w:spacing w:line="240" w:lineRule="exact"/>
              <w:rPr>
                <w:rFonts w:ascii="CordiaUPC" w:hAnsi="CordiaUPC" w:cs="CordiaUPC"/>
                <w:b w:val="0"/>
                <w:bCs/>
                <w:sz w:val="26"/>
                <w:szCs w:val="26"/>
              </w:rPr>
            </w:pPr>
            <w:r w:rsidRPr="009E2363">
              <w:rPr>
                <w:rFonts w:ascii="CordiaUPC" w:hAnsi="CordiaUPC" w:cs="CordiaUPC" w:hint="cs"/>
                <w:b w:val="0"/>
                <w:bCs/>
                <w:sz w:val="26"/>
                <w:szCs w:val="26"/>
              </w:rPr>
              <w:t>Total</w:t>
            </w:r>
          </w:p>
        </w:tc>
      </w:tr>
      <w:tr w:rsidR="00212FA7" w:rsidRPr="009E2363" w14:paraId="494F97B9" w14:textId="77777777" w:rsidTr="008059E6">
        <w:trPr>
          <w:cantSplit/>
          <w:tblHeader/>
        </w:trPr>
        <w:tc>
          <w:tcPr>
            <w:tcW w:w="2970" w:type="dxa"/>
          </w:tcPr>
          <w:p w14:paraId="612F25FF" w14:textId="77777777" w:rsidR="00212FA7" w:rsidRPr="009E2363" w:rsidRDefault="00212FA7" w:rsidP="00A4708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90" w:type="dxa"/>
            <w:gridSpan w:val="9"/>
            <w:shd w:val="clear" w:color="auto" w:fill="auto"/>
            <w:vAlign w:val="bottom"/>
          </w:tcPr>
          <w:p w14:paraId="68D187B2" w14:textId="77777777" w:rsidR="00212FA7" w:rsidRPr="008059E6" w:rsidRDefault="00212FA7" w:rsidP="00A47089">
            <w:pPr>
              <w:pStyle w:val="acctmergecolhdg"/>
              <w:spacing w:line="240" w:lineRule="exact"/>
              <w:rPr>
                <w:rFonts w:ascii="CordiaUPC" w:hAnsi="CordiaUPC" w:cs="CordiaUPC"/>
                <w:b w:val="0"/>
                <w:bCs/>
                <w:i/>
                <w:iCs/>
                <w:sz w:val="26"/>
                <w:szCs w:val="26"/>
              </w:rPr>
            </w:pPr>
            <w:r w:rsidRPr="008059E6">
              <w:rPr>
                <w:rFonts w:ascii="CordiaUPC" w:hAnsi="CordiaUPC" w:cs="CordiaUPC" w:hint="cs"/>
                <w:b w:val="0"/>
                <w:bCs/>
                <w:i/>
                <w:iCs/>
                <w:sz w:val="26"/>
                <w:szCs w:val="26"/>
              </w:rPr>
              <w:t>(in million Baht)</w:t>
            </w:r>
          </w:p>
        </w:tc>
      </w:tr>
      <w:tr w:rsidR="00891E91" w:rsidRPr="009E2363" w14:paraId="7A5BE867" w14:textId="77777777" w:rsidTr="008059E6">
        <w:trPr>
          <w:cantSplit/>
        </w:trPr>
        <w:tc>
          <w:tcPr>
            <w:tcW w:w="2970" w:type="dxa"/>
            <w:vAlign w:val="bottom"/>
          </w:tcPr>
          <w:p w14:paraId="0D7C68CE" w14:textId="77777777" w:rsidR="00891E91" w:rsidRPr="009E2363" w:rsidRDefault="00891E91" w:rsidP="00891E91">
            <w:pPr>
              <w:shd w:val="clear" w:color="auto" w:fill="FFFFFF"/>
              <w:spacing w:line="240" w:lineRule="exact"/>
              <w:ind w:left="142" w:right="-72" w:hanging="142"/>
              <w:rPr>
                <w:rFonts w:ascii="CordiaUPC" w:hAnsi="CordiaUPC" w:cs="CordiaUPC"/>
                <w:sz w:val="26"/>
                <w:szCs w:val="26"/>
              </w:rPr>
            </w:pPr>
            <w:r w:rsidRPr="009E2363">
              <w:rPr>
                <w:rFonts w:ascii="CordiaUPC" w:eastAsia="Times New Roman" w:hAnsi="CordiaUPC" w:cs="CordiaUPC" w:hint="cs"/>
                <w:sz w:val="26"/>
                <w:szCs w:val="26"/>
              </w:rPr>
              <w:t>Loan</w:t>
            </w:r>
            <w:r w:rsidRPr="009E2363">
              <w:rPr>
                <w:rFonts w:ascii="CordiaUPC" w:eastAsia="Times New Roman" w:hAnsi="CordiaUPC" w:cs="CordiaUPC"/>
                <w:sz w:val="26"/>
                <w:szCs w:val="26"/>
              </w:rPr>
              <w:t>s</w:t>
            </w:r>
            <w:r w:rsidRPr="009E2363">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78CD5D15" w14:textId="71358752" w:rsidR="00891E91" w:rsidRPr="009E2363" w:rsidRDefault="00891E91" w:rsidP="00891E91">
            <w:pPr>
              <w:tabs>
                <w:tab w:val="decimal" w:pos="917"/>
              </w:tabs>
              <w:spacing w:line="240" w:lineRule="exact"/>
              <w:ind w:right="-72"/>
              <w:outlineLvl w:val="0"/>
              <w:rPr>
                <w:rFonts w:ascii="CordiaUPC" w:hAnsi="CordiaUPC" w:cs="CordiaUPC"/>
                <w:color w:val="000000"/>
                <w:sz w:val="26"/>
                <w:szCs w:val="26"/>
                <w:lang w:val="en-US" w:bidi="th-TH"/>
              </w:rPr>
            </w:pPr>
            <w:r w:rsidRPr="002F64D8">
              <w:rPr>
                <w:rFonts w:ascii="CordiaUPC" w:hAnsi="CordiaUPC" w:cs="CordiaUPC"/>
                <w:color w:val="000000"/>
                <w:sz w:val="26"/>
                <w:szCs w:val="26"/>
              </w:rPr>
              <w:t>478</w:t>
            </w:r>
            <w:r>
              <w:rPr>
                <w:rFonts w:ascii="CordiaUPC" w:hAnsi="CordiaUPC" w:cs="CordiaUPC"/>
                <w:color w:val="000000"/>
                <w:sz w:val="26"/>
                <w:szCs w:val="26"/>
              </w:rPr>
              <w:t>,</w:t>
            </w:r>
            <w:r w:rsidRPr="002F64D8">
              <w:rPr>
                <w:rFonts w:ascii="CordiaUPC" w:hAnsi="CordiaUPC" w:cs="CordiaUPC"/>
                <w:color w:val="000000"/>
                <w:sz w:val="26"/>
                <w:szCs w:val="26"/>
              </w:rPr>
              <w:t>835</w:t>
            </w:r>
          </w:p>
        </w:tc>
        <w:tc>
          <w:tcPr>
            <w:tcW w:w="180" w:type="dxa"/>
            <w:vAlign w:val="bottom"/>
          </w:tcPr>
          <w:p w14:paraId="7978DBF2" w14:textId="77777777" w:rsidR="00891E91" w:rsidRPr="009E2363" w:rsidRDefault="00891E91" w:rsidP="00891E9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shd w:val="clear" w:color="auto" w:fill="auto"/>
            <w:vAlign w:val="bottom"/>
          </w:tcPr>
          <w:p w14:paraId="2C9AD3B8" w14:textId="184D6B38" w:rsidR="00891E91" w:rsidRPr="008059E6" w:rsidRDefault="00891E91" w:rsidP="00891E91">
            <w:pPr>
              <w:tabs>
                <w:tab w:val="decimal" w:pos="824"/>
              </w:tabs>
              <w:spacing w:line="240" w:lineRule="exact"/>
              <w:ind w:right="-72"/>
              <w:outlineLvl w:val="0"/>
              <w:rPr>
                <w:rFonts w:ascii="CordiaUPC" w:hAnsi="CordiaUPC" w:cs="CordiaUPC"/>
                <w:color w:val="000000"/>
                <w:sz w:val="26"/>
                <w:szCs w:val="26"/>
              </w:rPr>
            </w:pPr>
            <w:r w:rsidRPr="008059E6">
              <w:rPr>
                <w:rFonts w:ascii="CordiaUPC" w:hAnsi="CordiaUPC" w:cs="CordiaUPC"/>
                <w:color w:val="000000"/>
                <w:sz w:val="26"/>
                <w:szCs w:val="26"/>
              </w:rPr>
              <w:t>794,87</w:t>
            </w:r>
            <w:r w:rsidR="00726882" w:rsidRPr="008059E6">
              <w:rPr>
                <w:rFonts w:ascii="CordiaUPC" w:hAnsi="CordiaUPC" w:cs="CordiaUPC"/>
                <w:color w:val="000000"/>
                <w:sz w:val="26"/>
                <w:szCs w:val="26"/>
              </w:rPr>
              <w:t>1</w:t>
            </w:r>
          </w:p>
        </w:tc>
        <w:tc>
          <w:tcPr>
            <w:tcW w:w="180" w:type="dxa"/>
            <w:shd w:val="clear" w:color="auto" w:fill="auto"/>
            <w:vAlign w:val="bottom"/>
          </w:tcPr>
          <w:p w14:paraId="4AB8F69C" w14:textId="77777777" w:rsidR="00891E91" w:rsidRPr="008059E6" w:rsidRDefault="00891E91" w:rsidP="00891E91">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shd w:val="clear" w:color="auto" w:fill="auto"/>
            <w:vAlign w:val="bottom"/>
          </w:tcPr>
          <w:p w14:paraId="34D9A46D" w14:textId="26FBD176" w:rsidR="00891E91" w:rsidRPr="008059E6" w:rsidRDefault="00891E91" w:rsidP="00891E91">
            <w:pPr>
              <w:tabs>
                <w:tab w:val="decimal" w:pos="911"/>
              </w:tabs>
              <w:spacing w:line="240" w:lineRule="exact"/>
              <w:ind w:right="-72"/>
              <w:outlineLvl w:val="0"/>
              <w:rPr>
                <w:rFonts w:ascii="CordiaUPC" w:hAnsi="CordiaUPC" w:cs="CordiaUPC"/>
                <w:color w:val="000000"/>
                <w:sz w:val="26"/>
                <w:szCs w:val="26"/>
                <w:cs/>
                <w:lang w:bidi="th-TH"/>
              </w:rPr>
            </w:pPr>
            <w:r w:rsidRPr="008059E6">
              <w:rPr>
                <w:rFonts w:ascii="CordiaUPC" w:hAnsi="CordiaUPC" w:cs="CordiaUPC"/>
                <w:color w:val="000000"/>
                <w:sz w:val="26"/>
                <w:szCs w:val="26"/>
                <w:cs/>
              </w:rPr>
              <w:t>41</w:t>
            </w:r>
            <w:r w:rsidRPr="008059E6">
              <w:rPr>
                <w:rFonts w:ascii="CordiaUPC" w:hAnsi="CordiaUPC" w:cs="CordiaUPC"/>
                <w:color w:val="000000"/>
                <w:sz w:val="26"/>
                <w:szCs w:val="26"/>
              </w:rPr>
              <w:t>,</w:t>
            </w:r>
            <w:r w:rsidRPr="008059E6">
              <w:rPr>
                <w:rFonts w:ascii="CordiaUPC" w:hAnsi="CordiaUPC" w:cs="CordiaUPC"/>
                <w:color w:val="000000"/>
                <w:sz w:val="26"/>
                <w:szCs w:val="26"/>
                <w:cs/>
              </w:rPr>
              <w:t>11</w:t>
            </w:r>
            <w:r w:rsidR="00726882" w:rsidRPr="008059E6">
              <w:rPr>
                <w:rFonts w:ascii="CordiaUPC" w:hAnsi="CordiaUPC" w:cs="CordiaUPC"/>
                <w:color w:val="000000"/>
                <w:sz w:val="26"/>
                <w:szCs w:val="26"/>
              </w:rPr>
              <w:t>7</w:t>
            </w:r>
          </w:p>
        </w:tc>
        <w:tc>
          <w:tcPr>
            <w:tcW w:w="180" w:type="dxa"/>
            <w:vAlign w:val="bottom"/>
          </w:tcPr>
          <w:p w14:paraId="1C85B6B4" w14:textId="77777777" w:rsidR="00891E91" w:rsidRPr="009E2363" w:rsidRDefault="00891E91" w:rsidP="00891E9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50BEC758" w14:textId="652F32E2" w:rsidR="00891E91" w:rsidRPr="009E2363" w:rsidRDefault="00891E91" w:rsidP="00891E91">
            <w:pPr>
              <w:tabs>
                <w:tab w:val="decimal" w:pos="821"/>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(182)</w:t>
            </w:r>
          </w:p>
        </w:tc>
        <w:tc>
          <w:tcPr>
            <w:tcW w:w="180" w:type="dxa"/>
            <w:vAlign w:val="bottom"/>
          </w:tcPr>
          <w:p w14:paraId="41F25E66" w14:textId="77777777" w:rsidR="00891E91" w:rsidRPr="009E2363" w:rsidRDefault="00891E91" w:rsidP="00891E91">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0A1C4A52" w14:textId="5EBFF0A0" w:rsidR="00891E91" w:rsidRPr="009E2363" w:rsidRDefault="00891E91" w:rsidP="00891E91">
            <w:pPr>
              <w:tabs>
                <w:tab w:val="decimal" w:pos="908"/>
              </w:tabs>
              <w:spacing w:line="240" w:lineRule="exact"/>
              <w:ind w:right="-290"/>
              <w:outlineLvl w:val="0"/>
              <w:rPr>
                <w:rFonts w:ascii="CordiaUPC" w:hAnsi="CordiaUPC" w:cs="CordiaUPC"/>
                <w:color w:val="000000"/>
                <w:sz w:val="26"/>
                <w:szCs w:val="26"/>
              </w:rPr>
            </w:pPr>
            <w:r w:rsidRPr="002F64D8">
              <w:rPr>
                <w:rFonts w:ascii="CordiaUPC" w:hAnsi="CordiaUPC" w:cs="CordiaUPC"/>
                <w:color w:val="000000"/>
                <w:sz w:val="26"/>
                <w:szCs w:val="26"/>
              </w:rPr>
              <w:t>1</w:t>
            </w:r>
            <w:r>
              <w:rPr>
                <w:rFonts w:ascii="CordiaUPC" w:hAnsi="CordiaUPC" w:cs="CordiaUPC"/>
                <w:color w:val="000000"/>
                <w:sz w:val="26"/>
                <w:szCs w:val="26"/>
              </w:rPr>
              <w:t>,</w:t>
            </w:r>
            <w:r w:rsidRPr="002F64D8">
              <w:rPr>
                <w:rFonts w:ascii="CordiaUPC" w:hAnsi="CordiaUPC" w:cs="CordiaUPC"/>
                <w:color w:val="000000"/>
                <w:sz w:val="26"/>
                <w:szCs w:val="26"/>
              </w:rPr>
              <w:t>314</w:t>
            </w:r>
            <w:r>
              <w:rPr>
                <w:rFonts w:ascii="CordiaUPC" w:hAnsi="CordiaUPC" w:cs="CordiaUPC"/>
                <w:color w:val="000000"/>
                <w:sz w:val="26"/>
                <w:szCs w:val="26"/>
              </w:rPr>
              <w:t>,</w:t>
            </w:r>
            <w:r w:rsidRPr="002F64D8">
              <w:rPr>
                <w:rFonts w:ascii="CordiaUPC" w:hAnsi="CordiaUPC" w:cs="CordiaUPC"/>
                <w:color w:val="000000"/>
                <w:sz w:val="26"/>
                <w:szCs w:val="26"/>
              </w:rPr>
              <w:t>641</w:t>
            </w:r>
          </w:p>
        </w:tc>
      </w:tr>
      <w:tr w:rsidR="00891E91" w:rsidRPr="009E2363" w14:paraId="593F24E2" w14:textId="77777777" w:rsidTr="00206AFD">
        <w:trPr>
          <w:cantSplit/>
        </w:trPr>
        <w:tc>
          <w:tcPr>
            <w:tcW w:w="2970" w:type="dxa"/>
            <w:vAlign w:val="bottom"/>
          </w:tcPr>
          <w:p w14:paraId="32EFB599" w14:textId="77777777" w:rsidR="00891E91" w:rsidRPr="009E2363" w:rsidRDefault="00891E91" w:rsidP="00891E91">
            <w:pPr>
              <w:shd w:val="clear" w:color="auto" w:fill="FFFFFF"/>
              <w:spacing w:line="240" w:lineRule="exact"/>
              <w:ind w:left="142" w:right="-72" w:hanging="142"/>
              <w:rPr>
                <w:rFonts w:ascii="CordiaUPC" w:hAnsi="CordiaUPC" w:cs="CordiaUPC"/>
                <w:sz w:val="26"/>
                <w:szCs w:val="26"/>
              </w:rPr>
            </w:pPr>
            <w:r w:rsidRPr="009E2363">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11683ED" w14:textId="047F12E1" w:rsidR="00891E91" w:rsidRPr="009E2363" w:rsidRDefault="00891E91" w:rsidP="00891E91">
            <w:pPr>
              <w:tabs>
                <w:tab w:val="decimal" w:pos="917"/>
              </w:tabs>
              <w:spacing w:line="240" w:lineRule="exact"/>
              <w:ind w:right="-72"/>
              <w:outlineLvl w:val="0"/>
              <w:rPr>
                <w:rFonts w:ascii="CordiaUPC" w:hAnsi="CordiaUPC" w:cs="CordiaUPC"/>
                <w:color w:val="000000"/>
                <w:sz w:val="26"/>
                <w:szCs w:val="26"/>
                <w:lang w:val="en-US" w:bidi="th-TH"/>
              </w:rPr>
            </w:pPr>
            <w:r w:rsidRPr="002F64D8">
              <w:rPr>
                <w:rFonts w:ascii="CordiaUPC" w:hAnsi="CordiaUPC" w:cs="CordiaUPC"/>
                <w:color w:val="000000"/>
                <w:sz w:val="26"/>
                <w:szCs w:val="26"/>
              </w:rPr>
              <w:t>373</w:t>
            </w:r>
            <w:r>
              <w:rPr>
                <w:rFonts w:ascii="CordiaUPC" w:hAnsi="CordiaUPC" w:cs="CordiaUPC"/>
                <w:color w:val="000000"/>
                <w:sz w:val="26"/>
                <w:szCs w:val="26"/>
              </w:rPr>
              <w:t>,</w:t>
            </w:r>
            <w:r w:rsidRPr="002F64D8">
              <w:rPr>
                <w:rFonts w:ascii="CordiaUPC" w:hAnsi="CordiaUPC" w:cs="CordiaUPC"/>
                <w:color w:val="000000"/>
                <w:sz w:val="26"/>
                <w:szCs w:val="26"/>
              </w:rPr>
              <w:t>648</w:t>
            </w:r>
          </w:p>
        </w:tc>
        <w:tc>
          <w:tcPr>
            <w:tcW w:w="180" w:type="dxa"/>
            <w:vAlign w:val="bottom"/>
          </w:tcPr>
          <w:p w14:paraId="47CFF0AA" w14:textId="77777777" w:rsidR="00891E91" w:rsidRPr="009E2363" w:rsidRDefault="00891E91" w:rsidP="00891E9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0F50943C" w14:textId="1A03F2AB" w:rsidR="00891E91" w:rsidRPr="009E2363" w:rsidRDefault="00891E91" w:rsidP="00891E91">
            <w:pPr>
              <w:tabs>
                <w:tab w:val="decimal" w:pos="824"/>
              </w:tabs>
              <w:spacing w:line="240" w:lineRule="exact"/>
              <w:ind w:right="-72"/>
              <w:outlineLvl w:val="0"/>
              <w:rPr>
                <w:rFonts w:ascii="CordiaUPC" w:hAnsi="CordiaUPC" w:cs="CordiaUPC"/>
                <w:color w:val="000000"/>
                <w:sz w:val="26"/>
                <w:szCs w:val="26"/>
                <w:lang w:val="en-US" w:bidi="th-TH"/>
              </w:rPr>
            </w:pPr>
            <w:r w:rsidRPr="002F64D8">
              <w:rPr>
                <w:rFonts w:ascii="CordiaUPC" w:hAnsi="CordiaUPC" w:cs="CordiaUPC"/>
                <w:color w:val="000000"/>
                <w:sz w:val="26"/>
                <w:szCs w:val="26"/>
              </w:rPr>
              <w:t>1</w:t>
            </w:r>
            <w:r>
              <w:rPr>
                <w:rFonts w:ascii="CordiaUPC" w:hAnsi="CordiaUPC" w:cs="CordiaUPC"/>
                <w:color w:val="000000"/>
                <w:sz w:val="26"/>
                <w:szCs w:val="26"/>
              </w:rPr>
              <w:t>,</w:t>
            </w:r>
            <w:r w:rsidRPr="002F64D8">
              <w:rPr>
                <w:rFonts w:ascii="CordiaUPC" w:hAnsi="CordiaUPC" w:cs="CordiaUPC"/>
                <w:color w:val="000000"/>
                <w:sz w:val="26"/>
                <w:szCs w:val="26"/>
              </w:rPr>
              <w:t>000</w:t>
            </w:r>
            <w:r>
              <w:rPr>
                <w:rFonts w:ascii="CordiaUPC" w:hAnsi="CordiaUPC" w:cs="CordiaUPC"/>
                <w:color w:val="000000"/>
                <w:sz w:val="26"/>
                <w:szCs w:val="26"/>
              </w:rPr>
              <w:t>,</w:t>
            </w:r>
            <w:r w:rsidRPr="002F64D8">
              <w:rPr>
                <w:rFonts w:ascii="CordiaUPC" w:hAnsi="CordiaUPC" w:cs="CordiaUPC"/>
                <w:color w:val="000000"/>
                <w:sz w:val="26"/>
                <w:szCs w:val="26"/>
              </w:rPr>
              <w:t>193</w:t>
            </w:r>
          </w:p>
        </w:tc>
        <w:tc>
          <w:tcPr>
            <w:tcW w:w="180" w:type="dxa"/>
            <w:vAlign w:val="bottom"/>
          </w:tcPr>
          <w:p w14:paraId="2153798C" w14:textId="77777777" w:rsidR="00891E91" w:rsidRPr="009E2363" w:rsidRDefault="00891E91" w:rsidP="00891E9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1A6AA8BC" w14:textId="2481550D" w:rsidR="00891E91" w:rsidRPr="009E2363" w:rsidRDefault="00891E91" w:rsidP="00891E91">
            <w:pPr>
              <w:tabs>
                <w:tab w:val="decimal" w:pos="91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p>
        </w:tc>
        <w:tc>
          <w:tcPr>
            <w:tcW w:w="180" w:type="dxa"/>
            <w:vAlign w:val="bottom"/>
          </w:tcPr>
          <w:p w14:paraId="08D7E29B" w14:textId="77777777" w:rsidR="00891E91" w:rsidRPr="009E2363" w:rsidRDefault="00891E91" w:rsidP="00891E9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5D1D1186" w14:textId="10A89FC7" w:rsidR="00891E91" w:rsidRPr="009E2363" w:rsidRDefault="00891E91" w:rsidP="00891E91">
            <w:pPr>
              <w:tabs>
                <w:tab w:val="decimal" w:pos="82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r w:rsidRPr="002F64D8">
              <w:rPr>
                <w:rFonts w:ascii="CordiaUPC" w:hAnsi="CordiaUPC" w:cs="CordiaUPC"/>
                <w:color w:val="000000"/>
                <w:sz w:val="26"/>
                <w:szCs w:val="26"/>
              </w:rPr>
              <w:t>1</w:t>
            </w:r>
            <w:r>
              <w:rPr>
                <w:rFonts w:ascii="CordiaUPC" w:hAnsi="CordiaUPC" w:cs="CordiaUPC"/>
                <w:color w:val="000000"/>
                <w:sz w:val="26"/>
                <w:szCs w:val="26"/>
              </w:rPr>
              <w:t>,</w:t>
            </w:r>
            <w:r w:rsidRPr="002F64D8">
              <w:rPr>
                <w:rFonts w:ascii="CordiaUPC" w:hAnsi="CordiaUPC" w:cs="CordiaUPC"/>
                <w:color w:val="000000"/>
                <w:sz w:val="26"/>
                <w:szCs w:val="26"/>
              </w:rPr>
              <w:t>198</w:t>
            </w:r>
            <w:r>
              <w:rPr>
                <w:rFonts w:ascii="CordiaUPC" w:hAnsi="CordiaUPC" w:cs="CordiaUPC"/>
                <w:color w:val="000000"/>
                <w:sz w:val="26"/>
                <w:szCs w:val="26"/>
              </w:rPr>
              <w:t>)</w:t>
            </w:r>
          </w:p>
        </w:tc>
        <w:tc>
          <w:tcPr>
            <w:tcW w:w="180" w:type="dxa"/>
            <w:vAlign w:val="bottom"/>
          </w:tcPr>
          <w:p w14:paraId="3F362AE1" w14:textId="77777777" w:rsidR="00891E91" w:rsidRPr="009E2363" w:rsidRDefault="00891E91" w:rsidP="00891E9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1C17D47B" w14:textId="300656C8" w:rsidR="00891E91" w:rsidRPr="009E2363" w:rsidRDefault="00891E91" w:rsidP="00891E91">
            <w:pPr>
              <w:tabs>
                <w:tab w:val="decimal" w:pos="908"/>
              </w:tabs>
              <w:spacing w:line="240" w:lineRule="exact"/>
              <w:ind w:right="-290"/>
              <w:outlineLvl w:val="0"/>
              <w:rPr>
                <w:rFonts w:ascii="CordiaUPC" w:hAnsi="CordiaUPC" w:cs="CordiaUPC"/>
                <w:color w:val="000000"/>
                <w:sz w:val="26"/>
                <w:szCs w:val="26"/>
                <w:lang w:val="en-US" w:bidi="th-TH"/>
              </w:rPr>
            </w:pPr>
            <w:r w:rsidRPr="002F64D8">
              <w:rPr>
                <w:rFonts w:ascii="CordiaUPC" w:hAnsi="CordiaUPC" w:cs="CordiaUPC"/>
                <w:color w:val="000000"/>
                <w:sz w:val="26"/>
                <w:szCs w:val="26"/>
              </w:rPr>
              <w:t>1</w:t>
            </w:r>
            <w:r>
              <w:rPr>
                <w:rFonts w:ascii="CordiaUPC" w:hAnsi="CordiaUPC" w:cs="CordiaUPC"/>
                <w:color w:val="000000"/>
                <w:sz w:val="26"/>
                <w:szCs w:val="26"/>
              </w:rPr>
              <w:t>,</w:t>
            </w:r>
            <w:r w:rsidRPr="002F64D8">
              <w:rPr>
                <w:rFonts w:ascii="CordiaUPC" w:hAnsi="CordiaUPC" w:cs="CordiaUPC"/>
                <w:color w:val="000000"/>
                <w:sz w:val="26"/>
                <w:szCs w:val="26"/>
              </w:rPr>
              <w:t>372</w:t>
            </w:r>
            <w:r>
              <w:rPr>
                <w:rFonts w:ascii="CordiaUPC" w:hAnsi="CordiaUPC" w:cs="CordiaUPC"/>
                <w:color w:val="000000"/>
                <w:sz w:val="26"/>
                <w:szCs w:val="26"/>
              </w:rPr>
              <w:t>,</w:t>
            </w:r>
            <w:r w:rsidRPr="002F64D8">
              <w:rPr>
                <w:rFonts w:ascii="CordiaUPC" w:hAnsi="CordiaUPC" w:cs="CordiaUPC"/>
                <w:color w:val="000000"/>
                <w:sz w:val="26"/>
                <w:szCs w:val="26"/>
              </w:rPr>
              <w:t>643</w:t>
            </w:r>
          </w:p>
        </w:tc>
      </w:tr>
    </w:tbl>
    <w:p w14:paraId="6676E6C3" w14:textId="77777777" w:rsidR="00212FA7" w:rsidRPr="009E2363" w:rsidRDefault="00212FA7" w:rsidP="00212FA7">
      <w:pPr>
        <w:spacing w:line="240" w:lineRule="exact"/>
        <w:ind w:left="547" w:right="389"/>
        <w:jc w:val="thaiDistribute"/>
        <w:rPr>
          <w:rFonts w:ascii="CordiaUPC" w:eastAsia="Times New Roman" w:hAnsi="CordiaUPC" w:cs="CordiaUPC"/>
          <w:b/>
          <w:bCs/>
          <w:i/>
          <w:iCs/>
          <w:sz w:val="26"/>
          <w:szCs w:val="26"/>
        </w:rPr>
      </w:pPr>
    </w:p>
    <w:tbl>
      <w:tblPr>
        <w:tblW w:w="9360" w:type="dxa"/>
        <w:tblInd w:w="529"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170"/>
      </w:tblGrid>
      <w:tr w:rsidR="00212FA7" w:rsidRPr="009E2363" w14:paraId="262EA7F9" w14:textId="77777777" w:rsidTr="00206AFD">
        <w:trPr>
          <w:cantSplit/>
          <w:tblHeader/>
        </w:trPr>
        <w:tc>
          <w:tcPr>
            <w:tcW w:w="2970" w:type="dxa"/>
          </w:tcPr>
          <w:p w14:paraId="7A7FBFEC" w14:textId="77777777" w:rsidR="00212FA7" w:rsidRPr="009E2363" w:rsidRDefault="00212FA7" w:rsidP="00A47089">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11F2AEF5" w14:textId="77777777" w:rsidR="00212FA7" w:rsidRPr="009E2363" w:rsidRDefault="00212FA7" w:rsidP="00A47089">
            <w:pPr>
              <w:spacing w:line="240" w:lineRule="exact"/>
              <w:jc w:val="center"/>
              <w:rPr>
                <w:rFonts w:ascii="CordiaUPC" w:eastAsia="Times New Roman" w:hAnsi="CordiaUPC" w:cs="CordiaUPC"/>
                <w:b/>
                <w:sz w:val="26"/>
                <w:szCs w:val="26"/>
              </w:rPr>
            </w:pPr>
            <w:r w:rsidRPr="009E2363">
              <w:rPr>
                <w:rFonts w:ascii="CordiaUPC" w:eastAsia="Times New Roman" w:hAnsi="CordiaUPC" w:cs="CordiaUPC" w:hint="cs"/>
                <w:b/>
                <w:sz w:val="26"/>
                <w:szCs w:val="26"/>
              </w:rPr>
              <w:t>Consolidated</w:t>
            </w:r>
          </w:p>
        </w:tc>
      </w:tr>
      <w:tr w:rsidR="00212FA7" w:rsidRPr="009E2363" w14:paraId="55A6CA47" w14:textId="77777777" w:rsidTr="00206AFD">
        <w:trPr>
          <w:cantSplit/>
          <w:tblHeader/>
        </w:trPr>
        <w:tc>
          <w:tcPr>
            <w:tcW w:w="2970" w:type="dxa"/>
          </w:tcPr>
          <w:p w14:paraId="66EED36C" w14:textId="77777777" w:rsidR="00212FA7" w:rsidRPr="009E2363" w:rsidRDefault="00212FA7" w:rsidP="00A47089">
            <w:pPr>
              <w:spacing w:line="240" w:lineRule="exact"/>
              <w:ind w:left="131" w:right="-143" w:hanging="120"/>
              <w:rPr>
                <w:rFonts w:ascii="CordiaUPC" w:eastAsia="Times New Roman" w:hAnsi="CordiaUPC" w:cs="CordiaUPC"/>
                <w:b/>
                <w:bCs/>
                <w:i/>
                <w:iCs/>
                <w:sz w:val="26"/>
                <w:szCs w:val="26"/>
                <w:lang w:val="en-US" w:bidi="th-TH"/>
              </w:rPr>
            </w:pPr>
          </w:p>
        </w:tc>
        <w:tc>
          <w:tcPr>
            <w:tcW w:w="6390" w:type="dxa"/>
            <w:gridSpan w:val="9"/>
            <w:vAlign w:val="bottom"/>
          </w:tcPr>
          <w:p w14:paraId="7331B983" w14:textId="645ECED3" w:rsidR="00212FA7" w:rsidRPr="009E2363" w:rsidRDefault="00AA0003" w:rsidP="00A4708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31 December 2023</w:t>
            </w:r>
          </w:p>
        </w:tc>
      </w:tr>
      <w:tr w:rsidR="00212FA7" w:rsidRPr="009E2363" w14:paraId="2C751F2D" w14:textId="77777777" w:rsidTr="00206AFD">
        <w:trPr>
          <w:cantSplit/>
          <w:tblHeader/>
        </w:trPr>
        <w:tc>
          <w:tcPr>
            <w:tcW w:w="2970" w:type="dxa"/>
          </w:tcPr>
          <w:p w14:paraId="7AAAF103" w14:textId="77777777" w:rsidR="00212FA7" w:rsidRPr="009E2363" w:rsidDel="00F1172B" w:rsidRDefault="00212FA7" w:rsidP="00A47089">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0AECFD86" w14:textId="77777777" w:rsidR="00212FA7" w:rsidRPr="009E2363" w:rsidRDefault="00212FA7" w:rsidP="00A47089">
            <w:pPr>
              <w:spacing w:line="240" w:lineRule="exact"/>
              <w:ind w:left="-54" w:right="-79"/>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Commercial Banking</w:t>
            </w:r>
          </w:p>
        </w:tc>
        <w:tc>
          <w:tcPr>
            <w:tcW w:w="180" w:type="dxa"/>
          </w:tcPr>
          <w:p w14:paraId="40C6B3DA"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080" w:type="dxa"/>
            <w:vAlign w:val="bottom"/>
          </w:tcPr>
          <w:p w14:paraId="21EE988D"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Retail Banking</w:t>
            </w:r>
          </w:p>
        </w:tc>
        <w:tc>
          <w:tcPr>
            <w:tcW w:w="180" w:type="dxa"/>
          </w:tcPr>
          <w:p w14:paraId="595F1158"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169" w:type="dxa"/>
            <w:vAlign w:val="bottom"/>
          </w:tcPr>
          <w:p w14:paraId="2F2938AF"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Other segments</w:t>
            </w:r>
          </w:p>
        </w:tc>
        <w:tc>
          <w:tcPr>
            <w:tcW w:w="181" w:type="dxa"/>
          </w:tcPr>
          <w:p w14:paraId="5B7051A3" w14:textId="77777777" w:rsidR="00212FA7" w:rsidRPr="009E2363" w:rsidRDefault="00212FA7" w:rsidP="00A47089">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7EF8BFAA"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Elimination</w:t>
            </w:r>
          </w:p>
        </w:tc>
        <w:tc>
          <w:tcPr>
            <w:tcW w:w="180" w:type="dxa"/>
          </w:tcPr>
          <w:p w14:paraId="27DDDAB7" w14:textId="77777777" w:rsidR="00212FA7" w:rsidRPr="009E2363" w:rsidRDefault="00212FA7" w:rsidP="00A47089">
            <w:pPr>
              <w:spacing w:line="240" w:lineRule="exact"/>
              <w:jc w:val="center"/>
              <w:rPr>
                <w:rFonts w:ascii="CordiaUPC" w:eastAsia="Times New Roman" w:hAnsi="CordiaUPC" w:cs="CordiaUPC"/>
                <w:bCs/>
                <w:sz w:val="26"/>
                <w:szCs w:val="26"/>
              </w:rPr>
            </w:pPr>
          </w:p>
        </w:tc>
        <w:tc>
          <w:tcPr>
            <w:tcW w:w="1170" w:type="dxa"/>
            <w:vAlign w:val="bottom"/>
          </w:tcPr>
          <w:p w14:paraId="051C5EFF" w14:textId="77777777" w:rsidR="00212FA7" w:rsidRPr="009E2363" w:rsidRDefault="00212FA7" w:rsidP="00A47089">
            <w:pPr>
              <w:spacing w:line="240" w:lineRule="exact"/>
              <w:jc w:val="center"/>
              <w:rPr>
                <w:rFonts w:ascii="CordiaUPC" w:eastAsia="Times New Roman" w:hAnsi="CordiaUPC" w:cs="CordiaUPC"/>
                <w:bCs/>
                <w:sz w:val="26"/>
                <w:szCs w:val="26"/>
              </w:rPr>
            </w:pPr>
            <w:r w:rsidRPr="009E2363">
              <w:rPr>
                <w:rFonts w:ascii="CordiaUPC" w:eastAsia="Times New Roman" w:hAnsi="CordiaUPC" w:cs="CordiaUPC" w:hint="cs"/>
                <w:bCs/>
                <w:sz w:val="26"/>
                <w:szCs w:val="26"/>
              </w:rPr>
              <w:t>Total</w:t>
            </w:r>
          </w:p>
        </w:tc>
      </w:tr>
      <w:tr w:rsidR="00212FA7" w:rsidRPr="009E2363" w14:paraId="63DF2CEC" w14:textId="77777777" w:rsidTr="00206AFD">
        <w:trPr>
          <w:cantSplit/>
          <w:tblHeader/>
        </w:trPr>
        <w:tc>
          <w:tcPr>
            <w:tcW w:w="2970" w:type="dxa"/>
          </w:tcPr>
          <w:p w14:paraId="2439C037" w14:textId="77777777" w:rsidR="00212FA7" w:rsidRPr="009E2363" w:rsidRDefault="00212FA7" w:rsidP="00A47089">
            <w:pPr>
              <w:spacing w:line="240" w:lineRule="exact"/>
              <w:ind w:left="281" w:right="-143" w:hanging="120"/>
              <w:rPr>
                <w:rFonts w:ascii="CordiaUPC" w:eastAsia="Times New Roman" w:hAnsi="CordiaUPC" w:cs="CordiaUPC"/>
                <w:b/>
                <w:bCs/>
                <w:i/>
                <w:iCs/>
                <w:sz w:val="26"/>
                <w:szCs w:val="26"/>
                <w:lang w:val="en-US" w:bidi="th-TH"/>
              </w:rPr>
            </w:pPr>
          </w:p>
        </w:tc>
        <w:tc>
          <w:tcPr>
            <w:tcW w:w="6390" w:type="dxa"/>
            <w:gridSpan w:val="9"/>
            <w:vAlign w:val="bottom"/>
          </w:tcPr>
          <w:p w14:paraId="568FC0AA" w14:textId="77777777" w:rsidR="00212FA7" w:rsidRPr="009E2363" w:rsidRDefault="00212FA7" w:rsidP="00A47089">
            <w:pPr>
              <w:spacing w:line="240" w:lineRule="exact"/>
              <w:jc w:val="center"/>
              <w:rPr>
                <w:rFonts w:ascii="CordiaUPC" w:eastAsia="Times New Roman" w:hAnsi="CordiaUPC" w:cs="CordiaUPC"/>
                <w:bCs/>
                <w:i/>
                <w:iCs/>
                <w:sz w:val="26"/>
                <w:szCs w:val="26"/>
              </w:rPr>
            </w:pPr>
            <w:r w:rsidRPr="009E2363">
              <w:rPr>
                <w:rFonts w:ascii="CordiaUPC" w:eastAsia="Times New Roman" w:hAnsi="CordiaUPC" w:cs="CordiaUPC" w:hint="cs"/>
                <w:bCs/>
                <w:i/>
                <w:iCs/>
                <w:sz w:val="26"/>
                <w:szCs w:val="26"/>
              </w:rPr>
              <w:t>(in million Baht)</w:t>
            </w:r>
          </w:p>
        </w:tc>
      </w:tr>
      <w:tr w:rsidR="00AA0003" w:rsidRPr="009E2363" w14:paraId="3EDF50B3" w14:textId="77777777" w:rsidTr="00206AFD">
        <w:trPr>
          <w:cantSplit/>
        </w:trPr>
        <w:tc>
          <w:tcPr>
            <w:tcW w:w="2970" w:type="dxa"/>
            <w:vAlign w:val="bottom"/>
          </w:tcPr>
          <w:p w14:paraId="03CB3A8C" w14:textId="77777777" w:rsidR="00AA0003" w:rsidRPr="009E2363" w:rsidRDefault="00AA0003" w:rsidP="00AA0003">
            <w:pPr>
              <w:spacing w:line="240" w:lineRule="exact"/>
              <w:ind w:left="142" w:right="-72" w:hanging="142"/>
              <w:rPr>
                <w:rFonts w:ascii="CordiaUPC" w:eastAsia="Times New Roman" w:hAnsi="CordiaUPC" w:cs="CordiaUPC"/>
                <w:sz w:val="26"/>
                <w:szCs w:val="26"/>
              </w:rPr>
            </w:pPr>
            <w:r w:rsidRPr="009E2363">
              <w:rPr>
                <w:rFonts w:ascii="CordiaUPC" w:eastAsia="Times New Roman" w:hAnsi="CordiaUPC" w:cs="CordiaUPC" w:hint="cs"/>
                <w:sz w:val="26"/>
                <w:szCs w:val="26"/>
              </w:rPr>
              <w:t>Loan</w:t>
            </w:r>
            <w:r w:rsidRPr="009E2363">
              <w:rPr>
                <w:rFonts w:ascii="CordiaUPC" w:eastAsia="Times New Roman" w:hAnsi="CordiaUPC" w:cs="CordiaUPC"/>
                <w:sz w:val="26"/>
                <w:szCs w:val="26"/>
              </w:rPr>
              <w:t>s</w:t>
            </w:r>
            <w:r w:rsidRPr="009E2363">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2691B40C" w14:textId="7B1445E1" w:rsidR="00AA0003" w:rsidRPr="009E2363" w:rsidRDefault="00AA0003" w:rsidP="00AA0003">
            <w:pPr>
              <w:tabs>
                <w:tab w:val="decimal" w:pos="917"/>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476,040</w:t>
            </w:r>
          </w:p>
        </w:tc>
        <w:tc>
          <w:tcPr>
            <w:tcW w:w="180" w:type="dxa"/>
            <w:vAlign w:val="bottom"/>
          </w:tcPr>
          <w:p w14:paraId="3EB50A20" w14:textId="77777777"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42523854" w14:textId="7F8D72F4" w:rsidR="00AA0003" w:rsidRPr="009E2363" w:rsidRDefault="00AA0003" w:rsidP="00AA0003">
            <w:pPr>
              <w:tabs>
                <w:tab w:val="decimal" w:pos="821"/>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809,768</w:t>
            </w:r>
          </w:p>
        </w:tc>
        <w:tc>
          <w:tcPr>
            <w:tcW w:w="180" w:type="dxa"/>
            <w:vAlign w:val="bottom"/>
          </w:tcPr>
          <w:p w14:paraId="6747CC06" w14:textId="77777777"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486AF665" w14:textId="7593C725" w:rsidR="00AA0003" w:rsidRPr="009E2363" w:rsidRDefault="00AA0003" w:rsidP="00AA0003">
            <w:pPr>
              <w:tabs>
                <w:tab w:val="decimal" w:pos="911"/>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41,258</w:t>
            </w:r>
          </w:p>
        </w:tc>
        <w:tc>
          <w:tcPr>
            <w:tcW w:w="181" w:type="dxa"/>
            <w:vAlign w:val="bottom"/>
          </w:tcPr>
          <w:p w14:paraId="4A7B4FF7" w14:textId="77777777"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77B7974F" w14:textId="15484BC3"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898</w:t>
            </w:r>
          </w:p>
        </w:tc>
        <w:tc>
          <w:tcPr>
            <w:tcW w:w="180" w:type="dxa"/>
            <w:vAlign w:val="bottom"/>
          </w:tcPr>
          <w:p w14:paraId="5934B712" w14:textId="77777777"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566013AA" w14:textId="3BD9BB78" w:rsidR="00AA0003" w:rsidRPr="009E2363" w:rsidRDefault="00AA0003" w:rsidP="00AA0003">
            <w:pPr>
              <w:tabs>
                <w:tab w:val="decimal" w:pos="895"/>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1,327,964</w:t>
            </w:r>
          </w:p>
        </w:tc>
      </w:tr>
      <w:tr w:rsidR="00AA0003" w:rsidRPr="009E2363" w14:paraId="6B228B0E" w14:textId="77777777" w:rsidTr="00206AFD">
        <w:trPr>
          <w:cantSplit/>
        </w:trPr>
        <w:tc>
          <w:tcPr>
            <w:tcW w:w="2970" w:type="dxa"/>
            <w:vAlign w:val="bottom"/>
          </w:tcPr>
          <w:p w14:paraId="1827CB1B" w14:textId="77777777" w:rsidR="00AA0003" w:rsidRPr="009E2363" w:rsidRDefault="00AA0003" w:rsidP="00AA0003">
            <w:pPr>
              <w:spacing w:line="240" w:lineRule="exact"/>
              <w:ind w:left="142" w:right="-72" w:hanging="142"/>
              <w:rPr>
                <w:rFonts w:ascii="CordiaUPC" w:eastAsia="Times New Roman" w:hAnsi="CordiaUPC" w:cs="CordiaUPC"/>
                <w:sz w:val="26"/>
                <w:szCs w:val="26"/>
              </w:rPr>
            </w:pPr>
            <w:r w:rsidRPr="009E2363">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49A789C0" w14:textId="4B9580A0" w:rsidR="00AA0003" w:rsidRPr="009E2363" w:rsidRDefault="00AA0003" w:rsidP="00AA0003">
            <w:pPr>
              <w:tabs>
                <w:tab w:val="decimal" w:pos="917"/>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410,463</w:t>
            </w:r>
          </w:p>
        </w:tc>
        <w:tc>
          <w:tcPr>
            <w:tcW w:w="180" w:type="dxa"/>
            <w:vAlign w:val="bottom"/>
          </w:tcPr>
          <w:p w14:paraId="3B5C5468" w14:textId="77777777"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01EE276" w14:textId="25FFA554" w:rsidR="00AA0003" w:rsidRPr="009E2363" w:rsidRDefault="00AA0003" w:rsidP="00AA0003">
            <w:pPr>
              <w:tabs>
                <w:tab w:val="decimal" w:pos="821"/>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977,497</w:t>
            </w:r>
          </w:p>
        </w:tc>
        <w:tc>
          <w:tcPr>
            <w:tcW w:w="180" w:type="dxa"/>
            <w:vAlign w:val="bottom"/>
          </w:tcPr>
          <w:p w14:paraId="1BE2AA0D" w14:textId="77777777"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61A27EC0" w14:textId="640F396E" w:rsidR="00AA0003" w:rsidRPr="009E2363" w:rsidRDefault="00AA0003" w:rsidP="00AA0003">
            <w:pPr>
              <w:tabs>
                <w:tab w:val="decimal" w:pos="910"/>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w:t>
            </w:r>
          </w:p>
        </w:tc>
        <w:tc>
          <w:tcPr>
            <w:tcW w:w="181" w:type="dxa"/>
            <w:vAlign w:val="bottom"/>
          </w:tcPr>
          <w:p w14:paraId="31E57746" w14:textId="77777777"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B1D8502" w14:textId="29090C21"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(1,379)</w:t>
            </w:r>
          </w:p>
        </w:tc>
        <w:tc>
          <w:tcPr>
            <w:tcW w:w="180" w:type="dxa"/>
            <w:vAlign w:val="bottom"/>
          </w:tcPr>
          <w:p w14:paraId="468469A1" w14:textId="77777777" w:rsidR="00AA0003" w:rsidRPr="009E2363" w:rsidRDefault="00AA0003" w:rsidP="00AA0003">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60D51F67" w14:textId="6DAAADF9" w:rsidR="00AA0003" w:rsidRPr="009E2363" w:rsidRDefault="00AA0003" w:rsidP="00AA0003">
            <w:pPr>
              <w:tabs>
                <w:tab w:val="decimal" w:pos="895"/>
              </w:tabs>
              <w:spacing w:line="240" w:lineRule="exact"/>
              <w:ind w:right="-72"/>
              <w:outlineLvl w:val="0"/>
              <w:rPr>
                <w:rFonts w:ascii="CordiaUPC" w:eastAsia="Times New Roman" w:hAnsi="CordiaUPC" w:cs="CordiaUPC"/>
                <w:color w:val="000000"/>
                <w:sz w:val="26"/>
                <w:szCs w:val="26"/>
              </w:rPr>
            </w:pPr>
            <w:r w:rsidRPr="009E2363">
              <w:rPr>
                <w:rFonts w:ascii="CordiaUPC" w:hAnsi="CordiaUPC" w:cs="CordiaUPC"/>
                <w:color w:val="000000"/>
                <w:sz w:val="26"/>
                <w:szCs w:val="26"/>
              </w:rPr>
              <w:t>1,386,581</w:t>
            </w:r>
          </w:p>
        </w:tc>
      </w:tr>
    </w:tbl>
    <w:p w14:paraId="581D2F0B" w14:textId="412869DC" w:rsidR="006A5738" w:rsidRDefault="006A5738">
      <w:pPr>
        <w:spacing w:line="240" w:lineRule="auto"/>
        <w:rPr>
          <w:rFonts w:ascii="CordiaUPC" w:hAnsi="CordiaUPC" w:cs="CordiaUPC"/>
          <w:b/>
          <w:iCs/>
          <w:sz w:val="28"/>
          <w:szCs w:val="28"/>
        </w:rPr>
      </w:pPr>
      <w:bookmarkStart w:id="13" w:name="_Hlk125129236"/>
    </w:p>
    <w:p w14:paraId="5AACF737" w14:textId="2DF2D68A" w:rsidR="00DE23A6" w:rsidRPr="009E2363" w:rsidRDefault="0039119C" w:rsidP="00102F67">
      <w:pPr>
        <w:pStyle w:val="Heading1"/>
        <w:numPr>
          <w:ilvl w:val="0"/>
          <w:numId w:val="0"/>
        </w:numPr>
        <w:spacing w:before="0" w:after="0" w:line="240" w:lineRule="exact"/>
        <w:ind w:left="540" w:hanging="540"/>
        <w:rPr>
          <w:rFonts w:ascii="CordiaUPC" w:hAnsi="CordiaUPC" w:cs="CordiaUPC"/>
          <w:i w:val="0"/>
          <w:iCs/>
          <w:sz w:val="28"/>
          <w:szCs w:val="28"/>
        </w:rPr>
      </w:pPr>
      <w:r w:rsidRPr="009E2363">
        <w:rPr>
          <w:rFonts w:ascii="CordiaUPC" w:hAnsi="CordiaUPC" w:cs="CordiaUPC"/>
          <w:i w:val="0"/>
          <w:iCs/>
          <w:sz w:val="28"/>
          <w:szCs w:val="28"/>
        </w:rPr>
        <w:t>14</w:t>
      </w:r>
      <w:r w:rsidR="00DE23A6" w:rsidRPr="009E2363">
        <w:rPr>
          <w:rFonts w:ascii="CordiaUPC" w:hAnsi="CordiaUPC" w:cs="CordiaUPC" w:hint="cs"/>
          <w:i w:val="0"/>
          <w:iCs/>
          <w:sz w:val="28"/>
          <w:szCs w:val="28"/>
        </w:rPr>
        <w:tab/>
        <w:t>Earnings per share</w:t>
      </w:r>
    </w:p>
    <w:p w14:paraId="6ADCCF14" w14:textId="77777777" w:rsidR="00355834" w:rsidRPr="009E2363" w:rsidRDefault="00355834" w:rsidP="00355834">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34013039" w14:textId="77777777" w:rsidR="00355834" w:rsidRPr="009E2363" w:rsidRDefault="00355834" w:rsidP="00355834">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9E2363">
        <w:rPr>
          <w:rFonts w:ascii="CordiaUPC" w:hAnsi="CordiaUPC" w:cs="CordiaUPC" w:hint="cs"/>
          <w:b/>
          <w:bCs/>
          <w:i/>
          <w:iCs/>
          <w:sz w:val="26"/>
          <w:szCs w:val="26"/>
          <w:shd w:val="clear" w:color="auto" w:fill="FFFFFF"/>
        </w:rPr>
        <w:t>Basic earnings per share</w:t>
      </w:r>
    </w:p>
    <w:p w14:paraId="36892C35" w14:textId="77777777" w:rsidR="001825F1" w:rsidRPr="009E2363" w:rsidRDefault="001825F1" w:rsidP="00355834">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p>
    <w:p w14:paraId="6104A0F4" w14:textId="6D5A6046" w:rsidR="001825F1" w:rsidRPr="009E2363" w:rsidRDefault="001825F1" w:rsidP="001825F1">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9E2363">
        <w:rPr>
          <w:rFonts w:ascii="CordiaUPC" w:hAnsi="CordiaUPC" w:cs="CordiaUPC" w:hint="cs"/>
          <w:spacing w:val="-6"/>
          <w:sz w:val="26"/>
          <w:szCs w:val="26"/>
          <w:shd w:val="clear" w:color="auto" w:fill="FFFFFF"/>
        </w:rPr>
        <w:t xml:space="preserve">The calculations of basic earnings per share </w:t>
      </w:r>
      <w:r w:rsidR="00C66410" w:rsidRPr="005B2349">
        <w:rPr>
          <w:rFonts w:ascii="CordiaUPC" w:hAnsi="CordiaUPC" w:cs="CordiaUPC" w:hint="cs"/>
          <w:spacing w:val="-6"/>
          <w:sz w:val="26"/>
          <w:szCs w:val="26"/>
          <w:shd w:val="clear" w:color="auto" w:fill="FFFFFF"/>
        </w:rPr>
        <w:t>for the three</w:t>
      </w:r>
      <w:r w:rsidR="00C66410" w:rsidRPr="005B2349">
        <w:rPr>
          <w:rFonts w:ascii="CordiaUPC" w:hAnsi="CordiaUPC" w:cs="CordiaUPC" w:hint="cs"/>
          <w:spacing w:val="-6"/>
          <w:sz w:val="26"/>
          <w:szCs w:val="26"/>
          <w:shd w:val="clear" w:color="auto" w:fill="FFFFFF"/>
          <w:cs/>
          <w:lang w:bidi="th-TH"/>
        </w:rPr>
        <w:t>-</w:t>
      </w:r>
      <w:r w:rsidR="00C66410" w:rsidRPr="005B2349">
        <w:rPr>
          <w:rFonts w:ascii="CordiaUPC" w:hAnsi="CordiaUPC" w:cs="CordiaUPC" w:hint="cs"/>
          <w:spacing w:val="-6"/>
          <w:sz w:val="26"/>
          <w:szCs w:val="26"/>
          <w:shd w:val="clear" w:color="auto" w:fill="FFFFFF"/>
        </w:rPr>
        <w:t>month</w:t>
      </w:r>
      <w:r w:rsidR="00C66410">
        <w:rPr>
          <w:rFonts w:ascii="CordiaUPC" w:hAnsi="CordiaUPC" w:cs="CordiaUPC"/>
          <w:spacing w:val="-6"/>
          <w:sz w:val="26"/>
          <w:szCs w:val="26"/>
          <w:shd w:val="clear" w:color="auto" w:fill="FFFFFF"/>
        </w:rPr>
        <w:t xml:space="preserve"> </w:t>
      </w:r>
      <w:r w:rsidR="00C66410" w:rsidRPr="005B2349">
        <w:rPr>
          <w:rFonts w:ascii="CordiaUPC" w:hAnsi="CordiaUPC" w:cs="CordiaUPC" w:hint="cs"/>
          <w:spacing w:val="-6"/>
          <w:sz w:val="26"/>
          <w:szCs w:val="26"/>
          <w:shd w:val="clear" w:color="auto" w:fill="FFFFFF"/>
        </w:rPr>
        <w:t xml:space="preserve">period </w:t>
      </w:r>
      <w:r w:rsidR="00C66410" w:rsidRPr="005B2349">
        <w:rPr>
          <w:rFonts w:ascii="CordiaUPC" w:hAnsi="CordiaUPC" w:cs="CordiaUPC" w:hint="cs"/>
          <w:spacing w:val="-6"/>
          <w:sz w:val="26"/>
          <w:szCs w:val="26"/>
          <w:shd w:val="clear" w:color="auto" w:fill="FFFFFF"/>
          <w:lang w:bidi="th-TH"/>
        </w:rPr>
        <w:t>ended 3</w:t>
      </w:r>
      <w:r w:rsidR="00C66410">
        <w:rPr>
          <w:rFonts w:ascii="CordiaUPC" w:hAnsi="CordiaUPC" w:cs="CordiaUPC"/>
          <w:spacing w:val="-6"/>
          <w:sz w:val="26"/>
          <w:szCs w:val="26"/>
          <w:shd w:val="clear" w:color="auto" w:fill="FFFFFF"/>
          <w:lang w:bidi="th-TH"/>
        </w:rPr>
        <w:t>1</w:t>
      </w:r>
      <w:r w:rsidR="00C66410" w:rsidRPr="005B2349">
        <w:rPr>
          <w:rFonts w:ascii="CordiaUPC" w:hAnsi="CordiaUPC" w:cs="CordiaUPC" w:hint="cs"/>
          <w:spacing w:val="-6"/>
          <w:sz w:val="26"/>
          <w:szCs w:val="26"/>
          <w:shd w:val="clear" w:color="auto" w:fill="FFFFFF"/>
          <w:lang w:bidi="th-TH"/>
        </w:rPr>
        <w:t xml:space="preserve"> </w:t>
      </w:r>
      <w:r w:rsidR="00C66410">
        <w:rPr>
          <w:rFonts w:ascii="CordiaUPC" w:hAnsi="CordiaUPC" w:cs="CordiaUPC"/>
          <w:spacing w:val="-6"/>
          <w:sz w:val="26"/>
          <w:szCs w:val="26"/>
          <w:shd w:val="clear" w:color="auto" w:fill="FFFFFF"/>
          <w:lang w:bidi="th-TH"/>
        </w:rPr>
        <w:t>March</w:t>
      </w:r>
      <w:r w:rsidR="00C66410" w:rsidRPr="005B2349">
        <w:rPr>
          <w:rFonts w:ascii="CordiaUPC" w:hAnsi="CordiaUPC" w:cs="CordiaUPC" w:hint="cs"/>
          <w:sz w:val="26"/>
          <w:szCs w:val="26"/>
          <w:shd w:val="clear" w:color="auto" w:fill="FFFFFF"/>
          <w:lang w:bidi="th-TH"/>
        </w:rPr>
        <w:t xml:space="preserve"> 202</w:t>
      </w:r>
      <w:r w:rsidR="00C66410">
        <w:rPr>
          <w:rFonts w:ascii="CordiaUPC" w:hAnsi="CordiaUPC" w:cs="CordiaUPC"/>
          <w:sz w:val="26"/>
          <w:szCs w:val="26"/>
          <w:shd w:val="clear" w:color="auto" w:fill="FFFFFF"/>
          <w:lang w:bidi="th-TH"/>
        </w:rPr>
        <w:t>4</w:t>
      </w:r>
      <w:r w:rsidR="00C66410" w:rsidRPr="005B2349">
        <w:rPr>
          <w:rFonts w:ascii="CordiaUPC" w:hAnsi="CordiaUPC" w:cs="CordiaUPC" w:hint="cs"/>
          <w:sz w:val="26"/>
          <w:szCs w:val="26"/>
          <w:shd w:val="clear" w:color="auto" w:fill="FFFFFF"/>
          <w:lang w:bidi="th-TH"/>
        </w:rPr>
        <w:t xml:space="preserve"> and 20</w:t>
      </w:r>
      <w:r w:rsidR="00C66410" w:rsidRPr="005B2349">
        <w:rPr>
          <w:rFonts w:ascii="CordiaUPC" w:hAnsi="CordiaUPC" w:cs="CordiaUPC"/>
          <w:sz w:val="26"/>
          <w:szCs w:val="26"/>
          <w:shd w:val="clear" w:color="auto" w:fill="FFFFFF"/>
          <w:lang w:bidi="th-TH"/>
        </w:rPr>
        <w:t>2</w:t>
      </w:r>
      <w:r w:rsidR="00C66410">
        <w:rPr>
          <w:rFonts w:ascii="CordiaUPC" w:hAnsi="CordiaUPC" w:cs="CordiaUPC"/>
          <w:sz w:val="26"/>
          <w:szCs w:val="26"/>
          <w:shd w:val="clear" w:color="auto" w:fill="FFFFFF"/>
          <w:lang w:bidi="th-TH"/>
        </w:rPr>
        <w:t>3</w:t>
      </w:r>
      <w:r w:rsidR="00C66410" w:rsidRPr="005B2349">
        <w:rPr>
          <w:rFonts w:ascii="CordiaUPC" w:hAnsi="CordiaUPC" w:cs="CordiaUPC" w:hint="cs"/>
          <w:sz w:val="26"/>
          <w:szCs w:val="26"/>
          <w:shd w:val="clear" w:color="auto" w:fill="FFFFFF"/>
        </w:rPr>
        <w:t xml:space="preserve"> </w:t>
      </w:r>
      <w:r w:rsidRPr="009E2363">
        <w:rPr>
          <w:rFonts w:ascii="CordiaUPC" w:hAnsi="CordiaUPC" w:cs="CordiaUPC" w:hint="cs"/>
          <w:sz w:val="26"/>
          <w:szCs w:val="26"/>
          <w:shd w:val="clear" w:color="auto" w:fill="FFFFFF"/>
        </w:rPr>
        <w:t xml:space="preserve">were based on the profit for the </w:t>
      </w:r>
      <w:r w:rsidR="007B331C">
        <w:rPr>
          <w:rFonts w:ascii="CordiaUPC" w:hAnsi="CordiaUPC" w:cs="CordiaUPC"/>
          <w:color w:val="000000"/>
          <w:sz w:val="26"/>
          <w:szCs w:val="26"/>
          <w:lang w:val="en-US" w:bidi="th-TH"/>
        </w:rPr>
        <w:t>period</w:t>
      </w:r>
      <w:r w:rsidRPr="009E2363">
        <w:rPr>
          <w:rFonts w:ascii="CordiaUPC" w:hAnsi="CordiaUPC" w:cs="CordiaUPC" w:hint="cs"/>
          <w:sz w:val="26"/>
          <w:szCs w:val="26"/>
          <w:shd w:val="clear" w:color="auto" w:fill="FFFFFF"/>
        </w:rPr>
        <w:t xml:space="preserve"> attributable to</w:t>
      </w:r>
      <w:r w:rsidRPr="009E2363">
        <w:rPr>
          <w:rFonts w:ascii="CordiaUPC" w:hAnsi="CordiaUPC" w:cs="CordiaUPC" w:hint="cs"/>
          <w:sz w:val="26"/>
          <w:szCs w:val="26"/>
          <w:shd w:val="clear" w:color="auto" w:fill="FFFFFF"/>
          <w:lang w:val="en-US" w:bidi="th-TH"/>
        </w:rPr>
        <w:t xml:space="preserve"> equity</w:t>
      </w:r>
      <w:r w:rsidRPr="009E2363">
        <w:rPr>
          <w:rFonts w:ascii="CordiaUPC" w:hAnsi="CordiaUPC" w:cs="CordiaUPC" w:hint="cs"/>
          <w:sz w:val="26"/>
          <w:szCs w:val="26"/>
          <w:shd w:val="clear" w:color="auto" w:fill="FFFFFF"/>
        </w:rPr>
        <w:t xml:space="preserve"> holders of the Bank and the number of ordinary shares outstanding during the </w:t>
      </w:r>
      <w:r w:rsidR="00316CC8" w:rsidRPr="003A65D8">
        <w:rPr>
          <w:rFonts w:ascii="CordiaUPC" w:hAnsi="CordiaUPC" w:cs="CordiaUPC"/>
          <w:sz w:val="26"/>
          <w:szCs w:val="26"/>
          <w:shd w:val="clear" w:color="auto" w:fill="FFFFFF"/>
          <w:lang w:bidi="th-TH"/>
        </w:rPr>
        <w:t>period</w:t>
      </w:r>
      <w:r w:rsidRPr="003A65D8">
        <w:rPr>
          <w:rFonts w:ascii="CordiaUPC" w:hAnsi="CordiaUPC" w:cs="CordiaUPC" w:hint="cs"/>
          <w:sz w:val="26"/>
          <w:szCs w:val="26"/>
          <w:shd w:val="clear" w:color="auto" w:fill="FFFFFF"/>
        </w:rPr>
        <w:t xml:space="preserve"> as follows</w:t>
      </w:r>
      <w:r w:rsidRPr="003A65D8">
        <w:rPr>
          <w:rFonts w:ascii="CordiaUPC" w:hAnsi="CordiaUPC" w:cs="CordiaUPC" w:hint="cs"/>
          <w:sz w:val="26"/>
          <w:szCs w:val="26"/>
          <w:shd w:val="clear" w:color="auto" w:fill="FFFFFF"/>
          <w:cs/>
          <w:lang w:bidi="th-TH"/>
        </w:rPr>
        <w:t>:</w:t>
      </w:r>
    </w:p>
    <w:p w14:paraId="099FA8AE" w14:textId="77777777" w:rsidR="001825F1" w:rsidRPr="009E2363" w:rsidRDefault="001825F1" w:rsidP="001825F1">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245" w:type="dxa"/>
        <w:tblInd w:w="529"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1825F1" w:rsidRPr="009E2363" w14:paraId="4359B00B" w14:textId="77777777" w:rsidTr="00A262CA">
        <w:trPr>
          <w:cantSplit/>
        </w:trPr>
        <w:tc>
          <w:tcPr>
            <w:tcW w:w="4680" w:type="dxa"/>
          </w:tcPr>
          <w:p w14:paraId="4D16CE3D" w14:textId="77777777" w:rsidR="001825F1" w:rsidRPr="009E2363" w:rsidRDefault="001825F1" w:rsidP="00A47089">
            <w:pPr>
              <w:spacing w:line="240" w:lineRule="exact"/>
              <w:ind w:left="180" w:hanging="180"/>
              <w:rPr>
                <w:rFonts w:ascii="CordiaUPC" w:hAnsi="CordiaUPC" w:cs="CordiaUPC"/>
                <w:i/>
                <w:iCs/>
                <w:sz w:val="26"/>
                <w:szCs w:val="26"/>
                <w:cs/>
                <w:lang w:bidi="th-TH"/>
              </w:rPr>
            </w:pPr>
          </w:p>
        </w:tc>
        <w:tc>
          <w:tcPr>
            <w:tcW w:w="2225" w:type="dxa"/>
            <w:gridSpan w:val="3"/>
          </w:tcPr>
          <w:p w14:paraId="7EF2C862" w14:textId="77777777" w:rsidR="001825F1" w:rsidRPr="009E2363" w:rsidRDefault="001825F1" w:rsidP="00A47089">
            <w:pPr>
              <w:pStyle w:val="acctfourfigures"/>
              <w:tabs>
                <w:tab w:val="clear" w:pos="765"/>
              </w:tabs>
              <w:spacing w:line="240" w:lineRule="exact"/>
              <w:ind w:left="-79" w:right="-79"/>
              <w:jc w:val="center"/>
              <w:rPr>
                <w:rFonts w:ascii="CordiaUPC" w:hAnsi="CordiaUPC" w:cs="CordiaUPC"/>
                <w:b/>
                <w:bCs/>
                <w:sz w:val="26"/>
                <w:szCs w:val="26"/>
              </w:rPr>
            </w:pPr>
            <w:r w:rsidRPr="009E2363">
              <w:rPr>
                <w:rFonts w:ascii="CordiaUPC" w:hAnsi="CordiaUPC" w:cs="CordiaUPC" w:hint="cs"/>
                <w:b/>
                <w:bCs/>
                <w:sz w:val="26"/>
                <w:szCs w:val="26"/>
              </w:rPr>
              <w:t xml:space="preserve">Consolidated </w:t>
            </w:r>
          </w:p>
        </w:tc>
        <w:tc>
          <w:tcPr>
            <w:tcW w:w="180" w:type="dxa"/>
            <w:vAlign w:val="bottom"/>
          </w:tcPr>
          <w:p w14:paraId="42FE49B8" w14:textId="77777777" w:rsidR="001825F1" w:rsidRPr="009E2363" w:rsidRDefault="001825F1" w:rsidP="00A4708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305EE3E6" w14:textId="77777777" w:rsidR="001825F1" w:rsidRPr="009E2363" w:rsidRDefault="001825F1" w:rsidP="00A47089">
            <w:pPr>
              <w:pStyle w:val="acctfourfigures"/>
              <w:tabs>
                <w:tab w:val="clear" w:pos="765"/>
              </w:tabs>
              <w:spacing w:line="240" w:lineRule="exact"/>
              <w:ind w:left="-79" w:right="-79"/>
              <w:jc w:val="center"/>
              <w:rPr>
                <w:rFonts w:ascii="CordiaUPC" w:hAnsi="CordiaUPC" w:cs="CordiaUPC"/>
                <w:b/>
                <w:bCs/>
                <w:sz w:val="26"/>
                <w:szCs w:val="26"/>
              </w:rPr>
            </w:pPr>
            <w:r w:rsidRPr="009E2363">
              <w:rPr>
                <w:rFonts w:ascii="CordiaUPC" w:hAnsi="CordiaUPC" w:cs="CordiaUPC" w:hint="cs"/>
                <w:b/>
                <w:bCs/>
                <w:sz w:val="26"/>
                <w:szCs w:val="26"/>
              </w:rPr>
              <w:t>Bank only</w:t>
            </w:r>
          </w:p>
        </w:tc>
      </w:tr>
      <w:tr w:rsidR="001825F1" w:rsidRPr="009E2363" w14:paraId="3948B3C9" w14:textId="77777777" w:rsidTr="00A262CA">
        <w:trPr>
          <w:cantSplit/>
        </w:trPr>
        <w:tc>
          <w:tcPr>
            <w:tcW w:w="4680" w:type="dxa"/>
          </w:tcPr>
          <w:p w14:paraId="62C36664" w14:textId="493E783E" w:rsidR="001825F1" w:rsidRPr="009E2363" w:rsidRDefault="00C66410" w:rsidP="00A47089">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t</w:t>
            </w:r>
            <w:r w:rsidRPr="005B2349">
              <w:rPr>
                <w:rFonts w:ascii="CordiaUPC" w:hAnsi="CordiaUPC" w:cs="CordiaUPC" w:hint="cs"/>
                <w:b/>
                <w:bCs/>
                <w:i/>
                <w:iCs/>
                <w:sz w:val="26"/>
                <w:szCs w:val="26"/>
                <w:lang w:val="en-US"/>
              </w:rPr>
              <w:t>hree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w:t>
            </w:r>
            <w:r>
              <w:rPr>
                <w:rFonts w:ascii="CordiaUPC" w:hAnsi="CordiaUPC" w:cs="CordiaUPC"/>
                <w:b/>
                <w:bCs/>
                <w:i/>
                <w:iCs/>
                <w:sz w:val="26"/>
                <w:szCs w:val="26"/>
                <w:lang w:val="en-US"/>
              </w:rPr>
              <w:t>1</w:t>
            </w:r>
            <w:r w:rsidRPr="005B2349">
              <w:rPr>
                <w:rFonts w:ascii="CordiaUPC" w:hAnsi="CordiaUPC" w:cs="CordiaUPC" w:hint="cs"/>
                <w:b/>
                <w:bCs/>
                <w:i/>
                <w:iCs/>
                <w:sz w:val="26"/>
                <w:szCs w:val="26"/>
                <w:lang w:val="en-US"/>
              </w:rPr>
              <w:t xml:space="preserve"> </w:t>
            </w:r>
            <w:r>
              <w:rPr>
                <w:rFonts w:ascii="CordiaUPC" w:hAnsi="CordiaUPC" w:cs="CordiaUPC"/>
                <w:b/>
                <w:bCs/>
                <w:i/>
                <w:iCs/>
                <w:sz w:val="26"/>
                <w:szCs w:val="26"/>
                <w:lang w:val="en-US"/>
              </w:rPr>
              <w:t>March</w:t>
            </w:r>
          </w:p>
        </w:tc>
        <w:tc>
          <w:tcPr>
            <w:tcW w:w="1055" w:type="dxa"/>
            <w:vAlign w:val="bottom"/>
          </w:tcPr>
          <w:p w14:paraId="7D3C06B5" w14:textId="42F5F319" w:rsidR="001825F1" w:rsidRPr="009E2363"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9E2363">
              <w:rPr>
                <w:rFonts w:ascii="CordiaUPC" w:hAnsi="CordiaUPC" w:cs="CordiaUPC" w:hint="cs"/>
                <w:sz w:val="26"/>
                <w:szCs w:val="26"/>
              </w:rPr>
              <w:t>202</w:t>
            </w:r>
            <w:r w:rsidR="00C66410">
              <w:rPr>
                <w:rFonts w:ascii="CordiaUPC" w:hAnsi="CordiaUPC" w:cs="CordiaUPC"/>
                <w:sz w:val="26"/>
                <w:szCs w:val="26"/>
              </w:rPr>
              <w:t>4</w:t>
            </w:r>
          </w:p>
        </w:tc>
        <w:tc>
          <w:tcPr>
            <w:tcW w:w="180" w:type="dxa"/>
            <w:vAlign w:val="bottom"/>
          </w:tcPr>
          <w:p w14:paraId="02DA3BAE" w14:textId="77777777" w:rsidR="001825F1" w:rsidRPr="009E2363"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930214F" w14:textId="598126F8" w:rsidR="001825F1" w:rsidRPr="009E2363"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9E2363">
              <w:rPr>
                <w:rFonts w:ascii="CordiaUPC" w:hAnsi="CordiaUPC" w:cs="CordiaUPC" w:hint="cs"/>
                <w:sz w:val="26"/>
                <w:szCs w:val="26"/>
              </w:rPr>
              <w:t>20</w:t>
            </w:r>
            <w:r w:rsidRPr="009E2363">
              <w:rPr>
                <w:rFonts w:ascii="CordiaUPC" w:hAnsi="CordiaUPC" w:cs="CordiaUPC"/>
                <w:sz w:val="26"/>
                <w:szCs w:val="26"/>
              </w:rPr>
              <w:t>2</w:t>
            </w:r>
            <w:r w:rsidR="00C66410">
              <w:rPr>
                <w:rFonts w:ascii="CordiaUPC" w:hAnsi="CordiaUPC" w:cs="CordiaUPC"/>
                <w:sz w:val="26"/>
                <w:szCs w:val="26"/>
              </w:rPr>
              <w:t>3</w:t>
            </w:r>
          </w:p>
        </w:tc>
        <w:tc>
          <w:tcPr>
            <w:tcW w:w="180" w:type="dxa"/>
            <w:vAlign w:val="bottom"/>
          </w:tcPr>
          <w:p w14:paraId="167A95CB" w14:textId="77777777" w:rsidR="001825F1" w:rsidRPr="009E2363"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7D138CB" w14:textId="62AA0AD7" w:rsidR="001825F1" w:rsidRPr="009E2363"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9E2363">
              <w:rPr>
                <w:rFonts w:ascii="CordiaUPC" w:hAnsi="CordiaUPC" w:cs="CordiaUPC" w:hint="cs"/>
                <w:sz w:val="26"/>
                <w:szCs w:val="26"/>
              </w:rPr>
              <w:t>202</w:t>
            </w:r>
            <w:r w:rsidR="00C66410">
              <w:rPr>
                <w:rFonts w:ascii="CordiaUPC" w:hAnsi="CordiaUPC" w:cs="CordiaUPC"/>
                <w:sz w:val="26"/>
                <w:szCs w:val="26"/>
              </w:rPr>
              <w:t>4</w:t>
            </w:r>
          </w:p>
        </w:tc>
        <w:tc>
          <w:tcPr>
            <w:tcW w:w="180" w:type="dxa"/>
            <w:vAlign w:val="bottom"/>
          </w:tcPr>
          <w:p w14:paraId="307CAD35" w14:textId="77777777" w:rsidR="001825F1" w:rsidRPr="009E2363"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A0DAA3D" w14:textId="22AC5492" w:rsidR="001825F1" w:rsidRPr="009E2363"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9E2363">
              <w:rPr>
                <w:rFonts w:ascii="CordiaUPC" w:hAnsi="CordiaUPC" w:cs="CordiaUPC" w:hint="cs"/>
                <w:sz w:val="26"/>
                <w:szCs w:val="26"/>
              </w:rPr>
              <w:t>20</w:t>
            </w:r>
            <w:r w:rsidRPr="009E2363">
              <w:rPr>
                <w:rFonts w:ascii="CordiaUPC" w:hAnsi="CordiaUPC" w:cs="CordiaUPC"/>
                <w:sz w:val="26"/>
                <w:szCs w:val="26"/>
              </w:rPr>
              <w:t>2</w:t>
            </w:r>
            <w:r w:rsidR="00C66410">
              <w:rPr>
                <w:rFonts w:ascii="CordiaUPC" w:hAnsi="CordiaUPC" w:cs="CordiaUPC"/>
                <w:sz w:val="26"/>
                <w:szCs w:val="26"/>
              </w:rPr>
              <w:t>3</w:t>
            </w:r>
          </w:p>
        </w:tc>
      </w:tr>
      <w:tr w:rsidR="001825F1" w:rsidRPr="009E2363" w14:paraId="7101EA8C" w14:textId="77777777" w:rsidTr="00A262CA">
        <w:trPr>
          <w:cantSplit/>
        </w:trPr>
        <w:tc>
          <w:tcPr>
            <w:tcW w:w="4680" w:type="dxa"/>
          </w:tcPr>
          <w:p w14:paraId="352606C1" w14:textId="77777777" w:rsidR="001825F1" w:rsidRPr="009E2363" w:rsidRDefault="001825F1" w:rsidP="00A47089">
            <w:pPr>
              <w:spacing w:line="240" w:lineRule="exact"/>
              <w:ind w:left="180" w:hanging="180"/>
              <w:rPr>
                <w:rFonts w:ascii="CordiaUPC" w:hAnsi="CordiaUPC" w:cs="CordiaUPC"/>
                <w:sz w:val="26"/>
                <w:szCs w:val="26"/>
                <w:cs/>
                <w:lang w:bidi="th-TH"/>
              </w:rPr>
            </w:pPr>
          </w:p>
        </w:tc>
        <w:tc>
          <w:tcPr>
            <w:tcW w:w="4565" w:type="dxa"/>
            <w:gridSpan w:val="7"/>
          </w:tcPr>
          <w:p w14:paraId="0EDDE0B3" w14:textId="77777777" w:rsidR="001825F1" w:rsidRPr="009E2363" w:rsidRDefault="001825F1" w:rsidP="00A47089">
            <w:pPr>
              <w:pStyle w:val="acctfourfigures"/>
              <w:tabs>
                <w:tab w:val="clear" w:pos="765"/>
              </w:tabs>
              <w:spacing w:line="240" w:lineRule="exact"/>
              <w:ind w:left="-79" w:right="-79"/>
              <w:jc w:val="center"/>
              <w:rPr>
                <w:rFonts w:ascii="CordiaUPC" w:hAnsi="CordiaUPC" w:cs="CordiaUPC"/>
                <w:i/>
                <w:iCs/>
                <w:sz w:val="26"/>
                <w:szCs w:val="26"/>
              </w:rPr>
            </w:pPr>
          </w:p>
        </w:tc>
      </w:tr>
      <w:tr w:rsidR="00376EC0" w:rsidRPr="009E2363" w14:paraId="6627984E" w14:textId="77777777" w:rsidTr="00D62392">
        <w:trPr>
          <w:cantSplit/>
        </w:trPr>
        <w:tc>
          <w:tcPr>
            <w:tcW w:w="4680" w:type="dxa"/>
          </w:tcPr>
          <w:p w14:paraId="353A07BA" w14:textId="77777777" w:rsidR="005A128D" w:rsidRDefault="00376EC0" w:rsidP="005A128D">
            <w:pPr>
              <w:spacing w:line="240" w:lineRule="exact"/>
              <w:ind w:right="-108"/>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Profit for the period attributable to</w:t>
            </w:r>
            <w:r w:rsidR="005A128D">
              <w:rPr>
                <w:rFonts w:ascii="CordiaUPC" w:hAnsi="CordiaUPC" w:cs="CordiaUPC" w:hint="cs"/>
                <w:color w:val="000000"/>
                <w:sz w:val="26"/>
                <w:szCs w:val="26"/>
                <w:cs/>
                <w:lang w:val="en-US" w:bidi="th-TH"/>
              </w:rPr>
              <w:t xml:space="preserve"> </w:t>
            </w:r>
            <w:r w:rsidRPr="009E2363">
              <w:rPr>
                <w:rFonts w:ascii="CordiaUPC" w:hAnsi="CordiaUPC" w:cs="CordiaUPC" w:hint="cs"/>
                <w:color w:val="000000"/>
                <w:sz w:val="26"/>
                <w:szCs w:val="26"/>
                <w:lang w:val="en-US" w:bidi="th-TH"/>
              </w:rPr>
              <w:t>equity holders</w:t>
            </w:r>
            <w:r w:rsidRPr="005A128D">
              <w:rPr>
                <w:rFonts w:ascii="CordiaUPC" w:hAnsi="CordiaUPC" w:cs="CordiaUPC" w:hint="cs"/>
                <w:color w:val="000000"/>
                <w:sz w:val="26"/>
                <w:szCs w:val="26"/>
                <w:lang w:val="en-US" w:bidi="th-TH"/>
              </w:rPr>
              <w:t xml:space="preserve"> </w:t>
            </w:r>
          </w:p>
          <w:p w14:paraId="39991B41" w14:textId="774DCBEF" w:rsidR="00376EC0" w:rsidRPr="005A128D" w:rsidRDefault="005A128D" w:rsidP="005A128D">
            <w:pPr>
              <w:spacing w:line="240" w:lineRule="exact"/>
              <w:ind w:right="-108"/>
              <w:rPr>
                <w:rFonts w:ascii="CordiaUPC" w:hAnsi="CordiaUPC" w:cs="CordiaUPC"/>
                <w:color w:val="000000"/>
                <w:sz w:val="26"/>
                <w:szCs w:val="26"/>
                <w:lang w:val="en-US" w:bidi="th-TH"/>
              </w:rPr>
            </w:pPr>
            <w:r>
              <w:rPr>
                <w:rFonts w:ascii="CordiaUPC" w:hAnsi="CordiaUPC" w:cs="CordiaUPC" w:hint="cs"/>
                <w:color w:val="000000"/>
                <w:sz w:val="26"/>
                <w:szCs w:val="26"/>
                <w:cs/>
                <w:lang w:val="en-US" w:bidi="th-TH"/>
              </w:rPr>
              <w:t xml:space="preserve">    </w:t>
            </w:r>
            <w:r w:rsidR="00376EC0" w:rsidRPr="005A128D">
              <w:rPr>
                <w:rFonts w:ascii="CordiaUPC" w:hAnsi="CordiaUPC" w:cs="CordiaUPC" w:hint="cs"/>
                <w:color w:val="000000"/>
                <w:sz w:val="26"/>
                <w:szCs w:val="26"/>
                <w:lang w:val="en-US" w:bidi="th-TH"/>
              </w:rPr>
              <w:t>of the Bank</w:t>
            </w:r>
            <w:r w:rsidRPr="005A128D">
              <w:rPr>
                <w:rFonts w:ascii="CordiaUPC" w:hAnsi="CordiaUPC" w:cs="CordiaUPC" w:hint="cs"/>
                <w:i/>
                <w:iCs/>
                <w:color w:val="000000"/>
                <w:sz w:val="26"/>
                <w:szCs w:val="26"/>
                <w:cs/>
                <w:lang w:val="en-US" w:bidi="th-TH"/>
              </w:rPr>
              <w:t xml:space="preserve"> </w:t>
            </w:r>
            <w:r w:rsidR="00376EC0" w:rsidRPr="005A128D">
              <w:rPr>
                <w:rFonts w:ascii="CordiaUPC" w:hAnsi="CordiaUPC" w:cs="CordiaUPC" w:hint="cs"/>
                <w:i/>
                <w:iCs/>
                <w:color w:val="000000"/>
                <w:sz w:val="26"/>
                <w:szCs w:val="26"/>
                <w:lang w:val="en-US" w:bidi="th-TH"/>
              </w:rPr>
              <w:t>(in million Baht)</w:t>
            </w:r>
          </w:p>
        </w:tc>
        <w:tc>
          <w:tcPr>
            <w:tcW w:w="1055" w:type="dxa"/>
            <w:tcBorders>
              <w:bottom w:val="double" w:sz="4" w:space="0" w:color="auto"/>
            </w:tcBorders>
            <w:vAlign w:val="bottom"/>
          </w:tcPr>
          <w:p w14:paraId="41B76F25" w14:textId="6CBA57A4" w:rsidR="00376EC0" w:rsidRPr="009E2363" w:rsidRDefault="00376EC0" w:rsidP="00376EC0">
            <w:pPr>
              <w:tabs>
                <w:tab w:val="decimal" w:pos="874"/>
              </w:tabs>
              <w:spacing w:line="240" w:lineRule="exact"/>
              <w:rPr>
                <w:rFonts w:ascii="CordiaUPC" w:hAnsi="CordiaUPC" w:cs="CordiaUPC"/>
                <w:sz w:val="26"/>
                <w:szCs w:val="26"/>
              </w:rPr>
            </w:pPr>
            <w:r>
              <w:rPr>
                <w:rFonts w:ascii="CordiaUPC" w:hAnsi="CordiaUPC" w:cs="CordiaUPC"/>
                <w:sz w:val="26"/>
                <w:szCs w:val="26"/>
              </w:rPr>
              <w:t>5,334</w:t>
            </w:r>
          </w:p>
        </w:tc>
        <w:tc>
          <w:tcPr>
            <w:tcW w:w="180" w:type="dxa"/>
            <w:vAlign w:val="bottom"/>
          </w:tcPr>
          <w:p w14:paraId="352FB2D0" w14:textId="77777777" w:rsidR="00376EC0" w:rsidRPr="009E2363" w:rsidRDefault="00376EC0" w:rsidP="00376EC0">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01EB9D46" w14:textId="3D88B60A" w:rsidR="00376EC0" w:rsidRPr="009E2363" w:rsidRDefault="00376EC0" w:rsidP="00376EC0">
            <w:pPr>
              <w:tabs>
                <w:tab w:val="decimal" w:pos="803"/>
              </w:tabs>
              <w:spacing w:line="240" w:lineRule="exact"/>
              <w:rPr>
                <w:rFonts w:ascii="CordiaUPC" w:hAnsi="CordiaUPC" w:cs="CordiaUPC"/>
                <w:sz w:val="26"/>
                <w:szCs w:val="26"/>
              </w:rPr>
            </w:pPr>
            <w:r>
              <w:rPr>
                <w:rFonts w:ascii="CordiaUPC" w:hAnsi="CordiaUPC" w:cs="CordiaUPC"/>
                <w:sz w:val="26"/>
                <w:szCs w:val="26"/>
              </w:rPr>
              <w:t>4,295</w:t>
            </w:r>
          </w:p>
        </w:tc>
        <w:tc>
          <w:tcPr>
            <w:tcW w:w="180" w:type="dxa"/>
            <w:vAlign w:val="bottom"/>
          </w:tcPr>
          <w:p w14:paraId="46FD3363" w14:textId="77777777" w:rsidR="00376EC0" w:rsidRPr="009E2363" w:rsidRDefault="00376EC0" w:rsidP="00376EC0">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7AA93634" w14:textId="48AE5E22" w:rsidR="00376EC0" w:rsidRPr="009E2363" w:rsidRDefault="00376EC0" w:rsidP="00376EC0">
            <w:pPr>
              <w:tabs>
                <w:tab w:val="decimal" w:pos="809"/>
              </w:tabs>
              <w:spacing w:line="240" w:lineRule="exact"/>
              <w:rPr>
                <w:rFonts w:ascii="CordiaUPC" w:hAnsi="CordiaUPC" w:cs="CordiaUPC"/>
                <w:sz w:val="26"/>
                <w:szCs w:val="26"/>
              </w:rPr>
            </w:pPr>
            <w:r>
              <w:rPr>
                <w:rFonts w:ascii="CordiaUPC" w:hAnsi="CordiaUPC" w:cs="CordiaUPC"/>
                <w:sz w:val="26"/>
                <w:szCs w:val="26"/>
              </w:rPr>
              <w:t>5,087</w:t>
            </w:r>
          </w:p>
        </w:tc>
        <w:tc>
          <w:tcPr>
            <w:tcW w:w="180" w:type="dxa"/>
            <w:vAlign w:val="bottom"/>
          </w:tcPr>
          <w:p w14:paraId="4891668C" w14:textId="77777777" w:rsidR="00376EC0" w:rsidRPr="009E2363" w:rsidRDefault="00376EC0" w:rsidP="00376EC0">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0D17D3DE" w14:textId="4FA0B976" w:rsidR="00376EC0" w:rsidRPr="009E2363" w:rsidRDefault="00376EC0" w:rsidP="00376EC0">
            <w:pPr>
              <w:tabs>
                <w:tab w:val="decimal" w:pos="815"/>
              </w:tabs>
              <w:spacing w:line="240" w:lineRule="exact"/>
              <w:rPr>
                <w:rFonts w:ascii="CordiaUPC" w:hAnsi="CordiaUPC" w:cs="CordiaUPC"/>
                <w:sz w:val="26"/>
                <w:szCs w:val="26"/>
              </w:rPr>
            </w:pPr>
            <w:r>
              <w:rPr>
                <w:rFonts w:ascii="CordiaUPC" w:hAnsi="CordiaUPC" w:cs="CordiaUPC"/>
                <w:sz w:val="26"/>
                <w:szCs w:val="26"/>
              </w:rPr>
              <w:t>4,306</w:t>
            </w:r>
          </w:p>
        </w:tc>
      </w:tr>
      <w:tr w:rsidR="00376EC0" w:rsidRPr="009E2363" w14:paraId="45C5EB6E" w14:textId="77777777" w:rsidTr="00D62392">
        <w:trPr>
          <w:cantSplit/>
        </w:trPr>
        <w:tc>
          <w:tcPr>
            <w:tcW w:w="4680" w:type="dxa"/>
          </w:tcPr>
          <w:p w14:paraId="180ACC11" w14:textId="77777777" w:rsidR="00376EC0" w:rsidRPr="009E2363" w:rsidRDefault="00376EC0" w:rsidP="00376EC0">
            <w:pPr>
              <w:spacing w:line="240" w:lineRule="exact"/>
              <w:rPr>
                <w:rFonts w:ascii="CordiaUPC" w:hAnsi="CordiaUPC" w:cs="CordiaUPC"/>
                <w:i/>
                <w:iCs/>
                <w:sz w:val="26"/>
                <w:szCs w:val="26"/>
              </w:rPr>
            </w:pPr>
            <w:r w:rsidRPr="009E2363">
              <w:rPr>
                <w:rFonts w:ascii="CordiaUPC" w:hAnsi="CordiaUPC" w:cs="CordiaUPC" w:hint="cs"/>
                <w:sz w:val="26"/>
                <w:szCs w:val="26"/>
              </w:rPr>
              <w:t xml:space="preserve">Weighted average number of ordinary shares </w:t>
            </w:r>
          </w:p>
          <w:p w14:paraId="714378F2" w14:textId="77777777" w:rsidR="00376EC0" w:rsidRPr="009E2363" w:rsidRDefault="00376EC0" w:rsidP="00376EC0">
            <w:pPr>
              <w:spacing w:line="240" w:lineRule="exact"/>
              <w:rPr>
                <w:rFonts w:ascii="CordiaUPC" w:hAnsi="CordiaUPC" w:cs="CordiaUPC"/>
                <w:i/>
                <w:iCs/>
                <w:sz w:val="26"/>
                <w:szCs w:val="26"/>
              </w:rPr>
            </w:pPr>
            <w:r w:rsidRPr="009E2363">
              <w:rPr>
                <w:rFonts w:ascii="CordiaUPC" w:hAnsi="CordiaUPC" w:cs="CordiaUPC" w:hint="cs"/>
                <w:i/>
                <w:iCs/>
                <w:sz w:val="26"/>
                <w:szCs w:val="26"/>
                <w:cs/>
                <w:lang w:bidi="th-TH"/>
              </w:rPr>
              <w:t xml:space="preserve">   </w:t>
            </w:r>
            <w:r w:rsidRPr="009E2363">
              <w:rPr>
                <w:rFonts w:ascii="CordiaUPC" w:hAnsi="CordiaUPC" w:cs="CordiaUPC" w:hint="cs"/>
                <w:sz w:val="26"/>
                <w:szCs w:val="26"/>
              </w:rPr>
              <w:t>outstanding</w:t>
            </w:r>
            <w:r w:rsidRPr="009E2363">
              <w:rPr>
                <w:rFonts w:ascii="CordiaUPC" w:hAnsi="CordiaUPC" w:cs="CordiaUPC" w:hint="cs"/>
                <w:i/>
                <w:iCs/>
                <w:sz w:val="26"/>
                <w:szCs w:val="26"/>
                <w:cs/>
                <w:lang w:bidi="th-TH"/>
              </w:rPr>
              <w:t xml:space="preserve"> </w:t>
            </w:r>
            <w:r w:rsidRPr="009E2363">
              <w:rPr>
                <w:rFonts w:ascii="CordiaUPC" w:hAnsi="CordiaUPC" w:cs="CordiaUPC" w:hint="cs"/>
                <w:i/>
                <w:iCs/>
                <w:sz w:val="26"/>
                <w:szCs w:val="26"/>
                <w:lang w:bidi="th-TH"/>
              </w:rPr>
              <w:t>(</w:t>
            </w:r>
            <w:r w:rsidRPr="009E2363">
              <w:rPr>
                <w:rFonts w:ascii="CordiaUPC" w:hAnsi="CordiaUPC" w:cs="CordiaUPC" w:hint="cs"/>
                <w:i/>
                <w:iCs/>
                <w:sz w:val="26"/>
                <w:szCs w:val="26"/>
              </w:rPr>
              <w:t>in million shares</w:t>
            </w:r>
            <w:r w:rsidRPr="009E2363">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4483D4C6" w14:textId="43C11D3F" w:rsidR="00376EC0" w:rsidRPr="009E2363" w:rsidRDefault="00376EC0" w:rsidP="00376EC0">
            <w:pPr>
              <w:tabs>
                <w:tab w:val="decimal" w:pos="874"/>
              </w:tabs>
              <w:spacing w:line="240" w:lineRule="exact"/>
              <w:rPr>
                <w:rFonts w:ascii="CordiaUPC" w:hAnsi="CordiaUPC" w:cs="CordiaUPC"/>
                <w:sz w:val="26"/>
                <w:szCs w:val="26"/>
              </w:rPr>
            </w:pPr>
            <w:r>
              <w:rPr>
                <w:rFonts w:ascii="CordiaUPC" w:hAnsi="CordiaUPC" w:cs="CordiaUPC"/>
                <w:sz w:val="26"/>
                <w:szCs w:val="26"/>
              </w:rPr>
              <w:t>97,103</w:t>
            </w:r>
          </w:p>
        </w:tc>
        <w:tc>
          <w:tcPr>
            <w:tcW w:w="180" w:type="dxa"/>
            <w:vAlign w:val="bottom"/>
          </w:tcPr>
          <w:p w14:paraId="10868953" w14:textId="77777777" w:rsidR="00376EC0" w:rsidRPr="009E2363" w:rsidRDefault="00376EC0" w:rsidP="00376EC0">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144EDD04" w14:textId="40BC60C5" w:rsidR="00376EC0" w:rsidRPr="009E2363" w:rsidRDefault="00376EC0" w:rsidP="00376EC0">
            <w:pPr>
              <w:tabs>
                <w:tab w:val="decimal" w:pos="803"/>
              </w:tabs>
              <w:spacing w:line="240" w:lineRule="exact"/>
              <w:rPr>
                <w:rFonts w:ascii="CordiaUPC" w:hAnsi="CordiaUPC" w:cs="CordiaUPC"/>
                <w:sz w:val="26"/>
                <w:szCs w:val="26"/>
              </w:rPr>
            </w:pPr>
            <w:r>
              <w:rPr>
                <w:rFonts w:ascii="CordiaUPC" w:hAnsi="CordiaUPC" w:cs="CordiaUPC"/>
                <w:sz w:val="26"/>
                <w:szCs w:val="26"/>
              </w:rPr>
              <w:t>96,776</w:t>
            </w:r>
          </w:p>
        </w:tc>
        <w:tc>
          <w:tcPr>
            <w:tcW w:w="180" w:type="dxa"/>
            <w:vAlign w:val="bottom"/>
          </w:tcPr>
          <w:p w14:paraId="3081AE35" w14:textId="77777777" w:rsidR="00376EC0" w:rsidRPr="009E2363" w:rsidRDefault="00376EC0" w:rsidP="00376EC0">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7A04F33A" w14:textId="645E25AD" w:rsidR="00376EC0" w:rsidRPr="009E2363" w:rsidRDefault="00376EC0" w:rsidP="00376EC0">
            <w:pPr>
              <w:tabs>
                <w:tab w:val="decimal" w:pos="809"/>
              </w:tabs>
              <w:spacing w:line="240" w:lineRule="exact"/>
              <w:rPr>
                <w:rFonts w:ascii="CordiaUPC" w:hAnsi="CordiaUPC" w:cs="CordiaUPC"/>
                <w:sz w:val="26"/>
                <w:szCs w:val="26"/>
              </w:rPr>
            </w:pPr>
            <w:r>
              <w:rPr>
                <w:rFonts w:ascii="CordiaUPC" w:hAnsi="CordiaUPC" w:cs="CordiaUPC"/>
                <w:sz w:val="26"/>
                <w:szCs w:val="26"/>
              </w:rPr>
              <w:t>97,103</w:t>
            </w:r>
          </w:p>
        </w:tc>
        <w:tc>
          <w:tcPr>
            <w:tcW w:w="180" w:type="dxa"/>
            <w:vAlign w:val="bottom"/>
          </w:tcPr>
          <w:p w14:paraId="2AF3FF51" w14:textId="77777777" w:rsidR="00376EC0" w:rsidRPr="009E2363" w:rsidRDefault="00376EC0" w:rsidP="00376EC0">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6D969B04" w14:textId="63F7B77C" w:rsidR="00376EC0" w:rsidRPr="009E2363" w:rsidRDefault="00376EC0" w:rsidP="00376EC0">
            <w:pPr>
              <w:tabs>
                <w:tab w:val="decimal" w:pos="815"/>
              </w:tabs>
              <w:spacing w:line="240" w:lineRule="exact"/>
              <w:rPr>
                <w:rFonts w:ascii="CordiaUPC" w:hAnsi="CordiaUPC" w:cs="CordiaUPC"/>
                <w:sz w:val="26"/>
                <w:szCs w:val="26"/>
              </w:rPr>
            </w:pPr>
            <w:r>
              <w:rPr>
                <w:rFonts w:ascii="CordiaUPC" w:hAnsi="CordiaUPC" w:cs="CordiaUPC"/>
                <w:sz w:val="26"/>
                <w:szCs w:val="26"/>
              </w:rPr>
              <w:t>96,776</w:t>
            </w:r>
          </w:p>
        </w:tc>
      </w:tr>
      <w:tr w:rsidR="00376EC0" w:rsidRPr="009E2363" w14:paraId="55E13C4C" w14:textId="77777777" w:rsidTr="00D62392">
        <w:trPr>
          <w:cantSplit/>
        </w:trPr>
        <w:tc>
          <w:tcPr>
            <w:tcW w:w="4680" w:type="dxa"/>
          </w:tcPr>
          <w:p w14:paraId="54E5A1EB" w14:textId="77777777" w:rsidR="00376EC0" w:rsidRPr="009E2363" w:rsidRDefault="00376EC0" w:rsidP="00376EC0">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08818EBD" w14:textId="77777777" w:rsidR="00376EC0" w:rsidRPr="009E2363" w:rsidRDefault="00376EC0" w:rsidP="00376EC0">
            <w:pPr>
              <w:spacing w:line="240" w:lineRule="exact"/>
              <w:jc w:val="right"/>
              <w:rPr>
                <w:rFonts w:ascii="CordiaUPC" w:hAnsi="CordiaUPC" w:cs="CordiaUPC"/>
                <w:sz w:val="26"/>
                <w:szCs w:val="26"/>
              </w:rPr>
            </w:pPr>
          </w:p>
        </w:tc>
        <w:tc>
          <w:tcPr>
            <w:tcW w:w="180" w:type="dxa"/>
            <w:vAlign w:val="bottom"/>
          </w:tcPr>
          <w:p w14:paraId="6D4D9E62" w14:textId="77777777" w:rsidR="00376EC0" w:rsidRPr="009E2363" w:rsidRDefault="00376EC0" w:rsidP="00376EC0">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55C1F882" w14:textId="77777777" w:rsidR="00376EC0" w:rsidRPr="009E2363" w:rsidRDefault="00376EC0" w:rsidP="00376EC0">
            <w:pPr>
              <w:spacing w:line="240" w:lineRule="exact"/>
              <w:jc w:val="right"/>
              <w:rPr>
                <w:rFonts w:ascii="CordiaUPC" w:hAnsi="CordiaUPC" w:cs="CordiaUPC"/>
                <w:sz w:val="26"/>
                <w:szCs w:val="26"/>
              </w:rPr>
            </w:pPr>
          </w:p>
        </w:tc>
        <w:tc>
          <w:tcPr>
            <w:tcW w:w="180" w:type="dxa"/>
            <w:vAlign w:val="bottom"/>
          </w:tcPr>
          <w:p w14:paraId="0D676414" w14:textId="77777777" w:rsidR="00376EC0" w:rsidRPr="009E2363" w:rsidRDefault="00376EC0" w:rsidP="00376EC0">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5277065E" w14:textId="77777777" w:rsidR="00376EC0" w:rsidRPr="009E2363" w:rsidRDefault="00376EC0" w:rsidP="00376EC0">
            <w:pPr>
              <w:spacing w:line="240" w:lineRule="exact"/>
              <w:jc w:val="right"/>
              <w:rPr>
                <w:rFonts w:ascii="CordiaUPC" w:hAnsi="CordiaUPC" w:cs="CordiaUPC"/>
                <w:sz w:val="26"/>
                <w:szCs w:val="26"/>
              </w:rPr>
            </w:pPr>
          </w:p>
        </w:tc>
        <w:tc>
          <w:tcPr>
            <w:tcW w:w="180" w:type="dxa"/>
            <w:vAlign w:val="bottom"/>
          </w:tcPr>
          <w:p w14:paraId="3B3C1958" w14:textId="77777777" w:rsidR="00376EC0" w:rsidRPr="009E2363" w:rsidRDefault="00376EC0" w:rsidP="00376EC0">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0BA50C9B" w14:textId="77777777" w:rsidR="00376EC0" w:rsidRPr="009E2363" w:rsidRDefault="00376EC0" w:rsidP="00376EC0">
            <w:pPr>
              <w:spacing w:line="240" w:lineRule="exact"/>
              <w:jc w:val="right"/>
              <w:rPr>
                <w:rFonts w:ascii="CordiaUPC" w:hAnsi="CordiaUPC" w:cs="CordiaUPC"/>
                <w:sz w:val="26"/>
                <w:szCs w:val="26"/>
              </w:rPr>
            </w:pPr>
          </w:p>
        </w:tc>
      </w:tr>
      <w:tr w:rsidR="00376EC0" w:rsidRPr="009E2363" w14:paraId="7466C59D" w14:textId="77777777" w:rsidTr="00D62392">
        <w:trPr>
          <w:cantSplit/>
        </w:trPr>
        <w:tc>
          <w:tcPr>
            <w:tcW w:w="4680" w:type="dxa"/>
          </w:tcPr>
          <w:p w14:paraId="3CD30CF8" w14:textId="77777777" w:rsidR="00376EC0" w:rsidRPr="009E2363" w:rsidRDefault="00376EC0" w:rsidP="00376EC0">
            <w:pPr>
              <w:spacing w:line="240" w:lineRule="exact"/>
              <w:rPr>
                <w:rFonts w:ascii="CordiaUPC" w:hAnsi="CordiaUPC" w:cs="CordiaUPC"/>
                <w:b/>
                <w:bCs/>
                <w:sz w:val="26"/>
                <w:szCs w:val="26"/>
              </w:rPr>
            </w:pPr>
            <w:r w:rsidRPr="009E2363">
              <w:rPr>
                <w:rFonts w:ascii="CordiaUPC" w:hAnsi="CordiaUPC" w:cs="CordiaUPC" w:hint="cs"/>
                <w:b/>
                <w:bCs/>
                <w:sz w:val="26"/>
                <w:szCs w:val="26"/>
              </w:rPr>
              <w:t xml:space="preserve">Basic earnings per share </w:t>
            </w:r>
            <w:r w:rsidRPr="009E2363">
              <w:rPr>
                <w:rFonts w:ascii="CordiaUPC" w:hAnsi="CordiaUPC" w:cs="CordiaUPC" w:hint="cs"/>
                <w:b/>
                <w:bCs/>
                <w:i/>
                <w:iCs/>
                <w:sz w:val="26"/>
                <w:szCs w:val="26"/>
                <w:lang w:bidi="th-TH"/>
              </w:rPr>
              <w:t>(</w:t>
            </w:r>
            <w:r w:rsidRPr="009E2363">
              <w:rPr>
                <w:rFonts w:ascii="CordiaUPC" w:hAnsi="CordiaUPC" w:cs="CordiaUPC" w:hint="cs"/>
                <w:b/>
                <w:bCs/>
                <w:i/>
                <w:iCs/>
                <w:sz w:val="26"/>
                <w:szCs w:val="26"/>
              </w:rPr>
              <w:t>in Baht</w:t>
            </w:r>
            <w:r w:rsidRPr="009E2363">
              <w:rPr>
                <w:rFonts w:ascii="CordiaUPC" w:hAnsi="CordiaUPC" w:cs="CordiaUPC" w:hint="cs"/>
                <w:b/>
                <w:bCs/>
                <w:i/>
                <w:iCs/>
                <w:sz w:val="26"/>
                <w:szCs w:val="26"/>
                <w:lang w:bidi="th-TH"/>
              </w:rPr>
              <w:t>)</w:t>
            </w:r>
          </w:p>
        </w:tc>
        <w:tc>
          <w:tcPr>
            <w:tcW w:w="1055" w:type="dxa"/>
            <w:tcBorders>
              <w:bottom w:val="double" w:sz="4" w:space="0" w:color="auto"/>
            </w:tcBorders>
            <w:vAlign w:val="bottom"/>
          </w:tcPr>
          <w:p w14:paraId="07A56C60" w14:textId="628BDEAA" w:rsidR="00376EC0" w:rsidRPr="009E2363" w:rsidRDefault="00376EC0" w:rsidP="00376EC0">
            <w:pPr>
              <w:spacing w:line="240" w:lineRule="exact"/>
              <w:ind w:right="28"/>
              <w:jc w:val="right"/>
              <w:rPr>
                <w:rFonts w:ascii="CordiaUPC" w:hAnsi="CordiaUPC" w:cs="CordiaUPC"/>
                <w:b/>
                <w:bCs/>
                <w:sz w:val="26"/>
                <w:szCs w:val="26"/>
              </w:rPr>
            </w:pPr>
            <w:r>
              <w:rPr>
                <w:rFonts w:ascii="CordiaUPC" w:hAnsi="CordiaUPC" w:cs="CordiaUPC"/>
                <w:b/>
                <w:bCs/>
                <w:sz w:val="26"/>
                <w:szCs w:val="26"/>
              </w:rPr>
              <w:t>0.05</w:t>
            </w:r>
          </w:p>
        </w:tc>
        <w:tc>
          <w:tcPr>
            <w:tcW w:w="180" w:type="dxa"/>
            <w:vAlign w:val="bottom"/>
          </w:tcPr>
          <w:p w14:paraId="703B5006" w14:textId="77777777" w:rsidR="00376EC0" w:rsidRPr="009E2363" w:rsidRDefault="00376EC0" w:rsidP="00376EC0">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2E79FC61" w14:textId="74F3116E" w:rsidR="00376EC0" w:rsidRPr="009E2363" w:rsidRDefault="00376EC0" w:rsidP="00376EC0">
            <w:pPr>
              <w:spacing w:line="240" w:lineRule="exact"/>
              <w:ind w:right="6"/>
              <w:jc w:val="right"/>
              <w:rPr>
                <w:rFonts w:ascii="CordiaUPC" w:hAnsi="CordiaUPC" w:cs="CordiaUPC"/>
                <w:b/>
                <w:bCs/>
                <w:sz w:val="26"/>
                <w:szCs w:val="26"/>
              </w:rPr>
            </w:pPr>
            <w:r>
              <w:rPr>
                <w:rFonts w:ascii="CordiaUPC" w:hAnsi="CordiaUPC" w:cs="CordiaUPC"/>
                <w:b/>
                <w:bCs/>
                <w:sz w:val="26"/>
                <w:szCs w:val="26"/>
              </w:rPr>
              <w:t>0.04</w:t>
            </w:r>
          </w:p>
        </w:tc>
        <w:tc>
          <w:tcPr>
            <w:tcW w:w="180" w:type="dxa"/>
            <w:vAlign w:val="bottom"/>
          </w:tcPr>
          <w:p w14:paraId="18D3D501" w14:textId="77777777" w:rsidR="00376EC0" w:rsidRPr="009E2363" w:rsidRDefault="00376EC0" w:rsidP="00376EC0">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119F50F2" w14:textId="0AD84A33" w:rsidR="00376EC0" w:rsidRPr="009E2363" w:rsidRDefault="00376EC0" w:rsidP="00376EC0">
            <w:pPr>
              <w:spacing w:line="240" w:lineRule="exact"/>
              <w:jc w:val="right"/>
              <w:rPr>
                <w:rFonts w:ascii="CordiaUPC" w:hAnsi="CordiaUPC" w:cs="CordiaUPC"/>
                <w:b/>
                <w:bCs/>
                <w:sz w:val="26"/>
                <w:szCs w:val="26"/>
              </w:rPr>
            </w:pPr>
            <w:r>
              <w:rPr>
                <w:rFonts w:ascii="CordiaUPC" w:hAnsi="CordiaUPC" w:cs="CordiaUPC"/>
                <w:b/>
                <w:bCs/>
                <w:sz w:val="26"/>
                <w:szCs w:val="26"/>
              </w:rPr>
              <w:t>0.05</w:t>
            </w:r>
          </w:p>
        </w:tc>
        <w:tc>
          <w:tcPr>
            <w:tcW w:w="180" w:type="dxa"/>
            <w:vAlign w:val="bottom"/>
          </w:tcPr>
          <w:p w14:paraId="27F115A1" w14:textId="77777777" w:rsidR="00376EC0" w:rsidRPr="009E2363" w:rsidRDefault="00376EC0" w:rsidP="00376EC0">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66D7806D" w14:textId="26B4ABA8" w:rsidR="00376EC0" w:rsidRPr="009E2363" w:rsidRDefault="00376EC0" w:rsidP="00376EC0">
            <w:pPr>
              <w:spacing w:line="240" w:lineRule="exact"/>
              <w:jc w:val="right"/>
              <w:rPr>
                <w:rFonts w:ascii="CordiaUPC" w:hAnsi="CordiaUPC" w:cs="CordiaUPC"/>
                <w:b/>
                <w:bCs/>
                <w:sz w:val="26"/>
                <w:szCs w:val="26"/>
              </w:rPr>
            </w:pPr>
            <w:r>
              <w:rPr>
                <w:rFonts w:ascii="CordiaUPC" w:hAnsi="CordiaUPC" w:cs="CordiaUPC"/>
                <w:b/>
                <w:bCs/>
                <w:sz w:val="26"/>
                <w:szCs w:val="26"/>
              </w:rPr>
              <w:t>0.04</w:t>
            </w:r>
          </w:p>
        </w:tc>
      </w:tr>
    </w:tbl>
    <w:p w14:paraId="152A3DDD" w14:textId="77777777" w:rsidR="001A4CD2" w:rsidRPr="001A4CD2" w:rsidRDefault="001825F1" w:rsidP="001825F1">
      <w:pPr>
        <w:tabs>
          <w:tab w:val="left" w:pos="540"/>
        </w:tabs>
        <w:spacing w:line="240" w:lineRule="exact"/>
        <w:ind w:right="389"/>
        <w:jc w:val="thaiDistribute"/>
        <w:rPr>
          <w:rFonts w:ascii="CordiaUPC" w:hAnsi="CordiaUPC" w:cs="CordiaUPC"/>
          <w:b/>
          <w:bCs/>
          <w:i/>
          <w:iCs/>
          <w:sz w:val="26"/>
          <w:szCs w:val="26"/>
          <w:lang w:val="en-US" w:bidi="th-TH"/>
        </w:rPr>
      </w:pPr>
      <w:r w:rsidRPr="009E2363">
        <w:rPr>
          <w:rFonts w:ascii="CordiaUPC" w:hAnsi="CordiaUPC" w:cs="CordiaUPC" w:hint="cs"/>
          <w:b/>
          <w:bCs/>
          <w:i/>
          <w:iCs/>
          <w:sz w:val="26"/>
          <w:szCs w:val="26"/>
          <w:lang w:bidi="th-TH"/>
        </w:rPr>
        <w:tab/>
      </w:r>
    </w:p>
    <w:p w14:paraId="7ED0A48B" w14:textId="636AD996" w:rsidR="001825F1" w:rsidRPr="009E2363" w:rsidRDefault="001825F1" w:rsidP="001A4CD2">
      <w:pPr>
        <w:tabs>
          <w:tab w:val="left" w:pos="540"/>
        </w:tabs>
        <w:spacing w:line="240" w:lineRule="exact"/>
        <w:ind w:left="567" w:right="389"/>
        <w:jc w:val="thaiDistribute"/>
        <w:rPr>
          <w:rFonts w:ascii="CordiaUPC" w:hAnsi="CordiaUPC" w:cs="CordiaUPC"/>
          <w:b/>
          <w:bCs/>
          <w:i/>
          <w:iCs/>
          <w:sz w:val="26"/>
          <w:szCs w:val="26"/>
          <w:cs/>
          <w:lang w:bidi="th-TH"/>
        </w:rPr>
      </w:pPr>
      <w:r w:rsidRPr="009E2363">
        <w:rPr>
          <w:rFonts w:ascii="CordiaUPC" w:hAnsi="CordiaUPC" w:cs="CordiaUPC" w:hint="cs"/>
          <w:b/>
          <w:bCs/>
          <w:i/>
          <w:iCs/>
          <w:sz w:val="26"/>
          <w:szCs w:val="26"/>
          <w:lang w:bidi="th-TH"/>
        </w:rPr>
        <w:t>Diluted earnings per share</w:t>
      </w:r>
    </w:p>
    <w:p w14:paraId="25457224" w14:textId="77777777" w:rsidR="001825F1" w:rsidRPr="009E2363" w:rsidRDefault="001825F1" w:rsidP="001825F1">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74389C7A" w14:textId="069F4217" w:rsidR="001825F1" w:rsidRPr="009E2363" w:rsidRDefault="001825F1" w:rsidP="001825F1">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9E2363">
        <w:rPr>
          <w:rFonts w:ascii="CordiaUPC" w:hAnsi="CordiaUPC" w:cs="CordiaUPC" w:hint="cs"/>
          <w:sz w:val="26"/>
          <w:szCs w:val="26"/>
          <w:shd w:val="clear" w:color="auto" w:fill="FFFFFF"/>
        </w:rPr>
        <w:t xml:space="preserve">The calculations of diluted earnings per share </w:t>
      </w:r>
      <w:r w:rsidR="00C66410" w:rsidRPr="005B2349">
        <w:rPr>
          <w:rFonts w:ascii="CordiaUPC" w:hAnsi="CordiaUPC" w:cs="CordiaUPC" w:hint="cs"/>
          <w:sz w:val="26"/>
          <w:szCs w:val="26"/>
          <w:shd w:val="clear" w:color="auto" w:fill="FFFFFF"/>
        </w:rPr>
        <w:t>for the three</w:t>
      </w:r>
      <w:r w:rsidR="00C66410" w:rsidRPr="005B2349">
        <w:rPr>
          <w:rFonts w:ascii="CordiaUPC" w:hAnsi="CordiaUPC" w:cs="CordiaUPC" w:hint="cs"/>
          <w:sz w:val="26"/>
          <w:szCs w:val="26"/>
          <w:shd w:val="clear" w:color="auto" w:fill="FFFFFF"/>
          <w:cs/>
          <w:lang w:bidi="th-TH"/>
        </w:rPr>
        <w:t>-</w:t>
      </w:r>
      <w:r w:rsidR="00C66410" w:rsidRPr="005B2349">
        <w:rPr>
          <w:rFonts w:ascii="CordiaUPC" w:hAnsi="CordiaUPC" w:cs="CordiaUPC" w:hint="cs"/>
          <w:sz w:val="26"/>
          <w:szCs w:val="26"/>
          <w:shd w:val="clear" w:color="auto" w:fill="FFFFFF"/>
        </w:rPr>
        <w:t>month</w:t>
      </w:r>
      <w:r w:rsidR="00C66410">
        <w:rPr>
          <w:rFonts w:ascii="CordiaUPC" w:hAnsi="CordiaUPC" w:cs="CordiaUPC"/>
          <w:sz w:val="26"/>
          <w:szCs w:val="26"/>
          <w:shd w:val="clear" w:color="auto" w:fill="FFFFFF"/>
        </w:rPr>
        <w:t xml:space="preserve"> </w:t>
      </w:r>
      <w:r w:rsidR="00C66410" w:rsidRPr="005B2349">
        <w:rPr>
          <w:rFonts w:ascii="CordiaUPC" w:hAnsi="CordiaUPC" w:cs="CordiaUPC" w:hint="cs"/>
          <w:sz w:val="26"/>
          <w:szCs w:val="26"/>
          <w:shd w:val="clear" w:color="auto" w:fill="FFFFFF"/>
        </w:rPr>
        <w:t>period ended 3</w:t>
      </w:r>
      <w:r w:rsidR="00C66410">
        <w:rPr>
          <w:rFonts w:ascii="CordiaUPC" w:hAnsi="CordiaUPC" w:cs="CordiaUPC"/>
          <w:sz w:val="26"/>
          <w:szCs w:val="26"/>
          <w:shd w:val="clear" w:color="auto" w:fill="FFFFFF"/>
        </w:rPr>
        <w:t>1</w:t>
      </w:r>
      <w:r w:rsidR="00C66410" w:rsidRPr="005B2349">
        <w:rPr>
          <w:rFonts w:ascii="CordiaUPC" w:hAnsi="CordiaUPC" w:cs="CordiaUPC" w:hint="cs"/>
          <w:sz w:val="26"/>
          <w:szCs w:val="26"/>
          <w:shd w:val="clear" w:color="auto" w:fill="FFFFFF"/>
        </w:rPr>
        <w:t xml:space="preserve"> </w:t>
      </w:r>
      <w:r w:rsidR="00C66410">
        <w:rPr>
          <w:rFonts w:ascii="CordiaUPC" w:hAnsi="CordiaUPC" w:cs="CordiaUPC"/>
          <w:sz w:val="26"/>
          <w:szCs w:val="26"/>
          <w:shd w:val="clear" w:color="auto" w:fill="FFFFFF"/>
        </w:rPr>
        <w:t xml:space="preserve">March </w:t>
      </w:r>
      <w:r w:rsidR="00C66410" w:rsidRPr="005B2349">
        <w:rPr>
          <w:rFonts w:ascii="CordiaUPC" w:hAnsi="CordiaUPC" w:cs="CordiaUPC" w:hint="cs"/>
          <w:sz w:val="26"/>
          <w:szCs w:val="26"/>
          <w:shd w:val="clear" w:color="auto" w:fill="FFFFFF"/>
        </w:rPr>
        <w:t>202</w:t>
      </w:r>
      <w:r w:rsidR="00C66410">
        <w:rPr>
          <w:rFonts w:ascii="CordiaUPC" w:hAnsi="CordiaUPC" w:cs="CordiaUPC"/>
          <w:sz w:val="26"/>
          <w:szCs w:val="26"/>
          <w:shd w:val="clear" w:color="auto" w:fill="FFFFFF"/>
        </w:rPr>
        <w:t>4</w:t>
      </w:r>
      <w:r w:rsidR="00C66410" w:rsidRPr="005B2349">
        <w:rPr>
          <w:rFonts w:ascii="CordiaUPC" w:hAnsi="CordiaUPC" w:cs="CordiaUPC" w:hint="cs"/>
          <w:sz w:val="26"/>
          <w:szCs w:val="26"/>
          <w:shd w:val="clear" w:color="auto" w:fill="FFFFFF"/>
        </w:rPr>
        <w:t xml:space="preserve"> and 20</w:t>
      </w:r>
      <w:r w:rsidR="00C66410" w:rsidRPr="005B2349">
        <w:rPr>
          <w:rFonts w:ascii="CordiaUPC" w:hAnsi="CordiaUPC" w:cs="CordiaUPC"/>
          <w:sz w:val="26"/>
          <w:szCs w:val="26"/>
          <w:shd w:val="clear" w:color="auto" w:fill="FFFFFF"/>
        </w:rPr>
        <w:t>2</w:t>
      </w:r>
      <w:r w:rsidR="00C66410">
        <w:rPr>
          <w:rFonts w:ascii="CordiaUPC" w:hAnsi="CordiaUPC" w:cs="CordiaUPC"/>
          <w:sz w:val="26"/>
          <w:szCs w:val="26"/>
          <w:shd w:val="clear" w:color="auto" w:fill="FFFFFF"/>
        </w:rPr>
        <w:t>3</w:t>
      </w:r>
      <w:r w:rsidRPr="009E2363">
        <w:rPr>
          <w:rFonts w:ascii="CordiaUPC" w:hAnsi="CordiaUPC" w:cs="CordiaUPC" w:hint="cs"/>
          <w:sz w:val="26"/>
          <w:szCs w:val="26"/>
          <w:shd w:val="clear" w:color="auto" w:fill="FFFFFF"/>
        </w:rPr>
        <w:t xml:space="preserve"> were based on the profit for the </w:t>
      </w:r>
      <w:r w:rsidR="00B125A3" w:rsidRPr="005B2349">
        <w:rPr>
          <w:rFonts w:ascii="CordiaUPC" w:hAnsi="CordiaUPC" w:cs="CordiaUPC" w:hint="cs"/>
          <w:color w:val="000000"/>
          <w:sz w:val="26"/>
          <w:szCs w:val="26"/>
          <w:lang w:val="en-US" w:bidi="th-TH"/>
        </w:rPr>
        <w:t>period</w:t>
      </w:r>
      <w:r w:rsidRPr="009E2363">
        <w:rPr>
          <w:rFonts w:ascii="CordiaUPC" w:hAnsi="CordiaUPC" w:cs="CordiaUPC" w:hint="cs"/>
          <w:sz w:val="26"/>
          <w:szCs w:val="26"/>
          <w:shd w:val="clear" w:color="auto" w:fill="FFFFFF"/>
        </w:rPr>
        <w:t xml:space="preserve"> attributable to equity holders of the Bank and the number of ordinary shares outstanding during the </w:t>
      </w:r>
      <w:r w:rsidR="00B125A3" w:rsidRPr="005B2349">
        <w:rPr>
          <w:rFonts w:ascii="CordiaUPC" w:hAnsi="CordiaUPC" w:cs="CordiaUPC" w:hint="cs"/>
          <w:color w:val="000000"/>
          <w:sz w:val="26"/>
          <w:szCs w:val="26"/>
          <w:lang w:val="en-US" w:bidi="th-TH"/>
        </w:rPr>
        <w:t>period</w:t>
      </w:r>
      <w:r w:rsidRPr="009E2363">
        <w:rPr>
          <w:rFonts w:ascii="CordiaUPC" w:hAnsi="CordiaUPC" w:cs="CordiaUPC" w:hint="cs"/>
          <w:sz w:val="26"/>
          <w:szCs w:val="26"/>
          <w:shd w:val="clear" w:color="auto" w:fill="FFFFFF"/>
        </w:rPr>
        <w:t xml:space="preserve"> after adjusting for the effects of all dilutive potential ordinary shares as follows</w:t>
      </w:r>
      <w:r w:rsidRPr="009E2363">
        <w:rPr>
          <w:rFonts w:ascii="CordiaUPC" w:hAnsi="CordiaUPC" w:cs="CordiaUPC" w:hint="cs"/>
          <w:sz w:val="26"/>
          <w:szCs w:val="26"/>
          <w:shd w:val="clear" w:color="auto" w:fill="FFFFFF"/>
          <w:cs/>
          <w:lang w:bidi="th-TH"/>
        </w:rPr>
        <w:t>:</w:t>
      </w:r>
    </w:p>
    <w:p w14:paraId="3AD7E683" w14:textId="77777777" w:rsidR="001825F1" w:rsidRPr="009E2363" w:rsidRDefault="001825F1" w:rsidP="001825F1">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1825F1" w:rsidRPr="009E2363" w14:paraId="453FBD6D" w14:textId="77777777" w:rsidTr="00A262CA">
        <w:trPr>
          <w:cantSplit/>
        </w:trPr>
        <w:tc>
          <w:tcPr>
            <w:tcW w:w="4770" w:type="dxa"/>
          </w:tcPr>
          <w:p w14:paraId="07B3028A" w14:textId="77777777" w:rsidR="001825F1" w:rsidRPr="009E2363" w:rsidRDefault="001825F1" w:rsidP="00A47089">
            <w:pPr>
              <w:spacing w:line="240" w:lineRule="exact"/>
              <w:ind w:left="180" w:hanging="180"/>
              <w:rPr>
                <w:rFonts w:ascii="CordiaUPC" w:hAnsi="CordiaUPC" w:cs="CordiaUPC"/>
                <w:i/>
                <w:iCs/>
                <w:sz w:val="26"/>
                <w:szCs w:val="26"/>
                <w:cs/>
                <w:lang w:bidi="th-TH"/>
              </w:rPr>
            </w:pPr>
          </w:p>
        </w:tc>
        <w:tc>
          <w:tcPr>
            <w:tcW w:w="2160" w:type="dxa"/>
            <w:gridSpan w:val="3"/>
          </w:tcPr>
          <w:p w14:paraId="79751E87" w14:textId="77777777" w:rsidR="001825F1" w:rsidRPr="009E2363" w:rsidRDefault="001825F1" w:rsidP="00A47089">
            <w:pPr>
              <w:pStyle w:val="acctfourfigures"/>
              <w:tabs>
                <w:tab w:val="clear" w:pos="765"/>
              </w:tabs>
              <w:spacing w:line="240" w:lineRule="exact"/>
              <w:ind w:left="-79" w:right="-79"/>
              <w:jc w:val="center"/>
              <w:rPr>
                <w:rFonts w:ascii="CordiaUPC" w:hAnsi="CordiaUPC" w:cs="CordiaUPC"/>
                <w:b/>
                <w:bCs/>
                <w:sz w:val="26"/>
                <w:szCs w:val="26"/>
              </w:rPr>
            </w:pPr>
            <w:r w:rsidRPr="009E2363">
              <w:rPr>
                <w:rFonts w:ascii="CordiaUPC" w:hAnsi="CordiaUPC" w:cs="CordiaUPC" w:hint="cs"/>
                <w:b/>
                <w:bCs/>
                <w:sz w:val="26"/>
                <w:szCs w:val="26"/>
              </w:rPr>
              <w:t xml:space="preserve">Consolidated </w:t>
            </w:r>
          </w:p>
        </w:tc>
        <w:tc>
          <w:tcPr>
            <w:tcW w:w="180" w:type="dxa"/>
            <w:vAlign w:val="bottom"/>
          </w:tcPr>
          <w:p w14:paraId="1D211C4D" w14:textId="77777777" w:rsidR="001825F1" w:rsidRPr="009E2363" w:rsidRDefault="001825F1" w:rsidP="00A4708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1A47882C" w14:textId="77777777" w:rsidR="001825F1" w:rsidRPr="009E2363" w:rsidRDefault="001825F1" w:rsidP="00A47089">
            <w:pPr>
              <w:pStyle w:val="acctfourfigures"/>
              <w:tabs>
                <w:tab w:val="clear" w:pos="765"/>
              </w:tabs>
              <w:spacing w:line="240" w:lineRule="exact"/>
              <w:ind w:left="-79" w:right="-79"/>
              <w:jc w:val="center"/>
              <w:rPr>
                <w:rFonts w:ascii="CordiaUPC" w:hAnsi="CordiaUPC" w:cs="CordiaUPC"/>
                <w:b/>
                <w:bCs/>
                <w:sz w:val="26"/>
                <w:szCs w:val="26"/>
              </w:rPr>
            </w:pPr>
            <w:r w:rsidRPr="009E2363">
              <w:rPr>
                <w:rFonts w:ascii="CordiaUPC" w:hAnsi="CordiaUPC" w:cs="CordiaUPC" w:hint="cs"/>
                <w:b/>
                <w:bCs/>
                <w:sz w:val="26"/>
                <w:szCs w:val="26"/>
              </w:rPr>
              <w:t>Bank only</w:t>
            </w:r>
          </w:p>
        </w:tc>
      </w:tr>
      <w:tr w:rsidR="001825F1" w:rsidRPr="009E2363" w14:paraId="09D690BB" w14:textId="77777777" w:rsidTr="00A262CA">
        <w:trPr>
          <w:cantSplit/>
        </w:trPr>
        <w:tc>
          <w:tcPr>
            <w:tcW w:w="4770" w:type="dxa"/>
          </w:tcPr>
          <w:p w14:paraId="3952D657" w14:textId="65B4F65A" w:rsidR="001825F1" w:rsidRPr="009E2363" w:rsidRDefault="00C66410" w:rsidP="00A47089">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t</w:t>
            </w:r>
            <w:r w:rsidRPr="005B2349">
              <w:rPr>
                <w:rFonts w:ascii="CordiaUPC" w:hAnsi="CordiaUPC" w:cs="CordiaUPC" w:hint="cs"/>
                <w:b/>
                <w:bCs/>
                <w:i/>
                <w:iCs/>
                <w:sz w:val="26"/>
                <w:szCs w:val="26"/>
                <w:lang w:val="en-US"/>
              </w:rPr>
              <w:t>hree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w:t>
            </w:r>
            <w:r>
              <w:rPr>
                <w:rFonts w:ascii="CordiaUPC" w:hAnsi="CordiaUPC" w:cs="CordiaUPC"/>
                <w:b/>
                <w:bCs/>
                <w:i/>
                <w:iCs/>
                <w:sz w:val="26"/>
                <w:szCs w:val="26"/>
                <w:lang w:val="en-US"/>
              </w:rPr>
              <w:t>1</w:t>
            </w:r>
            <w:r w:rsidRPr="005B2349">
              <w:rPr>
                <w:rFonts w:ascii="CordiaUPC" w:hAnsi="CordiaUPC" w:cs="CordiaUPC" w:hint="cs"/>
                <w:b/>
                <w:bCs/>
                <w:i/>
                <w:iCs/>
                <w:sz w:val="26"/>
                <w:szCs w:val="26"/>
                <w:lang w:val="en-US"/>
              </w:rPr>
              <w:t xml:space="preserve"> </w:t>
            </w:r>
            <w:r>
              <w:rPr>
                <w:rFonts w:ascii="CordiaUPC" w:hAnsi="CordiaUPC" w:cs="CordiaUPC"/>
                <w:b/>
                <w:bCs/>
                <w:i/>
                <w:iCs/>
                <w:sz w:val="26"/>
                <w:szCs w:val="26"/>
                <w:lang w:val="en-US"/>
              </w:rPr>
              <w:t>March</w:t>
            </w:r>
          </w:p>
        </w:tc>
        <w:tc>
          <w:tcPr>
            <w:tcW w:w="990" w:type="dxa"/>
            <w:vAlign w:val="bottom"/>
          </w:tcPr>
          <w:p w14:paraId="39F595FB" w14:textId="3A2D879F" w:rsidR="001825F1" w:rsidRPr="009E2363"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9E2363">
              <w:rPr>
                <w:rFonts w:ascii="CordiaUPC" w:hAnsi="CordiaUPC" w:cs="CordiaUPC" w:hint="cs"/>
                <w:sz w:val="26"/>
                <w:szCs w:val="26"/>
              </w:rPr>
              <w:t>202</w:t>
            </w:r>
            <w:r w:rsidR="00C66410">
              <w:rPr>
                <w:rFonts w:ascii="CordiaUPC" w:hAnsi="CordiaUPC" w:cs="CordiaUPC"/>
                <w:sz w:val="26"/>
                <w:szCs w:val="26"/>
              </w:rPr>
              <w:t>4</w:t>
            </w:r>
          </w:p>
        </w:tc>
        <w:tc>
          <w:tcPr>
            <w:tcW w:w="180" w:type="dxa"/>
            <w:vAlign w:val="bottom"/>
          </w:tcPr>
          <w:p w14:paraId="1D8797E0" w14:textId="77777777" w:rsidR="001825F1" w:rsidRPr="009E2363"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5DA301B" w14:textId="6C49C0B8" w:rsidR="001825F1" w:rsidRPr="009E2363"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9E2363">
              <w:rPr>
                <w:rFonts w:ascii="CordiaUPC" w:hAnsi="CordiaUPC" w:cs="CordiaUPC" w:hint="cs"/>
                <w:sz w:val="26"/>
                <w:szCs w:val="26"/>
              </w:rPr>
              <w:t>20</w:t>
            </w:r>
            <w:r w:rsidRPr="009E2363">
              <w:rPr>
                <w:rFonts w:ascii="CordiaUPC" w:hAnsi="CordiaUPC" w:cs="CordiaUPC"/>
                <w:sz w:val="26"/>
                <w:szCs w:val="26"/>
              </w:rPr>
              <w:t>2</w:t>
            </w:r>
            <w:r w:rsidR="00C66410">
              <w:rPr>
                <w:rFonts w:ascii="CordiaUPC" w:hAnsi="CordiaUPC" w:cs="CordiaUPC"/>
                <w:sz w:val="26"/>
                <w:szCs w:val="26"/>
              </w:rPr>
              <w:t>3</w:t>
            </w:r>
          </w:p>
        </w:tc>
        <w:tc>
          <w:tcPr>
            <w:tcW w:w="180" w:type="dxa"/>
            <w:vAlign w:val="bottom"/>
          </w:tcPr>
          <w:p w14:paraId="4E7483CE" w14:textId="77777777" w:rsidR="001825F1" w:rsidRPr="009E2363"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6F14362" w14:textId="34CD618F" w:rsidR="001825F1" w:rsidRPr="009E2363"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9E2363">
              <w:rPr>
                <w:rFonts w:ascii="CordiaUPC" w:hAnsi="CordiaUPC" w:cs="CordiaUPC" w:hint="cs"/>
                <w:sz w:val="26"/>
                <w:szCs w:val="26"/>
              </w:rPr>
              <w:t>202</w:t>
            </w:r>
            <w:r w:rsidR="00C66410">
              <w:rPr>
                <w:rFonts w:ascii="CordiaUPC" w:hAnsi="CordiaUPC" w:cs="CordiaUPC"/>
                <w:sz w:val="26"/>
                <w:szCs w:val="26"/>
              </w:rPr>
              <w:t>4</w:t>
            </w:r>
          </w:p>
        </w:tc>
        <w:tc>
          <w:tcPr>
            <w:tcW w:w="180" w:type="dxa"/>
            <w:vAlign w:val="bottom"/>
          </w:tcPr>
          <w:p w14:paraId="50B306BA" w14:textId="77777777" w:rsidR="001825F1" w:rsidRPr="009E2363"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F15FEA2" w14:textId="00E4B81F" w:rsidR="001825F1" w:rsidRPr="009E2363"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9E2363">
              <w:rPr>
                <w:rFonts w:ascii="CordiaUPC" w:hAnsi="CordiaUPC" w:cs="CordiaUPC" w:hint="cs"/>
                <w:sz w:val="26"/>
                <w:szCs w:val="26"/>
              </w:rPr>
              <w:t>20</w:t>
            </w:r>
            <w:r w:rsidRPr="009E2363">
              <w:rPr>
                <w:rFonts w:ascii="CordiaUPC" w:hAnsi="CordiaUPC" w:cs="CordiaUPC"/>
                <w:sz w:val="26"/>
                <w:szCs w:val="26"/>
              </w:rPr>
              <w:t>2</w:t>
            </w:r>
            <w:r w:rsidR="00C66410">
              <w:rPr>
                <w:rFonts w:ascii="CordiaUPC" w:hAnsi="CordiaUPC" w:cs="CordiaUPC"/>
                <w:sz w:val="26"/>
                <w:szCs w:val="26"/>
              </w:rPr>
              <w:t>3</w:t>
            </w:r>
          </w:p>
        </w:tc>
      </w:tr>
      <w:tr w:rsidR="001825F1" w:rsidRPr="009E2363" w14:paraId="31B646CF" w14:textId="77777777" w:rsidTr="00A262CA">
        <w:trPr>
          <w:cantSplit/>
          <w:trHeight w:val="92"/>
        </w:trPr>
        <w:tc>
          <w:tcPr>
            <w:tcW w:w="4770" w:type="dxa"/>
          </w:tcPr>
          <w:p w14:paraId="077AFD6D" w14:textId="77777777" w:rsidR="001825F1" w:rsidRPr="009E2363" w:rsidRDefault="001825F1" w:rsidP="00A47089">
            <w:pPr>
              <w:spacing w:line="240" w:lineRule="exact"/>
              <w:ind w:left="180" w:hanging="180"/>
              <w:rPr>
                <w:rFonts w:ascii="CordiaUPC" w:hAnsi="CordiaUPC" w:cs="CordiaUPC"/>
                <w:sz w:val="26"/>
                <w:szCs w:val="26"/>
                <w:cs/>
                <w:lang w:bidi="th-TH"/>
              </w:rPr>
            </w:pPr>
          </w:p>
        </w:tc>
        <w:tc>
          <w:tcPr>
            <w:tcW w:w="4500" w:type="dxa"/>
            <w:gridSpan w:val="7"/>
          </w:tcPr>
          <w:p w14:paraId="1458E783" w14:textId="77777777" w:rsidR="001825F1" w:rsidRPr="009E2363" w:rsidRDefault="001825F1" w:rsidP="00A47089">
            <w:pPr>
              <w:pStyle w:val="acctfourfigures"/>
              <w:tabs>
                <w:tab w:val="clear" w:pos="765"/>
              </w:tabs>
              <w:spacing w:line="240" w:lineRule="exact"/>
              <w:ind w:left="-79" w:right="-79"/>
              <w:jc w:val="center"/>
              <w:rPr>
                <w:rFonts w:ascii="CordiaUPC" w:hAnsi="CordiaUPC" w:cs="CordiaUPC"/>
                <w:i/>
                <w:iCs/>
                <w:sz w:val="26"/>
                <w:szCs w:val="26"/>
              </w:rPr>
            </w:pPr>
          </w:p>
        </w:tc>
      </w:tr>
      <w:tr w:rsidR="00376EC0" w:rsidRPr="009E2363" w14:paraId="01BFED51" w14:textId="77777777" w:rsidTr="00612374">
        <w:trPr>
          <w:cantSplit/>
        </w:trPr>
        <w:tc>
          <w:tcPr>
            <w:tcW w:w="4770" w:type="dxa"/>
          </w:tcPr>
          <w:p w14:paraId="47D2102C" w14:textId="77777777" w:rsidR="005A128D" w:rsidRDefault="00376EC0" w:rsidP="005A128D">
            <w:pPr>
              <w:spacing w:line="240" w:lineRule="exact"/>
              <w:ind w:right="-108"/>
              <w:rPr>
                <w:rFonts w:ascii="CordiaUPC" w:eastAsia="Times New Roman" w:hAnsi="CordiaUPC" w:cs="CordiaUPC"/>
                <w:color w:val="000000"/>
                <w:sz w:val="26"/>
                <w:szCs w:val="26"/>
                <w:lang w:bidi="th-TH"/>
              </w:rPr>
            </w:pPr>
            <w:r w:rsidRPr="005B2349">
              <w:rPr>
                <w:rFonts w:ascii="CordiaUPC" w:hAnsi="CordiaUPC" w:cs="CordiaUPC" w:hint="cs"/>
                <w:color w:val="000000"/>
                <w:sz w:val="26"/>
                <w:szCs w:val="26"/>
                <w:lang w:val="en-US" w:bidi="th-TH"/>
              </w:rPr>
              <w:t>Profit for the period attributable to</w:t>
            </w:r>
            <w:r w:rsidR="005A128D">
              <w:rPr>
                <w:rFonts w:ascii="CordiaUPC" w:hAnsi="CordiaUPC" w:cs="CordiaUPC" w:hint="cs"/>
                <w:color w:val="000000"/>
                <w:sz w:val="26"/>
                <w:szCs w:val="26"/>
                <w:cs/>
                <w:lang w:val="en-US" w:bidi="th-TH"/>
              </w:rPr>
              <w:t xml:space="preserve"> </w:t>
            </w:r>
            <w:r w:rsidRPr="009E2363">
              <w:rPr>
                <w:rFonts w:ascii="CordiaUPC" w:eastAsia="Times New Roman" w:hAnsi="CordiaUPC" w:cs="CordiaUPC" w:hint="cs"/>
                <w:color w:val="000000"/>
                <w:sz w:val="26"/>
                <w:szCs w:val="26"/>
                <w:lang w:val="en-US" w:bidi="th-TH"/>
              </w:rPr>
              <w:t>equity holders</w:t>
            </w:r>
            <w:r w:rsidRPr="009E2363">
              <w:rPr>
                <w:rFonts w:ascii="CordiaUPC" w:eastAsia="Times New Roman" w:hAnsi="CordiaUPC" w:cs="CordiaUPC" w:hint="cs"/>
                <w:color w:val="000000"/>
                <w:sz w:val="26"/>
                <w:szCs w:val="26"/>
                <w:lang w:bidi="th-TH"/>
              </w:rPr>
              <w:t xml:space="preserve"> </w:t>
            </w:r>
          </w:p>
          <w:p w14:paraId="38C75236" w14:textId="57E2551F" w:rsidR="00376EC0" w:rsidRPr="005A128D" w:rsidRDefault="005A128D" w:rsidP="005A128D">
            <w:pPr>
              <w:spacing w:line="240" w:lineRule="exact"/>
              <w:ind w:right="-108"/>
              <w:rPr>
                <w:rFonts w:ascii="CordiaUPC" w:eastAsia="Times New Roman" w:hAnsi="CordiaUPC" w:cs="CordiaUPC"/>
                <w:color w:val="000000"/>
                <w:sz w:val="26"/>
                <w:szCs w:val="26"/>
                <w:lang w:bidi="th-TH"/>
              </w:rPr>
            </w:pPr>
            <w:r>
              <w:rPr>
                <w:rFonts w:ascii="CordiaUPC" w:eastAsia="Times New Roman" w:hAnsi="CordiaUPC" w:cs="CordiaUPC" w:hint="cs"/>
                <w:color w:val="000000"/>
                <w:sz w:val="26"/>
                <w:szCs w:val="26"/>
                <w:cs/>
                <w:lang w:bidi="th-TH"/>
              </w:rPr>
              <w:t xml:space="preserve">    </w:t>
            </w:r>
            <w:r w:rsidR="00376EC0" w:rsidRPr="009E2363">
              <w:rPr>
                <w:rFonts w:ascii="CordiaUPC" w:eastAsia="Times New Roman" w:hAnsi="CordiaUPC" w:cs="CordiaUPC" w:hint="cs"/>
                <w:color w:val="000000"/>
                <w:sz w:val="26"/>
                <w:szCs w:val="26"/>
                <w:lang w:bidi="th-TH"/>
              </w:rPr>
              <w:t xml:space="preserve">of the Bank </w:t>
            </w:r>
            <w:r w:rsidR="00376EC0" w:rsidRPr="009E2363">
              <w:rPr>
                <w:rFonts w:ascii="CordiaUPC" w:eastAsia="Times New Roman" w:hAnsi="CordiaUPC" w:cs="CordiaUPC" w:hint="cs"/>
                <w:i/>
                <w:iCs/>
                <w:color w:val="000000"/>
                <w:sz w:val="26"/>
                <w:szCs w:val="26"/>
                <w:lang w:bidi="th-TH"/>
              </w:rPr>
              <w:t xml:space="preserve">(in </w:t>
            </w:r>
            <w:r w:rsidR="00376EC0" w:rsidRPr="009E2363">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51A9A161" w14:textId="3290A6CE"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5,334</w:t>
            </w:r>
          </w:p>
        </w:tc>
        <w:tc>
          <w:tcPr>
            <w:tcW w:w="180" w:type="dxa"/>
            <w:vAlign w:val="bottom"/>
          </w:tcPr>
          <w:p w14:paraId="73A0F62E" w14:textId="77777777" w:rsidR="00376EC0" w:rsidRPr="009E2363" w:rsidRDefault="00376EC0" w:rsidP="00376EC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01112ACA" w14:textId="6DAA096A"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4,295</w:t>
            </w:r>
          </w:p>
        </w:tc>
        <w:tc>
          <w:tcPr>
            <w:tcW w:w="180" w:type="dxa"/>
            <w:vAlign w:val="bottom"/>
          </w:tcPr>
          <w:p w14:paraId="0AA34667" w14:textId="77777777" w:rsidR="00376EC0" w:rsidRPr="009E2363" w:rsidRDefault="00376EC0" w:rsidP="00376EC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4D087AE" w14:textId="36505568"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5,087</w:t>
            </w:r>
          </w:p>
        </w:tc>
        <w:tc>
          <w:tcPr>
            <w:tcW w:w="180" w:type="dxa"/>
            <w:vAlign w:val="bottom"/>
          </w:tcPr>
          <w:p w14:paraId="3EF1EE46" w14:textId="77777777" w:rsidR="00376EC0" w:rsidRPr="009E2363" w:rsidRDefault="00376EC0" w:rsidP="00376EC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624EBD45" w14:textId="5E219F8D"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4,306</w:t>
            </w:r>
          </w:p>
        </w:tc>
      </w:tr>
      <w:tr w:rsidR="00376EC0" w:rsidRPr="009E2363" w14:paraId="16AA4EFB" w14:textId="77777777" w:rsidTr="00612374">
        <w:trPr>
          <w:cantSplit/>
        </w:trPr>
        <w:tc>
          <w:tcPr>
            <w:tcW w:w="4770" w:type="dxa"/>
          </w:tcPr>
          <w:p w14:paraId="3AFFE975" w14:textId="77777777" w:rsidR="00376EC0" w:rsidRPr="009E2363" w:rsidRDefault="00376EC0" w:rsidP="00376EC0">
            <w:pPr>
              <w:spacing w:line="240" w:lineRule="exact"/>
              <w:rPr>
                <w:rFonts w:ascii="CordiaUPC" w:eastAsia="Times New Roman" w:hAnsi="CordiaUPC" w:cs="CordiaUPC"/>
                <w:sz w:val="26"/>
                <w:szCs w:val="26"/>
              </w:rPr>
            </w:pPr>
            <w:r w:rsidRPr="009E2363">
              <w:rPr>
                <w:rFonts w:ascii="CordiaUPC" w:eastAsia="Times New Roman" w:hAnsi="CordiaUPC" w:cs="CordiaUPC" w:hint="cs"/>
                <w:sz w:val="26"/>
                <w:szCs w:val="26"/>
                <w:lang w:bidi="th-TH"/>
              </w:rPr>
              <w:t xml:space="preserve">Weighted average </w:t>
            </w:r>
            <w:r w:rsidRPr="009E2363">
              <w:rPr>
                <w:rFonts w:ascii="CordiaUPC" w:eastAsia="Times New Roman" w:hAnsi="CordiaUPC" w:cs="CordiaUPC"/>
                <w:sz w:val="26"/>
                <w:szCs w:val="26"/>
                <w:lang w:bidi="th-TH"/>
              </w:rPr>
              <w:t>n</w:t>
            </w:r>
            <w:r w:rsidRPr="009E2363">
              <w:rPr>
                <w:rFonts w:ascii="CordiaUPC" w:eastAsia="Times New Roman" w:hAnsi="CordiaUPC" w:cs="CordiaUPC" w:hint="cs"/>
                <w:sz w:val="26"/>
                <w:szCs w:val="26"/>
              </w:rPr>
              <w:t xml:space="preserve">umber of ordinary shares </w:t>
            </w:r>
          </w:p>
          <w:p w14:paraId="06AC0DB8" w14:textId="77777777" w:rsidR="00376EC0" w:rsidRPr="009E2363" w:rsidRDefault="00376EC0" w:rsidP="00376EC0">
            <w:pPr>
              <w:spacing w:line="240" w:lineRule="exact"/>
              <w:rPr>
                <w:rFonts w:ascii="CordiaUPC" w:hAnsi="CordiaUPC" w:cs="CordiaUPC"/>
                <w:sz w:val="26"/>
                <w:szCs w:val="26"/>
              </w:rPr>
            </w:pPr>
            <w:r w:rsidRPr="009E2363">
              <w:rPr>
                <w:rFonts w:ascii="CordiaUPC" w:eastAsia="Times New Roman" w:hAnsi="CordiaUPC" w:cs="CordiaUPC" w:hint="cs"/>
                <w:sz w:val="26"/>
                <w:szCs w:val="26"/>
              </w:rPr>
              <w:t xml:space="preserve">   </w:t>
            </w:r>
            <w:r w:rsidRPr="009E2363">
              <w:rPr>
                <w:rFonts w:ascii="CordiaUPC" w:eastAsia="Times New Roman" w:hAnsi="CordiaUPC" w:cs="CordiaUPC"/>
                <w:sz w:val="26"/>
                <w:szCs w:val="26"/>
              </w:rPr>
              <w:t xml:space="preserve"> </w:t>
            </w:r>
            <w:r w:rsidRPr="009E2363">
              <w:rPr>
                <w:rFonts w:ascii="CordiaUPC" w:eastAsia="Times New Roman" w:hAnsi="CordiaUPC" w:cs="CordiaUPC" w:hint="cs"/>
                <w:sz w:val="26"/>
                <w:szCs w:val="26"/>
              </w:rPr>
              <w:t>outstanding</w:t>
            </w:r>
            <w:r w:rsidRPr="009E2363">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1196F8A7" w14:textId="725BFD9B"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97,103</w:t>
            </w:r>
          </w:p>
        </w:tc>
        <w:tc>
          <w:tcPr>
            <w:tcW w:w="180" w:type="dxa"/>
            <w:vAlign w:val="bottom"/>
          </w:tcPr>
          <w:p w14:paraId="67CDE9F8" w14:textId="77777777" w:rsidR="00376EC0" w:rsidRPr="009E2363" w:rsidRDefault="00376EC0" w:rsidP="00376EC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6195BDFC" w14:textId="2F380F5C"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96,776</w:t>
            </w:r>
          </w:p>
        </w:tc>
        <w:tc>
          <w:tcPr>
            <w:tcW w:w="180" w:type="dxa"/>
            <w:vAlign w:val="bottom"/>
          </w:tcPr>
          <w:p w14:paraId="48A66628" w14:textId="77777777" w:rsidR="00376EC0" w:rsidRPr="009E2363" w:rsidRDefault="00376EC0" w:rsidP="00376EC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2A9DECE" w14:textId="42E95138"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97,103</w:t>
            </w:r>
          </w:p>
        </w:tc>
        <w:tc>
          <w:tcPr>
            <w:tcW w:w="180" w:type="dxa"/>
            <w:vAlign w:val="bottom"/>
          </w:tcPr>
          <w:p w14:paraId="39D5493F" w14:textId="77777777" w:rsidR="00376EC0" w:rsidRPr="009E2363" w:rsidRDefault="00376EC0" w:rsidP="00376EC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4667C982" w14:textId="4AF2C062"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96,776</w:t>
            </w:r>
          </w:p>
        </w:tc>
      </w:tr>
      <w:tr w:rsidR="00376EC0" w:rsidRPr="009E2363" w14:paraId="0A1596B3" w14:textId="77777777" w:rsidTr="00612374">
        <w:trPr>
          <w:cantSplit/>
        </w:trPr>
        <w:tc>
          <w:tcPr>
            <w:tcW w:w="4770" w:type="dxa"/>
          </w:tcPr>
          <w:p w14:paraId="2D0D9968" w14:textId="2F822822" w:rsidR="00376EC0" w:rsidRPr="001D722A" w:rsidRDefault="00376EC0" w:rsidP="00376EC0">
            <w:pPr>
              <w:spacing w:line="240" w:lineRule="exact"/>
              <w:ind w:left="191" w:hanging="191"/>
              <w:rPr>
                <w:rFonts w:ascii="CordiaUPC" w:eastAsia="Times New Roman" w:hAnsi="CordiaUPC" w:cs="CordiaUPC"/>
                <w:sz w:val="26"/>
                <w:szCs w:val="26"/>
              </w:rPr>
            </w:pPr>
            <w:r w:rsidRPr="009E2363">
              <w:rPr>
                <w:rFonts w:ascii="CordiaUPC" w:eastAsia="Times New Roman" w:hAnsi="CordiaUPC" w:cs="CordiaUPC" w:hint="cs"/>
                <w:sz w:val="26"/>
                <w:szCs w:val="26"/>
              </w:rPr>
              <w:t>Effect of dilutive potential ordinary shares fro</w:t>
            </w:r>
            <w:r w:rsidR="005A128D">
              <w:rPr>
                <w:rFonts w:ascii="CordiaUPC" w:eastAsia="Times New Roman" w:hAnsi="CordiaUPC" w:cs="CordiaUPC"/>
                <w:sz w:val="26"/>
                <w:szCs w:val="26"/>
                <w:lang w:bidi="th-TH"/>
              </w:rPr>
              <w:t xml:space="preserve">m </w:t>
            </w:r>
            <w:r w:rsidRPr="009E2363">
              <w:rPr>
                <w:rFonts w:ascii="CordiaUPC" w:eastAsia="Times New Roman" w:hAnsi="CordiaUPC" w:cs="CordiaUPC" w:hint="cs"/>
                <w:sz w:val="26"/>
                <w:szCs w:val="26"/>
              </w:rPr>
              <w:t>T</w:t>
            </w:r>
            <w:r w:rsidRPr="009E2363">
              <w:rPr>
                <w:rFonts w:ascii="CordiaUPC" w:eastAsia="Times New Roman" w:hAnsi="CordiaUPC" w:cs="CordiaUPC"/>
                <w:sz w:val="26"/>
                <w:szCs w:val="26"/>
              </w:rPr>
              <w:t>T</w:t>
            </w:r>
            <w:r w:rsidRPr="009E2363">
              <w:rPr>
                <w:rFonts w:ascii="CordiaUPC" w:eastAsia="Times New Roman" w:hAnsi="CordiaUPC" w:cs="CordiaUPC" w:hint="cs"/>
                <w:sz w:val="26"/>
                <w:szCs w:val="26"/>
              </w:rPr>
              <w:t>B TSRP 202</w:t>
            </w:r>
            <w:r w:rsidRPr="009E2363">
              <w:rPr>
                <w:rFonts w:ascii="CordiaUPC" w:eastAsia="Times New Roman" w:hAnsi="CordiaUPC" w:cs="CordiaUPC"/>
                <w:sz w:val="26"/>
                <w:szCs w:val="26"/>
              </w:rPr>
              <w:t>1 and TTB-W1</w:t>
            </w:r>
            <w:r>
              <w:rPr>
                <w:rFonts w:ascii="CordiaUPC" w:eastAsia="Times New Roman" w:hAnsi="CordiaUPC" w:cs="CordiaUPC"/>
                <w:sz w:val="26"/>
                <w:szCs w:val="26"/>
              </w:rPr>
              <w:t xml:space="preserve"> </w:t>
            </w:r>
            <w:r w:rsidRPr="009E2363">
              <w:rPr>
                <w:rFonts w:ascii="CordiaUPC" w:eastAsia="Times New Roman" w:hAnsi="CordiaUPC" w:cs="CordiaUPC"/>
                <w:sz w:val="26"/>
                <w:szCs w:val="26"/>
              </w:rPr>
              <w:t xml:space="preserve">Warrants </w:t>
            </w:r>
            <w:r w:rsidRPr="009E2363">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7DC2E7EB" w14:textId="4E1D1C2B"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333</w:t>
            </w:r>
          </w:p>
        </w:tc>
        <w:tc>
          <w:tcPr>
            <w:tcW w:w="180" w:type="dxa"/>
            <w:vAlign w:val="bottom"/>
          </w:tcPr>
          <w:p w14:paraId="39482AF7" w14:textId="77777777" w:rsidR="00376EC0" w:rsidRPr="009E2363" w:rsidRDefault="00376EC0" w:rsidP="00376EC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0A524AB" w14:textId="14B20CF9"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388</w:t>
            </w:r>
          </w:p>
        </w:tc>
        <w:tc>
          <w:tcPr>
            <w:tcW w:w="180" w:type="dxa"/>
            <w:vAlign w:val="bottom"/>
          </w:tcPr>
          <w:p w14:paraId="7A7C6CEA" w14:textId="77777777" w:rsidR="00376EC0" w:rsidRPr="009E2363" w:rsidRDefault="00376EC0" w:rsidP="00376EC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126B4113" w14:textId="0BDDB467"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333</w:t>
            </w:r>
          </w:p>
        </w:tc>
        <w:tc>
          <w:tcPr>
            <w:tcW w:w="180" w:type="dxa"/>
            <w:vAlign w:val="bottom"/>
          </w:tcPr>
          <w:p w14:paraId="37AC3751" w14:textId="77777777" w:rsidR="00376EC0" w:rsidRPr="009E2363" w:rsidRDefault="00376EC0" w:rsidP="00376EC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64D2E7DB" w14:textId="5DCB5979"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388</w:t>
            </w:r>
          </w:p>
        </w:tc>
      </w:tr>
      <w:tr w:rsidR="00376EC0" w:rsidRPr="009E2363" w14:paraId="6F5B4689" w14:textId="77777777" w:rsidTr="00612374">
        <w:trPr>
          <w:cantSplit/>
        </w:trPr>
        <w:tc>
          <w:tcPr>
            <w:tcW w:w="4770" w:type="dxa"/>
          </w:tcPr>
          <w:p w14:paraId="79431835" w14:textId="77777777" w:rsidR="00376EC0" w:rsidRPr="009E2363" w:rsidRDefault="00376EC0" w:rsidP="00376EC0">
            <w:pPr>
              <w:spacing w:line="240" w:lineRule="exact"/>
              <w:ind w:left="191" w:hanging="191"/>
              <w:rPr>
                <w:rFonts w:ascii="CordiaUPC" w:hAnsi="CordiaUPC" w:cs="CordiaUPC"/>
                <w:sz w:val="26"/>
                <w:szCs w:val="26"/>
                <w:cs/>
                <w:lang w:bidi="th-TH"/>
              </w:rPr>
            </w:pPr>
            <w:r w:rsidRPr="009E2363">
              <w:rPr>
                <w:rFonts w:ascii="CordiaUPC" w:eastAsia="Times New Roman" w:hAnsi="CordiaUPC" w:cs="CordiaUPC" w:hint="cs"/>
                <w:sz w:val="26"/>
                <w:szCs w:val="26"/>
                <w:lang w:bidi="th-TH"/>
              </w:rPr>
              <w:t xml:space="preserve">Weighted average number of diluted ordinary shares outstanding </w:t>
            </w:r>
            <w:r w:rsidRPr="009E2363">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1E049886" w14:textId="4DCE7703"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97,436</w:t>
            </w:r>
          </w:p>
        </w:tc>
        <w:tc>
          <w:tcPr>
            <w:tcW w:w="180" w:type="dxa"/>
            <w:vAlign w:val="bottom"/>
          </w:tcPr>
          <w:p w14:paraId="315C1C7B" w14:textId="77777777" w:rsidR="00376EC0" w:rsidRPr="009E2363" w:rsidRDefault="00376EC0" w:rsidP="00376EC0">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35BD5F52" w14:textId="0DA86A0D"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97,164</w:t>
            </w:r>
          </w:p>
        </w:tc>
        <w:tc>
          <w:tcPr>
            <w:tcW w:w="180" w:type="dxa"/>
            <w:vAlign w:val="bottom"/>
          </w:tcPr>
          <w:p w14:paraId="3CFE8EF4" w14:textId="77777777" w:rsidR="00376EC0" w:rsidRPr="009E2363" w:rsidRDefault="00376EC0" w:rsidP="00376EC0">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CBEE908" w14:textId="535E8BD7"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97,436</w:t>
            </w:r>
          </w:p>
        </w:tc>
        <w:tc>
          <w:tcPr>
            <w:tcW w:w="180" w:type="dxa"/>
            <w:vAlign w:val="bottom"/>
          </w:tcPr>
          <w:p w14:paraId="12FE88D6" w14:textId="77777777" w:rsidR="00376EC0" w:rsidRPr="009E2363" w:rsidRDefault="00376EC0" w:rsidP="00376EC0">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49D444AC" w14:textId="5D346A0C" w:rsidR="00376EC0" w:rsidRPr="009E2363" w:rsidRDefault="00376EC0" w:rsidP="00376EC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97,164</w:t>
            </w:r>
          </w:p>
        </w:tc>
      </w:tr>
      <w:tr w:rsidR="00376EC0" w:rsidRPr="009E2363" w14:paraId="0189B164" w14:textId="77777777" w:rsidTr="00612374">
        <w:trPr>
          <w:cantSplit/>
        </w:trPr>
        <w:tc>
          <w:tcPr>
            <w:tcW w:w="4770" w:type="dxa"/>
          </w:tcPr>
          <w:p w14:paraId="1BADDD9F" w14:textId="77777777" w:rsidR="00376EC0" w:rsidRPr="009E2363" w:rsidRDefault="00376EC0" w:rsidP="00376EC0">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781BED4E" w14:textId="77777777" w:rsidR="00376EC0" w:rsidRPr="009E2363" w:rsidRDefault="00376EC0" w:rsidP="00376EC0">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626BD3A7" w14:textId="77777777" w:rsidR="00376EC0" w:rsidRPr="009E2363" w:rsidRDefault="00376EC0" w:rsidP="00376EC0">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5DA3937E" w14:textId="77777777" w:rsidR="00376EC0" w:rsidRPr="009E2363" w:rsidRDefault="00376EC0" w:rsidP="00376EC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675E4334" w14:textId="77777777" w:rsidR="00376EC0" w:rsidRPr="009E2363" w:rsidRDefault="00376EC0" w:rsidP="00376EC0">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26451A74" w14:textId="77777777" w:rsidR="00376EC0" w:rsidRPr="009E2363" w:rsidRDefault="00376EC0" w:rsidP="00376EC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4149195" w14:textId="77777777" w:rsidR="00376EC0" w:rsidRPr="009E2363" w:rsidRDefault="00376EC0" w:rsidP="00376EC0">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6421D8DE" w14:textId="77777777" w:rsidR="00376EC0" w:rsidRPr="009E2363" w:rsidRDefault="00376EC0" w:rsidP="00376EC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376EC0" w:rsidRPr="009E2363" w14:paraId="4E442EAA" w14:textId="77777777" w:rsidTr="00612374">
        <w:trPr>
          <w:cantSplit/>
        </w:trPr>
        <w:tc>
          <w:tcPr>
            <w:tcW w:w="4770" w:type="dxa"/>
          </w:tcPr>
          <w:p w14:paraId="1A66FCA8" w14:textId="77777777" w:rsidR="00376EC0" w:rsidRPr="009E2363" w:rsidRDefault="00376EC0" w:rsidP="00376EC0">
            <w:pPr>
              <w:spacing w:line="240" w:lineRule="exact"/>
              <w:rPr>
                <w:rFonts w:ascii="CordiaUPC" w:hAnsi="CordiaUPC" w:cs="CordiaUPC"/>
                <w:b/>
                <w:bCs/>
                <w:sz w:val="26"/>
                <w:szCs w:val="26"/>
              </w:rPr>
            </w:pPr>
            <w:r w:rsidRPr="009E2363">
              <w:rPr>
                <w:rFonts w:ascii="CordiaUPC" w:hAnsi="CordiaUPC" w:cs="CordiaUPC" w:hint="cs"/>
                <w:b/>
                <w:bCs/>
                <w:sz w:val="26"/>
                <w:szCs w:val="26"/>
              </w:rPr>
              <w:t xml:space="preserve">Diluted earnings per share </w:t>
            </w:r>
            <w:r w:rsidRPr="009E2363">
              <w:rPr>
                <w:rFonts w:ascii="CordiaUPC" w:hAnsi="CordiaUPC" w:cs="CordiaUPC" w:hint="cs"/>
                <w:b/>
                <w:bCs/>
                <w:i/>
                <w:iCs/>
                <w:sz w:val="26"/>
                <w:szCs w:val="26"/>
                <w:lang w:bidi="th-TH"/>
              </w:rPr>
              <w:t>(</w:t>
            </w:r>
            <w:r w:rsidRPr="009E2363">
              <w:rPr>
                <w:rFonts w:ascii="CordiaUPC" w:hAnsi="CordiaUPC" w:cs="CordiaUPC" w:hint="cs"/>
                <w:b/>
                <w:bCs/>
                <w:i/>
                <w:iCs/>
                <w:sz w:val="26"/>
                <w:szCs w:val="26"/>
              </w:rPr>
              <w:t>in Baht</w:t>
            </w:r>
            <w:r w:rsidRPr="009E2363">
              <w:rPr>
                <w:rFonts w:ascii="CordiaUPC" w:hAnsi="CordiaUPC" w:cs="CordiaUPC" w:hint="cs"/>
                <w:b/>
                <w:bCs/>
                <w:i/>
                <w:iCs/>
                <w:sz w:val="26"/>
                <w:szCs w:val="26"/>
                <w:lang w:bidi="th-TH"/>
              </w:rPr>
              <w:t>)</w:t>
            </w:r>
          </w:p>
        </w:tc>
        <w:tc>
          <w:tcPr>
            <w:tcW w:w="990" w:type="dxa"/>
            <w:tcBorders>
              <w:bottom w:val="double" w:sz="4" w:space="0" w:color="auto"/>
            </w:tcBorders>
            <w:vAlign w:val="bottom"/>
          </w:tcPr>
          <w:p w14:paraId="7BF77CC4" w14:textId="04B87C52" w:rsidR="00376EC0" w:rsidRPr="009E2363" w:rsidRDefault="00376EC0" w:rsidP="00376EC0">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Pr>
                <w:rFonts w:ascii="CordiaUPC" w:hAnsi="CordiaUPC" w:cs="CordiaUPC"/>
                <w:b/>
                <w:bCs/>
                <w:sz w:val="26"/>
                <w:szCs w:val="26"/>
              </w:rPr>
              <w:t>0.05</w:t>
            </w:r>
          </w:p>
        </w:tc>
        <w:tc>
          <w:tcPr>
            <w:tcW w:w="180" w:type="dxa"/>
            <w:vAlign w:val="bottom"/>
          </w:tcPr>
          <w:p w14:paraId="607A5856" w14:textId="77777777" w:rsidR="00376EC0" w:rsidRPr="009E2363" w:rsidRDefault="00376EC0" w:rsidP="00376EC0">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509BB77A" w14:textId="06EBC3EC" w:rsidR="00376EC0" w:rsidRPr="009E2363" w:rsidRDefault="00376EC0" w:rsidP="00376EC0">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hint="cs"/>
                <w:b/>
                <w:bCs/>
                <w:sz w:val="26"/>
                <w:szCs w:val="26"/>
                <w:cs/>
              </w:rPr>
              <w:t>0.04</w:t>
            </w:r>
          </w:p>
        </w:tc>
        <w:tc>
          <w:tcPr>
            <w:tcW w:w="180" w:type="dxa"/>
            <w:vAlign w:val="bottom"/>
          </w:tcPr>
          <w:p w14:paraId="00DAB42B" w14:textId="77777777" w:rsidR="00376EC0" w:rsidRPr="009E2363" w:rsidRDefault="00376EC0" w:rsidP="00376EC0">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613E77DD" w14:textId="6D278853" w:rsidR="00376EC0" w:rsidRPr="009E2363" w:rsidRDefault="00376EC0" w:rsidP="00376EC0">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hint="cs"/>
                <w:b/>
                <w:bCs/>
                <w:sz w:val="26"/>
                <w:szCs w:val="26"/>
                <w:cs/>
                <w:lang w:val="en-US" w:eastAsia="en-GB" w:bidi="th-TH"/>
              </w:rPr>
              <w:t>0.05</w:t>
            </w:r>
          </w:p>
        </w:tc>
        <w:tc>
          <w:tcPr>
            <w:tcW w:w="180" w:type="dxa"/>
            <w:vAlign w:val="bottom"/>
          </w:tcPr>
          <w:p w14:paraId="34893380" w14:textId="77777777" w:rsidR="00376EC0" w:rsidRPr="009E2363" w:rsidRDefault="00376EC0" w:rsidP="00376EC0">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0E898F1E" w14:textId="1766A556" w:rsidR="00376EC0" w:rsidRPr="009E2363" w:rsidRDefault="00376EC0" w:rsidP="00376EC0">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0.04</w:t>
            </w:r>
          </w:p>
        </w:tc>
      </w:tr>
    </w:tbl>
    <w:p w14:paraId="1C9E8DD1" w14:textId="77777777" w:rsidR="00A01F5D" w:rsidRDefault="00A01F5D" w:rsidP="00F53C10">
      <w:pPr>
        <w:pStyle w:val="Heading1"/>
        <w:numPr>
          <w:ilvl w:val="0"/>
          <w:numId w:val="0"/>
        </w:numPr>
        <w:spacing w:before="0" w:after="0" w:line="240" w:lineRule="exact"/>
        <w:ind w:left="540" w:hanging="540"/>
        <w:rPr>
          <w:rFonts w:ascii="CordiaUPC" w:hAnsi="CordiaUPC" w:cs="CordiaUPC"/>
          <w:i w:val="0"/>
          <w:iCs/>
          <w:sz w:val="28"/>
          <w:szCs w:val="28"/>
        </w:rPr>
      </w:pPr>
    </w:p>
    <w:p w14:paraId="3EAF8D19" w14:textId="77777777" w:rsidR="00A01F5D" w:rsidRDefault="00A01F5D">
      <w:pPr>
        <w:spacing w:line="240" w:lineRule="auto"/>
        <w:rPr>
          <w:rFonts w:ascii="CordiaUPC" w:hAnsi="CordiaUPC" w:cs="CordiaUPC"/>
          <w:b/>
          <w:iCs/>
          <w:sz w:val="28"/>
          <w:szCs w:val="28"/>
        </w:rPr>
      </w:pPr>
      <w:r>
        <w:rPr>
          <w:rFonts w:ascii="CordiaUPC" w:hAnsi="CordiaUPC" w:cs="CordiaUPC"/>
          <w:i/>
          <w:iCs/>
          <w:sz w:val="28"/>
          <w:szCs w:val="28"/>
        </w:rPr>
        <w:br w:type="page"/>
      </w:r>
    </w:p>
    <w:p w14:paraId="51424BA5" w14:textId="09B34D77" w:rsidR="00F53C10" w:rsidRPr="009E2363" w:rsidRDefault="00F53C10" w:rsidP="00F53C10">
      <w:pPr>
        <w:pStyle w:val="Heading1"/>
        <w:numPr>
          <w:ilvl w:val="0"/>
          <w:numId w:val="0"/>
        </w:numPr>
        <w:spacing w:before="0" w:after="0" w:line="240" w:lineRule="exact"/>
        <w:ind w:left="540" w:hanging="540"/>
        <w:rPr>
          <w:rFonts w:ascii="CordiaUPC" w:hAnsi="CordiaUPC" w:cs="CordiaUPC"/>
          <w:i w:val="0"/>
          <w:iCs/>
          <w:sz w:val="28"/>
          <w:szCs w:val="28"/>
          <w:lang w:val="en-US"/>
        </w:rPr>
      </w:pPr>
      <w:r w:rsidRPr="009E2363">
        <w:rPr>
          <w:rFonts w:ascii="CordiaUPC" w:hAnsi="CordiaUPC" w:cs="CordiaUPC"/>
          <w:i w:val="0"/>
          <w:iCs/>
          <w:sz w:val="28"/>
          <w:szCs w:val="28"/>
        </w:rPr>
        <w:lastRenderedPageBreak/>
        <w:t>15</w:t>
      </w:r>
      <w:r w:rsidRPr="009E2363">
        <w:rPr>
          <w:rFonts w:ascii="CordiaUPC" w:hAnsi="CordiaUPC" w:cs="CordiaUPC" w:hint="cs"/>
          <w:i w:val="0"/>
          <w:iCs/>
          <w:sz w:val="28"/>
          <w:szCs w:val="28"/>
        </w:rPr>
        <w:tab/>
        <w:t>Share capital</w:t>
      </w:r>
    </w:p>
    <w:p w14:paraId="775CD147" w14:textId="77777777" w:rsidR="00F53C10" w:rsidRPr="009E2363" w:rsidRDefault="00F53C10" w:rsidP="00F5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70" w:type="dxa"/>
        <w:jc w:val="right"/>
        <w:tblLayout w:type="fixed"/>
        <w:tblCellMar>
          <w:left w:w="79" w:type="dxa"/>
          <w:right w:w="79" w:type="dxa"/>
        </w:tblCellMar>
        <w:tblLook w:val="0000" w:firstRow="0" w:lastRow="0" w:firstColumn="0" w:lastColumn="0" w:noHBand="0" w:noVBand="0"/>
      </w:tblPr>
      <w:tblGrid>
        <w:gridCol w:w="3600"/>
        <w:gridCol w:w="1170"/>
        <w:gridCol w:w="1023"/>
        <w:gridCol w:w="180"/>
        <w:gridCol w:w="957"/>
        <w:gridCol w:w="33"/>
        <w:gridCol w:w="147"/>
        <w:gridCol w:w="33"/>
        <w:gridCol w:w="990"/>
        <w:gridCol w:w="180"/>
        <w:gridCol w:w="957"/>
      </w:tblGrid>
      <w:tr w:rsidR="00F53C10" w:rsidRPr="009E2363" w14:paraId="10B0C96E" w14:textId="77777777" w:rsidTr="009C2F99">
        <w:trPr>
          <w:cantSplit/>
          <w:tblHeader/>
          <w:jc w:val="right"/>
        </w:trPr>
        <w:tc>
          <w:tcPr>
            <w:tcW w:w="3600" w:type="dxa"/>
            <w:shd w:val="clear" w:color="auto" w:fill="auto"/>
          </w:tcPr>
          <w:p w14:paraId="3ED596EA" w14:textId="77777777" w:rsidR="00F53C10" w:rsidRPr="009E2363" w:rsidRDefault="00F53C10" w:rsidP="0070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230B6E3E" w14:textId="74882F94" w:rsidR="00F53C10" w:rsidRPr="009E2363" w:rsidRDefault="00F53C10" w:rsidP="0070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3"/>
          </w:tcPr>
          <w:p w14:paraId="08911532" w14:textId="2DEDA521" w:rsidR="00F53C10" w:rsidRPr="009E2363" w:rsidRDefault="00C66410" w:rsidP="0070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sz w:val="26"/>
                <w:szCs w:val="26"/>
                <w:lang w:val="en-US" w:bidi="th-TH"/>
              </w:rPr>
              <w:t>3</w:t>
            </w:r>
            <w:r>
              <w:rPr>
                <w:rFonts w:ascii="CordiaUPC" w:hAnsi="CordiaUPC" w:cs="CordiaUPC"/>
                <w:sz w:val="26"/>
                <w:szCs w:val="26"/>
                <w:lang w:val="en-US" w:bidi="th-TH"/>
              </w:rPr>
              <w:t>1</w:t>
            </w:r>
            <w:r w:rsidRPr="00036FC1">
              <w:rPr>
                <w:rFonts w:ascii="CordiaUPC" w:hAnsi="CordiaUPC" w:cs="CordiaUPC"/>
                <w:sz w:val="26"/>
                <w:szCs w:val="26"/>
                <w:lang w:val="en-US" w:bidi="th-TH"/>
              </w:rPr>
              <w:t xml:space="preserve"> </w:t>
            </w:r>
            <w:r>
              <w:rPr>
                <w:rFonts w:ascii="CordiaUPC" w:hAnsi="CordiaUPC" w:cs="CordiaUPC"/>
                <w:sz w:val="26"/>
                <w:szCs w:val="26"/>
                <w:lang w:val="en-US" w:bidi="th-TH"/>
              </w:rPr>
              <w:t>March</w:t>
            </w:r>
            <w:r w:rsidRPr="00036FC1">
              <w:rPr>
                <w:rFonts w:ascii="CordiaUPC" w:hAnsi="CordiaUPC" w:cs="CordiaUPC"/>
                <w:sz w:val="26"/>
                <w:szCs w:val="26"/>
                <w:lang w:val="en-US" w:bidi="th-TH"/>
              </w:rPr>
              <w:t xml:space="preserve"> </w:t>
            </w:r>
            <w:r w:rsidRPr="00036FC1">
              <w:rPr>
                <w:rFonts w:ascii="CordiaUPC" w:hAnsi="CordiaUPC" w:cs="CordiaUPC" w:hint="cs"/>
                <w:sz w:val="26"/>
                <w:szCs w:val="26"/>
                <w:lang w:val="en-US" w:bidi="th-TH"/>
              </w:rPr>
              <w:t>202</w:t>
            </w:r>
            <w:r>
              <w:rPr>
                <w:rFonts w:ascii="CordiaUPC" w:hAnsi="CordiaUPC" w:cs="CordiaUPC"/>
                <w:sz w:val="26"/>
                <w:szCs w:val="26"/>
                <w:lang w:val="en-US" w:bidi="th-TH"/>
              </w:rPr>
              <w:t>4</w:t>
            </w:r>
          </w:p>
        </w:tc>
        <w:tc>
          <w:tcPr>
            <w:tcW w:w="180" w:type="dxa"/>
            <w:gridSpan w:val="2"/>
          </w:tcPr>
          <w:p w14:paraId="40E6DC61" w14:textId="77777777" w:rsidR="00F53C10" w:rsidRPr="009E2363" w:rsidRDefault="00F53C10" w:rsidP="0070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73A15E6F" w14:textId="4F0CB041" w:rsidR="00F53C10" w:rsidRPr="009E2363" w:rsidRDefault="00C66410" w:rsidP="0070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sz w:val="26"/>
                <w:szCs w:val="26"/>
                <w:lang w:val="en-US" w:bidi="th-TH"/>
              </w:rPr>
              <w:t xml:space="preserve">31 December </w:t>
            </w:r>
            <w:r w:rsidRPr="00036FC1">
              <w:rPr>
                <w:rFonts w:ascii="CordiaUPC" w:hAnsi="CordiaUPC" w:cs="CordiaUPC" w:hint="cs"/>
                <w:sz w:val="26"/>
                <w:szCs w:val="26"/>
                <w:lang w:val="en-US" w:bidi="th-TH"/>
              </w:rPr>
              <w:t>20</w:t>
            </w:r>
            <w:r w:rsidRPr="00036FC1">
              <w:rPr>
                <w:rFonts w:ascii="CordiaUPC" w:hAnsi="CordiaUPC" w:cs="CordiaUPC"/>
                <w:sz w:val="26"/>
                <w:szCs w:val="26"/>
                <w:lang w:val="en-US" w:bidi="th-TH"/>
              </w:rPr>
              <w:t>2</w:t>
            </w:r>
            <w:r>
              <w:rPr>
                <w:rFonts w:ascii="CordiaUPC" w:hAnsi="CordiaUPC" w:cs="CordiaUPC"/>
                <w:sz w:val="26"/>
                <w:szCs w:val="26"/>
                <w:lang w:val="en-US" w:bidi="th-TH"/>
              </w:rPr>
              <w:t>3</w:t>
            </w:r>
          </w:p>
        </w:tc>
      </w:tr>
      <w:tr w:rsidR="00F53C10" w:rsidRPr="009E2363" w14:paraId="0EE9A7C3" w14:textId="77777777" w:rsidTr="009C2F99">
        <w:trPr>
          <w:cantSplit/>
          <w:tblHeader/>
          <w:jc w:val="right"/>
        </w:trPr>
        <w:tc>
          <w:tcPr>
            <w:tcW w:w="3600" w:type="dxa"/>
          </w:tcPr>
          <w:p w14:paraId="692C333C" w14:textId="77777777" w:rsidR="00F53C10" w:rsidRPr="009E2363" w:rsidRDefault="00F53C10" w:rsidP="007070C6">
            <w:pPr>
              <w:tabs>
                <w:tab w:val="decimal" w:pos="765"/>
              </w:tabs>
              <w:spacing w:line="240" w:lineRule="exact"/>
              <w:jc w:val="center"/>
              <w:rPr>
                <w:rFonts w:ascii="CordiaUPC" w:hAnsi="CordiaUPC" w:cs="CordiaUPC"/>
                <w:sz w:val="26"/>
                <w:szCs w:val="26"/>
              </w:rPr>
            </w:pPr>
          </w:p>
        </w:tc>
        <w:tc>
          <w:tcPr>
            <w:tcW w:w="1170" w:type="dxa"/>
          </w:tcPr>
          <w:p w14:paraId="5FB6806D" w14:textId="47955AE1" w:rsidR="00F53C10" w:rsidRPr="009E2363" w:rsidRDefault="00F83124" w:rsidP="007070C6">
            <w:pPr>
              <w:tabs>
                <w:tab w:val="decimal" w:pos="371"/>
              </w:tabs>
              <w:spacing w:line="240" w:lineRule="exact"/>
              <w:jc w:val="center"/>
              <w:rPr>
                <w:rFonts w:ascii="CordiaUPC" w:hAnsi="CordiaUPC" w:cs="CordiaUPC"/>
                <w:i/>
                <w:iCs/>
                <w:sz w:val="26"/>
                <w:szCs w:val="26"/>
              </w:rPr>
            </w:pPr>
            <w:r w:rsidRPr="009E2363">
              <w:rPr>
                <w:rFonts w:ascii="CordiaUPC" w:hAnsi="CordiaUPC" w:cs="CordiaUPC" w:hint="cs"/>
                <w:sz w:val="26"/>
                <w:szCs w:val="26"/>
                <w:lang w:val="en-US" w:bidi="th-TH"/>
              </w:rPr>
              <w:t>Par value</w:t>
            </w:r>
            <w:r w:rsidRPr="009E2363">
              <w:rPr>
                <w:rFonts w:ascii="CordiaUPC" w:hAnsi="CordiaUPC" w:cs="CordiaUPC" w:hint="cs"/>
                <w:sz w:val="26"/>
                <w:szCs w:val="26"/>
              </w:rPr>
              <w:t xml:space="preserve"> </w:t>
            </w:r>
            <w:r w:rsidR="00F53C10" w:rsidRPr="009E2363">
              <w:rPr>
                <w:rFonts w:ascii="CordiaUPC" w:hAnsi="CordiaUPC" w:cs="CordiaUPC" w:hint="cs"/>
                <w:sz w:val="26"/>
                <w:szCs w:val="26"/>
              </w:rPr>
              <w:t>per share</w:t>
            </w:r>
          </w:p>
        </w:tc>
        <w:tc>
          <w:tcPr>
            <w:tcW w:w="1023" w:type="dxa"/>
          </w:tcPr>
          <w:p w14:paraId="7769CA8F" w14:textId="63951FEA" w:rsidR="00F53C10" w:rsidRPr="00F83124" w:rsidRDefault="00F53C10" w:rsidP="007070C6">
            <w:pPr>
              <w:spacing w:line="240" w:lineRule="exact"/>
              <w:jc w:val="center"/>
              <w:rPr>
                <w:rFonts w:ascii="CordiaUPC" w:hAnsi="CordiaUPC" w:cs="CordiaUPC"/>
                <w:bCs/>
                <w:sz w:val="26"/>
                <w:szCs w:val="26"/>
                <w:lang w:val="en-US" w:bidi="th-TH"/>
              </w:rPr>
            </w:pPr>
            <w:r w:rsidRPr="009E2363">
              <w:rPr>
                <w:rFonts w:ascii="CordiaUPC" w:hAnsi="CordiaUPC" w:cs="CordiaUPC" w:hint="cs"/>
                <w:bCs/>
                <w:sz w:val="26"/>
                <w:szCs w:val="26"/>
              </w:rPr>
              <w:t>Number</w:t>
            </w:r>
            <w:r w:rsidR="00F83124">
              <w:rPr>
                <w:rFonts w:ascii="CordiaUPC" w:hAnsi="CordiaUPC" w:cs="CordiaUPC" w:hint="cs"/>
                <w:bCs/>
                <w:sz w:val="26"/>
                <w:szCs w:val="26"/>
                <w:cs/>
                <w:lang w:bidi="th-TH"/>
              </w:rPr>
              <w:t xml:space="preserve"> </w:t>
            </w:r>
            <w:r w:rsidR="00F83124">
              <w:rPr>
                <w:rFonts w:ascii="CordiaUPC" w:hAnsi="CordiaUPC" w:cs="CordiaUPC"/>
                <w:bCs/>
                <w:sz w:val="26"/>
                <w:szCs w:val="26"/>
                <w:lang w:val="en-US" w:bidi="th-TH"/>
              </w:rPr>
              <w:t>of shares</w:t>
            </w:r>
          </w:p>
        </w:tc>
        <w:tc>
          <w:tcPr>
            <w:tcW w:w="180" w:type="dxa"/>
          </w:tcPr>
          <w:p w14:paraId="308CBE8B" w14:textId="77777777" w:rsidR="00F53C10" w:rsidRPr="009E2363" w:rsidRDefault="00F53C10" w:rsidP="007070C6">
            <w:pPr>
              <w:spacing w:line="240" w:lineRule="exact"/>
              <w:jc w:val="center"/>
              <w:rPr>
                <w:rFonts w:ascii="CordiaUPC" w:hAnsi="CordiaUPC" w:cs="CordiaUPC"/>
                <w:bCs/>
                <w:sz w:val="26"/>
                <w:szCs w:val="26"/>
              </w:rPr>
            </w:pPr>
          </w:p>
        </w:tc>
        <w:tc>
          <w:tcPr>
            <w:tcW w:w="957" w:type="dxa"/>
          </w:tcPr>
          <w:p w14:paraId="222CCAB0" w14:textId="77777777" w:rsidR="00F83124" w:rsidRDefault="00F83124" w:rsidP="007070C6">
            <w:pPr>
              <w:spacing w:line="240" w:lineRule="exact"/>
              <w:jc w:val="center"/>
              <w:rPr>
                <w:rFonts w:ascii="CordiaUPC" w:hAnsi="CordiaUPC" w:cs="CordiaUPC"/>
                <w:bCs/>
                <w:sz w:val="26"/>
                <w:szCs w:val="26"/>
              </w:rPr>
            </w:pPr>
          </w:p>
          <w:p w14:paraId="2276B83C" w14:textId="552C5E5C" w:rsidR="00F53C10" w:rsidRPr="009E2363" w:rsidRDefault="00F53C10" w:rsidP="007070C6">
            <w:pPr>
              <w:spacing w:line="240" w:lineRule="exact"/>
              <w:jc w:val="center"/>
              <w:rPr>
                <w:rFonts w:ascii="CordiaUPC" w:hAnsi="CordiaUPC" w:cs="CordiaUPC"/>
                <w:bCs/>
                <w:sz w:val="26"/>
                <w:szCs w:val="26"/>
              </w:rPr>
            </w:pPr>
            <w:r w:rsidRPr="009E2363">
              <w:rPr>
                <w:rFonts w:ascii="CordiaUPC" w:hAnsi="CordiaUPC" w:cs="CordiaUPC" w:hint="cs"/>
                <w:bCs/>
                <w:sz w:val="26"/>
                <w:szCs w:val="26"/>
              </w:rPr>
              <w:t>Amount</w:t>
            </w:r>
          </w:p>
        </w:tc>
        <w:tc>
          <w:tcPr>
            <w:tcW w:w="213" w:type="dxa"/>
            <w:gridSpan w:val="3"/>
          </w:tcPr>
          <w:p w14:paraId="3F869230" w14:textId="77777777" w:rsidR="00F53C10" w:rsidRPr="009E2363" w:rsidRDefault="00F53C10" w:rsidP="007070C6">
            <w:pPr>
              <w:spacing w:line="240" w:lineRule="exact"/>
              <w:jc w:val="center"/>
              <w:rPr>
                <w:rFonts w:ascii="CordiaUPC" w:hAnsi="CordiaUPC" w:cs="CordiaUPC"/>
                <w:bCs/>
                <w:sz w:val="26"/>
                <w:szCs w:val="26"/>
              </w:rPr>
            </w:pPr>
          </w:p>
        </w:tc>
        <w:tc>
          <w:tcPr>
            <w:tcW w:w="990" w:type="dxa"/>
          </w:tcPr>
          <w:p w14:paraId="28A324B7" w14:textId="026E1BC7" w:rsidR="00F53C10" w:rsidRPr="009E2363" w:rsidRDefault="00F53C10" w:rsidP="007070C6">
            <w:pPr>
              <w:spacing w:line="240" w:lineRule="exact"/>
              <w:jc w:val="center"/>
              <w:rPr>
                <w:rFonts w:ascii="CordiaUPC" w:hAnsi="CordiaUPC" w:cs="CordiaUPC"/>
                <w:bCs/>
                <w:sz w:val="26"/>
                <w:szCs w:val="26"/>
              </w:rPr>
            </w:pPr>
            <w:r w:rsidRPr="009E2363">
              <w:rPr>
                <w:rFonts w:ascii="CordiaUPC" w:hAnsi="CordiaUPC" w:cs="CordiaUPC" w:hint="cs"/>
                <w:bCs/>
                <w:sz w:val="26"/>
                <w:szCs w:val="26"/>
              </w:rPr>
              <w:t>Number</w:t>
            </w:r>
            <w:r w:rsidR="00F83124">
              <w:rPr>
                <w:rFonts w:ascii="CordiaUPC" w:hAnsi="CordiaUPC" w:cs="CordiaUPC"/>
                <w:bCs/>
                <w:sz w:val="26"/>
                <w:szCs w:val="26"/>
              </w:rPr>
              <w:t xml:space="preserve"> of shares</w:t>
            </w:r>
          </w:p>
        </w:tc>
        <w:tc>
          <w:tcPr>
            <w:tcW w:w="180" w:type="dxa"/>
          </w:tcPr>
          <w:p w14:paraId="15C43BD4" w14:textId="77777777" w:rsidR="00F53C10" w:rsidRPr="009E2363" w:rsidRDefault="00F53C10" w:rsidP="007070C6">
            <w:pPr>
              <w:spacing w:line="240" w:lineRule="exact"/>
              <w:jc w:val="center"/>
              <w:rPr>
                <w:rFonts w:ascii="CordiaUPC" w:hAnsi="CordiaUPC" w:cs="CordiaUPC"/>
                <w:bCs/>
                <w:sz w:val="26"/>
                <w:szCs w:val="26"/>
              </w:rPr>
            </w:pPr>
          </w:p>
        </w:tc>
        <w:tc>
          <w:tcPr>
            <w:tcW w:w="957" w:type="dxa"/>
          </w:tcPr>
          <w:p w14:paraId="663E5DB2" w14:textId="77777777" w:rsidR="00F83124" w:rsidRDefault="00F83124" w:rsidP="007070C6">
            <w:pPr>
              <w:spacing w:line="240" w:lineRule="exact"/>
              <w:jc w:val="center"/>
              <w:rPr>
                <w:rFonts w:ascii="CordiaUPC" w:hAnsi="CordiaUPC" w:cs="CordiaUPC"/>
                <w:bCs/>
                <w:sz w:val="26"/>
                <w:szCs w:val="26"/>
              </w:rPr>
            </w:pPr>
          </w:p>
          <w:p w14:paraId="2437E219" w14:textId="2B68958F" w:rsidR="00F53C10" w:rsidRPr="009E2363" w:rsidRDefault="00F53C10" w:rsidP="007070C6">
            <w:pPr>
              <w:spacing w:line="240" w:lineRule="exact"/>
              <w:jc w:val="center"/>
              <w:rPr>
                <w:rFonts w:ascii="CordiaUPC" w:hAnsi="CordiaUPC" w:cs="CordiaUPC"/>
                <w:bCs/>
                <w:sz w:val="26"/>
                <w:szCs w:val="26"/>
              </w:rPr>
            </w:pPr>
            <w:r w:rsidRPr="009E2363">
              <w:rPr>
                <w:rFonts w:ascii="CordiaUPC" w:hAnsi="CordiaUPC" w:cs="CordiaUPC" w:hint="cs"/>
                <w:bCs/>
                <w:sz w:val="26"/>
                <w:szCs w:val="26"/>
              </w:rPr>
              <w:t>Amount</w:t>
            </w:r>
          </w:p>
        </w:tc>
      </w:tr>
      <w:tr w:rsidR="00F53C10" w:rsidRPr="009E2363" w14:paraId="6BFEFB76" w14:textId="77777777" w:rsidTr="009C2F99">
        <w:trPr>
          <w:cantSplit/>
          <w:tblHeader/>
          <w:jc w:val="right"/>
        </w:trPr>
        <w:tc>
          <w:tcPr>
            <w:tcW w:w="3600" w:type="dxa"/>
          </w:tcPr>
          <w:p w14:paraId="34D58CAD" w14:textId="77777777" w:rsidR="00F53C10" w:rsidRPr="009E2363" w:rsidRDefault="00F53C10" w:rsidP="0070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7F82A275" w14:textId="77777777" w:rsidR="00F53C10" w:rsidRPr="009E2363" w:rsidRDefault="00F53C10" w:rsidP="007070C6">
            <w:pPr>
              <w:tabs>
                <w:tab w:val="decimal" w:pos="371"/>
                <w:tab w:val="decimal" w:pos="765"/>
              </w:tabs>
              <w:spacing w:line="240" w:lineRule="exact"/>
              <w:jc w:val="center"/>
              <w:rPr>
                <w:rFonts w:ascii="CordiaUPC" w:hAnsi="CordiaUPC" w:cs="CordiaUPC"/>
                <w:i/>
                <w:iCs/>
                <w:sz w:val="26"/>
                <w:szCs w:val="26"/>
              </w:rPr>
            </w:pPr>
            <w:r w:rsidRPr="009E2363">
              <w:rPr>
                <w:rFonts w:ascii="CordiaUPC" w:hAnsi="CordiaUPC" w:cs="CordiaUPC" w:hint="cs"/>
                <w:i/>
                <w:iCs/>
                <w:sz w:val="26"/>
                <w:szCs w:val="26"/>
                <w:cs/>
                <w:lang w:bidi="th-TH"/>
              </w:rPr>
              <w:t>(</w:t>
            </w:r>
            <w:r w:rsidRPr="009E2363">
              <w:rPr>
                <w:rFonts w:ascii="CordiaUPC" w:hAnsi="CordiaUPC" w:cs="CordiaUPC" w:hint="cs"/>
                <w:i/>
                <w:iCs/>
                <w:sz w:val="26"/>
                <w:szCs w:val="26"/>
              </w:rPr>
              <w:t>in Baht</w:t>
            </w:r>
            <w:r w:rsidRPr="009E2363">
              <w:rPr>
                <w:rFonts w:ascii="CordiaUPC" w:hAnsi="CordiaUPC" w:cs="CordiaUPC" w:hint="cs"/>
                <w:i/>
                <w:iCs/>
                <w:sz w:val="26"/>
                <w:szCs w:val="26"/>
                <w:cs/>
                <w:lang w:bidi="th-TH"/>
              </w:rPr>
              <w:t>)</w:t>
            </w:r>
          </w:p>
        </w:tc>
        <w:tc>
          <w:tcPr>
            <w:tcW w:w="4500" w:type="dxa"/>
            <w:gridSpan w:val="9"/>
          </w:tcPr>
          <w:p w14:paraId="519F6BFF" w14:textId="77777777" w:rsidR="00F53C10" w:rsidRPr="009E2363" w:rsidRDefault="00F53C10" w:rsidP="007070C6">
            <w:pPr>
              <w:tabs>
                <w:tab w:val="decimal" w:pos="765"/>
              </w:tabs>
              <w:spacing w:line="240" w:lineRule="exact"/>
              <w:jc w:val="center"/>
              <w:rPr>
                <w:rFonts w:ascii="CordiaUPC" w:hAnsi="CordiaUPC" w:cs="CordiaUPC"/>
                <w:i/>
                <w:iCs/>
                <w:sz w:val="26"/>
                <w:szCs w:val="26"/>
              </w:rPr>
            </w:pPr>
            <w:r w:rsidRPr="009E2363">
              <w:rPr>
                <w:rFonts w:ascii="CordiaUPC" w:hAnsi="CordiaUPC" w:cs="CordiaUPC" w:hint="cs"/>
                <w:i/>
                <w:iCs/>
                <w:sz w:val="26"/>
                <w:szCs w:val="26"/>
                <w:cs/>
                <w:lang w:bidi="th-TH"/>
              </w:rPr>
              <w:t>(</w:t>
            </w:r>
            <w:r w:rsidRPr="009E2363">
              <w:rPr>
                <w:rFonts w:ascii="CordiaUPC" w:hAnsi="CordiaUPC" w:cs="CordiaUPC" w:hint="cs"/>
                <w:i/>
                <w:iCs/>
                <w:sz w:val="26"/>
                <w:szCs w:val="26"/>
              </w:rPr>
              <w:t xml:space="preserve">million shares </w:t>
            </w:r>
            <w:r w:rsidRPr="009E2363">
              <w:rPr>
                <w:rFonts w:ascii="CordiaUPC" w:hAnsi="CordiaUPC" w:cs="CordiaUPC" w:hint="cs"/>
                <w:i/>
                <w:iCs/>
                <w:sz w:val="26"/>
                <w:szCs w:val="26"/>
                <w:cs/>
                <w:lang w:bidi="th-TH"/>
              </w:rPr>
              <w:t xml:space="preserve">/ </w:t>
            </w:r>
            <w:r w:rsidRPr="009E2363">
              <w:rPr>
                <w:rFonts w:ascii="CordiaUPC" w:hAnsi="CordiaUPC" w:cs="CordiaUPC" w:hint="cs"/>
                <w:i/>
                <w:iCs/>
                <w:sz w:val="26"/>
                <w:szCs w:val="26"/>
              </w:rPr>
              <w:t>million Baht</w:t>
            </w:r>
            <w:r w:rsidRPr="009E2363">
              <w:rPr>
                <w:rFonts w:ascii="CordiaUPC" w:hAnsi="CordiaUPC" w:cs="CordiaUPC" w:hint="cs"/>
                <w:i/>
                <w:iCs/>
                <w:sz w:val="26"/>
                <w:szCs w:val="26"/>
                <w:cs/>
                <w:lang w:bidi="th-TH"/>
              </w:rPr>
              <w:t>)</w:t>
            </w:r>
          </w:p>
        </w:tc>
      </w:tr>
      <w:tr w:rsidR="00BC194E" w:rsidRPr="009E2363" w14:paraId="1952923D" w14:textId="77777777" w:rsidTr="009C2F99">
        <w:trPr>
          <w:cantSplit/>
          <w:jc w:val="right"/>
        </w:trPr>
        <w:tc>
          <w:tcPr>
            <w:tcW w:w="3600" w:type="dxa"/>
          </w:tcPr>
          <w:p w14:paraId="3001D84D" w14:textId="6C2F529A" w:rsidR="00BC194E" w:rsidRPr="009E2363" w:rsidRDefault="00BC194E" w:rsidP="00BC1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036FC1">
              <w:rPr>
                <w:rFonts w:ascii="CordiaUPC" w:hAnsi="CordiaUPC" w:cs="CordiaUPC" w:hint="cs"/>
                <w:b/>
                <w:bCs/>
                <w:sz w:val="26"/>
                <w:szCs w:val="26"/>
                <w:lang w:val="en-US" w:bidi="th-TH"/>
              </w:rPr>
              <w:t>Authorised</w:t>
            </w:r>
            <w:proofErr w:type="spellEnd"/>
            <w:r w:rsidRPr="00036FC1">
              <w:rPr>
                <w:rFonts w:ascii="CordiaUPC" w:hAnsi="CordiaUPC" w:cs="CordiaUPC" w:hint="cs"/>
                <w:b/>
                <w:bCs/>
                <w:sz w:val="26"/>
                <w:szCs w:val="26"/>
                <w:lang w:val="en-US" w:bidi="th-TH"/>
              </w:rPr>
              <w:t xml:space="preserve"> shares at </w:t>
            </w:r>
            <w:r>
              <w:rPr>
                <w:rFonts w:ascii="CordiaUPC" w:hAnsi="CordiaUPC" w:cs="CordiaUPC"/>
                <w:b/>
                <w:bCs/>
                <w:sz w:val="26"/>
                <w:szCs w:val="26"/>
                <w:lang w:val="en-US" w:bidi="th-TH"/>
              </w:rPr>
              <w:t xml:space="preserve">31 March </w:t>
            </w:r>
            <w:r w:rsidRPr="00036FC1">
              <w:rPr>
                <w:rFonts w:ascii="CordiaUPC" w:hAnsi="CordiaUPC" w:cs="CordiaUPC"/>
                <w:b/>
                <w:bCs/>
                <w:sz w:val="26"/>
                <w:szCs w:val="26"/>
                <w:lang w:val="en-US" w:bidi="th-TH"/>
              </w:rPr>
              <w:t>/</w:t>
            </w:r>
            <w:r>
              <w:rPr>
                <w:rFonts w:ascii="CordiaUPC" w:hAnsi="CordiaUPC" w:cs="CordiaUPC"/>
                <w:b/>
                <w:bCs/>
                <w:sz w:val="26"/>
                <w:szCs w:val="26"/>
                <w:lang w:val="en-US" w:bidi="th-TH"/>
              </w:rPr>
              <w:br/>
            </w:r>
            <w:r w:rsidRPr="00036FC1">
              <w:rPr>
                <w:rFonts w:ascii="CordiaUPC" w:hAnsi="CordiaUPC" w:cs="CordiaUPC" w:hint="cs"/>
                <w:b/>
                <w:bCs/>
                <w:sz w:val="26"/>
                <w:szCs w:val="26"/>
                <w:lang w:val="en-US" w:bidi="th-TH"/>
              </w:rPr>
              <w:t>31 December</w:t>
            </w:r>
          </w:p>
        </w:tc>
        <w:tc>
          <w:tcPr>
            <w:tcW w:w="1170" w:type="dxa"/>
            <w:vAlign w:val="bottom"/>
          </w:tcPr>
          <w:p w14:paraId="51D3D451" w14:textId="77777777" w:rsidR="00BC194E" w:rsidRPr="009E2363" w:rsidRDefault="00BC194E" w:rsidP="00BC194E">
            <w:pPr>
              <w:tabs>
                <w:tab w:val="decimal" w:pos="371"/>
                <w:tab w:val="decimal" w:pos="731"/>
              </w:tabs>
              <w:spacing w:line="240" w:lineRule="exact"/>
              <w:ind w:right="11"/>
              <w:jc w:val="center"/>
              <w:rPr>
                <w:rFonts w:ascii="CordiaUPC" w:hAnsi="CordiaUPC" w:cs="CordiaUPC"/>
                <w:b/>
                <w:bCs/>
                <w:sz w:val="26"/>
                <w:szCs w:val="26"/>
              </w:rPr>
            </w:pPr>
            <w:r w:rsidRPr="009E2363">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4685192B" w14:textId="050F87AB" w:rsidR="00BC194E" w:rsidRPr="009E2363" w:rsidRDefault="00BC194E" w:rsidP="00BC194E">
            <w:pPr>
              <w:tabs>
                <w:tab w:val="decimal" w:pos="731"/>
              </w:tabs>
              <w:spacing w:line="240" w:lineRule="exact"/>
              <w:ind w:right="11"/>
              <w:rPr>
                <w:rFonts w:ascii="CordiaUPC" w:hAnsi="CordiaUPC" w:cs="CordiaUPC"/>
                <w:b/>
                <w:bCs/>
                <w:sz w:val="26"/>
                <w:szCs w:val="26"/>
              </w:rPr>
            </w:pPr>
            <w:r w:rsidRPr="00064867">
              <w:rPr>
                <w:rFonts w:ascii="CordiaUPC" w:eastAsia="Times New Roman" w:hAnsi="CordiaUPC" w:cs="CordiaUPC"/>
                <w:b/>
                <w:bCs/>
                <w:sz w:val="26"/>
                <w:szCs w:val="26"/>
                <w:lang w:eastAsia="en-GB"/>
              </w:rPr>
              <w:t>97,831</w:t>
            </w:r>
          </w:p>
        </w:tc>
        <w:tc>
          <w:tcPr>
            <w:tcW w:w="180" w:type="dxa"/>
            <w:vAlign w:val="bottom"/>
          </w:tcPr>
          <w:p w14:paraId="7B23561E" w14:textId="77777777" w:rsidR="00BC194E" w:rsidRPr="009E2363" w:rsidRDefault="00BC194E" w:rsidP="00BC194E">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15ABB264" w14:textId="3FD45994" w:rsidR="00BC194E" w:rsidRPr="009E2363" w:rsidRDefault="00BC194E" w:rsidP="00BC194E">
            <w:pPr>
              <w:tabs>
                <w:tab w:val="decimal" w:pos="731"/>
              </w:tabs>
              <w:spacing w:line="240" w:lineRule="exact"/>
              <w:ind w:right="11"/>
              <w:rPr>
                <w:rFonts w:ascii="CordiaUPC" w:hAnsi="CordiaUPC" w:cs="CordiaUPC"/>
                <w:b/>
                <w:bCs/>
                <w:sz w:val="26"/>
                <w:szCs w:val="26"/>
              </w:rPr>
            </w:pPr>
            <w:r w:rsidRPr="00064867">
              <w:rPr>
                <w:rFonts w:ascii="CordiaUPC" w:eastAsia="Times New Roman" w:hAnsi="CordiaUPC" w:cs="CordiaUPC"/>
                <w:b/>
                <w:bCs/>
                <w:sz w:val="26"/>
                <w:szCs w:val="26"/>
                <w:lang w:eastAsia="en-GB"/>
              </w:rPr>
              <w:t>92,939</w:t>
            </w:r>
          </w:p>
        </w:tc>
        <w:tc>
          <w:tcPr>
            <w:tcW w:w="180" w:type="dxa"/>
            <w:gridSpan w:val="2"/>
            <w:vAlign w:val="bottom"/>
          </w:tcPr>
          <w:p w14:paraId="76E7529C" w14:textId="77777777" w:rsidR="00BC194E" w:rsidRPr="009E2363" w:rsidRDefault="00BC194E" w:rsidP="00BC194E">
            <w:pPr>
              <w:tabs>
                <w:tab w:val="decimal" w:pos="765"/>
              </w:tabs>
              <w:spacing w:line="240" w:lineRule="exact"/>
              <w:rPr>
                <w:rFonts w:ascii="CordiaUPC" w:hAnsi="CordiaUPC" w:cs="CordiaUPC"/>
                <w:b/>
                <w:bCs/>
                <w:sz w:val="26"/>
                <w:szCs w:val="26"/>
              </w:rPr>
            </w:pPr>
          </w:p>
        </w:tc>
        <w:tc>
          <w:tcPr>
            <w:tcW w:w="990" w:type="dxa"/>
            <w:tcBorders>
              <w:left w:val="nil"/>
              <w:bottom w:val="double" w:sz="4" w:space="0" w:color="auto"/>
              <w:right w:val="nil"/>
            </w:tcBorders>
            <w:vAlign w:val="bottom"/>
          </w:tcPr>
          <w:p w14:paraId="235911ED" w14:textId="0D50B1C9" w:rsidR="00BC194E" w:rsidRPr="009E2363" w:rsidRDefault="00BC194E" w:rsidP="00BC194E">
            <w:pPr>
              <w:tabs>
                <w:tab w:val="decimal" w:pos="731"/>
              </w:tabs>
              <w:spacing w:line="240" w:lineRule="exact"/>
              <w:ind w:right="11"/>
              <w:rPr>
                <w:rFonts w:ascii="CordiaUPC" w:hAnsi="CordiaUPC" w:cs="CordiaUPC"/>
                <w:b/>
                <w:bCs/>
                <w:sz w:val="26"/>
                <w:szCs w:val="26"/>
              </w:rPr>
            </w:pPr>
            <w:r w:rsidRPr="009E2363">
              <w:rPr>
                <w:rFonts w:ascii="CordiaUPC" w:eastAsia="Times New Roman" w:hAnsi="CordiaUPC" w:cs="CordiaUPC"/>
                <w:b/>
                <w:bCs/>
                <w:sz w:val="26"/>
                <w:szCs w:val="26"/>
                <w:lang w:eastAsia="en-GB"/>
              </w:rPr>
              <w:t>97,831</w:t>
            </w:r>
          </w:p>
        </w:tc>
        <w:tc>
          <w:tcPr>
            <w:tcW w:w="180" w:type="dxa"/>
            <w:vAlign w:val="bottom"/>
          </w:tcPr>
          <w:p w14:paraId="2B117044" w14:textId="77777777" w:rsidR="00BC194E" w:rsidRPr="009E2363" w:rsidRDefault="00BC194E" w:rsidP="00BC194E">
            <w:pPr>
              <w:tabs>
                <w:tab w:val="decimal" w:pos="765"/>
              </w:tabs>
              <w:spacing w:line="240" w:lineRule="exact"/>
              <w:rPr>
                <w:rFonts w:ascii="CordiaUPC" w:hAnsi="CordiaUPC" w:cs="CordiaUPC"/>
                <w:b/>
                <w:bCs/>
                <w:sz w:val="26"/>
                <w:szCs w:val="26"/>
              </w:rPr>
            </w:pPr>
          </w:p>
        </w:tc>
        <w:tc>
          <w:tcPr>
            <w:tcW w:w="957" w:type="dxa"/>
            <w:tcBorders>
              <w:left w:val="nil"/>
              <w:bottom w:val="double" w:sz="4" w:space="0" w:color="auto"/>
              <w:right w:val="nil"/>
            </w:tcBorders>
            <w:vAlign w:val="bottom"/>
          </w:tcPr>
          <w:p w14:paraId="570C98E6" w14:textId="6BA2B424" w:rsidR="00BC194E" w:rsidRPr="009E2363" w:rsidRDefault="00BC194E" w:rsidP="00BC194E">
            <w:pPr>
              <w:tabs>
                <w:tab w:val="decimal" w:pos="731"/>
              </w:tabs>
              <w:spacing w:line="240" w:lineRule="exact"/>
              <w:ind w:right="11"/>
              <w:rPr>
                <w:rFonts w:ascii="CordiaUPC" w:hAnsi="CordiaUPC" w:cs="CordiaUPC"/>
                <w:b/>
                <w:bCs/>
                <w:sz w:val="26"/>
                <w:szCs w:val="26"/>
              </w:rPr>
            </w:pPr>
            <w:r w:rsidRPr="009E2363">
              <w:rPr>
                <w:rFonts w:ascii="CordiaUPC" w:eastAsia="Times New Roman" w:hAnsi="CordiaUPC" w:cs="CordiaUPC"/>
                <w:b/>
                <w:bCs/>
                <w:sz w:val="26"/>
                <w:szCs w:val="26"/>
                <w:lang w:eastAsia="en-GB"/>
              </w:rPr>
              <w:t>92,939</w:t>
            </w:r>
          </w:p>
        </w:tc>
      </w:tr>
      <w:tr w:rsidR="00BC194E" w:rsidRPr="009E2363" w14:paraId="66B50B4B" w14:textId="77777777" w:rsidTr="009C2F99">
        <w:trPr>
          <w:cantSplit/>
          <w:jc w:val="right"/>
        </w:trPr>
        <w:tc>
          <w:tcPr>
            <w:tcW w:w="3600" w:type="dxa"/>
          </w:tcPr>
          <w:p w14:paraId="0FC0EA1B" w14:textId="77777777" w:rsidR="00BC194E" w:rsidRPr="009E2363" w:rsidRDefault="00BC194E" w:rsidP="00BC194E">
            <w:pPr>
              <w:spacing w:line="240" w:lineRule="exact"/>
              <w:rPr>
                <w:rFonts w:ascii="CordiaUPC" w:hAnsi="CordiaUPC" w:cs="CordiaUPC"/>
                <w:b/>
                <w:bCs/>
                <w:i/>
                <w:iCs/>
                <w:sz w:val="26"/>
                <w:szCs w:val="26"/>
                <w:lang w:val="en-US" w:bidi="th-TH"/>
              </w:rPr>
            </w:pPr>
          </w:p>
        </w:tc>
        <w:tc>
          <w:tcPr>
            <w:tcW w:w="1170" w:type="dxa"/>
          </w:tcPr>
          <w:p w14:paraId="76E1CD45" w14:textId="77777777" w:rsidR="00BC194E" w:rsidRPr="009E2363" w:rsidRDefault="00BC194E" w:rsidP="00BC194E">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4F8CCA80"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674162D8"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5279EA36"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gridSpan w:val="2"/>
          </w:tcPr>
          <w:p w14:paraId="2A1AE91E"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tcPr>
          <w:p w14:paraId="656DF305"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4610FFD3"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tcPr>
          <w:p w14:paraId="153328E8" w14:textId="77777777" w:rsidR="00BC194E" w:rsidRPr="009E2363" w:rsidRDefault="00BC194E" w:rsidP="00BC194E">
            <w:pPr>
              <w:tabs>
                <w:tab w:val="decimal" w:pos="731"/>
              </w:tabs>
              <w:spacing w:line="240" w:lineRule="exact"/>
              <w:ind w:right="11"/>
              <w:rPr>
                <w:rFonts w:ascii="CordiaUPC" w:hAnsi="CordiaUPC" w:cs="CordiaUPC"/>
                <w:sz w:val="26"/>
                <w:szCs w:val="26"/>
              </w:rPr>
            </w:pPr>
          </w:p>
        </w:tc>
      </w:tr>
      <w:tr w:rsidR="00BC194E" w:rsidRPr="009E2363" w14:paraId="69B8E25A" w14:textId="77777777" w:rsidTr="009C2F99">
        <w:trPr>
          <w:cantSplit/>
          <w:jc w:val="right"/>
        </w:trPr>
        <w:tc>
          <w:tcPr>
            <w:tcW w:w="3600" w:type="dxa"/>
          </w:tcPr>
          <w:p w14:paraId="4A7F333B" w14:textId="77777777" w:rsidR="00BC194E" w:rsidRPr="009E2363" w:rsidRDefault="00BC194E" w:rsidP="00BC1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9E2363">
              <w:rPr>
                <w:rFonts w:ascii="CordiaUPC" w:hAnsi="CordiaUPC" w:cs="CordiaUPC" w:hint="cs"/>
                <w:b/>
                <w:bCs/>
                <w:i/>
                <w:iCs/>
                <w:sz w:val="26"/>
                <w:szCs w:val="26"/>
                <w:lang w:val="en-US" w:bidi="th-TH"/>
              </w:rPr>
              <w:t>Issued and paid</w:t>
            </w:r>
            <w:r w:rsidRPr="009E2363">
              <w:rPr>
                <w:rFonts w:ascii="CordiaUPC" w:hAnsi="CordiaUPC" w:cs="CordiaUPC" w:hint="cs"/>
                <w:b/>
                <w:bCs/>
                <w:i/>
                <w:iCs/>
                <w:sz w:val="26"/>
                <w:szCs w:val="26"/>
                <w:cs/>
                <w:lang w:val="en-US" w:bidi="th-TH"/>
              </w:rPr>
              <w:t>-</w:t>
            </w:r>
            <w:r w:rsidRPr="009E2363">
              <w:rPr>
                <w:rFonts w:ascii="CordiaUPC" w:hAnsi="CordiaUPC" w:cs="CordiaUPC" w:hint="cs"/>
                <w:b/>
                <w:bCs/>
                <w:i/>
                <w:iCs/>
                <w:sz w:val="26"/>
                <w:szCs w:val="26"/>
                <w:lang w:val="en-US" w:bidi="th-TH"/>
              </w:rPr>
              <w:t>up</w:t>
            </w:r>
          </w:p>
        </w:tc>
        <w:tc>
          <w:tcPr>
            <w:tcW w:w="1170" w:type="dxa"/>
          </w:tcPr>
          <w:p w14:paraId="0CDD495C" w14:textId="77777777" w:rsidR="00BC194E" w:rsidRPr="009E2363" w:rsidRDefault="00BC194E" w:rsidP="00BC194E">
            <w:pPr>
              <w:tabs>
                <w:tab w:val="decimal" w:pos="371"/>
                <w:tab w:val="decimal" w:pos="731"/>
              </w:tabs>
              <w:spacing w:line="240" w:lineRule="exact"/>
              <w:ind w:right="11"/>
              <w:jc w:val="center"/>
              <w:rPr>
                <w:rFonts w:ascii="CordiaUPC" w:hAnsi="CordiaUPC" w:cs="CordiaUPC"/>
                <w:sz w:val="26"/>
                <w:szCs w:val="26"/>
              </w:rPr>
            </w:pPr>
          </w:p>
        </w:tc>
        <w:tc>
          <w:tcPr>
            <w:tcW w:w="1023" w:type="dxa"/>
          </w:tcPr>
          <w:p w14:paraId="2054099E"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tcPr>
          <w:p w14:paraId="5301B8E8"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gridSpan w:val="2"/>
          </w:tcPr>
          <w:p w14:paraId="041F7334"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gridSpan w:val="2"/>
          </w:tcPr>
          <w:p w14:paraId="459339FA"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tcPr>
          <w:p w14:paraId="3C240C7A"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tcPr>
          <w:p w14:paraId="4DFF8A4C"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57" w:type="dxa"/>
          </w:tcPr>
          <w:p w14:paraId="5F69679D" w14:textId="77777777" w:rsidR="00BC194E" w:rsidRPr="009E2363" w:rsidRDefault="00BC194E" w:rsidP="00BC194E">
            <w:pPr>
              <w:tabs>
                <w:tab w:val="decimal" w:pos="731"/>
              </w:tabs>
              <w:spacing w:line="240" w:lineRule="exact"/>
              <w:ind w:right="11"/>
              <w:rPr>
                <w:rFonts w:ascii="CordiaUPC" w:hAnsi="CordiaUPC" w:cs="CordiaUPC"/>
                <w:sz w:val="26"/>
                <w:szCs w:val="26"/>
              </w:rPr>
            </w:pPr>
          </w:p>
        </w:tc>
      </w:tr>
      <w:tr w:rsidR="00BC194E" w:rsidRPr="009E2363" w14:paraId="064544A3" w14:textId="77777777" w:rsidTr="009C2F99">
        <w:trPr>
          <w:cantSplit/>
          <w:jc w:val="right"/>
        </w:trPr>
        <w:tc>
          <w:tcPr>
            <w:tcW w:w="3600" w:type="dxa"/>
          </w:tcPr>
          <w:p w14:paraId="74D07B3F" w14:textId="77777777" w:rsidR="00BC194E" w:rsidRPr="009E2363" w:rsidRDefault="00BC194E" w:rsidP="00BC1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9E2363">
              <w:rPr>
                <w:rFonts w:ascii="CordiaUPC" w:hAnsi="CordiaUPC" w:cs="CordiaUPC" w:hint="cs"/>
                <w:sz w:val="26"/>
                <w:szCs w:val="26"/>
                <w:lang w:val="en-US" w:bidi="th-TH"/>
              </w:rPr>
              <w:t>At 1 January</w:t>
            </w:r>
          </w:p>
        </w:tc>
        <w:tc>
          <w:tcPr>
            <w:tcW w:w="1170" w:type="dxa"/>
          </w:tcPr>
          <w:p w14:paraId="7D1516F2" w14:textId="77777777" w:rsidR="00BC194E" w:rsidRPr="009E2363" w:rsidRDefault="00BC194E" w:rsidP="00BC194E">
            <w:pPr>
              <w:tabs>
                <w:tab w:val="decimal" w:pos="371"/>
                <w:tab w:val="decimal" w:pos="731"/>
              </w:tabs>
              <w:spacing w:line="240" w:lineRule="exact"/>
              <w:ind w:right="11"/>
              <w:jc w:val="center"/>
              <w:rPr>
                <w:rFonts w:ascii="CordiaUPC" w:hAnsi="CordiaUPC" w:cs="CordiaUPC"/>
                <w:sz w:val="26"/>
                <w:szCs w:val="26"/>
              </w:rPr>
            </w:pPr>
          </w:p>
        </w:tc>
        <w:tc>
          <w:tcPr>
            <w:tcW w:w="1023" w:type="dxa"/>
          </w:tcPr>
          <w:p w14:paraId="2D1E33E2"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tcPr>
          <w:p w14:paraId="7AB92337"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gridSpan w:val="2"/>
          </w:tcPr>
          <w:p w14:paraId="2B88E513"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gridSpan w:val="2"/>
          </w:tcPr>
          <w:p w14:paraId="3DC8D98D"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tcPr>
          <w:p w14:paraId="5D4ED348"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tcPr>
          <w:p w14:paraId="340C61ED"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57" w:type="dxa"/>
          </w:tcPr>
          <w:p w14:paraId="5A1582BC" w14:textId="77777777" w:rsidR="00BC194E" w:rsidRPr="009E2363" w:rsidRDefault="00BC194E" w:rsidP="00BC194E">
            <w:pPr>
              <w:tabs>
                <w:tab w:val="decimal" w:pos="731"/>
              </w:tabs>
              <w:spacing w:line="240" w:lineRule="exact"/>
              <w:ind w:right="11"/>
              <w:rPr>
                <w:rFonts w:ascii="CordiaUPC" w:hAnsi="CordiaUPC" w:cs="CordiaUPC"/>
                <w:sz w:val="26"/>
                <w:szCs w:val="26"/>
              </w:rPr>
            </w:pPr>
          </w:p>
        </w:tc>
      </w:tr>
      <w:tr w:rsidR="00BC194E" w:rsidRPr="009E2363" w14:paraId="78090A43" w14:textId="77777777" w:rsidTr="006C1D0D">
        <w:trPr>
          <w:cantSplit/>
          <w:jc w:val="right"/>
        </w:trPr>
        <w:tc>
          <w:tcPr>
            <w:tcW w:w="3600" w:type="dxa"/>
          </w:tcPr>
          <w:p w14:paraId="2A66C8A1" w14:textId="77777777" w:rsidR="00BC194E" w:rsidRPr="009E2363" w:rsidRDefault="00BC194E" w:rsidP="00BC1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9E2363">
              <w:rPr>
                <w:rFonts w:ascii="CordiaUPC" w:hAnsi="CordiaUPC" w:cs="CordiaUPC" w:hint="cs"/>
                <w:sz w:val="26"/>
                <w:szCs w:val="26"/>
                <w:cs/>
                <w:lang w:val="en-US" w:bidi="th-TH"/>
              </w:rPr>
              <w:t xml:space="preserve">- </w:t>
            </w:r>
            <w:r w:rsidRPr="009E2363">
              <w:rPr>
                <w:rFonts w:ascii="CordiaUPC" w:hAnsi="CordiaUPC" w:cs="CordiaUPC" w:hint="cs"/>
                <w:sz w:val="26"/>
                <w:szCs w:val="26"/>
                <w:lang w:val="en-US" w:bidi="th-TH"/>
              </w:rPr>
              <w:t>ordinary shares</w:t>
            </w:r>
          </w:p>
        </w:tc>
        <w:tc>
          <w:tcPr>
            <w:tcW w:w="1170" w:type="dxa"/>
          </w:tcPr>
          <w:p w14:paraId="442B90CB" w14:textId="77777777" w:rsidR="00BC194E" w:rsidRPr="009E2363" w:rsidRDefault="00BC194E" w:rsidP="00BC194E">
            <w:pPr>
              <w:tabs>
                <w:tab w:val="decimal" w:pos="371"/>
                <w:tab w:val="decimal" w:pos="731"/>
              </w:tabs>
              <w:spacing w:line="240" w:lineRule="exact"/>
              <w:ind w:right="11"/>
              <w:jc w:val="center"/>
              <w:rPr>
                <w:rFonts w:ascii="CordiaUPC" w:hAnsi="CordiaUPC" w:cs="CordiaUPC"/>
                <w:sz w:val="26"/>
                <w:szCs w:val="26"/>
              </w:rPr>
            </w:pPr>
            <w:r w:rsidRPr="009E2363">
              <w:rPr>
                <w:rFonts w:ascii="CordiaUPC" w:hAnsi="CordiaUPC" w:cs="CordiaUPC" w:hint="cs"/>
                <w:sz w:val="26"/>
                <w:szCs w:val="26"/>
              </w:rPr>
              <w:t>0.95</w:t>
            </w:r>
          </w:p>
        </w:tc>
        <w:tc>
          <w:tcPr>
            <w:tcW w:w="1023" w:type="dxa"/>
            <w:shd w:val="clear" w:color="auto" w:fill="auto"/>
          </w:tcPr>
          <w:p w14:paraId="565EA073" w14:textId="507D4DEB" w:rsidR="00BC194E" w:rsidRPr="009C2F99" w:rsidRDefault="00BC194E" w:rsidP="00BC194E">
            <w:pPr>
              <w:tabs>
                <w:tab w:val="decimal" w:pos="731"/>
              </w:tabs>
              <w:spacing w:line="240" w:lineRule="exact"/>
              <w:ind w:right="11"/>
              <w:rPr>
                <w:rFonts w:ascii="CordiaUPC" w:hAnsi="CordiaUPC" w:cs="CordiaUPC"/>
                <w:sz w:val="26"/>
                <w:szCs w:val="26"/>
              </w:rPr>
            </w:pPr>
            <w:r w:rsidRPr="009C2F99">
              <w:rPr>
                <w:rFonts w:ascii="CordiaUPC" w:eastAsia="Times New Roman" w:hAnsi="CordiaUPC" w:cs="CordiaUPC"/>
                <w:sz w:val="26"/>
                <w:szCs w:val="26"/>
                <w:lang w:eastAsia="en-GB"/>
              </w:rPr>
              <w:t>97,101</w:t>
            </w:r>
          </w:p>
        </w:tc>
        <w:tc>
          <w:tcPr>
            <w:tcW w:w="180" w:type="dxa"/>
          </w:tcPr>
          <w:p w14:paraId="073E3A6A"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gridSpan w:val="2"/>
          </w:tcPr>
          <w:p w14:paraId="7953B7CA" w14:textId="72231153" w:rsidR="00BC194E" w:rsidRPr="009C2F99" w:rsidRDefault="00BC194E" w:rsidP="00BC194E">
            <w:pPr>
              <w:tabs>
                <w:tab w:val="decimal" w:pos="731"/>
              </w:tabs>
              <w:spacing w:line="240" w:lineRule="exact"/>
              <w:ind w:right="11"/>
              <w:rPr>
                <w:rFonts w:ascii="CordiaUPC" w:hAnsi="CordiaUPC" w:cs="CordiaUPC"/>
                <w:sz w:val="26"/>
                <w:szCs w:val="26"/>
              </w:rPr>
            </w:pPr>
            <w:r w:rsidRPr="009C2F99">
              <w:rPr>
                <w:rFonts w:ascii="CordiaUPC" w:eastAsia="Times New Roman" w:hAnsi="CordiaUPC" w:cs="CordiaUPC"/>
                <w:sz w:val="26"/>
                <w:szCs w:val="26"/>
                <w:lang w:eastAsia="en-GB"/>
              </w:rPr>
              <w:t>92,246</w:t>
            </w:r>
          </w:p>
        </w:tc>
        <w:tc>
          <w:tcPr>
            <w:tcW w:w="180" w:type="dxa"/>
            <w:gridSpan w:val="2"/>
          </w:tcPr>
          <w:p w14:paraId="1BBEC4EF"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tcPr>
          <w:p w14:paraId="0095C4BE" w14:textId="1836EE9D" w:rsidR="00BC194E" w:rsidRPr="009E2363" w:rsidRDefault="00BC194E" w:rsidP="00BC194E">
            <w:pPr>
              <w:tabs>
                <w:tab w:val="decimal" w:pos="731"/>
              </w:tabs>
              <w:spacing w:line="240" w:lineRule="exact"/>
              <w:ind w:right="11"/>
              <w:rPr>
                <w:rFonts w:ascii="CordiaUPC" w:hAnsi="CordiaUPC" w:cs="CordiaUPC"/>
                <w:sz w:val="26"/>
                <w:szCs w:val="26"/>
              </w:rPr>
            </w:pPr>
            <w:r w:rsidRPr="009E2363">
              <w:rPr>
                <w:rFonts w:ascii="CordiaUPC" w:eastAsia="Times New Roman" w:hAnsi="CordiaUPC" w:cs="CordiaUPC"/>
                <w:sz w:val="26"/>
                <w:szCs w:val="26"/>
                <w:lang w:eastAsia="en-GB"/>
              </w:rPr>
              <w:t>96,776</w:t>
            </w:r>
          </w:p>
        </w:tc>
        <w:tc>
          <w:tcPr>
            <w:tcW w:w="180" w:type="dxa"/>
          </w:tcPr>
          <w:p w14:paraId="0CA95E2E"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57" w:type="dxa"/>
          </w:tcPr>
          <w:p w14:paraId="588EC42E" w14:textId="7DEF9E66" w:rsidR="00BC194E" w:rsidRPr="009E2363" w:rsidRDefault="00BC194E" w:rsidP="00BC194E">
            <w:pPr>
              <w:tabs>
                <w:tab w:val="decimal" w:pos="731"/>
              </w:tabs>
              <w:spacing w:line="240" w:lineRule="exact"/>
              <w:ind w:right="11"/>
              <w:rPr>
                <w:rFonts w:ascii="CordiaUPC" w:hAnsi="CordiaUPC" w:cs="CordiaUPC"/>
                <w:sz w:val="26"/>
                <w:szCs w:val="26"/>
              </w:rPr>
            </w:pPr>
            <w:r w:rsidRPr="009E2363">
              <w:rPr>
                <w:rFonts w:ascii="CordiaUPC" w:eastAsia="Times New Roman" w:hAnsi="CordiaUPC" w:cs="CordiaUPC" w:hint="cs"/>
                <w:sz w:val="26"/>
                <w:szCs w:val="26"/>
                <w:cs/>
                <w:lang w:eastAsia="en-GB"/>
              </w:rPr>
              <w:t>91</w:t>
            </w:r>
            <w:r w:rsidRPr="009E2363">
              <w:rPr>
                <w:rFonts w:ascii="CordiaUPC" w:eastAsia="Times New Roman" w:hAnsi="CordiaUPC" w:cs="CordiaUPC"/>
                <w:sz w:val="26"/>
                <w:szCs w:val="26"/>
                <w:lang w:eastAsia="en-GB"/>
              </w:rPr>
              <w:t>,</w:t>
            </w:r>
            <w:r w:rsidRPr="009E2363">
              <w:rPr>
                <w:rFonts w:ascii="CordiaUPC" w:eastAsia="Times New Roman" w:hAnsi="CordiaUPC" w:cs="CordiaUPC" w:hint="cs"/>
                <w:sz w:val="26"/>
                <w:szCs w:val="26"/>
                <w:cs/>
                <w:lang w:eastAsia="en-GB"/>
              </w:rPr>
              <w:t>937</w:t>
            </w:r>
          </w:p>
        </w:tc>
      </w:tr>
      <w:tr w:rsidR="00BC194E" w:rsidRPr="009E2363" w14:paraId="0A5041E1" w14:textId="77777777" w:rsidTr="006C1D0D">
        <w:trPr>
          <w:cantSplit/>
          <w:jc w:val="right"/>
        </w:trPr>
        <w:tc>
          <w:tcPr>
            <w:tcW w:w="3600" w:type="dxa"/>
          </w:tcPr>
          <w:p w14:paraId="0DDBA3EE" w14:textId="77777777" w:rsidR="00BC194E" w:rsidRPr="009E2363" w:rsidRDefault="00BC194E" w:rsidP="00BC1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9E2363">
              <w:rPr>
                <w:rFonts w:ascii="CordiaUPC" w:hAnsi="CordiaUPC" w:cs="CordiaUPC" w:hint="cs"/>
                <w:sz w:val="26"/>
                <w:szCs w:val="26"/>
                <w:lang w:val="en-US" w:bidi="th-TH"/>
              </w:rPr>
              <w:t>Issue of new shares</w:t>
            </w:r>
          </w:p>
        </w:tc>
        <w:tc>
          <w:tcPr>
            <w:tcW w:w="1170" w:type="dxa"/>
          </w:tcPr>
          <w:p w14:paraId="3E2C910A" w14:textId="77777777" w:rsidR="00BC194E" w:rsidRPr="009E2363" w:rsidRDefault="00BC194E" w:rsidP="00BC194E">
            <w:pPr>
              <w:tabs>
                <w:tab w:val="decimal" w:pos="371"/>
                <w:tab w:val="decimal" w:pos="731"/>
              </w:tabs>
              <w:spacing w:line="240" w:lineRule="exact"/>
              <w:ind w:right="11"/>
              <w:jc w:val="center"/>
              <w:rPr>
                <w:rFonts w:ascii="CordiaUPC" w:hAnsi="CordiaUPC" w:cs="CordiaUPC"/>
                <w:sz w:val="26"/>
                <w:szCs w:val="26"/>
              </w:rPr>
            </w:pPr>
            <w:r w:rsidRPr="009E2363">
              <w:rPr>
                <w:rFonts w:ascii="CordiaUPC" w:hAnsi="CordiaUPC" w:cs="CordiaUPC" w:hint="cs"/>
                <w:sz w:val="26"/>
                <w:szCs w:val="26"/>
              </w:rPr>
              <w:t>0.95</w:t>
            </w:r>
          </w:p>
        </w:tc>
        <w:tc>
          <w:tcPr>
            <w:tcW w:w="1023" w:type="dxa"/>
            <w:tcBorders>
              <w:top w:val="nil"/>
              <w:left w:val="nil"/>
              <w:bottom w:val="single" w:sz="4" w:space="0" w:color="auto"/>
              <w:right w:val="nil"/>
            </w:tcBorders>
            <w:shd w:val="clear" w:color="auto" w:fill="auto"/>
            <w:vAlign w:val="bottom"/>
          </w:tcPr>
          <w:p w14:paraId="4EC51395" w14:textId="2DB9E073" w:rsidR="00BC194E" w:rsidRPr="006C1D0D" w:rsidRDefault="00216320" w:rsidP="00BC194E">
            <w:pPr>
              <w:tabs>
                <w:tab w:val="decimal" w:pos="731"/>
              </w:tabs>
              <w:spacing w:line="240" w:lineRule="exact"/>
              <w:ind w:right="11"/>
              <w:rPr>
                <w:rFonts w:ascii="CordiaUPC" w:hAnsi="CordiaUPC" w:cs="CordiaUPC"/>
                <w:sz w:val="26"/>
                <w:szCs w:val="26"/>
              </w:rPr>
            </w:pPr>
            <w:r w:rsidRPr="006C1D0D">
              <w:rPr>
                <w:rFonts w:ascii="CordiaUPC" w:eastAsia="Times New Roman" w:hAnsi="CordiaUPC" w:cs="CordiaUPC"/>
                <w:sz w:val="26"/>
                <w:szCs w:val="26"/>
                <w:lang w:eastAsia="en-GB"/>
              </w:rPr>
              <w:t>2</w:t>
            </w:r>
          </w:p>
        </w:tc>
        <w:tc>
          <w:tcPr>
            <w:tcW w:w="180" w:type="dxa"/>
          </w:tcPr>
          <w:p w14:paraId="798D2AFE"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37B759BF" w14:textId="6A4CBAF5" w:rsidR="00BC194E" w:rsidRPr="009E2363" w:rsidRDefault="00BC194E" w:rsidP="00BC194E">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2</w:t>
            </w:r>
          </w:p>
        </w:tc>
        <w:tc>
          <w:tcPr>
            <w:tcW w:w="180" w:type="dxa"/>
            <w:gridSpan w:val="2"/>
          </w:tcPr>
          <w:p w14:paraId="0FFAB773"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tcBorders>
              <w:top w:val="nil"/>
              <w:left w:val="nil"/>
              <w:bottom w:val="single" w:sz="4" w:space="0" w:color="auto"/>
              <w:right w:val="nil"/>
            </w:tcBorders>
            <w:vAlign w:val="bottom"/>
          </w:tcPr>
          <w:p w14:paraId="205C800F" w14:textId="54215019" w:rsidR="00BC194E" w:rsidRPr="009E2363" w:rsidRDefault="00BC194E" w:rsidP="00BC194E">
            <w:pPr>
              <w:tabs>
                <w:tab w:val="decimal" w:pos="731"/>
              </w:tabs>
              <w:spacing w:line="240" w:lineRule="exact"/>
              <w:ind w:right="11"/>
              <w:rPr>
                <w:rFonts w:ascii="CordiaUPC" w:hAnsi="CordiaUPC" w:cs="CordiaUPC"/>
                <w:sz w:val="26"/>
                <w:szCs w:val="26"/>
              </w:rPr>
            </w:pPr>
            <w:r w:rsidRPr="009E2363">
              <w:rPr>
                <w:rFonts w:ascii="CordiaUPC" w:eastAsia="Times New Roman" w:hAnsi="CordiaUPC" w:cs="CordiaUPC"/>
                <w:sz w:val="26"/>
                <w:szCs w:val="26"/>
                <w:lang w:eastAsia="en-GB"/>
              </w:rPr>
              <w:t>325</w:t>
            </w:r>
          </w:p>
        </w:tc>
        <w:tc>
          <w:tcPr>
            <w:tcW w:w="180" w:type="dxa"/>
          </w:tcPr>
          <w:p w14:paraId="17A98BA7"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57" w:type="dxa"/>
            <w:tcBorders>
              <w:top w:val="nil"/>
              <w:left w:val="nil"/>
              <w:bottom w:val="single" w:sz="4" w:space="0" w:color="auto"/>
              <w:right w:val="nil"/>
            </w:tcBorders>
            <w:vAlign w:val="bottom"/>
          </w:tcPr>
          <w:p w14:paraId="5E5F5517" w14:textId="3C0DC245" w:rsidR="00BC194E" w:rsidRPr="009E2363" w:rsidRDefault="00BC194E" w:rsidP="00BC194E">
            <w:pPr>
              <w:tabs>
                <w:tab w:val="decimal" w:pos="731"/>
              </w:tabs>
              <w:spacing w:line="240" w:lineRule="exact"/>
              <w:ind w:right="11"/>
              <w:rPr>
                <w:rFonts w:ascii="CordiaUPC" w:hAnsi="CordiaUPC" w:cs="CordiaUPC"/>
                <w:sz w:val="26"/>
                <w:szCs w:val="26"/>
              </w:rPr>
            </w:pPr>
            <w:r w:rsidRPr="009E2363">
              <w:rPr>
                <w:rFonts w:ascii="CordiaUPC" w:eastAsia="Times New Roman" w:hAnsi="CordiaUPC" w:cs="CordiaUPC"/>
                <w:sz w:val="26"/>
                <w:szCs w:val="26"/>
                <w:lang w:eastAsia="en-GB"/>
              </w:rPr>
              <w:t>309</w:t>
            </w:r>
          </w:p>
        </w:tc>
      </w:tr>
      <w:tr w:rsidR="00BC194E" w:rsidRPr="009E2363" w14:paraId="097B1FEA" w14:textId="77777777" w:rsidTr="006C1D0D">
        <w:trPr>
          <w:cantSplit/>
          <w:jc w:val="right"/>
        </w:trPr>
        <w:tc>
          <w:tcPr>
            <w:tcW w:w="3600" w:type="dxa"/>
          </w:tcPr>
          <w:p w14:paraId="43FC0524" w14:textId="5078A1A7" w:rsidR="00BC194E" w:rsidRPr="009E2363" w:rsidRDefault="00BC194E" w:rsidP="00BC1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36FC1">
              <w:rPr>
                <w:rFonts w:ascii="CordiaUPC" w:hAnsi="CordiaUPC" w:cs="CordiaUPC" w:hint="cs"/>
                <w:b/>
                <w:bCs/>
                <w:sz w:val="26"/>
                <w:szCs w:val="26"/>
                <w:lang w:val="en-US" w:bidi="th-TH"/>
              </w:rPr>
              <w:t xml:space="preserve">At </w:t>
            </w:r>
            <w:r w:rsidRPr="00036FC1">
              <w:rPr>
                <w:rFonts w:ascii="CordiaUPC" w:hAnsi="CordiaUPC" w:cs="CordiaUPC"/>
                <w:b/>
                <w:bCs/>
                <w:sz w:val="26"/>
                <w:szCs w:val="26"/>
                <w:lang w:val="en-US" w:bidi="th-TH"/>
              </w:rPr>
              <w:t>3</w:t>
            </w:r>
            <w:r>
              <w:rPr>
                <w:rFonts w:ascii="CordiaUPC" w:hAnsi="CordiaUPC" w:cs="CordiaUPC"/>
                <w:b/>
                <w:bCs/>
                <w:sz w:val="26"/>
                <w:szCs w:val="26"/>
                <w:lang w:val="en-US" w:bidi="th-TH"/>
              </w:rPr>
              <w:t>1</w:t>
            </w:r>
            <w:r w:rsidRPr="00036FC1">
              <w:rPr>
                <w:rFonts w:ascii="CordiaUPC" w:hAnsi="CordiaUPC" w:cs="CordiaUPC"/>
                <w:b/>
                <w:bCs/>
                <w:sz w:val="26"/>
                <w:szCs w:val="26"/>
                <w:lang w:val="en-US" w:bidi="th-TH"/>
              </w:rPr>
              <w:t xml:space="preserve"> </w:t>
            </w:r>
            <w:r>
              <w:rPr>
                <w:rFonts w:ascii="CordiaUPC" w:hAnsi="CordiaUPC" w:cs="CordiaUPC"/>
                <w:b/>
                <w:bCs/>
                <w:sz w:val="26"/>
                <w:szCs w:val="26"/>
                <w:lang w:val="en-US" w:bidi="th-TH"/>
              </w:rPr>
              <w:t>March</w:t>
            </w:r>
            <w:r w:rsidRPr="00036FC1">
              <w:rPr>
                <w:rFonts w:ascii="CordiaUPC" w:hAnsi="CordiaUPC" w:cs="CordiaUPC"/>
                <w:b/>
                <w:bCs/>
                <w:sz w:val="26"/>
                <w:szCs w:val="26"/>
                <w:lang w:val="en-US" w:bidi="th-TH"/>
              </w:rPr>
              <w:t xml:space="preserve"> / </w:t>
            </w:r>
            <w:r w:rsidRPr="00036FC1">
              <w:rPr>
                <w:rFonts w:ascii="CordiaUPC" w:hAnsi="CordiaUPC" w:cs="CordiaUPC" w:hint="cs"/>
                <w:b/>
                <w:bCs/>
                <w:sz w:val="26"/>
                <w:szCs w:val="26"/>
                <w:lang w:val="en-US" w:bidi="th-TH"/>
              </w:rPr>
              <w:t>31 December</w:t>
            </w:r>
          </w:p>
        </w:tc>
        <w:tc>
          <w:tcPr>
            <w:tcW w:w="1170" w:type="dxa"/>
          </w:tcPr>
          <w:p w14:paraId="365E1CF5" w14:textId="77777777" w:rsidR="00BC194E" w:rsidRPr="009E2363" w:rsidRDefault="00BC194E" w:rsidP="00BC194E">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shd w:val="clear" w:color="auto" w:fill="auto"/>
            <w:vAlign w:val="bottom"/>
          </w:tcPr>
          <w:p w14:paraId="5389A58A" w14:textId="77777777" w:rsidR="00BC194E" w:rsidRPr="006C1D0D" w:rsidRDefault="00BC194E" w:rsidP="00BC194E">
            <w:pPr>
              <w:tabs>
                <w:tab w:val="decimal" w:pos="731"/>
              </w:tabs>
              <w:spacing w:line="240" w:lineRule="exact"/>
              <w:ind w:right="11"/>
              <w:rPr>
                <w:rFonts w:ascii="CordiaUPC" w:hAnsi="CordiaUPC" w:cs="CordiaUPC"/>
                <w:sz w:val="26"/>
                <w:szCs w:val="26"/>
              </w:rPr>
            </w:pPr>
          </w:p>
        </w:tc>
        <w:tc>
          <w:tcPr>
            <w:tcW w:w="180" w:type="dxa"/>
          </w:tcPr>
          <w:p w14:paraId="62A0845C"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4302A679"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gridSpan w:val="2"/>
          </w:tcPr>
          <w:p w14:paraId="57B93CC2"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vAlign w:val="bottom"/>
          </w:tcPr>
          <w:p w14:paraId="785CBF48" w14:textId="77777777" w:rsidR="00BC194E" w:rsidRPr="009E2363" w:rsidRDefault="00BC194E" w:rsidP="00BC194E">
            <w:pPr>
              <w:tabs>
                <w:tab w:val="decimal" w:pos="731"/>
              </w:tabs>
              <w:spacing w:line="240" w:lineRule="exact"/>
              <w:ind w:right="11"/>
              <w:rPr>
                <w:rFonts w:ascii="CordiaUPC" w:hAnsi="CordiaUPC" w:cs="CordiaUPC"/>
                <w:sz w:val="26"/>
                <w:szCs w:val="26"/>
              </w:rPr>
            </w:pPr>
          </w:p>
        </w:tc>
        <w:tc>
          <w:tcPr>
            <w:tcW w:w="180" w:type="dxa"/>
          </w:tcPr>
          <w:p w14:paraId="19232113" w14:textId="77777777" w:rsidR="00BC194E" w:rsidRPr="009E2363" w:rsidRDefault="00BC194E" w:rsidP="00BC194E">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vAlign w:val="bottom"/>
          </w:tcPr>
          <w:p w14:paraId="73B88960" w14:textId="77777777" w:rsidR="00BC194E" w:rsidRPr="009E2363" w:rsidRDefault="00BC194E" w:rsidP="00BC194E">
            <w:pPr>
              <w:tabs>
                <w:tab w:val="decimal" w:pos="731"/>
              </w:tabs>
              <w:spacing w:line="240" w:lineRule="exact"/>
              <w:ind w:right="11"/>
              <w:rPr>
                <w:rFonts w:ascii="CordiaUPC" w:hAnsi="CordiaUPC" w:cs="CordiaUPC"/>
                <w:sz w:val="26"/>
                <w:szCs w:val="26"/>
              </w:rPr>
            </w:pPr>
          </w:p>
        </w:tc>
      </w:tr>
      <w:tr w:rsidR="00BC194E" w:rsidRPr="009E2363" w14:paraId="55EC6A52" w14:textId="77777777" w:rsidTr="006C1D0D">
        <w:trPr>
          <w:cantSplit/>
          <w:jc w:val="right"/>
        </w:trPr>
        <w:tc>
          <w:tcPr>
            <w:tcW w:w="3600" w:type="dxa"/>
          </w:tcPr>
          <w:p w14:paraId="5384072F" w14:textId="77777777" w:rsidR="00BC194E" w:rsidRPr="009E2363" w:rsidRDefault="00BC194E" w:rsidP="00BC1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9E2363">
              <w:rPr>
                <w:rFonts w:ascii="CordiaUPC" w:hAnsi="CordiaUPC" w:cs="CordiaUPC" w:hint="cs"/>
                <w:b/>
                <w:bCs/>
                <w:sz w:val="26"/>
                <w:szCs w:val="26"/>
                <w:cs/>
                <w:lang w:val="en-US" w:bidi="th-TH"/>
              </w:rPr>
              <w:t xml:space="preserve">- </w:t>
            </w:r>
            <w:r w:rsidRPr="009E2363">
              <w:rPr>
                <w:rFonts w:ascii="CordiaUPC" w:hAnsi="CordiaUPC" w:cs="CordiaUPC" w:hint="cs"/>
                <w:b/>
                <w:bCs/>
                <w:sz w:val="26"/>
                <w:szCs w:val="26"/>
                <w:lang w:val="en-US" w:bidi="th-TH"/>
              </w:rPr>
              <w:t>ordinary shares</w:t>
            </w:r>
          </w:p>
        </w:tc>
        <w:tc>
          <w:tcPr>
            <w:tcW w:w="1170" w:type="dxa"/>
          </w:tcPr>
          <w:p w14:paraId="0B14723D" w14:textId="77777777" w:rsidR="00BC194E" w:rsidRPr="009E2363" w:rsidRDefault="00BC194E" w:rsidP="00BC194E">
            <w:pPr>
              <w:tabs>
                <w:tab w:val="decimal" w:pos="371"/>
                <w:tab w:val="decimal" w:pos="731"/>
              </w:tabs>
              <w:spacing w:line="240" w:lineRule="exact"/>
              <w:ind w:right="11"/>
              <w:jc w:val="center"/>
              <w:rPr>
                <w:rFonts w:ascii="CordiaUPC" w:hAnsi="CordiaUPC" w:cs="CordiaUPC"/>
                <w:b/>
                <w:bCs/>
                <w:sz w:val="26"/>
                <w:szCs w:val="26"/>
              </w:rPr>
            </w:pPr>
            <w:r w:rsidRPr="009E2363">
              <w:rPr>
                <w:rFonts w:ascii="CordiaUPC" w:hAnsi="CordiaUPC" w:cs="CordiaUPC" w:hint="cs"/>
                <w:b/>
                <w:bCs/>
                <w:sz w:val="26"/>
                <w:szCs w:val="26"/>
              </w:rPr>
              <w:t>0.95</w:t>
            </w:r>
          </w:p>
        </w:tc>
        <w:tc>
          <w:tcPr>
            <w:tcW w:w="1023" w:type="dxa"/>
            <w:tcBorders>
              <w:top w:val="nil"/>
              <w:left w:val="nil"/>
              <w:bottom w:val="double" w:sz="4" w:space="0" w:color="auto"/>
              <w:right w:val="nil"/>
            </w:tcBorders>
            <w:shd w:val="clear" w:color="auto" w:fill="auto"/>
          </w:tcPr>
          <w:p w14:paraId="2A6F51AC" w14:textId="2AC67F80" w:rsidR="00BC194E" w:rsidRPr="006C1D0D" w:rsidRDefault="00BC194E" w:rsidP="00BC194E">
            <w:pPr>
              <w:tabs>
                <w:tab w:val="decimal" w:pos="731"/>
              </w:tabs>
              <w:spacing w:line="240" w:lineRule="exact"/>
              <w:ind w:right="11"/>
              <w:rPr>
                <w:rFonts w:ascii="CordiaUPC" w:hAnsi="CordiaUPC" w:cs="CordiaUPC"/>
                <w:b/>
                <w:bCs/>
                <w:sz w:val="26"/>
                <w:szCs w:val="26"/>
              </w:rPr>
            </w:pPr>
            <w:r w:rsidRPr="006C1D0D">
              <w:rPr>
                <w:rFonts w:ascii="CordiaUPC" w:eastAsia="Times New Roman" w:hAnsi="CordiaUPC" w:cs="CordiaUPC"/>
                <w:b/>
                <w:bCs/>
                <w:sz w:val="26"/>
                <w:szCs w:val="26"/>
                <w:lang w:eastAsia="en-GB"/>
              </w:rPr>
              <w:t>97,10</w:t>
            </w:r>
            <w:r w:rsidR="00216320" w:rsidRPr="006C1D0D">
              <w:rPr>
                <w:rFonts w:ascii="CordiaUPC" w:eastAsia="Times New Roman" w:hAnsi="CordiaUPC" w:cs="CordiaUPC"/>
                <w:b/>
                <w:bCs/>
                <w:sz w:val="26"/>
                <w:szCs w:val="26"/>
                <w:lang w:eastAsia="en-GB"/>
              </w:rPr>
              <w:t>3</w:t>
            </w:r>
          </w:p>
        </w:tc>
        <w:tc>
          <w:tcPr>
            <w:tcW w:w="180" w:type="dxa"/>
          </w:tcPr>
          <w:p w14:paraId="0B9D0037" w14:textId="77777777" w:rsidR="00BC194E" w:rsidRPr="009E2363" w:rsidRDefault="00BC194E" w:rsidP="00BC194E">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211DF175" w14:textId="3DC1B4BB" w:rsidR="00BC194E" w:rsidRPr="009E2363" w:rsidRDefault="00BC194E" w:rsidP="00BC194E">
            <w:pPr>
              <w:tabs>
                <w:tab w:val="decimal" w:pos="731"/>
              </w:tabs>
              <w:spacing w:line="240" w:lineRule="exact"/>
              <w:ind w:right="11"/>
              <w:rPr>
                <w:rFonts w:ascii="CordiaUPC" w:hAnsi="CordiaUPC" w:cs="CordiaUPC"/>
                <w:b/>
                <w:bCs/>
                <w:sz w:val="26"/>
                <w:szCs w:val="26"/>
                <w:lang w:val="en-US" w:bidi="th-TH"/>
              </w:rPr>
            </w:pPr>
            <w:r>
              <w:rPr>
                <w:rFonts w:ascii="CordiaUPC" w:eastAsia="Times New Roman" w:hAnsi="CordiaUPC" w:cs="CordiaUPC"/>
                <w:b/>
                <w:bCs/>
                <w:sz w:val="26"/>
                <w:szCs w:val="26"/>
                <w:lang w:eastAsia="en-GB"/>
              </w:rPr>
              <w:t>92,248</w:t>
            </w:r>
          </w:p>
        </w:tc>
        <w:tc>
          <w:tcPr>
            <w:tcW w:w="180" w:type="dxa"/>
            <w:gridSpan w:val="2"/>
          </w:tcPr>
          <w:p w14:paraId="14C4E72E" w14:textId="77777777" w:rsidR="00BC194E" w:rsidRPr="009E2363" w:rsidRDefault="00BC194E" w:rsidP="00BC194E">
            <w:pPr>
              <w:tabs>
                <w:tab w:val="decimal" w:pos="765"/>
              </w:tab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tcPr>
          <w:p w14:paraId="60E582BC" w14:textId="70D4972D" w:rsidR="00BC194E" w:rsidRPr="009E2363" w:rsidRDefault="00BC194E" w:rsidP="00BC194E">
            <w:pPr>
              <w:tabs>
                <w:tab w:val="decimal" w:pos="731"/>
              </w:tabs>
              <w:spacing w:line="240" w:lineRule="exact"/>
              <w:ind w:right="11"/>
              <w:rPr>
                <w:rFonts w:ascii="CordiaUPC" w:hAnsi="CordiaUPC" w:cs="CordiaUPC"/>
                <w:b/>
                <w:bCs/>
                <w:sz w:val="26"/>
                <w:szCs w:val="26"/>
              </w:rPr>
            </w:pPr>
            <w:r w:rsidRPr="009E2363">
              <w:rPr>
                <w:rFonts w:ascii="CordiaUPC" w:eastAsia="Times New Roman" w:hAnsi="CordiaUPC" w:cs="CordiaUPC"/>
                <w:b/>
                <w:bCs/>
                <w:sz w:val="26"/>
                <w:szCs w:val="26"/>
                <w:lang w:eastAsia="en-GB"/>
              </w:rPr>
              <w:t>97,101</w:t>
            </w:r>
          </w:p>
        </w:tc>
        <w:tc>
          <w:tcPr>
            <w:tcW w:w="180" w:type="dxa"/>
          </w:tcPr>
          <w:p w14:paraId="5FD55AE2" w14:textId="77777777" w:rsidR="00BC194E" w:rsidRPr="009E2363" w:rsidRDefault="00BC194E" w:rsidP="00BC194E">
            <w:pPr>
              <w:tabs>
                <w:tab w:val="decimal" w:pos="765"/>
              </w:tabs>
              <w:spacing w:line="240" w:lineRule="exact"/>
              <w:rPr>
                <w:rFonts w:ascii="CordiaUPC" w:hAnsi="CordiaUPC" w:cs="CordiaUPC"/>
                <w:b/>
                <w:bCs/>
                <w:sz w:val="26"/>
                <w:szCs w:val="26"/>
              </w:rPr>
            </w:pPr>
          </w:p>
        </w:tc>
        <w:tc>
          <w:tcPr>
            <w:tcW w:w="957" w:type="dxa"/>
            <w:tcBorders>
              <w:top w:val="nil"/>
              <w:left w:val="nil"/>
              <w:bottom w:val="double" w:sz="4" w:space="0" w:color="auto"/>
              <w:right w:val="nil"/>
            </w:tcBorders>
          </w:tcPr>
          <w:p w14:paraId="170C8238" w14:textId="0F21B36D" w:rsidR="00BC194E" w:rsidRPr="009E2363" w:rsidRDefault="00BC194E" w:rsidP="00BC194E">
            <w:pPr>
              <w:tabs>
                <w:tab w:val="decimal" w:pos="731"/>
              </w:tabs>
              <w:spacing w:line="240" w:lineRule="exact"/>
              <w:ind w:right="11"/>
              <w:rPr>
                <w:rFonts w:ascii="CordiaUPC" w:hAnsi="CordiaUPC" w:cs="CordiaUPC"/>
                <w:b/>
                <w:bCs/>
                <w:sz w:val="26"/>
                <w:szCs w:val="26"/>
              </w:rPr>
            </w:pPr>
            <w:r w:rsidRPr="009E2363">
              <w:rPr>
                <w:rFonts w:ascii="CordiaUPC" w:eastAsia="Times New Roman" w:hAnsi="CordiaUPC" w:cs="CordiaUPC"/>
                <w:b/>
                <w:bCs/>
                <w:sz w:val="26"/>
                <w:szCs w:val="26"/>
                <w:lang w:eastAsia="en-GB"/>
              </w:rPr>
              <w:t>92,246</w:t>
            </w:r>
          </w:p>
        </w:tc>
      </w:tr>
    </w:tbl>
    <w:p w14:paraId="69B7ACAB" w14:textId="77777777" w:rsidR="00F53C10" w:rsidRPr="009E2363" w:rsidRDefault="00F53C10" w:rsidP="00F5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rPr>
      </w:pPr>
    </w:p>
    <w:p w14:paraId="4E9541AA" w14:textId="34849C23" w:rsidR="00B675FF" w:rsidRPr="003D038F" w:rsidRDefault="00F53C10" w:rsidP="003D038F">
      <w:pPr>
        <w:pStyle w:val="ListParagraph"/>
        <w:spacing w:line="240" w:lineRule="exact"/>
        <w:ind w:left="567"/>
        <w:jc w:val="both"/>
        <w:rPr>
          <w:rFonts w:ascii="CordiaUPC" w:eastAsia="Calibri" w:hAnsi="CordiaUPC" w:cs="CordiaUPC"/>
          <w:sz w:val="26"/>
          <w:szCs w:val="26"/>
          <w:rtl/>
          <w:lang w:bidi="th-TH"/>
        </w:rPr>
      </w:pPr>
      <w:r w:rsidRPr="00BC194E">
        <w:rPr>
          <w:rFonts w:ascii="CordiaUPC" w:eastAsia="Calibri" w:hAnsi="CordiaUPC" w:cs="CordiaUPC"/>
          <w:sz w:val="26"/>
          <w:szCs w:val="26"/>
        </w:rPr>
        <w:t xml:space="preserve">The Bank issued ordinary shares under the TTB-W1 Warrants Program of </w:t>
      </w:r>
      <w:r w:rsidR="00BC194E" w:rsidRPr="00BC194E">
        <w:rPr>
          <w:rFonts w:ascii="CordiaUPC" w:hAnsi="CordiaUPC" w:cs="CordiaUPC"/>
          <w:sz w:val="26"/>
          <w:szCs w:val="26"/>
        </w:rPr>
        <w:t>2,044,214</w:t>
      </w:r>
      <w:r w:rsidR="00BC194E" w:rsidRPr="00BC194E">
        <w:rPr>
          <w:rFonts w:ascii="CordiaUPC" w:hAnsi="CordiaUPC" w:cs="CordiaUPC" w:hint="cs"/>
          <w:sz w:val="26"/>
          <w:szCs w:val="26"/>
          <w:cs/>
        </w:rPr>
        <w:t xml:space="preserve"> </w:t>
      </w:r>
      <w:r w:rsidRPr="00BC194E">
        <w:rPr>
          <w:rFonts w:ascii="CordiaUPC" w:eastAsia="Calibri" w:hAnsi="CordiaUPC" w:cs="CordiaUPC"/>
          <w:sz w:val="26"/>
          <w:szCs w:val="26"/>
        </w:rPr>
        <w:t xml:space="preserve">ordinary shares with a par value of Baht 0.95 per share. The increase of the issued ordinary shares was registered with the Department of Business Development, Ministry of Commerce on </w:t>
      </w:r>
      <w:r w:rsidR="00BC194E" w:rsidRPr="00BC194E">
        <w:rPr>
          <w:rFonts w:ascii="CordiaUPC" w:eastAsia="Calibri" w:hAnsi="CordiaUPC" w:cs="CordiaUPC" w:hint="cs"/>
          <w:sz w:val="26"/>
          <w:szCs w:val="26"/>
          <w:cs/>
          <w:lang w:bidi="th-TH"/>
        </w:rPr>
        <w:t>5</w:t>
      </w:r>
      <w:r w:rsidRPr="00BC194E">
        <w:rPr>
          <w:rFonts w:ascii="CordiaUPC" w:eastAsia="Calibri" w:hAnsi="CordiaUPC" w:cs="CordiaUPC"/>
          <w:sz w:val="26"/>
          <w:szCs w:val="26"/>
        </w:rPr>
        <w:t xml:space="preserve"> </w:t>
      </w:r>
      <w:r w:rsidRPr="00BC194E">
        <w:rPr>
          <w:rFonts w:ascii="CordiaUPC" w:eastAsia="Calibri" w:hAnsi="CordiaUPC" w:cs="CordiaUPC"/>
          <w:sz w:val="26"/>
          <w:szCs w:val="26"/>
          <w:lang w:val="en-US" w:bidi="th-TH"/>
        </w:rPr>
        <w:t>January</w:t>
      </w:r>
      <w:r w:rsidRPr="00BC194E">
        <w:rPr>
          <w:rFonts w:ascii="CordiaUPC" w:eastAsia="Calibri" w:hAnsi="CordiaUPC" w:cs="CordiaUPC"/>
          <w:sz w:val="26"/>
          <w:szCs w:val="26"/>
        </w:rPr>
        <w:t xml:space="preserve"> 202</w:t>
      </w:r>
      <w:r w:rsidR="00BC194E" w:rsidRPr="00BC194E">
        <w:rPr>
          <w:rFonts w:ascii="CordiaUPC" w:eastAsia="Calibri" w:hAnsi="CordiaUPC" w:cs="CordiaUPC" w:hint="cs"/>
          <w:sz w:val="26"/>
          <w:szCs w:val="26"/>
          <w:cs/>
          <w:lang w:bidi="th-TH"/>
        </w:rPr>
        <w:t>4</w:t>
      </w:r>
      <w:r w:rsidRPr="00BC194E">
        <w:rPr>
          <w:rFonts w:ascii="CordiaUPC" w:eastAsia="Calibri" w:hAnsi="CordiaUPC" w:cs="CordiaUPC" w:hint="cs"/>
          <w:sz w:val="26"/>
          <w:szCs w:val="26"/>
          <w:cs/>
          <w:lang w:bidi="th-TH"/>
        </w:rPr>
        <w:t>.</w:t>
      </w:r>
    </w:p>
    <w:p w14:paraId="693DE45E" w14:textId="77777777" w:rsidR="00A01F5D" w:rsidRDefault="00A01F5D" w:rsidP="00F53C10">
      <w:pPr>
        <w:pStyle w:val="Heading1"/>
        <w:numPr>
          <w:ilvl w:val="0"/>
          <w:numId w:val="0"/>
        </w:numPr>
        <w:spacing w:before="120" w:after="0" w:line="240" w:lineRule="exact"/>
        <w:ind w:left="547" w:hanging="547"/>
        <w:rPr>
          <w:rFonts w:ascii="CordiaUPC" w:hAnsi="CordiaUPC" w:cs="CordiaUPC"/>
          <w:b w:val="0"/>
          <w:bCs/>
          <w:sz w:val="28"/>
          <w:szCs w:val="28"/>
          <w:rtl/>
        </w:rPr>
      </w:pPr>
    </w:p>
    <w:p w14:paraId="57440271" w14:textId="6FC4BAC4" w:rsidR="00F53C10" w:rsidRPr="009E2363" w:rsidRDefault="00F53C10" w:rsidP="00F53C10">
      <w:pPr>
        <w:pStyle w:val="Heading1"/>
        <w:numPr>
          <w:ilvl w:val="0"/>
          <w:numId w:val="0"/>
        </w:numPr>
        <w:spacing w:before="120" w:after="0" w:line="240" w:lineRule="exact"/>
        <w:ind w:left="547" w:hanging="547"/>
        <w:rPr>
          <w:rFonts w:ascii="CordiaUPC" w:hAnsi="CordiaUPC" w:cs="CordiaUPC"/>
          <w:i w:val="0"/>
          <w:iCs/>
          <w:sz w:val="28"/>
          <w:szCs w:val="28"/>
        </w:rPr>
      </w:pPr>
      <w:r w:rsidRPr="009E2363">
        <w:rPr>
          <w:rFonts w:ascii="CordiaUPC" w:hAnsi="CordiaUPC" w:cs="CordiaUPC" w:hint="cs"/>
          <w:b w:val="0"/>
          <w:bCs/>
          <w:sz w:val="28"/>
          <w:szCs w:val="28"/>
          <w:rtl/>
        </w:rPr>
        <w:t>16</w:t>
      </w:r>
      <w:r w:rsidRPr="009E2363">
        <w:rPr>
          <w:rFonts w:ascii="CordiaUPC" w:hAnsi="CordiaUPC" w:cs="CordiaUPC" w:hint="cs"/>
          <w:i w:val="0"/>
          <w:iCs/>
          <w:sz w:val="28"/>
          <w:szCs w:val="28"/>
          <w:rtl/>
          <w:cs/>
        </w:rPr>
        <w:tab/>
      </w:r>
      <w:r w:rsidRPr="009E2363">
        <w:rPr>
          <w:rFonts w:ascii="CordiaUPC" w:hAnsi="CordiaUPC" w:cs="CordiaUPC"/>
          <w:i w:val="0"/>
          <w:iCs/>
          <w:sz w:val="28"/>
          <w:szCs w:val="28"/>
        </w:rPr>
        <w:t>Warrant - TTB-W1 Warrants Program</w:t>
      </w:r>
    </w:p>
    <w:p w14:paraId="671E96D2" w14:textId="77777777" w:rsidR="00F53C10" w:rsidRPr="009E2363" w:rsidRDefault="00F53C10" w:rsidP="00F53C10">
      <w:pPr>
        <w:tabs>
          <w:tab w:val="left" w:pos="540"/>
        </w:tabs>
        <w:spacing w:line="240" w:lineRule="exact"/>
        <w:rPr>
          <w:rFonts w:ascii="CordiaUPC" w:eastAsia="Calibri" w:hAnsi="CordiaUPC" w:cs="CordiaUPC"/>
          <w:sz w:val="26"/>
          <w:szCs w:val="26"/>
        </w:rPr>
      </w:pPr>
    </w:p>
    <w:p w14:paraId="1B8CD41A" w14:textId="77777777" w:rsidR="00F53C10" w:rsidRPr="009E2363" w:rsidRDefault="00F53C10" w:rsidP="00F53C10">
      <w:pPr>
        <w:tabs>
          <w:tab w:val="left" w:pos="540"/>
        </w:tabs>
        <w:spacing w:line="240" w:lineRule="exact"/>
        <w:ind w:firstLine="540"/>
        <w:rPr>
          <w:rFonts w:ascii="CordiaUPC" w:eastAsia="Calibri" w:hAnsi="CordiaUPC" w:cs="CordiaUPC"/>
          <w:b/>
          <w:bCs/>
          <w:i/>
          <w:iCs/>
          <w:sz w:val="26"/>
          <w:szCs w:val="26"/>
        </w:rPr>
      </w:pPr>
      <w:r w:rsidRPr="009E2363">
        <w:rPr>
          <w:rFonts w:ascii="CordiaUPC" w:eastAsia="Calibri" w:hAnsi="CordiaUPC" w:cs="CordiaUPC"/>
          <w:b/>
          <w:bCs/>
          <w:i/>
          <w:iCs/>
          <w:sz w:val="26"/>
          <w:szCs w:val="26"/>
        </w:rPr>
        <w:t>Information of TTB-W1 Warrants Program</w:t>
      </w:r>
    </w:p>
    <w:p w14:paraId="04B1ACCF" w14:textId="77777777" w:rsidR="00F53C10" w:rsidRPr="009E2363" w:rsidRDefault="00F53C10" w:rsidP="00F53C10">
      <w:pPr>
        <w:tabs>
          <w:tab w:val="left" w:pos="540"/>
        </w:tabs>
        <w:spacing w:line="240" w:lineRule="exact"/>
        <w:ind w:firstLine="540"/>
        <w:rPr>
          <w:rFonts w:ascii="CordiaUPC" w:eastAsia="Calibri" w:hAnsi="CordiaUPC" w:cs="CordiaUPC"/>
          <w:b/>
          <w:bCs/>
          <w:i/>
          <w:iCs/>
          <w:sz w:val="26"/>
          <w:szCs w:val="26"/>
        </w:rPr>
      </w:pPr>
    </w:p>
    <w:p w14:paraId="2F3F3FFE" w14:textId="77777777" w:rsidR="00F53C10" w:rsidRPr="009E2363" w:rsidRDefault="00F53C10" w:rsidP="00F53C10">
      <w:pPr>
        <w:pStyle w:val="ListParagraph"/>
        <w:spacing w:line="240" w:lineRule="exact"/>
        <w:ind w:left="567"/>
        <w:jc w:val="thaiDistribute"/>
        <w:rPr>
          <w:rFonts w:ascii="CordiaUPC" w:eastAsia="Calibri" w:hAnsi="CordiaUPC" w:cs="CordiaUPC"/>
          <w:sz w:val="26"/>
          <w:szCs w:val="26"/>
        </w:rPr>
      </w:pPr>
      <w:r w:rsidRPr="009E2363">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2886AEFE" w14:textId="77777777" w:rsidR="00F53C10" w:rsidRPr="009E2363" w:rsidRDefault="00F53C10" w:rsidP="00F53C10">
      <w:pPr>
        <w:pStyle w:val="ListParagraph"/>
        <w:spacing w:line="240" w:lineRule="exact"/>
        <w:ind w:left="567"/>
        <w:jc w:val="thaiDistribute"/>
        <w:rPr>
          <w:rFonts w:ascii="CordiaUPC" w:eastAsia="Calibri" w:hAnsi="CordiaUPC" w:cs="CordiaUPC"/>
          <w:sz w:val="26"/>
          <w:szCs w:val="26"/>
        </w:rPr>
      </w:pPr>
    </w:p>
    <w:tbl>
      <w:tblPr>
        <w:tblW w:w="9450" w:type="dxa"/>
        <w:tblInd w:w="558" w:type="dxa"/>
        <w:tblLook w:val="04A0" w:firstRow="1" w:lastRow="0" w:firstColumn="1" w:lastColumn="0" w:noHBand="0" w:noVBand="1"/>
      </w:tblPr>
      <w:tblGrid>
        <w:gridCol w:w="3420"/>
        <w:gridCol w:w="6030"/>
      </w:tblGrid>
      <w:tr w:rsidR="00F53C10" w:rsidRPr="009E2363" w14:paraId="2E1EF3A8" w14:textId="77777777" w:rsidTr="00FD58C2">
        <w:tc>
          <w:tcPr>
            <w:tcW w:w="3420" w:type="dxa"/>
            <w:hideMark/>
          </w:tcPr>
          <w:p w14:paraId="51F41732" w14:textId="77777777" w:rsidR="00F53C10" w:rsidRPr="009E2363" w:rsidRDefault="00F53C10" w:rsidP="007070C6">
            <w:pPr>
              <w:spacing w:line="240" w:lineRule="exact"/>
              <w:ind w:left="162" w:hanging="162"/>
              <w:rPr>
                <w:rFonts w:ascii="CordiaUPC" w:hAnsi="CordiaUPC" w:cs="CordiaUPC"/>
                <w:sz w:val="26"/>
                <w:szCs w:val="26"/>
              </w:rPr>
            </w:pPr>
            <w:r w:rsidRPr="009E2363">
              <w:rPr>
                <w:rFonts w:ascii="CordiaUPC" w:hAnsi="CordiaUPC" w:cs="CordiaUPC"/>
                <w:sz w:val="26"/>
                <w:szCs w:val="26"/>
              </w:rPr>
              <w:t>Issuance date:</w:t>
            </w:r>
          </w:p>
        </w:tc>
        <w:tc>
          <w:tcPr>
            <w:tcW w:w="6030" w:type="dxa"/>
            <w:hideMark/>
          </w:tcPr>
          <w:p w14:paraId="1C2AB999"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11 May 2022</w:t>
            </w:r>
          </w:p>
        </w:tc>
      </w:tr>
      <w:tr w:rsidR="00F53C10" w:rsidRPr="009E2363" w14:paraId="0D1FE1FD" w14:textId="77777777" w:rsidTr="00FD58C2">
        <w:tc>
          <w:tcPr>
            <w:tcW w:w="3420" w:type="dxa"/>
            <w:hideMark/>
          </w:tcPr>
          <w:p w14:paraId="74763C09" w14:textId="0EE43F42" w:rsidR="00F53C10" w:rsidRPr="009E2363" w:rsidRDefault="00F53C10" w:rsidP="007070C6">
            <w:pPr>
              <w:spacing w:line="240" w:lineRule="exact"/>
              <w:ind w:left="162" w:hanging="162"/>
              <w:rPr>
                <w:rFonts w:ascii="CordiaUPC" w:hAnsi="CordiaUPC" w:cs="CordiaUPC"/>
                <w:sz w:val="26"/>
                <w:szCs w:val="26"/>
              </w:rPr>
            </w:pPr>
            <w:r w:rsidRPr="009E2363">
              <w:rPr>
                <w:rFonts w:ascii="CordiaUPC" w:hAnsi="CordiaUPC" w:cs="CordiaUPC"/>
                <w:sz w:val="26"/>
                <w:szCs w:val="26"/>
              </w:rPr>
              <w:t>Number of warrants issued and</w:t>
            </w:r>
            <w:r w:rsidR="00FD58C2">
              <w:rPr>
                <w:rFonts w:ascii="CordiaUPC" w:hAnsi="CordiaUPC" w:cs="CordiaUPC" w:hint="cs"/>
                <w:sz w:val="26"/>
                <w:szCs w:val="26"/>
                <w:cs/>
                <w:lang w:bidi="th-TH"/>
              </w:rPr>
              <w:t xml:space="preserve"> </w:t>
            </w:r>
            <w:r w:rsidRPr="009E2363">
              <w:rPr>
                <w:rFonts w:ascii="CordiaUPC" w:hAnsi="CordiaUPC" w:cs="CordiaUPC"/>
                <w:sz w:val="26"/>
                <w:szCs w:val="26"/>
              </w:rPr>
              <w:t>allocated:</w:t>
            </w:r>
          </w:p>
        </w:tc>
        <w:tc>
          <w:tcPr>
            <w:tcW w:w="6030" w:type="dxa"/>
            <w:hideMark/>
          </w:tcPr>
          <w:p w14:paraId="76EA1476"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Not exceeding 966,228,745 units</w:t>
            </w:r>
          </w:p>
        </w:tc>
      </w:tr>
      <w:tr w:rsidR="00F53C10" w:rsidRPr="009E2363" w14:paraId="3BD8069D" w14:textId="77777777" w:rsidTr="00FD58C2">
        <w:tc>
          <w:tcPr>
            <w:tcW w:w="3420" w:type="dxa"/>
          </w:tcPr>
          <w:p w14:paraId="1B2D68C6" w14:textId="77777777" w:rsidR="00F53C10" w:rsidRPr="009E2363" w:rsidRDefault="00F53C10" w:rsidP="007070C6">
            <w:pPr>
              <w:spacing w:line="240" w:lineRule="exact"/>
              <w:ind w:left="162" w:hanging="162"/>
              <w:rPr>
                <w:rFonts w:ascii="CordiaUPC" w:hAnsi="CordiaUPC" w:cs="CordiaUPC"/>
                <w:sz w:val="26"/>
                <w:szCs w:val="26"/>
              </w:rPr>
            </w:pPr>
            <w:r w:rsidRPr="009E2363">
              <w:rPr>
                <w:rFonts w:ascii="CordiaUPC" w:hAnsi="CordiaUPC" w:cs="CordiaUPC"/>
                <w:sz w:val="26"/>
                <w:szCs w:val="26"/>
              </w:rPr>
              <w:t>Offered price per unit:</w:t>
            </w:r>
          </w:p>
        </w:tc>
        <w:tc>
          <w:tcPr>
            <w:tcW w:w="6030" w:type="dxa"/>
          </w:tcPr>
          <w:p w14:paraId="381940CF"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Baht 0 (Zero Baht) (at no cost)</w:t>
            </w:r>
          </w:p>
        </w:tc>
      </w:tr>
      <w:tr w:rsidR="00F53C10" w:rsidRPr="009E2363" w14:paraId="33B584B2" w14:textId="77777777" w:rsidTr="00FD58C2">
        <w:tc>
          <w:tcPr>
            <w:tcW w:w="3420" w:type="dxa"/>
          </w:tcPr>
          <w:p w14:paraId="69827E76" w14:textId="77777777" w:rsidR="00F53C10" w:rsidRPr="009E2363" w:rsidRDefault="00F53C10" w:rsidP="007070C6">
            <w:pPr>
              <w:spacing w:line="240" w:lineRule="exact"/>
              <w:ind w:left="162" w:hanging="162"/>
              <w:rPr>
                <w:rFonts w:ascii="CordiaUPC" w:hAnsi="CordiaUPC" w:cs="CordiaUPC"/>
                <w:sz w:val="26"/>
                <w:szCs w:val="26"/>
              </w:rPr>
            </w:pPr>
            <w:r w:rsidRPr="009E2363">
              <w:rPr>
                <w:rFonts w:ascii="CordiaUPC" w:hAnsi="CordiaUPC" w:cs="CordiaUPC"/>
                <w:sz w:val="26"/>
                <w:szCs w:val="26"/>
              </w:rPr>
              <w:t>Term of warrant:</w:t>
            </w:r>
          </w:p>
        </w:tc>
        <w:tc>
          <w:tcPr>
            <w:tcW w:w="6030" w:type="dxa"/>
          </w:tcPr>
          <w:p w14:paraId="4E3A755E"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3 years from the issuance date of the TTB-W1 Warrants</w:t>
            </w:r>
          </w:p>
        </w:tc>
      </w:tr>
      <w:tr w:rsidR="00F53C10" w:rsidRPr="009E2363" w14:paraId="78EB7DDE" w14:textId="77777777" w:rsidTr="00FD58C2">
        <w:tc>
          <w:tcPr>
            <w:tcW w:w="3420" w:type="dxa"/>
          </w:tcPr>
          <w:p w14:paraId="55B06991" w14:textId="77777777" w:rsidR="00F53C10" w:rsidRPr="009E2363" w:rsidRDefault="00F53C10" w:rsidP="007070C6">
            <w:pPr>
              <w:spacing w:line="240" w:lineRule="exact"/>
              <w:ind w:left="162" w:hanging="162"/>
              <w:rPr>
                <w:rFonts w:ascii="CordiaUPC" w:hAnsi="CordiaUPC" w:cs="CordiaUPC"/>
                <w:sz w:val="26"/>
                <w:szCs w:val="26"/>
              </w:rPr>
            </w:pPr>
            <w:r w:rsidRPr="009E2363">
              <w:rPr>
                <w:rFonts w:ascii="CordiaUPC" w:hAnsi="CordiaUPC" w:cs="CordiaUPC"/>
                <w:sz w:val="26"/>
                <w:szCs w:val="26"/>
              </w:rPr>
              <w:t>Exercise rate:</w:t>
            </w:r>
          </w:p>
        </w:tc>
        <w:tc>
          <w:tcPr>
            <w:tcW w:w="6030" w:type="dxa"/>
          </w:tcPr>
          <w:p w14:paraId="6BCED5C3"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1 unit of the TTB-W1 Warrant for 1 ordinary share</w:t>
            </w:r>
          </w:p>
        </w:tc>
      </w:tr>
      <w:tr w:rsidR="00F53C10" w:rsidRPr="009E2363" w14:paraId="27E0C5E7" w14:textId="77777777" w:rsidTr="00FD58C2">
        <w:tc>
          <w:tcPr>
            <w:tcW w:w="3420" w:type="dxa"/>
          </w:tcPr>
          <w:p w14:paraId="7D489A5E" w14:textId="77777777" w:rsidR="00F53C10" w:rsidRPr="009E2363" w:rsidRDefault="00F53C10" w:rsidP="007070C6">
            <w:pPr>
              <w:spacing w:line="240" w:lineRule="exact"/>
              <w:ind w:left="162" w:hanging="162"/>
              <w:rPr>
                <w:rFonts w:ascii="CordiaUPC" w:hAnsi="CordiaUPC" w:cs="CordiaUPC"/>
                <w:sz w:val="26"/>
                <w:szCs w:val="26"/>
              </w:rPr>
            </w:pPr>
            <w:r w:rsidRPr="009E2363">
              <w:rPr>
                <w:rFonts w:ascii="CordiaUPC" w:hAnsi="CordiaUPC" w:cs="CordiaUPC"/>
                <w:sz w:val="26"/>
                <w:szCs w:val="26"/>
              </w:rPr>
              <w:t>Exercise price:</w:t>
            </w:r>
          </w:p>
        </w:tc>
        <w:tc>
          <w:tcPr>
            <w:tcW w:w="6030" w:type="dxa"/>
          </w:tcPr>
          <w:p w14:paraId="54645369" w14:textId="202ABFA4"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Baht 0.95 per share, unless the exercise price is adjusted otherwise pursuant to the conditions concerning the rights adjustment</w:t>
            </w:r>
          </w:p>
        </w:tc>
      </w:tr>
      <w:tr w:rsidR="00F53C10" w:rsidRPr="009E2363" w14:paraId="6D1C1957" w14:textId="77777777" w:rsidTr="00FD58C2">
        <w:tc>
          <w:tcPr>
            <w:tcW w:w="3420" w:type="dxa"/>
          </w:tcPr>
          <w:p w14:paraId="7514F1D3" w14:textId="77777777" w:rsidR="00F53C10" w:rsidRPr="009E2363" w:rsidRDefault="00F53C10" w:rsidP="007070C6">
            <w:pPr>
              <w:spacing w:line="240" w:lineRule="exact"/>
              <w:ind w:left="162" w:hanging="162"/>
              <w:rPr>
                <w:rFonts w:ascii="CordiaUPC" w:hAnsi="CordiaUPC" w:cs="CordiaUPC"/>
                <w:sz w:val="26"/>
                <w:szCs w:val="26"/>
              </w:rPr>
            </w:pPr>
            <w:r w:rsidRPr="009E2363">
              <w:rPr>
                <w:rFonts w:ascii="CordiaUPC" w:hAnsi="CordiaUPC" w:cs="CordiaUPC"/>
                <w:sz w:val="26"/>
                <w:szCs w:val="26"/>
              </w:rPr>
              <w:t>Exercise period:</w:t>
            </w:r>
          </w:p>
        </w:tc>
        <w:tc>
          <w:tcPr>
            <w:tcW w:w="6030" w:type="dxa"/>
          </w:tcPr>
          <w:p w14:paraId="4D6314A7" w14:textId="232BB5EF"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Every last business day of March, June, September and December of every year throughout the term of the TTB-W1 Warrants</w:t>
            </w:r>
          </w:p>
        </w:tc>
      </w:tr>
    </w:tbl>
    <w:p w14:paraId="74FC4AD3" w14:textId="77777777" w:rsidR="0081629D" w:rsidRDefault="0081629D" w:rsidP="00CE0A2E">
      <w:pPr>
        <w:spacing w:line="240" w:lineRule="exact"/>
        <w:ind w:firstLine="562"/>
        <w:jc w:val="thaiDistribute"/>
        <w:rPr>
          <w:rFonts w:ascii="CordiaUPC" w:eastAsia="Calibri" w:hAnsi="CordiaUPC" w:cs="CordiaUPC"/>
          <w:sz w:val="26"/>
          <w:szCs w:val="26"/>
        </w:rPr>
      </w:pPr>
    </w:p>
    <w:p w14:paraId="5FE38F4F" w14:textId="29F9F36C" w:rsidR="00F53C10" w:rsidRPr="009E2363" w:rsidRDefault="00F53C10" w:rsidP="00CE0A2E">
      <w:pPr>
        <w:spacing w:line="240" w:lineRule="exact"/>
        <w:ind w:firstLine="562"/>
        <w:jc w:val="thaiDistribute"/>
        <w:rPr>
          <w:rFonts w:ascii="CordiaUPC" w:eastAsia="Calibri" w:hAnsi="CordiaUPC" w:cs="CordiaUPC"/>
          <w:sz w:val="26"/>
          <w:szCs w:val="26"/>
        </w:rPr>
      </w:pPr>
      <w:r w:rsidRPr="009E2363">
        <w:rPr>
          <w:rFonts w:ascii="CordiaUPC" w:eastAsia="Calibri" w:hAnsi="CordiaUPC" w:cs="CordiaUPC"/>
          <w:sz w:val="26"/>
          <w:szCs w:val="26"/>
        </w:rPr>
        <w:t xml:space="preserve">Details of </w:t>
      </w:r>
      <w:r w:rsidRPr="009E2363">
        <w:rPr>
          <w:rFonts w:ascii="CordiaUPC" w:eastAsia="Calibri" w:hAnsi="CordiaUPC" w:cs="CordiaUPC"/>
          <w:sz w:val="26"/>
          <w:szCs w:val="26"/>
          <w:lang w:val="en-US" w:bidi="th-TH"/>
        </w:rPr>
        <w:t>un</w:t>
      </w:r>
      <w:r w:rsidRPr="009E2363">
        <w:rPr>
          <w:rFonts w:ascii="CordiaUPC" w:eastAsia="Calibri" w:hAnsi="CordiaUPC" w:cs="CordiaUPC"/>
          <w:sz w:val="26"/>
          <w:szCs w:val="26"/>
        </w:rPr>
        <w:t>exercised warrants were as follows:</w:t>
      </w:r>
    </w:p>
    <w:p w14:paraId="37FDB3CC" w14:textId="77777777" w:rsidR="00F53C10" w:rsidRPr="009E2363" w:rsidRDefault="00F53C10" w:rsidP="00F53C10">
      <w:pPr>
        <w:pStyle w:val="ListParagraph"/>
        <w:spacing w:line="240" w:lineRule="exact"/>
        <w:ind w:left="567"/>
        <w:jc w:val="thaiDistribute"/>
        <w:rPr>
          <w:rFonts w:ascii="CordiaUPC" w:eastAsia="Calibri" w:hAnsi="CordiaUPC" w:cs="CordiaUPC"/>
          <w:sz w:val="26"/>
          <w:szCs w:val="26"/>
        </w:rPr>
      </w:pPr>
    </w:p>
    <w:tbl>
      <w:tblPr>
        <w:tblW w:w="9450" w:type="dxa"/>
        <w:tblInd w:w="558" w:type="dxa"/>
        <w:tblLayout w:type="fixed"/>
        <w:tblLook w:val="04A0" w:firstRow="1" w:lastRow="0" w:firstColumn="1" w:lastColumn="0" w:noHBand="0" w:noVBand="1"/>
      </w:tblPr>
      <w:tblGrid>
        <w:gridCol w:w="2244"/>
        <w:gridCol w:w="1264"/>
        <w:gridCol w:w="1450"/>
        <w:gridCol w:w="1368"/>
        <w:gridCol w:w="1608"/>
        <w:gridCol w:w="1516"/>
      </w:tblGrid>
      <w:tr w:rsidR="00F53C10" w:rsidRPr="009E2363" w14:paraId="377E4479" w14:textId="77777777" w:rsidTr="007070C6">
        <w:tc>
          <w:tcPr>
            <w:tcW w:w="1187" w:type="pct"/>
            <w:vAlign w:val="bottom"/>
            <w:hideMark/>
          </w:tcPr>
          <w:p w14:paraId="1AE77ABE" w14:textId="77777777" w:rsidR="00F53C10" w:rsidRPr="009E2363" w:rsidRDefault="00F53C10" w:rsidP="007070C6">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9E2363">
              <w:rPr>
                <w:rFonts w:ascii="CordiaUPC" w:eastAsia="Times New Roman" w:hAnsi="CordiaUPC" w:cs="CordiaUPC"/>
                <w:sz w:val="26"/>
                <w:szCs w:val="26"/>
              </w:rPr>
              <w:t>Warrants</w:t>
            </w:r>
          </w:p>
        </w:tc>
        <w:tc>
          <w:tcPr>
            <w:tcW w:w="668" w:type="pct"/>
            <w:vAlign w:val="bottom"/>
          </w:tcPr>
          <w:p w14:paraId="3D5C9880"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453394C"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7C9E770"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7C06A77"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9E2363">
              <w:rPr>
                <w:rFonts w:ascii="CordiaUPC" w:eastAsia="Times New Roman" w:hAnsi="CordiaUPC" w:cs="CordiaUPC"/>
                <w:sz w:val="26"/>
                <w:szCs w:val="26"/>
                <w:lang w:eastAsia="x-none"/>
              </w:rPr>
              <w:t>Par value</w:t>
            </w:r>
          </w:p>
        </w:tc>
        <w:tc>
          <w:tcPr>
            <w:tcW w:w="767" w:type="pct"/>
            <w:vAlign w:val="bottom"/>
          </w:tcPr>
          <w:p w14:paraId="7BC1023C"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67FC20A"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E43D86A"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6BD25217"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9E2363">
              <w:rPr>
                <w:rFonts w:ascii="CordiaUPC" w:eastAsia="Times New Roman" w:hAnsi="CordiaUPC" w:cs="CordiaUPC"/>
                <w:sz w:val="26"/>
                <w:szCs w:val="26"/>
                <w:lang w:eastAsia="x-none"/>
              </w:rPr>
              <w:t>Exercise price</w:t>
            </w:r>
          </w:p>
        </w:tc>
        <w:tc>
          <w:tcPr>
            <w:tcW w:w="724" w:type="pct"/>
            <w:vAlign w:val="bottom"/>
          </w:tcPr>
          <w:p w14:paraId="7EA438A8"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9E2363">
              <w:rPr>
                <w:rFonts w:ascii="CordiaUPC" w:eastAsia="Times New Roman" w:hAnsi="CordiaUPC" w:cs="CordiaUPC"/>
                <w:sz w:val="26"/>
                <w:szCs w:val="26"/>
                <w:lang w:eastAsia="x-none"/>
              </w:rPr>
              <w:t>Number of warrants issued and allocated</w:t>
            </w:r>
          </w:p>
        </w:tc>
        <w:tc>
          <w:tcPr>
            <w:tcW w:w="851" w:type="pct"/>
            <w:vAlign w:val="bottom"/>
          </w:tcPr>
          <w:p w14:paraId="7F5821AF" w14:textId="70872927" w:rsidR="00F53C10" w:rsidRPr="007517D3" w:rsidRDefault="007517D3" w:rsidP="007517D3">
            <w:pPr>
              <w:overflowPunct w:val="0"/>
              <w:autoSpaceDE w:val="0"/>
              <w:autoSpaceDN w:val="0"/>
              <w:adjustRightInd w:val="0"/>
              <w:spacing w:line="240" w:lineRule="exact"/>
              <w:jc w:val="center"/>
              <w:textAlignment w:val="baseline"/>
              <w:rPr>
                <w:rFonts w:ascii="CordiaUPC" w:eastAsia="Times New Roman" w:hAnsi="CordiaUPC" w:cs="CordiaUPC"/>
                <w:spacing w:val="-4"/>
                <w:sz w:val="26"/>
                <w:szCs w:val="26"/>
                <w:cs/>
                <w:lang w:val="en-US" w:eastAsia="x-none" w:bidi="th-TH"/>
              </w:rPr>
            </w:pPr>
            <w:r w:rsidRPr="007517D3">
              <w:rPr>
                <w:rFonts w:ascii="CordiaUPC" w:eastAsia="Times New Roman" w:hAnsi="CordiaUPC" w:cs="CordiaUPC"/>
                <w:sz w:val="26"/>
                <w:szCs w:val="26"/>
                <w:lang w:eastAsia="x-none"/>
              </w:rPr>
              <w:t>Cumulative exercised warrants</w:t>
            </w:r>
          </w:p>
        </w:tc>
        <w:tc>
          <w:tcPr>
            <w:tcW w:w="802" w:type="pct"/>
            <w:hideMark/>
          </w:tcPr>
          <w:p w14:paraId="73112338"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9E2363">
              <w:rPr>
                <w:rFonts w:ascii="CordiaUPC" w:eastAsia="Times New Roman" w:hAnsi="CordiaUPC" w:cs="CordiaUPC"/>
                <w:sz w:val="26"/>
                <w:szCs w:val="26"/>
                <w:lang w:eastAsia="x-none"/>
              </w:rPr>
              <w:t xml:space="preserve">Balance of unexercised warrants as at </w:t>
            </w:r>
          </w:p>
          <w:p w14:paraId="738103DE" w14:textId="66B9DD02" w:rsidR="00F53C10" w:rsidRPr="009E2363" w:rsidRDefault="00C66410" w:rsidP="007070C6">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D010A">
              <w:rPr>
                <w:rFonts w:ascii="CordiaUPC" w:eastAsia="Times New Roman" w:hAnsi="CordiaUPC" w:cs="CordiaUPC"/>
                <w:sz w:val="26"/>
                <w:szCs w:val="26"/>
                <w:lang w:eastAsia="x-none"/>
              </w:rPr>
              <w:t>31 March 202</w:t>
            </w:r>
            <w:r w:rsidR="001A4CD2">
              <w:rPr>
                <w:rFonts w:ascii="CordiaUPC" w:eastAsia="Times New Roman" w:hAnsi="CordiaUPC" w:cs="CordiaUPC"/>
                <w:sz w:val="26"/>
                <w:szCs w:val="26"/>
                <w:lang w:eastAsia="x-none"/>
              </w:rPr>
              <w:t>4</w:t>
            </w:r>
          </w:p>
        </w:tc>
      </w:tr>
      <w:tr w:rsidR="00F53C10" w:rsidRPr="009E2363" w14:paraId="0CF7EDC2" w14:textId="77777777" w:rsidTr="007070C6">
        <w:tc>
          <w:tcPr>
            <w:tcW w:w="1187" w:type="pct"/>
            <w:vAlign w:val="bottom"/>
          </w:tcPr>
          <w:p w14:paraId="0215B44C" w14:textId="77777777" w:rsidR="00F53C10" w:rsidRPr="009E2363" w:rsidRDefault="00F53C10" w:rsidP="007070C6">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35" w:type="pct"/>
            <w:gridSpan w:val="2"/>
            <w:hideMark/>
          </w:tcPr>
          <w:p w14:paraId="15B26F06"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9E2363">
              <w:rPr>
                <w:rFonts w:ascii="CordiaUPC" w:eastAsia="Times New Roman" w:hAnsi="CordiaUPC" w:cs="CordiaUPC"/>
                <w:i/>
                <w:iCs/>
                <w:spacing w:val="-6"/>
                <w:sz w:val="26"/>
                <w:szCs w:val="26"/>
                <w:lang w:eastAsia="x-none"/>
              </w:rPr>
              <w:t>(Baht/shares)</w:t>
            </w:r>
          </w:p>
        </w:tc>
        <w:tc>
          <w:tcPr>
            <w:tcW w:w="2377" w:type="pct"/>
            <w:gridSpan w:val="3"/>
          </w:tcPr>
          <w:p w14:paraId="795A017C" w14:textId="77777777" w:rsidR="00F53C10" w:rsidRPr="009E2363" w:rsidRDefault="00F53C10" w:rsidP="007070C6">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9E2363">
              <w:rPr>
                <w:rFonts w:ascii="CordiaUPC" w:eastAsia="Times New Roman" w:hAnsi="CordiaUPC" w:cs="CordiaUPC"/>
                <w:i/>
                <w:iCs/>
                <w:spacing w:val="-6"/>
                <w:sz w:val="26"/>
                <w:szCs w:val="26"/>
                <w:lang w:eastAsia="x-none"/>
              </w:rPr>
              <w:t>(Units)</w:t>
            </w:r>
          </w:p>
        </w:tc>
      </w:tr>
      <w:tr w:rsidR="00F53C10" w:rsidRPr="009E2363" w14:paraId="31710593" w14:textId="77777777" w:rsidTr="007070C6">
        <w:tc>
          <w:tcPr>
            <w:tcW w:w="1187" w:type="pct"/>
            <w:vAlign w:val="bottom"/>
            <w:hideMark/>
          </w:tcPr>
          <w:p w14:paraId="1E68DAC2" w14:textId="77777777" w:rsidR="00F53C10" w:rsidRPr="009E2363" w:rsidRDefault="00F53C10" w:rsidP="007070C6">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9E2363">
              <w:rPr>
                <w:rFonts w:ascii="CordiaUPC" w:eastAsia="Times New Roman" w:hAnsi="CordiaUPC" w:cs="CordiaUPC"/>
                <w:spacing w:val="-6"/>
                <w:sz w:val="26"/>
                <w:szCs w:val="26"/>
              </w:rPr>
              <w:t>TTB-W1 Warrants Program</w:t>
            </w:r>
          </w:p>
        </w:tc>
        <w:tc>
          <w:tcPr>
            <w:tcW w:w="668" w:type="pct"/>
            <w:hideMark/>
          </w:tcPr>
          <w:p w14:paraId="379D0F8E" w14:textId="77777777" w:rsidR="00F53C10" w:rsidRPr="009E2363" w:rsidRDefault="00F53C10" w:rsidP="007070C6">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9E2363">
              <w:rPr>
                <w:rFonts w:ascii="CordiaUPC" w:eastAsia="Times New Roman" w:hAnsi="CordiaUPC" w:cs="CordiaUPC"/>
                <w:spacing w:val="-6"/>
                <w:sz w:val="26"/>
                <w:szCs w:val="26"/>
                <w:lang w:eastAsia="x-none"/>
              </w:rPr>
              <w:t>0.95</w:t>
            </w:r>
          </w:p>
        </w:tc>
        <w:tc>
          <w:tcPr>
            <w:tcW w:w="767" w:type="pct"/>
          </w:tcPr>
          <w:p w14:paraId="1F6A9494" w14:textId="77777777" w:rsidR="00F53C10" w:rsidRPr="009E2363" w:rsidRDefault="00F53C10" w:rsidP="007070C6">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9E2363">
              <w:rPr>
                <w:rFonts w:ascii="CordiaUPC" w:eastAsia="Times New Roman" w:hAnsi="CordiaUPC" w:cs="CordiaUPC"/>
                <w:spacing w:val="-6"/>
                <w:sz w:val="26"/>
                <w:szCs w:val="26"/>
                <w:lang w:eastAsia="x-none"/>
              </w:rPr>
              <w:t>0.95</w:t>
            </w:r>
          </w:p>
        </w:tc>
        <w:tc>
          <w:tcPr>
            <w:tcW w:w="724" w:type="pct"/>
          </w:tcPr>
          <w:p w14:paraId="56D2AB03" w14:textId="77777777" w:rsidR="00F53C10" w:rsidRPr="009E2363" w:rsidRDefault="00F53C10" w:rsidP="007070C6">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9E2363">
              <w:rPr>
                <w:rFonts w:ascii="CordiaUPC" w:eastAsia="Times New Roman" w:hAnsi="CordiaUPC" w:cs="CordiaUPC"/>
                <w:spacing w:val="-6"/>
                <w:sz w:val="26"/>
                <w:szCs w:val="26"/>
                <w:cs/>
                <w:lang w:eastAsia="x-none" w:bidi="th-TH"/>
              </w:rPr>
              <w:t>965</w:t>
            </w:r>
            <w:r w:rsidRPr="009E2363">
              <w:rPr>
                <w:rFonts w:ascii="CordiaUPC" w:eastAsia="Times New Roman" w:hAnsi="CordiaUPC" w:cs="CordiaUPC"/>
                <w:spacing w:val="-6"/>
                <w:sz w:val="26"/>
                <w:szCs w:val="26"/>
                <w:lang w:eastAsia="x-none"/>
              </w:rPr>
              <w:t>,</w:t>
            </w:r>
            <w:r w:rsidRPr="009E2363">
              <w:rPr>
                <w:rFonts w:ascii="CordiaUPC" w:eastAsia="Times New Roman" w:hAnsi="CordiaUPC" w:cs="CordiaUPC"/>
                <w:spacing w:val="-6"/>
                <w:sz w:val="26"/>
                <w:szCs w:val="26"/>
                <w:cs/>
                <w:lang w:eastAsia="x-none" w:bidi="th-TH"/>
              </w:rPr>
              <w:t>000</w:t>
            </w:r>
            <w:r w:rsidRPr="009E2363">
              <w:rPr>
                <w:rFonts w:ascii="CordiaUPC" w:eastAsia="Times New Roman" w:hAnsi="CordiaUPC" w:cs="CordiaUPC"/>
                <w:spacing w:val="-6"/>
                <w:sz w:val="26"/>
                <w:szCs w:val="26"/>
                <w:lang w:eastAsia="x-none"/>
              </w:rPr>
              <w:t>,</w:t>
            </w:r>
            <w:r w:rsidRPr="009E2363">
              <w:rPr>
                <w:rFonts w:ascii="CordiaUPC" w:eastAsia="Times New Roman" w:hAnsi="CordiaUPC" w:cs="CordiaUPC"/>
                <w:spacing w:val="-6"/>
                <w:sz w:val="26"/>
                <w:szCs w:val="26"/>
                <w:cs/>
                <w:lang w:eastAsia="x-none" w:bidi="th-TH"/>
              </w:rPr>
              <w:t>849</w:t>
            </w:r>
            <w:r w:rsidRPr="009E2363">
              <w:rPr>
                <w:rFonts w:ascii="CordiaUPC" w:hAnsi="CordiaUPC" w:cs="CordiaUPC" w:hint="cs"/>
                <w:sz w:val="26"/>
                <w:szCs w:val="26"/>
                <w:cs/>
              </w:rPr>
              <w:t>*</w:t>
            </w:r>
          </w:p>
        </w:tc>
        <w:tc>
          <w:tcPr>
            <w:tcW w:w="851" w:type="pct"/>
          </w:tcPr>
          <w:p w14:paraId="6AF7633C" w14:textId="560B0130" w:rsidR="00F53C10" w:rsidRPr="009E2363" w:rsidRDefault="002E10C7" w:rsidP="007070C6">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Pr>
                <w:rFonts w:ascii="CordiaUPC" w:eastAsia="Times New Roman" w:hAnsi="CordiaUPC" w:cs="CordiaUPC" w:hint="cs"/>
                <w:spacing w:val="-6"/>
                <w:sz w:val="26"/>
                <w:szCs w:val="26"/>
                <w:cs/>
                <w:lang w:val="en-US" w:eastAsia="x-none" w:bidi="th-TH"/>
              </w:rPr>
              <w:t>(256</w:t>
            </w:r>
            <w:r>
              <w:rPr>
                <w:rFonts w:ascii="CordiaUPC" w:eastAsia="Times New Roman" w:hAnsi="CordiaUPC" w:cs="CordiaUPC"/>
                <w:spacing w:val="-6"/>
                <w:sz w:val="26"/>
                <w:szCs w:val="26"/>
                <w:lang w:val="en-US" w:eastAsia="x-none" w:bidi="th-TH"/>
              </w:rPr>
              <w:t>,562,237</w:t>
            </w:r>
            <w:r>
              <w:rPr>
                <w:rFonts w:ascii="CordiaUPC" w:eastAsia="Times New Roman" w:hAnsi="CordiaUPC" w:cs="CordiaUPC" w:hint="cs"/>
                <w:spacing w:val="-6"/>
                <w:sz w:val="26"/>
                <w:szCs w:val="26"/>
                <w:cs/>
                <w:lang w:val="en-US" w:eastAsia="x-none" w:bidi="th-TH"/>
              </w:rPr>
              <w:t>)</w:t>
            </w:r>
          </w:p>
        </w:tc>
        <w:tc>
          <w:tcPr>
            <w:tcW w:w="802" w:type="pct"/>
          </w:tcPr>
          <w:p w14:paraId="2FA6EA23" w14:textId="1C9B89F7" w:rsidR="00F53C10" w:rsidRPr="002E10C7" w:rsidRDefault="002E10C7" w:rsidP="007070C6">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Pr>
                <w:rFonts w:ascii="CordiaUPC" w:eastAsia="Times New Roman" w:hAnsi="CordiaUPC" w:cs="CordiaUPC" w:hint="cs"/>
                <w:spacing w:val="-6"/>
                <w:sz w:val="26"/>
                <w:szCs w:val="26"/>
                <w:cs/>
                <w:lang w:eastAsia="x-none" w:bidi="th-TH"/>
              </w:rPr>
              <w:t>708</w:t>
            </w:r>
            <w:r>
              <w:rPr>
                <w:rFonts w:ascii="CordiaUPC" w:eastAsia="Times New Roman" w:hAnsi="CordiaUPC" w:cs="CordiaUPC"/>
                <w:spacing w:val="-6"/>
                <w:sz w:val="26"/>
                <w:szCs w:val="26"/>
                <w:lang w:val="en-US" w:eastAsia="x-none" w:bidi="th-TH"/>
              </w:rPr>
              <w:t>,438,612</w:t>
            </w:r>
          </w:p>
        </w:tc>
      </w:tr>
      <w:tr w:rsidR="001C1A1B" w:rsidRPr="009E2363" w14:paraId="2757AFA6" w14:textId="77777777" w:rsidTr="007070C6">
        <w:tc>
          <w:tcPr>
            <w:tcW w:w="1187" w:type="pct"/>
            <w:vAlign w:val="bottom"/>
          </w:tcPr>
          <w:p w14:paraId="75E20DF1" w14:textId="77777777" w:rsidR="001C1A1B" w:rsidRPr="009E2363" w:rsidRDefault="001C1A1B" w:rsidP="007070C6">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p>
        </w:tc>
        <w:tc>
          <w:tcPr>
            <w:tcW w:w="668" w:type="pct"/>
          </w:tcPr>
          <w:p w14:paraId="7C3DC66A" w14:textId="77777777" w:rsidR="001C1A1B" w:rsidRPr="009E2363" w:rsidRDefault="001C1A1B" w:rsidP="007070C6">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67" w:type="pct"/>
          </w:tcPr>
          <w:p w14:paraId="68F1D80D" w14:textId="77777777" w:rsidR="001C1A1B" w:rsidRPr="009E2363" w:rsidRDefault="001C1A1B" w:rsidP="007070C6">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24" w:type="pct"/>
          </w:tcPr>
          <w:p w14:paraId="20FA5B31" w14:textId="77777777" w:rsidR="001C1A1B" w:rsidRPr="009E2363" w:rsidRDefault="001C1A1B" w:rsidP="007070C6">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cs/>
                <w:lang w:eastAsia="x-none" w:bidi="th-TH"/>
              </w:rPr>
            </w:pPr>
          </w:p>
        </w:tc>
        <w:tc>
          <w:tcPr>
            <w:tcW w:w="851" w:type="pct"/>
          </w:tcPr>
          <w:p w14:paraId="3F8932EE" w14:textId="77777777" w:rsidR="001C1A1B" w:rsidRPr="009E2363" w:rsidRDefault="001C1A1B" w:rsidP="007070C6">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rPr>
            </w:pPr>
          </w:p>
        </w:tc>
        <w:tc>
          <w:tcPr>
            <w:tcW w:w="802" w:type="pct"/>
          </w:tcPr>
          <w:p w14:paraId="0D739CEC" w14:textId="77777777" w:rsidR="001C1A1B" w:rsidRPr="009E2363" w:rsidRDefault="001C1A1B" w:rsidP="007070C6">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r>
    </w:tbl>
    <w:p w14:paraId="57EFAF78" w14:textId="77777777" w:rsidR="00F53C10" w:rsidRPr="009E2363" w:rsidRDefault="00F53C10" w:rsidP="0081629D">
      <w:pPr>
        <w:pStyle w:val="ListParagraph"/>
        <w:spacing w:line="240" w:lineRule="exact"/>
        <w:ind w:left="633" w:hanging="115"/>
        <w:jc w:val="thaiDistribute"/>
        <w:rPr>
          <w:rFonts w:ascii="CordiaUPC" w:eastAsia="Times New Roman" w:hAnsi="CordiaUPC" w:cs="CordiaUPC"/>
          <w:szCs w:val="22"/>
          <w:cs/>
          <w:lang w:val="en-US" w:bidi="th-TH"/>
        </w:rPr>
      </w:pPr>
      <w:r w:rsidRPr="009E2363">
        <w:rPr>
          <w:rFonts w:ascii="CordiaUPC" w:eastAsia="Calibri" w:hAnsi="CordiaUPC" w:cs="CordiaUPC"/>
          <w:szCs w:val="22"/>
          <w:lang w:val="en-US" w:bidi="th-TH"/>
        </w:rPr>
        <w:t>*</w:t>
      </w:r>
      <w:r w:rsidRPr="009E2363">
        <w:rPr>
          <w:rFonts w:ascii="CordiaUPC" w:eastAsia="Calibri" w:hAnsi="CordiaUPC" w:cs="CordiaUPC" w:hint="cs"/>
          <w:szCs w:val="22"/>
          <w:cs/>
          <w:lang w:val="en-US" w:bidi="th-TH"/>
        </w:rPr>
        <w:t xml:space="preserve"> </w:t>
      </w:r>
      <w:r w:rsidRPr="009E2363">
        <w:rPr>
          <w:rFonts w:ascii="CordiaUPC" w:eastAsia="Times New Roman" w:hAnsi="CordiaUPC" w:cs="CordiaUPC"/>
          <w:szCs w:val="22"/>
          <w:lang w:val="en-US"/>
        </w:rPr>
        <w:t xml:space="preserve">Excluding the number of shares which were not allocated according to the Terms and Conditions Governing the Rights and Obligations of the Issuer and Holders of the Warrants to purchase the newly issued ordinary shares of </w:t>
      </w:r>
      <w:proofErr w:type="spellStart"/>
      <w:r w:rsidRPr="009E2363">
        <w:rPr>
          <w:rFonts w:ascii="CordiaUPC" w:eastAsia="Times New Roman" w:hAnsi="CordiaUPC" w:cs="CordiaUPC"/>
          <w:szCs w:val="22"/>
          <w:lang w:val="en-US"/>
        </w:rPr>
        <w:t>TMBThanachart</w:t>
      </w:r>
      <w:proofErr w:type="spellEnd"/>
      <w:r w:rsidRPr="009E2363">
        <w:rPr>
          <w:rFonts w:ascii="CordiaUPC" w:eastAsia="Times New Roman" w:hAnsi="CordiaUPC" w:cs="CordiaUPC"/>
          <w:szCs w:val="22"/>
          <w:lang w:val="en-US"/>
        </w:rPr>
        <w:t xml:space="preserve"> Bank Public Company Limited No. 1</w:t>
      </w:r>
      <w:r w:rsidRPr="009E2363">
        <w:rPr>
          <w:rFonts w:ascii="CordiaUPC" w:eastAsia="Times New Roman" w:hAnsi="CordiaUPC" w:cs="CordiaUPC"/>
          <w:szCs w:val="22"/>
          <w:cs/>
          <w:lang w:val="en-US"/>
        </w:rPr>
        <w:t xml:space="preserve"> (</w:t>
      </w:r>
      <w:r w:rsidRPr="009E2363">
        <w:rPr>
          <w:rFonts w:ascii="CordiaUPC" w:eastAsia="Times New Roman" w:hAnsi="CordiaUPC" w:cs="CordiaUPC"/>
          <w:szCs w:val="22"/>
          <w:lang w:val="en-US"/>
        </w:rPr>
        <w:t>TTB-W1</w:t>
      </w:r>
      <w:r w:rsidRPr="009E2363">
        <w:rPr>
          <w:rFonts w:ascii="CordiaUPC" w:eastAsia="Times New Roman" w:hAnsi="CordiaUPC" w:cs="CordiaUPC"/>
          <w:szCs w:val="22"/>
          <w:cs/>
          <w:lang w:val="en-US"/>
        </w:rPr>
        <w:t>)</w:t>
      </w:r>
    </w:p>
    <w:p w14:paraId="212B6AFC" w14:textId="77777777" w:rsidR="00F53C10" w:rsidRPr="009E2363" w:rsidRDefault="00F53C10" w:rsidP="00F53C10">
      <w:pPr>
        <w:pStyle w:val="ListParagraph"/>
        <w:spacing w:line="240" w:lineRule="exact"/>
        <w:ind w:left="567"/>
        <w:jc w:val="thaiDistribute"/>
        <w:rPr>
          <w:rFonts w:ascii="CordiaUPC" w:eastAsia="Calibri" w:hAnsi="CordiaUPC" w:cs="CordiaUPC"/>
          <w:sz w:val="26"/>
          <w:szCs w:val="26"/>
        </w:rPr>
      </w:pPr>
    </w:p>
    <w:p w14:paraId="19B3F79A" w14:textId="67942933" w:rsidR="00F53C10" w:rsidRPr="009E2363" w:rsidRDefault="00F53C10" w:rsidP="00F53C10">
      <w:pPr>
        <w:pStyle w:val="ListParagraph"/>
        <w:spacing w:line="240" w:lineRule="exact"/>
        <w:ind w:left="567"/>
        <w:jc w:val="thaiDistribute"/>
        <w:rPr>
          <w:rFonts w:ascii="CordiaUPC" w:eastAsia="Calibri" w:hAnsi="CordiaUPC" w:cs="CordiaUPC"/>
          <w:sz w:val="26"/>
          <w:szCs w:val="26"/>
          <w:cs/>
          <w:lang w:val="en-US" w:bidi="th-TH"/>
        </w:rPr>
      </w:pPr>
      <w:r w:rsidRPr="009E2363">
        <w:rPr>
          <w:rFonts w:ascii="CordiaUPC" w:eastAsia="Calibri" w:hAnsi="CordiaUPC" w:cs="CordiaUPC"/>
          <w:sz w:val="26"/>
          <w:szCs w:val="26"/>
        </w:rPr>
        <w:t xml:space="preserve">Details of exercised warrants during the period </w:t>
      </w:r>
      <w:r w:rsidRPr="00510818">
        <w:rPr>
          <w:rFonts w:ascii="CordiaUPC" w:eastAsia="Calibri" w:hAnsi="CordiaUPC" w:cs="CordiaUPC"/>
          <w:sz w:val="26"/>
          <w:szCs w:val="26"/>
        </w:rPr>
        <w:t xml:space="preserve">is mentioned in Note </w:t>
      </w:r>
      <w:r w:rsidR="00550AF5" w:rsidRPr="00510818">
        <w:rPr>
          <w:rFonts w:ascii="CordiaUPC" w:eastAsia="Calibri" w:hAnsi="CordiaUPC" w:cs="CordiaUPC" w:hint="cs"/>
          <w:sz w:val="26"/>
          <w:szCs w:val="26"/>
          <w:cs/>
          <w:lang w:bidi="th-TH"/>
        </w:rPr>
        <w:t>15</w:t>
      </w:r>
      <w:r w:rsidRPr="00510818">
        <w:rPr>
          <w:rFonts w:ascii="CordiaUPC" w:eastAsia="Calibri" w:hAnsi="CordiaUPC" w:cs="CordiaUPC" w:hint="cs"/>
          <w:sz w:val="26"/>
          <w:szCs w:val="26"/>
          <w:cs/>
          <w:lang w:bidi="th-TH"/>
        </w:rPr>
        <w:t>.</w:t>
      </w:r>
    </w:p>
    <w:p w14:paraId="3A64CE94" w14:textId="4F03AA4C" w:rsidR="006A5738" w:rsidRDefault="006A5738">
      <w:pPr>
        <w:spacing w:line="240" w:lineRule="auto"/>
        <w:rPr>
          <w:rFonts w:ascii="CordiaUPC" w:hAnsi="CordiaUPC" w:cs="CordiaUPC"/>
          <w:bCs/>
          <w:i/>
          <w:sz w:val="28"/>
          <w:szCs w:val="28"/>
          <w:lang w:bidi="th-TH"/>
        </w:rPr>
      </w:pPr>
    </w:p>
    <w:p w14:paraId="636FC66C" w14:textId="77777777" w:rsidR="00A01F5D" w:rsidRDefault="00A01F5D">
      <w:pPr>
        <w:spacing w:line="240" w:lineRule="auto"/>
        <w:rPr>
          <w:rFonts w:ascii="CordiaUPC" w:hAnsi="CordiaUPC" w:cs="CordiaUPC"/>
          <w:bCs/>
          <w:i/>
          <w:sz w:val="28"/>
          <w:szCs w:val="28"/>
          <w:rtl/>
          <w:cs/>
          <w:lang w:bidi="th-TH"/>
        </w:rPr>
      </w:pPr>
    </w:p>
    <w:p w14:paraId="2D1E1989" w14:textId="48BF0CEF" w:rsidR="004D02DD" w:rsidRDefault="00F53C10" w:rsidP="00C05961">
      <w:pPr>
        <w:pStyle w:val="Heading1"/>
        <w:numPr>
          <w:ilvl w:val="0"/>
          <w:numId w:val="0"/>
        </w:numPr>
        <w:spacing w:before="0" w:after="0" w:line="240" w:lineRule="exact"/>
        <w:ind w:left="540" w:hanging="540"/>
        <w:rPr>
          <w:rFonts w:ascii="CordiaUPC" w:hAnsi="CordiaUPC" w:cs="CordiaUPC"/>
          <w:i w:val="0"/>
          <w:iCs/>
          <w:sz w:val="28"/>
          <w:szCs w:val="28"/>
        </w:rPr>
      </w:pPr>
      <w:r w:rsidRPr="009E2363">
        <w:rPr>
          <w:rFonts w:ascii="CordiaUPC" w:hAnsi="CordiaUPC" w:cs="CordiaUPC" w:hint="cs"/>
          <w:b w:val="0"/>
          <w:bCs/>
          <w:sz w:val="28"/>
          <w:szCs w:val="28"/>
          <w:rtl/>
        </w:rPr>
        <w:lastRenderedPageBreak/>
        <w:t>17</w:t>
      </w:r>
      <w:r w:rsidRPr="009E2363">
        <w:rPr>
          <w:rFonts w:ascii="CordiaUPC" w:hAnsi="CordiaUPC" w:cs="CordiaUPC" w:hint="cs"/>
          <w:b w:val="0"/>
          <w:bCs/>
          <w:sz w:val="28"/>
          <w:szCs w:val="28"/>
          <w:rtl/>
          <w:cs/>
        </w:rPr>
        <w:tab/>
      </w:r>
      <w:r w:rsidRPr="009E2363">
        <w:rPr>
          <w:rFonts w:ascii="CordiaUPC" w:hAnsi="CordiaUPC" w:cs="CordiaUPC"/>
          <w:i w:val="0"/>
          <w:iCs/>
          <w:sz w:val="28"/>
          <w:szCs w:val="28"/>
        </w:rPr>
        <w:t>Employee Joint Investment Program</w:t>
      </w:r>
    </w:p>
    <w:p w14:paraId="5934FBAA" w14:textId="77777777" w:rsidR="00C05961" w:rsidRPr="00C05961" w:rsidRDefault="00C05961" w:rsidP="00C05961">
      <w:pPr>
        <w:spacing w:line="240" w:lineRule="auto"/>
        <w:rPr>
          <w:cs/>
          <w:lang w:bidi="th-TH"/>
        </w:rPr>
      </w:pPr>
    </w:p>
    <w:p w14:paraId="503D06A1" w14:textId="173DC1F5" w:rsidR="002E10C7" w:rsidRPr="003A65D8" w:rsidRDefault="002E10C7" w:rsidP="00C05961">
      <w:pPr>
        <w:tabs>
          <w:tab w:val="left" w:pos="540"/>
        </w:tabs>
        <w:spacing w:line="240" w:lineRule="exact"/>
        <w:ind w:left="540"/>
        <w:jc w:val="thaiDistribute"/>
        <w:rPr>
          <w:rFonts w:ascii="CordiaUPC" w:hAnsi="CordiaUPC" w:cs="CordiaUPC"/>
          <w:sz w:val="26"/>
          <w:szCs w:val="26"/>
          <w:lang w:val="en-US" w:bidi="th-TH"/>
        </w:rPr>
      </w:pPr>
      <w:r w:rsidRPr="00C05961">
        <w:rPr>
          <w:rFonts w:ascii="CordiaUPC" w:hAnsi="CordiaUPC" w:cs="CordiaUPC"/>
          <w:sz w:val="26"/>
          <w:szCs w:val="26"/>
          <w:lang w:val="en-US" w:bidi="th-TH"/>
        </w:rPr>
        <w:t xml:space="preserve">On </w:t>
      </w:r>
      <w:r w:rsidRPr="003A65D8">
        <w:rPr>
          <w:rFonts w:ascii="CordiaUPC" w:hAnsi="CordiaUPC" w:cs="CordiaUPC"/>
          <w:sz w:val="26"/>
          <w:szCs w:val="26"/>
          <w:lang w:val="en-US" w:bidi="th-TH"/>
        </w:rPr>
        <w:t xml:space="preserve">29 January 2024, the Board of Directors Meeting No. 1/2024 approved the </w:t>
      </w:r>
      <w:r w:rsidR="00510818" w:rsidRPr="003A65D8">
        <w:rPr>
          <w:rFonts w:ascii="CordiaUPC" w:hAnsi="CordiaUPC" w:cs="CordiaUPC"/>
          <w:sz w:val="26"/>
          <w:szCs w:val="26"/>
          <w:lang w:val="en-US" w:bidi="th-TH"/>
        </w:rPr>
        <w:t xml:space="preserve">2024 </w:t>
      </w:r>
      <w:r w:rsidRPr="003A65D8">
        <w:rPr>
          <w:rFonts w:ascii="CordiaUPC" w:hAnsi="CordiaUPC" w:cs="CordiaUPC"/>
          <w:sz w:val="26"/>
          <w:szCs w:val="26"/>
          <w:lang w:val="en-US" w:bidi="th-TH"/>
        </w:rPr>
        <w:t>Employee Joint Investment Program (EJIP</w:t>
      </w:r>
      <w:r w:rsidR="00510818" w:rsidRPr="003A65D8">
        <w:rPr>
          <w:rFonts w:ascii="CordiaUPC" w:hAnsi="CordiaUPC" w:cs="CordiaUPC"/>
          <w:sz w:val="26"/>
          <w:szCs w:val="26"/>
          <w:lang w:val="en-US" w:bidi="th-TH"/>
        </w:rPr>
        <w:t>2024</w:t>
      </w:r>
      <w:r w:rsidRPr="003A65D8">
        <w:rPr>
          <w:rFonts w:ascii="CordiaUPC" w:hAnsi="CordiaUPC" w:cs="CordiaUPC"/>
          <w:sz w:val="26"/>
          <w:szCs w:val="26"/>
          <w:lang w:val="en-US" w:bidi="th-TH"/>
        </w:rPr>
        <w:t>). Summary of the program is detail below:</w:t>
      </w:r>
    </w:p>
    <w:p w14:paraId="51EAC729" w14:textId="77777777" w:rsidR="00C05961" w:rsidRPr="003A65D8" w:rsidRDefault="00C05961" w:rsidP="00C05961">
      <w:pPr>
        <w:tabs>
          <w:tab w:val="left" w:pos="540"/>
        </w:tabs>
        <w:spacing w:line="240" w:lineRule="exact"/>
        <w:ind w:left="540"/>
        <w:jc w:val="thaiDistribute"/>
        <w:rPr>
          <w:rFonts w:ascii="CordiaUPC" w:hAnsi="CordiaUPC" w:cs="CordiaUPC"/>
          <w:sz w:val="26"/>
          <w:szCs w:val="26"/>
          <w:cs/>
          <w:lang w:val="en-US" w:bidi="th-TH"/>
        </w:rPr>
      </w:pPr>
    </w:p>
    <w:tbl>
      <w:tblPr>
        <w:tblW w:w="9450" w:type="dxa"/>
        <w:tblInd w:w="450" w:type="dxa"/>
        <w:tblLook w:val="04A0" w:firstRow="1" w:lastRow="0" w:firstColumn="1" w:lastColumn="0" w:noHBand="0" w:noVBand="1"/>
      </w:tblPr>
      <w:tblGrid>
        <w:gridCol w:w="3078"/>
        <w:gridCol w:w="6372"/>
      </w:tblGrid>
      <w:tr w:rsidR="002E10C7" w:rsidRPr="003A65D8" w14:paraId="45DC16A9" w14:textId="77777777" w:rsidTr="000B7765">
        <w:tc>
          <w:tcPr>
            <w:tcW w:w="3078" w:type="dxa"/>
            <w:hideMark/>
          </w:tcPr>
          <w:p w14:paraId="0D9B1EEF" w14:textId="77777777" w:rsidR="002E10C7" w:rsidRPr="003A65D8" w:rsidRDefault="002E10C7" w:rsidP="000B7765">
            <w:pPr>
              <w:spacing w:line="240" w:lineRule="exact"/>
              <w:ind w:left="162" w:hanging="48"/>
              <w:rPr>
                <w:rFonts w:ascii="CordiaUPC" w:hAnsi="CordiaUPC" w:cs="CordiaUPC"/>
                <w:sz w:val="26"/>
                <w:szCs w:val="26"/>
              </w:rPr>
            </w:pPr>
            <w:r w:rsidRPr="003A65D8">
              <w:rPr>
                <w:rFonts w:ascii="CordiaUPC" w:hAnsi="CordiaUPC" w:cs="CordiaUPC"/>
                <w:sz w:val="26"/>
                <w:szCs w:val="26"/>
              </w:rPr>
              <w:t>Program tenor:</w:t>
            </w:r>
          </w:p>
        </w:tc>
        <w:tc>
          <w:tcPr>
            <w:tcW w:w="6372" w:type="dxa"/>
            <w:hideMark/>
          </w:tcPr>
          <w:p w14:paraId="12FE6E59" w14:textId="094CE444" w:rsidR="002E10C7" w:rsidRPr="003A65D8" w:rsidRDefault="002E10C7" w:rsidP="000B7765">
            <w:pPr>
              <w:spacing w:line="240" w:lineRule="exact"/>
              <w:jc w:val="both"/>
              <w:rPr>
                <w:rFonts w:ascii="CordiaUPC" w:hAnsi="CordiaUPC" w:cs="CordiaUPC"/>
                <w:sz w:val="26"/>
                <w:szCs w:val="26"/>
              </w:rPr>
            </w:pPr>
            <w:r w:rsidRPr="003A65D8">
              <w:rPr>
                <w:rFonts w:ascii="CordiaUPC" w:hAnsi="CordiaUPC" w:cs="CordiaUPC"/>
                <w:sz w:val="26"/>
                <w:szCs w:val="26"/>
              </w:rPr>
              <w:t xml:space="preserve">3 years and 5 months (March 2024 </w:t>
            </w:r>
            <w:r w:rsidRPr="003A65D8">
              <w:rPr>
                <w:rFonts w:ascii="CordiaUPC" w:hAnsi="CordiaUPC" w:cs="CordiaUPC" w:hint="cs"/>
                <w:sz w:val="26"/>
                <w:szCs w:val="26"/>
                <w:cs/>
                <w:lang w:bidi="th-TH"/>
              </w:rPr>
              <w:t>-</w:t>
            </w:r>
            <w:r w:rsidRPr="003A65D8">
              <w:rPr>
                <w:rFonts w:ascii="CordiaUPC" w:hAnsi="CordiaUPC" w:cs="CordiaUPC"/>
                <w:sz w:val="26"/>
                <w:szCs w:val="26"/>
              </w:rPr>
              <w:t xml:space="preserve"> July 2027)</w:t>
            </w:r>
          </w:p>
        </w:tc>
      </w:tr>
      <w:tr w:rsidR="002E10C7" w:rsidRPr="003A65D8" w14:paraId="0CDB807E" w14:textId="77777777" w:rsidTr="000B7765">
        <w:tc>
          <w:tcPr>
            <w:tcW w:w="3078" w:type="dxa"/>
          </w:tcPr>
          <w:p w14:paraId="275E326E" w14:textId="77777777" w:rsidR="002E10C7" w:rsidRPr="003A65D8" w:rsidRDefault="002E10C7" w:rsidP="000B7765">
            <w:pPr>
              <w:spacing w:line="240" w:lineRule="exact"/>
              <w:ind w:left="162" w:hanging="48"/>
              <w:rPr>
                <w:rFonts w:ascii="CordiaUPC" w:hAnsi="CordiaUPC" w:cs="CordiaUPC"/>
                <w:sz w:val="26"/>
                <w:szCs w:val="26"/>
              </w:rPr>
            </w:pPr>
          </w:p>
        </w:tc>
        <w:tc>
          <w:tcPr>
            <w:tcW w:w="6372" w:type="dxa"/>
          </w:tcPr>
          <w:p w14:paraId="63C1620D" w14:textId="77777777" w:rsidR="002E10C7" w:rsidRPr="003A65D8" w:rsidRDefault="002E10C7" w:rsidP="000B7765">
            <w:pPr>
              <w:spacing w:line="240" w:lineRule="exact"/>
              <w:jc w:val="both"/>
              <w:rPr>
                <w:rFonts w:ascii="CordiaUPC" w:hAnsi="CordiaUPC" w:cs="CordiaUPC"/>
                <w:sz w:val="26"/>
                <w:szCs w:val="26"/>
              </w:rPr>
            </w:pPr>
          </w:p>
        </w:tc>
      </w:tr>
      <w:tr w:rsidR="002E10C7" w:rsidRPr="003A65D8" w14:paraId="3C6B2292" w14:textId="77777777" w:rsidTr="000B7765">
        <w:tc>
          <w:tcPr>
            <w:tcW w:w="3078" w:type="dxa"/>
          </w:tcPr>
          <w:p w14:paraId="5BDD073C" w14:textId="77777777" w:rsidR="002E10C7" w:rsidRPr="003A65D8" w:rsidRDefault="002E10C7" w:rsidP="000B7765">
            <w:pPr>
              <w:spacing w:line="240" w:lineRule="exact"/>
              <w:ind w:left="162" w:hanging="48"/>
              <w:rPr>
                <w:rFonts w:ascii="CordiaUPC" w:hAnsi="CordiaUPC" w:cs="CordiaUPC"/>
                <w:sz w:val="26"/>
                <w:szCs w:val="26"/>
              </w:rPr>
            </w:pPr>
            <w:r w:rsidRPr="003A65D8">
              <w:rPr>
                <w:rFonts w:ascii="CordiaUPC" w:hAnsi="CordiaUPC" w:cs="CordiaUPC"/>
                <w:sz w:val="26"/>
                <w:szCs w:val="26"/>
              </w:rPr>
              <w:t>Eligibility:</w:t>
            </w:r>
          </w:p>
        </w:tc>
        <w:tc>
          <w:tcPr>
            <w:tcW w:w="6372" w:type="dxa"/>
          </w:tcPr>
          <w:p w14:paraId="496B821B" w14:textId="77777777" w:rsidR="002E10C7" w:rsidRPr="003A65D8" w:rsidRDefault="002E10C7" w:rsidP="000B7765">
            <w:pPr>
              <w:spacing w:line="240" w:lineRule="exact"/>
              <w:jc w:val="both"/>
              <w:rPr>
                <w:rFonts w:ascii="CordiaUPC" w:hAnsi="CordiaUPC" w:cs="CordiaUPC"/>
                <w:sz w:val="26"/>
                <w:szCs w:val="26"/>
                <w:lang w:val="en-US" w:bidi="th-TH"/>
              </w:rPr>
            </w:pPr>
            <w:r w:rsidRPr="003A65D8">
              <w:rPr>
                <w:rFonts w:ascii="CordiaUPC" w:hAnsi="CordiaUPC" w:cs="CordiaUPC"/>
                <w:sz w:val="26"/>
                <w:szCs w:val="26"/>
              </w:rPr>
              <w:t>Permanent staff</w:t>
            </w:r>
            <w:r w:rsidRPr="003A65D8">
              <w:rPr>
                <w:rFonts w:ascii="CordiaUPC" w:hAnsi="CordiaUPC" w:cs="CordiaUPC"/>
                <w:sz w:val="26"/>
                <w:szCs w:val="26"/>
                <w:lang w:val="en-US"/>
              </w:rPr>
              <w:t>s</w:t>
            </w:r>
            <w:r w:rsidRPr="003A65D8">
              <w:rPr>
                <w:rFonts w:ascii="CordiaUPC" w:hAnsi="CordiaUPC" w:cs="CordiaUPC"/>
                <w:sz w:val="26"/>
                <w:szCs w:val="26"/>
              </w:rPr>
              <w:t xml:space="preserve"> and executives of </w:t>
            </w:r>
            <w:r w:rsidRPr="003A65D8">
              <w:rPr>
                <w:rFonts w:ascii="CordiaUPC" w:hAnsi="CordiaUPC" w:cs="CordiaUPC"/>
                <w:sz w:val="26"/>
                <w:szCs w:val="26"/>
                <w:lang w:val="en-US" w:bidi="th-TH"/>
              </w:rPr>
              <w:t xml:space="preserve">the Bank and its subsidiaries </w:t>
            </w:r>
            <w:r w:rsidRPr="003A65D8">
              <w:rPr>
                <w:rFonts w:ascii="CordiaUPC" w:hAnsi="CordiaUPC" w:cs="CordiaUPC"/>
                <w:sz w:val="26"/>
                <w:szCs w:val="26"/>
              </w:rPr>
              <w:t>based on the Bank’s defined criteria.</w:t>
            </w:r>
          </w:p>
        </w:tc>
      </w:tr>
      <w:tr w:rsidR="002E10C7" w:rsidRPr="003A65D8" w14:paraId="1370C1C1" w14:textId="77777777" w:rsidTr="000B7765">
        <w:tc>
          <w:tcPr>
            <w:tcW w:w="3078" w:type="dxa"/>
          </w:tcPr>
          <w:p w14:paraId="751A0FEE" w14:textId="77777777" w:rsidR="002E10C7" w:rsidRPr="003A65D8" w:rsidRDefault="002E10C7" w:rsidP="000B7765">
            <w:pPr>
              <w:spacing w:line="240" w:lineRule="exact"/>
              <w:ind w:left="162" w:hanging="48"/>
              <w:rPr>
                <w:rFonts w:ascii="CordiaUPC" w:hAnsi="CordiaUPC" w:cs="CordiaUPC"/>
                <w:sz w:val="26"/>
                <w:szCs w:val="26"/>
              </w:rPr>
            </w:pPr>
          </w:p>
        </w:tc>
        <w:tc>
          <w:tcPr>
            <w:tcW w:w="6372" w:type="dxa"/>
          </w:tcPr>
          <w:p w14:paraId="03E215F3" w14:textId="77777777" w:rsidR="002E10C7" w:rsidRPr="003A65D8" w:rsidRDefault="002E10C7" w:rsidP="000B7765">
            <w:pPr>
              <w:spacing w:line="240" w:lineRule="exact"/>
              <w:jc w:val="both"/>
              <w:rPr>
                <w:rFonts w:ascii="CordiaUPC" w:hAnsi="CordiaUPC" w:cs="CordiaUPC"/>
                <w:sz w:val="26"/>
                <w:szCs w:val="26"/>
              </w:rPr>
            </w:pPr>
          </w:p>
        </w:tc>
      </w:tr>
      <w:tr w:rsidR="002E10C7" w:rsidRPr="002E10C7" w14:paraId="1567457C" w14:textId="77777777" w:rsidTr="000B7765">
        <w:tc>
          <w:tcPr>
            <w:tcW w:w="3078" w:type="dxa"/>
          </w:tcPr>
          <w:p w14:paraId="67C5BE9C" w14:textId="77777777" w:rsidR="002E10C7" w:rsidRPr="003A65D8" w:rsidRDefault="002E10C7" w:rsidP="000B7765">
            <w:pPr>
              <w:spacing w:line="240" w:lineRule="exact"/>
              <w:ind w:left="162" w:hanging="48"/>
              <w:rPr>
                <w:rFonts w:ascii="CordiaUPC" w:hAnsi="CordiaUPC" w:cs="CordiaUPC"/>
                <w:sz w:val="26"/>
                <w:szCs w:val="26"/>
              </w:rPr>
            </w:pPr>
            <w:r w:rsidRPr="003A65D8">
              <w:rPr>
                <w:rFonts w:ascii="CordiaUPC" w:hAnsi="CordiaUPC" w:cs="CordiaUPC"/>
                <w:sz w:val="26"/>
                <w:szCs w:val="26"/>
              </w:rPr>
              <w:t>Share contribution:</w:t>
            </w:r>
          </w:p>
        </w:tc>
        <w:tc>
          <w:tcPr>
            <w:tcW w:w="6372" w:type="dxa"/>
          </w:tcPr>
          <w:p w14:paraId="282E5B0A" w14:textId="4AB2F8B3" w:rsidR="002E10C7" w:rsidRPr="00510818" w:rsidRDefault="002E10C7" w:rsidP="000B7765">
            <w:pPr>
              <w:spacing w:line="240" w:lineRule="exact"/>
              <w:jc w:val="both"/>
              <w:rPr>
                <w:rFonts w:ascii="CordiaUPC" w:hAnsi="CordiaUPC" w:cs="CordiaUPC"/>
                <w:sz w:val="26"/>
                <w:szCs w:val="26"/>
                <w:lang w:val="en-US" w:bidi="th-TH"/>
              </w:rPr>
            </w:pPr>
            <w:r w:rsidRPr="003A65D8">
              <w:rPr>
                <w:rFonts w:ascii="CordiaUPC" w:hAnsi="CordiaUPC" w:cs="CordiaUPC"/>
                <w:sz w:val="26"/>
                <w:szCs w:val="26"/>
              </w:rPr>
              <w:t>4 times in March, June, September</w:t>
            </w:r>
            <w:r w:rsidR="00510818" w:rsidRPr="003A65D8">
              <w:rPr>
                <w:rFonts w:ascii="CordiaUPC" w:hAnsi="CordiaUPC" w:cs="CordiaUPC"/>
                <w:sz w:val="26"/>
                <w:szCs w:val="26"/>
              </w:rPr>
              <w:t>,</w:t>
            </w:r>
            <w:r w:rsidRPr="003A65D8">
              <w:rPr>
                <w:rFonts w:ascii="CordiaUPC" w:hAnsi="CordiaUPC" w:cs="CordiaUPC"/>
                <w:sz w:val="26"/>
                <w:szCs w:val="26"/>
              </w:rPr>
              <w:t xml:space="preserve"> and December 2024</w:t>
            </w:r>
            <w:r w:rsidR="00510818" w:rsidRPr="003A65D8">
              <w:rPr>
                <w:rFonts w:ascii="CordiaUPC" w:hAnsi="CordiaUPC" w:cs="CordiaUPC"/>
                <w:sz w:val="26"/>
                <w:szCs w:val="26"/>
                <w:lang w:val="en-US"/>
              </w:rPr>
              <w:t>.</w:t>
            </w:r>
          </w:p>
        </w:tc>
      </w:tr>
      <w:tr w:rsidR="002E10C7" w:rsidRPr="002E10C7" w14:paraId="5596D2BE" w14:textId="77777777" w:rsidTr="000B7765">
        <w:tc>
          <w:tcPr>
            <w:tcW w:w="3078" w:type="dxa"/>
          </w:tcPr>
          <w:p w14:paraId="3EAB0B7D" w14:textId="77777777" w:rsidR="002E10C7" w:rsidRPr="002E10C7" w:rsidRDefault="002E10C7" w:rsidP="000B7765">
            <w:pPr>
              <w:spacing w:line="240" w:lineRule="exact"/>
              <w:ind w:left="162" w:hanging="162"/>
              <w:rPr>
                <w:rFonts w:ascii="CordiaUPC" w:hAnsi="CordiaUPC" w:cs="CordiaUPC"/>
                <w:sz w:val="26"/>
                <w:szCs w:val="26"/>
                <w:highlight w:val="yellow"/>
              </w:rPr>
            </w:pPr>
          </w:p>
        </w:tc>
        <w:tc>
          <w:tcPr>
            <w:tcW w:w="6372" w:type="dxa"/>
          </w:tcPr>
          <w:p w14:paraId="42E490E1" w14:textId="77777777" w:rsidR="002E10C7" w:rsidRPr="002E10C7" w:rsidRDefault="002E10C7" w:rsidP="000B7765">
            <w:pPr>
              <w:spacing w:line="240" w:lineRule="exact"/>
              <w:jc w:val="both"/>
              <w:rPr>
                <w:rFonts w:ascii="CordiaUPC" w:hAnsi="CordiaUPC" w:cs="CordiaUPC"/>
                <w:sz w:val="26"/>
                <w:szCs w:val="26"/>
                <w:highlight w:val="yellow"/>
                <w:cs/>
                <w:lang w:bidi="th-TH"/>
              </w:rPr>
            </w:pPr>
          </w:p>
        </w:tc>
      </w:tr>
      <w:tr w:rsidR="002E10C7" w:rsidRPr="002E10C7" w14:paraId="4F33BB8B" w14:textId="77777777" w:rsidTr="000B7765">
        <w:tc>
          <w:tcPr>
            <w:tcW w:w="3078" w:type="dxa"/>
          </w:tcPr>
          <w:p w14:paraId="161F960C" w14:textId="77777777" w:rsidR="002E10C7" w:rsidRPr="00510818" w:rsidRDefault="002E10C7" w:rsidP="000B7765">
            <w:pPr>
              <w:spacing w:line="240" w:lineRule="exact"/>
              <w:ind w:left="162" w:hanging="48"/>
              <w:rPr>
                <w:rFonts w:ascii="CordiaUPC" w:hAnsi="CordiaUPC" w:cs="CordiaUPC"/>
                <w:sz w:val="26"/>
                <w:szCs w:val="26"/>
              </w:rPr>
            </w:pPr>
            <w:r w:rsidRPr="00510818">
              <w:rPr>
                <w:rFonts w:ascii="CordiaUPC" w:hAnsi="CordiaUPC" w:cs="CordiaUPC"/>
                <w:sz w:val="26"/>
                <w:szCs w:val="26"/>
              </w:rPr>
              <w:t>Program features</w:t>
            </w:r>
            <w:r w:rsidRPr="00510818">
              <w:rPr>
                <w:rFonts w:ascii="CordiaUPC" w:hAnsi="CordiaUPC" w:cs="CordiaUPC" w:hint="cs"/>
                <w:sz w:val="26"/>
                <w:szCs w:val="26"/>
                <w:cs/>
                <w:lang w:bidi="th-TH"/>
              </w:rPr>
              <w:t xml:space="preserve"> </w:t>
            </w:r>
            <w:r w:rsidRPr="00510818">
              <w:rPr>
                <w:rFonts w:ascii="CordiaUPC" w:hAnsi="CordiaUPC" w:cs="CordiaUPC"/>
                <w:sz w:val="26"/>
                <w:szCs w:val="26"/>
                <w:lang w:val="en-US" w:bidi="th-TH"/>
              </w:rPr>
              <w:t>and operation</w:t>
            </w:r>
            <w:r w:rsidRPr="00510818">
              <w:rPr>
                <w:rFonts w:ascii="CordiaUPC" w:hAnsi="CordiaUPC" w:cs="CordiaUPC"/>
                <w:sz w:val="26"/>
                <w:szCs w:val="26"/>
              </w:rPr>
              <w:t>:</w:t>
            </w:r>
          </w:p>
        </w:tc>
        <w:tc>
          <w:tcPr>
            <w:tcW w:w="6372" w:type="dxa"/>
          </w:tcPr>
          <w:p w14:paraId="54CC07BA" w14:textId="77777777" w:rsidR="002E10C7" w:rsidRPr="00510818" w:rsidRDefault="002E10C7" w:rsidP="000B7765">
            <w:pPr>
              <w:spacing w:line="240" w:lineRule="exact"/>
              <w:jc w:val="both"/>
              <w:rPr>
                <w:rFonts w:ascii="CordiaUPC" w:hAnsi="CordiaUPC" w:cs="CordiaUPC"/>
                <w:sz w:val="26"/>
                <w:szCs w:val="26"/>
              </w:rPr>
            </w:pPr>
            <w:r w:rsidRPr="00510818">
              <w:rPr>
                <w:rFonts w:ascii="CordiaUPC" w:hAnsi="CordiaUPC" w:cs="CordiaUPC"/>
                <w:sz w:val="26"/>
                <w:szCs w:val="26"/>
              </w:rPr>
              <w:t>Share contribution consists of</w:t>
            </w:r>
            <w:r w:rsidRPr="00510818">
              <w:rPr>
                <w:rFonts w:ascii="CordiaUPC" w:hAnsi="CordiaUPC" w:cs="CordiaUPC" w:hint="cs"/>
                <w:sz w:val="26"/>
                <w:szCs w:val="26"/>
                <w:cs/>
                <w:lang w:bidi="th-TH"/>
              </w:rPr>
              <w:t xml:space="preserve"> </w:t>
            </w:r>
            <w:r w:rsidRPr="00510818">
              <w:rPr>
                <w:rFonts w:ascii="CordiaUPC" w:hAnsi="CordiaUPC" w:cs="CordiaUPC"/>
                <w:sz w:val="26"/>
                <w:szCs w:val="26"/>
                <w:lang w:val="en-US" w:bidi="th-TH"/>
              </w:rPr>
              <w:t>employee’s</w:t>
            </w:r>
            <w:r w:rsidRPr="00510818">
              <w:rPr>
                <w:rFonts w:ascii="CordiaUPC" w:hAnsi="CordiaUPC" w:cs="CordiaUPC"/>
                <w:sz w:val="26"/>
                <w:szCs w:val="26"/>
              </w:rPr>
              <w:t xml:space="preserve"> contribution and the Bank’s contribution based on the Bank’s defined criteria.</w:t>
            </w:r>
          </w:p>
          <w:p w14:paraId="32513B58" w14:textId="77777777" w:rsidR="002E10C7" w:rsidRPr="00510818" w:rsidRDefault="002E10C7" w:rsidP="000B7765">
            <w:pPr>
              <w:spacing w:line="240" w:lineRule="exact"/>
              <w:jc w:val="both"/>
              <w:rPr>
                <w:rFonts w:ascii="CordiaUPC" w:hAnsi="CordiaUPC" w:cs="CordiaUPC"/>
                <w:sz w:val="26"/>
                <w:szCs w:val="26"/>
              </w:rPr>
            </w:pPr>
          </w:p>
          <w:p w14:paraId="715E7176" w14:textId="77777777" w:rsidR="002E10C7" w:rsidRPr="00510818" w:rsidRDefault="002E10C7" w:rsidP="000B7765">
            <w:pPr>
              <w:spacing w:line="240" w:lineRule="exact"/>
              <w:jc w:val="both"/>
              <w:rPr>
                <w:rFonts w:ascii="CordiaUPC" w:hAnsi="CordiaUPC" w:cs="CordiaUPC"/>
                <w:sz w:val="26"/>
                <w:szCs w:val="26"/>
              </w:rPr>
            </w:pPr>
            <w:r w:rsidRPr="00510818">
              <w:rPr>
                <w:rFonts w:ascii="CordiaUPC" w:hAnsi="CordiaUPC" w:cs="CordiaUPC"/>
                <w:sz w:val="26"/>
                <w:szCs w:val="26"/>
              </w:rPr>
              <w:t xml:space="preserve">The Bank has delegated to the agent to buy </w:t>
            </w:r>
            <w:r w:rsidRPr="00510818">
              <w:rPr>
                <w:rFonts w:ascii="CordiaUPC" w:hAnsi="CordiaUPC" w:cs="CordiaUPC"/>
                <w:sz w:val="26"/>
                <w:szCs w:val="26"/>
                <w:lang w:val="en-US" w:bidi="th-TH"/>
              </w:rPr>
              <w:t xml:space="preserve">the </w:t>
            </w:r>
            <w:r w:rsidRPr="00510818">
              <w:rPr>
                <w:rFonts w:ascii="CordiaUPC" w:hAnsi="CordiaUPC" w:cs="CordiaUPC"/>
                <w:sz w:val="26"/>
                <w:szCs w:val="26"/>
              </w:rPr>
              <w:t>shares in SET under EJIP Program by the period of each contribution and allocate those shares to program participants’ accounts.</w:t>
            </w:r>
          </w:p>
        </w:tc>
      </w:tr>
      <w:tr w:rsidR="00510818" w:rsidRPr="002E10C7" w14:paraId="46DFA0CD" w14:textId="77777777" w:rsidTr="000B7765">
        <w:tc>
          <w:tcPr>
            <w:tcW w:w="3078" w:type="dxa"/>
          </w:tcPr>
          <w:p w14:paraId="30819A65" w14:textId="77777777" w:rsidR="00510818" w:rsidRPr="002E10C7" w:rsidRDefault="00510818" w:rsidP="000B7765">
            <w:pPr>
              <w:spacing w:line="240" w:lineRule="exact"/>
              <w:ind w:left="162" w:hanging="48"/>
              <w:rPr>
                <w:rFonts w:ascii="CordiaUPC" w:hAnsi="CordiaUPC" w:cs="CordiaUPC"/>
                <w:sz w:val="26"/>
                <w:szCs w:val="26"/>
                <w:highlight w:val="yellow"/>
              </w:rPr>
            </w:pPr>
          </w:p>
        </w:tc>
        <w:tc>
          <w:tcPr>
            <w:tcW w:w="6372" w:type="dxa"/>
          </w:tcPr>
          <w:p w14:paraId="770CF353" w14:textId="77777777" w:rsidR="00510818" w:rsidRPr="002E10C7" w:rsidRDefault="00510818" w:rsidP="000B7765">
            <w:pPr>
              <w:spacing w:line="240" w:lineRule="exact"/>
              <w:jc w:val="both"/>
              <w:rPr>
                <w:rFonts w:ascii="CordiaUPC" w:hAnsi="CordiaUPC" w:cs="CordiaUPC"/>
                <w:sz w:val="26"/>
                <w:szCs w:val="26"/>
                <w:highlight w:val="yellow"/>
              </w:rPr>
            </w:pPr>
          </w:p>
        </w:tc>
      </w:tr>
      <w:tr w:rsidR="002E10C7" w:rsidRPr="002E10C7" w14:paraId="3B4F4223" w14:textId="77777777" w:rsidTr="000B7765">
        <w:tc>
          <w:tcPr>
            <w:tcW w:w="3078" w:type="dxa"/>
            <w:hideMark/>
          </w:tcPr>
          <w:p w14:paraId="271633D0" w14:textId="77777777" w:rsidR="002E10C7" w:rsidRPr="003618C2" w:rsidRDefault="002E10C7" w:rsidP="000B7765">
            <w:pPr>
              <w:spacing w:line="240" w:lineRule="exact"/>
              <w:ind w:left="162" w:hanging="48"/>
              <w:rPr>
                <w:rFonts w:ascii="CordiaUPC" w:hAnsi="CordiaUPC" w:cs="CordiaUPC"/>
                <w:sz w:val="26"/>
                <w:szCs w:val="26"/>
              </w:rPr>
            </w:pPr>
            <w:r w:rsidRPr="003618C2">
              <w:rPr>
                <w:rFonts w:ascii="CordiaUPC" w:hAnsi="CordiaUPC" w:cs="CordiaUPC"/>
                <w:sz w:val="26"/>
                <w:szCs w:val="26"/>
              </w:rPr>
              <w:t>Silent period:</w:t>
            </w:r>
          </w:p>
        </w:tc>
        <w:tc>
          <w:tcPr>
            <w:tcW w:w="6372" w:type="dxa"/>
            <w:hideMark/>
          </w:tcPr>
          <w:p w14:paraId="19CE7554" w14:textId="77777777" w:rsidR="002E10C7" w:rsidRPr="003618C2" w:rsidRDefault="002E10C7" w:rsidP="000B7765">
            <w:pPr>
              <w:spacing w:line="240" w:lineRule="exact"/>
              <w:jc w:val="both"/>
              <w:rPr>
                <w:rFonts w:ascii="CordiaUPC" w:hAnsi="CordiaUPC" w:cs="CordiaUPC"/>
                <w:sz w:val="26"/>
                <w:szCs w:val="26"/>
              </w:rPr>
            </w:pPr>
            <w:r w:rsidRPr="003618C2">
              <w:rPr>
                <w:rFonts w:ascii="CordiaUPC" w:hAnsi="CordiaUPC" w:cs="CordiaUPC"/>
                <w:sz w:val="26"/>
                <w:szCs w:val="26"/>
              </w:rPr>
              <w:t>Participated staffs and executives can sell their accumulated shares each year as follows:</w:t>
            </w:r>
          </w:p>
          <w:p w14:paraId="2077C4ED" w14:textId="633F6D19" w:rsidR="002E10C7" w:rsidRPr="003618C2" w:rsidRDefault="002E10C7" w:rsidP="000B7765">
            <w:pPr>
              <w:pStyle w:val="ListParagraph"/>
              <w:numPr>
                <w:ilvl w:val="0"/>
                <w:numId w:val="31"/>
              </w:numPr>
              <w:spacing w:line="240" w:lineRule="exact"/>
              <w:ind w:left="319" w:hanging="270"/>
              <w:jc w:val="both"/>
              <w:rPr>
                <w:rFonts w:ascii="CordiaUPC" w:hAnsi="CordiaUPC" w:cs="CordiaUPC"/>
                <w:sz w:val="26"/>
                <w:szCs w:val="26"/>
              </w:rPr>
            </w:pPr>
            <w:r w:rsidRPr="003618C2">
              <w:rPr>
                <w:rFonts w:ascii="CordiaUPC" w:hAnsi="CordiaUPC" w:cs="CordiaUPC"/>
                <w:sz w:val="26"/>
                <w:szCs w:val="26"/>
              </w:rPr>
              <w:t>By 30 July 202</w:t>
            </w:r>
            <w:r w:rsidR="00727F3A" w:rsidRPr="003618C2">
              <w:rPr>
                <w:rFonts w:ascii="CordiaUPC" w:hAnsi="CordiaUPC" w:cs="CordiaUPC"/>
                <w:sz w:val="26"/>
                <w:szCs w:val="26"/>
              </w:rPr>
              <w:t>5</w:t>
            </w:r>
            <w:r w:rsidRPr="003618C2">
              <w:rPr>
                <w:rFonts w:ascii="CordiaUPC" w:hAnsi="CordiaUPC" w:cs="CordiaUPC"/>
                <w:sz w:val="26"/>
                <w:szCs w:val="26"/>
              </w:rPr>
              <w:t>, not exceeding 20%,</w:t>
            </w:r>
          </w:p>
          <w:p w14:paraId="2DCA6E6C" w14:textId="40E16FDE" w:rsidR="002E10C7" w:rsidRPr="003618C2" w:rsidRDefault="002E10C7" w:rsidP="000B7765">
            <w:pPr>
              <w:pStyle w:val="ListParagraph"/>
              <w:numPr>
                <w:ilvl w:val="0"/>
                <w:numId w:val="31"/>
              </w:numPr>
              <w:spacing w:line="240" w:lineRule="exact"/>
              <w:ind w:left="319" w:hanging="270"/>
              <w:jc w:val="both"/>
              <w:rPr>
                <w:rFonts w:ascii="CordiaUPC" w:hAnsi="CordiaUPC" w:cs="CordiaUPC"/>
                <w:sz w:val="26"/>
                <w:szCs w:val="26"/>
              </w:rPr>
            </w:pPr>
            <w:r w:rsidRPr="003618C2">
              <w:rPr>
                <w:rFonts w:ascii="CordiaUPC" w:hAnsi="CordiaUPC" w:cs="CordiaUPC"/>
                <w:sz w:val="26"/>
                <w:szCs w:val="26"/>
              </w:rPr>
              <w:t xml:space="preserve">By </w:t>
            </w:r>
            <w:r w:rsidR="00727F3A" w:rsidRPr="003618C2">
              <w:rPr>
                <w:rFonts w:ascii="CordiaUPC" w:hAnsi="CordiaUPC" w:cs="CordiaUPC"/>
                <w:sz w:val="26"/>
                <w:szCs w:val="26"/>
              </w:rPr>
              <w:t>3</w:t>
            </w:r>
            <w:r w:rsidRPr="003618C2">
              <w:rPr>
                <w:rFonts w:ascii="CordiaUPC" w:hAnsi="CordiaUPC" w:cs="CordiaUPC"/>
                <w:sz w:val="26"/>
                <w:szCs w:val="26"/>
              </w:rPr>
              <w:t xml:space="preserve">0 </w:t>
            </w:r>
            <w:r w:rsidR="00727F3A" w:rsidRPr="003618C2">
              <w:rPr>
                <w:rFonts w:ascii="CordiaUPC" w:hAnsi="CordiaUPC" w:cs="CordiaUPC"/>
                <w:sz w:val="26"/>
                <w:szCs w:val="26"/>
              </w:rPr>
              <w:t>July</w:t>
            </w:r>
            <w:r w:rsidRPr="003618C2">
              <w:rPr>
                <w:rFonts w:ascii="CordiaUPC" w:hAnsi="CordiaUPC" w:cs="CordiaUPC"/>
                <w:sz w:val="26"/>
                <w:szCs w:val="26"/>
              </w:rPr>
              <w:t xml:space="preserve"> 202</w:t>
            </w:r>
            <w:r w:rsidR="00727F3A" w:rsidRPr="003618C2">
              <w:rPr>
                <w:rFonts w:ascii="CordiaUPC" w:hAnsi="CordiaUPC" w:cs="CordiaUPC"/>
                <w:sz w:val="26"/>
                <w:szCs w:val="26"/>
              </w:rPr>
              <w:t>6</w:t>
            </w:r>
            <w:r w:rsidRPr="003618C2">
              <w:rPr>
                <w:rFonts w:ascii="CordiaUPC" w:hAnsi="CordiaUPC" w:cs="CordiaUPC"/>
                <w:sz w:val="26"/>
                <w:szCs w:val="26"/>
              </w:rPr>
              <w:t>, not exceeding 50%,</w:t>
            </w:r>
          </w:p>
          <w:p w14:paraId="49FAF329" w14:textId="0B635BC5" w:rsidR="002E10C7" w:rsidRPr="003618C2" w:rsidRDefault="002E10C7" w:rsidP="000B7765">
            <w:pPr>
              <w:pStyle w:val="ListParagraph"/>
              <w:numPr>
                <w:ilvl w:val="0"/>
                <w:numId w:val="31"/>
              </w:numPr>
              <w:spacing w:line="240" w:lineRule="exact"/>
              <w:ind w:left="319" w:hanging="270"/>
              <w:jc w:val="both"/>
              <w:rPr>
                <w:rFonts w:ascii="CordiaUPC" w:hAnsi="CordiaUPC" w:cs="CordiaUPC"/>
                <w:sz w:val="26"/>
                <w:szCs w:val="26"/>
              </w:rPr>
            </w:pPr>
            <w:r w:rsidRPr="003618C2">
              <w:rPr>
                <w:rFonts w:ascii="CordiaUPC" w:hAnsi="CordiaUPC" w:cs="CordiaUPC"/>
                <w:sz w:val="26"/>
                <w:szCs w:val="26"/>
              </w:rPr>
              <w:t xml:space="preserve">By </w:t>
            </w:r>
            <w:r w:rsidR="00727F3A" w:rsidRPr="003618C2">
              <w:rPr>
                <w:rFonts w:ascii="CordiaUPC" w:hAnsi="CordiaUPC" w:cs="CordiaUPC"/>
                <w:sz w:val="26"/>
                <w:szCs w:val="26"/>
              </w:rPr>
              <w:t>3</w:t>
            </w:r>
            <w:r w:rsidRPr="003618C2">
              <w:rPr>
                <w:rFonts w:ascii="CordiaUPC" w:hAnsi="CordiaUPC" w:cs="CordiaUPC"/>
                <w:sz w:val="26"/>
                <w:szCs w:val="26"/>
              </w:rPr>
              <w:t xml:space="preserve">0 </w:t>
            </w:r>
            <w:r w:rsidR="00727F3A" w:rsidRPr="003618C2">
              <w:rPr>
                <w:rFonts w:ascii="CordiaUPC" w:hAnsi="CordiaUPC" w:cs="CordiaUPC"/>
                <w:sz w:val="26"/>
                <w:szCs w:val="26"/>
              </w:rPr>
              <w:t>July</w:t>
            </w:r>
            <w:r w:rsidRPr="003618C2">
              <w:rPr>
                <w:rFonts w:ascii="CordiaUPC" w:hAnsi="CordiaUPC" w:cs="CordiaUPC"/>
                <w:sz w:val="26"/>
                <w:szCs w:val="26"/>
              </w:rPr>
              <w:t xml:space="preserve"> 202</w:t>
            </w:r>
            <w:r w:rsidR="00727F3A" w:rsidRPr="003618C2">
              <w:rPr>
                <w:rFonts w:ascii="CordiaUPC" w:hAnsi="CordiaUPC" w:cs="CordiaUPC"/>
                <w:sz w:val="26"/>
                <w:szCs w:val="26"/>
              </w:rPr>
              <w:t>7</w:t>
            </w:r>
            <w:r w:rsidRPr="003618C2">
              <w:rPr>
                <w:rFonts w:ascii="CordiaUPC" w:hAnsi="CordiaUPC" w:cs="CordiaUPC"/>
                <w:sz w:val="26"/>
                <w:szCs w:val="26"/>
              </w:rPr>
              <w:t>, all accumulated shares can be sold.</w:t>
            </w:r>
          </w:p>
        </w:tc>
      </w:tr>
      <w:tr w:rsidR="002E10C7" w:rsidRPr="002E10C7" w14:paraId="18D96E8B" w14:textId="77777777" w:rsidTr="000B7765">
        <w:tc>
          <w:tcPr>
            <w:tcW w:w="3078" w:type="dxa"/>
          </w:tcPr>
          <w:p w14:paraId="6AA9152D" w14:textId="77777777" w:rsidR="002E10C7" w:rsidRPr="002E10C7" w:rsidRDefault="002E10C7" w:rsidP="000B7765">
            <w:pPr>
              <w:spacing w:line="240" w:lineRule="exact"/>
              <w:ind w:left="162" w:hanging="48"/>
              <w:rPr>
                <w:rFonts w:ascii="CordiaUPC" w:hAnsi="CordiaUPC" w:cs="CordiaUPC"/>
                <w:sz w:val="26"/>
                <w:szCs w:val="26"/>
                <w:highlight w:val="yellow"/>
              </w:rPr>
            </w:pPr>
          </w:p>
        </w:tc>
        <w:tc>
          <w:tcPr>
            <w:tcW w:w="6372" w:type="dxa"/>
          </w:tcPr>
          <w:p w14:paraId="739E3EBB" w14:textId="77777777" w:rsidR="002E10C7" w:rsidRPr="002E10C7" w:rsidRDefault="002E10C7" w:rsidP="000B7765">
            <w:pPr>
              <w:spacing w:line="240" w:lineRule="exact"/>
              <w:jc w:val="both"/>
              <w:rPr>
                <w:rFonts w:ascii="CordiaUPC" w:hAnsi="CordiaUPC" w:cs="CordiaUPC"/>
                <w:sz w:val="26"/>
                <w:szCs w:val="26"/>
                <w:highlight w:val="yellow"/>
              </w:rPr>
            </w:pPr>
          </w:p>
        </w:tc>
      </w:tr>
      <w:tr w:rsidR="002E10C7" w:rsidRPr="009E2363" w14:paraId="56019031" w14:textId="77777777" w:rsidTr="000B7765">
        <w:tc>
          <w:tcPr>
            <w:tcW w:w="3078" w:type="dxa"/>
          </w:tcPr>
          <w:p w14:paraId="68727F78" w14:textId="77777777" w:rsidR="002E10C7" w:rsidRPr="003618C2" w:rsidRDefault="002E10C7" w:rsidP="000B7765">
            <w:pPr>
              <w:spacing w:line="240" w:lineRule="exact"/>
              <w:ind w:left="162" w:hanging="48"/>
              <w:rPr>
                <w:rFonts w:ascii="CordiaUPC" w:hAnsi="CordiaUPC" w:cs="CordiaUPC"/>
                <w:sz w:val="26"/>
                <w:szCs w:val="26"/>
              </w:rPr>
            </w:pPr>
            <w:r w:rsidRPr="003618C2">
              <w:rPr>
                <w:rFonts w:ascii="CordiaUPC" w:hAnsi="CordiaUPC" w:cs="CordiaUPC"/>
                <w:sz w:val="26"/>
                <w:szCs w:val="26"/>
              </w:rPr>
              <w:t>Condition of program termination:</w:t>
            </w:r>
          </w:p>
        </w:tc>
        <w:tc>
          <w:tcPr>
            <w:tcW w:w="6372" w:type="dxa"/>
          </w:tcPr>
          <w:p w14:paraId="0B91088C" w14:textId="77777777" w:rsidR="002E10C7" w:rsidRPr="003618C2" w:rsidRDefault="002E10C7" w:rsidP="000B7765">
            <w:pPr>
              <w:spacing w:line="240" w:lineRule="exact"/>
              <w:jc w:val="both"/>
              <w:rPr>
                <w:rFonts w:ascii="CordiaUPC" w:hAnsi="CordiaUPC" w:cs="CordiaUPC"/>
                <w:sz w:val="26"/>
                <w:szCs w:val="26"/>
                <w:cs/>
                <w:lang w:bidi="th-TH"/>
              </w:rPr>
            </w:pPr>
            <w:r w:rsidRPr="003618C2">
              <w:rPr>
                <w:rFonts w:ascii="CordiaUPC" w:hAnsi="CordiaUPC" w:cs="CordiaUPC"/>
                <w:sz w:val="26"/>
                <w:szCs w:val="26"/>
                <w:lang w:bidi="th-TH"/>
              </w:rPr>
              <w:t>The termination of program membership commences once the employee status ends</w:t>
            </w:r>
            <w:r w:rsidRPr="003618C2">
              <w:rPr>
                <w:rFonts w:ascii="CordiaUPC" w:hAnsi="CordiaUPC" w:cs="CordiaUPC" w:hint="cs"/>
                <w:sz w:val="26"/>
                <w:szCs w:val="26"/>
                <w:cs/>
                <w:lang w:bidi="th-TH"/>
              </w:rPr>
              <w:t xml:space="preserve"> </w:t>
            </w:r>
            <w:r w:rsidRPr="003618C2">
              <w:rPr>
                <w:rFonts w:ascii="CordiaUPC" w:hAnsi="CordiaUPC" w:cs="CordiaUPC"/>
                <w:sz w:val="26"/>
                <w:szCs w:val="26"/>
                <w:lang w:val="en-US" w:bidi="th-TH"/>
              </w:rPr>
              <w:t>and based on the Bank’s defined criteria</w:t>
            </w:r>
            <w:r w:rsidRPr="003618C2">
              <w:rPr>
                <w:rFonts w:ascii="CordiaUPC" w:hAnsi="CordiaUPC" w:cs="CordiaUPC"/>
                <w:sz w:val="26"/>
                <w:szCs w:val="26"/>
                <w:lang w:bidi="th-TH"/>
              </w:rPr>
              <w:t>. The participated staffs must follow the defined criteria relating to shares under the Bank’s contribution.</w:t>
            </w:r>
          </w:p>
        </w:tc>
      </w:tr>
    </w:tbl>
    <w:p w14:paraId="3A85D4DE" w14:textId="77777777" w:rsidR="00F53C10" w:rsidRDefault="00F53C10" w:rsidP="006A5738">
      <w:pPr>
        <w:autoSpaceDE w:val="0"/>
        <w:autoSpaceDN w:val="0"/>
        <w:adjustRightInd w:val="0"/>
        <w:spacing w:line="240" w:lineRule="exact"/>
        <w:jc w:val="both"/>
        <w:rPr>
          <w:rFonts w:ascii="CordiaUPC" w:hAnsi="CordiaUPC" w:cs="CordiaUPC"/>
          <w:sz w:val="26"/>
          <w:szCs w:val="26"/>
          <w:lang w:val="en-US" w:bidi="th-TH"/>
        </w:rPr>
      </w:pPr>
    </w:p>
    <w:p w14:paraId="106DC99E" w14:textId="77777777" w:rsidR="00C37F33" w:rsidRPr="006A5738" w:rsidRDefault="00C37F33" w:rsidP="006A5738">
      <w:pPr>
        <w:autoSpaceDE w:val="0"/>
        <w:autoSpaceDN w:val="0"/>
        <w:adjustRightInd w:val="0"/>
        <w:spacing w:line="240" w:lineRule="exact"/>
        <w:jc w:val="both"/>
        <w:rPr>
          <w:rFonts w:ascii="CordiaUPC" w:hAnsi="CordiaUPC" w:cs="CordiaUPC"/>
          <w:sz w:val="26"/>
          <w:szCs w:val="26"/>
          <w:lang w:val="en-US" w:bidi="th-TH"/>
        </w:rPr>
      </w:pPr>
    </w:p>
    <w:p w14:paraId="3B440A96" w14:textId="78B378D4" w:rsidR="00F53C10" w:rsidRPr="009E2363" w:rsidRDefault="00F53C10" w:rsidP="00F53C10">
      <w:pPr>
        <w:tabs>
          <w:tab w:val="left" w:pos="540"/>
        </w:tabs>
        <w:spacing w:line="240" w:lineRule="exact"/>
        <w:ind w:left="540"/>
        <w:jc w:val="thaiDistribute"/>
        <w:rPr>
          <w:rFonts w:ascii="CordiaUPC" w:eastAsia="Calibri" w:hAnsi="CordiaUPC" w:cs="CordiaUPC"/>
          <w:sz w:val="26"/>
          <w:szCs w:val="26"/>
        </w:rPr>
      </w:pPr>
      <w:r w:rsidRPr="009E2363">
        <w:rPr>
          <w:rFonts w:ascii="CordiaUPC" w:hAnsi="CordiaUPC" w:cs="CordiaUPC"/>
          <w:sz w:val="26"/>
          <w:szCs w:val="26"/>
          <w:lang w:val="en-US" w:bidi="th-TH"/>
        </w:rPr>
        <w:t xml:space="preserve">On 21 </w:t>
      </w:r>
      <w:r w:rsidRPr="003A65D8">
        <w:rPr>
          <w:rFonts w:ascii="CordiaUPC" w:hAnsi="CordiaUPC" w:cs="CordiaUPC"/>
          <w:sz w:val="26"/>
          <w:szCs w:val="26"/>
          <w:lang w:val="en-US" w:bidi="th-TH"/>
        </w:rPr>
        <w:t xml:space="preserve">February 2023, the Board of Directors Meeting No. 2/2023 approved the </w:t>
      </w:r>
      <w:r w:rsidR="003618C2" w:rsidRPr="003A65D8">
        <w:rPr>
          <w:rFonts w:ascii="CordiaUPC" w:hAnsi="CordiaUPC" w:cs="CordiaUPC"/>
          <w:sz w:val="26"/>
          <w:szCs w:val="26"/>
          <w:lang w:val="en-US" w:bidi="th-TH"/>
        </w:rPr>
        <w:t xml:space="preserve">2023 </w:t>
      </w:r>
      <w:r w:rsidRPr="003A65D8">
        <w:rPr>
          <w:rFonts w:ascii="CordiaUPC" w:hAnsi="CordiaUPC" w:cs="CordiaUPC"/>
          <w:sz w:val="26"/>
          <w:szCs w:val="26"/>
          <w:lang w:val="en-US" w:bidi="th-TH"/>
        </w:rPr>
        <w:t>Employee Joint Investment Program (EJIP</w:t>
      </w:r>
      <w:r w:rsidR="003618C2" w:rsidRPr="003A65D8">
        <w:rPr>
          <w:rFonts w:ascii="CordiaUPC" w:hAnsi="CordiaUPC" w:cs="CordiaUPC"/>
          <w:sz w:val="26"/>
          <w:szCs w:val="26"/>
          <w:lang w:val="en-US" w:bidi="th-TH"/>
        </w:rPr>
        <w:t>2023</w:t>
      </w:r>
      <w:r w:rsidRPr="003A65D8">
        <w:rPr>
          <w:rFonts w:ascii="CordiaUPC" w:hAnsi="CordiaUPC" w:cs="CordiaUPC"/>
          <w:sz w:val="26"/>
          <w:szCs w:val="26"/>
          <w:lang w:val="en-US" w:bidi="th-TH"/>
        </w:rPr>
        <w:t xml:space="preserve">). </w:t>
      </w:r>
      <w:r w:rsidRPr="003A65D8">
        <w:rPr>
          <w:rFonts w:ascii="CordiaUPC" w:eastAsia="Calibri" w:hAnsi="CordiaUPC" w:cs="CordiaUPC"/>
          <w:sz w:val="26"/>
          <w:szCs w:val="26"/>
        </w:rPr>
        <w:t>Summary of the program is detail below:</w:t>
      </w:r>
    </w:p>
    <w:p w14:paraId="3C56F056" w14:textId="77777777" w:rsidR="00F53C10" w:rsidRPr="009E2363" w:rsidRDefault="00F53C10" w:rsidP="00F53C10">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450" w:type="dxa"/>
        <w:tblLook w:val="04A0" w:firstRow="1" w:lastRow="0" w:firstColumn="1" w:lastColumn="0" w:noHBand="0" w:noVBand="1"/>
      </w:tblPr>
      <w:tblGrid>
        <w:gridCol w:w="3078"/>
        <w:gridCol w:w="6372"/>
      </w:tblGrid>
      <w:tr w:rsidR="00F53C10" w:rsidRPr="009E2363" w14:paraId="7088631C" w14:textId="77777777" w:rsidTr="007070C6">
        <w:tc>
          <w:tcPr>
            <w:tcW w:w="3078" w:type="dxa"/>
            <w:hideMark/>
          </w:tcPr>
          <w:p w14:paraId="6E4EF6E5" w14:textId="77777777" w:rsidR="00F53C10" w:rsidRPr="009E2363" w:rsidRDefault="00F53C10" w:rsidP="007070C6">
            <w:pPr>
              <w:spacing w:line="240" w:lineRule="exact"/>
              <w:ind w:left="162" w:hanging="48"/>
              <w:rPr>
                <w:rFonts w:ascii="CordiaUPC" w:hAnsi="CordiaUPC" w:cs="CordiaUPC"/>
                <w:sz w:val="26"/>
                <w:szCs w:val="26"/>
              </w:rPr>
            </w:pPr>
            <w:r w:rsidRPr="009E2363">
              <w:rPr>
                <w:rFonts w:ascii="CordiaUPC" w:hAnsi="CordiaUPC" w:cs="CordiaUPC"/>
                <w:sz w:val="26"/>
                <w:szCs w:val="26"/>
              </w:rPr>
              <w:t>Program tenor:</w:t>
            </w:r>
          </w:p>
        </w:tc>
        <w:tc>
          <w:tcPr>
            <w:tcW w:w="6372" w:type="dxa"/>
            <w:hideMark/>
          </w:tcPr>
          <w:p w14:paraId="66629F5B"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 xml:space="preserve">2 years and 10 months (March 2023 </w:t>
            </w:r>
            <w:r w:rsidRPr="009E2363">
              <w:rPr>
                <w:rFonts w:ascii="CordiaUPC" w:hAnsi="CordiaUPC" w:cs="CordiaUPC" w:hint="cs"/>
                <w:sz w:val="26"/>
                <w:szCs w:val="26"/>
                <w:cs/>
                <w:lang w:bidi="th-TH"/>
              </w:rPr>
              <w:t>-</w:t>
            </w:r>
            <w:r w:rsidRPr="009E2363">
              <w:rPr>
                <w:rFonts w:ascii="CordiaUPC" w:hAnsi="CordiaUPC" w:cs="CordiaUPC"/>
                <w:sz w:val="26"/>
                <w:szCs w:val="26"/>
              </w:rPr>
              <w:t xml:space="preserve"> December 2025)</w:t>
            </w:r>
          </w:p>
        </w:tc>
      </w:tr>
      <w:tr w:rsidR="00F53C10" w:rsidRPr="009E2363" w14:paraId="7B6F6A64" w14:textId="77777777" w:rsidTr="007070C6">
        <w:tc>
          <w:tcPr>
            <w:tcW w:w="3078" w:type="dxa"/>
          </w:tcPr>
          <w:p w14:paraId="3B4F2F72" w14:textId="77777777" w:rsidR="00F53C10" w:rsidRPr="009E2363" w:rsidRDefault="00F53C10" w:rsidP="007070C6">
            <w:pPr>
              <w:spacing w:line="240" w:lineRule="exact"/>
              <w:ind w:left="162" w:hanging="48"/>
              <w:rPr>
                <w:rFonts w:ascii="CordiaUPC" w:hAnsi="CordiaUPC" w:cs="CordiaUPC"/>
                <w:sz w:val="26"/>
                <w:szCs w:val="26"/>
              </w:rPr>
            </w:pPr>
          </w:p>
        </w:tc>
        <w:tc>
          <w:tcPr>
            <w:tcW w:w="6372" w:type="dxa"/>
          </w:tcPr>
          <w:p w14:paraId="67DBEF12" w14:textId="77777777" w:rsidR="00F53C10" w:rsidRPr="009E2363" w:rsidRDefault="00F53C10" w:rsidP="007070C6">
            <w:pPr>
              <w:spacing w:line="240" w:lineRule="exact"/>
              <w:jc w:val="both"/>
              <w:rPr>
                <w:rFonts w:ascii="CordiaUPC" w:hAnsi="CordiaUPC" w:cs="CordiaUPC"/>
                <w:sz w:val="26"/>
                <w:szCs w:val="26"/>
              </w:rPr>
            </w:pPr>
          </w:p>
        </w:tc>
      </w:tr>
      <w:tr w:rsidR="00F53C10" w:rsidRPr="009E2363" w14:paraId="4FA5CE3F" w14:textId="77777777" w:rsidTr="007070C6">
        <w:tc>
          <w:tcPr>
            <w:tcW w:w="3078" w:type="dxa"/>
          </w:tcPr>
          <w:p w14:paraId="7C516AE5" w14:textId="77777777" w:rsidR="00F53C10" w:rsidRPr="009E2363" w:rsidRDefault="00F53C10" w:rsidP="007070C6">
            <w:pPr>
              <w:spacing w:line="240" w:lineRule="exact"/>
              <w:ind w:left="162" w:hanging="48"/>
              <w:rPr>
                <w:rFonts w:ascii="CordiaUPC" w:hAnsi="CordiaUPC" w:cs="CordiaUPC"/>
                <w:sz w:val="26"/>
                <w:szCs w:val="26"/>
              </w:rPr>
            </w:pPr>
            <w:r w:rsidRPr="009E2363">
              <w:rPr>
                <w:rFonts w:ascii="CordiaUPC" w:hAnsi="CordiaUPC" w:cs="CordiaUPC"/>
                <w:sz w:val="26"/>
                <w:szCs w:val="26"/>
              </w:rPr>
              <w:t>Eligibility:</w:t>
            </w:r>
          </w:p>
        </w:tc>
        <w:tc>
          <w:tcPr>
            <w:tcW w:w="6372" w:type="dxa"/>
          </w:tcPr>
          <w:p w14:paraId="5A7EDB09" w14:textId="77777777" w:rsidR="00F53C10" w:rsidRPr="009E2363" w:rsidRDefault="00F53C10" w:rsidP="007070C6">
            <w:pPr>
              <w:spacing w:line="240" w:lineRule="exact"/>
              <w:jc w:val="both"/>
              <w:rPr>
                <w:rFonts w:ascii="CordiaUPC" w:hAnsi="CordiaUPC" w:cs="CordiaUPC"/>
                <w:sz w:val="26"/>
                <w:szCs w:val="26"/>
                <w:lang w:val="en-US" w:bidi="th-TH"/>
              </w:rPr>
            </w:pPr>
            <w:r w:rsidRPr="009E2363">
              <w:rPr>
                <w:rFonts w:ascii="CordiaUPC" w:hAnsi="CordiaUPC" w:cs="CordiaUPC"/>
                <w:sz w:val="26"/>
                <w:szCs w:val="26"/>
              </w:rPr>
              <w:t>Permanent staff</w:t>
            </w:r>
            <w:r w:rsidRPr="009E2363">
              <w:rPr>
                <w:rFonts w:ascii="CordiaUPC" w:hAnsi="CordiaUPC" w:cs="CordiaUPC"/>
                <w:sz w:val="26"/>
                <w:szCs w:val="26"/>
                <w:lang w:val="en-US"/>
              </w:rPr>
              <w:t>s</w:t>
            </w:r>
            <w:r w:rsidRPr="009E2363">
              <w:rPr>
                <w:rFonts w:ascii="CordiaUPC" w:hAnsi="CordiaUPC" w:cs="CordiaUPC"/>
                <w:sz w:val="26"/>
                <w:szCs w:val="26"/>
              </w:rPr>
              <w:t xml:space="preserve"> and executives of </w:t>
            </w:r>
            <w:r w:rsidRPr="009E2363">
              <w:rPr>
                <w:rFonts w:ascii="CordiaUPC" w:hAnsi="CordiaUPC" w:cs="CordiaUPC"/>
                <w:sz w:val="26"/>
                <w:szCs w:val="26"/>
                <w:lang w:val="en-US" w:bidi="th-TH"/>
              </w:rPr>
              <w:t xml:space="preserve">the Bank and its subsidiaries </w:t>
            </w:r>
            <w:r w:rsidRPr="009E2363">
              <w:rPr>
                <w:rFonts w:ascii="CordiaUPC" w:hAnsi="CordiaUPC" w:cs="CordiaUPC"/>
                <w:sz w:val="26"/>
                <w:szCs w:val="26"/>
              </w:rPr>
              <w:t>based on the Bank’s defined criteria.</w:t>
            </w:r>
          </w:p>
        </w:tc>
      </w:tr>
      <w:tr w:rsidR="00F53C10" w:rsidRPr="009E2363" w14:paraId="7B095555" w14:textId="77777777" w:rsidTr="007070C6">
        <w:tc>
          <w:tcPr>
            <w:tcW w:w="3078" w:type="dxa"/>
          </w:tcPr>
          <w:p w14:paraId="26E628E5" w14:textId="77777777" w:rsidR="00F53C10" w:rsidRPr="009E2363" w:rsidRDefault="00F53C10" w:rsidP="007070C6">
            <w:pPr>
              <w:spacing w:line="240" w:lineRule="exact"/>
              <w:ind w:left="162" w:hanging="48"/>
              <w:rPr>
                <w:rFonts w:ascii="CordiaUPC" w:hAnsi="CordiaUPC" w:cs="CordiaUPC"/>
                <w:sz w:val="26"/>
                <w:szCs w:val="26"/>
              </w:rPr>
            </w:pPr>
          </w:p>
        </w:tc>
        <w:tc>
          <w:tcPr>
            <w:tcW w:w="6372" w:type="dxa"/>
          </w:tcPr>
          <w:p w14:paraId="66BBA325" w14:textId="77777777" w:rsidR="00F53C10" w:rsidRPr="009E2363" w:rsidRDefault="00F53C10" w:rsidP="007070C6">
            <w:pPr>
              <w:spacing w:line="240" w:lineRule="exact"/>
              <w:jc w:val="both"/>
              <w:rPr>
                <w:rFonts w:ascii="CordiaUPC" w:hAnsi="CordiaUPC" w:cs="CordiaUPC"/>
                <w:sz w:val="26"/>
                <w:szCs w:val="26"/>
              </w:rPr>
            </w:pPr>
          </w:p>
        </w:tc>
      </w:tr>
      <w:tr w:rsidR="00F53C10" w:rsidRPr="009E2363" w14:paraId="135B2B40" w14:textId="77777777" w:rsidTr="007070C6">
        <w:tc>
          <w:tcPr>
            <w:tcW w:w="3078" w:type="dxa"/>
          </w:tcPr>
          <w:p w14:paraId="301B8FC5" w14:textId="77777777" w:rsidR="00F53C10" w:rsidRPr="009E2363" w:rsidRDefault="00F53C10" w:rsidP="007070C6">
            <w:pPr>
              <w:spacing w:line="240" w:lineRule="exact"/>
              <w:ind w:left="162" w:hanging="48"/>
              <w:rPr>
                <w:rFonts w:ascii="CordiaUPC" w:hAnsi="CordiaUPC" w:cs="CordiaUPC"/>
                <w:sz w:val="26"/>
                <w:szCs w:val="26"/>
              </w:rPr>
            </w:pPr>
            <w:r w:rsidRPr="009E2363">
              <w:rPr>
                <w:rFonts w:ascii="CordiaUPC" w:hAnsi="CordiaUPC" w:cs="CordiaUPC"/>
                <w:sz w:val="26"/>
                <w:szCs w:val="26"/>
              </w:rPr>
              <w:t>Share contribution:</w:t>
            </w:r>
          </w:p>
        </w:tc>
        <w:tc>
          <w:tcPr>
            <w:tcW w:w="6372" w:type="dxa"/>
          </w:tcPr>
          <w:p w14:paraId="2C675601"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2 times in March and June 2023.</w:t>
            </w:r>
          </w:p>
        </w:tc>
      </w:tr>
      <w:tr w:rsidR="00F53C10" w:rsidRPr="009E2363" w14:paraId="0252BBB0" w14:textId="77777777" w:rsidTr="007070C6">
        <w:tc>
          <w:tcPr>
            <w:tcW w:w="3078" w:type="dxa"/>
          </w:tcPr>
          <w:p w14:paraId="5708B97F" w14:textId="77777777" w:rsidR="00F53C10" w:rsidRPr="009E2363" w:rsidRDefault="00F53C10" w:rsidP="007070C6">
            <w:pPr>
              <w:spacing w:line="240" w:lineRule="exact"/>
              <w:ind w:left="162" w:hanging="162"/>
              <w:rPr>
                <w:rFonts w:ascii="CordiaUPC" w:hAnsi="CordiaUPC" w:cs="CordiaUPC"/>
                <w:sz w:val="26"/>
                <w:szCs w:val="26"/>
              </w:rPr>
            </w:pPr>
          </w:p>
        </w:tc>
        <w:tc>
          <w:tcPr>
            <w:tcW w:w="6372" w:type="dxa"/>
          </w:tcPr>
          <w:p w14:paraId="04C12FC8" w14:textId="77777777" w:rsidR="00F53C10" w:rsidRPr="009E2363" w:rsidRDefault="00F53C10" w:rsidP="007070C6">
            <w:pPr>
              <w:spacing w:line="240" w:lineRule="exact"/>
              <w:jc w:val="both"/>
              <w:rPr>
                <w:rFonts w:ascii="CordiaUPC" w:hAnsi="CordiaUPC" w:cs="CordiaUPC"/>
                <w:sz w:val="26"/>
                <w:szCs w:val="26"/>
              </w:rPr>
            </w:pPr>
          </w:p>
        </w:tc>
      </w:tr>
      <w:tr w:rsidR="00F53C10" w:rsidRPr="009E2363" w14:paraId="0F80D639" w14:textId="77777777" w:rsidTr="007070C6">
        <w:tc>
          <w:tcPr>
            <w:tcW w:w="3078" w:type="dxa"/>
          </w:tcPr>
          <w:p w14:paraId="3AF712F9" w14:textId="77777777" w:rsidR="00F53C10" w:rsidRPr="009E2363" w:rsidRDefault="00F53C10" w:rsidP="007070C6">
            <w:pPr>
              <w:spacing w:line="240" w:lineRule="exact"/>
              <w:ind w:left="162" w:hanging="48"/>
              <w:rPr>
                <w:rFonts w:ascii="CordiaUPC" w:hAnsi="CordiaUPC" w:cs="CordiaUPC"/>
                <w:sz w:val="26"/>
                <w:szCs w:val="26"/>
              </w:rPr>
            </w:pPr>
            <w:r w:rsidRPr="009E2363">
              <w:rPr>
                <w:rFonts w:ascii="CordiaUPC" w:hAnsi="CordiaUPC" w:cs="CordiaUPC"/>
                <w:sz w:val="26"/>
                <w:szCs w:val="26"/>
              </w:rPr>
              <w:t>Program features</w:t>
            </w:r>
            <w:r w:rsidRPr="009E2363">
              <w:rPr>
                <w:rFonts w:ascii="CordiaUPC" w:hAnsi="CordiaUPC" w:cs="CordiaUPC" w:hint="cs"/>
                <w:sz w:val="26"/>
                <w:szCs w:val="26"/>
                <w:cs/>
                <w:lang w:bidi="th-TH"/>
              </w:rPr>
              <w:t xml:space="preserve"> </w:t>
            </w:r>
            <w:r w:rsidRPr="009E2363">
              <w:rPr>
                <w:rFonts w:ascii="CordiaUPC" w:hAnsi="CordiaUPC" w:cs="CordiaUPC"/>
                <w:sz w:val="26"/>
                <w:szCs w:val="26"/>
                <w:lang w:val="en-US" w:bidi="th-TH"/>
              </w:rPr>
              <w:t>and operation</w:t>
            </w:r>
            <w:r w:rsidRPr="009E2363">
              <w:rPr>
                <w:rFonts w:ascii="CordiaUPC" w:hAnsi="CordiaUPC" w:cs="CordiaUPC"/>
                <w:sz w:val="26"/>
                <w:szCs w:val="26"/>
              </w:rPr>
              <w:t>:</w:t>
            </w:r>
          </w:p>
        </w:tc>
        <w:tc>
          <w:tcPr>
            <w:tcW w:w="6372" w:type="dxa"/>
          </w:tcPr>
          <w:p w14:paraId="339FB19A"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Share contribution consists of</w:t>
            </w:r>
            <w:r w:rsidRPr="009E2363">
              <w:rPr>
                <w:rFonts w:ascii="CordiaUPC" w:hAnsi="CordiaUPC" w:cs="CordiaUPC" w:hint="cs"/>
                <w:sz w:val="26"/>
                <w:szCs w:val="26"/>
                <w:cs/>
                <w:lang w:bidi="th-TH"/>
              </w:rPr>
              <w:t xml:space="preserve"> </w:t>
            </w:r>
            <w:r w:rsidRPr="009E2363">
              <w:rPr>
                <w:rFonts w:ascii="CordiaUPC" w:hAnsi="CordiaUPC" w:cs="CordiaUPC"/>
                <w:sz w:val="26"/>
                <w:szCs w:val="26"/>
                <w:lang w:val="en-US" w:bidi="th-TH"/>
              </w:rPr>
              <w:t>employee’s</w:t>
            </w:r>
            <w:r w:rsidRPr="009E2363">
              <w:rPr>
                <w:rFonts w:ascii="CordiaUPC" w:hAnsi="CordiaUPC" w:cs="CordiaUPC"/>
                <w:sz w:val="26"/>
                <w:szCs w:val="26"/>
              </w:rPr>
              <w:t xml:space="preserve"> contribution and the Bank’s contribution based on the Bank’s defined criteria.</w:t>
            </w:r>
          </w:p>
          <w:p w14:paraId="106D34F1" w14:textId="77777777" w:rsidR="00F53C10" w:rsidRPr="009E2363" w:rsidRDefault="00F53C10" w:rsidP="007070C6">
            <w:pPr>
              <w:spacing w:line="240" w:lineRule="exact"/>
              <w:jc w:val="both"/>
              <w:rPr>
                <w:rFonts w:ascii="CordiaUPC" w:hAnsi="CordiaUPC" w:cs="CordiaUPC"/>
                <w:sz w:val="26"/>
                <w:szCs w:val="26"/>
                <w:cs/>
                <w:lang w:bidi="th-TH"/>
              </w:rPr>
            </w:pPr>
          </w:p>
          <w:p w14:paraId="4894CCC7"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 xml:space="preserve">The Bank has delegated to the agent to buy </w:t>
            </w:r>
            <w:r w:rsidRPr="009E2363">
              <w:rPr>
                <w:rFonts w:ascii="CordiaUPC" w:hAnsi="CordiaUPC" w:cs="CordiaUPC"/>
                <w:sz w:val="26"/>
                <w:szCs w:val="26"/>
                <w:lang w:val="en-US" w:bidi="th-TH"/>
              </w:rPr>
              <w:t xml:space="preserve">the </w:t>
            </w:r>
            <w:r w:rsidRPr="009E2363">
              <w:rPr>
                <w:rFonts w:ascii="CordiaUPC" w:hAnsi="CordiaUPC" w:cs="CordiaUPC"/>
                <w:sz w:val="26"/>
                <w:szCs w:val="26"/>
              </w:rPr>
              <w:t>shares in SET under EJIP Program by the period of each contribution and allocate those shares to program participants’ accounts.</w:t>
            </w:r>
          </w:p>
        </w:tc>
      </w:tr>
      <w:tr w:rsidR="00F53C10" w:rsidRPr="009E2363" w14:paraId="381C9A63" w14:textId="77777777" w:rsidTr="007070C6">
        <w:tc>
          <w:tcPr>
            <w:tcW w:w="3078" w:type="dxa"/>
          </w:tcPr>
          <w:p w14:paraId="5CA6F9B5" w14:textId="77777777" w:rsidR="00F53C10" w:rsidRPr="009E2363" w:rsidRDefault="00F53C10" w:rsidP="007070C6">
            <w:pPr>
              <w:spacing w:line="240" w:lineRule="exact"/>
              <w:ind w:left="162" w:hanging="48"/>
              <w:rPr>
                <w:rFonts w:ascii="CordiaUPC" w:hAnsi="CordiaUPC" w:cs="CordiaUPC"/>
                <w:sz w:val="26"/>
                <w:szCs w:val="26"/>
              </w:rPr>
            </w:pPr>
          </w:p>
        </w:tc>
        <w:tc>
          <w:tcPr>
            <w:tcW w:w="6372" w:type="dxa"/>
          </w:tcPr>
          <w:p w14:paraId="0CC68D04" w14:textId="77777777" w:rsidR="00F53C10" w:rsidRPr="009E2363" w:rsidRDefault="00F53C10" w:rsidP="007070C6">
            <w:pPr>
              <w:spacing w:line="240" w:lineRule="exact"/>
              <w:jc w:val="both"/>
              <w:rPr>
                <w:rFonts w:ascii="CordiaUPC" w:hAnsi="CordiaUPC" w:cs="CordiaUPC"/>
                <w:sz w:val="26"/>
                <w:szCs w:val="26"/>
              </w:rPr>
            </w:pPr>
          </w:p>
        </w:tc>
      </w:tr>
      <w:tr w:rsidR="00F53C10" w:rsidRPr="009E2363" w14:paraId="513466BB" w14:textId="77777777" w:rsidTr="007070C6">
        <w:tc>
          <w:tcPr>
            <w:tcW w:w="3078" w:type="dxa"/>
            <w:hideMark/>
          </w:tcPr>
          <w:p w14:paraId="3C5B89D4" w14:textId="77777777" w:rsidR="00F53C10" w:rsidRPr="009E2363" w:rsidRDefault="00F53C10" w:rsidP="007070C6">
            <w:pPr>
              <w:spacing w:line="240" w:lineRule="exact"/>
              <w:ind w:left="162" w:hanging="48"/>
              <w:rPr>
                <w:rFonts w:ascii="CordiaUPC" w:hAnsi="CordiaUPC" w:cs="CordiaUPC"/>
                <w:sz w:val="26"/>
                <w:szCs w:val="26"/>
              </w:rPr>
            </w:pPr>
            <w:r w:rsidRPr="009E2363">
              <w:rPr>
                <w:rFonts w:ascii="CordiaUPC" w:hAnsi="CordiaUPC" w:cs="CordiaUPC"/>
                <w:sz w:val="26"/>
                <w:szCs w:val="26"/>
              </w:rPr>
              <w:t>Silent period:</w:t>
            </w:r>
          </w:p>
        </w:tc>
        <w:tc>
          <w:tcPr>
            <w:tcW w:w="6372" w:type="dxa"/>
            <w:hideMark/>
          </w:tcPr>
          <w:p w14:paraId="1EC356E5" w14:textId="77777777" w:rsidR="00F53C10" w:rsidRPr="009E2363" w:rsidRDefault="00F53C10" w:rsidP="007070C6">
            <w:pPr>
              <w:spacing w:line="240" w:lineRule="exact"/>
              <w:jc w:val="both"/>
              <w:rPr>
                <w:rFonts w:ascii="CordiaUPC" w:hAnsi="CordiaUPC" w:cs="CordiaUPC"/>
                <w:sz w:val="26"/>
                <w:szCs w:val="26"/>
              </w:rPr>
            </w:pPr>
            <w:r w:rsidRPr="009E2363">
              <w:rPr>
                <w:rFonts w:ascii="CordiaUPC" w:hAnsi="CordiaUPC" w:cs="CordiaUPC"/>
                <w:sz w:val="26"/>
                <w:szCs w:val="26"/>
              </w:rPr>
              <w:t>Participated staffs and executives can sell their accumulated shares each year as follows:</w:t>
            </w:r>
          </w:p>
          <w:p w14:paraId="46E9509B" w14:textId="77777777" w:rsidR="00F53C10" w:rsidRPr="009E2363" w:rsidRDefault="00F53C10" w:rsidP="00D101E8">
            <w:pPr>
              <w:pStyle w:val="ListParagraph"/>
              <w:numPr>
                <w:ilvl w:val="0"/>
                <w:numId w:val="31"/>
              </w:numPr>
              <w:spacing w:line="240" w:lineRule="exact"/>
              <w:ind w:left="319" w:hanging="270"/>
              <w:jc w:val="both"/>
              <w:rPr>
                <w:rFonts w:ascii="CordiaUPC" w:hAnsi="CordiaUPC" w:cs="CordiaUPC"/>
                <w:sz w:val="26"/>
                <w:szCs w:val="26"/>
              </w:rPr>
            </w:pPr>
            <w:r w:rsidRPr="009E2363">
              <w:rPr>
                <w:rFonts w:ascii="CordiaUPC" w:hAnsi="CordiaUPC" w:cs="CordiaUPC"/>
                <w:sz w:val="26"/>
                <w:szCs w:val="26"/>
              </w:rPr>
              <w:t>By 20 December 2023, not exceeding 20%,</w:t>
            </w:r>
          </w:p>
          <w:p w14:paraId="7FC613BC" w14:textId="77777777" w:rsidR="00F53C10" w:rsidRPr="009E2363" w:rsidRDefault="00F53C10" w:rsidP="00D101E8">
            <w:pPr>
              <w:pStyle w:val="ListParagraph"/>
              <w:numPr>
                <w:ilvl w:val="0"/>
                <w:numId w:val="31"/>
              </w:numPr>
              <w:spacing w:line="240" w:lineRule="exact"/>
              <w:ind w:left="319" w:hanging="270"/>
              <w:jc w:val="both"/>
              <w:rPr>
                <w:rFonts w:ascii="CordiaUPC" w:hAnsi="CordiaUPC" w:cs="CordiaUPC"/>
                <w:sz w:val="26"/>
                <w:szCs w:val="26"/>
              </w:rPr>
            </w:pPr>
            <w:r w:rsidRPr="009E2363">
              <w:rPr>
                <w:rFonts w:ascii="CordiaUPC" w:hAnsi="CordiaUPC" w:cs="CordiaUPC"/>
                <w:sz w:val="26"/>
                <w:szCs w:val="26"/>
              </w:rPr>
              <w:t>By 20 December 2024, not exceeding 50%,</w:t>
            </w:r>
          </w:p>
          <w:p w14:paraId="6CF013CC" w14:textId="77777777" w:rsidR="00F53C10" w:rsidRPr="009E2363" w:rsidRDefault="00F53C10" w:rsidP="00D101E8">
            <w:pPr>
              <w:pStyle w:val="ListParagraph"/>
              <w:numPr>
                <w:ilvl w:val="0"/>
                <w:numId w:val="31"/>
              </w:numPr>
              <w:spacing w:line="240" w:lineRule="exact"/>
              <w:ind w:left="319" w:hanging="270"/>
              <w:jc w:val="both"/>
              <w:rPr>
                <w:rFonts w:ascii="CordiaUPC" w:hAnsi="CordiaUPC" w:cs="CordiaUPC"/>
                <w:sz w:val="26"/>
                <w:szCs w:val="26"/>
              </w:rPr>
            </w:pPr>
            <w:r w:rsidRPr="009E2363">
              <w:rPr>
                <w:rFonts w:ascii="CordiaUPC" w:hAnsi="CordiaUPC" w:cs="CordiaUPC"/>
                <w:sz w:val="26"/>
                <w:szCs w:val="26"/>
              </w:rPr>
              <w:t>By 20 December 2025, all accumulated shares can be sold.</w:t>
            </w:r>
          </w:p>
        </w:tc>
      </w:tr>
      <w:tr w:rsidR="00F53C10" w:rsidRPr="009E2363" w14:paraId="6442D1C4" w14:textId="77777777" w:rsidTr="007070C6">
        <w:tc>
          <w:tcPr>
            <w:tcW w:w="3078" w:type="dxa"/>
          </w:tcPr>
          <w:p w14:paraId="6255E3E1" w14:textId="77777777" w:rsidR="00F53C10" w:rsidRPr="009E2363" w:rsidRDefault="00F53C10" w:rsidP="007070C6">
            <w:pPr>
              <w:spacing w:line="240" w:lineRule="exact"/>
              <w:ind w:left="162" w:hanging="48"/>
              <w:rPr>
                <w:rFonts w:ascii="CordiaUPC" w:hAnsi="CordiaUPC" w:cs="CordiaUPC"/>
                <w:sz w:val="26"/>
                <w:szCs w:val="26"/>
              </w:rPr>
            </w:pPr>
          </w:p>
        </w:tc>
        <w:tc>
          <w:tcPr>
            <w:tcW w:w="6372" w:type="dxa"/>
          </w:tcPr>
          <w:p w14:paraId="141427AD" w14:textId="77777777" w:rsidR="00F53C10" w:rsidRPr="009E2363" w:rsidRDefault="00F53C10" w:rsidP="007070C6">
            <w:pPr>
              <w:spacing w:line="240" w:lineRule="exact"/>
              <w:jc w:val="both"/>
              <w:rPr>
                <w:rFonts w:ascii="CordiaUPC" w:hAnsi="CordiaUPC" w:cs="CordiaUPC"/>
                <w:sz w:val="26"/>
                <w:szCs w:val="26"/>
              </w:rPr>
            </w:pPr>
          </w:p>
        </w:tc>
      </w:tr>
      <w:tr w:rsidR="00F53C10" w:rsidRPr="009E2363" w14:paraId="0F5FFDBD" w14:textId="77777777" w:rsidTr="007070C6">
        <w:tc>
          <w:tcPr>
            <w:tcW w:w="3078" w:type="dxa"/>
          </w:tcPr>
          <w:p w14:paraId="727635B3" w14:textId="77777777" w:rsidR="00F53C10" w:rsidRPr="009E2363" w:rsidRDefault="00F53C10" w:rsidP="007070C6">
            <w:pPr>
              <w:spacing w:line="240" w:lineRule="exact"/>
              <w:ind w:left="162" w:hanging="48"/>
              <w:rPr>
                <w:rFonts w:ascii="CordiaUPC" w:hAnsi="CordiaUPC" w:cs="CordiaUPC"/>
                <w:sz w:val="26"/>
                <w:szCs w:val="26"/>
              </w:rPr>
            </w:pPr>
            <w:r w:rsidRPr="009E2363">
              <w:rPr>
                <w:rFonts w:ascii="CordiaUPC" w:hAnsi="CordiaUPC" w:cs="CordiaUPC"/>
                <w:sz w:val="26"/>
                <w:szCs w:val="26"/>
              </w:rPr>
              <w:t>Condition of program termination:</w:t>
            </w:r>
          </w:p>
        </w:tc>
        <w:tc>
          <w:tcPr>
            <w:tcW w:w="6372" w:type="dxa"/>
          </w:tcPr>
          <w:p w14:paraId="3BF70AA4" w14:textId="77777777" w:rsidR="00F53C10" w:rsidRPr="009E2363" w:rsidRDefault="00F53C10" w:rsidP="007070C6">
            <w:pPr>
              <w:spacing w:line="240" w:lineRule="exact"/>
              <w:jc w:val="both"/>
              <w:rPr>
                <w:rFonts w:ascii="CordiaUPC" w:hAnsi="CordiaUPC" w:cs="CordiaUPC"/>
                <w:sz w:val="26"/>
                <w:szCs w:val="26"/>
                <w:cs/>
                <w:lang w:bidi="th-TH"/>
              </w:rPr>
            </w:pPr>
            <w:r w:rsidRPr="009E2363">
              <w:rPr>
                <w:rFonts w:ascii="CordiaUPC" w:hAnsi="CordiaUPC" w:cs="CordiaUPC"/>
                <w:sz w:val="26"/>
                <w:szCs w:val="26"/>
                <w:lang w:bidi="th-TH"/>
              </w:rPr>
              <w:t>The termination of program membership commences once the employee status ends</w:t>
            </w:r>
            <w:r w:rsidRPr="009E2363">
              <w:rPr>
                <w:rFonts w:ascii="CordiaUPC" w:hAnsi="CordiaUPC" w:cs="CordiaUPC" w:hint="cs"/>
                <w:sz w:val="26"/>
                <w:szCs w:val="26"/>
                <w:cs/>
                <w:lang w:bidi="th-TH"/>
              </w:rPr>
              <w:t xml:space="preserve"> </w:t>
            </w:r>
            <w:r w:rsidRPr="009E2363">
              <w:rPr>
                <w:rFonts w:ascii="CordiaUPC" w:hAnsi="CordiaUPC" w:cs="CordiaUPC"/>
                <w:sz w:val="26"/>
                <w:szCs w:val="26"/>
                <w:lang w:val="en-US" w:bidi="th-TH"/>
              </w:rPr>
              <w:t>and based on the Bank’s defined criteria</w:t>
            </w:r>
            <w:r w:rsidRPr="009E2363">
              <w:rPr>
                <w:rFonts w:ascii="CordiaUPC" w:hAnsi="CordiaUPC" w:cs="CordiaUPC"/>
                <w:sz w:val="26"/>
                <w:szCs w:val="26"/>
                <w:lang w:bidi="th-TH"/>
              </w:rPr>
              <w:t>. The participated staffs must follow the defined criteria relating to shares under the Bank’s contribution.</w:t>
            </w:r>
          </w:p>
        </w:tc>
      </w:tr>
    </w:tbl>
    <w:p w14:paraId="72D98113" w14:textId="77777777" w:rsidR="00F53C10" w:rsidRPr="009E2363" w:rsidRDefault="00F53C10" w:rsidP="00F53C10">
      <w:pPr>
        <w:pStyle w:val="Heading1"/>
        <w:numPr>
          <w:ilvl w:val="0"/>
          <w:numId w:val="0"/>
        </w:numPr>
        <w:spacing w:before="0" w:after="0" w:line="240" w:lineRule="exact"/>
        <w:ind w:left="540" w:hanging="540"/>
        <w:rPr>
          <w:rFonts w:ascii="CordiaUPC" w:hAnsi="CordiaUPC" w:cs="CordiaUPC"/>
          <w:i w:val="0"/>
          <w:iCs/>
          <w:sz w:val="28"/>
          <w:szCs w:val="28"/>
        </w:rPr>
      </w:pPr>
      <w:r w:rsidRPr="009E2363">
        <w:rPr>
          <w:rFonts w:ascii="CordiaUPC" w:hAnsi="CordiaUPC" w:cs="CordiaUPC"/>
          <w:i w:val="0"/>
          <w:iCs/>
          <w:sz w:val="28"/>
          <w:szCs w:val="28"/>
        </w:rPr>
        <w:lastRenderedPageBreak/>
        <w:t>18</w:t>
      </w:r>
      <w:r w:rsidRPr="009E2363">
        <w:rPr>
          <w:rFonts w:ascii="CordiaUPC" w:hAnsi="CordiaUPC" w:cs="CordiaUPC"/>
          <w:i w:val="0"/>
          <w:iCs/>
          <w:sz w:val="28"/>
          <w:szCs w:val="28"/>
        </w:rPr>
        <w:tab/>
        <w:t>Events after the reporting period</w:t>
      </w:r>
    </w:p>
    <w:p w14:paraId="798989C6" w14:textId="77777777" w:rsidR="00F53C10" w:rsidRPr="009E2363" w:rsidRDefault="00F53C10" w:rsidP="00F53C10">
      <w:pPr>
        <w:tabs>
          <w:tab w:val="left" w:pos="540"/>
        </w:tabs>
        <w:spacing w:line="240" w:lineRule="exact"/>
        <w:rPr>
          <w:rFonts w:ascii="CordiaUPC" w:hAnsi="CordiaUPC" w:cs="CordiaUPC"/>
          <w:b/>
          <w:bCs/>
          <w:sz w:val="28"/>
          <w:szCs w:val="28"/>
          <w:lang w:bidi="th-TH"/>
        </w:rPr>
      </w:pPr>
    </w:p>
    <w:p w14:paraId="428E08B0" w14:textId="34449C85" w:rsidR="00F53C10" w:rsidRPr="00A66E78" w:rsidRDefault="00F53C10" w:rsidP="00F53C10">
      <w:pPr>
        <w:pStyle w:val="Heading1"/>
        <w:numPr>
          <w:ilvl w:val="0"/>
          <w:numId w:val="0"/>
        </w:numPr>
        <w:spacing w:before="0" w:after="0" w:line="240" w:lineRule="exact"/>
        <w:ind w:left="540" w:hanging="540"/>
        <w:rPr>
          <w:rFonts w:ascii="CordiaUPC" w:hAnsi="CordiaUPC" w:cs="CordiaUPC"/>
          <w:i w:val="0"/>
          <w:iCs/>
          <w:sz w:val="26"/>
          <w:szCs w:val="26"/>
        </w:rPr>
      </w:pPr>
      <w:r w:rsidRPr="00A66E78">
        <w:rPr>
          <w:rFonts w:ascii="CordiaUPC" w:hAnsi="CordiaUPC" w:cs="CordiaUPC" w:hint="cs"/>
          <w:b w:val="0"/>
          <w:bCs/>
          <w:sz w:val="26"/>
          <w:szCs w:val="26"/>
          <w:rtl/>
        </w:rPr>
        <w:t>18.1</w:t>
      </w:r>
      <w:r w:rsidRPr="00A66E78">
        <w:rPr>
          <w:rFonts w:ascii="CordiaUPC" w:hAnsi="CordiaUPC" w:cs="CordiaUPC" w:hint="cs"/>
          <w:i w:val="0"/>
          <w:iCs/>
          <w:sz w:val="26"/>
          <w:szCs w:val="26"/>
          <w:rtl/>
          <w:cs/>
        </w:rPr>
        <w:tab/>
      </w:r>
      <w:r w:rsidRPr="00A66E78">
        <w:rPr>
          <w:rFonts w:ascii="CordiaUPC" w:hAnsi="CordiaUPC" w:cs="CordiaUPC" w:hint="cs"/>
          <w:i w:val="0"/>
          <w:iCs/>
          <w:sz w:val="26"/>
          <w:szCs w:val="26"/>
        </w:rPr>
        <w:t>Appropriation of profit and dividend payment</w:t>
      </w:r>
      <w:r w:rsidR="00B94F7E" w:rsidRPr="00A66E78">
        <w:rPr>
          <w:rFonts w:ascii="CordiaUPC" w:hAnsi="CordiaUPC" w:cs="CordiaUPC"/>
          <w:i w:val="0"/>
          <w:iCs/>
          <w:sz w:val="26"/>
          <w:szCs w:val="26"/>
        </w:rPr>
        <w:t xml:space="preserve"> of the 2023 operating profit</w:t>
      </w:r>
    </w:p>
    <w:p w14:paraId="5DF030E9" w14:textId="687BF34D" w:rsidR="00F53C10" w:rsidRPr="00B94F7E" w:rsidRDefault="00B94F7E" w:rsidP="00B94F7E">
      <w:pPr>
        <w:tabs>
          <w:tab w:val="left" w:pos="540"/>
          <w:tab w:val="left" w:pos="1080"/>
        </w:tabs>
        <w:spacing w:line="240" w:lineRule="exact"/>
        <w:ind w:right="7"/>
        <w:jc w:val="both"/>
        <w:rPr>
          <w:rFonts w:ascii="CordiaUPC" w:hAnsi="CordiaUPC" w:cs="CordiaUPC"/>
          <w:sz w:val="26"/>
          <w:szCs w:val="26"/>
          <w:lang w:eastAsia="en-GB"/>
        </w:rPr>
      </w:pPr>
      <w:r>
        <w:rPr>
          <w:rFonts w:ascii="CordiaUPC" w:hAnsi="CordiaUPC" w:cs="CordiaUPC"/>
          <w:sz w:val="26"/>
          <w:szCs w:val="26"/>
          <w:lang w:eastAsia="en-GB"/>
        </w:rPr>
        <w:tab/>
      </w:r>
    </w:p>
    <w:p w14:paraId="0B7DA573" w14:textId="339B95AC" w:rsidR="00F53C10" w:rsidRPr="002C0FB9" w:rsidRDefault="00F53C10" w:rsidP="00B94F7E">
      <w:pPr>
        <w:tabs>
          <w:tab w:val="left" w:pos="540"/>
        </w:tabs>
        <w:spacing w:line="240" w:lineRule="exact"/>
        <w:ind w:left="540"/>
        <w:jc w:val="thaiDistribute"/>
        <w:rPr>
          <w:rFonts w:ascii="CordiaUPC" w:hAnsi="CordiaUPC" w:cs="CordiaUPC"/>
          <w:sz w:val="26"/>
          <w:szCs w:val="26"/>
          <w:lang w:eastAsia="en-GB"/>
        </w:rPr>
      </w:pPr>
      <w:r w:rsidRPr="002C0FB9">
        <w:rPr>
          <w:rFonts w:ascii="CordiaUPC" w:hAnsi="CordiaUPC" w:cs="CordiaUPC"/>
          <w:sz w:val="26"/>
          <w:szCs w:val="26"/>
          <w:lang w:eastAsia="en-GB"/>
        </w:rPr>
        <w:t xml:space="preserve">On </w:t>
      </w:r>
      <w:r w:rsidR="002C0FB9" w:rsidRPr="002C0FB9">
        <w:rPr>
          <w:rFonts w:ascii="CordiaUPC" w:hAnsi="CordiaUPC" w:cs="CordiaUPC"/>
          <w:sz w:val="26"/>
          <w:szCs w:val="26"/>
          <w:lang w:val="en-US" w:eastAsia="en-GB" w:bidi="th-TH"/>
        </w:rPr>
        <w:t>9</w:t>
      </w:r>
      <w:r w:rsidRPr="002C0FB9">
        <w:rPr>
          <w:rFonts w:ascii="CordiaUPC" w:hAnsi="CordiaUPC" w:cs="CordiaUPC"/>
          <w:sz w:val="26"/>
          <w:szCs w:val="26"/>
          <w:cs/>
          <w:lang w:eastAsia="en-GB"/>
        </w:rPr>
        <w:t xml:space="preserve"> </w:t>
      </w:r>
      <w:r w:rsidRPr="002C0FB9">
        <w:rPr>
          <w:rFonts w:ascii="CordiaUPC" w:hAnsi="CordiaUPC" w:cs="CordiaUPC"/>
          <w:sz w:val="26"/>
          <w:szCs w:val="26"/>
          <w:lang w:eastAsia="en-GB"/>
        </w:rPr>
        <w:t>April 202</w:t>
      </w:r>
      <w:r w:rsidR="00B94F7E" w:rsidRPr="002C0FB9">
        <w:rPr>
          <w:rFonts w:ascii="CordiaUPC" w:hAnsi="CordiaUPC" w:cs="CordiaUPC"/>
          <w:sz w:val="26"/>
          <w:szCs w:val="26"/>
          <w:lang w:eastAsia="en-GB"/>
        </w:rPr>
        <w:t>4</w:t>
      </w:r>
      <w:r w:rsidRPr="002C0FB9">
        <w:rPr>
          <w:rFonts w:ascii="CordiaUPC" w:hAnsi="CordiaUPC" w:cs="CordiaUPC"/>
          <w:sz w:val="26"/>
          <w:szCs w:val="26"/>
          <w:lang w:eastAsia="en-GB"/>
        </w:rPr>
        <w:t>, the 202</w:t>
      </w:r>
      <w:r w:rsidR="00B94F7E" w:rsidRPr="002C0FB9">
        <w:rPr>
          <w:rFonts w:ascii="CordiaUPC" w:hAnsi="CordiaUPC" w:cs="CordiaUPC"/>
          <w:sz w:val="26"/>
          <w:szCs w:val="26"/>
          <w:lang w:eastAsia="en-GB"/>
        </w:rPr>
        <w:t>4</w:t>
      </w:r>
      <w:r w:rsidRPr="002C0FB9">
        <w:rPr>
          <w:rFonts w:ascii="CordiaUPC" w:hAnsi="CordiaUPC" w:cs="CordiaUPC"/>
          <w:sz w:val="26"/>
          <w:szCs w:val="26"/>
          <w:lang w:eastAsia="en-GB"/>
        </w:rPr>
        <w:t xml:space="preserve"> Annual General Meeting of the Bank’s shareholders passed resolutions approving/ acknowledging as follows:</w:t>
      </w:r>
    </w:p>
    <w:p w14:paraId="6E40E3D9" w14:textId="77777777" w:rsidR="00F53C10" w:rsidRPr="002C0FB9" w:rsidRDefault="00F53C10" w:rsidP="00F53C10">
      <w:pPr>
        <w:tabs>
          <w:tab w:val="left" w:pos="540"/>
        </w:tabs>
        <w:spacing w:line="240" w:lineRule="exact"/>
        <w:ind w:hanging="360"/>
        <w:jc w:val="both"/>
        <w:rPr>
          <w:rFonts w:ascii="CordiaUPC" w:hAnsi="CordiaUPC" w:cs="CordiaUPC"/>
          <w:b/>
          <w:bCs/>
          <w:sz w:val="18"/>
          <w:szCs w:val="18"/>
          <w:lang w:eastAsia="en-GB"/>
        </w:rPr>
      </w:pPr>
    </w:p>
    <w:p w14:paraId="4A71E914" w14:textId="4ACCA00A" w:rsidR="00F53C10" w:rsidRPr="002C0FB9" w:rsidRDefault="00F53C10" w:rsidP="00B94F7E">
      <w:pPr>
        <w:pStyle w:val="ListParagraph"/>
        <w:numPr>
          <w:ilvl w:val="0"/>
          <w:numId w:val="28"/>
        </w:numPr>
        <w:tabs>
          <w:tab w:val="left" w:pos="540"/>
          <w:tab w:val="left" w:pos="1080"/>
        </w:tabs>
        <w:spacing w:line="240" w:lineRule="exact"/>
        <w:ind w:left="966" w:right="7" w:hanging="420"/>
        <w:jc w:val="both"/>
        <w:rPr>
          <w:rFonts w:ascii="CordiaUPC" w:hAnsi="CordiaUPC" w:cs="CordiaUPC"/>
          <w:sz w:val="26"/>
          <w:szCs w:val="26"/>
          <w:lang w:eastAsia="en-GB"/>
        </w:rPr>
      </w:pPr>
      <w:r w:rsidRPr="002C0FB9">
        <w:rPr>
          <w:rFonts w:ascii="CordiaUPC" w:hAnsi="CordiaUPC" w:cs="CordiaUPC"/>
          <w:sz w:val="26"/>
          <w:szCs w:val="26"/>
          <w:lang w:eastAsia="en-GB"/>
        </w:rPr>
        <w:t>Approving to not allocating net profit from 202</w:t>
      </w:r>
      <w:r w:rsidR="00B94F7E" w:rsidRPr="002C0FB9">
        <w:rPr>
          <w:rFonts w:ascii="CordiaUPC" w:hAnsi="CordiaUPC" w:cs="CordiaUPC"/>
          <w:sz w:val="26"/>
          <w:szCs w:val="26"/>
          <w:lang w:eastAsia="en-GB"/>
        </w:rPr>
        <w:t>3</w:t>
      </w:r>
      <w:r w:rsidRPr="002C0FB9">
        <w:rPr>
          <w:rFonts w:ascii="CordiaUPC" w:hAnsi="CordiaUPC" w:cs="CordiaUPC"/>
          <w:sz w:val="26"/>
          <w:szCs w:val="26"/>
          <w:lang w:eastAsia="en-GB"/>
        </w:rPr>
        <w:t xml:space="preserve"> operating results to the legal reserve as the Bank</w:t>
      </w:r>
      <w:r w:rsidRPr="002C0FB9">
        <w:rPr>
          <w:rFonts w:ascii="CordiaUPC" w:hAnsi="CordiaUPC" w:cs="CordiaUPC"/>
          <w:sz w:val="26"/>
          <w:szCs w:val="26"/>
          <w:cs/>
          <w:lang w:eastAsia="en-GB"/>
        </w:rPr>
        <w:t>’</w:t>
      </w:r>
      <w:r w:rsidRPr="002C0FB9">
        <w:rPr>
          <w:rFonts w:ascii="CordiaUPC" w:hAnsi="CordiaUPC" w:cs="CordiaUPC"/>
          <w:sz w:val="26"/>
          <w:szCs w:val="26"/>
          <w:lang w:eastAsia="en-GB"/>
        </w:rPr>
        <w:t>s legal reserve is sufficient as required</w:t>
      </w:r>
      <w:r w:rsidRPr="002C0FB9">
        <w:rPr>
          <w:rFonts w:ascii="CordiaUPC" w:hAnsi="CordiaUPC" w:cs="CordiaUPC"/>
          <w:sz w:val="26"/>
          <w:szCs w:val="26"/>
          <w:cs/>
          <w:lang w:eastAsia="en-GB"/>
        </w:rPr>
        <w:t xml:space="preserve"> </w:t>
      </w:r>
      <w:r w:rsidRPr="002C0FB9">
        <w:rPr>
          <w:rFonts w:ascii="CordiaUPC" w:hAnsi="CordiaUPC" w:cs="CordiaUPC"/>
          <w:sz w:val="26"/>
          <w:szCs w:val="26"/>
          <w:lang w:eastAsia="en-GB"/>
        </w:rPr>
        <w:t>by laws</w:t>
      </w:r>
      <w:r w:rsidRPr="002C0FB9">
        <w:rPr>
          <w:rFonts w:ascii="CordiaUPC" w:hAnsi="CordiaUPC" w:cs="CordiaUPC"/>
          <w:sz w:val="26"/>
          <w:szCs w:val="26"/>
          <w:cs/>
          <w:lang w:eastAsia="en-GB"/>
        </w:rPr>
        <w:t xml:space="preserve"> </w:t>
      </w:r>
      <w:r w:rsidRPr="002C0FB9">
        <w:rPr>
          <w:rFonts w:ascii="CordiaUPC" w:hAnsi="CordiaUPC" w:cs="CordiaUPC"/>
          <w:sz w:val="26"/>
          <w:szCs w:val="26"/>
          <w:lang w:eastAsia="en-GB"/>
        </w:rPr>
        <w:t>and the Bank’s Articles of Association.</w:t>
      </w:r>
    </w:p>
    <w:p w14:paraId="0F0777D0" w14:textId="77777777" w:rsidR="00F53C10" w:rsidRPr="009E2363" w:rsidRDefault="00F53C10" w:rsidP="00B94F7E">
      <w:pPr>
        <w:pStyle w:val="ListParagraph"/>
        <w:tabs>
          <w:tab w:val="left" w:pos="540"/>
          <w:tab w:val="left" w:pos="1080"/>
        </w:tabs>
        <w:spacing w:line="240" w:lineRule="exact"/>
        <w:ind w:left="966" w:right="7" w:hanging="420"/>
        <w:jc w:val="both"/>
        <w:rPr>
          <w:rFonts w:ascii="CordiaUPC" w:hAnsi="CordiaUPC" w:cs="CordiaUPC"/>
          <w:sz w:val="26"/>
          <w:szCs w:val="26"/>
          <w:lang w:eastAsia="en-GB"/>
        </w:rPr>
      </w:pPr>
    </w:p>
    <w:p w14:paraId="2C8C2E58" w14:textId="1FF4E32E" w:rsidR="00F53C10" w:rsidRPr="009E2363" w:rsidRDefault="00F53C10" w:rsidP="00B94F7E">
      <w:pPr>
        <w:pStyle w:val="ListParagraph"/>
        <w:numPr>
          <w:ilvl w:val="0"/>
          <w:numId w:val="28"/>
        </w:numPr>
        <w:tabs>
          <w:tab w:val="left" w:pos="540"/>
          <w:tab w:val="left" w:pos="1080"/>
        </w:tabs>
        <w:spacing w:line="240" w:lineRule="exact"/>
        <w:ind w:left="966" w:right="7" w:hanging="420"/>
        <w:jc w:val="both"/>
        <w:rPr>
          <w:rFonts w:ascii="CordiaUPC" w:hAnsi="CordiaUPC" w:cs="CordiaUPC"/>
          <w:sz w:val="26"/>
          <w:szCs w:val="26"/>
          <w:lang w:eastAsia="en-GB"/>
        </w:rPr>
      </w:pPr>
      <w:r w:rsidRPr="009E2363">
        <w:rPr>
          <w:rFonts w:ascii="CordiaUPC" w:hAnsi="CordiaUPC" w:cs="CordiaUPC"/>
          <w:sz w:val="26"/>
          <w:szCs w:val="26"/>
          <w:lang w:eastAsia="en-GB"/>
        </w:rPr>
        <w:t xml:space="preserve">Acknowledging the interim dividend payment to the Bank’s </w:t>
      </w:r>
      <w:r w:rsidRPr="009E2363">
        <w:rPr>
          <w:rFonts w:ascii="CordiaUPC" w:hAnsi="CordiaUPC" w:cs="CordiaUPC" w:hint="cs"/>
          <w:sz w:val="26"/>
          <w:szCs w:val="26"/>
          <w:lang w:eastAsia="en-GB"/>
        </w:rPr>
        <w:t xml:space="preserve">ordinary </w:t>
      </w:r>
      <w:r w:rsidRPr="002C0FB9">
        <w:rPr>
          <w:rFonts w:ascii="CordiaUPC" w:hAnsi="CordiaUPC" w:cs="CordiaUPC"/>
          <w:sz w:val="26"/>
          <w:szCs w:val="26"/>
          <w:lang w:eastAsia="en-GB"/>
        </w:rPr>
        <w:t xml:space="preserve">shareholders on </w:t>
      </w:r>
      <w:r w:rsidR="00B94F7E" w:rsidRPr="002C0FB9">
        <w:rPr>
          <w:rFonts w:ascii="CordiaUPC" w:hAnsi="CordiaUPC" w:cs="CordiaUPC"/>
          <w:sz w:val="26"/>
          <w:szCs w:val="26"/>
          <w:lang w:eastAsia="en-GB"/>
        </w:rPr>
        <w:t>25 October 2023</w:t>
      </w:r>
      <w:r w:rsidRPr="002C0FB9">
        <w:rPr>
          <w:rFonts w:ascii="CordiaUPC" w:hAnsi="CordiaUPC" w:cs="CordiaUPC"/>
          <w:sz w:val="26"/>
          <w:szCs w:val="26"/>
          <w:lang w:eastAsia="en-GB"/>
        </w:rPr>
        <w:t>.</w:t>
      </w:r>
    </w:p>
    <w:p w14:paraId="18DAC043" w14:textId="77777777" w:rsidR="00F53C10" w:rsidRPr="009E2363" w:rsidRDefault="00F53C10" w:rsidP="00B94F7E">
      <w:pPr>
        <w:pStyle w:val="ListParagraph"/>
        <w:tabs>
          <w:tab w:val="left" w:pos="540"/>
          <w:tab w:val="left" w:pos="1080"/>
        </w:tabs>
        <w:spacing w:line="240" w:lineRule="exact"/>
        <w:ind w:left="966" w:right="7" w:hanging="420"/>
        <w:jc w:val="both"/>
        <w:rPr>
          <w:rFonts w:ascii="CordiaUPC" w:hAnsi="CordiaUPC" w:cs="CordiaUPC"/>
          <w:sz w:val="26"/>
          <w:szCs w:val="26"/>
          <w:cs/>
          <w:lang w:eastAsia="en-GB" w:bidi="th-TH"/>
        </w:rPr>
      </w:pPr>
    </w:p>
    <w:p w14:paraId="1B0E7919" w14:textId="0F7CBA1C" w:rsidR="00F53C10" w:rsidRPr="003A65D8" w:rsidRDefault="00F53C10" w:rsidP="00B94F7E">
      <w:pPr>
        <w:pStyle w:val="ListParagraph"/>
        <w:numPr>
          <w:ilvl w:val="0"/>
          <w:numId w:val="28"/>
        </w:numPr>
        <w:tabs>
          <w:tab w:val="left" w:pos="540"/>
          <w:tab w:val="left" w:pos="1080"/>
        </w:tabs>
        <w:spacing w:line="240" w:lineRule="exact"/>
        <w:ind w:left="966" w:right="7" w:hanging="420"/>
        <w:jc w:val="both"/>
        <w:rPr>
          <w:rFonts w:ascii="CordiaUPC" w:hAnsi="CordiaUPC" w:cs="CordiaUPC"/>
          <w:sz w:val="26"/>
          <w:szCs w:val="26"/>
          <w:lang w:eastAsia="en-GB"/>
        </w:rPr>
      </w:pPr>
      <w:r w:rsidRPr="003A65D8">
        <w:rPr>
          <w:rFonts w:ascii="CordiaUPC" w:hAnsi="CordiaUPC" w:cs="CordiaUPC"/>
          <w:sz w:val="26"/>
          <w:szCs w:val="26"/>
          <w:lang w:eastAsia="en-GB"/>
        </w:rPr>
        <w:t xml:space="preserve">Approving the payment of a dividend of Baht </w:t>
      </w:r>
      <w:r w:rsidR="002C0FB9" w:rsidRPr="003A65D8">
        <w:rPr>
          <w:rFonts w:ascii="CordiaUPC" w:hAnsi="CordiaUPC" w:cs="CordiaUPC"/>
          <w:sz w:val="26"/>
          <w:szCs w:val="26"/>
          <w:lang w:val="en-US" w:eastAsia="en-GB"/>
        </w:rPr>
        <w:t>0.105</w:t>
      </w:r>
      <w:r w:rsidRPr="003A65D8">
        <w:rPr>
          <w:rFonts w:ascii="CordiaUPC" w:hAnsi="CordiaUPC" w:cs="CordiaUPC"/>
          <w:sz w:val="26"/>
          <w:szCs w:val="26"/>
          <w:lang w:eastAsia="en-GB"/>
        </w:rPr>
        <w:t xml:space="preserve"> per share from the 202</w:t>
      </w:r>
      <w:r w:rsidR="00BB61F7" w:rsidRPr="003A65D8">
        <w:rPr>
          <w:rFonts w:ascii="CordiaUPC" w:hAnsi="CordiaUPC" w:cs="CordiaUPC"/>
          <w:sz w:val="26"/>
          <w:szCs w:val="26"/>
          <w:lang w:eastAsia="en-GB"/>
        </w:rPr>
        <w:t>3</w:t>
      </w:r>
      <w:r w:rsidRPr="003A65D8">
        <w:rPr>
          <w:rFonts w:ascii="CordiaUPC" w:hAnsi="CordiaUPC" w:cs="CordiaUPC"/>
          <w:sz w:val="26"/>
          <w:szCs w:val="26"/>
          <w:lang w:eastAsia="en-GB"/>
        </w:rPr>
        <w:t xml:space="preserve"> operating profit </w:t>
      </w:r>
      <w:r w:rsidRPr="003A65D8">
        <w:rPr>
          <w:rFonts w:ascii="CordiaUPC" w:hAnsi="CordiaUPC" w:cs="CordiaUPC" w:hint="cs"/>
          <w:sz w:val="26"/>
          <w:szCs w:val="26"/>
          <w:lang w:eastAsia="en-GB"/>
        </w:rPr>
        <w:t>to the Bank’s ordinary shareholders</w:t>
      </w:r>
      <w:r w:rsidRPr="003A65D8">
        <w:rPr>
          <w:rFonts w:ascii="CordiaUPC" w:hAnsi="CordiaUPC" w:cs="CordiaUPC"/>
          <w:sz w:val="26"/>
          <w:szCs w:val="26"/>
          <w:lang w:eastAsia="en-GB"/>
        </w:rPr>
        <w:t xml:space="preserve">, totalling </w:t>
      </w:r>
      <w:r w:rsidRPr="0023696C">
        <w:rPr>
          <w:rFonts w:ascii="CordiaUPC" w:hAnsi="CordiaUPC" w:cs="CordiaUPC"/>
          <w:sz w:val="26"/>
          <w:szCs w:val="26"/>
          <w:lang w:eastAsia="en-GB"/>
        </w:rPr>
        <w:t xml:space="preserve">Baht </w:t>
      </w:r>
      <w:r w:rsidR="002C0FB9" w:rsidRPr="0023696C">
        <w:rPr>
          <w:rFonts w:ascii="CordiaUPC" w:hAnsi="CordiaUPC" w:cs="CordiaUPC"/>
          <w:sz w:val="26"/>
          <w:szCs w:val="26"/>
          <w:lang w:eastAsia="en-GB"/>
        </w:rPr>
        <w:t>10,</w:t>
      </w:r>
      <w:r w:rsidR="0023696C" w:rsidRPr="0023696C">
        <w:rPr>
          <w:rFonts w:ascii="CordiaUPC" w:hAnsi="CordiaUPC" w:cs="CordiaUPC"/>
          <w:sz w:val="26"/>
          <w:szCs w:val="26"/>
          <w:lang w:eastAsia="en-GB"/>
        </w:rPr>
        <w:t>205</w:t>
      </w:r>
      <w:r w:rsidRPr="003A65D8">
        <w:rPr>
          <w:rFonts w:ascii="CordiaUPC" w:hAnsi="CordiaUPC" w:cs="CordiaUPC"/>
          <w:sz w:val="26"/>
          <w:szCs w:val="26"/>
          <w:lang w:eastAsia="en-GB"/>
        </w:rPr>
        <w:t xml:space="preserve"> million</w:t>
      </w:r>
      <w:r w:rsidRPr="003A65D8">
        <w:rPr>
          <w:rFonts w:ascii="CordiaUPC" w:hAnsi="CordiaUPC" w:cs="CordiaUPC"/>
          <w:sz w:val="26"/>
          <w:szCs w:val="26"/>
          <w:cs/>
          <w:lang w:eastAsia="en-GB"/>
        </w:rPr>
        <w:t xml:space="preserve">. </w:t>
      </w:r>
      <w:r w:rsidRPr="003A65D8">
        <w:rPr>
          <w:rFonts w:ascii="CordiaUPC" w:hAnsi="CordiaUPC" w:cs="CordiaUPC"/>
          <w:sz w:val="26"/>
          <w:szCs w:val="26"/>
          <w:lang w:eastAsia="en-GB"/>
        </w:rPr>
        <w:t>Since the Bank already paid the interim dividend from the net profit of the Bank’s first-half operating profit at the rate of Baht 0.0</w:t>
      </w:r>
      <w:r w:rsidR="00BB61F7" w:rsidRPr="003A65D8">
        <w:rPr>
          <w:rFonts w:ascii="CordiaUPC" w:hAnsi="CordiaUPC" w:cs="CordiaUPC"/>
          <w:sz w:val="26"/>
          <w:szCs w:val="26"/>
          <w:lang w:eastAsia="en-GB"/>
        </w:rPr>
        <w:t>5</w:t>
      </w:r>
      <w:r w:rsidRPr="003A65D8">
        <w:rPr>
          <w:rFonts w:ascii="CordiaUPC" w:hAnsi="CordiaUPC" w:cs="CordiaUPC"/>
          <w:sz w:val="26"/>
          <w:szCs w:val="26"/>
          <w:lang w:eastAsia="en-GB"/>
        </w:rPr>
        <w:t xml:space="preserve"> per share, totalling Baht </w:t>
      </w:r>
      <w:r w:rsidR="00BB61F7" w:rsidRPr="003A65D8">
        <w:rPr>
          <w:rFonts w:ascii="CordiaUPC" w:hAnsi="CordiaUPC" w:cs="CordiaUPC"/>
          <w:sz w:val="26"/>
          <w:szCs w:val="26"/>
          <w:lang w:eastAsia="en-GB"/>
        </w:rPr>
        <w:t>4,855</w:t>
      </w:r>
      <w:r w:rsidRPr="003A65D8">
        <w:rPr>
          <w:rFonts w:ascii="CordiaUPC" w:hAnsi="CordiaUPC" w:cs="CordiaUPC"/>
          <w:sz w:val="26"/>
          <w:szCs w:val="26"/>
          <w:lang w:eastAsia="en-GB"/>
        </w:rPr>
        <w:t xml:space="preserve"> million to </w:t>
      </w:r>
      <w:r w:rsidRPr="003A65D8">
        <w:rPr>
          <w:rFonts w:ascii="CordiaUPC" w:hAnsi="CordiaUPC" w:cs="CordiaUPC" w:hint="cs"/>
          <w:sz w:val="26"/>
          <w:szCs w:val="26"/>
          <w:lang w:eastAsia="en-GB"/>
        </w:rPr>
        <w:t>the Bank’s ordinary shareholders</w:t>
      </w:r>
      <w:r w:rsidRPr="003A65D8">
        <w:rPr>
          <w:rFonts w:ascii="CordiaUPC" w:hAnsi="CordiaUPC" w:cs="CordiaUPC"/>
          <w:sz w:val="26"/>
          <w:szCs w:val="26"/>
          <w:lang w:eastAsia="en-GB"/>
        </w:rPr>
        <w:t xml:space="preserve"> on </w:t>
      </w:r>
      <w:r w:rsidR="00BB61F7" w:rsidRPr="003A65D8">
        <w:rPr>
          <w:rFonts w:ascii="CordiaUPC" w:hAnsi="CordiaUPC" w:cs="CordiaUPC"/>
          <w:sz w:val="26"/>
          <w:szCs w:val="26"/>
          <w:lang w:eastAsia="en-GB"/>
        </w:rPr>
        <w:t xml:space="preserve">25 October 2023 </w:t>
      </w:r>
      <w:r w:rsidRPr="003A65D8">
        <w:rPr>
          <w:rFonts w:ascii="CordiaUPC" w:hAnsi="CordiaUPC" w:cs="CordiaUPC"/>
          <w:sz w:val="26"/>
          <w:szCs w:val="26"/>
          <w:lang w:eastAsia="en-GB"/>
        </w:rPr>
        <w:t xml:space="preserve">with approval from </w:t>
      </w:r>
      <w:r w:rsidRPr="003A65D8">
        <w:rPr>
          <w:rFonts w:ascii="CordiaUPC" w:eastAsia="Calibri" w:hAnsi="CordiaUPC" w:cs="CordiaUPC"/>
          <w:sz w:val="26"/>
          <w:szCs w:val="26"/>
        </w:rPr>
        <w:t>the Board of Directors’ Meeting</w:t>
      </w:r>
      <w:r w:rsidRPr="003A65D8">
        <w:rPr>
          <w:rFonts w:ascii="CordiaUPC" w:hAnsi="CordiaUPC" w:cs="CordiaUPC"/>
          <w:sz w:val="26"/>
          <w:szCs w:val="26"/>
          <w:lang w:eastAsia="en-GB"/>
        </w:rPr>
        <w:t xml:space="preserve">, the remaining dividend to be paid was at the rate of Baht </w:t>
      </w:r>
      <w:r w:rsidR="002C0FB9" w:rsidRPr="003A65D8">
        <w:rPr>
          <w:rFonts w:ascii="CordiaUPC" w:hAnsi="CordiaUPC" w:cs="CordiaUPC"/>
          <w:sz w:val="26"/>
          <w:szCs w:val="26"/>
          <w:lang w:eastAsia="en-GB"/>
        </w:rPr>
        <w:t>0.055</w:t>
      </w:r>
      <w:r w:rsidRPr="003A65D8">
        <w:rPr>
          <w:rFonts w:ascii="CordiaUPC" w:hAnsi="CordiaUPC" w:cs="CordiaUPC"/>
          <w:sz w:val="26"/>
          <w:szCs w:val="26"/>
          <w:lang w:eastAsia="en-GB"/>
        </w:rPr>
        <w:t xml:space="preserve"> per share, totalling Baht </w:t>
      </w:r>
      <w:r w:rsidR="002C0FB9" w:rsidRPr="0023696C">
        <w:rPr>
          <w:rFonts w:ascii="CordiaUPC" w:hAnsi="CordiaUPC" w:cs="CordiaUPC"/>
          <w:sz w:val="26"/>
          <w:szCs w:val="26"/>
          <w:lang w:eastAsia="en-GB"/>
        </w:rPr>
        <w:t>5,3</w:t>
      </w:r>
      <w:r w:rsidR="0023696C" w:rsidRPr="0023696C">
        <w:rPr>
          <w:rFonts w:ascii="CordiaUPC" w:hAnsi="CordiaUPC" w:cs="CordiaUPC"/>
          <w:sz w:val="26"/>
          <w:szCs w:val="26"/>
          <w:lang w:eastAsia="en-GB"/>
        </w:rPr>
        <w:t>50</w:t>
      </w:r>
      <w:r w:rsidRPr="0023696C">
        <w:rPr>
          <w:rFonts w:ascii="CordiaUPC" w:hAnsi="CordiaUPC" w:cs="CordiaUPC"/>
          <w:sz w:val="26"/>
          <w:szCs w:val="26"/>
          <w:lang w:eastAsia="en-GB"/>
        </w:rPr>
        <w:t xml:space="preserve"> million</w:t>
      </w:r>
      <w:r w:rsidRPr="003A65D8">
        <w:rPr>
          <w:rFonts w:ascii="CordiaUPC" w:hAnsi="CordiaUPC" w:cs="CordiaUPC"/>
          <w:sz w:val="26"/>
          <w:szCs w:val="26"/>
          <w:lang w:eastAsia="en-GB"/>
        </w:rPr>
        <w:t xml:space="preserve">. The Bank paid such dividend to its shareholders on </w:t>
      </w:r>
      <w:r w:rsidR="002C0FB9" w:rsidRPr="003A65D8">
        <w:rPr>
          <w:rFonts w:ascii="CordiaUPC" w:hAnsi="CordiaUPC" w:cs="CordiaUPC"/>
          <w:sz w:val="26"/>
          <w:szCs w:val="26"/>
          <w:lang w:eastAsia="en-GB"/>
        </w:rPr>
        <w:t>8</w:t>
      </w:r>
      <w:r w:rsidRPr="003A65D8">
        <w:rPr>
          <w:rFonts w:ascii="CordiaUPC" w:hAnsi="CordiaUPC" w:cs="CordiaUPC"/>
          <w:sz w:val="26"/>
          <w:szCs w:val="26"/>
          <w:lang w:eastAsia="en-GB"/>
        </w:rPr>
        <w:t xml:space="preserve"> May 202</w:t>
      </w:r>
      <w:r w:rsidR="002C0FB9" w:rsidRPr="003A65D8">
        <w:rPr>
          <w:rFonts w:ascii="CordiaUPC" w:hAnsi="CordiaUPC" w:cs="CordiaUPC"/>
          <w:sz w:val="26"/>
          <w:szCs w:val="26"/>
          <w:lang w:eastAsia="en-GB"/>
        </w:rPr>
        <w:t>4</w:t>
      </w:r>
      <w:r w:rsidRPr="003A65D8">
        <w:rPr>
          <w:rFonts w:ascii="CordiaUPC" w:hAnsi="CordiaUPC" w:cs="CordiaUPC"/>
          <w:sz w:val="26"/>
          <w:szCs w:val="26"/>
          <w:lang w:eastAsia="en-GB"/>
        </w:rPr>
        <w:t>.</w:t>
      </w:r>
    </w:p>
    <w:p w14:paraId="154874C0" w14:textId="77777777" w:rsidR="00F53C10" w:rsidRPr="009E2363" w:rsidRDefault="00F53C10" w:rsidP="00F53C10">
      <w:pPr>
        <w:spacing w:line="240" w:lineRule="auto"/>
        <w:rPr>
          <w:rFonts w:ascii="CordiaUPC" w:hAnsi="CordiaUPC" w:cs="CordiaUPC"/>
          <w:sz w:val="26"/>
          <w:szCs w:val="26"/>
          <w:lang w:val="en-US" w:eastAsia="en-GB"/>
        </w:rPr>
      </w:pPr>
    </w:p>
    <w:bookmarkEnd w:id="13"/>
    <w:p w14:paraId="5E9D4591" w14:textId="340E8DF5" w:rsidR="005E538A" w:rsidRPr="009E2363" w:rsidRDefault="00F53C10" w:rsidP="00F53C10">
      <w:pPr>
        <w:spacing w:line="240" w:lineRule="exact"/>
        <w:jc w:val="thaiDistribute"/>
        <w:rPr>
          <w:rFonts w:ascii="CordiaUPC" w:hAnsi="CordiaUPC" w:cs="CordiaUPC"/>
          <w:b/>
          <w:bCs/>
          <w:sz w:val="26"/>
          <w:szCs w:val="26"/>
        </w:rPr>
      </w:pPr>
      <w:r w:rsidRPr="00585086">
        <w:rPr>
          <w:rFonts w:ascii="CordiaUPC" w:hAnsi="CordiaUPC" w:cs="CordiaUPC"/>
          <w:b/>
          <w:bCs/>
          <w:sz w:val="26"/>
          <w:szCs w:val="26"/>
          <w:shd w:val="clear" w:color="auto" w:fill="FFFFFF"/>
          <w:lang w:val="en-AU"/>
        </w:rPr>
        <w:t>18.2</w:t>
      </w:r>
      <w:r w:rsidRPr="00585086">
        <w:rPr>
          <w:rFonts w:ascii="CordiaUPC" w:hAnsi="CordiaUPC" w:cs="CordiaUPC"/>
          <w:b/>
          <w:bCs/>
          <w:sz w:val="26"/>
          <w:szCs w:val="26"/>
          <w:shd w:val="clear" w:color="auto" w:fill="FFFFFF"/>
          <w:lang w:val="en-AU"/>
        </w:rPr>
        <w:tab/>
      </w:r>
      <w:r w:rsidR="005E538A" w:rsidRPr="009E2363">
        <w:rPr>
          <w:rFonts w:ascii="CordiaUPC" w:hAnsi="CordiaUPC" w:cs="CordiaUPC"/>
          <w:b/>
          <w:bCs/>
          <w:sz w:val="26"/>
          <w:szCs w:val="26"/>
        </w:rPr>
        <w:t>Issuances of ordinary shares under the TTB-W1 Warrants Program</w:t>
      </w:r>
    </w:p>
    <w:p w14:paraId="5282BC24" w14:textId="77777777" w:rsidR="005E538A" w:rsidRPr="009E2363" w:rsidRDefault="005E538A" w:rsidP="005E538A">
      <w:pPr>
        <w:spacing w:line="240" w:lineRule="exact"/>
        <w:ind w:left="547" w:hanging="547"/>
        <w:jc w:val="thaiDistribute"/>
        <w:rPr>
          <w:rFonts w:ascii="CordiaUPC" w:hAnsi="CordiaUPC" w:cs="CordiaUPC"/>
          <w:b/>
          <w:bCs/>
          <w:sz w:val="26"/>
          <w:szCs w:val="26"/>
          <w:cs/>
          <w:lang w:bidi="th-TH"/>
        </w:rPr>
      </w:pPr>
    </w:p>
    <w:p w14:paraId="7C78A391" w14:textId="52D5681E" w:rsidR="005E538A" w:rsidRPr="00876C79" w:rsidRDefault="005E538A" w:rsidP="005E538A">
      <w:pPr>
        <w:pStyle w:val="ListParagraph"/>
        <w:autoSpaceDE w:val="0"/>
        <w:autoSpaceDN w:val="0"/>
        <w:adjustRightInd w:val="0"/>
        <w:spacing w:line="240" w:lineRule="exact"/>
        <w:ind w:left="540"/>
        <w:jc w:val="both"/>
        <w:rPr>
          <w:rFonts w:ascii="CordiaUPC" w:hAnsi="CordiaUPC" w:cs="CordiaUPC"/>
          <w:sz w:val="26"/>
          <w:szCs w:val="26"/>
          <w:cs/>
          <w:lang w:bidi="th-TH"/>
        </w:rPr>
      </w:pPr>
      <w:r w:rsidRPr="002C0FB9">
        <w:rPr>
          <w:rFonts w:ascii="CordiaUPC" w:hAnsi="CordiaUPC" w:cs="CordiaUPC"/>
          <w:sz w:val="26"/>
          <w:szCs w:val="26"/>
          <w:lang w:val="en-US" w:bidi="th-TH"/>
        </w:rPr>
        <w:t xml:space="preserve">The Bank issued ordinary shares under the TTB-W1 Warrants Program </w:t>
      </w:r>
      <w:r w:rsidRPr="003A65D8">
        <w:rPr>
          <w:rFonts w:ascii="CordiaUPC" w:hAnsi="CordiaUPC" w:cs="CordiaUPC"/>
          <w:sz w:val="26"/>
          <w:szCs w:val="26"/>
          <w:lang w:val="en-US" w:bidi="th-TH"/>
        </w:rPr>
        <w:t xml:space="preserve">of </w:t>
      </w:r>
      <w:r w:rsidR="003404C4" w:rsidRPr="00540065">
        <w:rPr>
          <w:rFonts w:ascii="CordiaUPC" w:hAnsi="CordiaUPC" w:cs="CordiaUPC" w:hint="cs"/>
          <w:sz w:val="26"/>
          <w:szCs w:val="26"/>
          <w:cs/>
          <w:lang w:eastAsia="en-GB"/>
        </w:rPr>
        <w:t>193</w:t>
      </w:r>
      <w:r w:rsidR="003404C4" w:rsidRPr="00540065">
        <w:rPr>
          <w:rFonts w:ascii="CordiaUPC" w:hAnsi="CordiaUPC" w:cs="CordiaUPC"/>
          <w:sz w:val="26"/>
          <w:szCs w:val="26"/>
          <w:lang w:eastAsia="en-GB"/>
        </w:rPr>
        <w:t>,207,224</w:t>
      </w:r>
      <w:r w:rsidR="00422342" w:rsidRPr="00540065">
        <w:rPr>
          <w:rFonts w:ascii="CordiaUPC" w:hAnsi="CordiaUPC" w:cs="CordiaUPC"/>
          <w:sz w:val="26"/>
          <w:szCs w:val="26"/>
          <w:lang w:val="en-US" w:bidi="th-TH"/>
        </w:rPr>
        <w:t xml:space="preserve"> </w:t>
      </w:r>
      <w:r w:rsidRPr="00540065">
        <w:rPr>
          <w:rFonts w:ascii="CordiaUPC" w:hAnsi="CordiaUPC" w:cs="CordiaUPC"/>
          <w:sz w:val="26"/>
          <w:szCs w:val="26"/>
          <w:lang w:val="en-US" w:bidi="th-TH"/>
        </w:rPr>
        <w:t>ordinary shares</w:t>
      </w:r>
      <w:r w:rsidRPr="002C0FB9">
        <w:rPr>
          <w:rFonts w:ascii="CordiaUPC" w:hAnsi="CordiaUPC" w:cs="CordiaUPC"/>
          <w:sz w:val="26"/>
          <w:szCs w:val="26"/>
          <w:lang w:val="en-US" w:bidi="th-TH"/>
        </w:rPr>
        <w:t xml:space="preserve"> with a par value of Baht 0.95 per share. The increase of the issued ordinary shares was registered with the Department of Business Development, Ministry of </w:t>
      </w:r>
      <w:r w:rsidRPr="00540065">
        <w:rPr>
          <w:rFonts w:ascii="CordiaUPC" w:hAnsi="CordiaUPC" w:cs="CordiaUPC"/>
          <w:sz w:val="26"/>
          <w:szCs w:val="26"/>
          <w:lang w:val="en-US" w:bidi="th-TH"/>
        </w:rPr>
        <w:t xml:space="preserve">Commerce on </w:t>
      </w:r>
      <w:r w:rsidR="003404C4" w:rsidRPr="00540065">
        <w:rPr>
          <w:rFonts w:ascii="CordiaUPC" w:hAnsi="CordiaUPC" w:cs="CordiaUPC"/>
          <w:sz w:val="26"/>
          <w:szCs w:val="26"/>
          <w:lang w:val="en-US" w:bidi="th-TH"/>
        </w:rPr>
        <w:t>3</w:t>
      </w:r>
      <w:r w:rsidRPr="00540065">
        <w:rPr>
          <w:rFonts w:ascii="CordiaUPC" w:hAnsi="CordiaUPC" w:cs="CordiaUPC"/>
          <w:sz w:val="26"/>
          <w:szCs w:val="26"/>
          <w:lang w:val="en-US" w:bidi="th-TH"/>
        </w:rPr>
        <w:t xml:space="preserve"> </w:t>
      </w:r>
      <w:r w:rsidR="004B4BB2" w:rsidRPr="00540065">
        <w:rPr>
          <w:rFonts w:ascii="CordiaUPC" w:hAnsi="CordiaUPC" w:cs="CordiaUPC"/>
          <w:sz w:val="26"/>
          <w:szCs w:val="26"/>
          <w:lang w:val="en-US" w:bidi="th-TH"/>
        </w:rPr>
        <w:t>April</w:t>
      </w:r>
      <w:r w:rsidRPr="00540065">
        <w:rPr>
          <w:rFonts w:ascii="CordiaUPC" w:hAnsi="CordiaUPC" w:cs="CordiaUPC"/>
          <w:sz w:val="26"/>
          <w:szCs w:val="26"/>
          <w:lang w:val="en-US" w:bidi="th-TH"/>
        </w:rPr>
        <w:t xml:space="preserve"> 202</w:t>
      </w:r>
      <w:r w:rsidR="00F73477" w:rsidRPr="00540065">
        <w:rPr>
          <w:rFonts w:ascii="CordiaUPC" w:hAnsi="CordiaUPC" w:cs="CordiaUPC"/>
          <w:sz w:val="26"/>
          <w:szCs w:val="26"/>
          <w:lang w:val="en-US" w:bidi="th-TH"/>
        </w:rPr>
        <w:t>4</w:t>
      </w:r>
      <w:r w:rsidRPr="00540065">
        <w:rPr>
          <w:rFonts w:ascii="CordiaUPC" w:hAnsi="CordiaUPC" w:cs="CordiaUPC"/>
          <w:sz w:val="26"/>
          <w:szCs w:val="26"/>
          <w:lang w:val="en-US" w:bidi="th-TH"/>
        </w:rPr>
        <w:t>.</w:t>
      </w:r>
      <w:r w:rsidRPr="002E0137">
        <w:rPr>
          <w:rFonts w:ascii="CordiaUPC" w:hAnsi="CordiaUPC" w:cs="CordiaUPC" w:hint="cs"/>
          <w:sz w:val="26"/>
          <w:szCs w:val="26"/>
          <w:cs/>
          <w:lang w:bidi="th-TH"/>
        </w:rPr>
        <w:t xml:space="preserve"> </w:t>
      </w:r>
    </w:p>
    <w:p w14:paraId="3346BFFC" w14:textId="77777777" w:rsidR="0033534B" w:rsidRDefault="0033534B" w:rsidP="00D10041">
      <w:pPr>
        <w:pStyle w:val="BodyText"/>
        <w:spacing w:after="120" w:line="240" w:lineRule="auto"/>
        <w:ind w:left="547"/>
        <w:rPr>
          <w:rFonts w:ascii="CordiaUPC" w:hAnsi="CordiaUPC" w:cs="CordiaUPC"/>
          <w:b/>
          <w:bCs/>
          <w:sz w:val="26"/>
          <w:szCs w:val="26"/>
          <w:lang w:val="en-GB" w:bidi="th-TH"/>
        </w:rPr>
      </w:pP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3"/>
      <w:footerReference w:type="default" r:id="rId14"/>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Leelawadee UI"/>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DB609" w14:textId="77777777" w:rsidR="00665B05" w:rsidRPr="00665B05" w:rsidRDefault="00665B05" w:rsidP="00665B05">
    <w:pPr>
      <w:pStyle w:val="acctmainheading"/>
      <w:tabs>
        <w:tab w:val="left" w:pos="9000"/>
        <w:tab w:val="left" w:pos="10350"/>
      </w:tabs>
      <w:spacing w:after="0" w:line="240" w:lineRule="atLeast"/>
      <w:ind w:right="-535"/>
      <w:rPr>
        <w:rFonts w:ascii="CordiaUPC" w:hAnsi="CordiaUPC" w:cs="CordiaUPC"/>
        <w:szCs w:val="28"/>
      </w:rPr>
    </w:pPr>
    <w:proofErr w:type="spellStart"/>
    <w:r w:rsidRPr="00665B05">
      <w:rPr>
        <w:rFonts w:ascii="CordiaUPC" w:hAnsi="CordiaUPC" w:cs="CordiaUPC" w:hint="cs"/>
        <w:szCs w:val="28"/>
      </w:rPr>
      <w:t>TMB</w:t>
    </w:r>
    <w:r w:rsidRPr="00665B05">
      <w:rPr>
        <w:rFonts w:ascii="CordiaUPC" w:hAnsi="CordiaUPC" w:cs="CordiaUPC"/>
        <w:szCs w:val="28"/>
      </w:rPr>
      <w:t>Thanachart</w:t>
    </w:r>
    <w:proofErr w:type="spellEnd"/>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252D5A8D" w14:textId="77777777" w:rsidR="00665B05" w:rsidRPr="00665B05" w:rsidRDefault="00665B05" w:rsidP="00665B05">
    <w:pPr>
      <w:pStyle w:val="acctmainheading"/>
      <w:tabs>
        <w:tab w:val="left" w:pos="7391"/>
      </w:tabs>
      <w:spacing w:after="0" w:line="240" w:lineRule="atLeast"/>
      <w:ind w:right="-535"/>
      <w:rPr>
        <w:rFonts w:ascii="CordiaUPC" w:hAnsi="CordiaUPC" w:cs="CordiaUPC"/>
        <w:szCs w:val="28"/>
      </w:rPr>
    </w:pPr>
    <w:bookmarkStart w:id="3" w:name="_Hlk71023526"/>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bookmarkEnd w:id="3"/>
    <w:r w:rsidRPr="00665B05">
      <w:rPr>
        <w:rFonts w:ascii="CordiaUPC" w:hAnsi="CordiaUPC" w:cs="CordiaUPC" w:hint="cs"/>
        <w:szCs w:val="28"/>
      </w:rPr>
      <w:tab/>
    </w:r>
  </w:p>
  <w:p w14:paraId="57F7A08C" w14:textId="2B0FA966" w:rsidR="00665B05" w:rsidRPr="00665B05" w:rsidRDefault="00665B05" w:rsidP="00665B05">
    <w:pPr>
      <w:pStyle w:val="acctmainheading"/>
      <w:spacing w:after="0" w:line="240" w:lineRule="atLeast"/>
      <w:ind w:right="-535"/>
      <w:rPr>
        <w:rFonts w:ascii="CordiaUPC" w:hAnsi="CordiaUPC" w:cs="CordiaUPC"/>
        <w:szCs w:val="28"/>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4</w:t>
    </w:r>
    <w:r w:rsidRPr="00665B05">
      <w:rPr>
        <w:rFonts w:ascii="CordiaUPC" w:eastAsia="Times New Roman" w:hAnsi="CordiaUPC" w:cs="CordiaUPC" w:hint="cs"/>
        <w:bCs/>
        <w:szCs w:val="28"/>
      </w:rPr>
      <w:t xml:space="preserve"> (Unaudited)</w:t>
    </w:r>
  </w:p>
  <w:p w14:paraId="1EAB0A10" w14:textId="77777777" w:rsidR="00290078" w:rsidRPr="00665B05" w:rsidRDefault="00290078" w:rsidP="00623FEA">
    <w:pPr>
      <w:pStyle w:val="Header"/>
      <w:tabs>
        <w:tab w:val="left" w:pos="968"/>
      </w:tabs>
      <w:spacing w:line="240" w:lineRule="exact"/>
      <w:jc w:val="left"/>
      <w:rPr>
        <w:rFonts w:ascii="CordiaUPC" w:hAnsi="CordiaUPC" w:cs="CordiaUPC"/>
        <w:b/>
        <w:i w:val="0"/>
        <w:sz w:val="26"/>
        <w:szCs w:val="26"/>
        <w:lang w:eastAsia="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04B9" w14:textId="77777777" w:rsidR="00290078" w:rsidRPr="00665B05" w:rsidRDefault="00290078" w:rsidP="00290078">
    <w:pPr>
      <w:pStyle w:val="acctmainheading"/>
      <w:tabs>
        <w:tab w:val="left" w:pos="9000"/>
        <w:tab w:val="left" w:pos="10350"/>
      </w:tabs>
      <w:spacing w:after="0" w:line="240" w:lineRule="atLeast"/>
      <w:ind w:right="-535"/>
      <w:rPr>
        <w:rFonts w:ascii="CordiaUPC" w:hAnsi="CordiaUPC" w:cs="CordiaUPC"/>
        <w:szCs w:val="28"/>
      </w:rPr>
    </w:pPr>
    <w:proofErr w:type="spellStart"/>
    <w:r w:rsidRPr="00665B05">
      <w:rPr>
        <w:rFonts w:ascii="CordiaUPC" w:hAnsi="CordiaUPC" w:cs="CordiaUPC" w:hint="cs"/>
        <w:szCs w:val="28"/>
      </w:rPr>
      <w:t>TMB</w:t>
    </w:r>
    <w:r w:rsidRPr="00665B05">
      <w:rPr>
        <w:rFonts w:ascii="CordiaUPC" w:hAnsi="CordiaUPC" w:cs="CordiaUPC"/>
        <w:szCs w:val="28"/>
      </w:rPr>
      <w:t>Thanachart</w:t>
    </w:r>
    <w:proofErr w:type="spellEnd"/>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19F42E16" w14:textId="77777777" w:rsidR="00290078" w:rsidRPr="00665B05" w:rsidRDefault="00290078" w:rsidP="00290078">
    <w:pPr>
      <w:pStyle w:val="acctmainheading"/>
      <w:tabs>
        <w:tab w:val="left" w:pos="7391"/>
      </w:tabs>
      <w:spacing w:after="0" w:line="240" w:lineRule="atLeast"/>
      <w:ind w:right="-535"/>
      <w:rPr>
        <w:rFonts w:ascii="CordiaUPC" w:hAnsi="CordiaUPC" w:cs="CordiaUPC"/>
        <w:szCs w:val="28"/>
      </w:rPr>
    </w:pPr>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r w:rsidRPr="00665B05">
      <w:rPr>
        <w:rFonts w:ascii="CordiaUPC" w:hAnsi="CordiaUPC" w:cs="CordiaUPC" w:hint="cs"/>
        <w:szCs w:val="28"/>
      </w:rPr>
      <w:tab/>
    </w:r>
  </w:p>
  <w:p w14:paraId="4798C5A7" w14:textId="77777777" w:rsidR="00290078" w:rsidRPr="00665B05" w:rsidRDefault="00290078" w:rsidP="00290078">
    <w:pPr>
      <w:pStyle w:val="acctmainheading"/>
      <w:spacing w:after="0" w:line="240" w:lineRule="atLeast"/>
      <w:ind w:right="-535"/>
      <w:rPr>
        <w:rFonts w:ascii="CordiaUPC" w:hAnsi="CordiaUPC" w:cs="CordiaUPC"/>
        <w:szCs w:val="28"/>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4</w:t>
    </w:r>
    <w:r w:rsidRPr="00665B05">
      <w:rPr>
        <w:rFonts w:ascii="CordiaUPC" w:eastAsia="Times New Roman" w:hAnsi="CordiaUPC" w:cs="CordiaUPC" w:hint="cs"/>
        <w:bCs/>
        <w:szCs w:val="28"/>
      </w:rPr>
      <w:t xml:space="preserve"> (Unaudited)</w:t>
    </w:r>
  </w:p>
  <w:p w14:paraId="69E2FA7E" w14:textId="77777777" w:rsidR="00623FEA" w:rsidRPr="00290078" w:rsidRDefault="00623FEA" w:rsidP="00A47089">
    <w:pPr>
      <w:pStyle w:val="Header"/>
      <w:spacing w:line="240" w:lineRule="exact"/>
      <w:jc w:val="left"/>
      <w:rPr>
        <w:rFonts w:ascii="CordiaUPC" w:hAnsi="CordiaUPC" w:cs="CordiaUPC"/>
        <w:b/>
        <w:bCs/>
        <w:i w:val="0"/>
        <w:i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206E" w14:textId="77777777" w:rsidR="00151122" w:rsidRPr="00665B05" w:rsidRDefault="00151122" w:rsidP="00151122">
    <w:pPr>
      <w:pStyle w:val="acctmainheading"/>
      <w:tabs>
        <w:tab w:val="left" w:pos="9000"/>
        <w:tab w:val="left" w:pos="10350"/>
      </w:tabs>
      <w:spacing w:after="0" w:line="240" w:lineRule="atLeast"/>
      <w:ind w:right="-535"/>
      <w:rPr>
        <w:rFonts w:ascii="CordiaUPC" w:hAnsi="CordiaUPC" w:cs="CordiaUPC"/>
        <w:szCs w:val="28"/>
      </w:rPr>
    </w:pPr>
    <w:proofErr w:type="spellStart"/>
    <w:r w:rsidRPr="00665B05">
      <w:rPr>
        <w:rFonts w:ascii="CordiaUPC" w:hAnsi="CordiaUPC" w:cs="CordiaUPC" w:hint="cs"/>
        <w:szCs w:val="28"/>
      </w:rPr>
      <w:t>TMB</w:t>
    </w:r>
    <w:r w:rsidRPr="00665B05">
      <w:rPr>
        <w:rFonts w:ascii="CordiaUPC" w:hAnsi="CordiaUPC" w:cs="CordiaUPC"/>
        <w:szCs w:val="28"/>
      </w:rPr>
      <w:t>Thanachart</w:t>
    </w:r>
    <w:proofErr w:type="spellEnd"/>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36B90A55" w14:textId="77777777" w:rsidR="00151122" w:rsidRPr="00665B05" w:rsidRDefault="00151122" w:rsidP="00151122">
    <w:pPr>
      <w:pStyle w:val="acctmainheading"/>
      <w:tabs>
        <w:tab w:val="left" w:pos="7391"/>
      </w:tabs>
      <w:spacing w:after="0" w:line="240" w:lineRule="atLeast"/>
      <w:ind w:right="-535"/>
      <w:rPr>
        <w:rFonts w:ascii="CordiaUPC" w:hAnsi="CordiaUPC" w:cs="CordiaUPC"/>
        <w:szCs w:val="28"/>
      </w:rPr>
    </w:pPr>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r w:rsidRPr="00665B05">
      <w:rPr>
        <w:rFonts w:ascii="CordiaUPC" w:hAnsi="CordiaUPC" w:cs="CordiaUPC" w:hint="cs"/>
        <w:szCs w:val="28"/>
      </w:rPr>
      <w:tab/>
    </w:r>
  </w:p>
  <w:p w14:paraId="73CE27B5" w14:textId="77777777" w:rsidR="00151122" w:rsidRPr="00665B05" w:rsidRDefault="00151122" w:rsidP="00151122">
    <w:pPr>
      <w:pStyle w:val="acctmainheading"/>
      <w:spacing w:after="0" w:line="240" w:lineRule="atLeast"/>
      <w:ind w:right="-535"/>
      <w:rPr>
        <w:rFonts w:ascii="CordiaUPC" w:hAnsi="CordiaUPC" w:cs="CordiaUPC"/>
        <w:szCs w:val="28"/>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4</w:t>
    </w:r>
    <w:r w:rsidRPr="00665B05">
      <w:rPr>
        <w:rFonts w:ascii="CordiaUPC" w:eastAsia="Times New Roman" w:hAnsi="CordiaUPC" w:cs="CordiaUPC" w:hint="cs"/>
        <w:bCs/>
        <w:szCs w:val="28"/>
      </w:rPr>
      <w:t xml:space="preserve"> (Unaudited)</w:t>
    </w: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1"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3"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4"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51FA32B2"/>
    <w:multiLevelType w:val="hybridMultilevel"/>
    <w:tmpl w:val="1C184E52"/>
    <w:lvl w:ilvl="0" w:tplc="FFFFFFFF">
      <w:start w:val="1"/>
      <w:numFmt w:val="decimal"/>
      <w:lvlText w:val="(%1)"/>
      <w:lvlJc w:val="left"/>
      <w:pPr>
        <w:ind w:left="786" w:hanging="360"/>
      </w:pPr>
      <w:rPr>
        <w:rFonts w:hint="default"/>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5" w15:restartNumberingAfterBreak="0">
    <w:nsid w:val="72B3103B"/>
    <w:multiLevelType w:val="hybridMultilevel"/>
    <w:tmpl w:val="41DC0E02"/>
    <w:lvl w:ilvl="0" w:tplc="D472C952">
      <w:start w:val="1"/>
      <w:numFmt w:val="decimal"/>
      <w:lvlText w:val="(%1)"/>
      <w:lvlJc w:val="left"/>
      <w:pPr>
        <w:ind w:left="1070" w:hanging="360"/>
      </w:pPr>
      <w:rPr>
        <w:rFonts w:hint="default"/>
        <w:color w:val="auto"/>
        <w:sz w:val="26"/>
        <w:szCs w:val="26"/>
        <w:vertAlign w:val="superscrip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39"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18"/>
  </w:num>
  <w:num w:numId="4" w16cid:durableId="1937135855">
    <w:abstractNumId w:val="19"/>
  </w:num>
  <w:num w:numId="5" w16cid:durableId="1829666798">
    <w:abstractNumId w:val="16"/>
  </w:num>
  <w:num w:numId="6" w16cid:durableId="1361660540">
    <w:abstractNumId w:val="32"/>
  </w:num>
  <w:num w:numId="7" w16cid:durableId="845752033">
    <w:abstractNumId w:val="27"/>
  </w:num>
  <w:num w:numId="8" w16cid:durableId="1854027232">
    <w:abstractNumId w:val="26"/>
  </w:num>
  <w:num w:numId="9" w16cid:durableId="314378717">
    <w:abstractNumId w:val="36"/>
  </w:num>
  <w:num w:numId="10" w16cid:durableId="871653914">
    <w:abstractNumId w:val="15"/>
  </w:num>
  <w:num w:numId="11" w16cid:durableId="1654526135">
    <w:abstractNumId w:val="29"/>
  </w:num>
  <w:num w:numId="12" w16cid:durableId="1543443305">
    <w:abstractNumId w:val="37"/>
  </w:num>
  <w:num w:numId="13" w16cid:durableId="1163353821">
    <w:abstractNumId w:val="11"/>
  </w:num>
  <w:num w:numId="14" w16cid:durableId="539896205">
    <w:abstractNumId w:val="34"/>
  </w:num>
  <w:num w:numId="15" w16cid:durableId="1615598751">
    <w:abstractNumId w:val="30"/>
  </w:num>
  <w:num w:numId="16" w16cid:durableId="1628925057">
    <w:abstractNumId w:val="25"/>
  </w:num>
  <w:num w:numId="17" w16cid:durableId="819423149">
    <w:abstractNumId w:val="7"/>
  </w:num>
  <w:num w:numId="18" w16cid:durableId="1782796224">
    <w:abstractNumId w:val="24"/>
  </w:num>
  <w:num w:numId="19" w16cid:durableId="964043282">
    <w:abstractNumId w:val="0"/>
  </w:num>
  <w:num w:numId="20" w16cid:durableId="1375884809">
    <w:abstractNumId w:val="22"/>
  </w:num>
  <w:num w:numId="21" w16cid:durableId="1293369790">
    <w:abstractNumId w:val="17"/>
  </w:num>
  <w:num w:numId="22" w16cid:durableId="1257589822">
    <w:abstractNumId w:val="33"/>
  </w:num>
  <w:num w:numId="23" w16cid:durableId="1035543800">
    <w:abstractNumId w:val="23"/>
  </w:num>
  <w:num w:numId="24" w16cid:durableId="875695638">
    <w:abstractNumId w:val="8"/>
  </w:num>
  <w:num w:numId="25" w16cid:durableId="2036152128">
    <w:abstractNumId w:val="39"/>
  </w:num>
  <w:num w:numId="26" w16cid:durableId="309362417">
    <w:abstractNumId w:val="21"/>
  </w:num>
  <w:num w:numId="27" w16cid:durableId="1799447389">
    <w:abstractNumId w:val="10"/>
  </w:num>
  <w:num w:numId="28" w16cid:durableId="1710957455">
    <w:abstractNumId w:val="31"/>
  </w:num>
  <w:num w:numId="29" w16cid:durableId="494611304">
    <w:abstractNumId w:val="9"/>
  </w:num>
  <w:num w:numId="30" w16cid:durableId="778912736">
    <w:abstractNumId w:val="14"/>
  </w:num>
  <w:num w:numId="31" w16cid:durableId="153648066">
    <w:abstractNumId w:val="13"/>
  </w:num>
  <w:num w:numId="32" w16cid:durableId="948852593">
    <w:abstractNumId w:val="20"/>
  </w:num>
  <w:num w:numId="33" w16cid:durableId="150102235">
    <w:abstractNumId w:val="12"/>
  </w:num>
  <w:num w:numId="34" w16cid:durableId="1438527974">
    <w:abstractNumId w:val="35"/>
  </w:num>
  <w:num w:numId="35" w16cid:durableId="656961993">
    <w:abstractNumId w:val="28"/>
  </w:num>
  <w:num w:numId="36" w16cid:durableId="391806320">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DD"/>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644"/>
    <w:rsid w:val="00016782"/>
    <w:rsid w:val="000167A4"/>
    <w:rsid w:val="00016CBE"/>
    <w:rsid w:val="00017126"/>
    <w:rsid w:val="0001715C"/>
    <w:rsid w:val="0001720C"/>
    <w:rsid w:val="00017254"/>
    <w:rsid w:val="000172FD"/>
    <w:rsid w:val="00017328"/>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4DB"/>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8E6"/>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1C"/>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7A"/>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5FF"/>
    <w:rsid w:val="000479CB"/>
    <w:rsid w:val="00047C62"/>
    <w:rsid w:val="00047E36"/>
    <w:rsid w:val="00047E39"/>
    <w:rsid w:val="00050183"/>
    <w:rsid w:val="0005023A"/>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5C3"/>
    <w:rsid w:val="000535D1"/>
    <w:rsid w:val="000536BB"/>
    <w:rsid w:val="000536E1"/>
    <w:rsid w:val="000537F2"/>
    <w:rsid w:val="00053AF2"/>
    <w:rsid w:val="00053C84"/>
    <w:rsid w:val="00053D54"/>
    <w:rsid w:val="00053F8F"/>
    <w:rsid w:val="00054078"/>
    <w:rsid w:val="0005409A"/>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B"/>
    <w:rsid w:val="00056004"/>
    <w:rsid w:val="000561E8"/>
    <w:rsid w:val="00056200"/>
    <w:rsid w:val="00056489"/>
    <w:rsid w:val="0005651A"/>
    <w:rsid w:val="00056A0D"/>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DE2"/>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CC"/>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251"/>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44"/>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2"/>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AE1"/>
    <w:rsid w:val="000A0B54"/>
    <w:rsid w:val="000A0B7A"/>
    <w:rsid w:val="000A0BA4"/>
    <w:rsid w:val="000A0BE8"/>
    <w:rsid w:val="000A0C94"/>
    <w:rsid w:val="000A0EAA"/>
    <w:rsid w:val="000A0F1A"/>
    <w:rsid w:val="000A134A"/>
    <w:rsid w:val="000A15A2"/>
    <w:rsid w:val="000A1600"/>
    <w:rsid w:val="000A1661"/>
    <w:rsid w:val="000A1735"/>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BE"/>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2E"/>
    <w:rsid w:val="000C297A"/>
    <w:rsid w:val="000C2AA9"/>
    <w:rsid w:val="000C2C98"/>
    <w:rsid w:val="000C2D40"/>
    <w:rsid w:val="000C2D4D"/>
    <w:rsid w:val="000C2FC8"/>
    <w:rsid w:val="000C305D"/>
    <w:rsid w:val="000C337E"/>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481"/>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E76"/>
    <w:rsid w:val="000D1EEC"/>
    <w:rsid w:val="000D204C"/>
    <w:rsid w:val="000D20A6"/>
    <w:rsid w:val="000D2135"/>
    <w:rsid w:val="000D2184"/>
    <w:rsid w:val="000D2877"/>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01B"/>
    <w:rsid w:val="000D426B"/>
    <w:rsid w:val="000D4497"/>
    <w:rsid w:val="000D4609"/>
    <w:rsid w:val="000D46E2"/>
    <w:rsid w:val="000D4712"/>
    <w:rsid w:val="000D4773"/>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AC"/>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A01"/>
    <w:rsid w:val="000F2D10"/>
    <w:rsid w:val="000F2E8F"/>
    <w:rsid w:val="000F2EBA"/>
    <w:rsid w:val="000F3057"/>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5C7"/>
    <w:rsid w:val="0010369F"/>
    <w:rsid w:val="00103784"/>
    <w:rsid w:val="001037E9"/>
    <w:rsid w:val="00103908"/>
    <w:rsid w:val="00103CB9"/>
    <w:rsid w:val="00103E2F"/>
    <w:rsid w:val="00103E73"/>
    <w:rsid w:val="00104014"/>
    <w:rsid w:val="00104236"/>
    <w:rsid w:val="0010441E"/>
    <w:rsid w:val="001046B8"/>
    <w:rsid w:val="00104948"/>
    <w:rsid w:val="00104AA9"/>
    <w:rsid w:val="00104BD3"/>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5E"/>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76"/>
    <w:rsid w:val="001238F3"/>
    <w:rsid w:val="001238FD"/>
    <w:rsid w:val="00123C47"/>
    <w:rsid w:val="00123D3A"/>
    <w:rsid w:val="0012404B"/>
    <w:rsid w:val="00124142"/>
    <w:rsid w:val="0012414D"/>
    <w:rsid w:val="001241A2"/>
    <w:rsid w:val="001241D8"/>
    <w:rsid w:val="001242E9"/>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738"/>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C83"/>
    <w:rsid w:val="00135010"/>
    <w:rsid w:val="0013516E"/>
    <w:rsid w:val="001352AC"/>
    <w:rsid w:val="00135348"/>
    <w:rsid w:val="001353BE"/>
    <w:rsid w:val="00135494"/>
    <w:rsid w:val="001354F3"/>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0AA"/>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9A8"/>
    <w:rsid w:val="00150A52"/>
    <w:rsid w:val="001510C1"/>
    <w:rsid w:val="001510D2"/>
    <w:rsid w:val="0015112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6276"/>
    <w:rsid w:val="001562B9"/>
    <w:rsid w:val="001562BA"/>
    <w:rsid w:val="00156418"/>
    <w:rsid w:val="0015657E"/>
    <w:rsid w:val="001568A5"/>
    <w:rsid w:val="00156956"/>
    <w:rsid w:val="001569A8"/>
    <w:rsid w:val="00156B16"/>
    <w:rsid w:val="00156B2D"/>
    <w:rsid w:val="00156CF0"/>
    <w:rsid w:val="00157225"/>
    <w:rsid w:val="00157302"/>
    <w:rsid w:val="00157387"/>
    <w:rsid w:val="001573FF"/>
    <w:rsid w:val="0015795E"/>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65B"/>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058"/>
    <w:rsid w:val="00174128"/>
    <w:rsid w:val="001741B0"/>
    <w:rsid w:val="00174211"/>
    <w:rsid w:val="00174238"/>
    <w:rsid w:val="0017440C"/>
    <w:rsid w:val="00174487"/>
    <w:rsid w:val="001747BF"/>
    <w:rsid w:val="00174A38"/>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524"/>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70"/>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90"/>
    <w:rsid w:val="001973E3"/>
    <w:rsid w:val="00197560"/>
    <w:rsid w:val="00197632"/>
    <w:rsid w:val="0019774E"/>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039"/>
    <w:rsid w:val="001A1270"/>
    <w:rsid w:val="001A164B"/>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CD2"/>
    <w:rsid w:val="001A4DC0"/>
    <w:rsid w:val="001A4E97"/>
    <w:rsid w:val="001A4EC5"/>
    <w:rsid w:val="001A4FC2"/>
    <w:rsid w:val="001A4FCE"/>
    <w:rsid w:val="001A51DF"/>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859"/>
    <w:rsid w:val="001A7BB9"/>
    <w:rsid w:val="001A7D9F"/>
    <w:rsid w:val="001B0010"/>
    <w:rsid w:val="001B004C"/>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634"/>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1B"/>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6BB"/>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0A"/>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22A"/>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249"/>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0E5"/>
    <w:rsid w:val="001F131C"/>
    <w:rsid w:val="001F14AF"/>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1D"/>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CC"/>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AFD"/>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43"/>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20"/>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710"/>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A9E"/>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4FC"/>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6C"/>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B92"/>
    <w:rsid w:val="00240C9A"/>
    <w:rsid w:val="0024100B"/>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0E1"/>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8A0"/>
    <w:rsid w:val="00262A4C"/>
    <w:rsid w:val="00262B51"/>
    <w:rsid w:val="00262C8A"/>
    <w:rsid w:val="00262CED"/>
    <w:rsid w:val="00262EC8"/>
    <w:rsid w:val="00262EF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886"/>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078"/>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5B6"/>
    <w:rsid w:val="00291604"/>
    <w:rsid w:val="002917B8"/>
    <w:rsid w:val="002917BF"/>
    <w:rsid w:val="00291914"/>
    <w:rsid w:val="002919E0"/>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3CC0"/>
    <w:rsid w:val="002940FE"/>
    <w:rsid w:val="00294489"/>
    <w:rsid w:val="00294503"/>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D60"/>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61C"/>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E66"/>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84C"/>
    <w:rsid w:val="002A790F"/>
    <w:rsid w:val="002A7B70"/>
    <w:rsid w:val="002A7C97"/>
    <w:rsid w:val="002A7CD3"/>
    <w:rsid w:val="002A7E00"/>
    <w:rsid w:val="002B0221"/>
    <w:rsid w:val="002B0234"/>
    <w:rsid w:val="002B023A"/>
    <w:rsid w:val="002B036D"/>
    <w:rsid w:val="002B0489"/>
    <w:rsid w:val="002B06AA"/>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D8A"/>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0FB9"/>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2ED"/>
    <w:rsid w:val="002C3374"/>
    <w:rsid w:val="002C3597"/>
    <w:rsid w:val="002C361B"/>
    <w:rsid w:val="002C37E5"/>
    <w:rsid w:val="002C3982"/>
    <w:rsid w:val="002C3E63"/>
    <w:rsid w:val="002C3E6C"/>
    <w:rsid w:val="002C3EA5"/>
    <w:rsid w:val="002C3F27"/>
    <w:rsid w:val="002C3F91"/>
    <w:rsid w:val="002C405E"/>
    <w:rsid w:val="002C44D2"/>
    <w:rsid w:val="002C4571"/>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66B"/>
    <w:rsid w:val="002C6849"/>
    <w:rsid w:val="002C6ACD"/>
    <w:rsid w:val="002C6C08"/>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1EA3"/>
    <w:rsid w:val="002D203C"/>
    <w:rsid w:val="002D2064"/>
    <w:rsid w:val="002D2279"/>
    <w:rsid w:val="002D2416"/>
    <w:rsid w:val="002D2486"/>
    <w:rsid w:val="002D272B"/>
    <w:rsid w:val="002D27F2"/>
    <w:rsid w:val="002D2808"/>
    <w:rsid w:val="002D2822"/>
    <w:rsid w:val="002D288A"/>
    <w:rsid w:val="002D28A5"/>
    <w:rsid w:val="002D28BA"/>
    <w:rsid w:val="002D2981"/>
    <w:rsid w:val="002D2B83"/>
    <w:rsid w:val="002D2C7A"/>
    <w:rsid w:val="002D2D5D"/>
    <w:rsid w:val="002D2DE9"/>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7F"/>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96C"/>
    <w:rsid w:val="002D7AFC"/>
    <w:rsid w:val="002D7D5C"/>
    <w:rsid w:val="002D7E3A"/>
    <w:rsid w:val="002D7E65"/>
    <w:rsid w:val="002E0137"/>
    <w:rsid w:val="002E024E"/>
    <w:rsid w:val="002E026F"/>
    <w:rsid w:val="002E053B"/>
    <w:rsid w:val="002E0667"/>
    <w:rsid w:val="002E0784"/>
    <w:rsid w:val="002E0875"/>
    <w:rsid w:val="002E0893"/>
    <w:rsid w:val="002E0937"/>
    <w:rsid w:val="002E09C6"/>
    <w:rsid w:val="002E0D3A"/>
    <w:rsid w:val="002E0FFB"/>
    <w:rsid w:val="002E10C7"/>
    <w:rsid w:val="002E1181"/>
    <w:rsid w:val="002E1256"/>
    <w:rsid w:val="002E13EB"/>
    <w:rsid w:val="002E14D7"/>
    <w:rsid w:val="002E14FE"/>
    <w:rsid w:val="002E1542"/>
    <w:rsid w:val="002E1750"/>
    <w:rsid w:val="002E1791"/>
    <w:rsid w:val="002E1870"/>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5E"/>
    <w:rsid w:val="002E3DE5"/>
    <w:rsid w:val="002E3F1E"/>
    <w:rsid w:val="002E3FA2"/>
    <w:rsid w:val="002E42D3"/>
    <w:rsid w:val="002E4381"/>
    <w:rsid w:val="002E488F"/>
    <w:rsid w:val="002E49E9"/>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1B5"/>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111"/>
    <w:rsid w:val="002F5303"/>
    <w:rsid w:val="002F535D"/>
    <w:rsid w:val="002F5382"/>
    <w:rsid w:val="002F5390"/>
    <w:rsid w:val="002F55E3"/>
    <w:rsid w:val="002F56D7"/>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3"/>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6CC8"/>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B"/>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26"/>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759"/>
    <w:rsid w:val="003308A3"/>
    <w:rsid w:val="00330933"/>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ED1"/>
    <w:rsid w:val="00333FDC"/>
    <w:rsid w:val="003341F6"/>
    <w:rsid w:val="003346B0"/>
    <w:rsid w:val="00334791"/>
    <w:rsid w:val="003349C4"/>
    <w:rsid w:val="003349CF"/>
    <w:rsid w:val="003349F7"/>
    <w:rsid w:val="00334C0D"/>
    <w:rsid w:val="00335003"/>
    <w:rsid w:val="003351DC"/>
    <w:rsid w:val="0033534B"/>
    <w:rsid w:val="00335451"/>
    <w:rsid w:val="0033563C"/>
    <w:rsid w:val="003357F4"/>
    <w:rsid w:val="00335A17"/>
    <w:rsid w:val="00335B62"/>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C3F"/>
    <w:rsid w:val="00337DAC"/>
    <w:rsid w:val="00337F5D"/>
    <w:rsid w:val="00337FF7"/>
    <w:rsid w:val="00340359"/>
    <w:rsid w:val="003403A9"/>
    <w:rsid w:val="003404C4"/>
    <w:rsid w:val="003405A8"/>
    <w:rsid w:val="00340727"/>
    <w:rsid w:val="00340735"/>
    <w:rsid w:val="0034079A"/>
    <w:rsid w:val="003409E5"/>
    <w:rsid w:val="003409FE"/>
    <w:rsid w:val="00340A20"/>
    <w:rsid w:val="00340A58"/>
    <w:rsid w:val="00340B5F"/>
    <w:rsid w:val="00340BE2"/>
    <w:rsid w:val="00340EF9"/>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07C"/>
    <w:rsid w:val="00357162"/>
    <w:rsid w:val="00357270"/>
    <w:rsid w:val="00357342"/>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1A"/>
    <w:rsid w:val="00360E26"/>
    <w:rsid w:val="00360F1A"/>
    <w:rsid w:val="003612B5"/>
    <w:rsid w:val="00361347"/>
    <w:rsid w:val="00361563"/>
    <w:rsid w:val="003615BD"/>
    <w:rsid w:val="00361746"/>
    <w:rsid w:val="003618AC"/>
    <w:rsid w:val="003618C2"/>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6EC0"/>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847"/>
    <w:rsid w:val="00382A4B"/>
    <w:rsid w:val="00382D9F"/>
    <w:rsid w:val="00382DC1"/>
    <w:rsid w:val="00382E3F"/>
    <w:rsid w:val="00382E76"/>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19C"/>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758"/>
    <w:rsid w:val="00392B54"/>
    <w:rsid w:val="00392D1B"/>
    <w:rsid w:val="00392F85"/>
    <w:rsid w:val="0039301B"/>
    <w:rsid w:val="0039325D"/>
    <w:rsid w:val="0039341E"/>
    <w:rsid w:val="00393574"/>
    <w:rsid w:val="00393909"/>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37E"/>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B1D"/>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D8"/>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827"/>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1C"/>
    <w:rsid w:val="003B64BE"/>
    <w:rsid w:val="003B660B"/>
    <w:rsid w:val="003B6AB7"/>
    <w:rsid w:val="003B6CBF"/>
    <w:rsid w:val="003B6F5F"/>
    <w:rsid w:val="003B6F75"/>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0FF6"/>
    <w:rsid w:val="003C1023"/>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11"/>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38F"/>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9A3"/>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ED"/>
    <w:rsid w:val="003D4C55"/>
    <w:rsid w:val="003D4E2F"/>
    <w:rsid w:val="003D4E9D"/>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C7B"/>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911"/>
    <w:rsid w:val="003E7959"/>
    <w:rsid w:val="003E7972"/>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F8"/>
    <w:rsid w:val="0040062F"/>
    <w:rsid w:val="0040080D"/>
    <w:rsid w:val="004009F0"/>
    <w:rsid w:val="00400CBC"/>
    <w:rsid w:val="00400D5A"/>
    <w:rsid w:val="00400E7B"/>
    <w:rsid w:val="00400E8D"/>
    <w:rsid w:val="00400ED5"/>
    <w:rsid w:val="00401179"/>
    <w:rsid w:val="00401282"/>
    <w:rsid w:val="0040151D"/>
    <w:rsid w:val="00401A18"/>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24"/>
    <w:rsid w:val="0041173A"/>
    <w:rsid w:val="00411BA6"/>
    <w:rsid w:val="00411BC0"/>
    <w:rsid w:val="00411C08"/>
    <w:rsid w:val="00411C5B"/>
    <w:rsid w:val="00411C7B"/>
    <w:rsid w:val="004122B0"/>
    <w:rsid w:val="0041246B"/>
    <w:rsid w:val="004127DE"/>
    <w:rsid w:val="0041282C"/>
    <w:rsid w:val="00412874"/>
    <w:rsid w:val="0041295E"/>
    <w:rsid w:val="00412C25"/>
    <w:rsid w:val="00412D44"/>
    <w:rsid w:val="00412DD0"/>
    <w:rsid w:val="00412DFB"/>
    <w:rsid w:val="00412F36"/>
    <w:rsid w:val="00413085"/>
    <w:rsid w:val="00413164"/>
    <w:rsid w:val="0041318D"/>
    <w:rsid w:val="0041331C"/>
    <w:rsid w:val="0041373B"/>
    <w:rsid w:val="00413984"/>
    <w:rsid w:val="004139F1"/>
    <w:rsid w:val="00413A1B"/>
    <w:rsid w:val="00413BCD"/>
    <w:rsid w:val="00413CB6"/>
    <w:rsid w:val="00413E47"/>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5E"/>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0FAE"/>
    <w:rsid w:val="00421160"/>
    <w:rsid w:val="004211EC"/>
    <w:rsid w:val="004211EF"/>
    <w:rsid w:val="00421799"/>
    <w:rsid w:val="004219DE"/>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3AD"/>
    <w:rsid w:val="004256D2"/>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2FCE"/>
    <w:rsid w:val="00433097"/>
    <w:rsid w:val="004334DF"/>
    <w:rsid w:val="004334E0"/>
    <w:rsid w:val="00433594"/>
    <w:rsid w:val="004336A1"/>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09F"/>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DDC"/>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5A4D"/>
    <w:rsid w:val="0045627C"/>
    <w:rsid w:val="004562F7"/>
    <w:rsid w:val="00456390"/>
    <w:rsid w:val="004567BF"/>
    <w:rsid w:val="00456840"/>
    <w:rsid w:val="00456A53"/>
    <w:rsid w:val="00456B82"/>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3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182"/>
    <w:rsid w:val="004672FC"/>
    <w:rsid w:val="0046737C"/>
    <w:rsid w:val="004674B5"/>
    <w:rsid w:val="004674F0"/>
    <w:rsid w:val="00467612"/>
    <w:rsid w:val="00467727"/>
    <w:rsid w:val="0046777E"/>
    <w:rsid w:val="00467BAD"/>
    <w:rsid w:val="00467C68"/>
    <w:rsid w:val="00467D50"/>
    <w:rsid w:val="00467F88"/>
    <w:rsid w:val="004700A4"/>
    <w:rsid w:val="0047012B"/>
    <w:rsid w:val="004701AD"/>
    <w:rsid w:val="0047024F"/>
    <w:rsid w:val="00470281"/>
    <w:rsid w:val="00470341"/>
    <w:rsid w:val="0047045B"/>
    <w:rsid w:val="0047050D"/>
    <w:rsid w:val="00470547"/>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357"/>
    <w:rsid w:val="0047169F"/>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896"/>
    <w:rsid w:val="00473A01"/>
    <w:rsid w:val="00473A89"/>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2E2"/>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B10"/>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5DE"/>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0A"/>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B"/>
    <w:rsid w:val="004A211F"/>
    <w:rsid w:val="004A2272"/>
    <w:rsid w:val="004A22BA"/>
    <w:rsid w:val="004A2393"/>
    <w:rsid w:val="004A248E"/>
    <w:rsid w:val="004A24E0"/>
    <w:rsid w:val="004A24ED"/>
    <w:rsid w:val="004A25BA"/>
    <w:rsid w:val="004A25EE"/>
    <w:rsid w:val="004A28E5"/>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C0F"/>
    <w:rsid w:val="004B1C75"/>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BB2"/>
    <w:rsid w:val="004B4C04"/>
    <w:rsid w:val="004B4CFA"/>
    <w:rsid w:val="004B4E1A"/>
    <w:rsid w:val="004B4E27"/>
    <w:rsid w:val="004B4F32"/>
    <w:rsid w:val="004B4FD7"/>
    <w:rsid w:val="004B503F"/>
    <w:rsid w:val="004B5383"/>
    <w:rsid w:val="004B53C4"/>
    <w:rsid w:val="004B58C3"/>
    <w:rsid w:val="004B5AD7"/>
    <w:rsid w:val="004B5FBA"/>
    <w:rsid w:val="004B6278"/>
    <w:rsid w:val="004B6318"/>
    <w:rsid w:val="004B6327"/>
    <w:rsid w:val="004B666D"/>
    <w:rsid w:val="004B6697"/>
    <w:rsid w:val="004B67A8"/>
    <w:rsid w:val="004B685C"/>
    <w:rsid w:val="004B68F4"/>
    <w:rsid w:val="004B69DD"/>
    <w:rsid w:val="004B6B0E"/>
    <w:rsid w:val="004B6F1E"/>
    <w:rsid w:val="004B7249"/>
    <w:rsid w:val="004B7348"/>
    <w:rsid w:val="004B762F"/>
    <w:rsid w:val="004B76E2"/>
    <w:rsid w:val="004B77D0"/>
    <w:rsid w:val="004B78C7"/>
    <w:rsid w:val="004B7E85"/>
    <w:rsid w:val="004B7EC8"/>
    <w:rsid w:val="004C033B"/>
    <w:rsid w:val="004C04A3"/>
    <w:rsid w:val="004C09FC"/>
    <w:rsid w:val="004C0B5F"/>
    <w:rsid w:val="004C0D1A"/>
    <w:rsid w:val="004C0D5F"/>
    <w:rsid w:val="004C0E13"/>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040"/>
    <w:rsid w:val="004C4440"/>
    <w:rsid w:val="004C4573"/>
    <w:rsid w:val="004C46DE"/>
    <w:rsid w:val="004C4768"/>
    <w:rsid w:val="004C480B"/>
    <w:rsid w:val="004C4879"/>
    <w:rsid w:val="004C4D2E"/>
    <w:rsid w:val="004C4D53"/>
    <w:rsid w:val="004C5018"/>
    <w:rsid w:val="004C537B"/>
    <w:rsid w:val="004C53A6"/>
    <w:rsid w:val="004C59B8"/>
    <w:rsid w:val="004C5A50"/>
    <w:rsid w:val="004C5AF4"/>
    <w:rsid w:val="004C5C3B"/>
    <w:rsid w:val="004C6085"/>
    <w:rsid w:val="004C62DB"/>
    <w:rsid w:val="004C64CF"/>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2DD"/>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9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D45"/>
    <w:rsid w:val="00504E4E"/>
    <w:rsid w:val="00504EFA"/>
    <w:rsid w:val="00504F13"/>
    <w:rsid w:val="00504FF3"/>
    <w:rsid w:val="0050501F"/>
    <w:rsid w:val="00505287"/>
    <w:rsid w:val="005052FF"/>
    <w:rsid w:val="00505438"/>
    <w:rsid w:val="00505661"/>
    <w:rsid w:val="00505904"/>
    <w:rsid w:val="00505D7C"/>
    <w:rsid w:val="005061A8"/>
    <w:rsid w:val="00506401"/>
    <w:rsid w:val="0050669D"/>
    <w:rsid w:val="005067B9"/>
    <w:rsid w:val="0050684C"/>
    <w:rsid w:val="00506A84"/>
    <w:rsid w:val="00506C6A"/>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81"/>
    <w:rsid w:val="005106B3"/>
    <w:rsid w:val="0051073C"/>
    <w:rsid w:val="00510818"/>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D40"/>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4A5"/>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8C"/>
    <w:rsid w:val="00515FFC"/>
    <w:rsid w:val="00516060"/>
    <w:rsid w:val="005160F5"/>
    <w:rsid w:val="005161FD"/>
    <w:rsid w:val="0051628E"/>
    <w:rsid w:val="00516922"/>
    <w:rsid w:val="005169F9"/>
    <w:rsid w:val="00516B35"/>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AD"/>
    <w:rsid w:val="00525DEB"/>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90B"/>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32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643"/>
    <w:rsid w:val="00533709"/>
    <w:rsid w:val="00533A4B"/>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065"/>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0A6"/>
    <w:rsid w:val="005442CA"/>
    <w:rsid w:val="0054441E"/>
    <w:rsid w:val="005444A8"/>
    <w:rsid w:val="00544652"/>
    <w:rsid w:val="00544780"/>
    <w:rsid w:val="00544BB8"/>
    <w:rsid w:val="00544D21"/>
    <w:rsid w:val="00544DD9"/>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A12"/>
    <w:rsid w:val="00547A56"/>
    <w:rsid w:val="00547AE3"/>
    <w:rsid w:val="00547C95"/>
    <w:rsid w:val="00547F11"/>
    <w:rsid w:val="0055041D"/>
    <w:rsid w:val="00550447"/>
    <w:rsid w:val="00550760"/>
    <w:rsid w:val="00550837"/>
    <w:rsid w:val="00550941"/>
    <w:rsid w:val="00550A14"/>
    <w:rsid w:val="00550AA4"/>
    <w:rsid w:val="00550AF5"/>
    <w:rsid w:val="00550C84"/>
    <w:rsid w:val="00550CE6"/>
    <w:rsid w:val="00550E05"/>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D32"/>
    <w:rsid w:val="00556DB4"/>
    <w:rsid w:val="00556E4A"/>
    <w:rsid w:val="00556EC1"/>
    <w:rsid w:val="00556FE1"/>
    <w:rsid w:val="005571BB"/>
    <w:rsid w:val="00557688"/>
    <w:rsid w:val="00557ACC"/>
    <w:rsid w:val="00557AE0"/>
    <w:rsid w:val="00560042"/>
    <w:rsid w:val="00560180"/>
    <w:rsid w:val="005601EC"/>
    <w:rsid w:val="0056033C"/>
    <w:rsid w:val="00560346"/>
    <w:rsid w:val="005603AE"/>
    <w:rsid w:val="005604FE"/>
    <w:rsid w:val="00560505"/>
    <w:rsid w:val="0056050E"/>
    <w:rsid w:val="00560610"/>
    <w:rsid w:val="00560684"/>
    <w:rsid w:val="005609FB"/>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4C67"/>
    <w:rsid w:val="005653BB"/>
    <w:rsid w:val="005653D8"/>
    <w:rsid w:val="00565530"/>
    <w:rsid w:val="00565685"/>
    <w:rsid w:val="005656B0"/>
    <w:rsid w:val="0056597E"/>
    <w:rsid w:val="00565A80"/>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88"/>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CBB"/>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7C"/>
    <w:rsid w:val="00573D8C"/>
    <w:rsid w:val="00573F9B"/>
    <w:rsid w:val="00573FBB"/>
    <w:rsid w:val="00573FE4"/>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8FB"/>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086"/>
    <w:rsid w:val="005853CB"/>
    <w:rsid w:val="005854DA"/>
    <w:rsid w:val="0058551B"/>
    <w:rsid w:val="00585756"/>
    <w:rsid w:val="005858B2"/>
    <w:rsid w:val="005859A5"/>
    <w:rsid w:val="00585A64"/>
    <w:rsid w:val="00585C4C"/>
    <w:rsid w:val="00585E82"/>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28D"/>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81"/>
    <w:rsid w:val="005A60D1"/>
    <w:rsid w:val="005A63EC"/>
    <w:rsid w:val="005A65FE"/>
    <w:rsid w:val="005A6760"/>
    <w:rsid w:val="005A67D5"/>
    <w:rsid w:val="005A6B32"/>
    <w:rsid w:val="005A6E00"/>
    <w:rsid w:val="005A6E82"/>
    <w:rsid w:val="005A7263"/>
    <w:rsid w:val="005A736D"/>
    <w:rsid w:val="005A7396"/>
    <w:rsid w:val="005A741B"/>
    <w:rsid w:val="005A74D4"/>
    <w:rsid w:val="005A762C"/>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0E88"/>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1CC"/>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64C"/>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BAD"/>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99D"/>
    <w:rsid w:val="005C4A79"/>
    <w:rsid w:val="005C4C4C"/>
    <w:rsid w:val="005C4D02"/>
    <w:rsid w:val="005C5144"/>
    <w:rsid w:val="005C518A"/>
    <w:rsid w:val="005C534E"/>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6F85"/>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6C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04"/>
    <w:rsid w:val="005E0A57"/>
    <w:rsid w:val="005E0E93"/>
    <w:rsid w:val="005E0F7B"/>
    <w:rsid w:val="005E10D9"/>
    <w:rsid w:val="005E1252"/>
    <w:rsid w:val="005E145D"/>
    <w:rsid w:val="005E1C71"/>
    <w:rsid w:val="005E1CE3"/>
    <w:rsid w:val="005E1D92"/>
    <w:rsid w:val="005E1FBC"/>
    <w:rsid w:val="005E1FCA"/>
    <w:rsid w:val="005E2023"/>
    <w:rsid w:val="005E2159"/>
    <w:rsid w:val="005E2208"/>
    <w:rsid w:val="005E23B5"/>
    <w:rsid w:val="005E23DE"/>
    <w:rsid w:val="005E26A6"/>
    <w:rsid w:val="005E2703"/>
    <w:rsid w:val="005E290E"/>
    <w:rsid w:val="005E2A34"/>
    <w:rsid w:val="005E2A46"/>
    <w:rsid w:val="005E2BBB"/>
    <w:rsid w:val="005E2E59"/>
    <w:rsid w:val="005E2E9E"/>
    <w:rsid w:val="005E2FBB"/>
    <w:rsid w:val="005E30B6"/>
    <w:rsid w:val="005E310C"/>
    <w:rsid w:val="005E32C3"/>
    <w:rsid w:val="005E33BF"/>
    <w:rsid w:val="005E3447"/>
    <w:rsid w:val="005E37A4"/>
    <w:rsid w:val="005E38CF"/>
    <w:rsid w:val="005E3A82"/>
    <w:rsid w:val="005E3A8C"/>
    <w:rsid w:val="005E3BCA"/>
    <w:rsid w:val="005E3D2F"/>
    <w:rsid w:val="005E3D59"/>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6BB"/>
    <w:rsid w:val="005E6828"/>
    <w:rsid w:val="005E68D9"/>
    <w:rsid w:val="005E692C"/>
    <w:rsid w:val="005E6A05"/>
    <w:rsid w:val="005E6A52"/>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8B2"/>
    <w:rsid w:val="005F09FA"/>
    <w:rsid w:val="005F0B70"/>
    <w:rsid w:val="005F0CEA"/>
    <w:rsid w:val="005F0CFE"/>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8A4"/>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83"/>
    <w:rsid w:val="005F5DDF"/>
    <w:rsid w:val="005F5F6F"/>
    <w:rsid w:val="005F605E"/>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81"/>
    <w:rsid w:val="00600CB3"/>
    <w:rsid w:val="00600D2C"/>
    <w:rsid w:val="00600D51"/>
    <w:rsid w:val="00600E57"/>
    <w:rsid w:val="00600EBD"/>
    <w:rsid w:val="00601266"/>
    <w:rsid w:val="00601292"/>
    <w:rsid w:val="00601916"/>
    <w:rsid w:val="00601923"/>
    <w:rsid w:val="00601AFB"/>
    <w:rsid w:val="00601D32"/>
    <w:rsid w:val="00601D3C"/>
    <w:rsid w:val="00601E22"/>
    <w:rsid w:val="00601E6F"/>
    <w:rsid w:val="00602120"/>
    <w:rsid w:val="006021D7"/>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0BB"/>
    <w:rsid w:val="00611123"/>
    <w:rsid w:val="006111D5"/>
    <w:rsid w:val="006114D8"/>
    <w:rsid w:val="00611BA5"/>
    <w:rsid w:val="00611BB4"/>
    <w:rsid w:val="00611BBC"/>
    <w:rsid w:val="00611C5B"/>
    <w:rsid w:val="00611CB0"/>
    <w:rsid w:val="00611CE7"/>
    <w:rsid w:val="00611D81"/>
    <w:rsid w:val="00611F7F"/>
    <w:rsid w:val="006120F1"/>
    <w:rsid w:val="006122C6"/>
    <w:rsid w:val="00612446"/>
    <w:rsid w:val="006124B3"/>
    <w:rsid w:val="00612505"/>
    <w:rsid w:val="00612660"/>
    <w:rsid w:val="0061266B"/>
    <w:rsid w:val="00612801"/>
    <w:rsid w:val="0061281C"/>
    <w:rsid w:val="0061287D"/>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4F"/>
    <w:rsid w:val="006211D5"/>
    <w:rsid w:val="006214E5"/>
    <w:rsid w:val="00621766"/>
    <w:rsid w:val="0062176D"/>
    <w:rsid w:val="00621926"/>
    <w:rsid w:val="00621ACB"/>
    <w:rsid w:val="00621D5F"/>
    <w:rsid w:val="00621E11"/>
    <w:rsid w:val="00621E1F"/>
    <w:rsid w:val="00621F75"/>
    <w:rsid w:val="0062209E"/>
    <w:rsid w:val="006220BB"/>
    <w:rsid w:val="006220C7"/>
    <w:rsid w:val="0062226C"/>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2A"/>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07"/>
    <w:rsid w:val="00635E53"/>
    <w:rsid w:val="0063603C"/>
    <w:rsid w:val="00636747"/>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694"/>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279"/>
    <w:rsid w:val="00652487"/>
    <w:rsid w:val="006525D7"/>
    <w:rsid w:val="006525F2"/>
    <w:rsid w:val="00652A57"/>
    <w:rsid w:val="00652CAD"/>
    <w:rsid w:val="00652ED4"/>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05"/>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09C"/>
    <w:rsid w:val="0066714F"/>
    <w:rsid w:val="006671D0"/>
    <w:rsid w:val="0066722B"/>
    <w:rsid w:val="00667252"/>
    <w:rsid w:val="0066736F"/>
    <w:rsid w:val="006674B4"/>
    <w:rsid w:val="00667A38"/>
    <w:rsid w:val="00667C1F"/>
    <w:rsid w:val="00667C8E"/>
    <w:rsid w:val="00667E45"/>
    <w:rsid w:val="00667F28"/>
    <w:rsid w:val="0067009A"/>
    <w:rsid w:val="006700E1"/>
    <w:rsid w:val="0067011C"/>
    <w:rsid w:val="00670340"/>
    <w:rsid w:val="0067036F"/>
    <w:rsid w:val="00670455"/>
    <w:rsid w:val="00670697"/>
    <w:rsid w:val="006709A3"/>
    <w:rsid w:val="00670A92"/>
    <w:rsid w:val="00670B98"/>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7B3"/>
    <w:rsid w:val="006818B1"/>
    <w:rsid w:val="0068197F"/>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E79"/>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BC"/>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738"/>
    <w:rsid w:val="006A5BD6"/>
    <w:rsid w:val="006A60B5"/>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685"/>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92"/>
    <w:rsid w:val="006C1523"/>
    <w:rsid w:val="006C1960"/>
    <w:rsid w:val="006C1963"/>
    <w:rsid w:val="006C1A38"/>
    <w:rsid w:val="006C1D0D"/>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F09"/>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EE"/>
    <w:rsid w:val="006C64FA"/>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DAA"/>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69B"/>
    <w:rsid w:val="006D26F3"/>
    <w:rsid w:val="006D2754"/>
    <w:rsid w:val="006D288A"/>
    <w:rsid w:val="006D297C"/>
    <w:rsid w:val="006D2C43"/>
    <w:rsid w:val="006D2C44"/>
    <w:rsid w:val="006D2D27"/>
    <w:rsid w:val="006D2D28"/>
    <w:rsid w:val="006D2DDB"/>
    <w:rsid w:val="006D2EFD"/>
    <w:rsid w:val="006D2FAB"/>
    <w:rsid w:val="006D3024"/>
    <w:rsid w:val="006D3090"/>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907"/>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A63"/>
    <w:rsid w:val="006E3D51"/>
    <w:rsid w:val="006E3E6E"/>
    <w:rsid w:val="006E3EDA"/>
    <w:rsid w:val="006E3F02"/>
    <w:rsid w:val="006E3F9D"/>
    <w:rsid w:val="006E41B7"/>
    <w:rsid w:val="006E41C9"/>
    <w:rsid w:val="006E4472"/>
    <w:rsid w:val="006E4789"/>
    <w:rsid w:val="006E480F"/>
    <w:rsid w:val="006E48F8"/>
    <w:rsid w:val="006E4B7E"/>
    <w:rsid w:val="006E4C02"/>
    <w:rsid w:val="006E4CD6"/>
    <w:rsid w:val="006E4DBC"/>
    <w:rsid w:val="006E4E9B"/>
    <w:rsid w:val="006E51E4"/>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CEE"/>
    <w:rsid w:val="00704DE2"/>
    <w:rsid w:val="00704EA4"/>
    <w:rsid w:val="00704F63"/>
    <w:rsid w:val="007053AB"/>
    <w:rsid w:val="0070550D"/>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CE4"/>
    <w:rsid w:val="00711D75"/>
    <w:rsid w:val="00711DB8"/>
    <w:rsid w:val="00711FC6"/>
    <w:rsid w:val="00712008"/>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683"/>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66C"/>
    <w:rsid w:val="00716AEC"/>
    <w:rsid w:val="00716CAD"/>
    <w:rsid w:val="00716CC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133"/>
    <w:rsid w:val="0072530C"/>
    <w:rsid w:val="007253B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882"/>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27F3A"/>
    <w:rsid w:val="007300E3"/>
    <w:rsid w:val="007301FB"/>
    <w:rsid w:val="0073095A"/>
    <w:rsid w:val="00730974"/>
    <w:rsid w:val="007309F1"/>
    <w:rsid w:val="00730B00"/>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8E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5EAF"/>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8B1"/>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339"/>
    <w:rsid w:val="00751739"/>
    <w:rsid w:val="007517D3"/>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500"/>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A0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83C"/>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45B"/>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E2F"/>
    <w:rsid w:val="00791E59"/>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71"/>
    <w:rsid w:val="00794AAB"/>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6FD0"/>
    <w:rsid w:val="0079732C"/>
    <w:rsid w:val="0079759C"/>
    <w:rsid w:val="0079760C"/>
    <w:rsid w:val="007976F5"/>
    <w:rsid w:val="00797713"/>
    <w:rsid w:val="00797995"/>
    <w:rsid w:val="00797BF8"/>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6C5"/>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725"/>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63"/>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DA8"/>
    <w:rsid w:val="007B2E00"/>
    <w:rsid w:val="007B2F2F"/>
    <w:rsid w:val="007B2F8D"/>
    <w:rsid w:val="007B3097"/>
    <w:rsid w:val="007B30B2"/>
    <w:rsid w:val="007B3168"/>
    <w:rsid w:val="007B32BB"/>
    <w:rsid w:val="007B331C"/>
    <w:rsid w:val="007B3481"/>
    <w:rsid w:val="007B3672"/>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5BF"/>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D7C7E"/>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47D"/>
    <w:rsid w:val="007E35C7"/>
    <w:rsid w:val="007E36B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D7C"/>
    <w:rsid w:val="007E6ED5"/>
    <w:rsid w:val="007E736F"/>
    <w:rsid w:val="007E7BA7"/>
    <w:rsid w:val="007E7FC4"/>
    <w:rsid w:val="007F00EB"/>
    <w:rsid w:val="007F018A"/>
    <w:rsid w:val="007F0679"/>
    <w:rsid w:val="007F067B"/>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48"/>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0B3"/>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9E6"/>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E94"/>
    <w:rsid w:val="00815FF2"/>
    <w:rsid w:val="008160D9"/>
    <w:rsid w:val="0081629D"/>
    <w:rsid w:val="008163E2"/>
    <w:rsid w:val="00816412"/>
    <w:rsid w:val="0081664C"/>
    <w:rsid w:val="008166F5"/>
    <w:rsid w:val="00816751"/>
    <w:rsid w:val="008167E9"/>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3A"/>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6"/>
    <w:rsid w:val="0082739B"/>
    <w:rsid w:val="0082743F"/>
    <w:rsid w:val="00827454"/>
    <w:rsid w:val="00827504"/>
    <w:rsid w:val="008275DD"/>
    <w:rsid w:val="00827892"/>
    <w:rsid w:val="008278F0"/>
    <w:rsid w:val="0082798E"/>
    <w:rsid w:val="00827C83"/>
    <w:rsid w:val="0083018A"/>
    <w:rsid w:val="00830200"/>
    <w:rsid w:val="00830781"/>
    <w:rsid w:val="008307DD"/>
    <w:rsid w:val="0083086C"/>
    <w:rsid w:val="008308A4"/>
    <w:rsid w:val="0083091E"/>
    <w:rsid w:val="00830AB9"/>
    <w:rsid w:val="00830BCC"/>
    <w:rsid w:val="00830C9F"/>
    <w:rsid w:val="00830DE2"/>
    <w:rsid w:val="00831069"/>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4F49"/>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331"/>
    <w:rsid w:val="0084341D"/>
    <w:rsid w:val="00843551"/>
    <w:rsid w:val="008435A6"/>
    <w:rsid w:val="00843A64"/>
    <w:rsid w:val="00843A87"/>
    <w:rsid w:val="00843C4D"/>
    <w:rsid w:val="00843F5B"/>
    <w:rsid w:val="008440F1"/>
    <w:rsid w:val="00844197"/>
    <w:rsid w:val="008441CD"/>
    <w:rsid w:val="00844238"/>
    <w:rsid w:val="008442C7"/>
    <w:rsid w:val="008443B7"/>
    <w:rsid w:val="0084443F"/>
    <w:rsid w:val="008444C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5A6"/>
    <w:rsid w:val="0084780B"/>
    <w:rsid w:val="00847B31"/>
    <w:rsid w:val="00847D18"/>
    <w:rsid w:val="00847E41"/>
    <w:rsid w:val="0085002F"/>
    <w:rsid w:val="008504B1"/>
    <w:rsid w:val="0085069B"/>
    <w:rsid w:val="008507BE"/>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A5"/>
    <w:rsid w:val="00853E5E"/>
    <w:rsid w:val="0085400E"/>
    <w:rsid w:val="008540AB"/>
    <w:rsid w:val="008542A2"/>
    <w:rsid w:val="008542E8"/>
    <w:rsid w:val="008543D6"/>
    <w:rsid w:val="00854507"/>
    <w:rsid w:val="008547EB"/>
    <w:rsid w:val="00854C75"/>
    <w:rsid w:val="008554F9"/>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FDB"/>
    <w:rsid w:val="00857128"/>
    <w:rsid w:val="00857313"/>
    <w:rsid w:val="00857424"/>
    <w:rsid w:val="008574CD"/>
    <w:rsid w:val="00857573"/>
    <w:rsid w:val="00857AA7"/>
    <w:rsid w:val="00857D61"/>
    <w:rsid w:val="00857E30"/>
    <w:rsid w:val="0086017E"/>
    <w:rsid w:val="008601FE"/>
    <w:rsid w:val="0086055D"/>
    <w:rsid w:val="008606B4"/>
    <w:rsid w:val="008609E8"/>
    <w:rsid w:val="00860A9D"/>
    <w:rsid w:val="00860DDE"/>
    <w:rsid w:val="00860E35"/>
    <w:rsid w:val="00860FD5"/>
    <w:rsid w:val="00861052"/>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4FC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81"/>
    <w:rsid w:val="00866DCA"/>
    <w:rsid w:val="00866ECF"/>
    <w:rsid w:val="008671F4"/>
    <w:rsid w:val="008671F8"/>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597"/>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D4"/>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A1"/>
    <w:rsid w:val="00886183"/>
    <w:rsid w:val="00886246"/>
    <w:rsid w:val="008864BC"/>
    <w:rsid w:val="00886569"/>
    <w:rsid w:val="008865FD"/>
    <w:rsid w:val="008867E0"/>
    <w:rsid w:val="008869F2"/>
    <w:rsid w:val="00886C42"/>
    <w:rsid w:val="00886CC1"/>
    <w:rsid w:val="00887016"/>
    <w:rsid w:val="00887104"/>
    <w:rsid w:val="00887476"/>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91"/>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59B"/>
    <w:rsid w:val="008956F7"/>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590"/>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3B"/>
    <w:rsid w:val="008C11D8"/>
    <w:rsid w:val="008C1445"/>
    <w:rsid w:val="008C14A4"/>
    <w:rsid w:val="008C1603"/>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4D06"/>
    <w:rsid w:val="008C4F20"/>
    <w:rsid w:val="008C5230"/>
    <w:rsid w:val="008C5A54"/>
    <w:rsid w:val="008C5B34"/>
    <w:rsid w:val="008C5C95"/>
    <w:rsid w:val="008C5DBD"/>
    <w:rsid w:val="008C607A"/>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3BB"/>
    <w:rsid w:val="008D356C"/>
    <w:rsid w:val="008D375C"/>
    <w:rsid w:val="008D37AD"/>
    <w:rsid w:val="008D3922"/>
    <w:rsid w:val="008D3A3A"/>
    <w:rsid w:val="008D3AE5"/>
    <w:rsid w:val="008D3F56"/>
    <w:rsid w:val="008D3FAF"/>
    <w:rsid w:val="008D41AA"/>
    <w:rsid w:val="008D4383"/>
    <w:rsid w:val="008D44F7"/>
    <w:rsid w:val="008D45C5"/>
    <w:rsid w:val="008D4615"/>
    <w:rsid w:val="008D4B62"/>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1F4"/>
    <w:rsid w:val="008E42A8"/>
    <w:rsid w:val="008E4811"/>
    <w:rsid w:val="008E491D"/>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4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183"/>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EB0"/>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626"/>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4A"/>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2F"/>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4B"/>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47"/>
    <w:rsid w:val="00951071"/>
    <w:rsid w:val="0095118A"/>
    <w:rsid w:val="00951217"/>
    <w:rsid w:val="009512B4"/>
    <w:rsid w:val="0095135B"/>
    <w:rsid w:val="00951404"/>
    <w:rsid w:val="00951841"/>
    <w:rsid w:val="00951E30"/>
    <w:rsid w:val="0095219E"/>
    <w:rsid w:val="009522EF"/>
    <w:rsid w:val="00952327"/>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1AE"/>
    <w:rsid w:val="009572A9"/>
    <w:rsid w:val="009572DE"/>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BF3"/>
    <w:rsid w:val="00961D1E"/>
    <w:rsid w:val="00961DD5"/>
    <w:rsid w:val="0096203C"/>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258"/>
    <w:rsid w:val="00976369"/>
    <w:rsid w:val="0097646C"/>
    <w:rsid w:val="00976565"/>
    <w:rsid w:val="009766EF"/>
    <w:rsid w:val="009768D3"/>
    <w:rsid w:val="00976936"/>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E82"/>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1F"/>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2E2"/>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1E1"/>
    <w:rsid w:val="009A6275"/>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290"/>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2F99"/>
    <w:rsid w:val="009C3004"/>
    <w:rsid w:val="009C318B"/>
    <w:rsid w:val="009C327F"/>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998"/>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91A"/>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63"/>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822"/>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74"/>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83B"/>
    <w:rsid w:val="00A00DCB"/>
    <w:rsid w:val="00A00F55"/>
    <w:rsid w:val="00A0100B"/>
    <w:rsid w:val="00A010E6"/>
    <w:rsid w:val="00A011DD"/>
    <w:rsid w:val="00A011ED"/>
    <w:rsid w:val="00A0139A"/>
    <w:rsid w:val="00A01539"/>
    <w:rsid w:val="00A015AB"/>
    <w:rsid w:val="00A015BD"/>
    <w:rsid w:val="00A01746"/>
    <w:rsid w:val="00A0197E"/>
    <w:rsid w:val="00A01DA1"/>
    <w:rsid w:val="00A01EFC"/>
    <w:rsid w:val="00A01F25"/>
    <w:rsid w:val="00A01F5D"/>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274"/>
    <w:rsid w:val="00A0544B"/>
    <w:rsid w:val="00A0551E"/>
    <w:rsid w:val="00A05630"/>
    <w:rsid w:val="00A05793"/>
    <w:rsid w:val="00A057F4"/>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45"/>
    <w:rsid w:val="00A166FB"/>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E6A"/>
    <w:rsid w:val="00A20E77"/>
    <w:rsid w:val="00A2106D"/>
    <w:rsid w:val="00A21100"/>
    <w:rsid w:val="00A2136D"/>
    <w:rsid w:val="00A213D1"/>
    <w:rsid w:val="00A21483"/>
    <w:rsid w:val="00A214FF"/>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72"/>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08C"/>
    <w:rsid w:val="00A4629C"/>
    <w:rsid w:val="00A4629E"/>
    <w:rsid w:val="00A465C2"/>
    <w:rsid w:val="00A4669A"/>
    <w:rsid w:val="00A46A84"/>
    <w:rsid w:val="00A46E5A"/>
    <w:rsid w:val="00A46F56"/>
    <w:rsid w:val="00A46FFD"/>
    <w:rsid w:val="00A47089"/>
    <w:rsid w:val="00A473BC"/>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0E0"/>
    <w:rsid w:val="00A52143"/>
    <w:rsid w:val="00A5222F"/>
    <w:rsid w:val="00A5227E"/>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0F8"/>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066"/>
    <w:rsid w:val="00A561C5"/>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46D"/>
    <w:rsid w:val="00A6153B"/>
    <w:rsid w:val="00A6154E"/>
    <w:rsid w:val="00A6158F"/>
    <w:rsid w:val="00A61720"/>
    <w:rsid w:val="00A6180C"/>
    <w:rsid w:val="00A61859"/>
    <w:rsid w:val="00A6185E"/>
    <w:rsid w:val="00A61AD8"/>
    <w:rsid w:val="00A61D71"/>
    <w:rsid w:val="00A61E43"/>
    <w:rsid w:val="00A61EA2"/>
    <w:rsid w:val="00A6225E"/>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41E"/>
    <w:rsid w:val="00A63611"/>
    <w:rsid w:val="00A636CC"/>
    <w:rsid w:val="00A63946"/>
    <w:rsid w:val="00A63A5A"/>
    <w:rsid w:val="00A63D1E"/>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A26"/>
    <w:rsid w:val="00A66ACD"/>
    <w:rsid w:val="00A66BEE"/>
    <w:rsid w:val="00A66D65"/>
    <w:rsid w:val="00A66E46"/>
    <w:rsid w:val="00A66E78"/>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7D9"/>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76C"/>
    <w:rsid w:val="00A8381A"/>
    <w:rsid w:val="00A83828"/>
    <w:rsid w:val="00A838AF"/>
    <w:rsid w:val="00A839C8"/>
    <w:rsid w:val="00A839E9"/>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31E"/>
    <w:rsid w:val="00A93344"/>
    <w:rsid w:val="00A935D3"/>
    <w:rsid w:val="00A93856"/>
    <w:rsid w:val="00A9387A"/>
    <w:rsid w:val="00A938E3"/>
    <w:rsid w:val="00A93A2D"/>
    <w:rsid w:val="00A93A90"/>
    <w:rsid w:val="00A93B51"/>
    <w:rsid w:val="00A93EB1"/>
    <w:rsid w:val="00A93EB6"/>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03"/>
    <w:rsid w:val="00AA0047"/>
    <w:rsid w:val="00AA01BB"/>
    <w:rsid w:val="00AA0545"/>
    <w:rsid w:val="00AA0917"/>
    <w:rsid w:val="00AA0BF1"/>
    <w:rsid w:val="00AA0CD7"/>
    <w:rsid w:val="00AA0E52"/>
    <w:rsid w:val="00AA0F14"/>
    <w:rsid w:val="00AA1291"/>
    <w:rsid w:val="00AA1474"/>
    <w:rsid w:val="00AA148F"/>
    <w:rsid w:val="00AA14E3"/>
    <w:rsid w:val="00AA1763"/>
    <w:rsid w:val="00AA1974"/>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6"/>
    <w:rsid w:val="00AB3EFE"/>
    <w:rsid w:val="00AB3FBD"/>
    <w:rsid w:val="00AB4081"/>
    <w:rsid w:val="00AB421E"/>
    <w:rsid w:val="00AB42DB"/>
    <w:rsid w:val="00AB433E"/>
    <w:rsid w:val="00AB440A"/>
    <w:rsid w:val="00AB44CB"/>
    <w:rsid w:val="00AB452F"/>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C27"/>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1F40"/>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948"/>
    <w:rsid w:val="00AC7EED"/>
    <w:rsid w:val="00AC7F49"/>
    <w:rsid w:val="00AD00E3"/>
    <w:rsid w:val="00AD0180"/>
    <w:rsid w:val="00AD03FD"/>
    <w:rsid w:val="00AD051B"/>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F6"/>
    <w:rsid w:val="00AF3D21"/>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1CB"/>
    <w:rsid w:val="00AF6367"/>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915"/>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2004"/>
    <w:rsid w:val="00B12247"/>
    <w:rsid w:val="00B1225A"/>
    <w:rsid w:val="00B125A3"/>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27"/>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109"/>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63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9E4"/>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21"/>
    <w:rsid w:val="00B62F4E"/>
    <w:rsid w:val="00B62F9B"/>
    <w:rsid w:val="00B630C5"/>
    <w:rsid w:val="00B63233"/>
    <w:rsid w:val="00B63492"/>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5FF"/>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E70"/>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4C"/>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3E55"/>
    <w:rsid w:val="00B94029"/>
    <w:rsid w:val="00B94453"/>
    <w:rsid w:val="00B948E5"/>
    <w:rsid w:val="00B94A91"/>
    <w:rsid w:val="00B94B03"/>
    <w:rsid w:val="00B94B82"/>
    <w:rsid w:val="00B94BD9"/>
    <w:rsid w:val="00B94F7E"/>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CFC"/>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847"/>
    <w:rsid w:val="00BA38DE"/>
    <w:rsid w:val="00BA3B31"/>
    <w:rsid w:val="00BA3B67"/>
    <w:rsid w:val="00BA3BB4"/>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9DB"/>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4D8"/>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61B8"/>
    <w:rsid w:val="00BB61F7"/>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94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38A"/>
    <w:rsid w:val="00BC5693"/>
    <w:rsid w:val="00BC56FA"/>
    <w:rsid w:val="00BC56FB"/>
    <w:rsid w:val="00BC5965"/>
    <w:rsid w:val="00BC5B50"/>
    <w:rsid w:val="00BC5C30"/>
    <w:rsid w:val="00BC60B9"/>
    <w:rsid w:val="00BC635A"/>
    <w:rsid w:val="00BC65D0"/>
    <w:rsid w:val="00BC6647"/>
    <w:rsid w:val="00BC67DA"/>
    <w:rsid w:val="00BC6803"/>
    <w:rsid w:val="00BC685F"/>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9E3"/>
    <w:rsid w:val="00BD0B9F"/>
    <w:rsid w:val="00BD0C44"/>
    <w:rsid w:val="00BD0CAA"/>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15D"/>
    <w:rsid w:val="00BE037A"/>
    <w:rsid w:val="00BE059A"/>
    <w:rsid w:val="00BE0682"/>
    <w:rsid w:val="00BE06BB"/>
    <w:rsid w:val="00BE090A"/>
    <w:rsid w:val="00BE0972"/>
    <w:rsid w:val="00BE0A98"/>
    <w:rsid w:val="00BE0BBD"/>
    <w:rsid w:val="00BE0D02"/>
    <w:rsid w:val="00BE0D35"/>
    <w:rsid w:val="00BE1009"/>
    <w:rsid w:val="00BE11A0"/>
    <w:rsid w:val="00BE11AB"/>
    <w:rsid w:val="00BE123A"/>
    <w:rsid w:val="00BE126E"/>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B1C"/>
    <w:rsid w:val="00BF1B92"/>
    <w:rsid w:val="00BF1C80"/>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166"/>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2F69"/>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961"/>
    <w:rsid w:val="00C05B71"/>
    <w:rsid w:val="00C05C2A"/>
    <w:rsid w:val="00C05D0B"/>
    <w:rsid w:val="00C06116"/>
    <w:rsid w:val="00C06243"/>
    <w:rsid w:val="00C06281"/>
    <w:rsid w:val="00C063EF"/>
    <w:rsid w:val="00C0679B"/>
    <w:rsid w:val="00C06D55"/>
    <w:rsid w:val="00C06E32"/>
    <w:rsid w:val="00C06F27"/>
    <w:rsid w:val="00C0713C"/>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13"/>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84A"/>
    <w:rsid w:val="00C13ADB"/>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9D"/>
    <w:rsid w:val="00C224D2"/>
    <w:rsid w:val="00C22832"/>
    <w:rsid w:val="00C22A7E"/>
    <w:rsid w:val="00C22B2A"/>
    <w:rsid w:val="00C22C70"/>
    <w:rsid w:val="00C22DF6"/>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276"/>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61"/>
    <w:rsid w:val="00C344A9"/>
    <w:rsid w:val="00C3478F"/>
    <w:rsid w:val="00C347D0"/>
    <w:rsid w:val="00C348B6"/>
    <w:rsid w:val="00C34ACB"/>
    <w:rsid w:val="00C34AEC"/>
    <w:rsid w:val="00C34B0D"/>
    <w:rsid w:val="00C34B2D"/>
    <w:rsid w:val="00C34C7D"/>
    <w:rsid w:val="00C34DB4"/>
    <w:rsid w:val="00C34FBD"/>
    <w:rsid w:val="00C351DB"/>
    <w:rsid w:val="00C352B2"/>
    <w:rsid w:val="00C3541B"/>
    <w:rsid w:val="00C355D8"/>
    <w:rsid w:val="00C3569D"/>
    <w:rsid w:val="00C35990"/>
    <w:rsid w:val="00C35A9D"/>
    <w:rsid w:val="00C35AAF"/>
    <w:rsid w:val="00C35F4D"/>
    <w:rsid w:val="00C35FCF"/>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37F33"/>
    <w:rsid w:val="00C40038"/>
    <w:rsid w:val="00C40138"/>
    <w:rsid w:val="00C402E1"/>
    <w:rsid w:val="00C402E6"/>
    <w:rsid w:val="00C403AD"/>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2CF"/>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10"/>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0D"/>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3078"/>
    <w:rsid w:val="00C833A1"/>
    <w:rsid w:val="00C83452"/>
    <w:rsid w:val="00C83D16"/>
    <w:rsid w:val="00C83FE8"/>
    <w:rsid w:val="00C84027"/>
    <w:rsid w:val="00C84113"/>
    <w:rsid w:val="00C84121"/>
    <w:rsid w:val="00C841CF"/>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C5"/>
    <w:rsid w:val="00C91AD6"/>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1FC0"/>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EE7"/>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8BC"/>
    <w:rsid w:val="00CB6CDB"/>
    <w:rsid w:val="00CB703B"/>
    <w:rsid w:val="00CB72CA"/>
    <w:rsid w:val="00CB74F0"/>
    <w:rsid w:val="00CB78C9"/>
    <w:rsid w:val="00CC0253"/>
    <w:rsid w:val="00CC0270"/>
    <w:rsid w:val="00CC0288"/>
    <w:rsid w:val="00CC02F5"/>
    <w:rsid w:val="00CC048E"/>
    <w:rsid w:val="00CC0585"/>
    <w:rsid w:val="00CC063E"/>
    <w:rsid w:val="00CC07A1"/>
    <w:rsid w:val="00CC07DA"/>
    <w:rsid w:val="00CC0934"/>
    <w:rsid w:val="00CC0AFD"/>
    <w:rsid w:val="00CC0BEB"/>
    <w:rsid w:val="00CC0CB8"/>
    <w:rsid w:val="00CC0DD2"/>
    <w:rsid w:val="00CC109C"/>
    <w:rsid w:val="00CC10ED"/>
    <w:rsid w:val="00CC1129"/>
    <w:rsid w:val="00CC11F2"/>
    <w:rsid w:val="00CC1213"/>
    <w:rsid w:val="00CC172E"/>
    <w:rsid w:val="00CC17F5"/>
    <w:rsid w:val="00CC199B"/>
    <w:rsid w:val="00CC1B8C"/>
    <w:rsid w:val="00CC1CA8"/>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CB5"/>
    <w:rsid w:val="00CC3E80"/>
    <w:rsid w:val="00CC3F16"/>
    <w:rsid w:val="00CC4186"/>
    <w:rsid w:val="00CC4395"/>
    <w:rsid w:val="00CC460C"/>
    <w:rsid w:val="00CC46DA"/>
    <w:rsid w:val="00CC478A"/>
    <w:rsid w:val="00CC48F9"/>
    <w:rsid w:val="00CC4A4E"/>
    <w:rsid w:val="00CC4B60"/>
    <w:rsid w:val="00CC4CB5"/>
    <w:rsid w:val="00CC4F36"/>
    <w:rsid w:val="00CC5235"/>
    <w:rsid w:val="00CC5420"/>
    <w:rsid w:val="00CC5BDD"/>
    <w:rsid w:val="00CC5D8D"/>
    <w:rsid w:val="00CC5FC3"/>
    <w:rsid w:val="00CC6128"/>
    <w:rsid w:val="00CC61E4"/>
    <w:rsid w:val="00CC6226"/>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A70"/>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3F4"/>
    <w:rsid w:val="00CD7505"/>
    <w:rsid w:val="00CD7524"/>
    <w:rsid w:val="00CD7B0E"/>
    <w:rsid w:val="00CD7E7D"/>
    <w:rsid w:val="00CD7EE5"/>
    <w:rsid w:val="00CE026F"/>
    <w:rsid w:val="00CE0284"/>
    <w:rsid w:val="00CE0427"/>
    <w:rsid w:val="00CE0587"/>
    <w:rsid w:val="00CE0703"/>
    <w:rsid w:val="00CE09D3"/>
    <w:rsid w:val="00CE0A2E"/>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5D"/>
    <w:rsid w:val="00CE21E9"/>
    <w:rsid w:val="00CE2234"/>
    <w:rsid w:val="00CE2445"/>
    <w:rsid w:val="00CE2518"/>
    <w:rsid w:val="00CE269C"/>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3A"/>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222"/>
    <w:rsid w:val="00D07511"/>
    <w:rsid w:val="00D07622"/>
    <w:rsid w:val="00D078DF"/>
    <w:rsid w:val="00D07A80"/>
    <w:rsid w:val="00D07AAD"/>
    <w:rsid w:val="00D07AE3"/>
    <w:rsid w:val="00D07B32"/>
    <w:rsid w:val="00D07C28"/>
    <w:rsid w:val="00D07E2B"/>
    <w:rsid w:val="00D07E67"/>
    <w:rsid w:val="00D10041"/>
    <w:rsid w:val="00D1013E"/>
    <w:rsid w:val="00D101E8"/>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00"/>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5B6"/>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3BF"/>
    <w:rsid w:val="00D2450E"/>
    <w:rsid w:val="00D245C4"/>
    <w:rsid w:val="00D2462B"/>
    <w:rsid w:val="00D2471F"/>
    <w:rsid w:val="00D24730"/>
    <w:rsid w:val="00D247F3"/>
    <w:rsid w:val="00D24B95"/>
    <w:rsid w:val="00D24BE9"/>
    <w:rsid w:val="00D25497"/>
    <w:rsid w:val="00D256D5"/>
    <w:rsid w:val="00D25803"/>
    <w:rsid w:val="00D25A3C"/>
    <w:rsid w:val="00D25A44"/>
    <w:rsid w:val="00D25B97"/>
    <w:rsid w:val="00D25C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C5"/>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BA9"/>
    <w:rsid w:val="00D34C9E"/>
    <w:rsid w:val="00D34EAD"/>
    <w:rsid w:val="00D34F7C"/>
    <w:rsid w:val="00D35132"/>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5BA"/>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3A7"/>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BC"/>
    <w:rsid w:val="00D558E5"/>
    <w:rsid w:val="00D55A4E"/>
    <w:rsid w:val="00D5605F"/>
    <w:rsid w:val="00D56201"/>
    <w:rsid w:val="00D56233"/>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62"/>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90E"/>
    <w:rsid w:val="00D80A68"/>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19C"/>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D0C"/>
    <w:rsid w:val="00D87E84"/>
    <w:rsid w:val="00D90070"/>
    <w:rsid w:val="00D900C4"/>
    <w:rsid w:val="00D90191"/>
    <w:rsid w:val="00D90381"/>
    <w:rsid w:val="00D9049A"/>
    <w:rsid w:val="00D9072E"/>
    <w:rsid w:val="00D909A5"/>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58C"/>
    <w:rsid w:val="00DA264F"/>
    <w:rsid w:val="00DA26D5"/>
    <w:rsid w:val="00DA273B"/>
    <w:rsid w:val="00DA2880"/>
    <w:rsid w:val="00DA2B7F"/>
    <w:rsid w:val="00DA2C2B"/>
    <w:rsid w:val="00DA2CC7"/>
    <w:rsid w:val="00DA2D70"/>
    <w:rsid w:val="00DA3002"/>
    <w:rsid w:val="00DA3054"/>
    <w:rsid w:val="00DA3143"/>
    <w:rsid w:val="00DA3421"/>
    <w:rsid w:val="00DA3719"/>
    <w:rsid w:val="00DA3956"/>
    <w:rsid w:val="00DA3AD8"/>
    <w:rsid w:val="00DA3B2D"/>
    <w:rsid w:val="00DA3C32"/>
    <w:rsid w:val="00DA3D3C"/>
    <w:rsid w:val="00DA3EB3"/>
    <w:rsid w:val="00DA48C5"/>
    <w:rsid w:val="00DA4942"/>
    <w:rsid w:val="00DA4A97"/>
    <w:rsid w:val="00DA4D5D"/>
    <w:rsid w:val="00DA4EBB"/>
    <w:rsid w:val="00DA5286"/>
    <w:rsid w:val="00DA5336"/>
    <w:rsid w:val="00DA56A0"/>
    <w:rsid w:val="00DA5A39"/>
    <w:rsid w:val="00DA5B91"/>
    <w:rsid w:val="00DA5D1F"/>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35E"/>
    <w:rsid w:val="00DA73D4"/>
    <w:rsid w:val="00DA748F"/>
    <w:rsid w:val="00DA74C4"/>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33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496"/>
    <w:rsid w:val="00DC29E8"/>
    <w:rsid w:val="00DC2B2E"/>
    <w:rsid w:val="00DC2BCF"/>
    <w:rsid w:val="00DC2CA1"/>
    <w:rsid w:val="00DC2CCB"/>
    <w:rsid w:val="00DC2D08"/>
    <w:rsid w:val="00DC2DDF"/>
    <w:rsid w:val="00DC2DE8"/>
    <w:rsid w:val="00DC3039"/>
    <w:rsid w:val="00DC317C"/>
    <w:rsid w:val="00DC31D5"/>
    <w:rsid w:val="00DC33FE"/>
    <w:rsid w:val="00DC347A"/>
    <w:rsid w:val="00DC3D6A"/>
    <w:rsid w:val="00DC40F5"/>
    <w:rsid w:val="00DC417B"/>
    <w:rsid w:val="00DC432D"/>
    <w:rsid w:val="00DC442B"/>
    <w:rsid w:val="00DC44B2"/>
    <w:rsid w:val="00DC4610"/>
    <w:rsid w:val="00DC46BA"/>
    <w:rsid w:val="00DC4A50"/>
    <w:rsid w:val="00DC4D8C"/>
    <w:rsid w:val="00DC4DE5"/>
    <w:rsid w:val="00DC4EA8"/>
    <w:rsid w:val="00DC4EE7"/>
    <w:rsid w:val="00DC4F02"/>
    <w:rsid w:val="00DC52A9"/>
    <w:rsid w:val="00DC5695"/>
    <w:rsid w:val="00DC5CDD"/>
    <w:rsid w:val="00DC6045"/>
    <w:rsid w:val="00DC6251"/>
    <w:rsid w:val="00DC633E"/>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D033D"/>
    <w:rsid w:val="00DD0561"/>
    <w:rsid w:val="00DD0713"/>
    <w:rsid w:val="00DD088E"/>
    <w:rsid w:val="00DD0DC3"/>
    <w:rsid w:val="00DD0E12"/>
    <w:rsid w:val="00DD0E50"/>
    <w:rsid w:val="00DD0FB7"/>
    <w:rsid w:val="00DD0FE8"/>
    <w:rsid w:val="00DD1124"/>
    <w:rsid w:val="00DD141F"/>
    <w:rsid w:val="00DD1463"/>
    <w:rsid w:val="00DD1AF4"/>
    <w:rsid w:val="00DD1B94"/>
    <w:rsid w:val="00DD215E"/>
    <w:rsid w:val="00DD235F"/>
    <w:rsid w:val="00DD269A"/>
    <w:rsid w:val="00DD293A"/>
    <w:rsid w:val="00DD29A3"/>
    <w:rsid w:val="00DD2AA1"/>
    <w:rsid w:val="00DD2B1A"/>
    <w:rsid w:val="00DD2BFD"/>
    <w:rsid w:val="00DD2C12"/>
    <w:rsid w:val="00DD2C9D"/>
    <w:rsid w:val="00DD2FF0"/>
    <w:rsid w:val="00DD30CF"/>
    <w:rsid w:val="00DD328E"/>
    <w:rsid w:val="00DD39C8"/>
    <w:rsid w:val="00DD3B15"/>
    <w:rsid w:val="00DD3F36"/>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2E"/>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E7F66"/>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C2"/>
    <w:rsid w:val="00DF3F83"/>
    <w:rsid w:val="00DF40B0"/>
    <w:rsid w:val="00DF41AA"/>
    <w:rsid w:val="00DF43BF"/>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4C4"/>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A6"/>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C7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AEC"/>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2F"/>
    <w:rsid w:val="00E36756"/>
    <w:rsid w:val="00E367D7"/>
    <w:rsid w:val="00E36831"/>
    <w:rsid w:val="00E36AF1"/>
    <w:rsid w:val="00E36BE0"/>
    <w:rsid w:val="00E37023"/>
    <w:rsid w:val="00E37075"/>
    <w:rsid w:val="00E3722B"/>
    <w:rsid w:val="00E37256"/>
    <w:rsid w:val="00E37642"/>
    <w:rsid w:val="00E37646"/>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42"/>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856"/>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2B"/>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B7C"/>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C7D"/>
    <w:rsid w:val="00E77E5B"/>
    <w:rsid w:val="00E77E90"/>
    <w:rsid w:val="00E77E98"/>
    <w:rsid w:val="00E8004E"/>
    <w:rsid w:val="00E80059"/>
    <w:rsid w:val="00E80136"/>
    <w:rsid w:val="00E8030B"/>
    <w:rsid w:val="00E8033F"/>
    <w:rsid w:val="00E8038B"/>
    <w:rsid w:val="00E803F8"/>
    <w:rsid w:val="00E803FD"/>
    <w:rsid w:val="00E805E0"/>
    <w:rsid w:val="00E80659"/>
    <w:rsid w:val="00E8065C"/>
    <w:rsid w:val="00E80857"/>
    <w:rsid w:val="00E80BD6"/>
    <w:rsid w:val="00E80BD9"/>
    <w:rsid w:val="00E80F57"/>
    <w:rsid w:val="00E812C8"/>
    <w:rsid w:val="00E818D4"/>
    <w:rsid w:val="00E81AB4"/>
    <w:rsid w:val="00E81D4A"/>
    <w:rsid w:val="00E81EC9"/>
    <w:rsid w:val="00E822F9"/>
    <w:rsid w:val="00E8230B"/>
    <w:rsid w:val="00E823DF"/>
    <w:rsid w:val="00E82660"/>
    <w:rsid w:val="00E828A6"/>
    <w:rsid w:val="00E82906"/>
    <w:rsid w:val="00E82A4A"/>
    <w:rsid w:val="00E82AD3"/>
    <w:rsid w:val="00E82D3D"/>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1FB8"/>
    <w:rsid w:val="00E92115"/>
    <w:rsid w:val="00E92385"/>
    <w:rsid w:val="00E927D7"/>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04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C89"/>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659"/>
    <w:rsid w:val="00EC18DD"/>
    <w:rsid w:val="00EC1AAA"/>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B7C"/>
    <w:rsid w:val="00ED4C40"/>
    <w:rsid w:val="00ED4CDD"/>
    <w:rsid w:val="00ED4D2F"/>
    <w:rsid w:val="00ED4E4D"/>
    <w:rsid w:val="00ED4F5B"/>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0FFE"/>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BD4"/>
    <w:rsid w:val="00EF3F0F"/>
    <w:rsid w:val="00EF3F6C"/>
    <w:rsid w:val="00EF3FF5"/>
    <w:rsid w:val="00EF4056"/>
    <w:rsid w:val="00EF418E"/>
    <w:rsid w:val="00EF445F"/>
    <w:rsid w:val="00EF4974"/>
    <w:rsid w:val="00EF4A1B"/>
    <w:rsid w:val="00EF4DE5"/>
    <w:rsid w:val="00EF4DF4"/>
    <w:rsid w:val="00EF4F39"/>
    <w:rsid w:val="00EF4F8E"/>
    <w:rsid w:val="00EF522C"/>
    <w:rsid w:val="00EF5363"/>
    <w:rsid w:val="00EF5512"/>
    <w:rsid w:val="00EF5562"/>
    <w:rsid w:val="00EF560B"/>
    <w:rsid w:val="00EF594B"/>
    <w:rsid w:val="00EF59CF"/>
    <w:rsid w:val="00EF59EF"/>
    <w:rsid w:val="00EF5B67"/>
    <w:rsid w:val="00EF5B8C"/>
    <w:rsid w:val="00EF5E79"/>
    <w:rsid w:val="00EF5FA0"/>
    <w:rsid w:val="00EF604F"/>
    <w:rsid w:val="00EF60E0"/>
    <w:rsid w:val="00EF625B"/>
    <w:rsid w:val="00EF62A0"/>
    <w:rsid w:val="00EF6828"/>
    <w:rsid w:val="00EF6890"/>
    <w:rsid w:val="00EF68A1"/>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2A2"/>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C39"/>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10F"/>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4BB"/>
    <w:rsid w:val="00F3165A"/>
    <w:rsid w:val="00F318E7"/>
    <w:rsid w:val="00F31924"/>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D6C"/>
    <w:rsid w:val="00F33DB0"/>
    <w:rsid w:val="00F33F20"/>
    <w:rsid w:val="00F33F23"/>
    <w:rsid w:val="00F33F2E"/>
    <w:rsid w:val="00F33F38"/>
    <w:rsid w:val="00F33FF6"/>
    <w:rsid w:val="00F34083"/>
    <w:rsid w:val="00F34297"/>
    <w:rsid w:val="00F347B0"/>
    <w:rsid w:val="00F34C0E"/>
    <w:rsid w:val="00F34CB2"/>
    <w:rsid w:val="00F34CD3"/>
    <w:rsid w:val="00F35046"/>
    <w:rsid w:val="00F35110"/>
    <w:rsid w:val="00F353CE"/>
    <w:rsid w:val="00F35537"/>
    <w:rsid w:val="00F357A2"/>
    <w:rsid w:val="00F357F1"/>
    <w:rsid w:val="00F35834"/>
    <w:rsid w:val="00F35AA8"/>
    <w:rsid w:val="00F35AD0"/>
    <w:rsid w:val="00F35F88"/>
    <w:rsid w:val="00F36107"/>
    <w:rsid w:val="00F36125"/>
    <w:rsid w:val="00F3619C"/>
    <w:rsid w:val="00F36211"/>
    <w:rsid w:val="00F363B7"/>
    <w:rsid w:val="00F363CE"/>
    <w:rsid w:val="00F3644F"/>
    <w:rsid w:val="00F3654C"/>
    <w:rsid w:val="00F366E5"/>
    <w:rsid w:val="00F367BC"/>
    <w:rsid w:val="00F36A43"/>
    <w:rsid w:val="00F36B09"/>
    <w:rsid w:val="00F36E96"/>
    <w:rsid w:val="00F36EAE"/>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4EE"/>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10"/>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9FD"/>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24"/>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8DD"/>
    <w:rsid w:val="00FA0C63"/>
    <w:rsid w:val="00FA0CAE"/>
    <w:rsid w:val="00FA0D9F"/>
    <w:rsid w:val="00FA0DAE"/>
    <w:rsid w:val="00FA0E29"/>
    <w:rsid w:val="00FA1112"/>
    <w:rsid w:val="00FA12FA"/>
    <w:rsid w:val="00FA14C1"/>
    <w:rsid w:val="00FA14F8"/>
    <w:rsid w:val="00FA1533"/>
    <w:rsid w:val="00FA16A2"/>
    <w:rsid w:val="00FA1721"/>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CD"/>
    <w:rsid w:val="00FA660F"/>
    <w:rsid w:val="00FA6613"/>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76F"/>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DBB"/>
    <w:rsid w:val="00FB6E65"/>
    <w:rsid w:val="00FB6FEF"/>
    <w:rsid w:val="00FB72B6"/>
    <w:rsid w:val="00FB72DD"/>
    <w:rsid w:val="00FB7716"/>
    <w:rsid w:val="00FB798A"/>
    <w:rsid w:val="00FB7BCB"/>
    <w:rsid w:val="00FB7C5D"/>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851"/>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370"/>
    <w:rsid w:val="00FC637D"/>
    <w:rsid w:val="00FC6461"/>
    <w:rsid w:val="00FC650B"/>
    <w:rsid w:val="00FC65F9"/>
    <w:rsid w:val="00FC6797"/>
    <w:rsid w:val="00FC6B04"/>
    <w:rsid w:val="00FC6B1B"/>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72C"/>
    <w:rsid w:val="00FD575F"/>
    <w:rsid w:val="00FD57B1"/>
    <w:rsid w:val="00FD5888"/>
    <w:rsid w:val="00FD58C2"/>
    <w:rsid w:val="00FD59B5"/>
    <w:rsid w:val="00FD5DF9"/>
    <w:rsid w:val="00FD605F"/>
    <w:rsid w:val="00FD6160"/>
    <w:rsid w:val="00FD6201"/>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42A"/>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6CC"/>
    <w:rsid w:val="00FE598D"/>
    <w:rsid w:val="00FE59D1"/>
    <w:rsid w:val="00FE5CAB"/>
    <w:rsid w:val="00FE5D73"/>
    <w:rsid w:val="00FE5DBC"/>
    <w:rsid w:val="00FE5E29"/>
    <w:rsid w:val="00FE6407"/>
    <w:rsid w:val="00FE64CE"/>
    <w:rsid w:val="00FE65BF"/>
    <w:rsid w:val="00FE6D5D"/>
    <w:rsid w:val="00FE6FC5"/>
    <w:rsid w:val="00FE70C4"/>
    <w:rsid w:val="00FE724A"/>
    <w:rsid w:val="00FE7379"/>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3C"/>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529"/>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3"/>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4"/>
      </w:numPr>
    </w:pPr>
  </w:style>
  <w:style w:type="numbering" w:customStyle="1" w:styleId="CurrentList1">
    <w:name w:val="Current List1"/>
    <w:rsid w:val="006D7EC2"/>
    <w:pPr>
      <w:numPr>
        <w:numId w:val="25"/>
      </w:numPr>
    </w:pPr>
  </w:style>
  <w:style w:type="numbering" w:styleId="111111">
    <w:name w:val="Outline List 2"/>
    <w:aliases w:val="24 / 24.1"/>
    <w:basedOn w:val="NoList"/>
    <w:rsid w:val="006D7EC2"/>
    <w:pPr>
      <w:numPr>
        <w:numId w:val="26"/>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0481576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590698252">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49493975">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3</TotalTime>
  <Pages>30</Pages>
  <Words>9694</Words>
  <Characters>55256</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Jiranun Nitanun</cp:lastModifiedBy>
  <cp:revision>6</cp:revision>
  <cp:lastPrinted>2023-08-16T02:24:00Z</cp:lastPrinted>
  <dcterms:created xsi:type="dcterms:W3CDTF">2024-05-07T08:56:00Z</dcterms:created>
  <dcterms:modified xsi:type="dcterms:W3CDTF">2024-05-07T10:39:00Z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