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A32A0" w14:textId="0DEC55C2" w:rsidR="002E1256" w:rsidRPr="00081D48" w:rsidRDefault="002E1256" w:rsidP="00191992">
      <w:pPr>
        <w:spacing w:line="240" w:lineRule="atLeast"/>
        <w:jc w:val="center"/>
        <w:rPr>
          <w:rFonts w:cs="Cordia New"/>
          <w:lang w:val="en-US" w:bidi="th-TH"/>
        </w:rPr>
      </w:pPr>
    </w:p>
    <w:p w14:paraId="4994EC81" w14:textId="77777777" w:rsidR="00183FB7" w:rsidRPr="00313788" w:rsidRDefault="009453E1" w:rsidP="005748C7">
      <w:pPr>
        <w:spacing w:line="240" w:lineRule="atLeast"/>
        <w:rPr>
          <w:rFonts w:cstheme="minorBidi"/>
          <w:cs/>
          <w:lang w:val="en-US" w:bidi="th-TH"/>
        </w:rPr>
      </w:pPr>
      <w:r>
        <w:rPr>
          <w:rFonts w:cs="Times New Roman"/>
          <w:lang w:val="en-US" w:bidi="th-TH"/>
        </w:rPr>
        <w:t xml:space="preserve"> </w:t>
      </w:r>
    </w:p>
    <w:p w14:paraId="7141FC88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0B81EE49" w14:textId="77777777" w:rsidR="00183FB7" w:rsidRPr="0076551F" w:rsidRDefault="00183FB7" w:rsidP="005748C7">
      <w:pPr>
        <w:spacing w:line="240" w:lineRule="atLeast"/>
        <w:rPr>
          <w:rFonts w:cs="Times New Roman"/>
        </w:rPr>
      </w:pPr>
    </w:p>
    <w:p w14:paraId="129F2A2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7F22015F" w14:textId="77777777" w:rsidR="00183FB7" w:rsidRPr="00413F70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9B917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928A174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16C6B875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609F27C2" w14:textId="77777777" w:rsidR="00183FB7" w:rsidRPr="00BB3878" w:rsidRDefault="00183FB7" w:rsidP="005748C7">
      <w:pPr>
        <w:tabs>
          <w:tab w:val="left" w:pos="8440"/>
        </w:tabs>
        <w:spacing w:line="240" w:lineRule="atLeast"/>
        <w:rPr>
          <w:rFonts w:cs="Cordia New"/>
          <w:cs/>
          <w:lang w:bidi="th-TH"/>
        </w:rPr>
      </w:pPr>
    </w:p>
    <w:p w14:paraId="54C533B6" w14:textId="77777777" w:rsidR="00183FB7" w:rsidRPr="00DE0E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2C5DBF16" w14:textId="77777777" w:rsidR="00183FB7" w:rsidRPr="00BA44CA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23786D0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5DFBB507" w14:textId="77777777" w:rsidR="00183FB7" w:rsidRPr="00C545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1C5CC7AE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E65148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76D199B1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620217E8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055BFBD2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34D86747" w14:textId="77777777" w:rsidR="00183FB7" w:rsidRPr="003C2281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EA0540" w14:textId="77777777" w:rsidR="000F6243" w:rsidRPr="00392524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50"/>
          <w:cs/>
          <w:lang w:bidi="th-TH"/>
        </w:rPr>
      </w:pPr>
      <w:proofErr w:type="spellStart"/>
      <w:r w:rsidRPr="00392524">
        <w:rPr>
          <w:rFonts w:ascii="CordiaUPC" w:hAnsi="CordiaUPC" w:cs="CordiaUPC" w:hint="cs"/>
          <w:sz w:val="40"/>
          <w:szCs w:val="40"/>
        </w:rPr>
        <w:t>TMB</w:t>
      </w:r>
      <w:r w:rsidRPr="00392524">
        <w:rPr>
          <w:rFonts w:ascii="CordiaUPC" w:hAnsi="CordiaUPC" w:cs="CordiaUPC"/>
          <w:sz w:val="40"/>
          <w:szCs w:val="40"/>
        </w:rPr>
        <w:t>Thanachart</w:t>
      </w:r>
      <w:proofErr w:type="spellEnd"/>
      <w:r w:rsidRPr="00392524">
        <w:rPr>
          <w:rFonts w:ascii="CordiaUPC" w:hAnsi="CordiaUPC" w:cs="CordiaUPC"/>
          <w:sz w:val="40"/>
          <w:szCs w:val="40"/>
        </w:rPr>
        <w:t xml:space="preserve"> Bank </w:t>
      </w:r>
      <w:r w:rsidRPr="00392524">
        <w:rPr>
          <w:rFonts w:ascii="CordiaUPC" w:hAnsi="CordiaUPC" w:cs="CordiaUPC" w:hint="cs"/>
          <w:sz w:val="40"/>
          <w:szCs w:val="40"/>
        </w:rPr>
        <w:t>Public Company Limited</w:t>
      </w:r>
    </w:p>
    <w:p w14:paraId="0AE19882" w14:textId="55D84C48" w:rsidR="005E5FDE" w:rsidRPr="00392524" w:rsidRDefault="000F6243" w:rsidP="007A3CAE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40"/>
        </w:rPr>
      </w:pPr>
      <w:r w:rsidRPr="00392524">
        <w:rPr>
          <w:rFonts w:ascii="CordiaUPC" w:hAnsi="CordiaUPC" w:cs="CordiaUPC" w:hint="cs"/>
          <w:sz w:val="40"/>
          <w:szCs w:val="40"/>
        </w:rPr>
        <w:t>and its Subsidiaries</w:t>
      </w:r>
    </w:p>
    <w:p w14:paraId="0BA4734B" w14:textId="77777777" w:rsidR="004250F1" w:rsidRPr="00392524" w:rsidRDefault="004250F1" w:rsidP="005748C7">
      <w:pPr>
        <w:pStyle w:val="CoverClientName"/>
        <w:spacing w:before="0" w:after="0" w:line="240" w:lineRule="atLeast"/>
        <w:jc w:val="center"/>
        <w:rPr>
          <w:rFonts w:cs="Times New Roman"/>
          <w:sz w:val="40"/>
          <w:szCs w:val="40"/>
        </w:rPr>
      </w:pPr>
    </w:p>
    <w:p w14:paraId="3EEFCAEF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pacing w:val="-3"/>
          <w:sz w:val="36"/>
          <w:szCs w:val="36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Condensed interim financial statements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 </w:t>
      </w:r>
    </w:p>
    <w:p w14:paraId="48BEA984" w14:textId="1E87EDC2" w:rsidR="00D257F4" w:rsidRPr="005B2349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36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>for the three-month</w:t>
      </w:r>
      <w:r w:rsidR="0023114F">
        <w:rPr>
          <w:rFonts w:ascii="CordiaUPC" w:eastAsia="Times New Roman" w:hAnsi="CordiaUPC" w:cs="CordiaUPC" w:hint="cs"/>
          <w:sz w:val="36"/>
          <w:szCs w:val="36"/>
          <w:cs/>
          <w:lang w:bidi="th-TH"/>
        </w:rPr>
        <w:t xml:space="preserve"> </w:t>
      </w:r>
      <w:r w:rsidR="0023114F">
        <w:rPr>
          <w:rFonts w:ascii="CordiaUPC" w:eastAsia="Times New Roman" w:hAnsi="CordiaUPC" w:cs="CordiaUPC"/>
          <w:sz w:val="36"/>
          <w:szCs w:val="36"/>
          <w:lang w:val="en-US" w:bidi="th-TH"/>
        </w:rPr>
        <w:t>and nine-month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period</w:t>
      </w:r>
      <w:r w:rsidR="0057732E">
        <w:rPr>
          <w:rFonts w:ascii="CordiaUPC" w:eastAsia="Times New Roman" w:hAnsi="CordiaUPC" w:cs="CordiaUPC"/>
          <w:sz w:val="36"/>
          <w:szCs w:val="36"/>
        </w:rPr>
        <w:t>s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ended </w:t>
      </w:r>
    </w:p>
    <w:p w14:paraId="5DA8853B" w14:textId="4A82D3D1" w:rsidR="00722829" w:rsidRPr="00720B05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rtl/>
          <w:lang w:val="en-US" w:bidi="th-TH"/>
        </w:rPr>
      </w:pPr>
      <w:r w:rsidRPr="00C91A4A">
        <w:rPr>
          <w:rFonts w:ascii="CordiaUPC" w:eastAsia="Times New Roman" w:hAnsi="CordiaUPC" w:cs="CordiaUPC" w:hint="cs"/>
          <w:sz w:val="36"/>
          <w:szCs w:val="36"/>
        </w:rPr>
        <w:t>3</w:t>
      </w:r>
      <w:r w:rsidR="0023114F">
        <w:rPr>
          <w:rFonts w:ascii="CordiaUPC" w:eastAsia="Times New Roman" w:hAnsi="CordiaUPC" w:cs="CordiaUPC"/>
          <w:sz w:val="36"/>
          <w:szCs w:val="36"/>
        </w:rPr>
        <w:t>0 September</w:t>
      </w:r>
      <w:r w:rsidRPr="00C91A4A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722829" w:rsidRPr="00C91A4A">
        <w:rPr>
          <w:rFonts w:ascii="CordiaUPC" w:eastAsia="Times New Roman" w:hAnsi="CordiaUPC" w:cs="CordiaUPC" w:hint="cs"/>
          <w:sz w:val="36"/>
          <w:szCs w:val="36"/>
        </w:rPr>
        <w:t>202</w:t>
      </w:r>
      <w:r w:rsidR="004A760F" w:rsidRPr="00C91A4A">
        <w:rPr>
          <w:rFonts w:ascii="CordiaUPC" w:eastAsia="Times New Roman" w:hAnsi="CordiaUPC" w:cs="CordiaUPC"/>
          <w:sz w:val="36"/>
          <w:szCs w:val="45"/>
          <w:lang w:bidi="th-TH"/>
        </w:rPr>
        <w:t>4</w:t>
      </w:r>
    </w:p>
    <w:p w14:paraId="250C087E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cs/>
          <w:lang w:bidi="th-TH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and</w:t>
      </w:r>
    </w:p>
    <w:p w14:paraId="1AFE58C3" w14:textId="17189AAB" w:rsidR="00722829" w:rsidRPr="00392524" w:rsidRDefault="00722829" w:rsidP="0045378A">
      <w:pPr>
        <w:overflowPunct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="CordiaUPC" w:hAnsi="CordiaUPC" w:cs="CordiaUPC"/>
          <w:sz w:val="36"/>
          <w:szCs w:val="36"/>
        </w:rPr>
      </w:pP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Independent auditor’s </w:t>
      </w:r>
      <w:r w:rsidR="0045378A">
        <w:rPr>
          <w:rFonts w:ascii="CordiaUPC" w:eastAsia="Times New Roman" w:hAnsi="CordiaUPC" w:cs="CordiaUPC"/>
          <w:spacing w:val="-3"/>
          <w:sz w:val="36"/>
          <w:szCs w:val="36"/>
          <w:lang w:val="en-US" w:bidi="th-TH"/>
        </w:rPr>
        <w:t xml:space="preserve">review 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>report</w:t>
      </w:r>
    </w:p>
    <w:p w14:paraId="7A67A140" w14:textId="77777777" w:rsidR="00ED42E6" w:rsidRPr="00392524" w:rsidRDefault="00ED42E6" w:rsidP="00ED42E6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4A209A9" w14:textId="77777777" w:rsidR="000F1CCF" w:rsidRPr="00392524" w:rsidRDefault="000F1CCF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7598A84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1238FA5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C4A6E6E" w14:textId="77777777" w:rsidR="00ED42E6" w:rsidRPr="00392524" w:rsidRDefault="00ED42E6" w:rsidP="005748C7">
      <w:pPr>
        <w:rPr>
          <w:rFonts w:cs="Cordia New"/>
          <w:b/>
          <w:bCs/>
          <w:sz w:val="28"/>
          <w:szCs w:val="35"/>
          <w:cs/>
          <w:lang w:val="en-US" w:bidi="th-TH"/>
        </w:rPr>
      </w:pPr>
    </w:p>
    <w:p w14:paraId="6E7B425B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9AD9971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  <w:sectPr w:rsidR="00ED42E6" w:rsidRPr="00392524" w:rsidSect="00C364E9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3E44B9B" w14:textId="77777777" w:rsidR="008E26F6" w:rsidRPr="00392524" w:rsidRDefault="008E26F6" w:rsidP="008E26F6">
      <w:pPr>
        <w:rPr>
          <w:rFonts w:eastAsia="Times New Roman" w:cstheme="minorBidi"/>
          <w:b/>
          <w:bCs/>
          <w:sz w:val="28"/>
          <w:szCs w:val="35"/>
          <w:cs/>
          <w:lang w:bidi="th-TH"/>
        </w:rPr>
      </w:pPr>
    </w:p>
    <w:p w14:paraId="4835650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72AB91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2CBF95" w14:textId="77777777" w:rsidR="008E26F6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66581A" w14:textId="77777777" w:rsidR="002C3108" w:rsidRDefault="002C3108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106F8AF6" w14:textId="77777777" w:rsidR="002C3108" w:rsidRPr="00392524" w:rsidRDefault="002C3108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CBE6BC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03A8BE9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164DD3" w14:textId="77777777" w:rsidR="008E26F6" w:rsidRPr="00392524" w:rsidRDefault="008E26F6" w:rsidP="008E26F6">
      <w:pPr>
        <w:rPr>
          <w:rFonts w:eastAsia="Times New Roman" w:cs="Cordia New"/>
          <w:b/>
          <w:bCs/>
          <w:sz w:val="28"/>
          <w:szCs w:val="35"/>
          <w:cs/>
          <w:lang w:val="en-US" w:bidi="th-TH"/>
        </w:rPr>
      </w:pPr>
    </w:p>
    <w:p w14:paraId="78DF43CC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570814CE" w14:textId="77777777" w:rsidR="002C3108" w:rsidRPr="00392524" w:rsidRDefault="002C3108" w:rsidP="002C3108">
      <w:pPr>
        <w:spacing w:line="240" w:lineRule="auto"/>
        <w:jc w:val="both"/>
        <w:rPr>
          <w:rFonts w:ascii="CordiaUPC" w:eastAsia="Times New Roman" w:hAnsi="CordiaUPC" w:cs="CordiaUPC"/>
          <w:szCs w:val="24"/>
          <w:lang w:val="en-US"/>
        </w:rPr>
      </w:pPr>
      <w:r w:rsidRPr="00392524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>Independent Auditor’s Report on Review of Interim Financial Information</w:t>
      </w:r>
      <w:r w:rsidRPr="00392524" w:rsidDel="0091296F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 xml:space="preserve"> </w:t>
      </w:r>
    </w:p>
    <w:p w14:paraId="6C12F6C1" w14:textId="77777777" w:rsidR="002C3108" w:rsidRPr="00392524" w:rsidRDefault="002C3108" w:rsidP="002C3108">
      <w:pPr>
        <w:rPr>
          <w:rFonts w:eastAsia="Times New Roman" w:cs="Times New Roman"/>
          <w:b/>
          <w:bCs/>
          <w:sz w:val="24"/>
          <w:szCs w:val="24"/>
        </w:rPr>
      </w:pPr>
    </w:p>
    <w:p w14:paraId="2E9134BD" w14:textId="77777777" w:rsidR="002C3108" w:rsidRPr="00392524" w:rsidRDefault="002C3108" w:rsidP="002C3108">
      <w:pPr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To the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Board of Directors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of </w:t>
      </w:r>
      <w:proofErr w:type="spellStart"/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TMB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>Thanachart</w:t>
      </w:r>
      <w:proofErr w:type="spellEnd"/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Bank Public Company Limited</w:t>
      </w:r>
    </w:p>
    <w:p w14:paraId="13A0FC6C" w14:textId="77777777" w:rsidR="002C3108" w:rsidRPr="00392524" w:rsidRDefault="002C3108" w:rsidP="002C3108">
      <w:pPr>
        <w:shd w:val="clear" w:color="auto" w:fill="FFFFFF"/>
        <w:jc w:val="thaiDistribute"/>
        <w:rPr>
          <w:rFonts w:eastAsia="Times New Roman" w:cs="Times New Roman"/>
          <w:i/>
          <w:lang w:bidi="th-TH"/>
        </w:rPr>
      </w:pPr>
    </w:p>
    <w:p w14:paraId="220072D5" w14:textId="5188DA45" w:rsidR="002C3108" w:rsidRPr="005B2349" w:rsidRDefault="002C3108" w:rsidP="002C3108">
      <w:pPr>
        <w:shd w:val="clear" w:color="auto" w:fill="FFFFFF"/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lang w:bidi="th-TH"/>
        </w:rPr>
      </w:pP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 have reviewed the accompanying consolidated and the Bank only statements of financial position of </w:t>
      </w:r>
      <w:proofErr w:type="spellStart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and its subsidiaries (the “Group”), and of </w:t>
      </w:r>
      <w:proofErr w:type="spellStart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(the “Bank”) respectively, as at </w:t>
      </w:r>
      <w:r w:rsidRPr="001C7C10">
        <w:rPr>
          <w:rFonts w:ascii="CordiaUPC" w:eastAsia="Times New Roman" w:hAnsi="CordiaUPC" w:cs="CordiaUPC"/>
          <w:sz w:val="26"/>
          <w:szCs w:val="26"/>
          <w:lang w:bidi="th-TH"/>
        </w:rPr>
        <w:t>3</w:t>
      </w:r>
      <w:r w:rsidR="0072227B">
        <w:rPr>
          <w:rFonts w:ascii="CordiaUPC" w:eastAsia="Times New Roman" w:hAnsi="CordiaUPC" w:cs="CordiaUPC"/>
          <w:sz w:val="26"/>
          <w:szCs w:val="26"/>
          <w:lang w:bidi="th-TH"/>
        </w:rPr>
        <w:t>0 September</w:t>
      </w:r>
      <w:r w:rsidRPr="001C7C10">
        <w:rPr>
          <w:rFonts w:ascii="CordiaUPC" w:eastAsia="Times New Roman" w:hAnsi="CordiaUPC" w:cs="CordiaUPC"/>
          <w:sz w:val="26"/>
          <w:szCs w:val="26"/>
          <w:lang w:bidi="th-TH"/>
        </w:rPr>
        <w:t xml:space="preserve"> 2024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; the consolidated and the Bank </w:t>
      </w:r>
      <w:r w:rsidRPr="005724A3">
        <w:rPr>
          <w:rFonts w:ascii="CordiaUPC" w:eastAsia="Times New Roman" w:hAnsi="CordiaUPC" w:cs="CordiaUPC" w:hint="cs"/>
          <w:sz w:val="26"/>
          <w:szCs w:val="26"/>
          <w:lang w:bidi="th-TH"/>
        </w:rPr>
        <w:t>only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statements of profit or loss and other comprehensive income</w:t>
      </w:r>
      <w:r w:rsidR="00250106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="00250106">
        <w:rPr>
          <w:rFonts w:ascii="CordiaUPC" w:eastAsia="Times New Roman" w:hAnsi="CordiaUPC" w:cs="CordiaUPC"/>
          <w:sz w:val="26"/>
          <w:szCs w:val="26"/>
          <w:lang w:val="en-US" w:bidi="th-TH"/>
        </w:rPr>
        <w:t>for the three-month and nine-month periods ended 30 September 2024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, changes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in equity and cash flows </w:t>
      </w:r>
      <w:r w:rsidR="0072227B">
        <w:rPr>
          <w:rFonts w:ascii="CordiaUPC" w:hAnsi="CordiaUPC" w:cs="CordiaUPC"/>
          <w:sz w:val="26"/>
          <w:szCs w:val="26"/>
          <w:lang w:bidi="th-TH"/>
        </w:rPr>
        <w:t xml:space="preserve">for the </w:t>
      </w:r>
      <w:r w:rsidR="00ED6269">
        <w:rPr>
          <w:rFonts w:ascii="CordiaUPC" w:hAnsi="CordiaUPC" w:cs="CordiaUPC"/>
          <w:sz w:val="26"/>
          <w:szCs w:val="26"/>
          <w:lang w:bidi="th-TH"/>
        </w:rPr>
        <w:br/>
      </w:r>
      <w:r w:rsidR="0072227B">
        <w:rPr>
          <w:rFonts w:ascii="CordiaUPC" w:hAnsi="CordiaUPC" w:cs="CordiaUPC"/>
          <w:sz w:val="26"/>
          <w:szCs w:val="26"/>
          <w:lang w:bidi="th-TH"/>
        </w:rPr>
        <w:t>nine-month</w:t>
      </w:r>
      <w:r w:rsidRPr="006E00EA">
        <w:rPr>
          <w:rFonts w:ascii="CordiaUPC" w:hAnsi="CordiaUPC" w:cs="CordiaUPC" w:hint="cs"/>
          <w:sz w:val="26"/>
          <w:szCs w:val="26"/>
          <w:lang w:bidi="th-TH"/>
        </w:rPr>
        <w:t xml:space="preserve"> period</w:t>
      </w:r>
      <w:r w:rsidRPr="006E00EA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6E00EA">
        <w:rPr>
          <w:rFonts w:ascii="CordiaUPC" w:hAnsi="CordiaUPC" w:cs="CordiaUPC" w:hint="cs"/>
          <w:sz w:val="26"/>
          <w:szCs w:val="26"/>
          <w:lang w:bidi="th-TH"/>
        </w:rPr>
        <w:t>ended</w:t>
      </w:r>
      <w:r w:rsidRPr="006E00EA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6E00EA">
        <w:rPr>
          <w:rFonts w:ascii="CordiaUPC" w:eastAsia="Times New Roman" w:hAnsi="CordiaUPC" w:cs="CordiaUPC"/>
          <w:sz w:val="26"/>
          <w:szCs w:val="26"/>
          <w:lang w:val="en-US" w:bidi="th-TH"/>
        </w:rPr>
        <w:t>3</w:t>
      </w:r>
      <w:r w:rsidR="0072227B">
        <w:rPr>
          <w:rFonts w:ascii="CordiaUPC" w:eastAsia="Times New Roman" w:hAnsi="CordiaUPC" w:cs="CordiaUPC"/>
          <w:sz w:val="26"/>
          <w:szCs w:val="26"/>
          <w:lang w:val="en-US" w:bidi="th-TH"/>
        </w:rPr>
        <w:t>0 September</w:t>
      </w:r>
      <w:r w:rsidRPr="006E00EA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2024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; and the condensed notes (“interim financial information”).</w:t>
      </w:r>
      <w:r w:rsidRPr="005B2349">
        <w:rPr>
          <w:rFonts w:ascii="CordiaUPC" w:eastAsia="Times New Roman" w:hAnsi="CordiaUPC" w:cs="CordiaUPC" w:hint="cs"/>
          <w:i/>
          <w:iCs/>
          <w:sz w:val="26"/>
          <w:szCs w:val="26"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</w:rPr>
        <w:t>Management is responsible for the preparation and presentation of this interim financial information in accordance with Thai Accounting Standard 34, “Interim Financial Reporting”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/>
        </w:rPr>
        <w:t xml:space="preserve"> and the regulations of the Bank of Thailand.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My responsibility is to express a conclusion on this interim financial information based on my review.</w:t>
      </w:r>
    </w:p>
    <w:p w14:paraId="064226AE" w14:textId="77777777" w:rsidR="002C3108" w:rsidRPr="005B2349" w:rsidRDefault="002C3108" w:rsidP="002C3108">
      <w:pPr>
        <w:shd w:val="clear" w:color="auto" w:fill="FFFFFF"/>
        <w:spacing w:line="240" w:lineRule="exact"/>
        <w:jc w:val="both"/>
        <w:rPr>
          <w:rFonts w:eastAsia="Times New Roman" w:cstheme="minorBidi"/>
          <w:lang w:bidi="th-TH"/>
        </w:rPr>
      </w:pPr>
    </w:p>
    <w:p w14:paraId="32D297C3" w14:textId="77777777" w:rsidR="002C3108" w:rsidRDefault="002C3108" w:rsidP="002C3108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Scope of Review</w:t>
      </w:r>
    </w:p>
    <w:p w14:paraId="5414D04E" w14:textId="77777777" w:rsidR="002C3108" w:rsidRPr="008E77EF" w:rsidRDefault="002C3108" w:rsidP="002C3108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</w:p>
    <w:p w14:paraId="3D883094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</w:t>
      </w:r>
      <w:bookmarkStart w:id="0" w:name="_Hlk85724517"/>
      <w:r w:rsidRPr="005B2349">
        <w:rPr>
          <w:rFonts w:ascii="CordiaUPC" w:eastAsia="Times New Roman" w:hAnsi="CordiaUPC" w:cs="CordiaUPC" w:hint="cs"/>
          <w:sz w:val="26"/>
          <w:szCs w:val="26"/>
        </w:rPr>
        <w:t>of the Entity</w:t>
      </w:r>
      <w:bookmarkEnd w:id="0"/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me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to obtain assurance that I would become aware of all significant matters that might be identified in an audit. Accordingly,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do not express an audit opinion.</w:t>
      </w:r>
    </w:p>
    <w:p w14:paraId="2CBC7B5A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5D50083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Conclusion</w:t>
      </w:r>
    </w:p>
    <w:p w14:paraId="6781931B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0F553C3" w14:textId="77777777" w:rsidR="002C3108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Based on my review, nothing has come to my attention that causes me to believe that the accompanying interim financial information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not prepared, in all material respects, in accordance with Thai Accounting Standard 34, “Interim Financial Reporting”, and </w:t>
      </w:r>
      <w:r w:rsidRPr="005B2349">
        <w:rPr>
          <w:rFonts w:ascii="CordiaUPC" w:eastAsia="Times New Roman" w:hAnsi="CordiaUPC" w:cs="CordiaUPC"/>
          <w:sz w:val="26"/>
          <w:szCs w:val="26"/>
        </w:rPr>
        <w:t>the regulations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of the Bank of Thailand.</w:t>
      </w:r>
    </w:p>
    <w:p w14:paraId="0E9B61B2" w14:textId="77777777" w:rsidR="002C3108" w:rsidRPr="00B51C2A" w:rsidRDefault="002C3108" w:rsidP="002C3108">
      <w:pPr>
        <w:autoSpaceDE w:val="0"/>
        <w:autoSpaceDN w:val="0"/>
        <w:adjustRightInd w:val="0"/>
        <w:spacing w:line="240" w:lineRule="atLeast"/>
        <w:jc w:val="thaiDistribute"/>
        <w:rPr>
          <w:rFonts w:ascii="CordiaUPC" w:eastAsia="Times New Roman" w:hAnsi="CordiaUPC" w:cs="CordiaUPC"/>
          <w:sz w:val="28"/>
          <w:szCs w:val="28"/>
          <w:lang w:val="en-US"/>
        </w:rPr>
      </w:pPr>
    </w:p>
    <w:p w14:paraId="79FF94E5" w14:textId="77777777" w:rsidR="002C3108" w:rsidRPr="00F81AF1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cs/>
          <w:lang w:bidi="th-TH"/>
        </w:rPr>
      </w:pPr>
    </w:p>
    <w:p w14:paraId="5D000DF9" w14:textId="77777777" w:rsidR="002C3108" w:rsidRPr="00F81AF1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iCs/>
          <w:sz w:val="26"/>
          <w:szCs w:val="26"/>
        </w:rPr>
      </w:pPr>
    </w:p>
    <w:p w14:paraId="6625022A" w14:textId="77777777" w:rsidR="002C3108" w:rsidRPr="00F81AF1" w:rsidRDefault="002C3108" w:rsidP="002C3108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  <w:cs/>
          <w:lang w:bidi="th-TH"/>
        </w:rPr>
      </w:pPr>
    </w:p>
    <w:p w14:paraId="34D0F700" w14:textId="77777777" w:rsidR="002C3108" w:rsidRPr="00F81AF1" w:rsidRDefault="002C3108" w:rsidP="002C3108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</w:rPr>
      </w:pPr>
    </w:p>
    <w:p w14:paraId="4FA08A80" w14:textId="77777777" w:rsidR="002C3108" w:rsidRPr="00F81AF1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5CEE1F9F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(</w:t>
      </w:r>
      <w:r w:rsidRPr="00392524">
        <w:rPr>
          <w:rFonts w:ascii="CordiaUPC" w:eastAsia="Times New Roman" w:hAnsi="CordiaUPC" w:cs="CordiaUPC"/>
          <w:sz w:val="26"/>
          <w:szCs w:val="26"/>
        </w:rPr>
        <w:t>Chokechai Ngamwutikul</w:t>
      </w:r>
      <w:r w:rsidRPr="00392524">
        <w:rPr>
          <w:rFonts w:ascii="CordiaUPC" w:eastAsia="Times New Roman" w:hAnsi="CordiaUPC" w:cs="CordiaUPC" w:hint="cs"/>
          <w:sz w:val="26"/>
          <w:szCs w:val="26"/>
        </w:rPr>
        <w:t>)</w:t>
      </w:r>
    </w:p>
    <w:p w14:paraId="36400FC6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Certified Public Accountant</w:t>
      </w:r>
    </w:p>
    <w:p w14:paraId="52A9DFD1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Registration No. </w:t>
      </w:r>
      <w:r w:rsidRPr="00392524">
        <w:rPr>
          <w:rFonts w:ascii="CordiaUPC" w:hAnsi="CordiaUPC" w:cs="CordiaUPC"/>
          <w:sz w:val="26"/>
          <w:szCs w:val="26"/>
        </w:rPr>
        <w:t>9728</w:t>
      </w:r>
    </w:p>
    <w:p w14:paraId="59FC3A4D" w14:textId="77777777" w:rsidR="002C3108" w:rsidRPr="00392524" w:rsidRDefault="002C3108" w:rsidP="002C3108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3C5592F6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p w14:paraId="39F3ABED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KPMG </w:t>
      </w:r>
      <w:proofErr w:type="spellStart"/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Phoomchai</w:t>
      </w:r>
      <w:proofErr w:type="spellEnd"/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Audit Ltd.</w:t>
      </w:r>
    </w:p>
    <w:p w14:paraId="541784A7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Bangkok</w:t>
      </w:r>
    </w:p>
    <w:p w14:paraId="2548E78A" w14:textId="464AFA9E" w:rsidR="002C3108" w:rsidRPr="00392524" w:rsidRDefault="00907786" w:rsidP="002C3108">
      <w:pPr>
        <w:spacing w:line="240" w:lineRule="exact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21791E">
        <w:rPr>
          <w:rFonts w:ascii="CordiaUPC" w:eastAsia="Times New Roman" w:hAnsi="CordiaUPC" w:cs="CordiaUPC"/>
          <w:sz w:val="26"/>
          <w:szCs w:val="26"/>
          <w:lang w:val="en-US" w:bidi="th-TH"/>
        </w:rPr>
        <w:t>13</w:t>
      </w:r>
      <w:r w:rsidR="002C3108" w:rsidRPr="0021791E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</w:t>
      </w:r>
      <w:r w:rsidR="007D520B" w:rsidRPr="0021791E">
        <w:rPr>
          <w:rFonts w:ascii="CordiaUPC" w:eastAsia="Times New Roman" w:hAnsi="CordiaUPC" w:cs="CordiaUPC"/>
          <w:sz w:val="26"/>
          <w:szCs w:val="26"/>
          <w:lang w:val="en-US" w:bidi="th-TH"/>
        </w:rPr>
        <w:t>November</w:t>
      </w:r>
      <w:r w:rsidR="002C3108" w:rsidRPr="0021791E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202</w:t>
      </w:r>
      <w:r w:rsidR="004F5AA0" w:rsidRPr="0021791E">
        <w:rPr>
          <w:rFonts w:ascii="CordiaUPC" w:eastAsia="Times New Roman" w:hAnsi="CordiaUPC" w:cs="CordiaUPC"/>
          <w:sz w:val="26"/>
          <w:szCs w:val="26"/>
          <w:lang w:val="en-US" w:bidi="th-TH"/>
        </w:rPr>
        <w:t>4</w:t>
      </w:r>
    </w:p>
    <w:p w14:paraId="31ACFA47" w14:textId="77777777" w:rsidR="00BA6A58" w:rsidRPr="002C3108" w:rsidRDefault="00BA6A58" w:rsidP="002C3108">
      <w:pPr>
        <w:spacing w:line="240" w:lineRule="auto"/>
        <w:jc w:val="both"/>
        <w:rPr>
          <w:rFonts w:ascii="CordiaUPC" w:hAnsi="CordiaUPC" w:cs="CordiaUPC"/>
          <w:b/>
          <w:bCs/>
          <w:color w:val="FF0000"/>
          <w:sz w:val="26"/>
          <w:szCs w:val="26"/>
          <w:highlight w:val="green"/>
          <w:lang w:val="en-US"/>
        </w:rPr>
      </w:pPr>
    </w:p>
    <w:sectPr w:rsidR="00BA6A58" w:rsidRPr="002C3108" w:rsidSect="002C3108">
      <w:headerReference w:type="default" r:id="rId15"/>
      <w:pgSz w:w="11907" w:h="16840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DC27" w14:textId="77777777" w:rsidR="008E72FF" w:rsidRDefault="008E72FF">
      <w:r>
        <w:separator/>
      </w:r>
    </w:p>
  </w:endnote>
  <w:endnote w:type="continuationSeparator" w:id="0">
    <w:p w14:paraId="38F8F566" w14:textId="77777777" w:rsidR="008E72FF" w:rsidRDefault="008E72FF">
      <w:r>
        <w:continuationSeparator/>
      </w:r>
    </w:p>
  </w:endnote>
  <w:endnote w:type="continuationNotice" w:id="1">
    <w:p w14:paraId="72153928" w14:textId="77777777" w:rsidR="008E72FF" w:rsidRDefault="008E72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E3A6" w14:textId="77777777" w:rsidR="00F777DA" w:rsidRDefault="00F777DA" w:rsidP="000C1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A90F35" w14:textId="77777777" w:rsidR="00F777DA" w:rsidRDefault="00F777DA" w:rsidP="00A21E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1376" w14:textId="5C477F8A" w:rsidR="00F777DA" w:rsidRDefault="00F777DA" w:rsidP="00EC26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554478" w14:textId="110076EC" w:rsidR="00F777DA" w:rsidRPr="007103D1" w:rsidRDefault="00F777DA">
    <w:pPr>
      <w:pStyle w:val="Footer"/>
      <w:rPr>
        <w:i/>
        <w:iCs/>
        <w:sz w:val="22"/>
        <w:szCs w:val="22"/>
      </w:rPr>
    </w:pPr>
    <w:r>
      <w:rPr>
        <w:i/>
        <w:iCs/>
        <w:noProof/>
        <w:sz w:val="22"/>
        <w:szCs w:val="22"/>
      </w:rPr>
      <w:fldChar w:fldCharType="begin"/>
    </w:r>
    <w:r>
      <w:rPr>
        <w:i/>
        <w:iCs/>
        <w:noProof/>
        <w:sz w:val="22"/>
        <w:szCs w:val="22"/>
      </w:rPr>
      <w:instrText xml:space="preserve"> FILENAME   \* MERGEFORMAT </w:instrText>
    </w:r>
    <w:r>
      <w:rPr>
        <w:i/>
        <w:iCs/>
        <w:noProof/>
        <w:sz w:val="22"/>
        <w:szCs w:val="22"/>
      </w:rPr>
      <w:fldChar w:fldCharType="separate"/>
    </w:r>
    <w:r w:rsidR="007809BD">
      <w:rPr>
        <w:i/>
        <w:iCs/>
        <w:noProof/>
        <w:sz w:val="22"/>
        <w:szCs w:val="22"/>
      </w:rPr>
      <w:t>Auditor's report Sep24 EN -RR.docx</w:t>
    </w:r>
    <w:r>
      <w:rPr>
        <w:i/>
        <w:iCs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5273" w14:textId="63E0AA57" w:rsidR="00F777DA" w:rsidRPr="00EF47D7" w:rsidRDefault="00F777DA" w:rsidP="00415D2F">
    <w:pPr>
      <w:pStyle w:val="Footer"/>
      <w:rPr>
        <w:rFonts w:ascii="CordiaUPC" w:hAnsi="CordiaUPC" w:cs="CordiaUPC"/>
        <w:sz w:val="16"/>
        <w:szCs w:val="16"/>
        <w:lang w:val="en-US"/>
      </w:rPr>
    </w:pPr>
    <w:r w:rsidRPr="00EF47D7">
      <w:rPr>
        <w:rFonts w:ascii="CordiaUPC" w:hAnsi="CordiaUPC" w:cs="CordiaUPC" w:hint="cs"/>
        <w:i/>
        <w:iCs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EB3A0" w14:textId="77777777" w:rsidR="008E72FF" w:rsidRDefault="008E72FF">
      <w:r>
        <w:separator/>
      </w:r>
    </w:p>
  </w:footnote>
  <w:footnote w:type="continuationSeparator" w:id="0">
    <w:p w14:paraId="13CB5712" w14:textId="77777777" w:rsidR="008E72FF" w:rsidRDefault="008E72FF">
      <w:r>
        <w:continuationSeparator/>
      </w:r>
    </w:p>
  </w:footnote>
  <w:footnote w:type="continuationNotice" w:id="1">
    <w:p w14:paraId="4EBEACB9" w14:textId="77777777" w:rsidR="008E72FF" w:rsidRDefault="008E72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B740" w14:textId="77777777" w:rsidR="00F777DA" w:rsidRDefault="00F777DA">
    <w:pPr>
      <w:pStyle w:val="Header"/>
    </w:pPr>
  </w:p>
  <w:p w14:paraId="07DFDFF4" w14:textId="77777777" w:rsidR="00F777DA" w:rsidRDefault="00F7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D330" w14:textId="77777777" w:rsidR="00CF4296" w:rsidRPr="00C004C6" w:rsidRDefault="00CF4296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6" w15:restartNumberingAfterBreak="0">
    <w:nsid w:val="000A25F5"/>
    <w:multiLevelType w:val="hybridMultilevel"/>
    <w:tmpl w:val="D0EEB9FE"/>
    <w:name w:val="WW8Num2"/>
    <w:lvl w:ilvl="0" w:tplc="AF26D368">
      <w:start w:val="4"/>
      <w:numFmt w:val="decimal"/>
      <w:lvlText w:val="%1"/>
      <w:lvlJc w:val="left"/>
      <w:pPr>
        <w:ind w:left="1291" w:hanging="360"/>
      </w:pPr>
      <w:rPr>
        <w:rFonts w:hint="default"/>
      </w:rPr>
    </w:lvl>
    <w:lvl w:ilvl="1" w:tplc="D0B2E046" w:tentative="1">
      <w:start w:val="1"/>
      <w:numFmt w:val="lowerLetter"/>
      <w:lvlText w:val="%2."/>
      <w:lvlJc w:val="left"/>
      <w:pPr>
        <w:ind w:left="2011" w:hanging="360"/>
      </w:pPr>
    </w:lvl>
    <w:lvl w:ilvl="2" w:tplc="61FA4F52" w:tentative="1">
      <w:start w:val="1"/>
      <w:numFmt w:val="lowerRoman"/>
      <w:lvlText w:val="%3."/>
      <w:lvlJc w:val="right"/>
      <w:pPr>
        <w:ind w:left="2731" w:hanging="180"/>
      </w:pPr>
    </w:lvl>
    <w:lvl w:ilvl="3" w:tplc="7EACF96C" w:tentative="1">
      <w:start w:val="1"/>
      <w:numFmt w:val="decimal"/>
      <w:lvlText w:val="%4."/>
      <w:lvlJc w:val="left"/>
      <w:pPr>
        <w:ind w:left="3451" w:hanging="360"/>
      </w:pPr>
    </w:lvl>
    <w:lvl w:ilvl="4" w:tplc="41E09FBC" w:tentative="1">
      <w:start w:val="1"/>
      <w:numFmt w:val="lowerLetter"/>
      <w:lvlText w:val="%5."/>
      <w:lvlJc w:val="left"/>
      <w:pPr>
        <w:ind w:left="4171" w:hanging="360"/>
      </w:pPr>
    </w:lvl>
    <w:lvl w:ilvl="5" w:tplc="9B72FCEC" w:tentative="1">
      <w:start w:val="1"/>
      <w:numFmt w:val="lowerRoman"/>
      <w:lvlText w:val="%6."/>
      <w:lvlJc w:val="right"/>
      <w:pPr>
        <w:ind w:left="4891" w:hanging="180"/>
      </w:pPr>
    </w:lvl>
    <w:lvl w:ilvl="6" w:tplc="7E920AC4" w:tentative="1">
      <w:start w:val="1"/>
      <w:numFmt w:val="decimal"/>
      <w:lvlText w:val="%7."/>
      <w:lvlJc w:val="left"/>
      <w:pPr>
        <w:ind w:left="5611" w:hanging="360"/>
      </w:pPr>
    </w:lvl>
    <w:lvl w:ilvl="7" w:tplc="60E6F654" w:tentative="1">
      <w:start w:val="1"/>
      <w:numFmt w:val="lowerLetter"/>
      <w:lvlText w:val="%8."/>
      <w:lvlJc w:val="left"/>
      <w:pPr>
        <w:ind w:left="6331" w:hanging="360"/>
      </w:pPr>
    </w:lvl>
    <w:lvl w:ilvl="8" w:tplc="857430E8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35455C8"/>
    <w:multiLevelType w:val="multilevel"/>
    <w:tmpl w:val="46C459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42F20F5"/>
    <w:multiLevelType w:val="hybridMultilevel"/>
    <w:tmpl w:val="B884521E"/>
    <w:lvl w:ilvl="0" w:tplc="03F087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B641D"/>
    <w:multiLevelType w:val="multilevel"/>
    <w:tmpl w:val="72C6AB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1" w:hanging="1440"/>
      </w:pPr>
      <w:rPr>
        <w:rFonts w:hint="default"/>
      </w:rPr>
    </w:lvl>
  </w:abstractNum>
  <w:abstractNum w:abstractNumId="12" w15:restartNumberingAfterBreak="0">
    <w:nsid w:val="07296D04"/>
    <w:multiLevelType w:val="hybridMultilevel"/>
    <w:tmpl w:val="EE3E82C8"/>
    <w:lvl w:ilvl="0" w:tplc="B1A4662A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E952773"/>
    <w:multiLevelType w:val="hybridMultilevel"/>
    <w:tmpl w:val="1C566624"/>
    <w:lvl w:ilvl="0" w:tplc="0BEEF5A8">
      <w:start w:val="1"/>
      <w:numFmt w:val="lowerLetter"/>
      <w:lvlText w:val="(%1)"/>
      <w:lvlJc w:val="left"/>
      <w:pPr>
        <w:ind w:left="1350" w:hanging="360"/>
      </w:pPr>
      <w:rPr>
        <w:rFonts w:hint="default"/>
        <w:b w:val="0"/>
        <w:i/>
        <w:iCs/>
        <w:sz w:val="26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5" w15:restartNumberingAfterBreak="0">
    <w:nsid w:val="109311B9"/>
    <w:multiLevelType w:val="hybridMultilevel"/>
    <w:tmpl w:val="5B66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6479E9"/>
    <w:multiLevelType w:val="multilevel"/>
    <w:tmpl w:val="BE241F6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B4E36F4"/>
    <w:multiLevelType w:val="hybridMultilevel"/>
    <w:tmpl w:val="F112D97C"/>
    <w:lvl w:ilvl="0" w:tplc="0000000F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34113"/>
    <w:multiLevelType w:val="hybridMultilevel"/>
    <w:tmpl w:val="5526F036"/>
    <w:lvl w:ilvl="0" w:tplc="4412E188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BD5E5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F8E4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08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7A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65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403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CE9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10A376A"/>
    <w:multiLevelType w:val="hybridMultilevel"/>
    <w:tmpl w:val="83A49832"/>
    <w:lvl w:ilvl="0" w:tplc="76286FF4">
      <w:start w:val="1"/>
      <w:numFmt w:val="decimal"/>
      <w:lvlText w:val="(%1)"/>
      <w:lvlJc w:val="left"/>
      <w:pPr>
        <w:ind w:left="13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4903943"/>
    <w:multiLevelType w:val="multilevel"/>
    <w:tmpl w:val="A1C46F5A"/>
    <w:lvl w:ilvl="0">
      <w:start w:val="1"/>
      <w:numFmt w:val="decimal"/>
      <w:lvlText w:val="%1."/>
      <w:lvlJc w:val="left"/>
      <w:pPr>
        <w:ind w:left="1132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5" w:hanging="1440"/>
      </w:pPr>
      <w:rPr>
        <w:rFonts w:hint="default"/>
      </w:rPr>
    </w:lvl>
  </w:abstractNum>
  <w:abstractNum w:abstractNumId="2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84E4D89"/>
    <w:multiLevelType w:val="singleLevel"/>
    <w:tmpl w:val="8A0A33D2"/>
    <w:lvl w:ilvl="0">
      <w:start w:val="1"/>
      <w:numFmt w:val="bullet"/>
      <w:pStyle w:val="AAFrameAddress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B511B3"/>
    <w:multiLevelType w:val="multilevel"/>
    <w:tmpl w:val="6CC8BF94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CordiaUPC" w:hAnsi="CordiaUPC" w:cs="CordiaUPC" w:hint="c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DE369DC"/>
    <w:multiLevelType w:val="hybridMultilevel"/>
    <w:tmpl w:val="990E407A"/>
    <w:lvl w:ilvl="0" w:tplc="C750D52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DFF11E3"/>
    <w:multiLevelType w:val="multilevel"/>
    <w:tmpl w:val="CCE06A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EEF215C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3606A94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47623587"/>
    <w:multiLevelType w:val="hybridMultilevel"/>
    <w:tmpl w:val="ACB2C636"/>
    <w:lvl w:ilvl="0" w:tplc="13307EE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A88F8D0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49E81BA9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5987EA7"/>
    <w:multiLevelType w:val="multilevel"/>
    <w:tmpl w:val="9704E1C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" w15:restartNumberingAfterBreak="0">
    <w:nsid w:val="617C2EA2"/>
    <w:multiLevelType w:val="hybridMultilevel"/>
    <w:tmpl w:val="62AA8DFE"/>
    <w:lvl w:ilvl="0" w:tplc="8710017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BC1E5D6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61A57D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28471B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FEED0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AA1C911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CE6970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398314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3C4E30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DC3E15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3" w15:restartNumberingAfterBreak="0">
    <w:nsid w:val="6E4E7A8C"/>
    <w:multiLevelType w:val="hybridMultilevel"/>
    <w:tmpl w:val="4E822844"/>
    <w:lvl w:ilvl="0" w:tplc="40347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1DF55D1"/>
    <w:multiLevelType w:val="multilevel"/>
    <w:tmpl w:val="C8A059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6C65C30"/>
    <w:multiLevelType w:val="hybridMultilevel"/>
    <w:tmpl w:val="20304DDE"/>
    <w:lvl w:ilvl="0" w:tplc="B42C976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BA8251D"/>
    <w:multiLevelType w:val="hybridMultilevel"/>
    <w:tmpl w:val="F7DEC198"/>
    <w:lvl w:ilvl="0" w:tplc="5528371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F490FC1C" w:tentative="1">
      <w:start w:val="1"/>
      <w:numFmt w:val="lowerLetter"/>
      <w:lvlText w:val="%2."/>
      <w:lvlJc w:val="left"/>
      <w:pPr>
        <w:ind w:left="1647" w:hanging="360"/>
      </w:pPr>
    </w:lvl>
    <w:lvl w:ilvl="2" w:tplc="87867FE4" w:tentative="1">
      <w:start w:val="1"/>
      <w:numFmt w:val="lowerRoman"/>
      <w:lvlText w:val="%3."/>
      <w:lvlJc w:val="right"/>
      <w:pPr>
        <w:ind w:left="2367" w:hanging="180"/>
      </w:pPr>
    </w:lvl>
    <w:lvl w:ilvl="3" w:tplc="B26C7EBC" w:tentative="1">
      <w:start w:val="1"/>
      <w:numFmt w:val="decimal"/>
      <w:lvlText w:val="%4."/>
      <w:lvlJc w:val="left"/>
      <w:pPr>
        <w:ind w:left="3087" w:hanging="360"/>
      </w:pPr>
    </w:lvl>
    <w:lvl w:ilvl="4" w:tplc="8EB66626" w:tentative="1">
      <w:start w:val="1"/>
      <w:numFmt w:val="lowerLetter"/>
      <w:lvlText w:val="%5."/>
      <w:lvlJc w:val="left"/>
      <w:pPr>
        <w:ind w:left="3807" w:hanging="360"/>
      </w:pPr>
    </w:lvl>
    <w:lvl w:ilvl="5" w:tplc="19960DE6" w:tentative="1">
      <w:start w:val="1"/>
      <w:numFmt w:val="lowerRoman"/>
      <w:lvlText w:val="%6."/>
      <w:lvlJc w:val="right"/>
      <w:pPr>
        <w:ind w:left="4527" w:hanging="180"/>
      </w:pPr>
    </w:lvl>
    <w:lvl w:ilvl="6" w:tplc="8C4CBD02" w:tentative="1">
      <w:start w:val="1"/>
      <w:numFmt w:val="decimal"/>
      <w:lvlText w:val="%7."/>
      <w:lvlJc w:val="left"/>
      <w:pPr>
        <w:ind w:left="5247" w:hanging="360"/>
      </w:pPr>
    </w:lvl>
    <w:lvl w:ilvl="7" w:tplc="7B7E3150" w:tentative="1">
      <w:start w:val="1"/>
      <w:numFmt w:val="lowerLetter"/>
      <w:lvlText w:val="%8."/>
      <w:lvlJc w:val="left"/>
      <w:pPr>
        <w:ind w:left="5967" w:hanging="360"/>
      </w:pPr>
    </w:lvl>
    <w:lvl w:ilvl="8" w:tplc="42D8D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30976992">
    <w:abstractNumId w:val="2"/>
  </w:num>
  <w:num w:numId="2" w16cid:durableId="1619027592">
    <w:abstractNumId w:val="1"/>
  </w:num>
  <w:num w:numId="3" w16cid:durableId="1288245057">
    <w:abstractNumId w:val="21"/>
  </w:num>
  <w:num w:numId="4" w16cid:durableId="1359306970">
    <w:abstractNumId w:val="22"/>
  </w:num>
  <w:num w:numId="5" w16cid:durableId="1542017625">
    <w:abstractNumId w:val="19"/>
  </w:num>
  <w:num w:numId="6" w16cid:durableId="1714034673">
    <w:abstractNumId w:val="42"/>
  </w:num>
  <w:num w:numId="7" w16cid:durableId="752900892">
    <w:abstractNumId w:val="36"/>
  </w:num>
  <w:num w:numId="8" w16cid:durableId="456921744">
    <w:abstractNumId w:val="34"/>
  </w:num>
  <w:num w:numId="9" w16cid:durableId="1548372566">
    <w:abstractNumId w:val="45"/>
  </w:num>
  <w:num w:numId="10" w16cid:durableId="427577262">
    <w:abstractNumId w:val="18"/>
  </w:num>
  <w:num w:numId="11" w16cid:durableId="507060186">
    <w:abstractNumId w:val="39"/>
  </w:num>
  <w:num w:numId="12" w16cid:durableId="364868756">
    <w:abstractNumId w:val="46"/>
  </w:num>
  <w:num w:numId="13" w16cid:durableId="673462909">
    <w:abstractNumId w:val="14"/>
  </w:num>
  <w:num w:numId="14" w16cid:durableId="27607854">
    <w:abstractNumId w:val="44"/>
  </w:num>
  <w:num w:numId="15" w16cid:durableId="255871342">
    <w:abstractNumId w:val="40"/>
  </w:num>
  <w:num w:numId="16" w16cid:durableId="1299342404">
    <w:abstractNumId w:val="29"/>
  </w:num>
  <w:num w:numId="17" w16cid:durableId="1495801457">
    <w:abstractNumId w:val="47"/>
  </w:num>
  <w:num w:numId="18" w16cid:durableId="189151457">
    <w:abstractNumId w:val="7"/>
  </w:num>
  <w:num w:numId="19" w16cid:durableId="1095445889">
    <w:abstractNumId w:val="28"/>
  </w:num>
  <w:num w:numId="20" w16cid:durableId="1786346900">
    <w:abstractNumId w:val="0"/>
  </w:num>
  <w:num w:numId="21" w16cid:durableId="1976058429">
    <w:abstractNumId w:val="25"/>
  </w:num>
  <w:num w:numId="22" w16cid:durableId="1424497058">
    <w:abstractNumId w:val="20"/>
  </w:num>
  <w:num w:numId="23" w16cid:durableId="241841381">
    <w:abstractNumId w:val="43"/>
  </w:num>
  <w:num w:numId="24" w16cid:durableId="1891382769">
    <w:abstractNumId w:val="27"/>
  </w:num>
  <w:num w:numId="25" w16cid:durableId="676231983">
    <w:abstractNumId w:val="8"/>
  </w:num>
  <w:num w:numId="26" w16cid:durableId="453404996">
    <w:abstractNumId w:val="48"/>
  </w:num>
  <w:num w:numId="27" w16cid:durableId="565725155">
    <w:abstractNumId w:val="24"/>
  </w:num>
  <w:num w:numId="28" w16cid:durableId="175079315">
    <w:abstractNumId w:val="31"/>
  </w:num>
  <w:num w:numId="29" w16cid:durableId="99834230">
    <w:abstractNumId w:val="10"/>
  </w:num>
  <w:num w:numId="30" w16cid:durableId="1122460350">
    <w:abstractNumId w:val="38"/>
  </w:num>
  <w:num w:numId="31" w16cid:durableId="1879581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9676878">
    <w:abstractNumId w:val="23"/>
  </w:num>
  <w:num w:numId="33" w16cid:durableId="1054278878">
    <w:abstractNumId w:val="26"/>
  </w:num>
  <w:num w:numId="34" w16cid:durableId="1769932367">
    <w:abstractNumId w:val="35"/>
  </w:num>
  <w:num w:numId="35" w16cid:durableId="1024332658">
    <w:abstractNumId w:val="32"/>
  </w:num>
  <w:num w:numId="36" w16cid:durableId="717122913">
    <w:abstractNumId w:val="13"/>
  </w:num>
  <w:num w:numId="37" w16cid:durableId="1850290519">
    <w:abstractNumId w:val="41"/>
  </w:num>
  <w:num w:numId="38" w16cid:durableId="116335077">
    <w:abstractNumId w:val="11"/>
  </w:num>
  <w:num w:numId="39" w16cid:durableId="265307267">
    <w:abstractNumId w:val="37"/>
  </w:num>
  <w:num w:numId="40" w16cid:durableId="157234050">
    <w:abstractNumId w:val="9"/>
  </w:num>
  <w:num w:numId="41" w16cid:durableId="1169558516">
    <w:abstractNumId w:val="33"/>
  </w:num>
  <w:num w:numId="42" w16cid:durableId="828985328">
    <w:abstractNumId w:val="44"/>
  </w:num>
  <w:num w:numId="43" w16cid:durableId="1922761351">
    <w:abstractNumId w:val="44"/>
  </w:num>
  <w:num w:numId="44" w16cid:durableId="837118042">
    <w:abstractNumId w:val="44"/>
  </w:num>
  <w:num w:numId="45" w16cid:durableId="74016018">
    <w:abstractNumId w:val="12"/>
  </w:num>
  <w:num w:numId="46" w16cid:durableId="704598085">
    <w:abstractNumId w:val="16"/>
  </w:num>
  <w:num w:numId="47" w16cid:durableId="567687384">
    <w:abstractNumId w:val="15"/>
  </w:num>
  <w:num w:numId="48" w16cid:durableId="10884980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D"/>
    <w:rsid w:val="000006D5"/>
    <w:rsid w:val="00000733"/>
    <w:rsid w:val="00000BDE"/>
    <w:rsid w:val="00000D21"/>
    <w:rsid w:val="00000F4A"/>
    <w:rsid w:val="00000FAC"/>
    <w:rsid w:val="00001072"/>
    <w:rsid w:val="0000113F"/>
    <w:rsid w:val="00001277"/>
    <w:rsid w:val="000012B7"/>
    <w:rsid w:val="00001312"/>
    <w:rsid w:val="0000144D"/>
    <w:rsid w:val="00001CFC"/>
    <w:rsid w:val="00001DB7"/>
    <w:rsid w:val="00001DD6"/>
    <w:rsid w:val="00001E9F"/>
    <w:rsid w:val="00001F79"/>
    <w:rsid w:val="0000202F"/>
    <w:rsid w:val="0000234C"/>
    <w:rsid w:val="00002352"/>
    <w:rsid w:val="000025FD"/>
    <w:rsid w:val="0000268D"/>
    <w:rsid w:val="000026B1"/>
    <w:rsid w:val="0000284C"/>
    <w:rsid w:val="00002D24"/>
    <w:rsid w:val="00002E00"/>
    <w:rsid w:val="00002E0E"/>
    <w:rsid w:val="0000326A"/>
    <w:rsid w:val="000032EC"/>
    <w:rsid w:val="00003520"/>
    <w:rsid w:val="000035D2"/>
    <w:rsid w:val="000035EA"/>
    <w:rsid w:val="00003798"/>
    <w:rsid w:val="000039B1"/>
    <w:rsid w:val="000039C5"/>
    <w:rsid w:val="00003A05"/>
    <w:rsid w:val="00003BF2"/>
    <w:rsid w:val="00003CEA"/>
    <w:rsid w:val="00003F0D"/>
    <w:rsid w:val="00003F13"/>
    <w:rsid w:val="000043FB"/>
    <w:rsid w:val="00004604"/>
    <w:rsid w:val="00004680"/>
    <w:rsid w:val="000048B6"/>
    <w:rsid w:val="00004B3B"/>
    <w:rsid w:val="00004C9A"/>
    <w:rsid w:val="00004EC8"/>
    <w:rsid w:val="00004F10"/>
    <w:rsid w:val="00005115"/>
    <w:rsid w:val="00005140"/>
    <w:rsid w:val="0000517C"/>
    <w:rsid w:val="0000536B"/>
    <w:rsid w:val="00005770"/>
    <w:rsid w:val="0000580E"/>
    <w:rsid w:val="000058A4"/>
    <w:rsid w:val="000058D7"/>
    <w:rsid w:val="000059F6"/>
    <w:rsid w:val="00005B21"/>
    <w:rsid w:val="00005B66"/>
    <w:rsid w:val="00005C0C"/>
    <w:rsid w:val="00005D16"/>
    <w:rsid w:val="00005DFF"/>
    <w:rsid w:val="00005E5A"/>
    <w:rsid w:val="00005E84"/>
    <w:rsid w:val="00005EEC"/>
    <w:rsid w:val="000061DD"/>
    <w:rsid w:val="0000626F"/>
    <w:rsid w:val="000066BC"/>
    <w:rsid w:val="000066D9"/>
    <w:rsid w:val="00006931"/>
    <w:rsid w:val="000069AF"/>
    <w:rsid w:val="00006AA7"/>
    <w:rsid w:val="00006ADA"/>
    <w:rsid w:val="00006CF9"/>
    <w:rsid w:val="00006E1B"/>
    <w:rsid w:val="0000732C"/>
    <w:rsid w:val="00007357"/>
    <w:rsid w:val="0000738E"/>
    <w:rsid w:val="000073C5"/>
    <w:rsid w:val="00007829"/>
    <w:rsid w:val="0000783A"/>
    <w:rsid w:val="00007D61"/>
    <w:rsid w:val="00007DB4"/>
    <w:rsid w:val="00007E21"/>
    <w:rsid w:val="00010390"/>
    <w:rsid w:val="00010528"/>
    <w:rsid w:val="0001056D"/>
    <w:rsid w:val="000105B9"/>
    <w:rsid w:val="000107DF"/>
    <w:rsid w:val="0001084B"/>
    <w:rsid w:val="00010984"/>
    <w:rsid w:val="00010AD9"/>
    <w:rsid w:val="00010B01"/>
    <w:rsid w:val="00010C03"/>
    <w:rsid w:val="00010E1F"/>
    <w:rsid w:val="00010F70"/>
    <w:rsid w:val="00011836"/>
    <w:rsid w:val="00011875"/>
    <w:rsid w:val="00011B48"/>
    <w:rsid w:val="00011DFB"/>
    <w:rsid w:val="00012329"/>
    <w:rsid w:val="000123CF"/>
    <w:rsid w:val="00012629"/>
    <w:rsid w:val="0001267C"/>
    <w:rsid w:val="000129F0"/>
    <w:rsid w:val="00012C4E"/>
    <w:rsid w:val="00012F98"/>
    <w:rsid w:val="00012FEE"/>
    <w:rsid w:val="00013158"/>
    <w:rsid w:val="000131CC"/>
    <w:rsid w:val="0001322F"/>
    <w:rsid w:val="000132EE"/>
    <w:rsid w:val="00013422"/>
    <w:rsid w:val="00013588"/>
    <w:rsid w:val="00013604"/>
    <w:rsid w:val="00013652"/>
    <w:rsid w:val="000136A8"/>
    <w:rsid w:val="00013763"/>
    <w:rsid w:val="000137C4"/>
    <w:rsid w:val="00013841"/>
    <w:rsid w:val="000138CE"/>
    <w:rsid w:val="0001399C"/>
    <w:rsid w:val="000139D6"/>
    <w:rsid w:val="00013AAE"/>
    <w:rsid w:val="00013B4B"/>
    <w:rsid w:val="00013C76"/>
    <w:rsid w:val="00013D91"/>
    <w:rsid w:val="00013E96"/>
    <w:rsid w:val="00013F6D"/>
    <w:rsid w:val="00014EEB"/>
    <w:rsid w:val="00014F50"/>
    <w:rsid w:val="0001503C"/>
    <w:rsid w:val="000150D4"/>
    <w:rsid w:val="000154E1"/>
    <w:rsid w:val="000157F4"/>
    <w:rsid w:val="00015875"/>
    <w:rsid w:val="000158B7"/>
    <w:rsid w:val="00015A35"/>
    <w:rsid w:val="00015B14"/>
    <w:rsid w:val="00015CEF"/>
    <w:rsid w:val="00015DDF"/>
    <w:rsid w:val="00015E2B"/>
    <w:rsid w:val="0001614F"/>
    <w:rsid w:val="00016444"/>
    <w:rsid w:val="000165D8"/>
    <w:rsid w:val="000165EA"/>
    <w:rsid w:val="0001666A"/>
    <w:rsid w:val="00016782"/>
    <w:rsid w:val="000167A4"/>
    <w:rsid w:val="00016AD6"/>
    <w:rsid w:val="0001715C"/>
    <w:rsid w:val="0001720C"/>
    <w:rsid w:val="000172FD"/>
    <w:rsid w:val="00017437"/>
    <w:rsid w:val="00017445"/>
    <w:rsid w:val="000179AC"/>
    <w:rsid w:val="00017A5A"/>
    <w:rsid w:val="00017B2D"/>
    <w:rsid w:val="00017B66"/>
    <w:rsid w:val="00017B81"/>
    <w:rsid w:val="00017C2D"/>
    <w:rsid w:val="00017FCF"/>
    <w:rsid w:val="00020162"/>
    <w:rsid w:val="0002019C"/>
    <w:rsid w:val="000203A9"/>
    <w:rsid w:val="00020572"/>
    <w:rsid w:val="000207D3"/>
    <w:rsid w:val="000208D9"/>
    <w:rsid w:val="000208DB"/>
    <w:rsid w:val="0002091F"/>
    <w:rsid w:val="000209CB"/>
    <w:rsid w:val="00020BA7"/>
    <w:rsid w:val="00020C98"/>
    <w:rsid w:val="00020E30"/>
    <w:rsid w:val="00020F41"/>
    <w:rsid w:val="00021057"/>
    <w:rsid w:val="0002105F"/>
    <w:rsid w:val="00021182"/>
    <w:rsid w:val="000213B0"/>
    <w:rsid w:val="000214F7"/>
    <w:rsid w:val="0002150D"/>
    <w:rsid w:val="000216E5"/>
    <w:rsid w:val="000217B3"/>
    <w:rsid w:val="00021876"/>
    <w:rsid w:val="00021947"/>
    <w:rsid w:val="00021ADD"/>
    <w:rsid w:val="00021B5F"/>
    <w:rsid w:val="00021B89"/>
    <w:rsid w:val="00021FBA"/>
    <w:rsid w:val="00022249"/>
    <w:rsid w:val="00022286"/>
    <w:rsid w:val="00022386"/>
    <w:rsid w:val="0002253C"/>
    <w:rsid w:val="0002274E"/>
    <w:rsid w:val="00022B03"/>
    <w:rsid w:val="00022B56"/>
    <w:rsid w:val="00022C90"/>
    <w:rsid w:val="00022EF1"/>
    <w:rsid w:val="00023951"/>
    <w:rsid w:val="0002397A"/>
    <w:rsid w:val="000239A8"/>
    <w:rsid w:val="00023A1C"/>
    <w:rsid w:val="00023B56"/>
    <w:rsid w:val="00023C63"/>
    <w:rsid w:val="00023CF2"/>
    <w:rsid w:val="00023DCD"/>
    <w:rsid w:val="00023F9A"/>
    <w:rsid w:val="00023FCB"/>
    <w:rsid w:val="0002424C"/>
    <w:rsid w:val="0002434E"/>
    <w:rsid w:val="000243C2"/>
    <w:rsid w:val="00024560"/>
    <w:rsid w:val="00024747"/>
    <w:rsid w:val="000248A6"/>
    <w:rsid w:val="00024BC6"/>
    <w:rsid w:val="00024BD1"/>
    <w:rsid w:val="00024CB6"/>
    <w:rsid w:val="00024E26"/>
    <w:rsid w:val="00024E6A"/>
    <w:rsid w:val="00024F68"/>
    <w:rsid w:val="0002507D"/>
    <w:rsid w:val="000250B0"/>
    <w:rsid w:val="000252F8"/>
    <w:rsid w:val="000253CB"/>
    <w:rsid w:val="000254B0"/>
    <w:rsid w:val="000256F3"/>
    <w:rsid w:val="00025705"/>
    <w:rsid w:val="00025980"/>
    <w:rsid w:val="00025996"/>
    <w:rsid w:val="00025A2F"/>
    <w:rsid w:val="00025E6F"/>
    <w:rsid w:val="00025ED2"/>
    <w:rsid w:val="00026168"/>
    <w:rsid w:val="00026259"/>
    <w:rsid w:val="000262BD"/>
    <w:rsid w:val="000264C9"/>
    <w:rsid w:val="00026555"/>
    <w:rsid w:val="000268CC"/>
    <w:rsid w:val="00026AB4"/>
    <w:rsid w:val="00026E0F"/>
    <w:rsid w:val="000272B9"/>
    <w:rsid w:val="00027316"/>
    <w:rsid w:val="000275ED"/>
    <w:rsid w:val="00027620"/>
    <w:rsid w:val="00027692"/>
    <w:rsid w:val="00027837"/>
    <w:rsid w:val="00027A46"/>
    <w:rsid w:val="00027D18"/>
    <w:rsid w:val="00027D6C"/>
    <w:rsid w:val="00030348"/>
    <w:rsid w:val="0003077C"/>
    <w:rsid w:val="00030992"/>
    <w:rsid w:val="00030AB6"/>
    <w:rsid w:val="00031015"/>
    <w:rsid w:val="00031038"/>
    <w:rsid w:val="000311C0"/>
    <w:rsid w:val="00031446"/>
    <w:rsid w:val="000315C4"/>
    <w:rsid w:val="000317FB"/>
    <w:rsid w:val="00031921"/>
    <w:rsid w:val="00031B23"/>
    <w:rsid w:val="00031BF0"/>
    <w:rsid w:val="00031D0C"/>
    <w:rsid w:val="0003224B"/>
    <w:rsid w:val="00032321"/>
    <w:rsid w:val="0003239F"/>
    <w:rsid w:val="000325B3"/>
    <w:rsid w:val="0003276D"/>
    <w:rsid w:val="000328D4"/>
    <w:rsid w:val="00032A86"/>
    <w:rsid w:val="00032BF3"/>
    <w:rsid w:val="00032F58"/>
    <w:rsid w:val="000330B6"/>
    <w:rsid w:val="000334B7"/>
    <w:rsid w:val="000334EA"/>
    <w:rsid w:val="000335D4"/>
    <w:rsid w:val="00033612"/>
    <w:rsid w:val="000336B6"/>
    <w:rsid w:val="00033A4B"/>
    <w:rsid w:val="00033A5B"/>
    <w:rsid w:val="00033C63"/>
    <w:rsid w:val="00033CFF"/>
    <w:rsid w:val="00033D39"/>
    <w:rsid w:val="00033DCF"/>
    <w:rsid w:val="00033DEF"/>
    <w:rsid w:val="00033E3C"/>
    <w:rsid w:val="00033E4C"/>
    <w:rsid w:val="00034112"/>
    <w:rsid w:val="0003450C"/>
    <w:rsid w:val="000345B6"/>
    <w:rsid w:val="000346A7"/>
    <w:rsid w:val="00034B2E"/>
    <w:rsid w:val="00034BCD"/>
    <w:rsid w:val="00034EEC"/>
    <w:rsid w:val="000353A6"/>
    <w:rsid w:val="00035503"/>
    <w:rsid w:val="0003555A"/>
    <w:rsid w:val="00035714"/>
    <w:rsid w:val="000357CD"/>
    <w:rsid w:val="000358F1"/>
    <w:rsid w:val="00035930"/>
    <w:rsid w:val="00035952"/>
    <w:rsid w:val="00035975"/>
    <w:rsid w:val="00035A0D"/>
    <w:rsid w:val="00035B00"/>
    <w:rsid w:val="00035FC5"/>
    <w:rsid w:val="000360BA"/>
    <w:rsid w:val="000360EA"/>
    <w:rsid w:val="00036279"/>
    <w:rsid w:val="0003640E"/>
    <w:rsid w:val="0003641D"/>
    <w:rsid w:val="000365D7"/>
    <w:rsid w:val="0003686D"/>
    <w:rsid w:val="000369EB"/>
    <w:rsid w:val="00036B28"/>
    <w:rsid w:val="00036BEB"/>
    <w:rsid w:val="00036CC7"/>
    <w:rsid w:val="00036D36"/>
    <w:rsid w:val="00036E94"/>
    <w:rsid w:val="00036FC1"/>
    <w:rsid w:val="00037103"/>
    <w:rsid w:val="00037347"/>
    <w:rsid w:val="000376F7"/>
    <w:rsid w:val="0003774B"/>
    <w:rsid w:val="000377BA"/>
    <w:rsid w:val="00037859"/>
    <w:rsid w:val="0003788C"/>
    <w:rsid w:val="000379FB"/>
    <w:rsid w:val="00037ACC"/>
    <w:rsid w:val="00037CC9"/>
    <w:rsid w:val="00040174"/>
    <w:rsid w:val="00040780"/>
    <w:rsid w:val="000408B0"/>
    <w:rsid w:val="000408E5"/>
    <w:rsid w:val="00040AEA"/>
    <w:rsid w:val="00040D15"/>
    <w:rsid w:val="00040FA5"/>
    <w:rsid w:val="00041071"/>
    <w:rsid w:val="0004117E"/>
    <w:rsid w:val="000412D6"/>
    <w:rsid w:val="00041471"/>
    <w:rsid w:val="0004147F"/>
    <w:rsid w:val="0004191B"/>
    <w:rsid w:val="000419DD"/>
    <w:rsid w:val="00041A71"/>
    <w:rsid w:val="00041B22"/>
    <w:rsid w:val="00041BF0"/>
    <w:rsid w:val="00041F23"/>
    <w:rsid w:val="00042075"/>
    <w:rsid w:val="00042158"/>
    <w:rsid w:val="00042366"/>
    <w:rsid w:val="0004254B"/>
    <w:rsid w:val="00042B74"/>
    <w:rsid w:val="00042DD0"/>
    <w:rsid w:val="00042EDE"/>
    <w:rsid w:val="00043045"/>
    <w:rsid w:val="00043091"/>
    <w:rsid w:val="000430EB"/>
    <w:rsid w:val="000437AD"/>
    <w:rsid w:val="00043928"/>
    <w:rsid w:val="00043A89"/>
    <w:rsid w:val="00043A9A"/>
    <w:rsid w:val="00043B86"/>
    <w:rsid w:val="00043C3D"/>
    <w:rsid w:val="00043CEA"/>
    <w:rsid w:val="00043D48"/>
    <w:rsid w:val="00043DAA"/>
    <w:rsid w:val="00043DCF"/>
    <w:rsid w:val="00043FCE"/>
    <w:rsid w:val="00044029"/>
    <w:rsid w:val="0004425A"/>
    <w:rsid w:val="0004437B"/>
    <w:rsid w:val="00044389"/>
    <w:rsid w:val="00044474"/>
    <w:rsid w:val="0004471F"/>
    <w:rsid w:val="000447A1"/>
    <w:rsid w:val="00044A7D"/>
    <w:rsid w:val="00044C96"/>
    <w:rsid w:val="00044E47"/>
    <w:rsid w:val="00044E51"/>
    <w:rsid w:val="00045787"/>
    <w:rsid w:val="0004579E"/>
    <w:rsid w:val="00045849"/>
    <w:rsid w:val="000459D4"/>
    <w:rsid w:val="00045A5E"/>
    <w:rsid w:val="00045D16"/>
    <w:rsid w:val="00045EA1"/>
    <w:rsid w:val="00046096"/>
    <w:rsid w:val="00046191"/>
    <w:rsid w:val="000465AE"/>
    <w:rsid w:val="0004673E"/>
    <w:rsid w:val="000467C2"/>
    <w:rsid w:val="00046845"/>
    <w:rsid w:val="00046B0E"/>
    <w:rsid w:val="00046B70"/>
    <w:rsid w:val="00046D27"/>
    <w:rsid w:val="00046EC1"/>
    <w:rsid w:val="00046F1A"/>
    <w:rsid w:val="000471EF"/>
    <w:rsid w:val="00047432"/>
    <w:rsid w:val="0004747E"/>
    <w:rsid w:val="000474AB"/>
    <w:rsid w:val="000478D7"/>
    <w:rsid w:val="000479CB"/>
    <w:rsid w:val="00047BE8"/>
    <w:rsid w:val="00047C62"/>
    <w:rsid w:val="00047E36"/>
    <w:rsid w:val="00047E39"/>
    <w:rsid w:val="0005010B"/>
    <w:rsid w:val="000502AA"/>
    <w:rsid w:val="00050316"/>
    <w:rsid w:val="00050374"/>
    <w:rsid w:val="00050431"/>
    <w:rsid w:val="00050651"/>
    <w:rsid w:val="0005082C"/>
    <w:rsid w:val="0005091A"/>
    <w:rsid w:val="00050A97"/>
    <w:rsid w:val="00050C87"/>
    <w:rsid w:val="00050D2A"/>
    <w:rsid w:val="00050F9E"/>
    <w:rsid w:val="00051001"/>
    <w:rsid w:val="00051228"/>
    <w:rsid w:val="00051236"/>
    <w:rsid w:val="000513EB"/>
    <w:rsid w:val="000517C7"/>
    <w:rsid w:val="000517D8"/>
    <w:rsid w:val="00051A9D"/>
    <w:rsid w:val="00051B50"/>
    <w:rsid w:val="00051D9E"/>
    <w:rsid w:val="00051E38"/>
    <w:rsid w:val="000523AC"/>
    <w:rsid w:val="000526C5"/>
    <w:rsid w:val="0005282A"/>
    <w:rsid w:val="0005293A"/>
    <w:rsid w:val="000529F9"/>
    <w:rsid w:val="00052AE8"/>
    <w:rsid w:val="00052B64"/>
    <w:rsid w:val="00052D11"/>
    <w:rsid w:val="00052D5A"/>
    <w:rsid w:val="00052F64"/>
    <w:rsid w:val="0005306D"/>
    <w:rsid w:val="000532E6"/>
    <w:rsid w:val="000535C3"/>
    <w:rsid w:val="000535D1"/>
    <w:rsid w:val="000537F2"/>
    <w:rsid w:val="00053AF2"/>
    <w:rsid w:val="00053D54"/>
    <w:rsid w:val="00053F4E"/>
    <w:rsid w:val="00053F8F"/>
    <w:rsid w:val="0005403D"/>
    <w:rsid w:val="00054078"/>
    <w:rsid w:val="000540AB"/>
    <w:rsid w:val="00054159"/>
    <w:rsid w:val="000545E7"/>
    <w:rsid w:val="000545ED"/>
    <w:rsid w:val="00054BA0"/>
    <w:rsid w:val="00054CC9"/>
    <w:rsid w:val="00054D17"/>
    <w:rsid w:val="00054DF9"/>
    <w:rsid w:val="00055207"/>
    <w:rsid w:val="00055234"/>
    <w:rsid w:val="00055283"/>
    <w:rsid w:val="0005538D"/>
    <w:rsid w:val="000553C9"/>
    <w:rsid w:val="000553CE"/>
    <w:rsid w:val="00055501"/>
    <w:rsid w:val="00055BA4"/>
    <w:rsid w:val="00055BD4"/>
    <w:rsid w:val="00055C85"/>
    <w:rsid w:val="00056004"/>
    <w:rsid w:val="000561E3"/>
    <w:rsid w:val="00056200"/>
    <w:rsid w:val="00056489"/>
    <w:rsid w:val="00056AB1"/>
    <w:rsid w:val="00056B61"/>
    <w:rsid w:val="00056B7A"/>
    <w:rsid w:val="00056D76"/>
    <w:rsid w:val="00056E8D"/>
    <w:rsid w:val="00056F58"/>
    <w:rsid w:val="00056F7C"/>
    <w:rsid w:val="000571D9"/>
    <w:rsid w:val="00057299"/>
    <w:rsid w:val="00057730"/>
    <w:rsid w:val="000577F6"/>
    <w:rsid w:val="0005782D"/>
    <w:rsid w:val="00057CE7"/>
    <w:rsid w:val="00057F29"/>
    <w:rsid w:val="00060059"/>
    <w:rsid w:val="000601FA"/>
    <w:rsid w:val="00060209"/>
    <w:rsid w:val="000603A2"/>
    <w:rsid w:val="000603FD"/>
    <w:rsid w:val="000604B6"/>
    <w:rsid w:val="00060644"/>
    <w:rsid w:val="000606DC"/>
    <w:rsid w:val="00060719"/>
    <w:rsid w:val="00060D58"/>
    <w:rsid w:val="00060D9D"/>
    <w:rsid w:val="00060EEC"/>
    <w:rsid w:val="00060F7C"/>
    <w:rsid w:val="00060FF1"/>
    <w:rsid w:val="00060FF7"/>
    <w:rsid w:val="00061006"/>
    <w:rsid w:val="00061156"/>
    <w:rsid w:val="00061723"/>
    <w:rsid w:val="0006190B"/>
    <w:rsid w:val="00061944"/>
    <w:rsid w:val="00061A67"/>
    <w:rsid w:val="00061B6D"/>
    <w:rsid w:val="00061C37"/>
    <w:rsid w:val="00061F04"/>
    <w:rsid w:val="00062004"/>
    <w:rsid w:val="00062336"/>
    <w:rsid w:val="0006247C"/>
    <w:rsid w:val="0006258A"/>
    <w:rsid w:val="00062604"/>
    <w:rsid w:val="0006268B"/>
    <w:rsid w:val="000626A6"/>
    <w:rsid w:val="00062C75"/>
    <w:rsid w:val="00062D20"/>
    <w:rsid w:val="00062D2A"/>
    <w:rsid w:val="00062DD5"/>
    <w:rsid w:val="00062F04"/>
    <w:rsid w:val="0006321C"/>
    <w:rsid w:val="00063269"/>
    <w:rsid w:val="000633B0"/>
    <w:rsid w:val="00063415"/>
    <w:rsid w:val="00063442"/>
    <w:rsid w:val="00063581"/>
    <w:rsid w:val="000635AA"/>
    <w:rsid w:val="000636CA"/>
    <w:rsid w:val="00063735"/>
    <w:rsid w:val="00063737"/>
    <w:rsid w:val="0006380E"/>
    <w:rsid w:val="00063852"/>
    <w:rsid w:val="00063A7B"/>
    <w:rsid w:val="00063AE1"/>
    <w:rsid w:val="00063CF6"/>
    <w:rsid w:val="00063E25"/>
    <w:rsid w:val="00064139"/>
    <w:rsid w:val="0006415A"/>
    <w:rsid w:val="000641C0"/>
    <w:rsid w:val="000642EC"/>
    <w:rsid w:val="000644A1"/>
    <w:rsid w:val="00064646"/>
    <w:rsid w:val="0006479B"/>
    <w:rsid w:val="00064903"/>
    <w:rsid w:val="00064B1E"/>
    <w:rsid w:val="00064C73"/>
    <w:rsid w:val="00064DB5"/>
    <w:rsid w:val="00064F54"/>
    <w:rsid w:val="000650F0"/>
    <w:rsid w:val="00065135"/>
    <w:rsid w:val="00065609"/>
    <w:rsid w:val="000656E2"/>
    <w:rsid w:val="00065797"/>
    <w:rsid w:val="000657B8"/>
    <w:rsid w:val="0006586F"/>
    <w:rsid w:val="000658B6"/>
    <w:rsid w:val="000659A6"/>
    <w:rsid w:val="000659E9"/>
    <w:rsid w:val="00065B00"/>
    <w:rsid w:val="00065B81"/>
    <w:rsid w:val="00065D50"/>
    <w:rsid w:val="00065E5C"/>
    <w:rsid w:val="0006632C"/>
    <w:rsid w:val="000663AA"/>
    <w:rsid w:val="000664C7"/>
    <w:rsid w:val="000665DE"/>
    <w:rsid w:val="00066847"/>
    <w:rsid w:val="000668B8"/>
    <w:rsid w:val="000669F6"/>
    <w:rsid w:val="00066C9E"/>
    <w:rsid w:val="00066D38"/>
    <w:rsid w:val="000673BB"/>
    <w:rsid w:val="00067415"/>
    <w:rsid w:val="0006759C"/>
    <w:rsid w:val="00067663"/>
    <w:rsid w:val="00067A72"/>
    <w:rsid w:val="00067B2B"/>
    <w:rsid w:val="00067F68"/>
    <w:rsid w:val="00067FA0"/>
    <w:rsid w:val="00067FE3"/>
    <w:rsid w:val="00067FF8"/>
    <w:rsid w:val="0007026E"/>
    <w:rsid w:val="00070597"/>
    <w:rsid w:val="00070645"/>
    <w:rsid w:val="0007075E"/>
    <w:rsid w:val="00070762"/>
    <w:rsid w:val="00070840"/>
    <w:rsid w:val="000709E9"/>
    <w:rsid w:val="00070A57"/>
    <w:rsid w:val="00070C42"/>
    <w:rsid w:val="00070EC4"/>
    <w:rsid w:val="000711A4"/>
    <w:rsid w:val="00071326"/>
    <w:rsid w:val="000715E2"/>
    <w:rsid w:val="0007178C"/>
    <w:rsid w:val="00071AE7"/>
    <w:rsid w:val="00071D43"/>
    <w:rsid w:val="00071E63"/>
    <w:rsid w:val="00071E81"/>
    <w:rsid w:val="00071FD6"/>
    <w:rsid w:val="0007200A"/>
    <w:rsid w:val="0007205E"/>
    <w:rsid w:val="000723C3"/>
    <w:rsid w:val="0007249A"/>
    <w:rsid w:val="0007264C"/>
    <w:rsid w:val="000726F7"/>
    <w:rsid w:val="00072708"/>
    <w:rsid w:val="00072AF6"/>
    <w:rsid w:val="00072D56"/>
    <w:rsid w:val="00072DBC"/>
    <w:rsid w:val="00072DFB"/>
    <w:rsid w:val="00072EE2"/>
    <w:rsid w:val="00072F2B"/>
    <w:rsid w:val="00072FBA"/>
    <w:rsid w:val="00073233"/>
    <w:rsid w:val="00073630"/>
    <w:rsid w:val="00073695"/>
    <w:rsid w:val="000739D9"/>
    <w:rsid w:val="000739F0"/>
    <w:rsid w:val="00073D19"/>
    <w:rsid w:val="00073D6E"/>
    <w:rsid w:val="00073F2D"/>
    <w:rsid w:val="00074162"/>
    <w:rsid w:val="0007421F"/>
    <w:rsid w:val="000744EF"/>
    <w:rsid w:val="000749F5"/>
    <w:rsid w:val="00074A13"/>
    <w:rsid w:val="00074B69"/>
    <w:rsid w:val="00075007"/>
    <w:rsid w:val="00075010"/>
    <w:rsid w:val="00075085"/>
    <w:rsid w:val="0007531C"/>
    <w:rsid w:val="000756CE"/>
    <w:rsid w:val="000758FF"/>
    <w:rsid w:val="000759A1"/>
    <w:rsid w:val="000759F9"/>
    <w:rsid w:val="00075ACF"/>
    <w:rsid w:val="00075BD1"/>
    <w:rsid w:val="00075D80"/>
    <w:rsid w:val="00076284"/>
    <w:rsid w:val="000763ED"/>
    <w:rsid w:val="00076669"/>
    <w:rsid w:val="000767D2"/>
    <w:rsid w:val="0007685B"/>
    <w:rsid w:val="00076A32"/>
    <w:rsid w:val="00076C6A"/>
    <w:rsid w:val="00076D77"/>
    <w:rsid w:val="0007704A"/>
    <w:rsid w:val="000770AE"/>
    <w:rsid w:val="000771A5"/>
    <w:rsid w:val="000774AC"/>
    <w:rsid w:val="00077502"/>
    <w:rsid w:val="000775BC"/>
    <w:rsid w:val="00077716"/>
    <w:rsid w:val="000777E9"/>
    <w:rsid w:val="0007790D"/>
    <w:rsid w:val="00077963"/>
    <w:rsid w:val="0007799F"/>
    <w:rsid w:val="00077A93"/>
    <w:rsid w:val="00077DC4"/>
    <w:rsid w:val="00077E5E"/>
    <w:rsid w:val="000800CF"/>
    <w:rsid w:val="000801C0"/>
    <w:rsid w:val="00080228"/>
    <w:rsid w:val="00080379"/>
    <w:rsid w:val="0008061E"/>
    <w:rsid w:val="000806BF"/>
    <w:rsid w:val="0008078C"/>
    <w:rsid w:val="00081124"/>
    <w:rsid w:val="00081166"/>
    <w:rsid w:val="000811BC"/>
    <w:rsid w:val="0008132C"/>
    <w:rsid w:val="0008186A"/>
    <w:rsid w:val="00081B0B"/>
    <w:rsid w:val="00081B37"/>
    <w:rsid w:val="00081D48"/>
    <w:rsid w:val="00081DB1"/>
    <w:rsid w:val="00082373"/>
    <w:rsid w:val="00082384"/>
    <w:rsid w:val="000826DD"/>
    <w:rsid w:val="00082756"/>
    <w:rsid w:val="00082A49"/>
    <w:rsid w:val="00082C3D"/>
    <w:rsid w:val="00082CE7"/>
    <w:rsid w:val="00082D20"/>
    <w:rsid w:val="00082D6B"/>
    <w:rsid w:val="00082E81"/>
    <w:rsid w:val="00082FFF"/>
    <w:rsid w:val="000830B2"/>
    <w:rsid w:val="0008367D"/>
    <w:rsid w:val="000836DB"/>
    <w:rsid w:val="000838DA"/>
    <w:rsid w:val="00083A50"/>
    <w:rsid w:val="00083ACA"/>
    <w:rsid w:val="00083C4E"/>
    <w:rsid w:val="00083D21"/>
    <w:rsid w:val="00083FB2"/>
    <w:rsid w:val="000841B0"/>
    <w:rsid w:val="000842C1"/>
    <w:rsid w:val="0008434F"/>
    <w:rsid w:val="00084376"/>
    <w:rsid w:val="0008437D"/>
    <w:rsid w:val="00084436"/>
    <w:rsid w:val="00084475"/>
    <w:rsid w:val="00084632"/>
    <w:rsid w:val="00084759"/>
    <w:rsid w:val="000847ED"/>
    <w:rsid w:val="0008492D"/>
    <w:rsid w:val="000849DA"/>
    <w:rsid w:val="000849E1"/>
    <w:rsid w:val="00084B50"/>
    <w:rsid w:val="00084C2B"/>
    <w:rsid w:val="00084C68"/>
    <w:rsid w:val="00084E34"/>
    <w:rsid w:val="000852B8"/>
    <w:rsid w:val="00085335"/>
    <w:rsid w:val="000853D8"/>
    <w:rsid w:val="00085678"/>
    <w:rsid w:val="0008597C"/>
    <w:rsid w:val="00085988"/>
    <w:rsid w:val="00085AC9"/>
    <w:rsid w:val="00085AF0"/>
    <w:rsid w:val="00085B20"/>
    <w:rsid w:val="00085B48"/>
    <w:rsid w:val="00085ED7"/>
    <w:rsid w:val="00085F8E"/>
    <w:rsid w:val="000861D9"/>
    <w:rsid w:val="000862AF"/>
    <w:rsid w:val="000865EF"/>
    <w:rsid w:val="00086640"/>
    <w:rsid w:val="0008669C"/>
    <w:rsid w:val="00086998"/>
    <w:rsid w:val="00086A9A"/>
    <w:rsid w:val="00086C3E"/>
    <w:rsid w:val="00086C7A"/>
    <w:rsid w:val="00086E35"/>
    <w:rsid w:val="00086EC4"/>
    <w:rsid w:val="00086FC9"/>
    <w:rsid w:val="00086FE7"/>
    <w:rsid w:val="00087811"/>
    <w:rsid w:val="00087BE9"/>
    <w:rsid w:val="00087D4F"/>
    <w:rsid w:val="00087DAA"/>
    <w:rsid w:val="00090112"/>
    <w:rsid w:val="0009011E"/>
    <w:rsid w:val="00090218"/>
    <w:rsid w:val="00090337"/>
    <w:rsid w:val="000904B4"/>
    <w:rsid w:val="00090783"/>
    <w:rsid w:val="00090964"/>
    <w:rsid w:val="00090998"/>
    <w:rsid w:val="00090BDF"/>
    <w:rsid w:val="00090F1F"/>
    <w:rsid w:val="00090F91"/>
    <w:rsid w:val="000910F8"/>
    <w:rsid w:val="000911BD"/>
    <w:rsid w:val="0009126F"/>
    <w:rsid w:val="00091392"/>
    <w:rsid w:val="00091492"/>
    <w:rsid w:val="00091498"/>
    <w:rsid w:val="00091839"/>
    <w:rsid w:val="0009189D"/>
    <w:rsid w:val="000918D9"/>
    <w:rsid w:val="00091C34"/>
    <w:rsid w:val="00091C7F"/>
    <w:rsid w:val="00091CB2"/>
    <w:rsid w:val="00091D93"/>
    <w:rsid w:val="000922D0"/>
    <w:rsid w:val="0009242D"/>
    <w:rsid w:val="0009264A"/>
    <w:rsid w:val="0009280D"/>
    <w:rsid w:val="0009286C"/>
    <w:rsid w:val="0009287C"/>
    <w:rsid w:val="00092A50"/>
    <w:rsid w:val="00092A56"/>
    <w:rsid w:val="00092EE4"/>
    <w:rsid w:val="000931AB"/>
    <w:rsid w:val="00093352"/>
    <w:rsid w:val="0009353F"/>
    <w:rsid w:val="000935A9"/>
    <w:rsid w:val="00093615"/>
    <w:rsid w:val="0009382A"/>
    <w:rsid w:val="00093860"/>
    <w:rsid w:val="000938ED"/>
    <w:rsid w:val="00093C79"/>
    <w:rsid w:val="00093DD4"/>
    <w:rsid w:val="00093E2A"/>
    <w:rsid w:val="00093E7B"/>
    <w:rsid w:val="00094045"/>
    <w:rsid w:val="000940A6"/>
    <w:rsid w:val="00094391"/>
    <w:rsid w:val="00094424"/>
    <w:rsid w:val="000945BC"/>
    <w:rsid w:val="000945F7"/>
    <w:rsid w:val="00094790"/>
    <w:rsid w:val="00094B08"/>
    <w:rsid w:val="00094CF6"/>
    <w:rsid w:val="00094D5E"/>
    <w:rsid w:val="00094D6B"/>
    <w:rsid w:val="00094EC5"/>
    <w:rsid w:val="00095063"/>
    <w:rsid w:val="00095508"/>
    <w:rsid w:val="0009558E"/>
    <w:rsid w:val="000955AF"/>
    <w:rsid w:val="000955D1"/>
    <w:rsid w:val="00095633"/>
    <w:rsid w:val="000957B2"/>
    <w:rsid w:val="0009582E"/>
    <w:rsid w:val="000959D7"/>
    <w:rsid w:val="00095AF8"/>
    <w:rsid w:val="00095D3F"/>
    <w:rsid w:val="00096430"/>
    <w:rsid w:val="00096584"/>
    <w:rsid w:val="00096593"/>
    <w:rsid w:val="000967A0"/>
    <w:rsid w:val="000967C5"/>
    <w:rsid w:val="00096A80"/>
    <w:rsid w:val="00096B15"/>
    <w:rsid w:val="00096BB4"/>
    <w:rsid w:val="00096CDD"/>
    <w:rsid w:val="00096D84"/>
    <w:rsid w:val="00096DEF"/>
    <w:rsid w:val="000978B6"/>
    <w:rsid w:val="000978C0"/>
    <w:rsid w:val="000978E9"/>
    <w:rsid w:val="00097979"/>
    <w:rsid w:val="00097B8A"/>
    <w:rsid w:val="00097F85"/>
    <w:rsid w:val="000A01F7"/>
    <w:rsid w:val="000A0393"/>
    <w:rsid w:val="000A06F7"/>
    <w:rsid w:val="000A085B"/>
    <w:rsid w:val="000A09A9"/>
    <w:rsid w:val="000A0AE1"/>
    <w:rsid w:val="000A0B54"/>
    <w:rsid w:val="000A0BA4"/>
    <w:rsid w:val="000A0BE8"/>
    <w:rsid w:val="000A0C94"/>
    <w:rsid w:val="000A0F1A"/>
    <w:rsid w:val="000A134A"/>
    <w:rsid w:val="000A1415"/>
    <w:rsid w:val="000A15A2"/>
    <w:rsid w:val="000A1661"/>
    <w:rsid w:val="000A17A9"/>
    <w:rsid w:val="000A1801"/>
    <w:rsid w:val="000A18EF"/>
    <w:rsid w:val="000A195D"/>
    <w:rsid w:val="000A1C37"/>
    <w:rsid w:val="000A1E15"/>
    <w:rsid w:val="000A20DA"/>
    <w:rsid w:val="000A2481"/>
    <w:rsid w:val="000A2577"/>
    <w:rsid w:val="000A261B"/>
    <w:rsid w:val="000A26F6"/>
    <w:rsid w:val="000A29C7"/>
    <w:rsid w:val="000A2AAB"/>
    <w:rsid w:val="000A2CC3"/>
    <w:rsid w:val="000A2F6A"/>
    <w:rsid w:val="000A31AD"/>
    <w:rsid w:val="000A3289"/>
    <w:rsid w:val="000A3297"/>
    <w:rsid w:val="000A356C"/>
    <w:rsid w:val="000A358D"/>
    <w:rsid w:val="000A35CD"/>
    <w:rsid w:val="000A3620"/>
    <w:rsid w:val="000A3826"/>
    <w:rsid w:val="000A39B8"/>
    <w:rsid w:val="000A3A2C"/>
    <w:rsid w:val="000A3ECD"/>
    <w:rsid w:val="000A427A"/>
    <w:rsid w:val="000A42F2"/>
    <w:rsid w:val="000A459C"/>
    <w:rsid w:val="000A45E1"/>
    <w:rsid w:val="000A46AE"/>
    <w:rsid w:val="000A481E"/>
    <w:rsid w:val="000A4898"/>
    <w:rsid w:val="000A48D3"/>
    <w:rsid w:val="000A49B1"/>
    <w:rsid w:val="000A49C3"/>
    <w:rsid w:val="000A4F4F"/>
    <w:rsid w:val="000A4FC7"/>
    <w:rsid w:val="000A5415"/>
    <w:rsid w:val="000A56B0"/>
    <w:rsid w:val="000A5750"/>
    <w:rsid w:val="000A5983"/>
    <w:rsid w:val="000A5A66"/>
    <w:rsid w:val="000A5AE5"/>
    <w:rsid w:val="000A5C1A"/>
    <w:rsid w:val="000A5C3D"/>
    <w:rsid w:val="000A5D75"/>
    <w:rsid w:val="000A5E3A"/>
    <w:rsid w:val="000A638C"/>
    <w:rsid w:val="000A63E8"/>
    <w:rsid w:val="000A649F"/>
    <w:rsid w:val="000A64B5"/>
    <w:rsid w:val="000A6788"/>
    <w:rsid w:val="000A68A9"/>
    <w:rsid w:val="000A6A11"/>
    <w:rsid w:val="000A6A8F"/>
    <w:rsid w:val="000A6B0F"/>
    <w:rsid w:val="000A6C8C"/>
    <w:rsid w:val="000A6EA4"/>
    <w:rsid w:val="000A7009"/>
    <w:rsid w:val="000A71F1"/>
    <w:rsid w:val="000A73EE"/>
    <w:rsid w:val="000A7461"/>
    <w:rsid w:val="000A74A8"/>
    <w:rsid w:val="000A75F2"/>
    <w:rsid w:val="000A760B"/>
    <w:rsid w:val="000A78CD"/>
    <w:rsid w:val="000A7A5A"/>
    <w:rsid w:val="000A7ABD"/>
    <w:rsid w:val="000A7FE9"/>
    <w:rsid w:val="000B0017"/>
    <w:rsid w:val="000B00A8"/>
    <w:rsid w:val="000B0262"/>
    <w:rsid w:val="000B032E"/>
    <w:rsid w:val="000B0566"/>
    <w:rsid w:val="000B0661"/>
    <w:rsid w:val="000B0986"/>
    <w:rsid w:val="000B09B7"/>
    <w:rsid w:val="000B0A83"/>
    <w:rsid w:val="000B0BD0"/>
    <w:rsid w:val="000B0C79"/>
    <w:rsid w:val="000B11A6"/>
    <w:rsid w:val="000B134C"/>
    <w:rsid w:val="000B13BE"/>
    <w:rsid w:val="000B13EA"/>
    <w:rsid w:val="000B1610"/>
    <w:rsid w:val="000B17A6"/>
    <w:rsid w:val="000B1A2A"/>
    <w:rsid w:val="000B1AAA"/>
    <w:rsid w:val="000B1AED"/>
    <w:rsid w:val="000B1CFD"/>
    <w:rsid w:val="000B1DF5"/>
    <w:rsid w:val="000B1E54"/>
    <w:rsid w:val="000B1FFD"/>
    <w:rsid w:val="000B215D"/>
    <w:rsid w:val="000B226C"/>
    <w:rsid w:val="000B24F2"/>
    <w:rsid w:val="000B2528"/>
    <w:rsid w:val="000B2687"/>
    <w:rsid w:val="000B2909"/>
    <w:rsid w:val="000B2B82"/>
    <w:rsid w:val="000B2BC1"/>
    <w:rsid w:val="000B2BCA"/>
    <w:rsid w:val="000B2D23"/>
    <w:rsid w:val="000B2D56"/>
    <w:rsid w:val="000B2DA1"/>
    <w:rsid w:val="000B2E6D"/>
    <w:rsid w:val="000B3279"/>
    <w:rsid w:val="000B3339"/>
    <w:rsid w:val="000B33D7"/>
    <w:rsid w:val="000B36EF"/>
    <w:rsid w:val="000B3884"/>
    <w:rsid w:val="000B3AA2"/>
    <w:rsid w:val="000B3BDF"/>
    <w:rsid w:val="000B3C30"/>
    <w:rsid w:val="000B3CBD"/>
    <w:rsid w:val="000B40A9"/>
    <w:rsid w:val="000B432E"/>
    <w:rsid w:val="000B4476"/>
    <w:rsid w:val="000B44C9"/>
    <w:rsid w:val="000B4845"/>
    <w:rsid w:val="000B496B"/>
    <w:rsid w:val="000B4AEE"/>
    <w:rsid w:val="000B4BE3"/>
    <w:rsid w:val="000B4BFF"/>
    <w:rsid w:val="000B4C84"/>
    <w:rsid w:val="000B4FF5"/>
    <w:rsid w:val="000B5025"/>
    <w:rsid w:val="000B5041"/>
    <w:rsid w:val="000B50C6"/>
    <w:rsid w:val="000B5102"/>
    <w:rsid w:val="000B532E"/>
    <w:rsid w:val="000B53EB"/>
    <w:rsid w:val="000B5481"/>
    <w:rsid w:val="000B54D3"/>
    <w:rsid w:val="000B55B7"/>
    <w:rsid w:val="000B57D0"/>
    <w:rsid w:val="000B591F"/>
    <w:rsid w:val="000B5B56"/>
    <w:rsid w:val="000B5CAF"/>
    <w:rsid w:val="000B5E90"/>
    <w:rsid w:val="000B5EF5"/>
    <w:rsid w:val="000B603B"/>
    <w:rsid w:val="000B609C"/>
    <w:rsid w:val="000B6207"/>
    <w:rsid w:val="000B6295"/>
    <w:rsid w:val="000B6345"/>
    <w:rsid w:val="000B6435"/>
    <w:rsid w:val="000B6679"/>
    <w:rsid w:val="000B6898"/>
    <w:rsid w:val="000B6CEE"/>
    <w:rsid w:val="000B6DD6"/>
    <w:rsid w:val="000B6F70"/>
    <w:rsid w:val="000B7234"/>
    <w:rsid w:val="000B72F2"/>
    <w:rsid w:val="000B7381"/>
    <w:rsid w:val="000B7391"/>
    <w:rsid w:val="000B75A5"/>
    <w:rsid w:val="000B79D0"/>
    <w:rsid w:val="000B79DE"/>
    <w:rsid w:val="000B7B14"/>
    <w:rsid w:val="000B7B5A"/>
    <w:rsid w:val="000B7C07"/>
    <w:rsid w:val="000B7DD9"/>
    <w:rsid w:val="000B7DE7"/>
    <w:rsid w:val="000B7ECA"/>
    <w:rsid w:val="000B7F62"/>
    <w:rsid w:val="000C00C8"/>
    <w:rsid w:val="000C0271"/>
    <w:rsid w:val="000C062E"/>
    <w:rsid w:val="000C06B5"/>
    <w:rsid w:val="000C08C1"/>
    <w:rsid w:val="000C08FD"/>
    <w:rsid w:val="000C0910"/>
    <w:rsid w:val="000C0AD4"/>
    <w:rsid w:val="000C0B7B"/>
    <w:rsid w:val="000C0D64"/>
    <w:rsid w:val="000C0DA6"/>
    <w:rsid w:val="000C0DF4"/>
    <w:rsid w:val="000C0E36"/>
    <w:rsid w:val="000C0E9E"/>
    <w:rsid w:val="000C11EB"/>
    <w:rsid w:val="000C126A"/>
    <w:rsid w:val="000C1698"/>
    <w:rsid w:val="000C188B"/>
    <w:rsid w:val="000C1A04"/>
    <w:rsid w:val="000C1BAF"/>
    <w:rsid w:val="000C1BCF"/>
    <w:rsid w:val="000C1D18"/>
    <w:rsid w:val="000C225B"/>
    <w:rsid w:val="000C22FC"/>
    <w:rsid w:val="000C23A0"/>
    <w:rsid w:val="000C2485"/>
    <w:rsid w:val="000C26A2"/>
    <w:rsid w:val="000C26E2"/>
    <w:rsid w:val="000C271D"/>
    <w:rsid w:val="000C288B"/>
    <w:rsid w:val="000C2C98"/>
    <w:rsid w:val="000C2D4D"/>
    <w:rsid w:val="000C2DFA"/>
    <w:rsid w:val="000C2F04"/>
    <w:rsid w:val="000C305D"/>
    <w:rsid w:val="000C30CC"/>
    <w:rsid w:val="000C316C"/>
    <w:rsid w:val="000C343D"/>
    <w:rsid w:val="000C36BC"/>
    <w:rsid w:val="000C3950"/>
    <w:rsid w:val="000C3ADF"/>
    <w:rsid w:val="000C3C2D"/>
    <w:rsid w:val="000C3C71"/>
    <w:rsid w:val="000C3DD9"/>
    <w:rsid w:val="000C3E4D"/>
    <w:rsid w:val="000C4043"/>
    <w:rsid w:val="000C40E5"/>
    <w:rsid w:val="000C41CB"/>
    <w:rsid w:val="000C42A6"/>
    <w:rsid w:val="000C431B"/>
    <w:rsid w:val="000C47C6"/>
    <w:rsid w:val="000C4822"/>
    <w:rsid w:val="000C4875"/>
    <w:rsid w:val="000C490F"/>
    <w:rsid w:val="000C4934"/>
    <w:rsid w:val="000C4A2B"/>
    <w:rsid w:val="000C4B48"/>
    <w:rsid w:val="000C4DF9"/>
    <w:rsid w:val="000C4F2A"/>
    <w:rsid w:val="000C507C"/>
    <w:rsid w:val="000C52CD"/>
    <w:rsid w:val="000C52F9"/>
    <w:rsid w:val="000C5512"/>
    <w:rsid w:val="000C5830"/>
    <w:rsid w:val="000C5920"/>
    <w:rsid w:val="000C5A25"/>
    <w:rsid w:val="000C5BE5"/>
    <w:rsid w:val="000C5D34"/>
    <w:rsid w:val="000C5D70"/>
    <w:rsid w:val="000C5F67"/>
    <w:rsid w:val="000C619C"/>
    <w:rsid w:val="000C6424"/>
    <w:rsid w:val="000C64BD"/>
    <w:rsid w:val="000C664A"/>
    <w:rsid w:val="000C66EA"/>
    <w:rsid w:val="000C67BC"/>
    <w:rsid w:val="000C69F3"/>
    <w:rsid w:val="000C6B97"/>
    <w:rsid w:val="000C6D50"/>
    <w:rsid w:val="000C7153"/>
    <w:rsid w:val="000C72E0"/>
    <w:rsid w:val="000C7323"/>
    <w:rsid w:val="000C753C"/>
    <w:rsid w:val="000C75F6"/>
    <w:rsid w:val="000C76B6"/>
    <w:rsid w:val="000C780F"/>
    <w:rsid w:val="000C7858"/>
    <w:rsid w:val="000C7A9E"/>
    <w:rsid w:val="000D01A9"/>
    <w:rsid w:val="000D04F0"/>
    <w:rsid w:val="000D0767"/>
    <w:rsid w:val="000D08DD"/>
    <w:rsid w:val="000D0BF4"/>
    <w:rsid w:val="000D0C27"/>
    <w:rsid w:val="000D0EB8"/>
    <w:rsid w:val="000D106A"/>
    <w:rsid w:val="000D11C4"/>
    <w:rsid w:val="000D14B1"/>
    <w:rsid w:val="000D14E8"/>
    <w:rsid w:val="000D153C"/>
    <w:rsid w:val="000D16FE"/>
    <w:rsid w:val="000D17B7"/>
    <w:rsid w:val="000D191F"/>
    <w:rsid w:val="000D1B6C"/>
    <w:rsid w:val="000D1BC9"/>
    <w:rsid w:val="000D1DD7"/>
    <w:rsid w:val="000D1E76"/>
    <w:rsid w:val="000D204C"/>
    <w:rsid w:val="000D20A6"/>
    <w:rsid w:val="000D2135"/>
    <w:rsid w:val="000D2184"/>
    <w:rsid w:val="000D22D6"/>
    <w:rsid w:val="000D238F"/>
    <w:rsid w:val="000D285E"/>
    <w:rsid w:val="000D2983"/>
    <w:rsid w:val="000D2B25"/>
    <w:rsid w:val="000D2BC3"/>
    <w:rsid w:val="000D2BE2"/>
    <w:rsid w:val="000D2C26"/>
    <w:rsid w:val="000D2D21"/>
    <w:rsid w:val="000D2DC7"/>
    <w:rsid w:val="000D2EED"/>
    <w:rsid w:val="000D2F50"/>
    <w:rsid w:val="000D2F64"/>
    <w:rsid w:val="000D2F90"/>
    <w:rsid w:val="000D3039"/>
    <w:rsid w:val="000D345B"/>
    <w:rsid w:val="000D3962"/>
    <w:rsid w:val="000D3988"/>
    <w:rsid w:val="000D39E0"/>
    <w:rsid w:val="000D3DC0"/>
    <w:rsid w:val="000D3FBA"/>
    <w:rsid w:val="000D426B"/>
    <w:rsid w:val="000D4497"/>
    <w:rsid w:val="000D4519"/>
    <w:rsid w:val="000D4609"/>
    <w:rsid w:val="000D46E2"/>
    <w:rsid w:val="000D4712"/>
    <w:rsid w:val="000D47DD"/>
    <w:rsid w:val="000D4DF0"/>
    <w:rsid w:val="000D50D8"/>
    <w:rsid w:val="000D5228"/>
    <w:rsid w:val="000D5373"/>
    <w:rsid w:val="000D5404"/>
    <w:rsid w:val="000D540B"/>
    <w:rsid w:val="000D5596"/>
    <w:rsid w:val="000D55E7"/>
    <w:rsid w:val="000D5C72"/>
    <w:rsid w:val="000D5D81"/>
    <w:rsid w:val="000D5E4C"/>
    <w:rsid w:val="000D618A"/>
    <w:rsid w:val="000D63F6"/>
    <w:rsid w:val="000D66FE"/>
    <w:rsid w:val="000D6864"/>
    <w:rsid w:val="000D6910"/>
    <w:rsid w:val="000D691B"/>
    <w:rsid w:val="000D6C58"/>
    <w:rsid w:val="000D6E6D"/>
    <w:rsid w:val="000D6ECE"/>
    <w:rsid w:val="000D7050"/>
    <w:rsid w:val="000D70F4"/>
    <w:rsid w:val="000D7224"/>
    <w:rsid w:val="000D727F"/>
    <w:rsid w:val="000D735D"/>
    <w:rsid w:val="000D738D"/>
    <w:rsid w:val="000D7581"/>
    <w:rsid w:val="000D7658"/>
    <w:rsid w:val="000D767F"/>
    <w:rsid w:val="000D76D5"/>
    <w:rsid w:val="000D77C8"/>
    <w:rsid w:val="000D780E"/>
    <w:rsid w:val="000D7D97"/>
    <w:rsid w:val="000D7FC7"/>
    <w:rsid w:val="000E02F5"/>
    <w:rsid w:val="000E0382"/>
    <w:rsid w:val="000E075C"/>
    <w:rsid w:val="000E0798"/>
    <w:rsid w:val="000E0837"/>
    <w:rsid w:val="000E08F2"/>
    <w:rsid w:val="000E0C9B"/>
    <w:rsid w:val="000E0F71"/>
    <w:rsid w:val="000E12F1"/>
    <w:rsid w:val="000E1374"/>
    <w:rsid w:val="000E1377"/>
    <w:rsid w:val="000E1897"/>
    <w:rsid w:val="000E18AF"/>
    <w:rsid w:val="000E1A85"/>
    <w:rsid w:val="000E1E9F"/>
    <w:rsid w:val="000E20B5"/>
    <w:rsid w:val="000E21A0"/>
    <w:rsid w:val="000E23A8"/>
    <w:rsid w:val="000E23F4"/>
    <w:rsid w:val="000E2E31"/>
    <w:rsid w:val="000E2E35"/>
    <w:rsid w:val="000E2E4D"/>
    <w:rsid w:val="000E2E58"/>
    <w:rsid w:val="000E31EB"/>
    <w:rsid w:val="000E3398"/>
    <w:rsid w:val="000E33DB"/>
    <w:rsid w:val="000E3529"/>
    <w:rsid w:val="000E36BB"/>
    <w:rsid w:val="000E387C"/>
    <w:rsid w:val="000E3966"/>
    <w:rsid w:val="000E3983"/>
    <w:rsid w:val="000E3A9A"/>
    <w:rsid w:val="000E3EFA"/>
    <w:rsid w:val="000E41B4"/>
    <w:rsid w:val="000E485D"/>
    <w:rsid w:val="000E4B45"/>
    <w:rsid w:val="000E4F1D"/>
    <w:rsid w:val="000E50D8"/>
    <w:rsid w:val="000E5152"/>
    <w:rsid w:val="000E5247"/>
    <w:rsid w:val="000E5395"/>
    <w:rsid w:val="000E55CF"/>
    <w:rsid w:val="000E59BA"/>
    <w:rsid w:val="000E5ACA"/>
    <w:rsid w:val="000E5ADF"/>
    <w:rsid w:val="000E5AFC"/>
    <w:rsid w:val="000E5BB1"/>
    <w:rsid w:val="000E5D6A"/>
    <w:rsid w:val="000E61E0"/>
    <w:rsid w:val="000E63CF"/>
    <w:rsid w:val="000E63D2"/>
    <w:rsid w:val="000E63E7"/>
    <w:rsid w:val="000E654E"/>
    <w:rsid w:val="000E656F"/>
    <w:rsid w:val="000E680E"/>
    <w:rsid w:val="000E68E5"/>
    <w:rsid w:val="000E6E03"/>
    <w:rsid w:val="000E6FF9"/>
    <w:rsid w:val="000E700E"/>
    <w:rsid w:val="000E7089"/>
    <w:rsid w:val="000E718B"/>
    <w:rsid w:val="000E733E"/>
    <w:rsid w:val="000E7518"/>
    <w:rsid w:val="000E7669"/>
    <w:rsid w:val="000E77E1"/>
    <w:rsid w:val="000E7890"/>
    <w:rsid w:val="000E7A39"/>
    <w:rsid w:val="000E7A42"/>
    <w:rsid w:val="000E7A73"/>
    <w:rsid w:val="000E7C47"/>
    <w:rsid w:val="000E7E6D"/>
    <w:rsid w:val="000E7E82"/>
    <w:rsid w:val="000E7FC5"/>
    <w:rsid w:val="000F01E8"/>
    <w:rsid w:val="000F02A4"/>
    <w:rsid w:val="000F045E"/>
    <w:rsid w:val="000F0510"/>
    <w:rsid w:val="000F061D"/>
    <w:rsid w:val="000F0971"/>
    <w:rsid w:val="000F0A91"/>
    <w:rsid w:val="000F0AD5"/>
    <w:rsid w:val="000F0E6F"/>
    <w:rsid w:val="000F0ECE"/>
    <w:rsid w:val="000F0F43"/>
    <w:rsid w:val="000F1062"/>
    <w:rsid w:val="000F130D"/>
    <w:rsid w:val="000F190E"/>
    <w:rsid w:val="000F1A84"/>
    <w:rsid w:val="000F1A91"/>
    <w:rsid w:val="000F1B01"/>
    <w:rsid w:val="000F1CCF"/>
    <w:rsid w:val="000F1D80"/>
    <w:rsid w:val="000F1EBE"/>
    <w:rsid w:val="000F1F1E"/>
    <w:rsid w:val="000F1FFF"/>
    <w:rsid w:val="000F2043"/>
    <w:rsid w:val="000F21FA"/>
    <w:rsid w:val="000F220F"/>
    <w:rsid w:val="000F221D"/>
    <w:rsid w:val="000F23D6"/>
    <w:rsid w:val="000F2473"/>
    <w:rsid w:val="000F2523"/>
    <w:rsid w:val="000F267E"/>
    <w:rsid w:val="000F2765"/>
    <w:rsid w:val="000F2771"/>
    <w:rsid w:val="000F2824"/>
    <w:rsid w:val="000F29B6"/>
    <w:rsid w:val="000F2D10"/>
    <w:rsid w:val="000F2E8F"/>
    <w:rsid w:val="000F317A"/>
    <w:rsid w:val="000F350C"/>
    <w:rsid w:val="000F3542"/>
    <w:rsid w:val="000F35A5"/>
    <w:rsid w:val="000F35D8"/>
    <w:rsid w:val="000F37A9"/>
    <w:rsid w:val="000F3846"/>
    <w:rsid w:val="000F3B5F"/>
    <w:rsid w:val="000F3B60"/>
    <w:rsid w:val="000F3B6E"/>
    <w:rsid w:val="000F41DF"/>
    <w:rsid w:val="000F4389"/>
    <w:rsid w:val="000F45D9"/>
    <w:rsid w:val="000F469F"/>
    <w:rsid w:val="000F47D1"/>
    <w:rsid w:val="000F47D4"/>
    <w:rsid w:val="000F4893"/>
    <w:rsid w:val="000F4A59"/>
    <w:rsid w:val="000F4CE2"/>
    <w:rsid w:val="000F5026"/>
    <w:rsid w:val="000F5216"/>
    <w:rsid w:val="000F5A35"/>
    <w:rsid w:val="000F5B02"/>
    <w:rsid w:val="000F5B38"/>
    <w:rsid w:val="000F6028"/>
    <w:rsid w:val="000F61F5"/>
    <w:rsid w:val="000F6243"/>
    <w:rsid w:val="000F6323"/>
    <w:rsid w:val="000F6574"/>
    <w:rsid w:val="000F65CC"/>
    <w:rsid w:val="000F6848"/>
    <w:rsid w:val="000F6924"/>
    <w:rsid w:val="000F694A"/>
    <w:rsid w:val="000F6A4F"/>
    <w:rsid w:val="000F6FF9"/>
    <w:rsid w:val="000F7180"/>
    <w:rsid w:val="000F72D2"/>
    <w:rsid w:val="000F7335"/>
    <w:rsid w:val="000F747C"/>
    <w:rsid w:val="000F760C"/>
    <w:rsid w:val="000F7965"/>
    <w:rsid w:val="000F7C7A"/>
    <w:rsid w:val="00100014"/>
    <w:rsid w:val="001000DC"/>
    <w:rsid w:val="0010034D"/>
    <w:rsid w:val="001004ED"/>
    <w:rsid w:val="0010060F"/>
    <w:rsid w:val="0010083D"/>
    <w:rsid w:val="001008C5"/>
    <w:rsid w:val="00100A94"/>
    <w:rsid w:val="00100B56"/>
    <w:rsid w:val="00100FAB"/>
    <w:rsid w:val="00100FE3"/>
    <w:rsid w:val="00101038"/>
    <w:rsid w:val="00101393"/>
    <w:rsid w:val="001013B8"/>
    <w:rsid w:val="0010145A"/>
    <w:rsid w:val="00101554"/>
    <w:rsid w:val="001015C7"/>
    <w:rsid w:val="0010166E"/>
    <w:rsid w:val="00101688"/>
    <w:rsid w:val="001018DB"/>
    <w:rsid w:val="0010194C"/>
    <w:rsid w:val="00101ABA"/>
    <w:rsid w:val="00101B4E"/>
    <w:rsid w:val="00101BCC"/>
    <w:rsid w:val="00101BCE"/>
    <w:rsid w:val="00101FAA"/>
    <w:rsid w:val="00101FC2"/>
    <w:rsid w:val="0010210F"/>
    <w:rsid w:val="0010219A"/>
    <w:rsid w:val="00102201"/>
    <w:rsid w:val="0010220C"/>
    <w:rsid w:val="0010221A"/>
    <w:rsid w:val="001022C6"/>
    <w:rsid w:val="00102362"/>
    <w:rsid w:val="001025C2"/>
    <w:rsid w:val="001027F6"/>
    <w:rsid w:val="001029EF"/>
    <w:rsid w:val="00102BA9"/>
    <w:rsid w:val="00102DCB"/>
    <w:rsid w:val="00102E06"/>
    <w:rsid w:val="001031C8"/>
    <w:rsid w:val="001033B2"/>
    <w:rsid w:val="0010369F"/>
    <w:rsid w:val="001037E9"/>
    <w:rsid w:val="001038DE"/>
    <w:rsid w:val="00103908"/>
    <w:rsid w:val="00103B53"/>
    <w:rsid w:val="00103CB9"/>
    <w:rsid w:val="00103E2F"/>
    <w:rsid w:val="0010441E"/>
    <w:rsid w:val="00104480"/>
    <w:rsid w:val="001046B8"/>
    <w:rsid w:val="001048E4"/>
    <w:rsid w:val="00104AA9"/>
    <w:rsid w:val="00104BC1"/>
    <w:rsid w:val="00104C04"/>
    <w:rsid w:val="00104FBF"/>
    <w:rsid w:val="00105010"/>
    <w:rsid w:val="00105413"/>
    <w:rsid w:val="00105622"/>
    <w:rsid w:val="00105A98"/>
    <w:rsid w:val="00105BA7"/>
    <w:rsid w:val="00105DA6"/>
    <w:rsid w:val="00106194"/>
    <w:rsid w:val="00106576"/>
    <w:rsid w:val="001068FB"/>
    <w:rsid w:val="00106B91"/>
    <w:rsid w:val="001072D3"/>
    <w:rsid w:val="00107426"/>
    <w:rsid w:val="001075A0"/>
    <w:rsid w:val="00107797"/>
    <w:rsid w:val="0010785D"/>
    <w:rsid w:val="00107940"/>
    <w:rsid w:val="00107A52"/>
    <w:rsid w:val="00107DAF"/>
    <w:rsid w:val="00107DFD"/>
    <w:rsid w:val="00107FB0"/>
    <w:rsid w:val="00110049"/>
    <w:rsid w:val="001100E3"/>
    <w:rsid w:val="0011034A"/>
    <w:rsid w:val="0011046C"/>
    <w:rsid w:val="00110758"/>
    <w:rsid w:val="00110A25"/>
    <w:rsid w:val="00110B7C"/>
    <w:rsid w:val="00110BAF"/>
    <w:rsid w:val="00110F81"/>
    <w:rsid w:val="00110FCE"/>
    <w:rsid w:val="001116A5"/>
    <w:rsid w:val="0011179C"/>
    <w:rsid w:val="0011185C"/>
    <w:rsid w:val="00111B86"/>
    <w:rsid w:val="001120CF"/>
    <w:rsid w:val="001121A9"/>
    <w:rsid w:val="001121B2"/>
    <w:rsid w:val="00112230"/>
    <w:rsid w:val="00112246"/>
    <w:rsid w:val="00112307"/>
    <w:rsid w:val="00112382"/>
    <w:rsid w:val="00112483"/>
    <w:rsid w:val="001127C5"/>
    <w:rsid w:val="00112865"/>
    <w:rsid w:val="0011288D"/>
    <w:rsid w:val="00112BC8"/>
    <w:rsid w:val="00112CA9"/>
    <w:rsid w:val="00112F81"/>
    <w:rsid w:val="00113448"/>
    <w:rsid w:val="00113562"/>
    <w:rsid w:val="0011382F"/>
    <w:rsid w:val="00113C58"/>
    <w:rsid w:val="001142D9"/>
    <w:rsid w:val="001144E3"/>
    <w:rsid w:val="0011479B"/>
    <w:rsid w:val="00114B64"/>
    <w:rsid w:val="00114BA6"/>
    <w:rsid w:val="00114CEF"/>
    <w:rsid w:val="001154E9"/>
    <w:rsid w:val="0011561C"/>
    <w:rsid w:val="00115C3D"/>
    <w:rsid w:val="00115C3E"/>
    <w:rsid w:val="00115F5B"/>
    <w:rsid w:val="0011609D"/>
    <w:rsid w:val="001160AB"/>
    <w:rsid w:val="00116415"/>
    <w:rsid w:val="0011647C"/>
    <w:rsid w:val="001166C0"/>
    <w:rsid w:val="001167CC"/>
    <w:rsid w:val="00116970"/>
    <w:rsid w:val="001169D9"/>
    <w:rsid w:val="00116B77"/>
    <w:rsid w:val="00116F6B"/>
    <w:rsid w:val="0011708D"/>
    <w:rsid w:val="001170FB"/>
    <w:rsid w:val="00117469"/>
    <w:rsid w:val="00117493"/>
    <w:rsid w:val="001179CA"/>
    <w:rsid w:val="0012031C"/>
    <w:rsid w:val="00120369"/>
    <w:rsid w:val="00120462"/>
    <w:rsid w:val="0012053E"/>
    <w:rsid w:val="0012054C"/>
    <w:rsid w:val="001205E3"/>
    <w:rsid w:val="00120942"/>
    <w:rsid w:val="00120D23"/>
    <w:rsid w:val="00120F1A"/>
    <w:rsid w:val="00120F50"/>
    <w:rsid w:val="00120F7F"/>
    <w:rsid w:val="00121180"/>
    <w:rsid w:val="00121647"/>
    <w:rsid w:val="001217E3"/>
    <w:rsid w:val="00121866"/>
    <w:rsid w:val="00121886"/>
    <w:rsid w:val="00121A4F"/>
    <w:rsid w:val="00121C02"/>
    <w:rsid w:val="00121CB6"/>
    <w:rsid w:val="00121CFD"/>
    <w:rsid w:val="00121D58"/>
    <w:rsid w:val="00122078"/>
    <w:rsid w:val="0012236E"/>
    <w:rsid w:val="00122782"/>
    <w:rsid w:val="00122DFC"/>
    <w:rsid w:val="00122E49"/>
    <w:rsid w:val="00122FE7"/>
    <w:rsid w:val="0012334A"/>
    <w:rsid w:val="001233A8"/>
    <w:rsid w:val="001233DD"/>
    <w:rsid w:val="001235CC"/>
    <w:rsid w:val="001236EF"/>
    <w:rsid w:val="00123852"/>
    <w:rsid w:val="001238F3"/>
    <w:rsid w:val="00123C47"/>
    <w:rsid w:val="00123D3A"/>
    <w:rsid w:val="00123EC0"/>
    <w:rsid w:val="0012404B"/>
    <w:rsid w:val="00124142"/>
    <w:rsid w:val="001241A2"/>
    <w:rsid w:val="0012456F"/>
    <w:rsid w:val="001245AE"/>
    <w:rsid w:val="0012471C"/>
    <w:rsid w:val="00124B88"/>
    <w:rsid w:val="00124BB3"/>
    <w:rsid w:val="00124BC9"/>
    <w:rsid w:val="00124C33"/>
    <w:rsid w:val="00125269"/>
    <w:rsid w:val="001252C8"/>
    <w:rsid w:val="001254CA"/>
    <w:rsid w:val="001255A3"/>
    <w:rsid w:val="00125753"/>
    <w:rsid w:val="00125C7D"/>
    <w:rsid w:val="00125D36"/>
    <w:rsid w:val="00125DEC"/>
    <w:rsid w:val="00125E8E"/>
    <w:rsid w:val="00126031"/>
    <w:rsid w:val="001262D0"/>
    <w:rsid w:val="00126470"/>
    <w:rsid w:val="001264ED"/>
    <w:rsid w:val="00126C86"/>
    <w:rsid w:val="00126D5A"/>
    <w:rsid w:val="00126DA1"/>
    <w:rsid w:val="00127009"/>
    <w:rsid w:val="001270AB"/>
    <w:rsid w:val="0012729B"/>
    <w:rsid w:val="001272D7"/>
    <w:rsid w:val="00127473"/>
    <w:rsid w:val="00127492"/>
    <w:rsid w:val="001274DA"/>
    <w:rsid w:val="00127671"/>
    <w:rsid w:val="00127887"/>
    <w:rsid w:val="0012797B"/>
    <w:rsid w:val="00127A3E"/>
    <w:rsid w:val="00127B51"/>
    <w:rsid w:val="00127BCB"/>
    <w:rsid w:val="00127D98"/>
    <w:rsid w:val="00127EAE"/>
    <w:rsid w:val="00127EDB"/>
    <w:rsid w:val="00127FA9"/>
    <w:rsid w:val="00127FF5"/>
    <w:rsid w:val="00130066"/>
    <w:rsid w:val="001301C3"/>
    <w:rsid w:val="00130489"/>
    <w:rsid w:val="001305D8"/>
    <w:rsid w:val="00130A76"/>
    <w:rsid w:val="00130C08"/>
    <w:rsid w:val="00130CC4"/>
    <w:rsid w:val="00130E3B"/>
    <w:rsid w:val="001310A7"/>
    <w:rsid w:val="00131106"/>
    <w:rsid w:val="00131204"/>
    <w:rsid w:val="0013127A"/>
    <w:rsid w:val="00131362"/>
    <w:rsid w:val="00131489"/>
    <w:rsid w:val="00131780"/>
    <w:rsid w:val="00131ACB"/>
    <w:rsid w:val="00131C62"/>
    <w:rsid w:val="00131C8F"/>
    <w:rsid w:val="00131CB5"/>
    <w:rsid w:val="00131EF5"/>
    <w:rsid w:val="00131F61"/>
    <w:rsid w:val="00132311"/>
    <w:rsid w:val="00132425"/>
    <w:rsid w:val="0013242A"/>
    <w:rsid w:val="00132481"/>
    <w:rsid w:val="00132593"/>
    <w:rsid w:val="001326AF"/>
    <w:rsid w:val="001326C7"/>
    <w:rsid w:val="0013286F"/>
    <w:rsid w:val="00133224"/>
    <w:rsid w:val="001336AA"/>
    <w:rsid w:val="00133830"/>
    <w:rsid w:val="001339FD"/>
    <w:rsid w:val="00133D3B"/>
    <w:rsid w:val="00133DF3"/>
    <w:rsid w:val="00134083"/>
    <w:rsid w:val="00134150"/>
    <w:rsid w:val="00134679"/>
    <w:rsid w:val="0013475B"/>
    <w:rsid w:val="001349F6"/>
    <w:rsid w:val="00134AB0"/>
    <w:rsid w:val="00134C83"/>
    <w:rsid w:val="00134C8C"/>
    <w:rsid w:val="00134EC3"/>
    <w:rsid w:val="00135119"/>
    <w:rsid w:val="001352AC"/>
    <w:rsid w:val="00135348"/>
    <w:rsid w:val="001353BE"/>
    <w:rsid w:val="00135494"/>
    <w:rsid w:val="00135ACE"/>
    <w:rsid w:val="00135E02"/>
    <w:rsid w:val="00135F2F"/>
    <w:rsid w:val="0013604D"/>
    <w:rsid w:val="0013627E"/>
    <w:rsid w:val="00136728"/>
    <w:rsid w:val="00136A57"/>
    <w:rsid w:val="00136F8A"/>
    <w:rsid w:val="00136F8E"/>
    <w:rsid w:val="00137051"/>
    <w:rsid w:val="00137087"/>
    <w:rsid w:val="00137140"/>
    <w:rsid w:val="001371BD"/>
    <w:rsid w:val="0013733D"/>
    <w:rsid w:val="0013756E"/>
    <w:rsid w:val="001375AE"/>
    <w:rsid w:val="00137766"/>
    <w:rsid w:val="0013795B"/>
    <w:rsid w:val="001379A3"/>
    <w:rsid w:val="00137A10"/>
    <w:rsid w:val="00140451"/>
    <w:rsid w:val="001404F1"/>
    <w:rsid w:val="001409B1"/>
    <w:rsid w:val="00140A0F"/>
    <w:rsid w:val="00140CA4"/>
    <w:rsid w:val="00140DB2"/>
    <w:rsid w:val="00140EC3"/>
    <w:rsid w:val="00140F75"/>
    <w:rsid w:val="00141129"/>
    <w:rsid w:val="001411AA"/>
    <w:rsid w:val="001414B8"/>
    <w:rsid w:val="0014164A"/>
    <w:rsid w:val="001417B3"/>
    <w:rsid w:val="001417B8"/>
    <w:rsid w:val="00141BE1"/>
    <w:rsid w:val="00141C1D"/>
    <w:rsid w:val="00141C47"/>
    <w:rsid w:val="00141E4A"/>
    <w:rsid w:val="00141EE4"/>
    <w:rsid w:val="0014222E"/>
    <w:rsid w:val="001423D5"/>
    <w:rsid w:val="00142B7F"/>
    <w:rsid w:val="00142E40"/>
    <w:rsid w:val="00142E7C"/>
    <w:rsid w:val="00142F7C"/>
    <w:rsid w:val="00143176"/>
    <w:rsid w:val="001431B4"/>
    <w:rsid w:val="001433AC"/>
    <w:rsid w:val="0014352C"/>
    <w:rsid w:val="00143544"/>
    <w:rsid w:val="00143583"/>
    <w:rsid w:val="0014360F"/>
    <w:rsid w:val="00143643"/>
    <w:rsid w:val="001436C5"/>
    <w:rsid w:val="00143814"/>
    <w:rsid w:val="00143C4B"/>
    <w:rsid w:val="00143EEF"/>
    <w:rsid w:val="00143F73"/>
    <w:rsid w:val="00143F7E"/>
    <w:rsid w:val="0014402A"/>
    <w:rsid w:val="001440D4"/>
    <w:rsid w:val="001443B5"/>
    <w:rsid w:val="001443FB"/>
    <w:rsid w:val="001446F2"/>
    <w:rsid w:val="00144811"/>
    <w:rsid w:val="00144932"/>
    <w:rsid w:val="001449E2"/>
    <w:rsid w:val="001449F4"/>
    <w:rsid w:val="00144A5C"/>
    <w:rsid w:val="00144CE4"/>
    <w:rsid w:val="00144F8F"/>
    <w:rsid w:val="00144FD4"/>
    <w:rsid w:val="001450B2"/>
    <w:rsid w:val="00145262"/>
    <w:rsid w:val="00145287"/>
    <w:rsid w:val="00145504"/>
    <w:rsid w:val="00145584"/>
    <w:rsid w:val="0014566B"/>
    <w:rsid w:val="00145BC8"/>
    <w:rsid w:val="00145F91"/>
    <w:rsid w:val="00145FB8"/>
    <w:rsid w:val="001460BC"/>
    <w:rsid w:val="0014619C"/>
    <w:rsid w:val="001461BE"/>
    <w:rsid w:val="00146228"/>
    <w:rsid w:val="001462CE"/>
    <w:rsid w:val="001462D1"/>
    <w:rsid w:val="001463CC"/>
    <w:rsid w:val="00146968"/>
    <w:rsid w:val="00146E8F"/>
    <w:rsid w:val="00146EFD"/>
    <w:rsid w:val="001476D8"/>
    <w:rsid w:val="00147701"/>
    <w:rsid w:val="00147723"/>
    <w:rsid w:val="001479DB"/>
    <w:rsid w:val="00147A5A"/>
    <w:rsid w:val="00147E96"/>
    <w:rsid w:val="00147F34"/>
    <w:rsid w:val="00150032"/>
    <w:rsid w:val="001500C5"/>
    <w:rsid w:val="001502B9"/>
    <w:rsid w:val="00150326"/>
    <w:rsid w:val="00150463"/>
    <w:rsid w:val="0015047A"/>
    <w:rsid w:val="001504AA"/>
    <w:rsid w:val="00150610"/>
    <w:rsid w:val="001510C1"/>
    <w:rsid w:val="0015128F"/>
    <w:rsid w:val="001513B5"/>
    <w:rsid w:val="00151580"/>
    <w:rsid w:val="00151669"/>
    <w:rsid w:val="001518BB"/>
    <w:rsid w:val="00151ADB"/>
    <w:rsid w:val="00151CB2"/>
    <w:rsid w:val="00151DA4"/>
    <w:rsid w:val="00151E45"/>
    <w:rsid w:val="0015213A"/>
    <w:rsid w:val="001521EA"/>
    <w:rsid w:val="0015233C"/>
    <w:rsid w:val="001525F8"/>
    <w:rsid w:val="001525FB"/>
    <w:rsid w:val="00152650"/>
    <w:rsid w:val="001527A1"/>
    <w:rsid w:val="001528D4"/>
    <w:rsid w:val="00152A8F"/>
    <w:rsid w:val="00152D72"/>
    <w:rsid w:val="00152E60"/>
    <w:rsid w:val="001531D6"/>
    <w:rsid w:val="001532D0"/>
    <w:rsid w:val="001533CF"/>
    <w:rsid w:val="00153674"/>
    <w:rsid w:val="00153694"/>
    <w:rsid w:val="00153812"/>
    <w:rsid w:val="0015398C"/>
    <w:rsid w:val="001539CE"/>
    <w:rsid w:val="00153E1A"/>
    <w:rsid w:val="001541FA"/>
    <w:rsid w:val="00154353"/>
    <w:rsid w:val="00154445"/>
    <w:rsid w:val="0015454D"/>
    <w:rsid w:val="00154589"/>
    <w:rsid w:val="001545EE"/>
    <w:rsid w:val="001546CD"/>
    <w:rsid w:val="00154775"/>
    <w:rsid w:val="001549C4"/>
    <w:rsid w:val="001549F7"/>
    <w:rsid w:val="00154B3E"/>
    <w:rsid w:val="00154D90"/>
    <w:rsid w:val="00155079"/>
    <w:rsid w:val="00155188"/>
    <w:rsid w:val="001551FD"/>
    <w:rsid w:val="00155247"/>
    <w:rsid w:val="001552C3"/>
    <w:rsid w:val="0015532E"/>
    <w:rsid w:val="00155841"/>
    <w:rsid w:val="001559BB"/>
    <w:rsid w:val="00155A09"/>
    <w:rsid w:val="00155A82"/>
    <w:rsid w:val="00155DB1"/>
    <w:rsid w:val="001560F7"/>
    <w:rsid w:val="001562B9"/>
    <w:rsid w:val="001562BA"/>
    <w:rsid w:val="0015639F"/>
    <w:rsid w:val="00156418"/>
    <w:rsid w:val="0015654E"/>
    <w:rsid w:val="0015657E"/>
    <w:rsid w:val="0015662C"/>
    <w:rsid w:val="001566B2"/>
    <w:rsid w:val="001568A5"/>
    <w:rsid w:val="00156956"/>
    <w:rsid w:val="00156B16"/>
    <w:rsid w:val="00156B2D"/>
    <w:rsid w:val="00156CF0"/>
    <w:rsid w:val="001570D9"/>
    <w:rsid w:val="00157293"/>
    <w:rsid w:val="00157302"/>
    <w:rsid w:val="00157387"/>
    <w:rsid w:val="001573FF"/>
    <w:rsid w:val="001576ED"/>
    <w:rsid w:val="001579D1"/>
    <w:rsid w:val="001579FB"/>
    <w:rsid w:val="00157AED"/>
    <w:rsid w:val="00157FED"/>
    <w:rsid w:val="00157FFA"/>
    <w:rsid w:val="00160629"/>
    <w:rsid w:val="001611E1"/>
    <w:rsid w:val="00161553"/>
    <w:rsid w:val="00161673"/>
    <w:rsid w:val="001618E2"/>
    <w:rsid w:val="001619B0"/>
    <w:rsid w:val="00161BA3"/>
    <w:rsid w:val="00161E14"/>
    <w:rsid w:val="00161F28"/>
    <w:rsid w:val="00162090"/>
    <w:rsid w:val="0016226B"/>
    <w:rsid w:val="00162319"/>
    <w:rsid w:val="001623B3"/>
    <w:rsid w:val="00162AFA"/>
    <w:rsid w:val="00162C64"/>
    <w:rsid w:val="00162D39"/>
    <w:rsid w:val="00162D5B"/>
    <w:rsid w:val="001630A1"/>
    <w:rsid w:val="00163214"/>
    <w:rsid w:val="00163288"/>
    <w:rsid w:val="001634FE"/>
    <w:rsid w:val="001639D7"/>
    <w:rsid w:val="00163A7D"/>
    <w:rsid w:val="00163ACF"/>
    <w:rsid w:val="00163B41"/>
    <w:rsid w:val="00163BE5"/>
    <w:rsid w:val="00163DAF"/>
    <w:rsid w:val="00163F4D"/>
    <w:rsid w:val="00163FCB"/>
    <w:rsid w:val="00163FD6"/>
    <w:rsid w:val="00164032"/>
    <w:rsid w:val="001642FD"/>
    <w:rsid w:val="0016460B"/>
    <w:rsid w:val="001649DD"/>
    <w:rsid w:val="001649E3"/>
    <w:rsid w:val="001649EE"/>
    <w:rsid w:val="00164DB3"/>
    <w:rsid w:val="00164DD0"/>
    <w:rsid w:val="00164F54"/>
    <w:rsid w:val="001650BA"/>
    <w:rsid w:val="001651C0"/>
    <w:rsid w:val="001652A5"/>
    <w:rsid w:val="001657FD"/>
    <w:rsid w:val="00165BCE"/>
    <w:rsid w:val="00165BF5"/>
    <w:rsid w:val="00165CE2"/>
    <w:rsid w:val="00165D20"/>
    <w:rsid w:val="00165D21"/>
    <w:rsid w:val="00165E02"/>
    <w:rsid w:val="00165E4E"/>
    <w:rsid w:val="00165ECF"/>
    <w:rsid w:val="0016638F"/>
    <w:rsid w:val="00166485"/>
    <w:rsid w:val="001664C2"/>
    <w:rsid w:val="001664F0"/>
    <w:rsid w:val="0016651D"/>
    <w:rsid w:val="00166699"/>
    <w:rsid w:val="0016671F"/>
    <w:rsid w:val="00166F4E"/>
    <w:rsid w:val="00166FE5"/>
    <w:rsid w:val="00167126"/>
    <w:rsid w:val="00167327"/>
    <w:rsid w:val="001674E4"/>
    <w:rsid w:val="00167554"/>
    <w:rsid w:val="001675E1"/>
    <w:rsid w:val="00167622"/>
    <w:rsid w:val="00167AB9"/>
    <w:rsid w:val="00167B0D"/>
    <w:rsid w:val="00167B0E"/>
    <w:rsid w:val="00167DFB"/>
    <w:rsid w:val="00167ECA"/>
    <w:rsid w:val="00167FF8"/>
    <w:rsid w:val="001700A3"/>
    <w:rsid w:val="001700EF"/>
    <w:rsid w:val="00170184"/>
    <w:rsid w:val="001706F3"/>
    <w:rsid w:val="001707DA"/>
    <w:rsid w:val="00170931"/>
    <w:rsid w:val="00170A11"/>
    <w:rsid w:val="00170B2E"/>
    <w:rsid w:val="00170E0E"/>
    <w:rsid w:val="00170EB6"/>
    <w:rsid w:val="00170F16"/>
    <w:rsid w:val="0017131D"/>
    <w:rsid w:val="001714BE"/>
    <w:rsid w:val="00171649"/>
    <w:rsid w:val="0017181D"/>
    <w:rsid w:val="0017182A"/>
    <w:rsid w:val="00171855"/>
    <w:rsid w:val="00171869"/>
    <w:rsid w:val="001718F0"/>
    <w:rsid w:val="00171A4A"/>
    <w:rsid w:val="00171D83"/>
    <w:rsid w:val="00171DB8"/>
    <w:rsid w:val="00171E72"/>
    <w:rsid w:val="00172102"/>
    <w:rsid w:val="00172152"/>
    <w:rsid w:val="00172530"/>
    <w:rsid w:val="00172534"/>
    <w:rsid w:val="00172579"/>
    <w:rsid w:val="00172790"/>
    <w:rsid w:val="00172837"/>
    <w:rsid w:val="0017285D"/>
    <w:rsid w:val="0017290F"/>
    <w:rsid w:val="00172997"/>
    <w:rsid w:val="00172E01"/>
    <w:rsid w:val="00173192"/>
    <w:rsid w:val="0017319F"/>
    <w:rsid w:val="001732E8"/>
    <w:rsid w:val="0017341E"/>
    <w:rsid w:val="001734EA"/>
    <w:rsid w:val="0017354F"/>
    <w:rsid w:val="0017370B"/>
    <w:rsid w:val="0017372A"/>
    <w:rsid w:val="00173931"/>
    <w:rsid w:val="00173A12"/>
    <w:rsid w:val="00173ACC"/>
    <w:rsid w:val="00173BA8"/>
    <w:rsid w:val="00173BDD"/>
    <w:rsid w:val="00173C18"/>
    <w:rsid w:val="00173D2D"/>
    <w:rsid w:val="00173DA0"/>
    <w:rsid w:val="00173EEE"/>
    <w:rsid w:val="00174128"/>
    <w:rsid w:val="001741B0"/>
    <w:rsid w:val="00174262"/>
    <w:rsid w:val="00174487"/>
    <w:rsid w:val="00174654"/>
    <w:rsid w:val="001747C9"/>
    <w:rsid w:val="00174A38"/>
    <w:rsid w:val="00174BD3"/>
    <w:rsid w:val="0017531F"/>
    <w:rsid w:val="001755C0"/>
    <w:rsid w:val="001755D3"/>
    <w:rsid w:val="00175716"/>
    <w:rsid w:val="00175750"/>
    <w:rsid w:val="00175751"/>
    <w:rsid w:val="001757CF"/>
    <w:rsid w:val="00175834"/>
    <w:rsid w:val="0017594E"/>
    <w:rsid w:val="001759F0"/>
    <w:rsid w:val="00175B4E"/>
    <w:rsid w:val="00175B93"/>
    <w:rsid w:val="00175EF8"/>
    <w:rsid w:val="00175FFE"/>
    <w:rsid w:val="001761C2"/>
    <w:rsid w:val="001763AD"/>
    <w:rsid w:val="0017650F"/>
    <w:rsid w:val="00176544"/>
    <w:rsid w:val="001766FE"/>
    <w:rsid w:val="00176729"/>
    <w:rsid w:val="00176818"/>
    <w:rsid w:val="00176843"/>
    <w:rsid w:val="00176866"/>
    <w:rsid w:val="00176982"/>
    <w:rsid w:val="0017699A"/>
    <w:rsid w:val="00176A79"/>
    <w:rsid w:val="00176B40"/>
    <w:rsid w:val="00176BF2"/>
    <w:rsid w:val="00176C54"/>
    <w:rsid w:val="00176D5A"/>
    <w:rsid w:val="0017701C"/>
    <w:rsid w:val="001770C3"/>
    <w:rsid w:val="00177329"/>
    <w:rsid w:val="0017777A"/>
    <w:rsid w:val="00177A23"/>
    <w:rsid w:val="00177BF4"/>
    <w:rsid w:val="00180137"/>
    <w:rsid w:val="001807FE"/>
    <w:rsid w:val="001808C4"/>
    <w:rsid w:val="001808EF"/>
    <w:rsid w:val="00180912"/>
    <w:rsid w:val="00180DF0"/>
    <w:rsid w:val="00180EBC"/>
    <w:rsid w:val="00181176"/>
    <w:rsid w:val="00181402"/>
    <w:rsid w:val="0018143C"/>
    <w:rsid w:val="00181571"/>
    <w:rsid w:val="001815C1"/>
    <w:rsid w:val="0018179E"/>
    <w:rsid w:val="00181892"/>
    <w:rsid w:val="00182361"/>
    <w:rsid w:val="00182C1A"/>
    <w:rsid w:val="00182E2E"/>
    <w:rsid w:val="00183173"/>
    <w:rsid w:val="00183198"/>
    <w:rsid w:val="0018322B"/>
    <w:rsid w:val="001833B8"/>
    <w:rsid w:val="001835E7"/>
    <w:rsid w:val="00183622"/>
    <w:rsid w:val="00183698"/>
    <w:rsid w:val="0018370C"/>
    <w:rsid w:val="00183C52"/>
    <w:rsid w:val="00183D1B"/>
    <w:rsid w:val="00183FB7"/>
    <w:rsid w:val="0018414A"/>
    <w:rsid w:val="001841C2"/>
    <w:rsid w:val="0018463E"/>
    <w:rsid w:val="0018471E"/>
    <w:rsid w:val="001848F2"/>
    <w:rsid w:val="0018492B"/>
    <w:rsid w:val="00184DEF"/>
    <w:rsid w:val="00184F10"/>
    <w:rsid w:val="00184F2A"/>
    <w:rsid w:val="00184FBC"/>
    <w:rsid w:val="001851BF"/>
    <w:rsid w:val="00185282"/>
    <w:rsid w:val="00185288"/>
    <w:rsid w:val="00185333"/>
    <w:rsid w:val="0018580F"/>
    <w:rsid w:val="001858FB"/>
    <w:rsid w:val="001859E1"/>
    <w:rsid w:val="00185CE2"/>
    <w:rsid w:val="00185E16"/>
    <w:rsid w:val="00185EFF"/>
    <w:rsid w:val="00185F72"/>
    <w:rsid w:val="001863D8"/>
    <w:rsid w:val="001863E8"/>
    <w:rsid w:val="00186912"/>
    <w:rsid w:val="00186925"/>
    <w:rsid w:val="0018693F"/>
    <w:rsid w:val="00186ABC"/>
    <w:rsid w:val="00186BDE"/>
    <w:rsid w:val="00186DC2"/>
    <w:rsid w:val="00186E3E"/>
    <w:rsid w:val="00186E82"/>
    <w:rsid w:val="00187073"/>
    <w:rsid w:val="001870A0"/>
    <w:rsid w:val="00187227"/>
    <w:rsid w:val="001873EC"/>
    <w:rsid w:val="00187480"/>
    <w:rsid w:val="0018764B"/>
    <w:rsid w:val="0018787A"/>
    <w:rsid w:val="001878D0"/>
    <w:rsid w:val="00187A21"/>
    <w:rsid w:val="00187A6A"/>
    <w:rsid w:val="00187B46"/>
    <w:rsid w:val="00187B6B"/>
    <w:rsid w:val="00187C6B"/>
    <w:rsid w:val="00190190"/>
    <w:rsid w:val="001902A1"/>
    <w:rsid w:val="001902E0"/>
    <w:rsid w:val="00190409"/>
    <w:rsid w:val="00190493"/>
    <w:rsid w:val="001904D9"/>
    <w:rsid w:val="001905FB"/>
    <w:rsid w:val="0019062A"/>
    <w:rsid w:val="00190647"/>
    <w:rsid w:val="00190961"/>
    <w:rsid w:val="00190A28"/>
    <w:rsid w:val="00190A63"/>
    <w:rsid w:val="00190AE7"/>
    <w:rsid w:val="00190B28"/>
    <w:rsid w:val="001910A7"/>
    <w:rsid w:val="0019110C"/>
    <w:rsid w:val="00191177"/>
    <w:rsid w:val="00191422"/>
    <w:rsid w:val="00191616"/>
    <w:rsid w:val="00191992"/>
    <w:rsid w:val="00191BB3"/>
    <w:rsid w:val="00191FA0"/>
    <w:rsid w:val="00191FA1"/>
    <w:rsid w:val="00192003"/>
    <w:rsid w:val="00192017"/>
    <w:rsid w:val="001920A2"/>
    <w:rsid w:val="0019213A"/>
    <w:rsid w:val="0019248F"/>
    <w:rsid w:val="00192904"/>
    <w:rsid w:val="00192929"/>
    <w:rsid w:val="001929F0"/>
    <w:rsid w:val="00192DA3"/>
    <w:rsid w:val="00192DC5"/>
    <w:rsid w:val="00192F7D"/>
    <w:rsid w:val="00192F8F"/>
    <w:rsid w:val="00193409"/>
    <w:rsid w:val="00193435"/>
    <w:rsid w:val="0019346C"/>
    <w:rsid w:val="0019349C"/>
    <w:rsid w:val="001934A5"/>
    <w:rsid w:val="00193543"/>
    <w:rsid w:val="001936B8"/>
    <w:rsid w:val="00193723"/>
    <w:rsid w:val="0019372E"/>
    <w:rsid w:val="00193845"/>
    <w:rsid w:val="00193940"/>
    <w:rsid w:val="00193997"/>
    <w:rsid w:val="00193A2E"/>
    <w:rsid w:val="00193CCC"/>
    <w:rsid w:val="00193DB6"/>
    <w:rsid w:val="00194067"/>
    <w:rsid w:val="00194472"/>
    <w:rsid w:val="00194630"/>
    <w:rsid w:val="00194ACB"/>
    <w:rsid w:val="00194C41"/>
    <w:rsid w:val="00194C96"/>
    <w:rsid w:val="00194E4B"/>
    <w:rsid w:val="00194F12"/>
    <w:rsid w:val="0019505B"/>
    <w:rsid w:val="0019521D"/>
    <w:rsid w:val="001954FD"/>
    <w:rsid w:val="001955FD"/>
    <w:rsid w:val="001958B8"/>
    <w:rsid w:val="00195D94"/>
    <w:rsid w:val="00195ED3"/>
    <w:rsid w:val="001960F8"/>
    <w:rsid w:val="0019662E"/>
    <w:rsid w:val="0019662F"/>
    <w:rsid w:val="001966B0"/>
    <w:rsid w:val="0019685C"/>
    <w:rsid w:val="001969F7"/>
    <w:rsid w:val="00196A33"/>
    <w:rsid w:val="00196B6B"/>
    <w:rsid w:val="00196FFB"/>
    <w:rsid w:val="00197164"/>
    <w:rsid w:val="00197311"/>
    <w:rsid w:val="00197560"/>
    <w:rsid w:val="00197632"/>
    <w:rsid w:val="0019774E"/>
    <w:rsid w:val="00197B7A"/>
    <w:rsid w:val="00197B88"/>
    <w:rsid w:val="00197CA6"/>
    <w:rsid w:val="00197CF3"/>
    <w:rsid w:val="00197CF7"/>
    <w:rsid w:val="00197E01"/>
    <w:rsid w:val="00197F76"/>
    <w:rsid w:val="001A001F"/>
    <w:rsid w:val="001A009D"/>
    <w:rsid w:val="001A017F"/>
    <w:rsid w:val="001A0348"/>
    <w:rsid w:val="001A036B"/>
    <w:rsid w:val="001A0646"/>
    <w:rsid w:val="001A06D3"/>
    <w:rsid w:val="001A0723"/>
    <w:rsid w:val="001A081B"/>
    <w:rsid w:val="001A08D8"/>
    <w:rsid w:val="001A0B3B"/>
    <w:rsid w:val="001A0F46"/>
    <w:rsid w:val="001A167F"/>
    <w:rsid w:val="001A16CD"/>
    <w:rsid w:val="001A1783"/>
    <w:rsid w:val="001A17F4"/>
    <w:rsid w:val="001A1DCB"/>
    <w:rsid w:val="001A1E77"/>
    <w:rsid w:val="001A202D"/>
    <w:rsid w:val="001A2054"/>
    <w:rsid w:val="001A2101"/>
    <w:rsid w:val="001A2208"/>
    <w:rsid w:val="001A2332"/>
    <w:rsid w:val="001A2BFC"/>
    <w:rsid w:val="001A2C32"/>
    <w:rsid w:val="001A2DFE"/>
    <w:rsid w:val="001A2F98"/>
    <w:rsid w:val="001A31E0"/>
    <w:rsid w:val="001A3428"/>
    <w:rsid w:val="001A368F"/>
    <w:rsid w:val="001A36AF"/>
    <w:rsid w:val="001A3B33"/>
    <w:rsid w:val="001A3E86"/>
    <w:rsid w:val="001A3EDC"/>
    <w:rsid w:val="001A408D"/>
    <w:rsid w:val="001A4100"/>
    <w:rsid w:val="001A4132"/>
    <w:rsid w:val="001A4164"/>
    <w:rsid w:val="001A42CA"/>
    <w:rsid w:val="001A4394"/>
    <w:rsid w:val="001A4838"/>
    <w:rsid w:val="001A49C0"/>
    <w:rsid w:val="001A49E4"/>
    <w:rsid w:val="001A4B6B"/>
    <w:rsid w:val="001A4B72"/>
    <w:rsid w:val="001A4FC2"/>
    <w:rsid w:val="001A4FCE"/>
    <w:rsid w:val="001A5244"/>
    <w:rsid w:val="001A53C2"/>
    <w:rsid w:val="001A559F"/>
    <w:rsid w:val="001A5624"/>
    <w:rsid w:val="001A5648"/>
    <w:rsid w:val="001A569C"/>
    <w:rsid w:val="001A577F"/>
    <w:rsid w:val="001A58E1"/>
    <w:rsid w:val="001A58FE"/>
    <w:rsid w:val="001A5A5F"/>
    <w:rsid w:val="001A5CC5"/>
    <w:rsid w:val="001A5D92"/>
    <w:rsid w:val="001A5E9E"/>
    <w:rsid w:val="001A5F61"/>
    <w:rsid w:val="001A6159"/>
    <w:rsid w:val="001A633C"/>
    <w:rsid w:val="001A6392"/>
    <w:rsid w:val="001A65E4"/>
    <w:rsid w:val="001A6741"/>
    <w:rsid w:val="001A6859"/>
    <w:rsid w:val="001A68BD"/>
    <w:rsid w:val="001A69E3"/>
    <w:rsid w:val="001A6B23"/>
    <w:rsid w:val="001A6BBC"/>
    <w:rsid w:val="001A6C02"/>
    <w:rsid w:val="001A6C38"/>
    <w:rsid w:val="001A6DF9"/>
    <w:rsid w:val="001A6E41"/>
    <w:rsid w:val="001A700F"/>
    <w:rsid w:val="001A71B6"/>
    <w:rsid w:val="001A71D3"/>
    <w:rsid w:val="001A7467"/>
    <w:rsid w:val="001A77B4"/>
    <w:rsid w:val="001A77D1"/>
    <w:rsid w:val="001A7BB9"/>
    <w:rsid w:val="001A7ED9"/>
    <w:rsid w:val="001B0010"/>
    <w:rsid w:val="001B0076"/>
    <w:rsid w:val="001B0222"/>
    <w:rsid w:val="001B0331"/>
    <w:rsid w:val="001B034F"/>
    <w:rsid w:val="001B0473"/>
    <w:rsid w:val="001B05EE"/>
    <w:rsid w:val="001B05FA"/>
    <w:rsid w:val="001B0757"/>
    <w:rsid w:val="001B07F4"/>
    <w:rsid w:val="001B094E"/>
    <w:rsid w:val="001B0B58"/>
    <w:rsid w:val="001B0BCC"/>
    <w:rsid w:val="001B0CF2"/>
    <w:rsid w:val="001B0F2F"/>
    <w:rsid w:val="001B0F94"/>
    <w:rsid w:val="001B1049"/>
    <w:rsid w:val="001B137A"/>
    <w:rsid w:val="001B14DD"/>
    <w:rsid w:val="001B1642"/>
    <w:rsid w:val="001B1674"/>
    <w:rsid w:val="001B16E5"/>
    <w:rsid w:val="001B17E0"/>
    <w:rsid w:val="001B1807"/>
    <w:rsid w:val="001B197A"/>
    <w:rsid w:val="001B1A07"/>
    <w:rsid w:val="001B1BA9"/>
    <w:rsid w:val="001B1E27"/>
    <w:rsid w:val="001B1E4B"/>
    <w:rsid w:val="001B21C6"/>
    <w:rsid w:val="001B23AA"/>
    <w:rsid w:val="001B2430"/>
    <w:rsid w:val="001B254E"/>
    <w:rsid w:val="001B2579"/>
    <w:rsid w:val="001B2632"/>
    <w:rsid w:val="001B267B"/>
    <w:rsid w:val="001B26F0"/>
    <w:rsid w:val="001B2A28"/>
    <w:rsid w:val="001B2B69"/>
    <w:rsid w:val="001B2D3C"/>
    <w:rsid w:val="001B2E3E"/>
    <w:rsid w:val="001B2E83"/>
    <w:rsid w:val="001B2E89"/>
    <w:rsid w:val="001B2E91"/>
    <w:rsid w:val="001B2F86"/>
    <w:rsid w:val="001B2FDE"/>
    <w:rsid w:val="001B3110"/>
    <w:rsid w:val="001B313B"/>
    <w:rsid w:val="001B31BB"/>
    <w:rsid w:val="001B31FB"/>
    <w:rsid w:val="001B32EC"/>
    <w:rsid w:val="001B3933"/>
    <w:rsid w:val="001B3A7A"/>
    <w:rsid w:val="001B3C1C"/>
    <w:rsid w:val="001B3D35"/>
    <w:rsid w:val="001B3D74"/>
    <w:rsid w:val="001B40A3"/>
    <w:rsid w:val="001B43D4"/>
    <w:rsid w:val="001B4893"/>
    <w:rsid w:val="001B4897"/>
    <w:rsid w:val="001B4A34"/>
    <w:rsid w:val="001B4A8F"/>
    <w:rsid w:val="001B4D6A"/>
    <w:rsid w:val="001B4E16"/>
    <w:rsid w:val="001B4E1C"/>
    <w:rsid w:val="001B4F85"/>
    <w:rsid w:val="001B5030"/>
    <w:rsid w:val="001B50D7"/>
    <w:rsid w:val="001B52B7"/>
    <w:rsid w:val="001B536B"/>
    <w:rsid w:val="001B5590"/>
    <w:rsid w:val="001B5654"/>
    <w:rsid w:val="001B57D4"/>
    <w:rsid w:val="001B5996"/>
    <w:rsid w:val="001B5A7A"/>
    <w:rsid w:val="001B5BA0"/>
    <w:rsid w:val="001B5C07"/>
    <w:rsid w:val="001B5D6B"/>
    <w:rsid w:val="001B5DDC"/>
    <w:rsid w:val="001B5E22"/>
    <w:rsid w:val="001B5E9F"/>
    <w:rsid w:val="001B5F7B"/>
    <w:rsid w:val="001B602B"/>
    <w:rsid w:val="001B60D7"/>
    <w:rsid w:val="001B6354"/>
    <w:rsid w:val="001B6355"/>
    <w:rsid w:val="001B64F0"/>
    <w:rsid w:val="001B65BC"/>
    <w:rsid w:val="001B6921"/>
    <w:rsid w:val="001B6A77"/>
    <w:rsid w:val="001B6B14"/>
    <w:rsid w:val="001B6C77"/>
    <w:rsid w:val="001B6F23"/>
    <w:rsid w:val="001B709A"/>
    <w:rsid w:val="001B72C6"/>
    <w:rsid w:val="001B76EE"/>
    <w:rsid w:val="001B775F"/>
    <w:rsid w:val="001B7B47"/>
    <w:rsid w:val="001B7BBA"/>
    <w:rsid w:val="001B7C55"/>
    <w:rsid w:val="001B7EA1"/>
    <w:rsid w:val="001B7F49"/>
    <w:rsid w:val="001C0024"/>
    <w:rsid w:val="001C0171"/>
    <w:rsid w:val="001C01D8"/>
    <w:rsid w:val="001C02E2"/>
    <w:rsid w:val="001C06C2"/>
    <w:rsid w:val="001C0726"/>
    <w:rsid w:val="001C07DC"/>
    <w:rsid w:val="001C07E9"/>
    <w:rsid w:val="001C09C6"/>
    <w:rsid w:val="001C09F5"/>
    <w:rsid w:val="001C0A31"/>
    <w:rsid w:val="001C0AE0"/>
    <w:rsid w:val="001C0B99"/>
    <w:rsid w:val="001C0F2A"/>
    <w:rsid w:val="001C0F97"/>
    <w:rsid w:val="001C11BD"/>
    <w:rsid w:val="001C1210"/>
    <w:rsid w:val="001C127F"/>
    <w:rsid w:val="001C16CE"/>
    <w:rsid w:val="001C1886"/>
    <w:rsid w:val="001C18CA"/>
    <w:rsid w:val="001C1A00"/>
    <w:rsid w:val="001C1ACE"/>
    <w:rsid w:val="001C1D56"/>
    <w:rsid w:val="001C1EE3"/>
    <w:rsid w:val="001C201C"/>
    <w:rsid w:val="001C2281"/>
    <w:rsid w:val="001C234D"/>
    <w:rsid w:val="001C294B"/>
    <w:rsid w:val="001C29C2"/>
    <w:rsid w:val="001C2AE8"/>
    <w:rsid w:val="001C2B8A"/>
    <w:rsid w:val="001C2BEE"/>
    <w:rsid w:val="001C2E71"/>
    <w:rsid w:val="001C2F7A"/>
    <w:rsid w:val="001C3269"/>
    <w:rsid w:val="001C3292"/>
    <w:rsid w:val="001C34A8"/>
    <w:rsid w:val="001C351D"/>
    <w:rsid w:val="001C3573"/>
    <w:rsid w:val="001C36A1"/>
    <w:rsid w:val="001C3797"/>
    <w:rsid w:val="001C3972"/>
    <w:rsid w:val="001C3D00"/>
    <w:rsid w:val="001C3E91"/>
    <w:rsid w:val="001C3F47"/>
    <w:rsid w:val="001C401A"/>
    <w:rsid w:val="001C4219"/>
    <w:rsid w:val="001C45CE"/>
    <w:rsid w:val="001C461A"/>
    <w:rsid w:val="001C4705"/>
    <w:rsid w:val="001C474A"/>
    <w:rsid w:val="001C4BC1"/>
    <w:rsid w:val="001C4BE9"/>
    <w:rsid w:val="001C4E5F"/>
    <w:rsid w:val="001C4F0E"/>
    <w:rsid w:val="001C4F48"/>
    <w:rsid w:val="001C4F61"/>
    <w:rsid w:val="001C4FBF"/>
    <w:rsid w:val="001C50CC"/>
    <w:rsid w:val="001C50D4"/>
    <w:rsid w:val="001C50E2"/>
    <w:rsid w:val="001C5186"/>
    <w:rsid w:val="001C537F"/>
    <w:rsid w:val="001C5625"/>
    <w:rsid w:val="001C564C"/>
    <w:rsid w:val="001C5A7D"/>
    <w:rsid w:val="001C5CE7"/>
    <w:rsid w:val="001C5FC0"/>
    <w:rsid w:val="001C6203"/>
    <w:rsid w:val="001C66DF"/>
    <w:rsid w:val="001C6878"/>
    <w:rsid w:val="001C69F6"/>
    <w:rsid w:val="001C6B57"/>
    <w:rsid w:val="001C6C08"/>
    <w:rsid w:val="001C6C72"/>
    <w:rsid w:val="001C6CA9"/>
    <w:rsid w:val="001C6CDE"/>
    <w:rsid w:val="001C70A8"/>
    <w:rsid w:val="001C71FD"/>
    <w:rsid w:val="001C731A"/>
    <w:rsid w:val="001C74E5"/>
    <w:rsid w:val="001C7797"/>
    <w:rsid w:val="001C7B08"/>
    <w:rsid w:val="001C7BBA"/>
    <w:rsid w:val="001C7C10"/>
    <w:rsid w:val="001C7CEF"/>
    <w:rsid w:val="001C7EDF"/>
    <w:rsid w:val="001D01DA"/>
    <w:rsid w:val="001D0AB0"/>
    <w:rsid w:val="001D0B52"/>
    <w:rsid w:val="001D0B99"/>
    <w:rsid w:val="001D0BC0"/>
    <w:rsid w:val="001D126F"/>
    <w:rsid w:val="001D13EC"/>
    <w:rsid w:val="001D145A"/>
    <w:rsid w:val="001D14CF"/>
    <w:rsid w:val="001D15A7"/>
    <w:rsid w:val="001D16FA"/>
    <w:rsid w:val="001D17E0"/>
    <w:rsid w:val="001D18FE"/>
    <w:rsid w:val="001D1A0A"/>
    <w:rsid w:val="001D1AF4"/>
    <w:rsid w:val="001D1C12"/>
    <w:rsid w:val="001D1D58"/>
    <w:rsid w:val="001D1EA0"/>
    <w:rsid w:val="001D1EDE"/>
    <w:rsid w:val="001D1F99"/>
    <w:rsid w:val="001D1FF5"/>
    <w:rsid w:val="001D1FFA"/>
    <w:rsid w:val="001D203C"/>
    <w:rsid w:val="001D258F"/>
    <w:rsid w:val="001D2668"/>
    <w:rsid w:val="001D272C"/>
    <w:rsid w:val="001D279B"/>
    <w:rsid w:val="001D2869"/>
    <w:rsid w:val="001D2AAA"/>
    <w:rsid w:val="001D2CDA"/>
    <w:rsid w:val="001D3257"/>
    <w:rsid w:val="001D32EB"/>
    <w:rsid w:val="001D33A2"/>
    <w:rsid w:val="001D3432"/>
    <w:rsid w:val="001D396F"/>
    <w:rsid w:val="001D3BD0"/>
    <w:rsid w:val="001D3CC0"/>
    <w:rsid w:val="001D3DAE"/>
    <w:rsid w:val="001D3F23"/>
    <w:rsid w:val="001D40A0"/>
    <w:rsid w:val="001D4164"/>
    <w:rsid w:val="001D45C9"/>
    <w:rsid w:val="001D484E"/>
    <w:rsid w:val="001D485D"/>
    <w:rsid w:val="001D4AFF"/>
    <w:rsid w:val="001D4F6C"/>
    <w:rsid w:val="001D5167"/>
    <w:rsid w:val="001D5197"/>
    <w:rsid w:val="001D51E7"/>
    <w:rsid w:val="001D525C"/>
    <w:rsid w:val="001D550D"/>
    <w:rsid w:val="001D55C8"/>
    <w:rsid w:val="001D5601"/>
    <w:rsid w:val="001D5D49"/>
    <w:rsid w:val="001D5F5D"/>
    <w:rsid w:val="001D602C"/>
    <w:rsid w:val="001D60BD"/>
    <w:rsid w:val="001D62B2"/>
    <w:rsid w:val="001D6419"/>
    <w:rsid w:val="001D6565"/>
    <w:rsid w:val="001D66C8"/>
    <w:rsid w:val="001D67F3"/>
    <w:rsid w:val="001D6A1A"/>
    <w:rsid w:val="001D6C14"/>
    <w:rsid w:val="001D6C55"/>
    <w:rsid w:val="001D6C5A"/>
    <w:rsid w:val="001D6CC6"/>
    <w:rsid w:val="001D6FD6"/>
    <w:rsid w:val="001D7541"/>
    <w:rsid w:val="001D75D4"/>
    <w:rsid w:val="001D761B"/>
    <w:rsid w:val="001D7915"/>
    <w:rsid w:val="001D796C"/>
    <w:rsid w:val="001D7B0C"/>
    <w:rsid w:val="001D7EEF"/>
    <w:rsid w:val="001D7F72"/>
    <w:rsid w:val="001D7FB6"/>
    <w:rsid w:val="001E02DF"/>
    <w:rsid w:val="001E0387"/>
    <w:rsid w:val="001E0542"/>
    <w:rsid w:val="001E0659"/>
    <w:rsid w:val="001E0811"/>
    <w:rsid w:val="001E09EC"/>
    <w:rsid w:val="001E0CAB"/>
    <w:rsid w:val="001E0CBF"/>
    <w:rsid w:val="001E0ED5"/>
    <w:rsid w:val="001E128E"/>
    <w:rsid w:val="001E12A5"/>
    <w:rsid w:val="001E15A2"/>
    <w:rsid w:val="001E166A"/>
    <w:rsid w:val="001E1829"/>
    <w:rsid w:val="001E1A6B"/>
    <w:rsid w:val="001E1C0E"/>
    <w:rsid w:val="001E1DCD"/>
    <w:rsid w:val="001E23E9"/>
    <w:rsid w:val="001E2614"/>
    <w:rsid w:val="001E261D"/>
    <w:rsid w:val="001E2746"/>
    <w:rsid w:val="001E2998"/>
    <w:rsid w:val="001E2CE1"/>
    <w:rsid w:val="001E2D24"/>
    <w:rsid w:val="001E2D43"/>
    <w:rsid w:val="001E2E79"/>
    <w:rsid w:val="001E2ED9"/>
    <w:rsid w:val="001E3096"/>
    <w:rsid w:val="001E3361"/>
    <w:rsid w:val="001E35CE"/>
    <w:rsid w:val="001E38CE"/>
    <w:rsid w:val="001E3AFE"/>
    <w:rsid w:val="001E3BEA"/>
    <w:rsid w:val="001E3D25"/>
    <w:rsid w:val="001E3DD7"/>
    <w:rsid w:val="001E3E62"/>
    <w:rsid w:val="001E3EB2"/>
    <w:rsid w:val="001E3EEF"/>
    <w:rsid w:val="001E414C"/>
    <w:rsid w:val="001E438D"/>
    <w:rsid w:val="001E4567"/>
    <w:rsid w:val="001E4780"/>
    <w:rsid w:val="001E4BD1"/>
    <w:rsid w:val="001E4E1A"/>
    <w:rsid w:val="001E4F47"/>
    <w:rsid w:val="001E51B0"/>
    <w:rsid w:val="001E531A"/>
    <w:rsid w:val="001E5423"/>
    <w:rsid w:val="001E5444"/>
    <w:rsid w:val="001E5631"/>
    <w:rsid w:val="001E56B8"/>
    <w:rsid w:val="001E5749"/>
    <w:rsid w:val="001E5868"/>
    <w:rsid w:val="001E58C0"/>
    <w:rsid w:val="001E598C"/>
    <w:rsid w:val="001E5A10"/>
    <w:rsid w:val="001E5B23"/>
    <w:rsid w:val="001E5B7A"/>
    <w:rsid w:val="001E5C46"/>
    <w:rsid w:val="001E6154"/>
    <w:rsid w:val="001E622A"/>
    <w:rsid w:val="001E6729"/>
    <w:rsid w:val="001E674C"/>
    <w:rsid w:val="001E67E3"/>
    <w:rsid w:val="001E6BE5"/>
    <w:rsid w:val="001E7250"/>
    <w:rsid w:val="001E7266"/>
    <w:rsid w:val="001E7604"/>
    <w:rsid w:val="001E774F"/>
    <w:rsid w:val="001E7CC9"/>
    <w:rsid w:val="001E7D6D"/>
    <w:rsid w:val="001E7F15"/>
    <w:rsid w:val="001F0060"/>
    <w:rsid w:val="001F0271"/>
    <w:rsid w:val="001F0353"/>
    <w:rsid w:val="001F03D3"/>
    <w:rsid w:val="001F0490"/>
    <w:rsid w:val="001F052F"/>
    <w:rsid w:val="001F0595"/>
    <w:rsid w:val="001F083B"/>
    <w:rsid w:val="001F08D0"/>
    <w:rsid w:val="001F092A"/>
    <w:rsid w:val="001F09CA"/>
    <w:rsid w:val="001F0CCA"/>
    <w:rsid w:val="001F0DE6"/>
    <w:rsid w:val="001F0FED"/>
    <w:rsid w:val="001F0FFC"/>
    <w:rsid w:val="001F103C"/>
    <w:rsid w:val="001F131C"/>
    <w:rsid w:val="001F150B"/>
    <w:rsid w:val="001F17B9"/>
    <w:rsid w:val="001F1A3D"/>
    <w:rsid w:val="001F1B35"/>
    <w:rsid w:val="001F1C99"/>
    <w:rsid w:val="001F1D76"/>
    <w:rsid w:val="001F1E35"/>
    <w:rsid w:val="001F2008"/>
    <w:rsid w:val="001F205E"/>
    <w:rsid w:val="001F211D"/>
    <w:rsid w:val="001F2190"/>
    <w:rsid w:val="001F2250"/>
    <w:rsid w:val="001F2262"/>
    <w:rsid w:val="001F227C"/>
    <w:rsid w:val="001F2452"/>
    <w:rsid w:val="001F27E4"/>
    <w:rsid w:val="001F2927"/>
    <w:rsid w:val="001F2BF4"/>
    <w:rsid w:val="001F2CBA"/>
    <w:rsid w:val="001F2E2D"/>
    <w:rsid w:val="001F2F66"/>
    <w:rsid w:val="001F308C"/>
    <w:rsid w:val="001F31C7"/>
    <w:rsid w:val="001F322E"/>
    <w:rsid w:val="001F37A7"/>
    <w:rsid w:val="001F37CD"/>
    <w:rsid w:val="001F38C0"/>
    <w:rsid w:val="001F3989"/>
    <w:rsid w:val="001F3D34"/>
    <w:rsid w:val="001F3F94"/>
    <w:rsid w:val="001F40C1"/>
    <w:rsid w:val="001F4110"/>
    <w:rsid w:val="001F4115"/>
    <w:rsid w:val="001F4286"/>
    <w:rsid w:val="001F4386"/>
    <w:rsid w:val="001F4441"/>
    <w:rsid w:val="001F4775"/>
    <w:rsid w:val="001F4811"/>
    <w:rsid w:val="001F49B0"/>
    <w:rsid w:val="001F4D81"/>
    <w:rsid w:val="001F50FF"/>
    <w:rsid w:val="001F535C"/>
    <w:rsid w:val="001F5917"/>
    <w:rsid w:val="001F5A61"/>
    <w:rsid w:val="001F5D13"/>
    <w:rsid w:val="001F5D8F"/>
    <w:rsid w:val="001F60AD"/>
    <w:rsid w:val="001F63FD"/>
    <w:rsid w:val="001F65AB"/>
    <w:rsid w:val="001F69F5"/>
    <w:rsid w:val="001F6A57"/>
    <w:rsid w:val="001F7090"/>
    <w:rsid w:val="001F725A"/>
    <w:rsid w:val="001F72AC"/>
    <w:rsid w:val="001F74F9"/>
    <w:rsid w:val="001F7747"/>
    <w:rsid w:val="001F77FA"/>
    <w:rsid w:val="001F7AB5"/>
    <w:rsid w:val="001F7AC3"/>
    <w:rsid w:val="001F7BC0"/>
    <w:rsid w:val="001F7DEA"/>
    <w:rsid w:val="001F7EE7"/>
    <w:rsid w:val="00200106"/>
    <w:rsid w:val="00200220"/>
    <w:rsid w:val="00200254"/>
    <w:rsid w:val="002004C7"/>
    <w:rsid w:val="00200843"/>
    <w:rsid w:val="00200A46"/>
    <w:rsid w:val="00200C7B"/>
    <w:rsid w:val="00200DD1"/>
    <w:rsid w:val="002011FB"/>
    <w:rsid w:val="0020135E"/>
    <w:rsid w:val="002013E4"/>
    <w:rsid w:val="0020140E"/>
    <w:rsid w:val="00201507"/>
    <w:rsid w:val="00201692"/>
    <w:rsid w:val="002017E9"/>
    <w:rsid w:val="0020185B"/>
    <w:rsid w:val="00201AEA"/>
    <w:rsid w:val="00201C07"/>
    <w:rsid w:val="00201E7B"/>
    <w:rsid w:val="00201EB4"/>
    <w:rsid w:val="00201F31"/>
    <w:rsid w:val="002021E5"/>
    <w:rsid w:val="00202383"/>
    <w:rsid w:val="00202484"/>
    <w:rsid w:val="0020268E"/>
    <w:rsid w:val="0020276F"/>
    <w:rsid w:val="00202AF0"/>
    <w:rsid w:val="00202C41"/>
    <w:rsid w:val="00202CA1"/>
    <w:rsid w:val="00202EBD"/>
    <w:rsid w:val="002031C4"/>
    <w:rsid w:val="0020343B"/>
    <w:rsid w:val="00203686"/>
    <w:rsid w:val="00203A48"/>
    <w:rsid w:val="00203A49"/>
    <w:rsid w:val="00203A65"/>
    <w:rsid w:val="00203C65"/>
    <w:rsid w:val="0020428C"/>
    <w:rsid w:val="002043CC"/>
    <w:rsid w:val="002043F8"/>
    <w:rsid w:val="00204509"/>
    <w:rsid w:val="00204801"/>
    <w:rsid w:val="002048A6"/>
    <w:rsid w:val="002048E2"/>
    <w:rsid w:val="00204941"/>
    <w:rsid w:val="00204A9F"/>
    <w:rsid w:val="00204AD7"/>
    <w:rsid w:val="00204BCC"/>
    <w:rsid w:val="00204BF1"/>
    <w:rsid w:val="00204D08"/>
    <w:rsid w:val="00204D71"/>
    <w:rsid w:val="00204E45"/>
    <w:rsid w:val="0020525F"/>
    <w:rsid w:val="002052DB"/>
    <w:rsid w:val="00205670"/>
    <w:rsid w:val="0020583E"/>
    <w:rsid w:val="00205D90"/>
    <w:rsid w:val="00205FEE"/>
    <w:rsid w:val="00206071"/>
    <w:rsid w:val="0020608F"/>
    <w:rsid w:val="00206160"/>
    <w:rsid w:val="002061FD"/>
    <w:rsid w:val="002063C6"/>
    <w:rsid w:val="002064AC"/>
    <w:rsid w:val="002064C5"/>
    <w:rsid w:val="00206561"/>
    <w:rsid w:val="0020659B"/>
    <w:rsid w:val="002065CF"/>
    <w:rsid w:val="00206725"/>
    <w:rsid w:val="00206B4D"/>
    <w:rsid w:val="00206C7A"/>
    <w:rsid w:val="00206CA4"/>
    <w:rsid w:val="002070AC"/>
    <w:rsid w:val="00207257"/>
    <w:rsid w:val="002074E7"/>
    <w:rsid w:val="00207584"/>
    <w:rsid w:val="002075A9"/>
    <w:rsid w:val="00207873"/>
    <w:rsid w:val="00207994"/>
    <w:rsid w:val="00207CD7"/>
    <w:rsid w:val="00207D01"/>
    <w:rsid w:val="00207FC9"/>
    <w:rsid w:val="002100EE"/>
    <w:rsid w:val="00210150"/>
    <w:rsid w:val="00210175"/>
    <w:rsid w:val="002102AE"/>
    <w:rsid w:val="00210385"/>
    <w:rsid w:val="00210499"/>
    <w:rsid w:val="00210637"/>
    <w:rsid w:val="0021069F"/>
    <w:rsid w:val="002106BC"/>
    <w:rsid w:val="00210710"/>
    <w:rsid w:val="0021090A"/>
    <w:rsid w:val="00210A17"/>
    <w:rsid w:val="00210A44"/>
    <w:rsid w:val="00210A48"/>
    <w:rsid w:val="00210A9B"/>
    <w:rsid w:val="00210B41"/>
    <w:rsid w:val="00210B69"/>
    <w:rsid w:val="00210BA7"/>
    <w:rsid w:val="00210BBB"/>
    <w:rsid w:val="00210CD3"/>
    <w:rsid w:val="00210EA7"/>
    <w:rsid w:val="00210FF5"/>
    <w:rsid w:val="00211092"/>
    <w:rsid w:val="0021118E"/>
    <w:rsid w:val="00211359"/>
    <w:rsid w:val="0021164E"/>
    <w:rsid w:val="00211774"/>
    <w:rsid w:val="00211A64"/>
    <w:rsid w:val="00211CE9"/>
    <w:rsid w:val="00211D07"/>
    <w:rsid w:val="00211D57"/>
    <w:rsid w:val="00211E93"/>
    <w:rsid w:val="002123BC"/>
    <w:rsid w:val="00212631"/>
    <w:rsid w:val="0021285A"/>
    <w:rsid w:val="002129D9"/>
    <w:rsid w:val="00212A9E"/>
    <w:rsid w:val="00212C0E"/>
    <w:rsid w:val="00212CEB"/>
    <w:rsid w:val="002130FB"/>
    <w:rsid w:val="00213210"/>
    <w:rsid w:val="0021333E"/>
    <w:rsid w:val="002135D2"/>
    <w:rsid w:val="002135E9"/>
    <w:rsid w:val="002138FF"/>
    <w:rsid w:val="00213A28"/>
    <w:rsid w:val="00213B3B"/>
    <w:rsid w:val="00213E28"/>
    <w:rsid w:val="00213ECA"/>
    <w:rsid w:val="00213F4F"/>
    <w:rsid w:val="00214171"/>
    <w:rsid w:val="00214172"/>
    <w:rsid w:val="00214306"/>
    <w:rsid w:val="00214492"/>
    <w:rsid w:val="0021463F"/>
    <w:rsid w:val="0021466C"/>
    <w:rsid w:val="00214904"/>
    <w:rsid w:val="00214914"/>
    <w:rsid w:val="0021491D"/>
    <w:rsid w:val="00214B3B"/>
    <w:rsid w:val="002150C5"/>
    <w:rsid w:val="0021521B"/>
    <w:rsid w:val="0021538E"/>
    <w:rsid w:val="002153D5"/>
    <w:rsid w:val="00215617"/>
    <w:rsid w:val="002156EB"/>
    <w:rsid w:val="00215709"/>
    <w:rsid w:val="0021573B"/>
    <w:rsid w:val="00215BB9"/>
    <w:rsid w:val="00215C78"/>
    <w:rsid w:val="00215CBE"/>
    <w:rsid w:val="00215E4C"/>
    <w:rsid w:val="00215F99"/>
    <w:rsid w:val="00216347"/>
    <w:rsid w:val="002164F9"/>
    <w:rsid w:val="002165AD"/>
    <w:rsid w:val="0021683E"/>
    <w:rsid w:val="00216B9D"/>
    <w:rsid w:val="00216BE1"/>
    <w:rsid w:val="00216C26"/>
    <w:rsid w:val="00216C8C"/>
    <w:rsid w:val="00216D79"/>
    <w:rsid w:val="00216E85"/>
    <w:rsid w:val="0021721D"/>
    <w:rsid w:val="00217307"/>
    <w:rsid w:val="0021740A"/>
    <w:rsid w:val="0021791E"/>
    <w:rsid w:val="00217B05"/>
    <w:rsid w:val="00217B0B"/>
    <w:rsid w:val="00217C2F"/>
    <w:rsid w:val="00217D0D"/>
    <w:rsid w:val="00217D23"/>
    <w:rsid w:val="00217DAE"/>
    <w:rsid w:val="0022023B"/>
    <w:rsid w:val="00220328"/>
    <w:rsid w:val="002205E1"/>
    <w:rsid w:val="00220642"/>
    <w:rsid w:val="00220925"/>
    <w:rsid w:val="00220C86"/>
    <w:rsid w:val="00220E83"/>
    <w:rsid w:val="00220F4D"/>
    <w:rsid w:val="00220F97"/>
    <w:rsid w:val="00221168"/>
    <w:rsid w:val="00221192"/>
    <w:rsid w:val="002212A6"/>
    <w:rsid w:val="002212B1"/>
    <w:rsid w:val="0022150E"/>
    <w:rsid w:val="00221921"/>
    <w:rsid w:val="002219EC"/>
    <w:rsid w:val="00221B22"/>
    <w:rsid w:val="00221D16"/>
    <w:rsid w:val="00221E5D"/>
    <w:rsid w:val="00221E78"/>
    <w:rsid w:val="00221EF2"/>
    <w:rsid w:val="00221F07"/>
    <w:rsid w:val="00221F0D"/>
    <w:rsid w:val="00221FB4"/>
    <w:rsid w:val="00222077"/>
    <w:rsid w:val="00222543"/>
    <w:rsid w:val="00222632"/>
    <w:rsid w:val="00222716"/>
    <w:rsid w:val="00222741"/>
    <w:rsid w:val="0022287A"/>
    <w:rsid w:val="0022289D"/>
    <w:rsid w:val="00222DF1"/>
    <w:rsid w:val="00222E48"/>
    <w:rsid w:val="00222F50"/>
    <w:rsid w:val="00222F8D"/>
    <w:rsid w:val="00223000"/>
    <w:rsid w:val="00223014"/>
    <w:rsid w:val="002231A3"/>
    <w:rsid w:val="00223252"/>
    <w:rsid w:val="00223358"/>
    <w:rsid w:val="0022347E"/>
    <w:rsid w:val="00223965"/>
    <w:rsid w:val="0022396C"/>
    <w:rsid w:val="002239A7"/>
    <w:rsid w:val="00223B85"/>
    <w:rsid w:val="00223C8E"/>
    <w:rsid w:val="00224312"/>
    <w:rsid w:val="002243EB"/>
    <w:rsid w:val="00224479"/>
    <w:rsid w:val="002246F2"/>
    <w:rsid w:val="0022475F"/>
    <w:rsid w:val="00224905"/>
    <w:rsid w:val="00224D2D"/>
    <w:rsid w:val="00224E19"/>
    <w:rsid w:val="00224E53"/>
    <w:rsid w:val="00224F3A"/>
    <w:rsid w:val="002252F8"/>
    <w:rsid w:val="0022541E"/>
    <w:rsid w:val="002255FF"/>
    <w:rsid w:val="0022576E"/>
    <w:rsid w:val="002258A0"/>
    <w:rsid w:val="00225B45"/>
    <w:rsid w:val="00225B67"/>
    <w:rsid w:val="00225DC8"/>
    <w:rsid w:val="00226138"/>
    <w:rsid w:val="00226290"/>
    <w:rsid w:val="00226364"/>
    <w:rsid w:val="00226563"/>
    <w:rsid w:val="002265FB"/>
    <w:rsid w:val="002266EC"/>
    <w:rsid w:val="00226B80"/>
    <w:rsid w:val="00226B8E"/>
    <w:rsid w:val="00226DE4"/>
    <w:rsid w:val="00226DED"/>
    <w:rsid w:val="00226E36"/>
    <w:rsid w:val="00226EED"/>
    <w:rsid w:val="00226F67"/>
    <w:rsid w:val="002270A1"/>
    <w:rsid w:val="00227277"/>
    <w:rsid w:val="002272AE"/>
    <w:rsid w:val="00227344"/>
    <w:rsid w:val="00227375"/>
    <w:rsid w:val="002273E6"/>
    <w:rsid w:val="0022746F"/>
    <w:rsid w:val="0022769F"/>
    <w:rsid w:val="002276CA"/>
    <w:rsid w:val="002276E2"/>
    <w:rsid w:val="002279C1"/>
    <w:rsid w:val="002279CE"/>
    <w:rsid w:val="00227ABE"/>
    <w:rsid w:val="00227C59"/>
    <w:rsid w:val="00227E5D"/>
    <w:rsid w:val="00227EB4"/>
    <w:rsid w:val="00227F20"/>
    <w:rsid w:val="0023003B"/>
    <w:rsid w:val="00230268"/>
    <w:rsid w:val="00230370"/>
    <w:rsid w:val="00230376"/>
    <w:rsid w:val="002303CB"/>
    <w:rsid w:val="0023047E"/>
    <w:rsid w:val="00230518"/>
    <w:rsid w:val="002305CB"/>
    <w:rsid w:val="0023061B"/>
    <w:rsid w:val="00230F36"/>
    <w:rsid w:val="00230FBD"/>
    <w:rsid w:val="0023107E"/>
    <w:rsid w:val="0023114F"/>
    <w:rsid w:val="002313C9"/>
    <w:rsid w:val="0023146A"/>
    <w:rsid w:val="002315D5"/>
    <w:rsid w:val="00231705"/>
    <w:rsid w:val="002317AC"/>
    <w:rsid w:val="002317B0"/>
    <w:rsid w:val="00231DC2"/>
    <w:rsid w:val="002321B8"/>
    <w:rsid w:val="002321C2"/>
    <w:rsid w:val="00232582"/>
    <w:rsid w:val="002325CB"/>
    <w:rsid w:val="002325FA"/>
    <w:rsid w:val="002326CC"/>
    <w:rsid w:val="002328EF"/>
    <w:rsid w:val="0023291D"/>
    <w:rsid w:val="00232986"/>
    <w:rsid w:val="00232BA8"/>
    <w:rsid w:val="00232E01"/>
    <w:rsid w:val="00232E38"/>
    <w:rsid w:val="00233253"/>
    <w:rsid w:val="002332B8"/>
    <w:rsid w:val="0023339C"/>
    <w:rsid w:val="00233628"/>
    <w:rsid w:val="0023364A"/>
    <w:rsid w:val="0023378C"/>
    <w:rsid w:val="002339F4"/>
    <w:rsid w:val="00233A86"/>
    <w:rsid w:val="00233A97"/>
    <w:rsid w:val="00233E90"/>
    <w:rsid w:val="00233FD4"/>
    <w:rsid w:val="00234438"/>
    <w:rsid w:val="0023469E"/>
    <w:rsid w:val="002346AA"/>
    <w:rsid w:val="00234A02"/>
    <w:rsid w:val="00234A82"/>
    <w:rsid w:val="00234B54"/>
    <w:rsid w:val="00234CA4"/>
    <w:rsid w:val="00234CFD"/>
    <w:rsid w:val="00235047"/>
    <w:rsid w:val="00235518"/>
    <w:rsid w:val="002356D0"/>
    <w:rsid w:val="00235784"/>
    <w:rsid w:val="00235961"/>
    <w:rsid w:val="002359D9"/>
    <w:rsid w:val="00235B0B"/>
    <w:rsid w:val="00236363"/>
    <w:rsid w:val="0023639A"/>
    <w:rsid w:val="00236415"/>
    <w:rsid w:val="00236745"/>
    <w:rsid w:val="00236754"/>
    <w:rsid w:val="002368E2"/>
    <w:rsid w:val="00236A09"/>
    <w:rsid w:val="00236AC4"/>
    <w:rsid w:val="00236D22"/>
    <w:rsid w:val="00236F51"/>
    <w:rsid w:val="00236FB4"/>
    <w:rsid w:val="0023703C"/>
    <w:rsid w:val="002371A9"/>
    <w:rsid w:val="002371E9"/>
    <w:rsid w:val="002373B3"/>
    <w:rsid w:val="002374E4"/>
    <w:rsid w:val="00237626"/>
    <w:rsid w:val="002376D2"/>
    <w:rsid w:val="0023775D"/>
    <w:rsid w:val="0023794D"/>
    <w:rsid w:val="00237AC4"/>
    <w:rsid w:val="00237BE9"/>
    <w:rsid w:val="00237CB9"/>
    <w:rsid w:val="00237FC7"/>
    <w:rsid w:val="002402A9"/>
    <w:rsid w:val="002403F3"/>
    <w:rsid w:val="0024040D"/>
    <w:rsid w:val="002405A6"/>
    <w:rsid w:val="00240775"/>
    <w:rsid w:val="00240A99"/>
    <w:rsid w:val="00240C9A"/>
    <w:rsid w:val="0024114E"/>
    <w:rsid w:val="002411E8"/>
    <w:rsid w:val="00241395"/>
    <w:rsid w:val="00241442"/>
    <w:rsid w:val="0024150D"/>
    <w:rsid w:val="00241937"/>
    <w:rsid w:val="002419FD"/>
    <w:rsid w:val="0024202E"/>
    <w:rsid w:val="00242111"/>
    <w:rsid w:val="002421E5"/>
    <w:rsid w:val="00242201"/>
    <w:rsid w:val="0024285C"/>
    <w:rsid w:val="0024290E"/>
    <w:rsid w:val="00242972"/>
    <w:rsid w:val="00242992"/>
    <w:rsid w:val="00242A14"/>
    <w:rsid w:val="00242B7F"/>
    <w:rsid w:val="00242DF6"/>
    <w:rsid w:val="00242E5E"/>
    <w:rsid w:val="00242E7D"/>
    <w:rsid w:val="00243060"/>
    <w:rsid w:val="002430C3"/>
    <w:rsid w:val="00243163"/>
    <w:rsid w:val="002431AD"/>
    <w:rsid w:val="002431B7"/>
    <w:rsid w:val="002431E1"/>
    <w:rsid w:val="002432A7"/>
    <w:rsid w:val="0024357E"/>
    <w:rsid w:val="002436D9"/>
    <w:rsid w:val="0024390A"/>
    <w:rsid w:val="00243998"/>
    <w:rsid w:val="00243D4A"/>
    <w:rsid w:val="00243EE3"/>
    <w:rsid w:val="0024401D"/>
    <w:rsid w:val="002443FA"/>
    <w:rsid w:val="0024458B"/>
    <w:rsid w:val="00244689"/>
    <w:rsid w:val="002446D6"/>
    <w:rsid w:val="0024471E"/>
    <w:rsid w:val="0024482E"/>
    <w:rsid w:val="002449A1"/>
    <w:rsid w:val="002449DA"/>
    <w:rsid w:val="00244AB9"/>
    <w:rsid w:val="00244B54"/>
    <w:rsid w:val="00244BAB"/>
    <w:rsid w:val="00244BD9"/>
    <w:rsid w:val="00244BE3"/>
    <w:rsid w:val="00244D9A"/>
    <w:rsid w:val="002450ED"/>
    <w:rsid w:val="002451D7"/>
    <w:rsid w:val="00245229"/>
    <w:rsid w:val="002453ED"/>
    <w:rsid w:val="002454E1"/>
    <w:rsid w:val="00245645"/>
    <w:rsid w:val="002457AD"/>
    <w:rsid w:val="00245B7E"/>
    <w:rsid w:val="00245C77"/>
    <w:rsid w:val="00246818"/>
    <w:rsid w:val="0024686A"/>
    <w:rsid w:val="002469E5"/>
    <w:rsid w:val="002469FD"/>
    <w:rsid w:val="00246A90"/>
    <w:rsid w:val="00246AE4"/>
    <w:rsid w:val="00246CC1"/>
    <w:rsid w:val="00246FB6"/>
    <w:rsid w:val="00247087"/>
    <w:rsid w:val="0024728E"/>
    <w:rsid w:val="0024760B"/>
    <w:rsid w:val="002476CD"/>
    <w:rsid w:val="00247C88"/>
    <w:rsid w:val="00247D3A"/>
    <w:rsid w:val="00247E68"/>
    <w:rsid w:val="00247FA8"/>
    <w:rsid w:val="00250106"/>
    <w:rsid w:val="002501C9"/>
    <w:rsid w:val="002503C9"/>
    <w:rsid w:val="002503EF"/>
    <w:rsid w:val="00250466"/>
    <w:rsid w:val="002506E4"/>
    <w:rsid w:val="00250773"/>
    <w:rsid w:val="00250937"/>
    <w:rsid w:val="002509F5"/>
    <w:rsid w:val="00250A5F"/>
    <w:rsid w:val="00250D43"/>
    <w:rsid w:val="00250DF3"/>
    <w:rsid w:val="00250FD2"/>
    <w:rsid w:val="00251079"/>
    <w:rsid w:val="00251224"/>
    <w:rsid w:val="002513DA"/>
    <w:rsid w:val="002513EA"/>
    <w:rsid w:val="002515AB"/>
    <w:rsid w:val="002516F8"/>
    <w:rsid w:val="00251704"/>
    <w:rsid w:val="0025189E"/>
    <w:rsid w:val="00251B61"/>
    <w:rsid w:val="00251D1D"/>
    <w:rsid w:val="00251EFE"/>
    <w:rsid w:val="00251F9D"/>
    <w:rsid w:val="00251FD8"/>
    <w:rsid w:val="00252004"/>
    <w:rsid w:val="00252288"/>
    <w:rsid w:val="0025232A"/>
    <w:rsid w:val="0025271E"/>
    <w:rsid w:val="002527BD"/>
    <w:rsid w:val="002529BA"/>
    <w:rsid w:val="00252BD5"/>
    <w:rsid w:val="00252E15"/>
    <w:rsid w:val="00252F17"/>
    <w:rsid w:val="00252F2A"/>
    <w:rsid w:val="0025357F"/>
    <w:rsid w:val="00253710"/>
    <w:rsid w:val="00253B83"/>
    <w:rsid w:val="00253CE6"/>
    <w:rsid w:val="00254405"/>
    <w:rsid w:val="00254411"/>
    <w:rsid w:val="00254518"/>
    <w:rsid w:val="0025466B"/>
    <w:rsid w:val="00254710"/>
    <w:rsid w:val="0025486C"/>
    <w:rsid w:val="00254C73"/>
    <w:rsid w:val="00254E82"/>
    <w:rsid w:val="0025532E"/>
    <w:rsid w:val="00255541"/>
    <w:rsid w:val="002556AA"/>
    <w:rsid w:val="002559DB"/>
    <w:rsid w:val="00255F02"/>
    <w:rsid w:val="0025637E"/>
    <w:rsid w:val="002565C7"/>
    <w:rsid w:val="00256687"/>
    <w:rsid w:val="002566FD"/>
    <w:rsid w:val="0025670C"/>
    <w:rsid w:val="00256742"/>
    <w:rsid w:val="002567BF"/>
    <w:rsid w:val="002568DB"/>
    <w:rsid w:val="00256BE9"/>
    <w:rsid w:val="00256CF3"/>
    <w:rsid w:val="00256F67"/>
    <w:rsid w:val="00257022"/>
    <w:rsid w:val="0025715C"/>
    <w:rsid w:val="0025716E"/>
    <w:rsid w:val="00257973"/>
    <w:rsid w:val="002600FE"/>
    <w:rsid w:val="0026046D"/>
    <w:rsid w:val="00260667"/>
    <w:rsid w:val="002606D8"/>
    <w:rsid w:val="00260E74"/>
    <w:rsid w:val="00261137"/>
    <w:rsid w:val="002611A9"/>
    <w:rsid w:val="00261304"/>
    <w:rsid w:val="002618CA"/>
    <w:rsid w:val="00261A67"/>
    <w:rsid w:val="00261C75"/>
    <w:rsid w:val="00261D7D"/>
    <w:rsid w:val="00261E49"/>
    <w:rsid w:val="00261F6F"/>
    <w:rsid w:val="00261F7C"/>
    <w:rsid w:val="00262072"/>
    <w:rsid w:val="00262127"/>
    <w:rsid w:val="00262573"/>
    <w:rsid w:val="00262585"/>
    <w:rsid w:val="00262C8A"/>
    <w:rsid w:val="00262D38"/>
    <w:rsid w:val="00262EC8"/>
    <w:rsid w:val="00262EF9"/>
    <w:rsid w:val="00262F24"/>
    <w:rsid w:val="002631AD"/>
    <w:rsid w:val="002631DD"/>
    <w:rsid w:val="002632F2"/>
    <w:rsid w:val="0026362A"/>
    <w:rsid w:val="002637E4"/>
    <w:rsid w:val="0026387A"/>
    <w:rsid w:val="00263AB7"/>
    <w:rsid w:val="00263ACC"/>
    <w:rsid w:val="00263C10"/>
    <w:rsid w:val="00263C6E"/>
    <w:rsid w:val="00263D00"/>
    <w:rsid w:val="00263D1F"/>
    <w:rsid w:val="00263D89"/>
    <w:rsid w:val="00263DA5"/>
    <w:rsid w:val="00263E34"/>
    <w:rsid w:val="00263F21"/>
    <w:rsid w:val="00264035"/>
    <w:rsid w:val="0026423D"/>
    <w:rsid w:val="0026441C"/>
    <w:rsid w:val="00264543"/>
    <w:rsid w:val="002645EC"/>
    <w:rsid w:val="00264740"/>
    <w:rsid w:val="00264872"/>
    <w:rsid w:val="0026499E"/>
    <w:rsid w:val="00264B60"/>
    <w:rsid w:val="00264D1F"/>
    <w:rsid w:val="00264D7E"/>
    <w:rsid w:val="00264F35"/>
    <w:rsid w:val="00265035"/>
    <w:rsid w:val="00265090"/>
    <w:rsid w:val="00265242"/>
    <w:rsid w:val="002653C0"/>
    <w:rsid w:val="00265AF2"/>
    <w:rsid w:val="00265AFB"/>
    <w:rsid w:val="00265E72"/>
    <w:rsid w:val="00265EA1"/>
    <w:rsid w:val="00266495"/>
    <w:rsid w:val="00266501"/>
    <w:rsid w:val="00266854"/>
    <w:rsid w:val="00266886"/>
    <w:rsid w:val="00266A17"/>
    <w:rsid w:val="00266E3A"/>
    <w:rsid w:val="00266F84"/>
    <w:rsid w:val="00266FE2"/>
    <w:rsid w:val="00267107"/>
    <w:rsid w:val="0026715B"/>
    <w:rsid w:val="002673CF"/>
    <w:rsid w:val="002674EF"/>
    <w:rsid w:val="00267588"/>
    <w:rsid w:val="002676E1"/>
    <w:rsid w:val="00267814"/>
    <w:rsid w:val="00267919"/>
    <w:rsid w:val="0026796B"/>
    <w:rsid w:val="00267A53"/>
    <w:rsid w:val="00267B09"/>
    <w:rsid w:val="00267C82"/>
    <w:rsid w:val="00267D20"/>
    <w:rsid w:val="00267E26"/>
    <w:rsid w:val="00267EDB"/>
    <w:rsid w:val="00267F1A"/>
    <w:rsid w:val="00270286"/>
    <w:rsid w:val="00270387"/>
    <w:rsid w:val="00270395"/>
    <w:rsid w:val="0027041E"/>
    <w:rsid w:val="00270461"/>
    <w:rsid w:val="002704EF"/>
    <w:rsid w:val="0027087A"/>
    <w:rsid w:val="002709F3"/>
    <w:rsid w:val="00270B15"/>
    <w:rsid w:val="00270B25"/>
    <w:rsid w:val="00270D44"/>
    <w:rsid w:val="00270EE9"/>
    <w:rsid w:val="0027112C"/>
    <w:rsid w:val="00271364"/>
    <w:rsid w:val="002715D6"/>
    <w:rsid w:val="00271637"/>
    <w:rsid w:val="00271761"/>
    <w:rsid w:val="00271C27"/>
    <w:rsid w:val="00271EE9"/>
    <w:rsid w:val="00271F4D"/>
    <w:rsid w:val="002721BE"/>
    <w:rsid w:val="002721F4"/>
    <w:rsid w:val="002721FA"/>
    <w:rsid w:val="00272429"/>
    <w:rsid w:val="00272A93"/>
    <w:rsid w:val="00272C52"/>
    <w:rsid w:val="00272CF4"/>
    <w:rsid w:val="00272D11"/>
    <w:rsid w:val="00272E49"/>
    <w:rsid w:val="002730E0"/>
    <w:rsid w:val="00273164"/>
    <w:rsid w:val="00273291"/>
    <w:rsid w:val="00273873"/>
    <w:rsid w:val="00273B6C"/>
    <w:rsid w:val="00273D32"/>
    <w:rsid w:val="00273E6B"/>
    <w:rsid w:val="0027409F"/>
    <w:rsid w:val="0027422A"/>
    <w:rsid w:val="0027428D"/>
    <w:rsid w:val="0027442A"/>
    <w:rsid w:val="002747F5"/>
    <w:rsid w:val="0027494D"/>
    <w:rsid w:val="00274A33"/>
    <w:rsid w:val="00274B41"/>
    <w:rsid w:val="00274C6A"/>
    <w:rsid w:val="00274D47"/>
    <w:rsid w:val="00274E08"/>
    <w:rsid w:val="00274EB9"/>
    <w:rsid w:val="00274EDF"/>
    <w:rsid w:val="00275023"/>
    <w:rsid w:val="002751A5"/>
    <w:rsid w:val="00275450"/>
    <w:rsid w:val="0027560C"/>
    <w:rsid w:val="002756A7"/>
    <w:rsid w:val="002758FA"/>
    <w:rsid w:val="002759B7"/>
    <w:rsid w:val="002759D1"/>
    <w:rsid w:val="00275A8D"/>
    <w:rsid w:val="00275C01"/>
    <w:rsid w:val="00275C75"/>
    <w:rsid w:val="00275DBC"/>
    <w:rsid w:val="00275E61"/>
    <w:rsid w:val="00275FED"/>
    <w:rsid w:val="002760A6"/>
    <w:rsid w:val="0027650E"/>
    <w:rsid w:val="00276A6E"/>
    <w:rsid w:val="00276B01"/>
    <w:rsid w:val="00276B30"/>
    <w:rsid w:val="00277213"/>
    <w:rsid w:val="00277922"/>
    <w:rsid w:val="00277952"/>
    <w:rsid w:val="00277A2E"/>
    <w:rsid w:val="00277A38"/>
    <w:rsid w:val="0028021C"/>
    <w:rsid w:val="0028039D"/>
    <w:rsid w:val="0028058D"/>
    <w:rsid w:val="00280775"/>
    <w:rsid w:val="00280AFC"/>
    <w:rsid w:val="00280BC3"/>
    <w:rsid w:val="00280BD8"/>
    <w:rsid w:val="00280D6E"/>
    <w:rsid w:val="00280DDA"/>
    <w:rsid w:val="00280F9B"/>
    <w:rsid w:val="002811C9"/>
    <w:rsid w:val="002811E2"/>
    <w:rsid w:val="002814F3"/>
    <w:rsid w:val="00281A5E"/>
    <w:rsid w:val="00281ACC"/>
    <w:rsid w:val="00281E9E"/>
    <w:rsid w:val="002823B1"/>
    <w:rsid w:val="002823FB"/>
    <w:rsid w:val="002824C4"/>
    <w:rsid w:val="00282575"/>
    <w:rsid w:val="00282720"/>
    <w:rsid w:val="00282767"/>
    <w:rsid w:val="00282BAD"/>
    <w:rsid w:val="00282C60"/>
    <w:rsid w:val="00282CDA"/>
    <w:rsid w:val="00282D39"/>
    <w:rsid w:val="00282D4B"/>
    <w:rsid w:val="00283160"/>
    <w:rsid w:val="00283378"/>
    <w:rsid w:val="00283458"/>
    <w:rsid w:val="00283BBF"/>
    <w:rsid w:val="00283C25"/>
    <w:rsid w:val="00283DA5"/>
    <w:rsid w:val="00283ECF"/>
    <w:rsid w:val="00283EE2"/>
    <w:rsid w:val="00283F9E"/>
    <w:rsid w:val="0028400D"/>
    <w:rsid w:val="00284273"/>
    <w:rsid w:val="002842E0"/>
    <w:rsid w:val="00284383"/>
    <w:rsid w:val="0028459C"/>
    <w:rsid w:val="002847FD"/>
    <w:rsid w:val="00284968"/>
    <w:rsid w:val="002849DE"/>
    <w:rsid w:val="00284A67"/>
    <w:rsid w:val="00284BD7"/>
    <w:rsid w:val="00284DBA"/>
    <w:rsid w:val="00285180"/>
    <w:rsid w:val="002851C3"/>
    <w:rsid w:val="002851F4"/>
    <w:rsid w:val="002852A9"/>
    <w:rsid w:val="002852CE"/>
    <w:rsid w:val="00285683"/>
    <w:rsid w:val="00285886"/>
    <w:rsid w:val="002858BD"/>
    <w:rsid w:val="00285BB0"/>
    <w:rsid w:val="00285DAC"/>
    <w:rsid w:val="00285FA9"/>
    <w:rsid w:val="002865BA"/>
    <w:rsid w:val="00286676"/>
    <w:rsid w:val="002868EE"/>
    <w:rsid w:val="00286B80"/>
    <w:rsid w:val="00286D54"/>
    <w:rsid w:val="00286D8D"/>
    <w:rsid w:val="00286F77"/>
    <w:rsid w:val="0028711B"/>
    <w:rsid w:val="0028719E"/>
    <w:rsid w:val="002873BA"/>
    <w:rsid w:val="002874DD"/>
    <w:rsid w:val="00287604"/>
    <w:rsid w:val="0028794B"/>
    <w:rsid w:val="00287CCA"/>
    <w:rsid w:val="00287F27"/>
    <w:rsid w:val="00290010"/>
    <w:rsid w:val="0029012E"/>
    <w:rsid w:val="0029062F"/>
    <w:rsid w:val="0029095E"/>
    <w:rsid w:val="00290AA1"/>
    <w:rsid w:val="00290BD3"/>
    <w:rsid w:val="00290D83"/>
    <w:rsid w:val="00290E3F"/>
    <w:rsid w:val="00290E4E"/>
    <w:rsid w:val="00290F0A"/>
    <w:rsid w:val="00290FA0"/>
    <w:rsid w:val="00291124"/>
    <w:rsid w:val="0029131D"/>
    <w:rsid w:val="0029142D"/>
    <w:rsid w:val="00291531"/>
    <w:rsid w:val="00291604"/>
    <w:rsid w:val="002917B8"/>
    <w:rsid w:val="002917BF"/>
    <w:rsid w:val="00291914"/>
    <w:rsid w:val="00291BFF"/>
    <w:rsid w:val="00291CE7"/>
    <w:rsid w:val="00291E3B"/>
    <w:rsid w:val="00291E3E"/>
    <w:rsid w:val="00291EBE"/>
    <w:rsid w:val="00291EF6"/>
    <w:rsid w:val="00291FF4"/>
    <w:rsid w:val="0029227E"/>
    <w:rsid w:val="0029244A"/>
    <w:rsid w:val="00292525"/>
    <w:rsid w:val="00292610"/>
    <w:rsid w:val="00292A36"/>
    <w:rsid w:val="00292C0A"/>
    <w:rsid w:val="00292C43"/>
    <w:rsid w:val="00292F5E"/>
    <w:rsid w:val="002930C8"/>
    <w:rsid w:val="00293175"/>
    <w:rsid w:val="00293571"/>
    <w:rsid w:val="00293592"/>
    <w:rsid w:val="00293A64"/>
    <w:rsid w:val="00293B46"/>
    <w:rsid w:val="00293E2A"/>
    <w:rsid w:val="00293EA4"/>
    <w:rsid w:val="002940FE"/>
    <w:rsid w:val="00294715"/>
    <w:rsid w:val="00294853"/>
    <w:rsid w:val="002948B3"/>
    <w:rsid w:val="002949F2"/>
    <w:rsid w:val="00294C66"/>
    <w:rsid w:val="00295086"/>
    <w:rsid w:val="0029518C"/>
    <w:rsid w:val="002951C8"/>
    <w:rsid w:val="002957AC"/>
    <w:rsid w:val="002958E3"/>
    <w:rsid w:val="002958F2"/>
    <w:rsid w:val="00295BF0"/>
    <w:rsid w:val="00295C5A"/>
    <w:rsid w:val="00295C7D"/>
    <w:rsid w:val="00295F68"/>
    <w:rsid w:val="00295FA4"/>
    <w:rsid w:val="0029636A"/>
    <w:rsid w:val="00296388"/>
    <w:rsid w:val="002965FF"/>
    <w:rsid w:val="00296889"/>
    <w:rsid w:val="00296C1E"/>
    <w:rsid w:val="00296C4C"/>
    <w:rsid w:val="00296CA2"/>
    <w:rsid w:val="00296E6E"/>
    <w:rsid w:val="00296EA0"/>
    <w:rsid w:val="00297033"/>
    <w:rsid w:val="00297302"/>
    <w:rsid w:val="002977AC"/>
    <w:rsid w:val="002978F2"/>
    <w:rsid w:val="00297D04"/>
    <w:rsid w:val="00297E1D"/>
    <w:rsid w:val="002A032A"/>
    <w:rsid w:val="002A03BE"/>
    <w:rsid w:val="002A0469"/>
    <w:rsid w:val="002A06D1"/>
    <w:rsid w:val="002A07EF"/>
    <w:rsid w:val="002A08A7"/>
    <w:rsid w:val="002A0A2D"/>
    <w:rsid w:val="002A0AA6"/>
    <w:rsid w:val="002A0D1A"/>
    <w:rsid w:val="002A0D2E"/>
    <w:rsid w:val="002A0EFE"/>
    <w:rsid w:val="002A10C7"/>
    <w:rsid w:val="002A1159"/>
    <w:rsid w:val="002A15BE"/>
    <w:rsid w:val="002A1AAF"/>
    <w:rsid w:val="002A1D93"/>
    <w:rsid w:val="002A1E8A"/>
    <w:rsid w:val="002A1EB3"/>
    <w:rsid w:val="002A1F1E"/>
    <w:rsid w:val="002A211C"/>
    <w:rsid w:val="002A25B9"/>
    <w:rsid w:val="002A25CE"/>
    <w:rsid w:val="002A261E"/>
    <w:rsid w:val="002A26BC"/>
    <w:rsid w:val="002A2746"/>
    <w:rsid w:val="002A2764"/>
    <w:rsid w:val="002A2B8C"/>
    <w:rsid w:val="002A2B98"/>
    <w:rsid w:val="002A2BBF"/>
    <w:rsid w:val="002A31B3"/>
    <w:rsid w:val="002A34E6"/>
    <w:rsid w:val="002A3514"/>
    <w:rsid w:val="002A3906"/>
    <w:rsid w:val="002A39D0"/>
    <w:rsid w:val="002A3E35"/>
    <w:rsid w:val="002A407E"/>
    <w:rsid w:val="002A4130"/>
    <w:rsid w:val="002A42D8"/>
    <w:rsid w:val="002A42DF"/>
    <w:rsid w:val="002A4336"/>
    <w:rsid w:val="002A44B9"/>
    <w:rsid w:val="002A4574"/>
    <w:rsid w:val="002A46C5"/>
    <w:rsid w:val="002A49B7"/>
    <w:rsid w:val="002A4B82"/>
    <w:rsid w:val="002A4BC4"/>
    <w:rsid w:val="002A4F23"/>
    <w:rsid w:val="002A5312"/>
    <w:rsid w:val="002A542D"/>
    <w:rsid w:val="002A5649"/>
    <w:rsid w:val="002A57E7"/>
    <w:rsid w:val="002A5C39"/>
    <w:rsid w:val="002A5CE0"/>
    <w:rsid w:val="002A5D0A"/>
    <w:rsid w:val="002A5DB2"/>
    <w:rsid w:val="002A5DE1"/>
    <w:rsid w:val="002A5DE6"/>
    <w:rsid w:val="002A5E27"/>
    <w:rsid w:val="002A5F05"/>
    <w:rsid w:val="002A645D"/>
    <w:rsid w:val="002A64DF"/>
    <w:rsid w:val="002A6555"/>
    <w:rsid w:val="002A675E"/>
    <w:rsid w:val="002A687B"/>
    <w:rsid w:val="002A6A03"/>
    <w:rsid w:val="002A6B59"/>
    <w:rsid w:val="002A6C09"/>
    <w:rsid w:val="002A6E3D"/>
    <w:rsid w:val="002A6E9D"/>
    <w:rsid w:val="002A6F0C"/>
    <w:rsid w:val="002A7257"/>
    <w:rsid w:val="002A729D"/>
    <w:rsid w:val="002A72D8"/>
    <w:rsid w:val="002A7614"/>
    <w:rsid w:val="002A767F"/>
    <w:rsid w:val="002A7C97"/>
    <w:rsid w:val="002A7CD3"/>
    <w:rsid w:val="002A7E00"/>
    <w:rsid w:val="002B0221"/>
    <w:rsid w:val="002B0234"/>
    <w:rsid w:val="002B023A"/>
    <w:rsid w:val="002B03D4"/>
    <w:rsid w:val="002B0573"/>
    <w:rsid w:val="002B0784"/>
    <w:rsid w:val="002B090A"/>
    <w:rsid w:val="002B0A77"/>
    <w:rsid w:val="002B0AAC"/>
    <w:rsid w:val="002B0BE5"/>
    <w:rsid w:val="002B0F00"/>
    <w:rsid w:val="002B1011"/>
    <w:rsid w:val="002B12BE"/>
    <w:rsid w:val="002B16ED"/>
    <w:rsid w:val="002B16EE"/>
    <w:rsid w:val="002B17D3"/>
    <w:rsid w:val="002B1947"/>
    <w:rsid w:val="002B19C4"/>
    <w:rsid w:val="002B1AF2"/>
    <w:rsid w:val="002B1F0B"/>
    <w:rsid w:val="002B2039"/>
    <w:rsid w:val="002B22E1"/>
    <w:rsid w:val="002B2417"/>
    <w:rsid w:val="002B2458"/>
    <w:rsid w:val="002B25D5"/>
    <w:rsid w:val="002B273D"/>
    <w:rsid w:val="002B29B5"/>
    <w:rsid w:val="002B2AA6"/>
    <w:rsid w:val="002B2B50"/>
    <w:rsid w:val="002B2BB2"/>
    <w:rsid w:val="002B2DA9"/>
    <w:rsid w:val="002B2F80"/>
    <w:rsid w:val="002B3202"/>
    <w:rsid w:val="002B320E"/>
    <w:rsid w:val="002B32B0"/>
    <w:rsid w:val="002B32B1"/>
    <w:rsid w:val="002B3403"/>
    <w:rsid w:val="002B34ED"/>
    <w:rsid w:val="002B3534"/>
    <w:rsid w:val="002B3593"/>
    <w:rsid w:val="002B3603"/>
    <w:rsid w:val="002B366E"/>
    <w:rsid w:val="002B37CC"/>
    <w:rsid w:val="002B3B6C"/>
    <w:rsid w:val="002B3D48"/>
    <w:rsid w:val="002B3F8C"/>
    <w:rsid w:val="002B3FD5"/>
    <w:rsid w:val="002B4040"/>
    <w:rsid w:val="002B4060"/>
    <w:rsid w:val="002B40D8"/>
    <w:rsid w:val="002B4143"/>
    <w:rsid w:val="002B42AE"/>
    <w:rsid w:val="002B430B"/>
    <w:rsid w:val="002B444E"/>
    <w:rsid w:val="002B466D"/>
    <w:rsid w:val="002B47F5"/>
    <w:rsid w:val="002B4845"/>
    <w:rsid w:val="002B4EAA"/>
    <w:rsid w:val="002B4EB2"/>
    <w:rsid w:val="002B4F22"/>
    <w:rsid w:val="002B4FE0"/>
    <w:rsid w:val="002B520F"/>
    <w:rsid w:val="002B52CB"/>
    <w:rsid w:val="002B52F2"/>
    <w:rsid w:val="002B5470"/>
    <w:rsid w:val="002B5652"/>
    <w:rsid w:val="002B5825"/>
    <w:rsid w:val="002B58B0"/>
    <w:rsid w:val="002B5C69"/>
    <w:rsid w:val="002B5D9D"/>
    <w:rsid w:val="002B5DE4"/>
    <w:rsid w:val="002B5FBB"/>
    <w:rsid w:val="002B649F"/>
    <w:rsid w:val="002B64DD"/>
    <w:rsid w:val="002B663D"/>
    <w:rsid w:val="002B67D3"/>
    <w:rsid w:val="002B67F2"/>
    <w:rsid w:val="002B6DF5"/>
    <w:rsid w:val="002B6DF7"/>
    <w:rsid w:val="002B6FF3"/>
    <w:rsid w:val="002B7098"/>
    <w:rsid w:val="002B70D0"/>
    <w:rsid w:val="002B7133"/>
    <w:rsid w:val="002B7196"/>
    <w:rsid w:val="002B75FF"/>
    <w:rsid w:val="002B778F"/>
    <w:rsid w:val="002B7C43"/>
    <w:rsid w:val="002B7C50"/>
    <w:rsid w:val="002B7CAD"/>
    <w:rsid w:val="002B7E1D"/>
    <w:rsid w:val="002B7F2A"/>
    <w:rsid w:val="002B7F44"/>
    <w:rsid w:val="002C008B"/>
    <w:rsid w:val="002C0184"/>
    <w:rsid w:val="002C0202"/>
    <w:rsid w:val="002C02F5"/>
    <w:rsid w:val="002C048A"/>
    <w:rsid w:val="002C063F"/>
    <w:rsid w:val="002C06BB"/>
    <w:rsid w:val="002C07D7"/>
    <w:rsid w:val="002C07F4"/>
    <w:rsid w:val="002C09F3"/>
    <w:rsid w:val="002C0A42"/>
    <w:rsid w:val="002C0A8F"/>
    <w:rsid w:val="002C0C2D"/>
    <w:rsid w:val="002C0E52"/>
    <w:rsid w:val="002C0F4A"/>
    <w:rsid w:val="002C0F73"/>
    <w:rsid w:val="002C0FDF"/>
    <w:rsid w:val="002C1026"/>
    <w:rsid w:val="002C10E2"/>
    <w:rsid w:val="002C11F1"/>
    <w:rsid w:val="002C132F"/>
    <w:rsid w:val="002C1411"/>
    <w:rsid w:val="002C1652"/>
    <w:rsid w:val="002C16CC"/>
    <w:rsid w:val="002C1733"/>
    <w:rsid w:val="002C17B7"/>
    <w:rsid w:val="002C17EE"/>
    <w:rsid w:val="002C1958"/>
    <w:rsid w:val="002C196A"/>
    <w:rsid w:val="002C1994"/>
    <w:rsid w:val="002C1C7C"/>
    <w:rsid w:val="002C1C9A"/>
    <w:rsid w:val="002C1D0C"/>
    <w:rsid w:val="002C1EC4"/>
    <w:rsid w:val="002C1EDC"/>
    <w:rsid w:val="002C213D"/>
    <w:rsid w:val="002C215E"/>
    <w:rsid w:val="002C21B4"/>
    <w:rsid w:val="002C2288"/>
    <w:rsid w:val="002C244E"/>
    <w:rsid w:val="002C27D3"/>
    <w:rsid w:val="002C28DE"/>
    <w:rsid w:val="002C29E8"/>
    <w:rsid w:val="002C2C5A"/>
    <w:rsid w:val="002C3011"/>
    <w:rsid w:val="002C30D4"/>
    <w:rsid w:val="002C3108"/>
    <w:rsid w:val="002C31C7"/>
    <w:rsid w:val="002C3216"/>
    <w:rsid w:val="002C3374"/>
    <w:rsid w:val="002C3597"/>
    <w:rsid w:val="002C3982"/>
    <w:rsid w:val="002C3E63"/>
    <w:rsid w:val="002C3E6C"/>
    <w:rsid w:val="002C3EA5"/>
    <w:rsid w:val="002C3F27"/>
    <w:rsid w:val="002C405E"/>
    <w:rsid w:val="002C44D1"/>
    <w:rsid w:val="002C44D2"/>
    <w:rsid w:val="002C44D9"/>
    <w:rsid w:val="002C4705"/>
    <w:rsid w:val="002C470C"/>
    <w:rsid w:val="002C476B"/>
    <w:rsid w:val="002C4926"/>
    <w:rsid w:val="002C4E22"/>
    <w:rsid w:val="002C4F1E"/>
    <w:rsid w:val="002C51A2"/>
    <w:rsid w:val="002C51C6"/>
    <w:rsid w:val="002C5262"/>
    <w:rsid w:val="002C558F"/>
    <w:rsid w:val="002C560C"/>
    <w:rsid w:val="002C579E"/>
    <w:rsid w:val="002C58D6"/>
    <w:rsid w:val="002C59C0"/>
    <w:rsid w:val="002C5FD5"/>
    <w:rsid w:val="002C611F"/>
    <w:rsid w:val="002C612C"/>
    <w:rsid w:val="002C6294"/>
    <w:rsid w:val="002C62CF"/>
    <w:rsid w:val="002C635F"/>
    <w:rsid w:val="002C63DE"/>
    <w:rsid w:val="002C6849"/>
    <w:rsid w:val="002C6C42"/>
    <w:rsid w:val="002C6EE0"/>
    <w:rsid w:val="002C707B"/>
    <w:rsid w:val="002C713A"/>
    <w:rsid w:val="002C7205"/>
    <w:rsid w:val="002C764C"/>
    <w:rsid w:val="002C7A9D"/>
    <w:rsid w:val="002C7AE2"/>
    <w:rsid w:val="002C7DAE"/>
    <w:rsid w:val="002C7E6A"/>
    <w:rsid w:val="002D00F5"/>
    <w:rsid w:val="002D01A0"/>
    <w:rsid w:val="002D028A"/>
    <w:rsid w:val="002D05F4"/>
    <w:rsid w:val="002D0600"/>
    <w:rsid w:val="002D0614"/>
    <w:rsid w:val="002D0739"/>
    <w:rsid w:val="002D07C2"/>
    <w:rsid w:val="002D07E6"/>
    <w:rsid w:val="002D0850"/>
    <w:rsid w:val="002D08E0"/>
    <w:rsid w:val="002D098E"/>
    <w:rsid w:val="002D099C"/>
    <w:rsid w:val="002D0BC7"/>
    <w:rsid w:val="002D0C58"/>
    <w:rsid w:val="002D0CB4"/>
    <w:rsid w:val="002D0DEB"/>
    <w:rsid w:val="002D0F08"/>
    <w:rsid w:val="002D0FA6"/>
    <w:rsid w:val="002D1068"/>
    <w:rsid w:val="002D10DF"/>
    <w:rsid w:val="002D1607"/>
    <w:rsid w:val="002D16D3"/>
    <w:rsid w:val="002D1A4F"/>
    <w:rsid w:val="002D1A84"/>
    <w:rsid w:val="002D1BE8"/>
    <w:rsid w:val="002D203C"/>
    <w:rsid w:val="002D2279"/>
    <w:rsid w:val="002D269E"/>
    <w:rsid w:val="002D272B"/>
    <w:rsid w:val="002D27F2"/>
    <w:rsid w:val="002D2822"/>
    <w:rsid w:val="002D288A"/>
    <w:rsid w:val="002D28A5"/>
    <w:rsid w:val="002D28BA"/>
    <w:rsid w:val="002D2C7A"/>
    <w:rsid w:val="002D2ED0"/>
    <w:rsid w:val="002D2F09"/>
    <w:rsid w:val="002D345F"/>
    <w:rsid w:val="002D34F4"/>
    <w:rsid w:val="002D372E"/>
    <w:rsid w:val="002D3755"/>
    <w:rsid w:val="002D3815"/>
    <w:rsid w:val="002D385F"/>
    <w:rsid w:val="002D3992"/>
    <w:rsid w:val="002D3C11"/>
    <w:rsid w:val="002D3C43"/>
    <w:rsid w:val="002D3CD4"/>
    <w:rsid w:val="002D3DDF"/>
    <w:rsid w:val="002D3E5C"/>
    <w:rsid w:val="002D3F73"/>
    <w:rsid w:val="002D42A8"/>
    <w:rsid w:val="002D4519"/>
    <w:rsid w:val="002D45A2"/>
    <w:rsid w:val="002D4737"/>
    <w:rsid w:val="002D4781"/>
    <w:rsid w:val="002D47B6"/>
    <w:rsid w:val="002D47B8"/>
    <w:rsid w:val="002D4938"/>
    <w:rsid w:val="002D49B0"/>
    <w:rsid w:val="002D4B2C"/>
    <w:rsid w:val="002D4BDE"/>
    <w:rsid w:val="002D4C3C"/>
    <w:rsid w:val="002D4E11"/>
    <w:rsid w:val="002D4F9C"/>
    <w:rsid w:val="002D4FCD"/>
    <w:rsid w:val="002D5178"/>
    <w:rsid w:val="002D51C5"/>
    <w:rsid w:val="002D5564"/>
    <w:rsid w:val="002D5634"/>
    <w:rsid w:val="002D581C"/>
    <w:rsid w:val="002D5A7F"/>
    <w:rsid w:val="002D5A94"/>
    <w:rsid w:val="002D5BBC"/>
    <w:rsid w:val="002D5D35"/>
    <w:rsid w:val="002D61C4"/>
    <w:rsid w:val="002D6401"/>
    <w:rsid w:val="002D673B"/>
    <w:rsid w:val="002D69EE"/>
    <w:rsid w:val="002D6B02"/>
    <w:rsid w:val="002D6B97"/>
    <w:rsid w:val="002D6C50"/>
    <w:rsid w:val="002D6F1E"/>
    <w:rsid w:val="002D6F7D"/>
    <w:rsid w:val="002D7079"/>
    <w:rsid w:val="002D718C"/>
    <w:rsid w:val="002D71B4"/>
    <w:rsid w:val="002D7255"/>
    <w:rsid w:val="002D7499"/>
    <w:rsid w:val="002D75B4"/>
    <w:rsid w:val="002D7949"/>
    <w:rsid w:val="002D7E26"/>
    <w:rsid w:val="002D7E3A"/>
    <w:rsid w:val="002D7E65"/>
    <w:rsid w:val="002D7F9F"/>
    <w:rsid w:val="002E0131"/>
    <w:rsid w:val="002E024E"/>
    <w:rsid w:val="002E026F"/>
    <w:rsid w:val="002E053B"/>
    <w:rsid w:val="002E054E"/>
    <w:rsid w:val="002E05F8"/>
    <w:rsid w:val="002E0667"/>
    <w:rsid w:val="002E0893"/>
    <w:rsid w:val="002E09C6"/>
    <w:rsid w:val="002E0BAC"/>
    <w:rsid w:val="002E0D3A"/>
    <w:rsid w:val="002E0FFB"/>
    <w:rsid w:val="002E1181"/>
    <w:rsid w:val="002E1228"/>
    <w:rsid w:val="002E1256"/>
    <w:rsid w:val="002E13EB"/>
    <w:rsid w:val="002E14FE"/>
    <w:rsid w:val="002E1542"/>
    <w:rsid w:val="002E1791"/>
    <w:rsid w:val="002E18A4"/>
    <w:rsid w:val="002E190D"/>
    <w:rsid w:val="002E1B95"/>
    <w:rsid w:val="002E1C75"/>
    <w:rsid w:val="002E1D71"/>
    <w:rsid w:val="002E1D83"/>
    <w:rsid w:val="002E1E59"/>
    <w:rsid w:val="002E1F74"/>
    <w:rsid w:val="002E25C9"/>
    <w:rsid w:val="002E26A6"/>
    <w:rsid w:val="002E2859"/>
    <w:rsid w:val="002E28B3"/>
    <w:rsid w:val="002E28EA"/>
    <w:rsid w:val="002E2BA6"/>
    <w:rsid w:val="002E2F0B"/>
    <w:rsid w:val="002E2FF2"/>
    <w:rsid w:val="002E32D3"/>
    <w:rsid w:val="002E330E"/>
    <w:rsid w:val="002E335C"/>
    <w:rsid w:val="002E3508"/>
    <w:rsid w:val="002E351A"/>
    <w:rsid w:val="002E3736"/>
    <w:rsid w:val="002E37EF"/>
    <w:rsid w:val="002E3A14"/>
    <w:rsid w:val="002E3A78"/>
    <w:rsid w:val="002E3BEC"/>
    <w:rsid w:val="002E3DE5"/>
    <w:rsid w:val="002E3EFD"/>
    <w:rsid w:val="002E3F1E"/>
    <w:rsid w:val="002E3FA2"/>
    <w:rsid w:val="002E42D3"/>
    <w:rsid w:val="002E4381"/>
    <w:rsid w:val="002E453E"/>
    <w:rsid w:val="002E460F"/>
    <w:rsid w:val="002E4C32"/>
    <w:rsid w:val="002E4EAC"/>
    <w:rsid w:val="002E4F65"/>
    <w:rsid w:val="002E50BE"/>
    <w:rsid w:val="002E51A7"/>
    <w:rsid w:val="002E536D"/>
    <w:rsid w:val="002E5789"/>
    <w:rsid w:val="002E584B"/>
    <w:rsid w:val="002E5897"/>
    <w:rsid w:val="002E5902"/>
    <w:rsid w:val="002E5978"/>
    <w:rsid w:val="002E59DE"/>
    <w:rsid w:val="002E5E6F"/>
    <w:rsid w:val="002E5EC0"/>
    <w:rsid w:val="002E60E4"/>
    <w:rsid w:val="002E6114"/>
    <w:rsid w:val="002E62A0"/>
    <w:rsid w:val="002E62AE"/>
    <w:rsid w:val="002E6396"/>
    <w:rsid w:val="002E63EE"/>
    <w:rsid w:val="002E64DB"/>
    <w:rsid w:val="002E670D"/>
    <w:rsid w:val="002E69B7"/>
    <w:rsid w:val="002E6E6A"/>
    <w:rsid w:val="002E761F"/>
    <w:rsid w:val="002E7683"/>
    <w:rsid w:val="002E77D6"/>
    <w:rsid w:val="002E7C02"/>
    <w:rsid w:val="002E7F16"/>
    <w:rsid w:val="002F0022"/>
    <w:rsid w:val="002F0179"/>
    <w:rsid w:val="002F017C"/>
    <w:rsid w:val="002F01CB"/>
    <w:rsid w:val="002F05C7"/>
    <w:rsid w:val="002F065C"/>
    <w:rsid w:val="002F094A"/>
    <w:rsid w:val="002F0980"/>
    <w:rsid w:val="002F0D24"/>
    <w:rsid w:val="002F0D2A"/>
    <w:rsid w:val="002F0DCF"/>
    <w:rsid w:val="002F1020"/>
    <w:rsid w:val="002F10B1"/>
    <w:rsid w:val="002F151A"/>
    <w:rsid w:val="002F1539"/>
    <w:rsid w:val="002F1621"/>
    <w:rsid w:val="002F16D4"/>
    <w:rsid w:val="002F1AA3"/>
    <w:rsid w:val="002F1AFE"/>
    <w:rsid w:val="002F1D38"/>
    <w:rsid w:val="002F1E4A"/>
    <w:rsid w:val="002F1E66"/>
    <w:rsid w:val="002F2049"/>
    <w:rsid w:val="002F20E0"/>
    <w:rsid w:val="002F2261"/>
    <w:rsid w:val="002F2315"/>
    <w:rsid w:val="002F23C4"/>
    <w:rsid w:val="002F244F"/>
    <w:rsid w:val="002F2580"/>
    <w:rsid w:val="002F2687"/>
    <w:rsid w:val="002F2958"/>
    <w:rsid w:val="002F29E9"/>
    <w:rsid w:val="002F2B4C"/>
    <w:rsid w:val="002F2C84"/>
    <w:rsid w:val="002F2F9B"/>
    <w:rsid w:val="002F352F"/>
    <w:rsid w:val="002F373B"/>
    <w:rsid w:val="002F39CE"/>
    <w:rsid w:val="002F39E9"/>
    <w:rsid w:val="002F3E76"/>
    <w:rsid w:val="002F3EFD"/>
    <w:rsid w:val="002F3F9E"/>
    <w:rsid w:val="002F466D"/>
    <w:rsid w:val="002F4716"/>
    <w:rsid w:val="002F482F"/>
    <w:rsid w:val="002F4847"/>
    <w:rsid w:val="002F487F"/>
    <w:rsid w:val="002F4A96"/>
    <w:rsid w:val="002F4B21"/>
    <w:rsid w:val="002F4D11"/>
    <w:rsid w:val="002F4D3A"/>
    <w:rsid w:val="002F4D5B"/>
    <w:rsid w:val="002F4E45"/>
    <w:rsid w:val="002F4F16"/>
    <w:rsid w:val="002F4FBB"/>
    <w:rsid w:val="002F5303"/>
    <w:rsid w:val="002F535D"/>
    <w:rsid w:val="002F5382"/>
    <w:rsid w:val="002F5390"/>
    <w:rsid w:val="002F55E3"/>
    <w:rsid w:val="002F583F"/>
    <w:rsid w:val="002F59B6"/>
    <w:rsid w:val="002F59E7"/>
    <w:rsid w:val="002F5D0F"/>
    <w:rsid w:val="002F64D2"/>
    <w:rsid w:val="002F64DD"/>
    <w:rsid w:val="002F65B4"/>
    <w:rsid w:val="002F6610"/>
    <w:rsid w:val="002F66A7"/>
    <w:rsid w:val="002F6C3A"/>
    <w:rsid w:val="002F6C42"/>
    <w:rsid w:val="002F6D66"/>
    <w:rsid w:val="002F6E9F"/>
    <w:rsid w:val="002F714A"/>
    <w:rsid w:val="002F720D"/>
    <w:rsid w:val="002F73C7"/>
    <w:rsid w:val="002F74F0"/>
    <w:rsid w:val="002F77C6"/>
    <w:rsid w:val="002F77E4"/>
    <w:rsid w:val="002F7809"/>
    <w:rsid w:val="002F795B"/>
    <w:rsid w:val="002F7A79"/>
    <w:rsid w:val="002F7BB0"/>
    <w:rsid w:val="002F7D08"/>
    <w:rsid w:val="00300441"/>
    <w:rsid w:val="00300447"/>
    <w:rsid w:val="003004CC"/>
    <w:rsid w:val="003005C8"/>
    <w:rsid w:val="00300BD2"/>
    <w:rsid w:val="00300D70"/>
    <w:rsid w:val="00300E44"/>
    <w:rsid w:val="00300F02"/>
    <w:rsid w:val="00300F90"/>
    <w:rsid w:val="003010C1"/>
    <w:rsid w:val="003010CC"/>
    <w:rsid w:val="00301364"/>
    <w:rsid w:val="00301929"/>
    <w:rsid w:val="003019EC"/>
    <w:rsid w:val="00301BA7"/>
    <w:rsid w:val="00301F04"/>
    <w:rsid w:val="00301FB9"/>
    <w:rsid w:val="00301FBB"/>
    <w:rsid w:val="00301FCE"/>
    <w:rsid w:val="00302060"/>
    <w:rsid w:val="00302453"/>
    <w:rsid w:val="003024DC"/>
    <w:rsid w:val="00302762"/>
    <w:rsid w:val="003027A3"/>
    <w:rsid w:val="0030281F"/>
    <w:rsid w:val="00302826"/>
    <w:rsid w:val="00302861"/>
    <w:rsid w:val="00302936"/>
    <w:rsid w:val="00302A59"/>
    <w:rsid w:val="00302B5B"/>
    <w:rsid w:val="00302DF9"/>
    <w:rsid w:val="0030302D"/>
    <w:rsid w:val="0030350C"/>
    <w:rsid w:val="00303651"/>
    <w:rsid w:val="003036EB"/>
    <w:rsid w:val="003039F6"/>
    <w:rsid w:val="00303A35"/>
    <w:rsid w:val="00303F59"/>
    <w:rsid w:val="00303FD4"/>
    <w:rsid w:val="00304130"/>
    <w:rsid w:val="00304179"/>
    <w:rsid w:val="0030451B"/>
    <w:rsid w:val="0030453C"/>
    <w:rsid w:val="003045B6"/>
    <w:rsid w:val="00304854"/>
    <w:rsid w:val="00304A1E"/>
    <w:rsid w:val="00304B1C"/>
    <w:rsid w:val="00304BAB"/>
    <w:rsid w:val="00304BAE"/>
    <w:rsid w:val="0030506D"/>
    <w:rsid w:val="0030547C"/>
    <w:rsid w:val="00305482"/>
    <w:rsid w:val="00305BFE"/>
    <w:rsid w:val="00305D2F"/>
    <w:rsid w:val="0030600E"/>
    <w:rsid w:val="00306077"/>
    <w:rsid w:val="003062BA"/>
    <w:rsid w:val="003063D9"/>
    <w:rsid w:val="00306610"/>
    <w:rsid w:val="0030663C"/>
    <w:rsid w:val="00306720"/>
    <w:rsid w:val="00306744"/>
    <w:rsid w:val="003067BB"/>
    <w:rsid w:val="00306888"/>
    <w:rsid w:val="00306A42"/>
    <w:rsid w:val="00306C25"/>
    <w:rsid w:val="00306C88"/>
    <w:rsid w:val="00306D08"/>
    <w:rsid w:val="00306D19"/>
    <w:rsid w:val="00306D40"/>
    <w:rsid w:val="00306DA6"/>
    <w:rsid w:val="00306F86"/>
    <w:rsid w:val="003072B8"/>
    <w:rsid w:val="00307747"/>
    <w:rsid w:val="00307781"/>
    <w:rsid w:val="00307806"/>
    <w:rsid w:val="003078BB"/>
    <w:rsid w:val="00307A8F"/>
    <w:rsid w:val="00307B95"/>
    <w:rsid w:val="00307C21"/>
    <w:rsid w:val="00307C86"/>
    <w:rsid w:val="00307CAA"/>
    <w:rsid w:val="00307DA6"/>
    <w:rsid w:val="00307E5B"/>
    <w:rsid w:val="003100D0"/>
    <w:rsid w:val="00310444"/>
    <w:rsid w:val="00310602"/>
    <w:rsid w:val="00310749"/>
    <w:rsid w:val="00310AE9"/>
    <w:rsid w:val="00310C94"/>
    <w:rsid w:val="003110AA"/>
    <w:rsid w:val="003110B2"/>
    <w:rsid w:val="003111C8"/>
    <w:rsid w:val="00311216"/>
    <w:rsid w:val="00311462"/>
    <w:rsid w:val="00311520"/>
    <w:rsid w:val="00311632"/>
    <w:rsid w:val="003116CB"/>
    <w:rsid w:val="00311794"/>
    <w:rsid w:val="00311828"/>
    <w:rsid w:val="003120F7"/>
    <w:rsid w:val="003121D1"/>
    <w:rsid w:val="003121D4"/>
    <w:rsid w:val="0031245F"/>
    <w:rsid w:val="003125A8"/>
    <w:rsid w:val="0031260E"/>
    <w:rsid w:val="00312768"/>
    <w:rsid w:val="00312849"/>
    <w:rsid w:val="003128AC"/>
    <w:rsid w:val="00312997"/>
    <w:rsid w:val="00313272"/>
    <w:rsid w:val="0031335A"/>
    <w:rsid w:val="003135BF"/>
    <w:rsid w:val="00313620"/>
    <w:rsid w:val="00313681"/>
    <w:rsid w:val="003136F5"/>
    <w:rsid w:val="00313751"/>
    <w:rsid w:val="00313788"/>
    <w:rsid w:val="003137AA"/>
    <w:rsid w:val="00313819"/>
    <w:rsid w:val="00313A1D"/>
    <w:rsid w:val="00313A2E"/>
    <w:rsid w:val="00313DF1"/>
    <w:rsid w:val="0031409A"/>
    <w:rsid w:val="003141E4"/>
    <w:rsid w:val="00314204"/>
    <w:rsid w:val="00314611"/>
    <w:rsid w:val="0031464D"/>
    <w:rsid w:val="003146E7"/>
    <w:rsid w:val="00314827"/>
    <w:rsid w:val="003149B2"/>
    <w:rsid w:val="00314ADF"/>
    <w:rsid w:val="00314B81"/>
    <w:rsid w:val="00314C97"/>
    <w:rsid w:val="00314CAE"/>
    <w:rsid w:val="00314EC3"/>
    <w:rsid w:val="00314FC9"/>
    <w:rsid w:val="00315007"/>
    <w:rsid w:val="00315328"/>
    <w:rsid w:val="0031570F"/>
    <w:rsid w:val="003157F8"/>
    <w:rsid w:val="00315850"/>
    <w:rsid w:val="00315A2E"/>
    <w:rsid w:val="00315A3C"/>
    <w:rsid w:val="00315B62"/>
    <w:rsid w:val="00315BFE"/>
    <w:rsid w:val="00315CD5"/>
    <w:rsid w:val="00315CEF"/>
    <w:rsid w:val="00315D46"/>
    <w:rsid w:val="00315FEA"/>
    <w:rsid w:val="003160F7"/>
    <w:rsid w:val="003163D0"/>
    <w:rsid w:val="00316581"/>
    <w:rsid w:val="0031659A"/>
    <w:rsid w:val="00316792"/>
    <w:rsid w:val="003169BC"/>
    <w:rsid w:val="00316AFD"/>
    <w:rsid w:val="00316BD7"/>
    <w:rsid w:val="003172AD"/>
    <w:rsid w:val="00317348"/>
    <w:rsid w:val="003177BD"/>
    <w:rsid w:val="00317812"/>
    <w:rsid w:val="0031791D"/>
    <w:rsid w:val="00317930"/>
    <w:rsid w:val="00317992"/>
    <w:rsid w:val="00317ACC"/>
    <w:rsid w:val="00317C01"/>
    <w:rsid w:val="00317D12"/>
    <w:rsid w:val="00317EDB"/>
    <w:rsid w:val="00320016"/>
    <w:rsid w:val="003203CC"/>
    <w:rsid w:val="0032042F"/>
    <w:rsid w:val="00320694"/>
    <w:rsid w:val="003206B5"/>
    <w:rsid w:val="0032075F"/>
    <w:rsid w:val="00320787"/>
    <w:rsid w:val="003208AD"/>
    <w:rsid w:val="003208FA"/>
    <w:rsid w:val="003209AC"/>
    <w:rsid w:val="00320AD3"/>
    <w:rsid w:val="00320B4D"/>
    <w:rsid w:val="00320B79"/>
    <w:rsid w:val="00320B7A"/>
    <w:rsid w:val="00320BD5"/>
    <w:rsid w:val="00320C07"/>
    <w:rsid w:val="00320C38"/>
    <w:rsid w:val="00320EEB"/>
    <w:rsid w:val="00320FAD"/>
    <w:rsid w:val="00321192"/>
    <w:rsid w:val="00321465"/>
    <w:rsid w:val="003216A5"/>
    <w:rsid w:val="003219D3"/>
    <w:rsid w:val="00321B5E"/>
    <w:rsid w:val="00321C2F"/>
    <w:rsid w:val="00321C54"/>
    <w:rsid w:val="0032214F"/>
    <w:rsid w:val="00322196"/>
    <w:rsid w:val="003221BD"/>
    <w:rsid w:val="003224D9"/>
    <w:rsid w:val="0032253A"/>
    <w:rsid w:val="003227E5"/>
    <w:rsid w:val="0032293D"/>
    <w:rsid w:val="0032297D"/>
    <w:rsid w:val="00322DA0"/>
    <w:rsid w:val="00322EFA"/>
    <w:rsid w:val="00323011"/>
    <w:rsid w:val="00323060"/>
    <w:rsid w:val="003230BB"/>
    <w:rsid w:val="003230C0"/>
    <w:rsid w:val="00323210"/>
    <w:rsid w:val="00323363"/>
    <w:rsid w:val="003234E6"/>
    <w:rsid w:val="003234FB"/>
    <w:rsid w:val="003235D6"/>
    <w:rsid w:val="00323741"/>
    <w:rsid w:val="0032386E"/>
    <w:rsid w:val="003239A7"/>
    <w:rsid w:val="00323A1B"/>
    <w:rsid w:val="00323C28"/>
    <w:rsid w:val="00323D59"/>
    <w:rsid w:val="00323E43"/>
    <w:rsid w:val="00323ED8"/>
    <w:rsid w:val="00323F77"/>
    <w:rsid w:val="00323FB0"/>
    <w:rsid w:val="00323FBC"/>
    <w:rsid w:val="003242A5"/>
    <w:rsid w:val="00324670"/>
    <w:rsid w:val="0032490E"/>
    <w:rsid w:val="00324A75"/>
    <w:rsid w:val="00324A88"/>
    <w:rsid w:val="00324B9C"/>
    <w:rsid w:val="003250A9"/>
    <w:rsid w:val="0032514D"/>
    <w:rsid w:val="00325151"/>
    <w:rsid w:val="00325349"/>
    <w:rsid w:val="003258CC"/>
    <w:rsid w:val="00325B79"/>
    <w:rsid w:val="00325EF5"/>
    <w:rsid w:val="00325FF8"/>
    <w:rsid w:val="003261E8"/>
    <w:rsid w:val="0032635E"/>
    <w:rsid w:val="00326760"/>
    <w:rsid w:val="00326848"/>
    <w:rsid w:val="003268D6"/>
    <w:rsid w:val="00326B44"/>
    <w:rsid w:val="00326BBD"/>
    <w:rsid w:val="00326C09"/>
    <w:rsid w:val="00326C59"/>
    <w:rsid w:val="00326C7B"/>
    <w:rsid w:val="00326CD6"/>
    <w:rsid w:val="00326E4E"/>
    <w:rsid w:val="00327010"/>
    <w:rsid w:val="00327097"/>
    <w:rsid w:val="0032729A"/>
    <w:rsid w:val="00327394"/>
    <w:rsid w:val="00327415"/>
    <w:rsid w:val="0032767F"/>
    <w:rsid w:val="0032792F"/>
    <w:rsid w:val="00327A76"/>
    <w:rsid w:val="00327B67"/>
    <w:rsid w:val="00327DAF"/>
    <w:rsid w:val="0033009E"/>
    <w:rsid w:val="003300D5"/>
    <w:rsid w:val="003301A9"/>
    <w:rsid w:val="0033022A"/>
    <w:rsid w:val="0033022E"/>
    <w:rsid w:val="0033034D"/>
    <w:rsid w:val="003308A3"/>
    <w:rsid w:val="00330933"/>
    <w:rsid w:val="00330975"/>
    <w:rsid w:val="00330A8D"/>
    <w:rsid w:val="00330BEF"/>
    <w:rsid w:val="00330C17"/>
    <w:rsid w:val="00330EC0"/>
    <w:rsid w:val="003311E8"/>
    <w:rsid w:val="00331298"/>
    <w:rsid w:val="003313EC"/>
    <w:rsid w:val="0033148B"/>
    <w:rsid w:val="003314A1"/>
    <w:rsid w:val="003314B0"/>
    <w:rsid w:val="003318CE"/>
    <w:rsid w:val="00331BA6"/>
    <w:rsid w:val="00331CD4"/>
    <w:rsid w:val="00331DDB"/>
    <w:rsid w:val="00331EB6"/>
    <w:rsid w:val="00331ECB"/>
    <w:rsid w:val="0033215F"/>
    <w:rsid w:val="00332329"/>
    <w:rsid w:val="003323E5"/>
    <w:rsid w:val="00332442"/>
    <w:rsid w:val="003324D8"/>
    <w:rsid w:val="00332626"/>
    <w:rsid w:val="003328CB"/>
    <w:rsid w:val="00332B91"/>
    <w:rsid w:val="00332BBA"/>
    <w:rsid w:val="00332D83"/>
    <w:rsid w:val="00332E1E"/>
    <w:rsid w:val="0033302D"/>
    <w:rsid w:val="00333123"/>
    <w:rsid w:val="0033341A"/>
    <w:rsid w:val="00333478"/>
    <w:rsid w:val="003335EF"/>
    <w:rsid w:val="00333748"/>
    <w:rsid w:val="0033381E"/>
    <w:rsid w:val="00333A48"/>
    <w:rsid w:val="00333B3B"/>
    <w:rsid w:val="00334139"/>
    <w:rsid w:val="003341F6"/>
    <w:rsid w:val="0033425F"/>
    <w:rsid w:val="003349C4"/>
    <w:rsid w:val="003349CF"/>
    <w:rsid w:val="003349F7"/>
    <w:rsid w:val="00334C0D"/>
    <w:rsid w:val="00334E4E"/>
    <w:rsid w:val="003351DC"/>
    <w:rsid w:val="003351F0"/>
    <w:rsid w:val="00335451"/>
    <w:rsid w:val="0033563C"/>
    <w:rsid w:val="003357F4"/>
    <w:rsid w:val="00335AE8"/>
    <w:rsid w:val="00335DC8"/>
    <w:rsid w:val="0033608F"/>
    <w:rsid w:val="00336224"/>
    <w:rsid w:val="00336537"/>
    <w:rsid w:val="00336628"/>
    <w:rsid w:val="003367D0"/>
    <w:rsid w:val="003367EE"/>
    <w:rsid w:val="00336875"/>
    <w:rsid w:val="0033695A"/>
    <w:rsid w:val="00336E3F"/>
    <w:rsid w:val="00336ED5"/>
    <w:rsid w:val="00337017"/>
    <w:rsid w:val="003370AE"/>
    <w:rsid w:val="0033725B"/>
    <w:rsid w:val="003372D0"/>
    <w:rsid w:val="00337415"/>
    <w:rsid w:val="00337417"/>
    <w:rsid w:val="003377A5"/>
    <w:rsid w:val="003377B7"/>
    <w:rsid w:val="00337808"/>
    <w:rsid w:val="00337A41"/>
    <w:rsid w:val="00337CC6"/>
    <w:rsid w:val="00337DAC"/>
    <w:rsid w:val="00337EFC"/>
    <w:rsid w:val="00337F5D"/>
    <w:rsid w:val="00340359"/>
    <w:rsid w:val="003403A9"/>
    <w:rsid w:val="00340727"/>
    <w:rsid w:val="00340735"/>
    <w:rsid w:val="0034079A"/>
    <w:rsid w:val="00340889"/>
    <w:rsid w:val="003409FE"/>
    <w:rsid w:val="00340A20"/>
    <w:rsid w:val="00340A58"/>
    <w:rsid w:val="00340ADE"/>
    <w:rsid w:val="00340AF7"/>
    <w:rsid w:val="00340BE2"/>
    <w:rsid w:val="00340EF9"/>
    <w:rsid w:val="0034128C"/>
    <w:rsid w:val="00341404"/>
    <w:rsid w:val="00341569"/>
    <w:rsid w:val="00341732"/>
    <w:rsid w:val="00341A26"/>
    <w:rsid w:val="00341B10"/>
    <w:rsid w:val="00341BC9"/>
    <w:rsid w:val="00341D45"/>
    <w:rsid w:val="00341DCD"/>
    <w:rsid w:val="00341FD4"/>
    <w:rsid w:val="00342004"/>
    <w:rsid w:val="003420C6"/>
    <w:rsid w:val="00342545"/>
    <w:rsid w:val="003426A5"/>
    <w:rsid w:val="003427A1"/>
    <w:rsid w:val="003428D4"/>
    <w:rsid w:val="00342931"/>
    <w:rsid w:val="00342A4A"/>
    <w:rsid w:val="00342ACC"/>
    <w:rsid w:val="00342E3D"/>
    <w:rsid w:val="0034334E"/>
    <w:rsid w:val="0034343C"/>
    <w:rsid w:val="00343489"/>
    <w:rsid w:val="003435B9"/>
    <w:rsid w:val="00343622"/>
    <w:rsid w:val="00343858"/>
    <w:rsid w:val="0034394A"/>
    <w:rsid w:val="00343BFA"/>
    <w:rsid w:val="00343C3D"/>
    <w:rsid w:val="00343CA1"/>
    <w:rsid w:val="00343EF0"/>
    <w:rsid w:val="0034420E"/>
    <w:rsid w:val="003442DD"/>
    <w:rsid w:val="00344572"/>
    <w:rsid w:val="003445FD"/>
    <w:rsid w:val="0034470F"/>
    <w:rsid w:val="00344795"/>
    <w:rsid w:val="0034487F"/>
    <w:rsid w:val="0034489C"/>
    <w:rsid w:val="00344AFB"/>
    <w:rsid w:val="00344DA8"/>
    <w:rsid w:val="00344E28"/>
    <w:rsid w:val="00344FEB"/>
    <w:rsid w:val="00344FFD"/>
    <w:rsid w:val="0034529E"/>
    <w:rsid w:val="00345408"/>
    <w:rsid w:val="003454F6"/>
    <w:rsid w:val="003459AE"/>
    <w:rsid w:val="00345B9E"/>
    <w:rsid w:val="00345CC4"/>
    <w:rsid w:val="00345CCC"/>
    <w:rsid w:val="00346014"/>
    <w:rsid w:val="00346046"/>
    <w:rsid w:val="003461AA"/>
    <w:rsid w:val="003461EC"/>
    <w:rsid w:val="003463EF"/>
    <w:rsid w:val="00346781"/>
    <w:rsid w:val="0034685D"/>
    <w:rsid w:val="00346B51"/>
    <w:rsid w:val="00347031"/>
    <w:rsid w:val="003470B9"/>
    <w:rsid w:val="0034716C"/>
    <w:rsid w:val="003471F5"/>
    <w:rsid w:val="00347268"/>
    <w:rsid w:val="0034739E"/>
    <w:rsid w:val="0034749C"/>
    <w:rsid w:val="003474C4"/>
    <w:rsid w:val="003474C6"/>
    <w:rsid w:val="003475AF"/>
    <w:rsid w:val="0034796E"/>
    <w:rsid w:val="00347C4C"/>
    <w:rsid w:val="00347E79"/>
    <w:rsid w:val="003504F4"/>
    <w:rsid w:val="00350604"/>
    <w:rsid w:val="00350830"/>
    <w:rsid w:val="003508F2"/>
    <w:rsid w:val="00350A5E"/>
    <w:rsid w:val="00350E31"/>
    <w:rsid w:val="00350E96"/>
    <w:rsid w:val="00350F28"/>
    <w:rsid w:val="00351003"/>
    <w:rsid w:val="00351058"/>
    <w:rsid w:val="00351068"/>
    <w:rsid w:val="00351194"/>
    <w:rsid w:val="003514C3"/>
    <w:rsid w:val="00351580"/>
    <w:rsid w:val="003515E9"/>
    <w:rsid w:val="00351625"/>
    <w:rsid w:val="00351650"/>
    <w:rsid w:val="003517F1"/>
    <w:rsid w:val="00351931"/>
    <w:rsid w:val="00351A77"/>
    <w:rsid w:val="00351C5D"/>
    <w:rsid w:val="00351D99"/>
    <w:rsid w:val="00351FD8"/>
    <w:rsid w:val="003520DA"/>
    <w:rsid w:val="003524DE"/>
    <w:rsid w:val="003525A5"/>
    <w:rsid w:val="003525AE"/>
    <w:rsid w:val="00352600"/>
    <w:rsid w:val="003527E4"/>
    <w:rsid w:val="00352AD5"/>
    <w:rsid w:val="00352CA3"/>
    <w:rsid w:val="00353009"/>
    <w:rsid w:val="003532F0"/>
    <w:rsid w:val="00353502"/>
    <w:rsid w:val="00353533"/>
    <w:rsid w:val="0035376E"/>
    <w:rsid w:val="003538E6"/>
    <w:rsid w:val="00353BEA"/>
    <w:rsid w:val="00353DE0"/>
    <w:rsid w:val="00354209"/>
    <w:rsid w:val="003544BD"/>
    <w:rsid w:val="003546A1"/>
    <w:rsid w:val="003546D1"/>
    <w:rsid w:val="003547CD"/>
    <w:rsid w:val="00354816"/>
    <w:rsid w:val="00354835"/>
    <w:rsid w:val="00354887"/>
    <w:rsid w:val="00354BEF"/>
    <w:rsid w:val="00354C19"/>
    <w:rsid w:val="00354CFA"/>
    <w:rsid w:val="00354DE1"/>
    <w:rsid w:val="00354E43"/>
    <w:rsid w:val="00355366"/>
    <w:rsid w:val="00355499"/>
    <w:rsid w:val="00355588"/>
    <w:rsid w:val="00355793"/>
    <w:rsid w:val="003557C0"/>
    <w:rsid w:val="00355D8D"/>
    <w:rsid w:val="00355E22"/>
    <w:rsid w:val="00355E76"/>
    <w:rsid w:val="003560DA"/>
    <w:rsid w:val="003565A1"/>
    <w:rsid w:val="003568B0"/>
    <w:rsid w:val="00356A83"/>
    <w:rsid w:val="00356B18"/>
    <w:rsid w:val="00356B27"/>
    <w:rsid w:val="00356B46"/>
    <w:rsid w:val="00356CA7"/>
    <w:rsid w:val="00356FD7"/>
    <w:rsid w:val="0035700C"/>
    <w:rsid w:val="00357162"/>
    <w:rsid w:val="003572E7"/>
    <w:rsid w:val="003573BF"/>
    <w:rsid w:val="003573E9"/>
    <w:rsid w:val="003575D4"/>
    <w:rsid w:val="003576F6"/>
    <w:rsid w:val="003576FE"/>
    <w:rsid w:val="003578D6"/>
    <w:rsid w:val="00357A91"/>
    <w:rsid w:val="00357BA9"/>
    <w:rsid w:val="00357F8D"/>
    <w:rsid w:val="0036016B"/>
    <w:rsid w:val="00360420"/>
    <w:rsid w:val="003604D9"/>
    <w:rsid w:val="00360B82"/>
    <w:rsid w:val="00360C1E"/>
    <w:rsid w:val="00360DDD"/>
    <w:rsid w:val="003612B5"/>
    <w:rsid w:val="00361347"/>
    <w:rsid w:val="0036144C"/>
    <w:rsid w:val="00361563"/>
    <w:rsid w:val="003615BD"/>
    <w:rsid w:val="00361746"/>
    <w:rsid w:val="003618AC"/>
    <w:rsid w:val="00361B3D"/>
    <w:rsid w:val="00361D70"/>
    <w:rsid w:val="00361EF8"/>
    <w:rsid w:val="00361F25"/>
    <w:rsid w:val="00361F3B"/>
    <w:rsid w:val="0036202F"/>
    <w:rsid w:val="00362398"/>
    <w:rsid w:val="0036240E"/>
    <w:rsid w:val="003624C7"/>
    <w:rsid w:val="0036263B"/>
    <w:rsid w:val="00362851"/>
    <w:rsid w:val="00362A38"/>
    <w:rsid w:val="00362EF3"/>
    <w:rsid w:val="00363022"/>
    <w:rsid w:val="00363097"/>
    <w:rsid w:val="003635C7"/>
    <w:rsid w:val="003635E6"/>
    <w:rsid w:val="00363671"/>
    <w:rsid w:val="003636AF"/>
    <w:rsid w:val="0036371D"/>
    <w:rsid w:val="00363B2A"/>
    <w:rsid w:val="00363C5D"/>
    <w:rsid w:val="00363D63"/>
    <w:rsid w:val="00363DA9"/>
    <w:rsid w:val="00364036"/>
    <w:rsid w:val="003642C0"/>
    <w:rsid w:val="003643F3"/>
    <w:rsid w:val="003644DB"/>
    <w:rsid w:val="00364520"/>
    <w:rsid w:val="00364736"/>
    <w:rsid w:val="00364764"/>
    <w:rsid w:val="0036491F"/>
    <w:rsid w:val="00364A6F"/>
    <w:rsid w:val="00364A90"/>
    <w:rsid w:val="00364AE8"/>
    <w:rsid w:val="00364D7E"/>
    <w:rsid w:val="00364E2E"/>
    <w:rsid w:val="0036536E"/>
    <w:rsid w:val="00365672"/>
    <w:rsid w:val="003658A7"/>
    <w:rsid w:val="00365B8C"/>
    <w:rsid w:val="00365DAB"/>
    <w:rsid w:val="00365EF2"/>
    <w:rsid w:val="00365FA9"/>
    <w:rsid w:val="0036628F"/>
    <w:rsid w:val="003667D0"/>
    <w:rsid w:val="00366830"/>
    <w:rsid w:val="00366858"/>
    <w:rsid w:val="00366AAD"/>
    <w:rsid w:val="00366B75"/>
    <w:rsid w:val="00366CE3"/>
    <w:rsid w:val="00366FE0"/>
    <w:rsid w:val="0036715C"/>
    <w:rsid w:val="00367471"/>
    <w:rsid w:val="0036750B"/>
    <w:rsid w:val="0036763C"/>
    <w:rsid w:val="00367661"/>
    <w:rsid w:val="0036780B"/>
    <w:rsid w:val="003679D1"/>
    <w:rsid w:val="003679D6"/>
    <w:rsid w:val="00367CD5"/>
    <w:rsid w:val="00367E1E"/>
    <w:rsid w:val="00367E60"/>
    <w:rsid w:val="00367F75"/>
    <w:rsid w:val="00370268"/>
    <w:rsid w:val="0037043D"/>
    <w:rsid w:val="003705B3"/>
    <w:rsid w:val="003708B8"/>
    <w:rsid w:val="00370B9E"/>
    <w:rsid w:val="00370BC5"/>
    <w:rsid w:val="00370C60"/>
    <w:rsid w:val="00370E00"/>
    <w:rsid w:val="00370E1D"/>
    <w:rsid w:val="00370F50"/>
    <w:rsid w:val="003713EA"/>
    <w:rsid w:val="003716B9"/>
    <w:rsid w:val="00371CC2"/>
    <w:rsid w:val="00371F08"/>
    <w:rsid w:val="00371FAC"/>
    <w:rsid w:val="0037225D"/>
    <w:rsid w:val="00372552"/>
    <w:rsid w:val="00372659"/>
    <w:rsid w:val="00372851"/>
    <w:rsid w:val="00372AE4"/>
    <w:rsid w:val="00372BEC"/>
    <w:rsid w:val="00372C13"/>
    <w:rsid w:val="00372E3E"/>
    <w:rsid w:val="00373297"/>
    <w:rsid w:val="00373396"/>
    <w:rsid w:val="00373AB5"/>
    <w:rsid w:val="00373B0C"/>
    <w:rsid w:val="00373B99"/>
    <w:rsid w:val="0037405D"/>
    <w:rsid w:val="003742AA"/>
    <w:rsid w:val="0037441E"/>
    <w:rsid w:val="00374423"/>
    <w:rsid w:val="00374586"/>
    <w:rsid w:val="0037492A"/>
    <w:rsid w:val="00374F28"/>
    <w:rsid w:val="00374FD7"/>
    <w:rsid w:val="0037507B"/>
    <w:rsid w:val="003751A2"/>
    <w:rsid w:val="003751B4"/>
    <w:rsid w:val="0037534A"/>
    <w:rsid w:val="00375525"/>
    <w:rsid w:val="003755DE"/>
    <w:rsid w:val="00375749"/>
    <w:rsid w:val="003757E4"/>
    <w:rsid w:val="003759E9"/>
    <w:rsid w:val="00375C6A"/>
    <w:rsid w:val="00375D23"/>
    <w:rsid w:val="00375DBF"/>
    <w:rsid w:val="003760C9"/>
    <w:rsid w:val="00376173"/>
    <w:rsid w:val="00376521"/>
    <w:rsid w:val="0037655D"/>
    <w:rsid w:val="00376A29"/>
    <w:rsid w:val="00376BFC"/>
    <w:rsid w:val="00376C8D"/>
    <w:rsid w:val="00376F91"/>
    <w:rsid w:val="0037707C"/>
    <w:rsid w:val="003770DB"/>
    <w:rsid w:val="00377931"/>
    <w:rsid w:val="00377BAB"/>
    <w:rsid w:val="00380025"/>
    <w:rsid w:val="003802F3"/>
    <w:rsid w:val="003804DE"/>
    <w:rsid w:val="003805E3"/>
    <w:rsid w:val="00380616"/>
    <w:rsid w:val="00380768"/>
    <w:rsid w:val="003807E4"/>
    <w:rsid w:val="0038083A"/>
    <w:rsid w:val="00380882"/>
    <w:rsid w:val="00380893"/>
    <w:rsid w:val="00380B52"/>
    <w:rsid w:val="00380BB5"/>
    <w:rsid w:val="00380C3C"/>
    <w:rsid w:val="00380D66"/>
    <w:rsid w:val="00380DFA"/>
    <w:rsid w:val="00380E5D"/>
    <w:rsid w:val="00380F7F"/>
    <w:rsid w:val="0038103E"/>
    <w:rsid w:val="003810AA"/>
    <w:rsid w:val="00381413"/>
    <w:rsid w:val="0038153E"/>
    <w:rsid w:val="00381798"/>
    <w:rsid w:val="003817E6"/>
    <w:rsid w:val="0038193B"/>
    <w:rsid w:val="00381A0F"/>
    <w:rsid w:val="00381DA3"/>
    <w:rsid w:val="00381E0D"/>
    <w:rsid w:val="0038202D"/>
    <w:rsid w:val="0038206E"/>
    <w:rsid w:val="003820E1"/>
    <w:rsid w:val="003822FF"/>
    <w:rsid w:val="0038230A"/>
    <w:rsid w:val="0038242A"/>
    <w:rsid w:val="003824FA"/>
    <w:rsid w:val="00382847"/>
    <w:rsid w:val="00382A4B"/>
    <w:rsid w:val="00382E3F"/>
    <w:rsid w:val="0038315D"/>
    <w:rsid w:val="0038316A"/>
    <w:rsid w:val="003831EA"/>
    <w:rsid w:val="00383212"/>
    <w:rsid w:val="0038331C"/>
    <w:rsid w:val="00383401"/>
    <w:rsid w:val="00383743"/>
    <w:rsid w:val="003838FE"/>
    <w:rsid w:val="00383C8D"/>
    <w:rsid w:val="00383E9D"/>
    <w:rsid w:val="003840EA"/>
    <w:rsid w:val="0038417B"/>
    <w:rsid w:val="00384419"/>
    <w:rsid w:val="00384AC7"/>
    <w:rsid w:val="00384CC2"/>
    <w:rsid w:val="00384DBB"/>
    <w:rsid w:val="00384DC9"/>
    <w:rsid w:val="00384FF9"/>
    <w:rsid w:val="00385335"/>
    <w:rsid w:val="00385372"/>
    <w:rsid w:val="003853B8"/>
    <w:rsid w:val="003853C3"/>
    <w:rsid w:val="00385495"/>
    <w:rsid w:val="00385742"/>
    <w:rsid w:val="003859DC"/>
    <w:rsid w:val="00385A1A"/>
    <w:rsid w:val="00385C29"/>
    <w:rsid w:val="00385E80"/>
    <w:rsid w:val="00386130"/>
    <w:rsid w:val="00386167"/>
    <w:rsid w:val="00386290"/>
    <w:rsid w:val="00386319"/>
    <w:rsid w:val="00386650"/>
    <w:rsid w:val="003866C0"/>
    <w:rsid w:val="003867F8"/>
    <w:rsid w:val="00386B03"/>
    <w:rsid w:val="00386B62"/>
    <w:rsid w:val="00386C2A"/>
    <w:rsid w:val="00386C5B"/>
    <w:rsid w:val="00386FBB"/>
    <w:rsid w:val="003872ED"/>
    <w:rsid w:val="00387443"/>
    <w:rsid w:val="00387555"/>
    <w:rsid w:val="003876C2"/>
    <w:rsid w:val="00387833"/>
    <w:rsid w:val="0038788D"/>
    <w:rsid w:val="003878D0"/>
    <w:rsid w:val="00387DED"/>
    <w:rsid w:val="00387E51"/>
    <w:rsid w:val="00387E5D"/>
    <w:rsid w:val="00387F9E"/>
    <w:rsid w:val="00390199"/>
    <w:rsid w:val="003901DD"/>
    <w:rsid w:val="00390339"/>
    <w:rsid w:val="0039036D"/>
    <w:rsid w:val="00390465"/>
    <w:rsid w:val="0039048E"/>
    <w:rsid w:val="00390572"/>
    <w:rsid w:val="00390594"/>
    <w:rsid w:val="003906B0"/>
    <w:rsid w:val="003907F1"/>
    <w:rsid w:val="0039089A"/>
    <w:rsid w:val="00390999"/>
    <w:rsid w:val="00390FFE"/>
    <w:rsid w:val="00391026"/>
    <w:rsid w:val="00391054"/>
    <w:rsid w:val="0039126F"/>
    <w:rsid w:val="003912D8"/>
    <w:rsid w:val="003912FE"/>
    <w:rsid w:val="00391308"/>
    <w:rsid w:val="00391379"/>
    <w:rsid w:val="00391472"/>
    <w:rsid w:val="00391530"/>
    <w:rsid w:val="0039163A"/>
    <w:rsid w:val="003916BD"/>
    <w:rsid w:val="00391702"/>
    <w:rsid w:val="00391B6A"/>
    <w:rsid w:val="00391DBB"/>
    <w:rsid w:val="00391EB0"/>
    <w:rsid w:val="00391F3F"/>
    <w:rsid w:val="00392120"/>
    <w:rsid w:val="0039227C"/>
    <w:rsid w:val="0039248E"/>
    <w:rsid w:val="003924B0"/>
    <w:rsid w:val="00392524"/>
    <w:rsid w:val="00392550"/>
    <w:rsid w:val="00392553"/>
    <w:rsid w:val="00392B54"/>
    <w:rsid w:val="00392D1B"/>
    <w:rsid w:val="00392EA7"/>
    <w:rsid w:val="00392F85"/>
    <w:rsid w:val="0039301B"/>
    <w:rsid w:val="00393220"/>
    <w:rsid w:val="0039325D"/>
    <w:rsid w:val="00393490"/>
    <w:rsid w:val="00393574"/>
    <w:rsid w:val="00393C58"/>
    <w:rsid w:val="00394027"/>
    <w:rsid w:val="00394083"/>
    <w:rsid w:val="003940D7"/>
    <w:rsid w:val="00394141"/>
    <w:rsid w:val="0039420E"/>
    <w:rsid w:val="00394217"/>
    <w:rsid w:val="00394222"/>
    <w:rsid w:val="003943F4"/>
    <w:rsid w:val="003944D3"/>
    <w:rsid w:val="0039472D"/>
    <w:rsid w:val="003948CD"/>
    <w:rsid w:val="003949F6"/>
    <w:rsid w:val="00394A57"/>
    <w:rsid w:val="00394A88"/>
    <w:rsid w:val="00394CE1"/>
    <w:rsid w:val="00394D32"/>
    <w:rsid w:val="00394EEF"/>
    <w:rsid w:val="003952A1"/>
    <w:rsid w:val="00395471"/>
    <w:rsid w:val="00395515"/>
    <w:rsid w:val="0039553C"/>
    <w:rsid w:val="003956B3"/>
    <w:rsid w:val="003956E4"/>
    <w:rsid w:val="003958F9"/>
    <w:rsid w:val="00395A54"/>
    <w:rsid w:val="00395B15"/>
    <w:rsid w:val="00395C6E"/>
    <w:rsid w:val="00395D53"/>
    <w:rsid w:val="00395E8F"/>
    <w:rsid w:val="003961B7"/>
    <w:rsid w:val="003961BD"/>
    <w:rsid w:val="0039620F"/>
    <w:rsid w:val="003963BD"/>
    <w:rsid w:val="003964DB"/>
    <w:rsid w:val="00396AAF"/>
    <w:rsid w:val="00396C88"/>
    <w:rsid w:val="00396E21"/>
    <w:rsid w:val="003973C1"/>
    <w:rsid w:val="00397410"/>
    <w:rsid w:val="00397618"/>
    <w:rsid w:val="00397A6C"/>
    <w:rsid w:val="00397C2E"/>
    <w:rsid w:val="00397E83"/>
    <w:rsid w:val="00397F03"/>
    <w:rsid w:val="003A0091"/>
    <w:rsid w:val="003A0530"/>
    <w:rsid w:val="003A0542"/>
    <w:rsid w:val="003A07C8"/>
    <w:rsid w:val="003A0829"/>
    <w:rsid w:val="003A0C2E"/>
    <w:rsid w:val="003A0C32"/>
    <w:rsid w:val="003A0D7A"/>
    <w:rsid w:val="003A0F1F"/>
    <w:rsid w:val="003A0F25"/>
    <w:rsid w:val="003A1011"/>
    <w:rsid w:val="003A1322"/>
    <w:rsid w:val="003A153C"/>
    <w:rsid w:val="003A1564"/>
    <w:rsid w:val="003A1663"/>
    <w:rsid w:val="003A1665"/>
    <w:rsid w:val="003A1698"/>
    <w:rsid w:val="003A170C"/>
    <w:rsid w:val="003A1772"/>
    <w:rsid w:val="003A17CD"/>
    <w:rsid w:val="003A1B9D"/>
    <w:rsid w:val="003A1DEA"/>
    <w:rsid w:val="003A1FBC"/>
    <w:rsid w:val="003A21F8"/>
    <w:rsid w:val="003A22EF"/>
    <w:rsid w:val="003A2511"/>
    <w:rsid w:val="003A26D5"/>
    <w:rsid w:val="003A2797"/>
    <w:rsid w:val="003A2A1A"/>
    <w:rsid w:val="003A2B4D"/>
    <w:rsid w:val="003A2C13"/>
    <w:rsid w:val="003A2CED"/>
    <w:rsid w:val="003A2D4F"/>
    <w:rsid w:val="003A2FA9"/>
    <w:rsid w:val="003A30EA"/>
    <w:rsid w:val="003A399D"/>
    <w:rsid w:val="003A39BF"/>
    <w:rsid w:val="003A429B"/>
    <w:rsid w:val="003A4427"/>
    <w:rsid w:val="003A446E"/>
    <w:rsid w:val="003A4A97"/>
    <w:rsid w:val="003A4D40"/>
    <w:rsid w:val="003A4DC0"/>
    <w:rsid w:val="003A4DCB"/>
    <w:rsid w:val="003A4E55"/>
    <w:rsid w:val="003A5024"/>
    <w:rsid w:val="003A51AE"/>
    <w:rsid w:val="003A52BD"/>
    <w:rsid w:val="003A56DF"/>
    <w:rsid w:val="003A5859"/>
    <w:rsid w:val="003A5938"/>
    <w:rsid w:val="003A5C1C"/>
    <w:rsid w:val="003A5C9E"/>
    <w:rsid w:val="003A5F6B"/>
    <w:rsid w:val="003A5FF8"/>
    <w:rsid w:val="003A62F1"/>
    <w:rsid w:val="003A695A"/>
    <w:rsid w:val="003A6A40"/>
    <w:rsid w:val="003A6C98"/>
    <w:rsid w:val="003A6D1A"/>
    <w:rsid w:val="003A6DA4"/>
    <w:rsid w:val="003A6DE5"/>
    <w:rsid w:val="003A7105"/>
    <w:rsid w:val="003A75C4"/>
    <w:rsid w:val="003A77D2"/>
    <w:rsid w:val="003A7848"/>
    <w:rsid w:val="003A7962"/>
    <w:rsid w:val="003A7C4B"/>
    <w:rsid w:val="003A7C96"/>
    <w:rsid w:val="003A7F40"/>
    <w:rsid w:val="003B021D"/>
    <w:rsid w:val="003B026D"/>
    <w:rsid w:val="003B042F"/>
    <w:rsid w:val="003B0466"/>
    <w:rsid w:val="003B0649"/>
    <w:rsid w:val="003B0A5B"/>
    <w:rsid w:val="003B0CF0"/>
    <w:rsid w:val="003B0FD6"/>
    <w:rsid w:val="003B1083"/>
    <w:rsid w:val="003B11B9"/>
    <w:rsid w:val="003B11C2"/>
    <w:rsid w:val="003B1213"/>
    <w:rsid w:val="003B1245"/>
    <w:rsid w:val="003B126E"/>
    <w:rsid w:val="003B129F"/>
    <w:rsid w:val="003B1443"/>
    <w:rsid w:val="003B1E43"/>
    <w:rsid w:val="003B20E5"/>
    <w:rsid w:val="003B217A"/>
    <w:rsid w:val="003B229D"/>
    <w:rsid w:val="003B23F4"/>
    <w:rsid w:val="003B24AF"/>
    <w:rsid w:val="003B2815"/>
    <w:rsid w:val="003B2D23"/>
    <w:rsid w:val="003B2D54"/>
    <w:rsid w:val="003B2E11"/>
    <w:rsid w:val="003B2FC3"/>
    <w:rsid w:val="003B302B"/>
    <w:rsid w:val="003B310D"/>
    <w:rsid w:val="003B32C5"/>
    <w:rsid w:val="003B38A4"/>
    <w:rsid w:val="003B398A"/>
    <w:rsid w:val="003B3A09"/>
    <w:rsid w:val="003B3A29"/>
    <w:rsid w:val="003B3DD8"/>
    <w:rsid w:val="003B3F91"/>
    <w:rsid w:val="003B471D"/>
    <w:rsid w:val="003B4AC0"/>
    <w:rsid w:val="003B4C34"/>
    <w:rsid w:val="003B4C37"/>
    <w:rsid w:val="003B4FD6"/>
    <w:rsid w:val="003B5088"/>
    <w:rsid w:val="003B51B1"/>
    <w:rsid w:val="003B52D9"/>
    <w:rsid w:val="003B53C4"/>
    <w:rsid w:val="003B5434"/>
    <w:rsid w:val="003B56BF"/>
    <w:rsid w:val="003B575B"/>
    <w:rsid w:val="003B57B4"/>
    <w:rsid w:val="003B5825"/>
    <w:rsid w:val="003B5925"/>
    <w:rsid w:val="003B59FA"/>
    <w:rsid w:val="003B5A9D"/>
    <w:rsid w:val="003B6118"/>
    <w:rsid w:val="003B61FE"/>
    <w:rsid w:val="003B6312"/>
    <w:rsid w:val="003B6401"/>
    <w:rsid w:val="003B64BE"/>
    <w:rsid w:val="003B6506"/>
    <w:rsid w:val="003B660B"/>
    <w:rsid w:val="003B6B9B"/>
    <w:rsid w:val="003B6CBF"/>
    <w:rsid w:val="003B6CE9"/>
    <w:rsid w:val="003B6F5F"/>
    <w:rsid w:val="003B6F75"/>
    <w:rsid w:val="003B7262"/>
    <w:rsid w:val="003B75E0"/>
    <w:rsid w:val="003B7682"/>
    <w:rsid w:val="003B79C2"/>
    <w:rsid w:val="003B79EA"/>
    <w:rsid w:val="003B79EC"/>
    <w:rsid w:val="003B7A3B"/>
    <w:rsid w:val="003B7A80"/>
    <w:rsid w:val="003B7C16"/>
    <w:rsid w:val="003B7C24"/>
    <w:rsid w:val="003B7CD1"/>
    <w:rsid w:val="003B7DA7"/>
    <w:rsid w:val="003B7DA8"/>
    <w:rsid w:val="003B7F39"/>
    <w:rsid w:val="003C0148"/>
    <w:rsid w:val="003C02ED"/>
    <w:rsid w:val="003C030E"/>
    <w:rsid w:val="003C0357"/>
    <w:rsid w:val="003C0384"/>
    <w:rsid w:val="003C06D4"/>
    <w:rsid w:val="003C06E4"/>
    <w:rsid w:val="003C0BCC"/>
    <w:rsid w:val="003C0D69"/>
    <w:rsid w:val="003C0F1F"/>
    <w:rsid w:val="003C0FA5"/>
    <w:rsid w:val="003C10C1"/>
    <w:rsid w:val="003C125E"/>
    <w:rsid w:val="003C1702"/>
    <w:rsid w:val="003C1D4A"/>
    <w:rsid w:val="003C1D6F"/>
    <w:rsid w:val="003C1DE2"/>
    <w:rsid w:val="003C1FE1"/>
    <w:rsid w:val="003C2281"/>
    <w:rsid w:val="003C2486"/>
    <w:rsid w:val="003C2532"/>
    <w:rsid w:val="003C25CE"/>
    <w:rsid w:val="003C26EC"/>
    <w:rsid w:val="003C2A5A"/>
    <w:rsid w:val="003C2A6D"/>
    <w:rsid w:val="003C2A94"/>
    <w:rsid w:val="003C2B49"/>
    <w:rsid w:val="003C2B91"/>
    <w:rsid w:val="003C2BF8"/>
    <w:rsid w:val="003C2D25"/>
    <w:rsid w:val="003C2E3B"/>
    <w:rsid w:val="003C2F2B"/>
    <w:rsid w:val="003C2F7F"/>
    <w:rsid w:val="003C3060"/>
    <w:rsid w:val="003C336F"/>
    <w:rsid w:val="003C34AA"/>
    <w:rsid w:val="003C35EF"/>
    <w:rsid w:val="003C3899"/>
    <w:rsid w:val="003C38D7"/>
    <w:rsid w:val="003C3A24"/>
    <w:rsid w:val="003C3A90"/>
    <w:rsid w:val="003C3B30"/>
    <w:rsid w:val="003C3BEB"/>
    <w:rsid w:val="003C3F33"/>
    <w:rsid w:val="003C3FD1"/>
    <w:rsid w:val="003C4057"/>
    <w:rsid w:val="003C41E7"/>
    <w:rsid w:val="003C4296"/>
    <w:rsid w:val="003C42EB"/>
    <w:rsid w:val="003C436B"/>
    <w:rsid w:val="003C4512"/>
    <w:rsid w:val="003C4610"/>
    <w:rsid w:val="003C46DF"/>
    <w:rsid w:val="003C482F"/>
    <w:rsid w:val="003C49DC"/>
    <w:rsid w:val="003C4B67"/>
    <w:rsid w:val="003C4B9D"/>
    <w:rsid w:val="003C4CDE"/>
    <w:rsid w:val="003C4E38"/>
    <w:rsid w:val="003C500F"/>
    <w:rsid w:val="003C52F5"/>
    <w:rsid w:val="003C5545"/>
    <w:rsid w:val="003C5636"/>
    <w:rsid w:val="003C5CE0"/>
    <w:rsid w:val="003C5E30"/>
    <w:rsid w:val="003C5E77"/>
    <w:rsid w:val="003C5EB9"/>
    <w:rsid w:val="003C621D"/>
    <w:rsid w:val="003C63CD"/>
    <w:rsid w:val="003C663C"/>
    <w:rsid w:val="003C66AC"/>
    <w:rsid w:val="003C66C0"/>
    <w:rsid w:val="003C6732"/>
    <w:rsid w:val="003C6960"/>
    <w:rsid w:val="003C6A33"/>
    <w:rsid w:val="003C6CC7"/>
    <w:rsid w:val="003C705C"/>
    <w:rsid w:val="003C706A"/>
    <w:rsid w:val="003C70D5"/>
    <w:rsid w:val="003C741E"/>
    <w:rsid w:val="003C744D"/>
    <w:rsid w:val="003C74FC"/>
    <w:rsid w:val="003C7607"/>
    <w:rsid w:val="003C7AC9"/>
    <w:rsid w:val="003C7C34"/>
    <w:rsid w:val="003C7E7B"/>
    <w:rsid w:val="003D0226"/>
    <w:rsid w:val="003D0237"/>
    <w:rsid w:val="003D03B4"/>
    <w:rsid w:val="003D05CA"/>
    <w:rsid w:val="003D0644"/>
    <w:rsid w:val="003D06DA"/>
    <w:rsid w:val="003D06E2"/>
    <w:rsid w:val="003D077B"/>
    <w:rsid w:val="003D0A29"/>
    <w:rsid w:val="003D0A95"/>
    <w:rsid w:val="003D0C3A"/>
    <w:rsid w:val="003D0D26"/>
    <w:rsid w:val="003D0D7A"/>
    <w:rsid w:val="003D0EED"/>
    <w:rsid w:val="003D0F41"/>
    <w:rsid w:val="003D14E3"/>
    <w:rsid w:val="003D1B46"/>
    <w:rsid w:val="003D1BC4"/>
    <w:rsid w:val="003D1C64"/>
    <w:rsid w:val="003D1D37"/>
    <w:rsid w:val="003D1DF3"/>
    <w:rsid w:val="003D1E70"/>
    <w:rsid w:val="003D201B"/>
    <w:rsid w:val="003D23FC"/>
    <w:rsid w:val="003D2502"/>
    <w:rsid w:val="003D2837"/>
    <w:rsid w:val="003D294B"/>
    <w:rsid w:val="003D2A38"/>
    <w:rsid w:val="003D2A8C"/>
    <w:rsid w:val="003D2A96"/>
    <w:rsid w:val="003D2CA2"/>
    <w:rsid w:val="003D2CD7"/>
    <w:rsid w:val="003D2EFD"/>
    <w:rsid w:val="003D307F"/>
    <w:rsid w:val="003D3275"/>
    <w:rsid w:val="003D3338"/>
    <w:rsid w:val="003D3434"/>
    <w:rsid w:val="003D3539"/>
    <w:rsid w:val="003D38AB"/>
    <w:rsid w:val="003D3AA7"/>
    <w:rsid w:val="003D3BD6"/>
    <w:rsid w:val="003D3CAE"/>
    <w:rsid w:val="003D3E86"/>
    <w:rsid w:val="003D3FA0"/>
    <w:rsid w:val="003D3FC7"/>
    <w:rsid w:val="003D4053"/>
    <w:rsid w:val="003D40AD"/>
    <w:rsid w:val="003D421C"/>
    <w:rsid w:val="003D4392"/>
    <w:rsid w:val="003D4413"/>
    <w:rsid w:val="003D4535"/>
    <w:rsid w:val="003D4670"/>
    <w:rsid w:val="003D479F"/>
    <w:rsid w:val="003D4BBE"/>
    <w:rsid w:val="003D4BED"/>
    <w:rsid w:val="003D4C45"/>
    <w:rsid w:val="003D4C55"/>
    <w:rsid w:val="003D4E2F"/>
    <w:rsid w:val="003D50E8"/>
    <w:rsid w:val="003D538A"/>
    <w:rsid w:val="003D559E"/>
    <w:rsid w:val="003D588B"/>
    <w:rsid w:val="003D59E7"/>
    <w:rsid w:val="003D5A33"/>
    <w:rsid w:val="003D5A64"/>
    <w:rsid w:val="003D5B07"/>
    <w:rsid w:val="003D5BB0"/>
    <w:rsid w:val="003D5BB7"/>
    <w:rsid w:val="003D5BC9"/>
    <w:rsid w:val="003D5D21"/>
    <w:rsid w:val="003D5DD2"/>
    <w:rsid w:val="003D5DF2"/>
    <w:rsid w:val="003D5F11"/>
    <w:rsid w:val="003D5F36"/>
    <w:rsid w:val="003D6644"/>
    <w:rsid w:val="003D6657"/>
    <w:rsid w:val="003D6688"/>
    <w:rsid w:val="003D6781"/>
    <w:rsid w:val="003D67BE"/>
    <w:rsid w:val="003D6A53"/>
    <w:rsid w:val="003D6A89"/>
    <w:rsid w:val="003D6ADD"/>
    <w:rsid w:val="003D6AF5"/>
    <w:rsid w:val="003D6B79"/>
    <w:rsid w:val="003D6BC2"/>
    <w:rsid w:val="003D6E38"/>
    <w:rsid w:val="003D7119"/>
    <w:rsid w:val="003D71D3"/>
    <w:rsid w:val="003D74EF"/>
    <w:rsid w:val="003D774F"/>
    <w:rsid w:val="003D7800"/>
    <w:rsid w:val="003D782F"/>
    <w:rsid w:val="003D784F"/>
    <w:rsid w:val="003D795E"/>
    <w:rsid w:val="003D7B3A"/>
    <w:rsid w:val="003D7C84"/>
    <w:rsid w:val="003E0136"/>
    <w:rsid w:val="003E0396"/>
    <w:rsid w:val="003E03B5"/>
    <w:rsid w:val="003E04DF"/>
    <w:rsid w:val="003E05DD"/>
    <w:rsid w:val="003E096F"/>
    <w:rsid w:val="003E0D65"/>
    <w:rsid w:val="003E0E88"/>
    <w:rsid w:val="003E0F31"/>
    <w:rsid w:val="003E1039"/>
    <w:rsid w:val="003E11F5"/>
    <w:rsid w:val="003E12EE"/>
    <w:rsid w:val="003E1354"/>
    <w:rsid w:val="003E1621"/>
    <w:rsid w:val="003E17E0"/>
    <w:rsid w:val="003E17F8"/>
    <w:rsid w:val="003E1983"/>
    <w:rsid w:val="003E198A"/>
    <w:rsid w:val="003E1D83"/>
    <w:rsid w:val="003E204A"/>
    <w:rsid w:val="003E22DF"/>
    <w:rsid w:val="003E2608"/>
    <w:rsid w:val="003E283B"/>
    <w:rsid w:val="003E2D0F"/>
    <w:rsid w:val="003E3282"/>
    <w:rsid w:val="003E3337"/>
    <w:rsid w:val="003E34B6"/>
    <w:rsid w:val="003E3521"/>
    <w:rsid w:val="003E3788"/>
    <w:rsid w:val="003E3B46"/>
    <w:rsid w:val="003E3DB5"/>
    <w:rsid w:val="003E3EBA"/>
    <w:rsid w:val="003E4127"/>
    <w:rsid w:val="003E415A"/>
    <w:rsid w:val="003E434A"/>
    <w:rsid w:val="003E442D"/>
    <w:rsid w:val="003E44E6"/>
    <w:rsid w:val="003E463B"/>
    <w:rsid w:val="003E4761"/>
    <w:rsid w:val="003E4A7F"/>
    <w:rsid w:val="003E4ABF"/>
    <w:rsid w:val="003E4B16"/>
    <w:rsid w:val="003E4B5E"/>
    <w:rsid w:val="003E4E8A"/>
    <w:rsid w:val="003E50C2"/>
    <w:rsid w:val="003E51A9"/>
    <w:rsid w:val="003E51AA"/>
    <w:rsid w:val="003E52B5"/>
    <w:rsid w:val="003E52F1"/>
    <w:rsid w:val="003E5422"/>
    <w:rsid w:val="003E5523"/>
    <w:rsid w:val="003E55D5"/>
    <w:rsid w:val="003E57F6"/>
    <w:rsid w:val="003E5938"/>
    <w:rsid w:val="003E593B"/>
    <w:rsid w:val="003E59CF"/>
    <w:rsid w:val="003E5D84"/>
    <w:rsid w:val="003E5E21"/>
    <w:rsid w:val="003E602D"/>
    <w:rsid w:val="003E60AD"/>
    <w:rsid w:val="003E625C"/>
    <w:rsid w:val="003E6294"/>
    <w:rsid w:val="003E63C4"/>
    <w:rsid w:val="003E6483"/>
    <w:rsid w:val="003E669A"/>
    <w:rsid w:val="003E670C"/>
    <w:rsid w:val="003E6AF6"/>
    <w:rsid w:val="003E6B68"/>
    <w:rsid w:val="003E6C4E"/>
    <w:rsid w:val="003E6D5B"/>
    <w:rsid w:val="003E6FEB"/>
    <w:rsid w:val="003E72C2"/>
    <w:rsid w:val="003E72CD"/>
    <w:rsid w:val="003E7911"/>
    <w:rsid w:val="003E7959"/>
    <w:rsid w:val="003E79A6"/>
    <w:rsid w:val="003E7AFE"/>
    <w:rsid w:val="003E7C88"/>
    <w:rsid w:val="003E7DAA"/>
    <w:rsid w:val="003E7DB7"/>
    <w:rsid w:val="003E7E07"/>
    <w:rsid w:val="003E7EC8"/>
    <w:rsid w:val="003F0431"/>
    <w:rsid w:val="003F0509"/>
    <w:rsid w:val="003F054D"/>
    <w:rsid w:val="003F0609"/>
    <w:rsid w:val="003F0E8F"/>
    <w:rsid w:val="003F0F30"/>
    <w:rsid w:val="003F0F79"/>
    <w:rsid w:val="003F10C5"/>
    <w:rsid w:val="003F10F5"/>
    <w:rsid w:val="003F1318"/>
    <w:rsid w:val="003F15E9"/>
    <w:rsid w:val="003F1D0C"/>
    <w:rsid w:val="003F1E6C"/>
    <w:rsid w:val="003F2195"/>
    <w:rsid w:val="003F2358"/>
    <w:rsid w:val="003F2364"/>
    <w:rsid w:val="003F2448"/>
    <w:rsid w:val="003F25D9"/>
    <w:rsid w:val="003F2724"/>
    <w:rsid w:val="003F2A92"/>
    <w:rsid w:val="003F2AFC"/>
    <w:rsid w:val="003F2CE2"/>
    <w:rsid w:val="003F2DB4"/>
    <w:rsid w:val="003F2DBD"/>
    <w:rsid w:val="003F2E5C"/>
    <w:rsid w:val="003F2F1B"/>
    <w:rsid w:val="003F3182"/>
    <w:rsid w:val="003F320D"/>
    <w:rsid w:val="003F3235"/>
    <w:rsid w:val="003F327A"/>
    <w:rsid w:val="003F3382"/>
    <w:rsid w:val="003F3828"/>
    <w:rsid w:val="003F3A86"/>
    <w:rsid w:val="003F3AEE"/>
    <w:rsid w:val="003F3B07"/>
    <w:rsid w:val="003F3C5A"/>
    <w:rsid w:val="003F3D62"/>
    <w:rsid w:val="003F3E20"/>
    <w:rsid w:val="003F4003"/>
    <w:rsid w:val="003F4119"/>
    <w:rsid w:val="003F4265"/>
    <w:rsid w:val="003F4276"/>
    <w:rsid w:val="003F4421"/>
    <w:rsid w:val="003F4488"/>
    <w:rsid w:val="003F5281"/>
    <w:rsid w:val="003F53EB"/>
    <w:rsid w:val="003F53FA"/>
    <w:rsid w:val="003F542C"/>
    <w:rsid w:val="003F545C"/>
    <w:rsid w:val="003F547F"/>
    <w:rsid w:val="003F57BA"/>
    <w:rsid w:val="003F585E"/>
    <w:rsid w:val="003F58E4"/>
    <w:rsid w:val="003F5AB7"/>
    <w:rsid w:val="003F5C0E"/>
    <w:rsid w:val="003F5D2E"/>
    <w:rsid w:val="003F601C"/>
    <w:rsid w:val="003F6033"/>
    <w:rsid w:val="003F615B"/>
    <w:rsid w:val="003F63A5"/>
    <w:rsid w:val="003F66EE"/>
    <w:rsid w:val="003F66EF"/>
    <w:rsid w:val="003F678A"/>
    <w:rsid w:val="003F67D5"/>
    <w:rsid w:val="003F6ADF"/>
    <w:rsid w:val="003F6FF6"/>
    <w:rsid w:val="003F71C7"/>
    <w:rsid w:val="003F72A3"/>
    <w:rsid w:val="003F74E3"/>
    <w:rsid w:val="003F74E7"/>
    <w:rsid w:val="003F766D"/>
    <w:rsid w:val="003F78DC"/>
    <w:rsid w:val="003F795F"/>
    <w:rsid w:val="003F7998"/>
    <w:rsid w:val="003F7AC5"/>
    <w:rsid w:val="003F7B13"/>
    <w:rsid w:val="003F7E7F"/>
    <w:rsid w:val="00400029"/>
    <w:rsid w:val="0040005E"/>
    <w:rsid w:val="0040026E"/>
    <w:rsid w:val="004002A2"/>
    <w:rsid w:val="00400417"/>
    <w:rsid w:val="0040057A"/>
    <w:rsid w:val="0040062F"/>
    <w:rsid w:val="00400972"/>
    <w:rsid w:val="00400A54"/>
    <w:rsid w:val="00400C0F"/>
    <w:rsid w:val="00400CBC"/>
    <w:rsid w:val="00400D5A"/>
    <w:rsid w:val="00400E7B"/>
    <w:rsid w:val="00400E8D"/>
    <w:rsid w:val="00401179"/>
    <w:rsid w:val="0040124C"/>
    <w:rsid w:val="00401282"/>
    <w:rsid w:val="004014B3"/>
    <w:rsid w:val="0040151D"/>
    <w:rsid w:val="00401917"/>
    <w:rsid w:val="0040195B"/>
    <w:rsid w:val="00401A18"/>
    <w:rsid w:val="00401C4E"/>
    <w:rsid w:val="00401DF5"/>
    <w:rsid w:val="00401F9C"/>
    <w:rsid w:val="0040204C"/>
    <w:rsid w:val="004020BE"/>
    <w:rsid w:val="004021E4"/>
    <w:rsid w:val="004022D0"/>
    <w:rsid w:val="0040235A"/>
    <w:rsid w:val="004026BB"/>
    <w:rsid w:val="0040293F"/>
    <w:rsid w:val="00402B51"/>
    <w:rsid w:val="00402DB4"/>
    <w:rsid w:val="00402E11"/>
    <w:rsid w:val="00402EC3"/>
    <w:rsid w:val="004032DA"/>
    <w:rsid w:val="0040332C"/>
    <w:rsid w:val="0040371B"/>
    <w:rsid w:val="004038D7"/>
    <w:rsid w:val="00403A20"/>
    <w:rsid w:val="00403A82"/>
    <w:rsid w:val="00403B44"/>
    <w:rsid w:val="00403B79"/>
    <w:rsid w:val="00403EF2"/>
    <w:rsid w:val="00404292"/>
    <w:rsid w:val="00404333"/>
    <w:rsid w:val="004044C5"/>
    <w:rsid w:val="0040455C"/>
    <w:rsid w:val="004047B9"/>
    <w:rsid w:val="004047CC"/>
    <w:rsid w:val="004048E0"/>
    <w:rsid w:val="00404A5E"/>
    <w:rsid w:val="00404BC9"/>
    <w:rsid w:val="00404CA1"/>
    <w:rsid w:val="00404CCF"/>
    <w:rsid w:val="004052A5"/>
    <w:rsid w:val="004053EF"/>
    <w:rsid w:val="004055C0"/>
    <w:rsid w:val="0040561B"/>
    <w:rsid w:val="00405B30"/>
    <w:rsid w:val="00405C08"/>
    <w:rsid w:val="00405D13"/>
    <w:rsid w:val="00405E3D"/>
    <w:rsid w:val="004060A5"/>
    <w:rsid w:val="004061A0"/>
    <w:rsid w:val="0040635A"/>
    <w:rsid w:val="00406482"/>
    <w:rsid w:val="00406855"/>
    <w:rsid w:val="00406A7C"/>
    <w:rsid w:val="00406AC4"/>
    <w:rsid w:val="00406D7C"/>
    <w:rsid w:val="00406D89"/>
    <w:rsid w:val="00407052"/>
    <w:rsid w:val="004070B6"/>
    <w:rsid w:val="004072B3"/>
    <w:rsid w:val="0040738E"/>
    <w:rsid w:val="0040751E"/>
    <w:rsid w:val="00407B48"/>
    <w:rsid w:val="00407C6E"/>
    <w:rsid w:val="00407E64"/>
    <w:rsid w:val="00410059"/>
    <w:rsid w:val="004100A8"/>
    <w:rsid w:val="004102FF"/>
    <w:rsid w:val="004104B2"/>
    <w:rsid w:val="00410550"/>
    <w:rsid w:val="004106A5"/>
    <w:rsid w:val="004108A7"/>
    <w:rsid w:val="00410921"/>
    <w:rsid w:val="00410AFB"/>
    <w:rsid w:val="00410B97"/>
    <w:rsid w:val="00410C22"/>
    <w:rsid w:val="00410F7F"/>
    <w:rsid w:val="00410FBA"/>
    <w:rsid w:val="0041103A"/>
    <w:rsid w:val="004114F6"/>
    <w:rsid w:val="004116BD"/>
    <w:rsid w:val="004117F8"/>
    <w:rsid w:val="004119D4"/>
    <w:rsid w:val="00411BC0"/>
    <w:rsid w:val="00411C5B"/>
    <w:rsid w:val="00411C7B"/>
    <w:rsid w:val="00411E82"/>
    <w:rsid w:val="00411EAA"/>
    <w:rsid w:val="0041205D"/>
    <w:rsid w:val="004122B0"/>
    <w:rsid w:val="0041238A"/>
    <w:rsid w:val="0041246B"/>
    <w:rsid w:val="0041277F"/>
    <w:rsid w:val="0041282C"/>
    <w:rsid w:val="00412874"/>
    <w:rsid w:val="00412995"/>
    <w:rsid w:val="00412A40"/>
    <w:rsid w:val="00412C25"/>
    <w:rsid w:val="00412C2C"/>
    <w:rsid w:val="00412D44"/>
    <w:rsid w:val="00412DD0"/>
    <w:rsid w:val="00412F36"/>
    <w:rsid w:val="00413085"/>
    <w:rsid w:val="00413442"/>
    <w:rsid w:val="004134A9"/>
    <w:rsid w:val="0041373B"/>
    <w:rsid w:val="00413984"/>
    <w:rsid w:val="00413A1B"/>
    <w:rsid w:val="00413BCD"/>
    <w:rsid w:val="00413DD5"/>
    <w:rsid w:val="00413DD9"/>
    <w:rsid w:val="00413F70"/>
    <w:rsid w:val="004140F2"/>
    <w:rsid w:val="00414173"/>
    <w:rsid w:val="00414527"/>
    <w:rsid w:val="00414552"/>
    <w:rsid w:val="004148E4"/>
    <w:rsid w:val="00414B94"/>
    <w:rsid w:val="00415056"/>
    <w:rsid w:val="00415081"/>
    <w:rsid w:val="004152AE"/>
    <w:rsid w:val="00415318"/>
    <w:rsid w:val="00415532"/>
    <w:rsid w:val="004156FF"/>
    <w:rsid w:val="00415829"/>
    <w:rsid w:val="004159F6"/>
    <w:rsid w:val="00415BDB"/>
    <w:rsid w:val="00415C1C"/>
    <w:rsid w:val="00415D2F"/>
    <w:rsid w:val="00415DB0"/>
    <w:rsid w:val="00415E30"/>
    <w:rsid w:val="00415E5A"/>
    <w:rsid w:val="00415EB6"/>
    <w:rsid w:val="00416044"/>
    <w:rsid w:val="0041622A"/>
    <w:rsid w:val="00416238"/>
    <w:rsid w:val="004162D4"/>
    <w:rsid w:val="00416842"/>
    <w:rsid w:val="004168F7"/>
    <w:rsid w:val="00416A44"/>
    <w:rsid w:val="00416BD2"/>
    <w:rsid w:val="00416E48"/>
    <w:rsid w:val="00416EAE"/>
    <w:rsid w:val="0041742A"/>
    <w:rsid w:val="00417583"/>
    <w:rsid w:val="004175DE"/>
    <w:rsid w:val="004176C7"/>
    <w:rsid w:val="004177AD"/>
    <w:rsid w:val="004179CA"/>
    <w:rsid w:val="00417C02"/>
    <w:rsid w:val="004200B9"/>
    <w:rsid w:val="004200D1"/>
    <w:rsid w:val="004201DC"/>
    <w:rsid w:val="0042047C"/>
    <w:rsid w:val="004204E3"/>
    <w:rsid w:val="004207AA"/>
    <w:rsid w:val="004208CA"/>
    <w:rsid w:val="00420D35"/>
    <w:rsid w:val="004211EF"/>
    <w:rsid w:val="004215C0"/>
    <w:rsid w:val="00421799"/>
    <w:rsid w:val="00421901"/>
    <w:rsid w:val="004219DE"/>
    <w:rsid w:val="00421B35"/>
    <w:rsid w:val="00421B98"/>
    <w:rsid w:val="00421E15"/>
    <w:rsid w:val="00421E7A"/>
    <w:rsid w:val="00421E8F"/>
    <w:rsid w:val="00421F63"/>
    <w:rsid w:val="00421FCD"/>
    <w:rsid w:val="0042219B"/>
    <w:rsid w:val="004222A4"/>
    <w:rsid w:val="00422345"/>
    <w:rsid w:val="00422385"/>
    <w:rsid w:val="0042285B"/>
    <w:rsid w:val="00422AAB"/>
    <w:rsid w:val="00422AFA"/>
    <w:rsid w:val="00422B8B"/>
    <w:rsid w:val="00422BE7"/>
    <w:rsid w:val="00422C48"/>
    <w:rsid w:val="00422D21"/>
    <w:rsid w:val="00422D35"/>
    <w:rsid w:val="00422E50"/>
    <w:rsid w:val="00422FD9"/>
    <w:rsid w:val="00423072"/>
    <w:rsid w:val="0042332D"/>
    <w:rsid w:val="0042346D"/>
    <w:rsid w:val="0042392E"/>
    <w:rsid w:val="004239F5"/>
    <w:rsid w:val="00423D5F"/>
    <w:rsid w:val="00423DE6"/>
    <w:rsid w:val="00423F08"/>
    <w:rsid w:val="0042413F"/>
    <w:rsid w:val="004248BB"/>
    <w:rsid w:val="00424BEC"/>
    <w:rsid w:val="00424D4A"/>
    <w:rsid w:val="00424D99"/>
    <w:rsid w:val="00424F95"/>
    <w:rsid w:val="00425028"/>
    <w:rsid w:val="004250F1"/>
    <w:rsid w:val="004256D2"/>
    <w:rsid w:val="00425886"/>
    <w:rsid w:val="00425A2E"/>
    <w:rsid w:val="00425A41"/>
    <w:rsid w:val="00425EE1"/>
    <w:rsid w:val="00426017"/>
    <w:rsid w:val="0042625D"/>
    <w:rsid w:val="0042645B"/>
    <w:rsid w:val="00426536"/>
    <w:rsid w:val="00426731"/>
    <w:rsid w:val="004267C7"/>
    <w:rsid w:val="00426862"/>
    <w:rsid w:val="00426961"/>
    <w:rsid w:val="00426C85"/>
    <w:rsid w:val="00427132"/>
    <w:rsid w:val="00427193"/>
    <w:rsid w:val="00427291"/>
    <w:rsid w:val="0042738E"/>
    <w:rsid w:val="004273F8"/>
    <w:rsid w:val="00427806"/>
    <w:rsid w:val="00427812"/>
    <w:rsid w:val="00427C3C"/>
    <w:rsid w:val="00427E54"/>
    <w:rsid w:val="00427ED6"/>
    <w:rsid w:val="00430092"/>
    <w:rsid w:val="004300D0"/>
    <w:rsid w:val="004302F7"/>
    <w:rsid w:val="0043036D"/>
    <w:rsid w:val="004304A6"/>
    <w:rsid w:val="004305D7"/>
    <w:rsid w:val="00430842"/>
    <w:rsid w:val="004308EF"/>
    <w:rsid w:val="00430C9C"/>
    <w:rsid w:val="00430DD6"/>
    <w:rsid w:val="00431124"/>
    <w:rsid w:val="004311FD"/>
    <w:rsid w:val="00431489"/>
    <w:rsid w:val="00431715"/>
    <w:rsid w:val="004317FF"/>
    <w:rsid w:val="00431A78"/>
    <w:rsid w:val="00431AA8"/>
    <w:rsid w:val="00431B80"/>
    <w:rsid w:val="00431BD0"/>
    <w:rsid w:val="00431E2A"/>
    <w:rsid w:val="004324F0"/>
    <w:rsid w:val="00432BC8"/>
    <w:rsid w:val="00432CB9"/>
    <w:rsid w:val="00432E58"/>
    <w:rsid w:val="00432FC2"/>
    <w:rsid w:val="004334DF"/>
    <w:rsid w:val="004336A1"/>
    <w:rsid w:val="0043398B"/>
    <w:rsid w:val="00433A6F"/>
    <w:rsid w:val="00433B08"/>
    <w:rsid w:val="00433CDB"/>
    <w:rsid w:val="00433F1C"/>
    <w:rsid w:val="004341AD"/>
    <w:rsid w:val="00434591"/>
    <w:rsid w:val="00434739"/>
    <w:rsid w:val="00434F85"/>
    <w:rsid w:val="00435590"/>
    <w:rsid w:val="0043576B"/>
    <w:rsid w:val="00435985"/>
    <w:rsid w:val="00435986"/>
    <w:rsid w:val="00435989"/>
    <w:rsid w:val="00435B17"/>
    <w:rsid w:val="0043620F"/>
    <w:rsid w:val="00436261"/>
    <w:rsid w:val="00436391"/>
    <w:rsid w:val="0043644B"/>
    <w:rsid w:val="00436499"/>
    <w:rsid w:val="004365BA"/>
    <w:rsid w:val="00436887"/>
    <w:rsid w:val="00436961"/>
    <w:rsid w:val="00436A0E"/>
    <w:rsid w:val="00436A71"/>
    <w:rsid w:val="00436B64"/>
    <w:rsid w:val="00436B84"/>
    <w:rsid w:val="00436B94"/>
    <w:rsid w:val="00436BD0"/>
    <w:rsid w:val="00436F84"/>
    <w:rsid w:val="004372F8"/>
    <w:rsid w:val="004375A3"/>
    <w:rsid w:val="00437DAD"/>
    <w:rsid w:val="00437EBB"/>
    <w:rsid w:val="00440391"/>
    <w:rsid w:val="004405F4"/>
    <w:rsid w:val="00440A98"/>
    <w:rsid w:val="00440ED2"/>
    <w:rsid w:val="00440F6B"/>
    <w:rsid w:val="00441024"/>
    <w:rsid w:val="0044137E"/>
    <w:rsid w:val="00441405"/>
    <w:rsid w:val="004417DD"/>
    <w:rsid w:val="0044192A"/>
    <w:rsid w:val="00441C66"/>
    <w:rsid w:val="00441CEE"/>
    <w:rsid w:val="00441E1F"/>
    <w:rsid w:val="00441EC9"/>
    <w:rsid w:val="00442058"/>
    <w:rsid w:val="00442162"/>
    <w:rsid w:val="00442315"/>
    <w:rsid w:val="004426E4"/>
    <w:rsid w:val="00442DE1"/>
    <w:rsid w:val="004432AF"/>
    <w:rsid w:val="00443384"/>
    <w:rsid w:val="004433AB"/>
    <w:rsid w:val="0044388E"/>
    <w:rsid w:val="00443957"/>
    <w:rsid w:val="0044396E"/>
    <w:rsid w:val="00443A3D"/>
    <w:rsid w:val="00443D0B"/>
    <w:rsid w:val="00443FC7"/>
    <w:rsid w:val="004441A9"/>
    <w:rsid w:val="004443C6"/>
    <w:rsid w:val="004444C1"/>
    <w:rsid w:val="004445C8"/>
    <w:rsid w:val="004447EC"/>
    <w:rsid w:val="0044488B"/>
    <w:rsid w:val="00444B5B"/>
    <w:rsid w:val="00444C27"/>
    <w:rsid w:val="00444D22"/>
    <w:rsid w:val="00444D2A"/>
    <w:rsid w:val="00445359"/>
    <w:rsid w:val="00445375"/>
    <w:rsid w:val="00445417"/>
    <w:rsid w:val="00445488"/>
    <w:rsid w:val="00445704"/>
    <w:rsid w:val="004457DD"/>
    <w:rsid w:val="00445AF5"/>
    <w:rsid w:val="00445E26"/>
    <w:rsid w:val="004461E2"/>
    <w:rsid w:val="00446532"/>
    <w:rsid w:val="004467B7"/>
    <w:rsid w:val="00446962"/>
    <w:rsid w:val="00446BDC"/>
    <w:rsid w:val="00446DAD"/>
    <w:rsid w:val="0044702B"/>
    <w:rsid w:val="004471E3"/>
    <w:rsid w:val="004475BD"/>
    <w:rsid w:val="0044760F"/>
    <w:rsid w:val="00447810"/>
    <w:rsid w:val="004478D5"/>
    <w:rsid w:val="004479FC"/>
    <w:rsid w:val="00447B4A"/>
    <w:rsid w:val="00447C96"/>
    <w:rsid w:val="004500EB"/>
    <w:rsid w:val="0045018A"/>
    <w:rsid w:val="004501B5"/>
    <w:rsid w:val="004502AB"/>
    <w:rsid w:val="004502AF"/>
    <w:rsid w:val="004502C6"/>
    <w:rsid w:val="0045035D"/>
    <w:rsid w:val="004503A8"/>
    <w:rsid w:val="00450424"/>
    <w:rsid w:val="00450624"/>
    <w:rsid w:val="0045080E"/>
    <w:rsid w:val="00450A89"/>
    <w:rsid w:val="00450CAD"/>
    <w:rsid w:val="00450E4E"/>
    <w:rsid w:val="00450FC1"/>
    <w:rsid w:val="00450FCD"/>
    <w:rsid w:val="0045104B"/>
    <w:rsid w:val="0045119D"/>
    <w:rsid w:val="0045130A"/>
    <w:rsid w:val="00451335"/>
    <w:rsid w:val="00451496"/>
    <w:rsid w:val="004514C8"/>
    <w:rsid w:val="004514D4"/>
    <w:rsid w:val="0045192A"/>
    <w:rsid w:val="004519DF"/>
    <w:rsid w:val="00451A05"/>
    <w:rsid w:val="00451D41"/>
    <w:rsid w:val="00451FEE"/>
    <w:rsid w:val="00452069"/>
    <w:rsid w:val="004520A5"/>
    <w:rsid w:val="00452294"/>
    <w:rsid w:val="004525C3"/>
    <w:rsid w:val="00452628"/>
    <w:rsid w:val="004526AD"/>
    <w:rsid w:val="004526D4"/>
    <w:rsid w:val="004528C5"/>
    <w:rsid w:val="00452B22"/>
    <w:rsid w:val="00452CF3"/>
    <w:rsid w:val="00452D66"/>
    <w:rsid w:val="00452E46"/>
    <w:rsid w:val="00452EBD"/>
    <w:rsid w:val="004531ED"/>
    <w:rsid w:val="0045328E"/>
    <w:rsid w:val="004534EF"/>
    <w:rsid w:val="00453549"/>
    <w:rsid w:val="004535B2"/>
    <w:rsid w:val="0045378A"/>
    <w:rsid w:val="0045379C"/>
    <w:rsid w:val="0045393D"/>
    <w:rsid w:val="00453EF0"/>
    <w:rsid w:val="00453F13"/>
    <w:rsid w:val="00453F5F"/>
    <w:rsid w:val="004541E8"/>
    <w:rsid w:val="004541FD"/>
    <w:rsid w:val="004546E8"/>
    <w:rsid w:val="00454DB4"/>
    <w:rsid w:val="00454FF8"/>
    <w:rsid w:val="00455351"/>
    <w:rsid w:val="00455374"/>
    <w:rsid w:val="004553F2"/>
    <w:rsid w:val="004556F0"/>
    <w:rsid w:val="00455809"/>
    <w:rsid w:val="0045583E"/>
    <w:rsid w:val="004559A1"/>
    <w:rsid w:val="004559FE"/>
    <w:rsid w:val="00455E53"/>
    <w:rsid w:val="00455EC8"/>
    <w:rsid w:val="0045603C"/>
    <w:rsid w:val="00456085"/>
    <w:rsid w:val="004561E9"/>
    <w:rsid w:val="0045627C"/>
    <w:rsid w:val="00456390"/>
    <w:rsid w:val="00456449"/>
    <w:rsid w:val="004565B5"/>
    <w:rsid w:val="004567BF"/>
    <w:rsid w:val="00456815"/>
    <w:rsid w:val="00456840"/>
    <w:rsid w:val="0045688D"/>
    <w:rsid w:val="004569A6"/>
    <w:rsid w:val="00456C53"/>
    <w:rsid w:val="00456E4A"/>
    <w:rsid w:val="00456EA5"/>
    <w:rsid w:val="00456F32"/>
    <w:rsid w:val="004572E4"/>
    <w:rsid w:val="00457485"/>
    <w:rsid w:val="0045755E"/>
    <w:rsid w:val="00457A1B"/>
    <w:rsid w:val="00457C1C"/>
    <w:rsid w:val="00457CB9"/>
    <w:rsid w:val="00457CF2"/>
    <w:rsid w:val="00457CFA"/>
    <w:rsid w:val="00457DED"/>
    <w:rsid w:val="00457E24"/>
    <w:rsid w:val="00460028"/>
    <w:rsid w:val="0046016E"/>
    <w:rsid w:val="00460235"/>
    <w:rsid w:val="00460339"/>
    <w:rsid w:val="004603E4"/>
    <w:rsid w:val="00460BE2"/>
    <w:rsid w:val="00460E23"/>
    <w:rsid w:val="00460E74"/>
    <w:rsid w:val="00460F64"/>
    <w:rsid w:val="004610F5"/>
    <w:rsid w:val="0046110F"/>
    <w:rsid w:val="004611CF"/>
    <w:rsid w:val="00461257"/>
    <w:rsid w:val="004613E7"/>
    <w:rsid w:val="00461627"/>
    <w:rsid w:val="00461707"/>
    <w:rsid w:val="004617AB"/>
    <w:rsid w:val="00461A28"/>
    <w:rsid w:val="00461AE9"/>
    <w:rsid w:val="00461D4A"/>
    <w:rsid w:val="00461D76"/>
    <w:rsid w:val="0046222F"/>
    <w:rsid w:val="00462311"/>
    <w:rsid w:val="0046233C"/>
    <w:rsid w:val="004624A1"/>
    <w:rsid w:val="004624F4"/>
    <w:rsid w:val="004626FF"/>
    <w:rsid w:val="00462968"/>
    <w:rsid w:val="00462A4A"/>
    <w:rsid w:val="00462B21"/>
    <w:rsid w:val="00463063"/>
    <w:rsid w:val="0046310C"/>
    <w:rsid w:val="00463221"/>
    <w:rsid w:val="0046346D"/>
    <w:rsid w:val="0046358D"/>
    <w:rsid w:val="00463592"/>
    <w:rsid w:val="00463680"/>
    <w:rsid w:val="0046378A"/>
    <w:rsid w:val="00463893"/>
    <w:rsid w:val="00463895"/>
    <w:rsid w:val="004638DE"/>
    <w:rsid w:val="00463A94"/>
    <w:rsid w:val="004640AC"/>
    <w:rsid w:val="004643ED"/>
    <w:rsid w:val="004643F2"/>
    <w:rsid w:val="0046452F"/>
    <w:rsid w:val="00464760"/>
    <w:rsid w:val="00464BF0"/>
    <w:rsid w:val="00464D03"/>
    <w:rsid w:val="00464D89"/>
    <w:rsid w:val="00464DC3"/>
    <w:rsid w:val="00464F12"/>
    <w:rsid w:val="00464F6C"/>
    <w:rsid w:val="004653D7"/>
    <w:rsid w:val="004654FA"/>
    <w:rsid w:val="004655F7"/>
    <w:rsid w:val="0046567F"/>
    <w:rsid w:val="004657F7"/>
    <w:rsid w:val="0046584B"/>
    <w:rsid w:val="0046586F"/>
    <w:rsid w:val="00465FE8"/>
    <w:rsid w:val="004661CA"/>
    <w:rsid w:val="00466444"/>
    <w:rsid w:val="004666EA"/>
    <w:rsid w:val="004667E7"/>
    <w:rsid w:val="0046684F"/>
    <w:rsid w:val="0046695E"/>
    <w:rsid w:val="00466CC6"/>
    <w:rsid w:val="00466F0A"/>
    <w:rsid w:val="004672FC"/>
    <w:rsid w:val="0046737C"/>
    <w:rsid w:val="00467612"/>
    <w:rsid w:val="00467A25"/>
    <w:rsid w:val="00467BAD"/>
    <w:rsid w:val="00467C68"/>
    <w:rsid w:val="00467D50"/>
    <w:rsid w:val="00467F2F"/>
    <w:rsid w:val="00467F88"/>
    <w:rsid w:val="004701AD"/>
    <w:rsid w:val="0047024F"/>
    <w:rsid w:val="00470281"/>
    <w:rsid w:val="00470319"/>
    <w:rsid w:val="00470341"/>
    <w:rsid w:val="00470666"/>
    <w:rsid w:val="00470749"/>
    <w:rsid w:val="00470780"/>
    <w:rsid w:val="004707FB"/>
    <w:rsid w:val="00470922"/>
    <w:rsid w:val="004709D9"/>
    <w:rsid w:val="00470A09"/>
    <w:rsid w:val="00470A7B"/>
    <w:rsid w:val="00470CEA"/>
    <w:rsid w:val="00470E9D"/>
    <w:rsid w:val="00470ECC"/>
    <w:rsid w:val="00470EF4"/>
    <w:rsid w:val="0047126F"/>
    <w:rsid w:val="00471357"/>
    <w:rsid w:val="004715A2"/>
    <w:rsid w:val="0047169F"/>
    <w:rsid w:val="0047181A"/>
    <w:rsid w:val="004718E4"/>
    <w:rsid w:val="004718EC"/>
    <w:rsid w:val="00471B73"/>
    <w:rsid w:val="00471C67"/>
    <w:rsid w:val="00471CA4"/>
    <w:rsid w:val="00471F51"/>
    <w:rsid w:val="0047201E"/>
    <w:rsid w:val="004721DF"/>
    <w:rsid w:val="004723ED"/>
    <w:rsid w:val="004724AD"/>
    <w:rsid w:val="0047252B"/>
    <w:rsid w:val="0047272B"/>
    <w:rsid w:val="004728BB"/>
    <w:rsid w:val="004729A4"/>
    <w:rsid w:val="00473128"/>
    <w:rsid w:val="0047320F"/>
    <w:rsid w:val="004732C7"/>
    <w:rsid w:val="004732D5"/>
    <w:rsid w:val="00473422"/>
    <w:rsid w:val="00473631"/>
    <w:rsid w:val="00473A01"/>
    <w:rsid w:val="00473C1C"/>
    <w:rsid w:val="00473E7E"/>
    <w:rsid w:val="00473E91"/>
    <w:rsid w:val="00473ED7"/>
    <w:rsid w:val="0047407F"/>
    <w:rsid w:val="004743AB"/>
    <w:rsid w:val="00474509"/>
    <w:rsid w:val="00474684"/>
    <w:rsid w:val="00474DC7"/>
    <w:rsid w:val="0047528F"/>
    <w:rsid w:val="004753B9"/>
    <w:rsid w:val="00475917"/>
    <w:rsid w:val="004759B9"/>
    <w:rsid w:val="00475A22"/>
    <w:rsid w:val="00475BB6"/>
    <w:rsid w:val="00475BF1"/>
    <w:rsid w:val="00475CD1"/>
    <w:rsid w:val="00475E95"/>
    <w:rsid w:val="00476104"/>
    <w:rsid w:val="0047614D"/>
    <w:rsid w:val="004761CF"/>
    <w:rsid w:val="00476591"/>
    <w:rsid w:val="00476952"/>
    <w:rsid w:val="004769E3"/>
    <w:rsid w:val="00476B9A"/>
    <w:rsid w:val="00476C2D"/>
    <w:rsid w:val="00477016"/>
    <w:rsid w:val="0047703C"/>
    <w:rsid w:val="00477221"/>
    <w:rsid w:val="004773AE"/>
    <w:rsid w:val="0047761E"/>
    <w:rsid w:val="00477C1C"/>
    <w:rsid w:val="00477C67"/>
    <w:rsid w:val="00477D01"/>
    <w:rsid w:val="00477F3C"/>
    <w:rsid w:val="00477F48"/>
    <w:rsid w:val="00480020"/>
    <w:rsid w:val="0048011B"/>
    <w:rsid w:val="00480244"/>
    <w:rsid w:val="004803D0"/>
    <w:rsid w:val="004803D6"/>
    <w:rsid w:val="00480440"/>
    <w:rsid w:val="004806FA"/>
    <w:rsid w:val="004809C8"/>
    <w:rsid w:val="004812DE"/>
    <w:rsid w:val="004816A7"/>
    <w:rsid w:val="004817A5"/>
    <w:rsid w:val="00481918"/>
    <w:rsid w:val="004819EA"/>
    <w:rsid w:val="00481CBE"/>
    <w:rsid w:val="00481DEC"/>
    <w:rsid w:val="00481F89"/>
    <w:rsid w:val="00481FEC"/>
    <w:rsid w:val="0048215A"/>
    <w:rsid w:val="00482331"/>
    <w:rsid w:val="00482336"/>
    <w:rsid w:val="004823D9"/>
    <w:rsid w:val="004825A1"/>
    <w:rsid w:val="0048275C"/>
    <w:rsid w:val="004829D8"/>
    <w:rsid w:val="00482B04"/>
    <w:rsid w:val="00482E7C"/>
    <w:rsid w:val="00482EE4"/>
    <w:rsid w:val="00482F2A"/>
    <w:rsid w:val="00483165"/>
    <w:rsid w:val="004833FF"/>
    <w:rsid w:val="00483593"/>
    <w:rsid w:val="00483A44"/>
    <w:rsid w:val="00483D74"/>
    <w:rsid w:val="00483DF8"/>
    <w:rsid w:val="00483F25"/>
    <w:rsid w:val="00483FA7"/>
    <w:rsid w:val="0048404E"/>
    <w:rsid w:val="0048420C"/>
    <w:rsid w:val="004842B0"/>
    <w:rsid w:val="004843DE"/>
    <w:rsid w:val="00484562"/>
    <w:rsid w:val="004845A7"/>
    <w:rsid w:val="004845B7"/>
    <w:rsid w:val="004845FD"/>
    <w:rsid w:val="0048460A"/>
    <w:rsid w:val="004847EF"/>
    <w:rsid w:val="00484821"/>
    <w:rsid w:val="00484842"/>
    <w:rsid w:val="004849C0"/>
    <w:rsid w:val="00484A36"/>
    <w:rsid w:val="00484D20"/>
    <w:rsid w:val="00484D73"/>
    <w:rsid w:val="00484F9C"/>
    <w:rsid w:val="00484FC9"/>
    <w:rsid w:val="00485066"/>
    <w:rsid w:val="004852B8"/>
    <w:rsid w:val="0048530E"/>
    <w:rsid w:val="00485324"/>
    <w:rsid w:val="00485489"/>
    <w:rsid w:val="00485591"/>
    <w:rsid w:val="0048562A"/>
    <w:rsid w:val="00485AB6"/>
    <w:rsid w:val="00485CE9"/>
    <w:rsid w:val="00485D06"/>
    <w:rsid w:val="0048646C"/>
    <w:rsid w:val="00486655"/>
    <w:rsid w:val="0048676A"/>
    <w:rsid w:val="0048689C"/>
    <w:rsid w:val="00486982"/>
    <w:rsid w:val="00486D10"/>
    <w:rsid w:val="00486FAB"/>
    <w:rsid w:val="00486FCC"/>
    <w:rsid w:val="004873D1"/>
    <w:rsid w:val="00487529"/>
    <w:rsid w:val="004875AB"/>
    <w:rsid w:val="00487689"/>
    <w:rsid w:val="004876CC"/>
    <w:rsid w:val="0048778B"/>
    <w:rsid w:val="004877D1"/>
    <w:rsid w:val="004877EA"/>
    <w:rsid w:val="00487983"/>
    <w:rsid w:val="00487AA3"/>
    <w:rsid w:val="00487AD1"/>
    <w:rsid w:val="00487DC0"/>
    <w:rsid w:val="00487F90"/>
    <w:rsid w:val="00490072"/>
    <w:rsid w:val="00490251"/>
    <w:rsid w:val="0049049E"/>
    <w:rsid w:val="00490880"/>
    <w:rsid w:val="004909AF"/>
    <w:rsid w:val="00490C25"/>
    <w:rsid w:val="00490E97"/>
    <w:rsid w:val="004911B6"/>
    <w:rsid w:val="00491536"/>
    <w:rsid w:val="00491700"/>
    <w:rsid w:val="00491744"/>
    <w:rsid w:val="00491840"/>
    <w:rsid w:val="004918E1"/>
    <w:rsid w:val="004919A9"/>
    <w:rsid w:val="00491A0E"/>
    <w:rsid w:val="00491AA0"/>
    <w:rsid w:val="00491C89"/>
    <w:rsid w:val="00491E82"/>
    <w:rsid w:val="00491F7F"/>
    <w:rsid w:val="0049204E"/>
    <w:rsid w:val="00492490"/>
    <w:rsid w:val="004926B1"/>
    <w:rsid w:val="00492A98"/>
    <w:rsid w:val="00492B70"/>
    <w:rsid w:val="00492B85"/>
    <w:rsid w:val="00492CBA"/>
    <w:rsid w:val="00492D2D"/>
    <w:rsid w:val="00492F76"/>
    <w:rsid w:val="004930A1"/>
    <w:rsid w:val="004931D5"/>
    <w:rsid w:val="00493219"/>
    <w:rsid w:val="00493473"/>
    <w:rsid w:val="004934A9"/>
    <w:rsid w:val="004934CE"/>
    <w:rsid w:val="0049374A"/>
    <w:rsid w:val="0049374D"/>
    <w:rsid w:val="004939F6"/>
    <w:rsid w:val="00493A96"/>
    <w:rsid w:val="00493BA6"/>
    <w:rsid w:val="00493C51"/>
    <w:rsid w:val="00493D7D"/>
    <w:rsid w:val="00493EAB"/>
    <w:rsid w:val="00493EB2"/>
    <w:rsid w:val="00493F50"/>
    <w:rsid w:val="00493F77"/>
    <w:rsid w:val="00494122"/>
    <w:rsid w:val="00494376"/>
    <w:rsid w:val="004946AD"/>
    <w:rsid w:val="004947D0"/>
    <w:rsid w:val="004949C3"/>
    <w:rsid w:val="00494D60"/>
    <w:rsid w:val="00494DEF"/>
    <w:rsid w:val="00494E62"/>
    <w:rsid w:val="00494F08"/>
    <w:rsid w:val="004951C1"/>
    <w:rsid w:val="004952B9"/>
    <w:rsid w:val="004954E1"/>
    <w:rsid w:val="00495502"/>
    <w:rsid w:val="004956A9"/>
    <w:rsid w:val="00495801"/>
    <w:rsid w:val="00495883"/>
    <w:rsid w:val="0049589C"/>
    <w:rsid w:val="00495A0F"/>
    <w:rsid w:val="00495C9B"/>
    <w:rsid w:val="004960E6"/>
    <w:rsid w:val="004960EB"/>
    <w:rsid w:val="004964C4"/>
    <w:rsid w:val="00496577"/>
    <w:rsid w:val="00496915"/>
    <w:rsid w:val="00496A61"/>
    <w:rsid w:val="00496B8A"/>
    <w:rsid w:val="00496C59"/>
    <w:rsid w:val="00497547"/>
    <w:rsid w:val="004976D8"/>
    <w:rsid w:val="0049771A"/>
    <w:rsid w:val="0049777F"/>
    <w:rsid w:val="00497C3E"/>
    <w:rsid w:val="00497CC8"/>
    <w:rsid w:val="004A01BA"/>
    <w:rsid w:val="004A04E7"/>
    <w:rsid w:val="004A0677"/>
    <w:rsid w:val="004A08D2"/>
    <w:rsid w:val="004A0CA1"/>
    <w:rsid w:val="004A0F8C"/>
    <w:rsid w:val="004A0FD4"/>
    <w:rsid w:val="004A1114"/>
    <w:rsid w:val="004A12B5"/>
    <w:rsid w:val="004A198C"/>
    <w:rsid w:val="004A1A85"/>
    <w:rsid w:val="004A1D8E"/>
    <w:rsid w:val="004A2063"/>
    <w:rsid w:val="004A211F"/>
    <w:rsid w:val="004A2272"/>
    <w:rsid w:val="004A229A"/>
    <w:rsid w:val="004A2393"/>
    <w:rsid w:val="004A248E"/>
    <w:rsid w:val="004A24AD"/>
    <w:rsid w:val="004A25BA"/>
    <w:rsid w:val="004A25EE"/>
    <w:rsid w:val="004A2925"/>
    <w:rsid w:val="004A2B8B"/>
    <w:rsid w:val="004A2B96"/>
    <w:rsid w:val="004A2BB7"/>
    <w:rsid w:val="004A2E87"/>
    <w:rsid w:val="004A2F01"/>
    <w:rsid w:val="004A30F0"/>
    <w:rsid w:val="004A3108"/>
    <w:rsid w:val="004A3214"/>
    <w:rsid w:val="004A35B8"/>
    <w:rsid w:val="004A3902"/>
    <w:rsid w:val="004A3A7E"/>
    <w:rsid w:val="004A3C0B"/>
    <w:rsid w:val="004A3C80"/>
    <w:rsid w:val="004A3ED1"/>
    <w:rsid w:val="004A3F9E"/>
    <w:rsid w:val="004A40B0"/>
    <w:rsid w:val="004A444C"/>
    <w:rsid w:val="004A44AA"/>
    <w:rsid w:val="004A46CB"/>
    <w:rsid w:val="004A4759"/>
    <w:rsid w:val="004A4765"/>
    <w:rsid w:val="004A47E9"/>
    <w:rsid w:val="004A4816"/>
    <w:rsid w:val="004A49DD"/>
    <w:rsid w:val="004A4AA7"/>
    <w:rsid w:val="004A4BEA"/>
    <w:rsid w:val="004A4C3D"/>
    <w:rsid w:val="004A4C3F"/>
    <w:rsid w:val="004A4E4A"/>
    <w:rsid w:val="004A4F3C"/>
    <w:rsid w:val="004A4FE5"/>
    <w:rsid w:val="004A52DF"/>
    <w:rsid w:val="004A5386"/>
    <w:rsid w:val="004A539F"/>
    <w:rsid w:val="004A5513"/>
    <w:rsid w:val="004A55DF"/>
    <w:rsid w:val="004A560C"/>
    <w:rsid w:val="004A5653"/>
    <w:rsid w:val="004A57C0"/>
    <w:rsid w:val="004A589C"/>
    <w:rsid w:val="004A58E6"/>
    <w:rsid w:val="004A5CD5"/>
    <w:rsid w:val="004A5EBF"/>
    <w:rsid w:val="004A5F75"/>
    <w:rsid w:val="004A608C"/>
    <w:rsid w:val="004A638A"/>
    <w:rsid w:val="004A64EC"/>
    <w:rsid w:val="004A6810"/>
    <w:rsid w:val="004A6B4B"/>
    <w:rsid w:val="004A6BA4"/>
    <w:rsid w:val="004A6D45"/>
    <w:rsid w:val="004A6E1F"/>
    <w:rsid w:val="004A6E45"/>
    <w:rsid w:val="004A6E5A"/>
    <w:rsid w:val="004A6E67"/>
    <w:rsid w:val="004A704A"/>
    <w:rsid w:val="004A7069"/>
    <w:rsid w:val="004A70B2"/>
    <w:rsid w:val="004A7247"/>
    <w:rsid w:val="004A7248"/>
    <w:rsid w:val="004A7289"/>
    <w:rsid w:val="004A72FF"/>
    <w:rsid w:val="004A737B"/>
    <w:rsid w:val="004A74A2"/>
    <w:rsid w:val="004A7550"/>
    <w:rsid w:val="004A760F"/>
    <w:rsid w:val="004A7808"/>
    <w:rsid w:val="004A7961"/>
    <w:rsid w:val="004A7B4E"/>
    <w:rsid w:val="004A7C64"/>
    <w:rsid w:val="004A7E08"/>
    <w:rsid w:val="004B002E"/>
    <w:rsid w:val="004B0393"/>
    <w:rsid w:val="004B07B6"/>
    <w:rsid w:val="004B0939"/>
    <w:rsid w:val="004B0AA0"/>
    <w:rsid w:val="004B0D7F"/>
    <w:rsid w:val="004B0EEE"/>
    <w:rsid w:val="004B10C1"/>
    <w:rsid w:val="004B1258"/>
    <w:rsid w:val="004B1260"/>
    <w:rsid w:val="004B12E0"/>
    <w:rsid w:val="004B17D8"/>
    <w:rsid w:val="004B188D"/>
    <w:rsid w:val="004B1895"/>
    <w:rsid w:val="004B1AA4"/>
    <w:rsid w:val="004B1C0B"/>
    <w:rsid w:val="004B1D6A"/>
    <w:rsid w:val="004B1E78"/>
    <w:rsid w:val="004B22B6"/>
    <w:rsid w:val="004B2415"/>
    <w:rsid w:val="004B2461"/>
    <w:rsid w:val="004B2570"/>
    <w:rsid w:val="004B2733"/>
    <w:rsid w:val="004B2880"/>
    <w:rsid w:val="004B289A"/>
    <w:rsid w:val="004B2BA1"/>
    <w:rsid w:val="004B2C43"/>
    <w:rsid w:val="004B2D2E"/>
    <w:rsid w:val="004B2E97"/>
    <w:rsid w:val="004B301F"/>
    <w:rsid w:val="004B3023"/>
    <w:rsid w:val="004B304E"/>
    <w:rsid w:val="004B305C"/>
    <w:rsid w:val="004B3232"/>
    <w:rsid w:val="004B3376"/>
    <w:rsid w:val="004B362A"/>
    <w:rsid w:val="004B3A31"/>
    <w:rsid w:val="004B3A63"/>
    <w:rsid w:val="004B3B0E"/>
    <w:rsid w:val="004B3BD3"/>
    <w:rsid w:val="004B3CBB"/>
    <w:rsid w:val="004B3D47"/>
    <w:rsid w:val="004B3DD0"/>
    <w:rsid w:val="004B3DD6"/>
    <w:rsid w:val="004B3F16"/>
    <w:rsid w:val="004B3F81"/>
    <w:rsid w:val="004B4040"/>
    <w:rsid w:val="004B430F"/>
    <w:rsid w:val="004B44F0"/>
    <w:rsid w:val="004B4995"/>
    <w:rsid w:val="004B4B7C"/>
    <w:rsid w:val="004B4C04"/>
    <w:rsid w:val="004B4CFA"/>
    <w:rsid w:val="004B4E1A"/>
    <w:rsid w:val="004B4E27"/>
    <w:rsid w:val="004B503F"/>
    <w:rsid w:val="004B51BC"/>
    <w:rsid w:val="004B53C4"/>
    <w:rsid w:val="004B584C"/>
    <w:rsid w:val="004B58C3"/>
    <w:rsid w:val="004B5AD7"/>
    <w:rsid w:val="004B5F51"/>
    <w:rsid w:val="004B6278"/>
    <w:rsid w:val="004B6327"/>
    <w:rsid w:val="004B6430"/>
    <w:rsid w:val="004B68D3"/>
    <w:rsid w:val="004B68F4"/>
    <w:rsid w:val="004B6F1E"/>
    <w:rsid w:val="004B708E"/>
    <w:rsid w:val="004B7249"/>
    <w:rsid w:val="004B7348"/>
    <w:rsid w:val="004B75B6"/>
    <w:rsid w:val="004B76E2"/>
    <w:rsid w:val="004B7E85"/>
    <w:rsid w:val="004B7EC8"/>
    <w:rsid w:val="004C001D"/>
    <w:rsid w:val="004C0340"/>
    <w:rsid w:val="004C03B2"/>
    <w:rsid w:val="004C04A3"/>
    <w:rsid w:val="004C054E"/>
    <w:rsid w:val="004C09FC"/>
    <w:rsid w:val="004C0B5F"/>
    <w:rsid w:val="004C0E8E"/>
    <w:rsid w:val="004C101F"/>
    <w:rsid w:val="004C18C6"/>
    <w:rsid w:val="004C18EC"/>
    <w:rsid w:val="004C19AF"/>
    <w:rsid w:val="004C1AA0"/>
    <w:rsid w:val="004C1B0D"/>
    <w:rsid w:val="004C1B54"/>
    <w:rsid w:val="004C1BCF"/>
    <w:rsid w:val="004C1D5B"/>
    <w:rsid w:val="004C1DB8"/>
    <w:rsid w:val="004C2129"/>
    <w:rsid w:val="004C2227"/>
    <w:rsid w:val="004C2241"/>
    <w:rsid w:val="004C22BD"/>
    <w:rsid w:val="004C230B"/>
    <w:rsid w:val="004C234A"/>
    <w:rsid w:val="004C2436"/>
    <w:rsid w:val="004C24A5"/>
    <w:rsid w:val="004C2563"/>
    <w:rsid w:val="004C2702"/>
    <w:rsid w:val="004C2706"/>
    <w:rsid w:val="004C28A3"/>
    <w:rsid w:val="004C2B99"/>
    <w:rsid w:val="004C2D40"/>
    <w:rsid w:val="004C2D52"/>
    <w:rsid w:val="004C33A5"/>
    <w:rsid w:val="004C33D2"/>
    <w:rsid w:val="004C360E"/>
    <w:rsid w:val="004C36A5"/>
    <w:rsid w:val="004C3800"/>
    <w:rsid w:val="004C382D"/>
    <w:rsid w:val="004C3866"/>
    <w:rsid w:val="004C395B"/>
    <w:rsid w:val="004C399B"/>
    <w:rsid w:val="004C3A6E"/>
    <w:rsid w:val="004C3B18"/>
    <w:rsid w:val="004C3FCB"/>
    <w:rsid w:val="004C4440"/>
    <w:rsid w:val="004C46DE"/>
    <w:rsid w:val="004C4768"/>
    <w:rsid w:val="004C480B"/>
    <w:rsid w:val="004C4A21"/>
    <w:rsid w:val="004C4D2E"/>
    <w:rsid w:val="004C4D53"/>
    <w:rsid w:val="004C5018"/>
    <w:rsid w:val="004C50D4"/>
    <w:rsid w:val="004C527C"/>
    <w:rsid w:val="004C537B"/>
    <w:rsid w:val="004C56B4"/>
    <w:rsid w:val="004C5A50"/>
    <w:rsid w:val="004C5AF4"/>
    <w:rsid w:val="004C5C3B"/>
    <w:rsid w:val="004C5CDD"/>
    <w:rsid w:val="004C5CF1"/>
    <w:rsid w:val="004C5CF7"/>
    <w:rsid w:val="004C6085"/>
    <w:rsid w:val="004C62DB"/>
    <w:rsid w:val="004C67D9"/>
    <w:rsid w:val="004C68AD"/>
    <w:rsid w:val="004C69A9"/>
    <w:rsid w:val="004C6B0E"/>
    <w:rsid w:val="004C6C07"/>
    <w:rsid w:val="004C6DF3"/>
    <w:rsid w:val="004C6E03"/>
    <w:rsid w:val="004C71D9"/>
    <w:rsid w:val="004C71F8"/>
    <w:rsid w:val="004C793B"/>
    <w:rsid w:val="004C796E"/>
    <w:rsid w:val="004C7A2D"/>
    <w:rsid w:val="004C7B19"/>
    <w:rsid w:val="004C7CFD"/>
    <w:rsid w:val="004C7F76"/>
    <w:rsid w:val="004D0039"/>
    <w:rsid w:val="004D00DF"/>
    <w:rsid w:val="004D0472"/>
    <w:rsid w:val="004D07EC"/>
    <w:rsid w:val="004D0847"/>
    <w:rsid w:val="004D0850"/>
    <w:rsid w:val="004D09D1"/>
    <w:rsid w:val="004D0AF9"/>
    <w:rsid w:val="004D0B94"/>
    <w:rsid w:val="004D0BD0"/>
    <w:rsid w:val="004D0C1A"/>
    <w:rsid w:val="004D0D4A"/>
    <w:rsid w:val="004D0DD7"/>
    <w:rsid w:val="004D0E77"/>
    <w:rsid w:val="004D0F66"/>
    <w:rsid w:val="004D1061"/>
    <w:rsid w:val="004D12EF"/>
    <w:rsid w:val="004D12F5"/>
    <w:rsid w:val="004D13EE"/>
    <w:rsid w:val="004D1505"/>
    <w:rsid w:val="004D1590"/>
    <w:rsid w:val="004D16ED"/>
    <w:rsid w:val="004D18FF"/>
    <w:rsid w:val="004D191B"/>
    <w:rsid w:val="004D1BCB"/>
    <w:rsid w:val="004D1C40"/>
    <w:rsid w:val="004D1C84"/>
    <w:rsid w:val="004D1F5B"/>
    <w:rsid w:val="004D2171"/>
    <w:rsid w:val="004D242C"/>
    <w:rsid w:val="004D24E9"/>
    <w:rsid w:val="004D2519"/>
    <w:rsid w:val="004D254B"/>
    <w:rsid w:val="004D265B"/>
    <w:rsid w:val="004D26E0"/>
    <w:rsid w:val="004D289D"/>
    <w:rsid w:val="004D294D"/>
    <w:rsid w:val="004D2BE1"/>
    <w:rsid w:val="004D2BF8"/>
    <w:rsid w:val="004D319F"/>
    <w:rsid w:val="004D324A"/>
    <w:rsid w:val="004D33C0"/>
    <w:rsid w:val="004D3455"/>
    <w:rsid w:val="004D3986"/>
    <w:rsid w:val="004D39D7"/>
    <w:rsid w:val="004D3BDF"/>
    <w:rsid w:val="004D3C82"/>
    <w:rsid w:val="004D3DD8"/>
    <w:rsid w:val="004D3DF7"/>
    <w:rsid w:val="004D3F91"/>
    <w:rsid w:val="004D429F"/>
    <w:rsid w:val="004D44A5"/>
    <w:rsid w:val="004D4772"/>
    <w:rsid w:val="004D497F"/>
    <w:rsid w:val="004D49C3"/>
    <w:rsid w:val="004D4A91"/>
    <w:rsid w:val="004D4ADE"/>
    <w:rsid w:val="004D4B39"/>
    <w:rsid w:val="004D4EA8"/>
    <w:rsid w:val="004D4FAD"/>
    <w:rsid w:val="004D5218"/>
    <w:rsid w:val="004D5449"/>
    <w:rsid w:val="004D54A8"/>
    <w:rsid w:val="004D5538"/>
    <w:rsid w:val="004D57F1"/>
    <w:rsid w:val="004D5B39"/>
    <w:rsid w:val="004D5B52"/>
    <w:rsid w:val="004D6001"/>
    <w:rsid w:val="004D61D6"/>
    <w:rsid w:val="004D6228"/>
    <w:rsid w:val="004D62EC"/>
    <w:rsid w:val="004D6469"/>
    <w:rsid w:val="004D64B1"/>
    <w:rsid w:val="004D64FF"/>
    <w:rsid w:val="004D66A9"/>
    <w:rsid w:val="004D6772"/>
    <w:rsid w:val="004D683F"/>
    <w:rsid w:val="004D6FC8"/>
    <w:rsid w:val="004D7169"/>
    <w:rsid w:val="004D7295"/>
    <w:rsid w:val="004D73AE"/>
    <w:rsid w:val="004D7543"/>
    <w:rsid w:val="004D764C"/>
    <w:rsid w:val="004D77E0"/>
    <w:rsid w:val="004D781E"/>
    <w:rsid w:val="004D7890"/>
    <w:rsid w:val="004D78F9"/>
    <w:rsid w:val="004D7C32"/>
    <w:rsid w:val="004D7FEF"/>
    <w:rsid w:val="004D7FF9"/>
    <w:rsid w:val="004E017D"/>
    <w:rsid w:val="004E020E"/>
    <w:rsid w:val="004E0346"/>
    <w:rsid w:val="004E038C"/>
    <w:rsid w:val="004E0390"/>
    <w:rsid w:val="004E05CD"/>
    <w:rsid w:val="004E06BA"/>
    <w:rsid w:val="004E0ABF"/>
    <w:rsid w:val="004E166F"/>
    <w:rsid w:val="004E242D"/>
    <w:rsid w:val="004E2447"/>
    <w:rsid w:val="004E25C4"/>
    <w:rsid w:val="004E2C30"/>
    <w:rsid w:val="004E2CD1"/>
    <w:rsid w:val="004E2DA7"/>
    <w:rsid w:val="004E2F12"/>
    <w:rsid w:val="004E2F62"/>
    <w:rsid w:val="004E2FBC"/>
    <w:rsid w:val="004E3238"/>
    <w:rsid w:val="004E325F"/>
    <w:rsid w:val="004E333F"/>
    <w:rsid w:val="004E3437"/>
    <w:rsid w:val="004E38A1"/>
    <w:rsid w:val="004E3B94"/>
    <w:rsid w:val="004E3C52"/>
    <w:rsid w:val="004E3C7A"/>
    <w:rsid w:val="004E3E0D"/>
    <w:rsid w:val="004E3E90"/>
    <w:rsid w:val="004E3EFF"/>
    <w:rsid w:val="004E4000"/>
    <w:rsid w:val="004E400D"/>
    <w:rsid w:val="004E42EA"/>
    <w:rsid w:val="004E432E"/>
    <w:rsid w:val="004E4A17"/>
    <w:rsid w:val="004E4B32"/>
    <w:rsid w:val="004E4C35"/>
    <w:rsid w:val="004E4D06"/>
    <w:rsid w:val="004E4D31"/>
    <w:rsid w:val="004E4DFF"/>
    <w:rsid w:val="004E5088"/>
    <w:rsid w:val="004E544E"/>
    <w:rsid w:val="004E56AB"/>
    <w:rsid w:val="004E5733"/>
    <w:rsid w:val="004E5741"/>
    <w:rsid w:val="004E577B"/>
    <w:rsid w:val="004E5961"/>
    <w:rsid w:val="004E5C1B"/>
    <w:rsid w:val="004E5CC0"/>
    <w:rsid w:val="004E5E57"/>
    <w:rsid w:val="004E5EC7"/>
    <w:rsid w:val="004E61A3"/>
    <w:rsid w:val="004E61C9"/>
    <w:rsid w:val="004E620A"/>
    <w:rsid w:val="004E6335"/>
    <w:rsid w:val="004E6343"/>
    <w:rsid w:val="004E63D7"/>
    <w:rsid w:val="004E6751"/>
    <w:rsid w:val="004E691C"/>
    <w:rsid w:val="004E6981"/>
    <w:rsid w:val="004E69AF"/>
    <w:rsid w:val="004E69C3"/>
    <w:rsid w:val="004E69F4"/>
    <w:rsid w:val="004E6C9F"/>
    <w:rsid w:val="004E6CE0"/>
    <w:rsid w:val="004E6F06"/>
    <w:rsid w:val="004E706A"/>
    <w:rsid w:val="004E70E9"/>
    <w:rsid w:val="004E71FE"/>
    <w:rsid w:val="004E721C"/>
    <w:rsid w:val="004E749C"/>
    <w:rsid w:val="004E74B3"/>
    <w:rsid w:val="004E797F"/>
    <w:rsid w:val="004E7AD2"/>
    <w:rsid w:val="004E7BA3"/>
    <w:rsid w:val="004E7C36"/>
    <w:rsid w:val="004E7CCB"/>
    <w:rsid w:val="004E7D59"/>
    <w:rsid w:val="004E7EA0"/>
    <w:rsid w:val="004F00C5"/>
    <w:rsid w:val="004F0201"/>
    <w:rsid w:val="004F022A"/>
    <w:rsid w:val="004F0661"/>
    <w:rsid w:val="004F0686"/>
    <w:rsid w:val="004F0AFC"/>
    <w:rsid w:val="004F0C86"/>
    <w:rsid w:val="004F1027"/>
    <w:rsid w:val="004F1154"/>
    <w:rsid w:val="004F11C2"/>
    <w:rsid w:val="004F1219"/>
    <w:rsid w:val="004F1245"/>
    <w:rsid w:val="004F133C"/>
    <w:rsid w:val="004F14CD"/>
    <w:rsid w:val="004F1514"/>
    <w:rsid w:val="004F17C9"/>
    <w:rsid w:val="004F180D"/>
    <w:rsid w:val="004F18D9"/>
    <w:rsid w:val="004F193A"/>
    <w:rsid w:val="004F19BE"/>
    <w:rsid w:val="004F2357"/>
    <w:rsid w:val="004F296E"/>
    <w:rsid w:val="004F2DD5"/>
    <w:rsid w:val="004F3119"/>
    <w:rsid w:val="004F321A"/>
    <w:rsid w:val="004F35AB"/>
    <w:rsid w:val="004F3657"/>
    <w:rsid w:val="004F37E5"/>
    <w:rsid w:val="004F3881"/>
    <w:rsid w:val="004F38EA"/>
    <w:rsid w:val="004F38FF"/>
    <w:rsid w:val="004F3A36"/>
    <w:rsid w:val="004F3AB8"/>
    <w:rsid w:val="004F3ADC"/>
    <w:rsid w:val="004F3B0D"/>
    <w:rsid w:val="004F3BEA"/>
    <w:rsid w:val="004F4004"/>
    <w:rsid w:val="004F4139"/>
    <w:rsid w:val="004F419E"/>
    <w:rsid w:val="004F425A"/>
    <w:rsid w:val="004F442B"/>
    <w:rsid w:val="004F4650"/>
    <w:rsid w:val="004F4715"/>
    <w:rsid w:val="004F4749"/>
    <w:rsid w:val="004F485F"/>
    <w:rsid w:val="004F490C"/>
    <w:rsid w:val="004F4B2B"/>
    <w:rsid w:val="004F4C18"/>
    <w:rsid w:val="004F504C"/>
    <w:rsid w:val="004F510A"/>
    <w:rsid w:val="004F53BE"/>
    <w:rsid w:val="004F562F"/>
    <w:rsid w:val="004F5A63"/>
    <w:rsid w:val="004F5AA0"/>
    <w:rsid w:val="004F5B2B"/>
    <w:rsid w:val="004F5C33"/>
    <w:rsid w:val="004F5C54"/>
    <w:rsid w:val="004F5CC4"/>
    <w:rsid w:val="004F5FDA"/>
    <w:rsid w:val="004F616F"/>
    <w:rsid w:val="004F62BB"/>
    <w:rsid w:val="004F66B9"/>
    <w:rsid w:val="004F67B3"/>
    <w:rsid w:val="004F681C"/>
    <w:rsid w:val="004F689C"/>
    <w:rsid w:val="004F68FD"/>
    <w:rsid w:val="004F69D4"/>
    <w:rsid w:val="004F6B2D"/>
    <w:rsid w:val="004F6BDC"/>
    <w:rsid w:val="004F6F82"/>
    <w:rsid w:val="004F700D"/>
    <w:rsid w:val="004F7185"/>
    <w:rsid w:val="004F7247"/>
    <w:rsid w:val="004F7282"/>
    <w:rsid w:val="004F72CE"/>
    <w:rsid w:val="004F759B"/>
    <w:rsid w:val="004F7621"/>
    <w:rsid w:val="004F7755"/>
    <w:rsid w:val="004F778C"/>
    <w:rsid w:val="004F7ACE"/>
    <w:rsid w:val="004F7BF0"/>
    <w:rsid w:val="004F7CE7"/>
    <w:rsid w:val="004F7DF5"/>
    <w:rsid w:val="004F7E6E"/>
    <w:rsid w:val="0050016D"/>
    <w:rsid w:val="005001B1"/>
    <w:rsid w:val="005001F9"/>
    <w:rsid w:val="0050041C"/>
    <w:rsid w:val="0050057C"/>
    <w:rsid w:val="00500584"/>
    <w:rsid w:val="005006BD"/>
    <w:rsid w:val="005009AA"/>
    <w:rsid w:val="00500C2C"/>
    <w:rsid w:val="00500C40"/>
    <w:rsid w:val="00500D2E"/>
    <w:rsid w:val="00500D84"/>
    <w:rsid w:val="00500DE5"/>
    <w:rsid w:val="00500E5F"/>
    <w:rsid w:val="00500FD1"/>
    <w:rsid w:val="00501009"/>
    <w:rsid w:val="00501017"/>
    <w:rsid w:val="00501071"/>
    <w:rsid w:val="005014F1"/>
    <w:rsid w:val="005017AC"/>
    <w:rsid w:val="00501885"/>
    <w:rsid w:val="00501E3E"/>
    <w:rsid w:val="00502027"/>
    <w:rsid w:val="00502140"/>
    <w:rsid w:val="00502237"/>
    <w:rsid w:val="00502410"/>
    <w:rsid w:val="005026EB"/>
    <w:rsid w:val="00502B66"/>
    <w:rsid w:val="00502B8C"/>
    <w:rsid w:val="00502CF7"/>
    <w:rsid w:val="00502DF1"/>
    <w:rsid w:val="00503146"/>
    <w:rsid w:val="005031AB"/>
    <w:rsid w:val="00503440"/>
    <w:rsid w:val="0050372D"/>
    <w:rsid w:val="00503841"/>
    <w:rsid w:val="00503B2D"/>
    <w:rsid w:val="00503BE6"/>
    <w:rsid w:val="00503CF8"/>
    <w:rsid w:val="00503DA1"/>
    <w:rsid w:val="005041EB"/>
    <w:rsid w:val="0050423B"/>
    <w:rsid w:val="00504613"/>
    <w:rsid w:val="0050461A"/>
    <w:rsid w:val="00504BF1"/>
    <w:rsid w:val="00504C48"/>
    <w:rsid w:val="00504E4E"/>
    <w:rsid w:val="00504EE9"/>
    <w:rsid w:val="00504EFA"/>
    <w:rsid w:val="00504F13"/>
    <w:rsid w:val="0050501F"/>
    <w:rsid w:val="00505183"/>
    <w:rsid w:val="00505287"/>
    <w:rsid w:val="0050542A"/>
    <w:rsid w:val="00505438"/>
    <w:rsid w:val="0050543E"/>
    <w:rsid w:val="00505661"/>
    <w:rsid w:val="0050576C"/>
    <w:rsid w:val="00505904"/>
    <w:rsid w:val="00505D7C"/>
    <w:rsid w:val="00505FBA"/>
    <w:rsid w:val="005060CC"/>
    <w:rsid w:val="005061A8"/>
    <w:rsid w:val="00506401"/>
    <w:rsid w:val="0050669D"/>
    <w:rsid w:val="005067B9"/>
    <w:rsid w:val="00506A84"/>
    <w:rsid w:val="00506AD7"/>
    <w:rsid w:val="00506D0F"/>
    <w:rsid w:val="00506D6D"/>
    <w:rsid w:val="0050708E"/>
    <w:rsid w:val="005070EB"/>
    <w:rsid w:val="0050731D"/>
    <w:rsid w:val="00507524"/>
    <w:rsid w:val="00507527"/>
    <w:rsid w:val="005076FF"/>
    <w:rsid w:val="00507961"/>
    <w:rsid w:val="0050799E"/>
    <w:rsid w:val="00507A7A"/>
    <w:rsid w:val="00507E8A"/>
    <w:rsid w:val="00510247"/>
    <w:rsid w:val="00510271"/>
    <w:rsid w:val="00510316"/>
    <w:rsid w:val="005105B0"/>
    <w:rsid w:val="005106B3"/>
    <w:rsid w:val="005106C5"/>
    <w:rsid w:val="0051072B"/>
    <w:rsid w:val="0051073C"/>
    <w:rsid w:val="005107B4"/>
    <w:rsid w:val="005107E9"/>
    <w:rsid w:val="0051092F"/>
    <w:rsid w:val="005109BA"/>
    <w:rsid w:val="005109FD"/>
    <w:rsid w:val="00510A63"/>
    <w:rsid w:val="00510BD5"/>
    <w:rsid w:val="00510F22"/>
    <w:rsid w:val="0051123C"/>
    <w:rsid w:val="00511398"/>
    <w:rsid w:val="005113C7"/>
    <w:rsid w:val="00511794"/>
    <w:rsid w:val="0051199D"/>
    <w:rsid w:val="00511A74"/>
    <w:rsid w:val="00511A9D"/>
    <w:rsid w:val="00511AD2"/>
    <w:rsid w:val="00511BD3"/>
    <w:rsid w:val="00511BF9"/>
    <w:rsid w:val="00511DE3"/>
    <w:rsid w:val="00511E6E"/>
    <w:rsid w:val="00511EB3"/>
    <w:rsid w:val="00511F3A"/>
    <w:rsid w:val="00511F46"/>
    <w:rsid w:val="005120FD"/>
    <w:rsid w:val="00512183"/>
    <w:rsid w:val="00512300"/>
    <w:rsid w:val="005124E0"/>
    <w:rsid w:val="0051255A"/>
    <w:rsid w:val="005125D8"/>
    <w:rsid w:val="005127EC"/>
    <w:rsid w:val="0051288C"/>
    <w:rsid w:val="00512985"/>
    <w:rsid w:val="005129F7"/>
    <w:rsid w:val="00512C81"/>
    <w:rsid w:val="00512EFC"/>
    <w:rsid w:val="00512F6E"/>
    <w:rsid w:val="0051301F"/>
    <w:rsid w:val="00513187"/>
    <w:rsid w:val="0051367A"/>
    <w:rsid w:val="005136BC"/>
    <w:rsid w:val="005137FC"/>
    <w:rsid w:val="00513978"/>
    <w:rsid w:val="005139E0"/>
    <w:rsid w:val="00513AF9"/>
    <w:rsid w:val="00513B81"/>
    <w:rsid w:val="00513D61"/>
    <w:rsid w:val="00513DFA"/>
    <w:rsid w:val="00513EE2"/>
    <w:rsid w:val="00514005"/>
    <w:rsid w:val="00514050"/>
    <w:rsid w:val="00514063"/>
    <w:rsid w:val="005140B3"/>
    <w:rsid w:val="00514458"/>
    <w:rsid w:val="00514529"/>
    <w:rsid w:val="005147BB"/>
    <w:rsid w:val="0051481C"/>
    <w:rsid w:val="0051483E"/>
    <w:rsid w:val="00514B65"/>
    <w:rsid w:val="00514D3D"/>
    <w:rsid w:val="00514EE1"/>
    <w:rsid w:val="0051515C"/>
    <w:rsid w:val="00515192"/>
    <w:rsid w:val="0051535D"/>
    <w:rsid w:val="005156B2"/>
    <w:rsid w:val="005156E5"/>
    <w:rsid w:val="00515743"/>
    <w:rsid w:val="00515942"/>
    <w:rsid w:val="00515B09"/>
    <w:rsid w:val="005160C1"/>
    <w:rsid w:val="005160ED"/>
    <w:rsid w:val="005161FD"/>
    <w:rsid w:val="0051628E"/>
    <w:rsid w:val="005168CF"/>
    <w:rsid w:val="00516922"/>
    <w:rsid w:val="005169F9"/>
    <w:rsid w:val="00517014"/>
    <w:rsid w:val="00517827"/>
    <w:rsid w:val="00517980"/>
    <w:rsid w:val="00517CB1"/>
    <w:rsid w:val="00517CEA"/>
    <w:rsid w:val="005200F5"/>
    <w:rsid w:val="0052055A"/>
    <w:rsid w:val="0052056D"/>
    <w:rsid w:val="005206E4"/>
    <w:rsid w:val="00520703"/>
    <w:rsid w:val="005207D9"/>
    <w:rsid w:val="00520932"/>
    <w:rsid w:val="00520937"/>
    <w:rsid w:val="0052099E"/>
    <w:rsid w:val="00520AB7"/>
    <w:rsid w:val="00520B54"/>
    <w:rsid w:val="00520E3F"/>
    <w:rsid w:val="00520F44"/>
    <w:rsid w:val="00520FB2"/>
    <w:rsid w:val="00521164"/>
    <w:rsid w:val="005212F7"/>
    <w:rsid w:val="0052145F"/>
    <w:rsid w:val="00521527"/>
    <w:rsid w:val="005217A8"/>
    <w:rsid w:val="005217EF"/>
    <w:rsid w:val="00521824"/>
    <w:rsid w:val="00521908"/>
    <w:rsid w:val="0052194F"/>
    <w:rsid w:val="00521967"/>
    <w:rsid w:val="00521982"/>
    <w:rsid w:val="00521A33"/>
    <w:rsid w:val="00521B63"/>
    <w:rsid w:val="00521B72"/>
    <w:rsid w:val="00521C27"/>
    <w:rsid w:val="00521C98"/>
    <w:rsid w:val="00521D5A"/>
    <w:rsid w:val="00521DC1"/>
    <w:rsid w:val="00521E82"/>
    <w:rsid w:val="0052210C"/>
    <w:rsid w:val="005221C2"/>
    <w:rsid w:val="0052254F"/>
    <w:rsid w:val="00522ACA"/>
    <w:rsid w:val="00522D9D"/>
    <w:rsid w:val="00522FFC"/>
    <w:rsid w:val="00523017"/>
    <w:rsid w:val="005232E1"/>
    <w:rsid w:val="005232E5"/>
    <w:rsid w:val="005236E1"/>
    <w:rsid w:val="00523767"/>
    <w:rsid w:val="005239FF"/>
    <w:rsid w:val="00523AAA"/>
    <w:rsid w:val="00523B4A"/>
    <w:rsid w:val="00523B6D"/>
    <w:rsid w:val="00523DC8"/>
    <w:rsid w:val="00523E1F"/>
    <w:rsid w:val="005240C9"/>
    <w:rsid w:val="005242A5"/>
    <w:rsid w:val="00524435"/>
    <w:rsid w:val="005246C7"/>
    <w:rsid w:val="0052476F"/>
    <w:rsid w:val="00524925"/>
    <w:rsid w:val="00524964"/>
    <w:rsid w:val="00524AC2"/>
    <w:rsid w:val="005251AF"/>
    <w:rsid w:val="00525924"/>
    <w:rsid w:val="0052598A"/>
    <w:rsid w:val="005259F5"/>
    <w:rsid w:val="00525B3C"/>
    <w:rsid w:val="00525C0F"/>
    <w:rsid w:val="00526126"/>
    <w:rsid w:val="005261F6"/>
    <w:rsid w:val="00526261"/>
    <w:rsid w:val="005262C2"/>
    <w:rsid w:val="00526444"/>
    <w:rsid w:val="00526528"/>
    <w:rsid w:val="00526592"/>
    <w:rsid w:val="005265F7"/>
    <w:rsid w:val="005267D1"/>
    <w:rsid w:val="00526925"/>
    <w:rsid w:val="00526BCB"/>
    <w:rsid w:val="00526CA8"/>
    <w:rsid w:val="00526F45"/>
    <w:rsid w:val="00526F9D"/>
    <w:rsid w:val="00527072"/>
    <w:rsid w:val="00527614"/>
    <w:rsid w:val="005276A0"/>
    <w:rsid w:val="005278B6"/>
    <w:rsid w:val="00527A6C"/>
    <w:rsid w:val="00527AA6"/>
    <w:rsid w:val="00527B47"/>
    <w:rsid w:val="00527BC0"/>
    <w:rsid w:val="00527D2D"/>
    <w:rsid w:val="00527D31"/>
    <w:rsid w:val="00527EAC"/>
    <w:rsid w:val="00527EDB"/>
    <w:rsid w:val="00530293"/>
    <w:rsid w:val="00530310"/>
    <w:rsid w:val="00530313"/>
    <w:rsid w:val="0053043B"/>
    <w:rsid w:val="00530456"/>
    <w:rsid w:val="00530516"/>
    <w:rsid w:val="00530880"/>
    <w:rsid w:val="00530BC8"/>
    <w:rsid w:val="00530D84"/>
    <w:rsid w:val="00530EEB"/>
    <w:rsid w:val="005312C3"/>
    <w:rsid w:val="005317B1"/>
    <w:rsid w:val="005318AD"/>
    <w:rsid w:val="0053198F"/>
    <w:rsid w:val="00531B58"/>
    <w:rsid w:val="00531C34"/>
    <w:rsid w:val="00531C3B"/>
    <w:rsid w:val="00531C9A"/>
    <w:rsid w:val="00532020"/>
    <w:rsid w:val="005320D1"/>
    <w:rsid w:val="00532105"/>
    <w:rsid w:val="005322BD"/>
    <w:rsid w:val="00532377"/>
    <w:rsid w:val="005328AC"/>
    <w:rsid w:val="00532969"/>
    <w:rsid w:val="00532A46"/>
    <w:rsid w:val="00532A5F"/>
    <w:rsid w:val="00532A95"/>
    <w:rsid w:val="00532AAA"/>
    <w:rsid w:val="00532DCE"/>
    <w:rsid w:val="005331D9"/>
    <w:rsid w:val="00533326"/>
    <w:rsid w:val="00533424"/>
    <w:rsid w:val="00533466"/>
    <w:rsid w:val="005334A5"/>
    <w:rsid w:val="00533709"/>
    <w:rsid w:val="0053384E"/>
    <w:rsid w:val="00533C14"/>
    <w:rsid w:val="00533E60"/>
    <w:rsid w:val="00533EE8"/>
    <w:rsid w:val="00534121"/>
    <w:rsid w:val="0053435B"/>
    <w:rsid w:val="005343F2"/>
    <w:rsid w:val="00534443"/>
    <w:rsid w:val="005347A7"/>
    <w:rsid w:val="005347B3"/>
    <w:rsid w:val="00534815"/>
    <w:rsid w:val="00534880"/>
    <w:rsid w:val="00534B1F"/>
    <w:rsid w:val="00534D2D"/>
    <w:rsid w:val="00534DA2"/>
    <w:rsid w:val="00534E14"/>
    <w:rsid w:val="00535234"/>
    <w:rsid w:val="00535365"/>
    <w:rsid w:val="005355B3"/>
    <w:rsid w:val="00535930"/>
    <w:rsid w:val="00535988"/>
    <w:rsid w:val="00535A07"/>
    <w:rsid w:val="00535CA9"/>
    <w:rsid w:val="00535CAA"/>
    <w:rsid w:val="00535CD3"/>
    <w:rsid w:val="00536327"/>
    <w:rsid w:val="00536542"/>
    <w:rsid w:val="00536779"/>
    <w:rsid w:val="00536DEE"/>
    <w:rsid w:val="00536E87"/>
    <w:rsid w:val="00536EA4"/>
    <w:rsid w:val="00536F35"/>
    <w:rsid w:val="00536FC7"/>
    <w:rsid w:val="005372FB"/>
    <w:rsid w:val="0053731B"/>
    <w:rsid w:val="00537337"/>
    <w:rsid w:val="005373BC"/>
    <w:rsid w:val="00537649"/>
    <w:rsid w:val="00537826"/>
    <w:rsid w:val="0053787D"/>
    <w:rsid w:val="00537B89"/>
    <w:rsid w:val="00537D87"/>
    <w:rsid w:val="00537DB5"/>
    <w:rsid w:val="00537F1E"/>
    <w:rsid w:val="0054019B"/>
    <w:rsid w:val="005401E9"/>
    <w:rsid w:val="005402EB"/>
    <w:rsid w:val="005403D9"/>
    <w:rsid w:val="005405B6"/>
    <w:rsid w:val="005405C6"/>
    <w:rsid w:val="005405D0"/>
    <w:rsid w:val="00540736"/>
    <w:rsid w:val="005408B6"/>
    <w:rsid w:val="0054090D"/>
    <w:rsid w:val="005409AD"/>
    <w:rsid w:val="00540DC7"/>
    <w:rsid w:val="00540EC7"/>
    <w:rsid w:val="00540ED0"/>
    <w:rsid w:val="005412D1"/>
    <w:rsid w:val="005413D7"/>
    <w:rsid w:val="005414EF"/>
    <w:rsid w:val="005415DA"/>
    <w:rsid w:val="0054189B"/>
    <w:rsid w:val="00541A81"/>
    <w:rsid w:val="00541C84"/>
    <w:rsid w:val="00541F49"/>
    <w:rsid w:val="00542117"/>
    <w:rsid w:val="00542137"/>
    <w:rsid w:val="0054218B"/>
    <w:rsid w:val="00542394"/>
    <w:rsid w:val="005423B3"/>
    <w:rsid w:val="005425CA"/>
    <w:rsid w:val="0054266C"/>
    <w:rsid w:val="005426A0"/>
    <w:rsid w:val="0054271B"/>
    <w:rsid w:val="005428F1"/>
    <w:rsid w:val="00542947"/>
    <w:rsid w:val="00542DA7"/>
    <w:rsid w:val="00542DD9"/>
    <w:rsid w:val="00542F72"/>
    <w:rsid w:val="005431A7"/>
    <w:rsid w:val="0054331E"/>
    <w:rsid w:val="005434CF"/>
    <w:rsid w:val="005437DF"/>
    <w:rsid w:val="00543AFA"/>
    <w:rsid w:val="00543C55"/>
    <w:rsid w:val="00543CFD"/>
    <w:rsid w:val="00543F18"/>
    <w:rsid w:val="0054441E"/>
    <w:rsid w:val="005444A8"/>
    <w:rsid w:val="0054452D"/>
    <w:rsid w:val="00544652"/>
    <w:rsid w:val="00544780"/>
    <w:rsid w:val="00544BB2"/>
    <w:rsid w:val="00544BB8"/>
    <w:rsid w:val="00544D9D"/>
    <w:rsid w:val="00544DD9"/>
    <w:rsid w:val="00544FB6"/>
    <w:rsid w:val="00545089"/>
    <w:rsid w:val="005452DC"/>
    <w:rsid w:val="00545303"/>
    <w:rsid w:val="00545451"/>
    <w:rsid w:val="00545507"/>
    <w:rsid w:val="00545B28"/>
    <w:rsid w:val="00545D07"/>
    <w:rsid w:val="00545D6C"/>
    <w:rsid w:val="00545D89"/>
    <w:rsid w:val="005461D9"/>
    <w:rsid w:val="0054637A"/>
    <w:rsid w:val="0054639C"/>
    <w:rsid w:val="00546473"/>
    <w:rsid w:val="005464A4"/>
    <w:rsid w:val="00546892"/>
    <w:rsid w:val="005469E6"/>
    <w:rsid w:val="00546CD4"/>
    <w:rsid w:val="00546D11"/>
    <w:rsid w:val="00546DED"/>
    <w:rsid w:val="00546E5C"/>
    <w:rsid w:val="00547057"/>
    <w:rsid w:val="005471D2"/>
    <w:rsid w:val="005471D8"/>
    <w:rsid w:val="00547244"/>
    <w:rsid w:val="0054756A"/>
    <w:rsid w:val="005476AD"/>
    <w:rsid w:val="00547739"/>
    <w:rsid w:val="00547A12"/>
    <w:rsid w:val="00547AE3"/>
    <w:rsid w:val="00547C95"/>
    <w:rsid w:val="00547DFA"/>
    <w:rsid w:val="00547F11"/>
    <w:rsid w:val="00550219"/>
    <w:rsid w:val="0055041D"/>
    <w:rsid w:val="00550684"/>
    <w:rsid w:val="005508EC"/>
    <w:rsid w:val="00550915"/>
    <w:rsid w:val="00550941"/>
    <w:rsid w:val="00550A14"/>
    <w:rsid w:val="00550B07"/>
    <w:rsid w:val="00550C84"/>
    <w:rsid w:val="00550CE6"/>
    <w:rsid w:val="00550D67"/>
    <w:rsid w:val="00550DA9"/>
    <w:rsid w:val="00550F02"/>
    <w:rsid w:val="00550F08"/>
    <w:rsid w:val="00550FC0"/>
    <w:rsid w:val="00551135"/>
    <w:rsid w:val="00551256"/>
    <w:rsid w:val="005512FC"/>
    <w:rsid w:val="0055173D"/>
    <w:rsid w:val="00551858"/>
    <w:rsid w:val="00551890"/>
    <w:rsid w:val="00551A7E"/>
    <w:rsid w:val="00551DF1"/>
    <w:rsid w:val="00551E05"/>
    <w:rsid w:val="005523AD"/>
    <w:rsid w:val="00552613"/>
    <w:rsid w:val="005526F3"/>
    <w:rsid w:val="005527F0"/>
    <w:rsid w:val="005527F2"/>
    <w:rsid w:val="00552C7A"/>
    <w:rsid w:val="00552EBB"/>
    <w:rsid w:val="00552FB3"/>
    <w:rsid w:val="00553251"/>
    <w:rsid w:val="00553265"/>
    <w:rsid w:val="005532AE"/>
    <w:rsid w:val="00553330"/>
    <w:rsid w:val="0055357B"/>
    <w:rsid w:val="005535BF"/>
    <w:rsid w:val="00553659"/>
    <w:rsid w:val="00553677"/>
    <w:rsid w:val="00553777"/>
    <w:rsid w:val="00553817"/>
    <w:rsid w:val="0055387D"/>
    <w:rsid w:val="00553B25"/>
    <w:rsid w:val="00553BA5"/>
    <w:rsid w:val="00553CD9"/>
    <w:rsid w:val="00553F34"/>
    <w:rsid w:val="00553F64"/>
    <w:rsid w:val="0055418B"/>
    <w:rsid w:val="0055421C"/>
    <w:rsid w:val="00554367"/>
    <w:rsid w:val="00554380"/>
    <w:rsid w:val="00554493"/>
    <w:rsid w:val="0055451B"/>
    <w:rsid w:val="00554567"/>
    <w:rsid w:val="00554668"/>
    <w:rsid w:val="0055466C"/>
    <w:rsid w:val="00554793"/>
    <w:rsid w:val="005549D4"/>
    <w:rsid w:val="00554B67"/>
    <w:rsid w:val="00554C0D"/>
    <w:rsid w:val="00554FB9"/>
    <w:rsid w:val="00554FFD"/>
    <w:rsid w:val="0055502A"/>
    <w:rsid w:val="00555234"/>
    <w:rsid w:val="00555382"/>
    <w:rsid w:val="00555805"/>
    <w:rsid w:val="00555849"/>
    <w:rsid w:val="005559A1"/>
    <w:rsid w:val="00555A07"/>
    <w:rsid w:val="00555B79"/>
    <w:rsid w:val="00555D10"/>
    <w:rsid w:val="00555EFB"/>
    <w:rsid w:val="005561C0"/>
    <w:rsid w:val="00556399"/>
    <w:rsid w:val="00556568"/>
    <w:rsid w:val="00556582"/>
    <w:rsid w:val="0055695F"/>
    <w:rsid w:val="00556AA7"/>
    <w:rsid w:val="00556D14"/>
    <w:rsid w:val="00556FE1"/>
    <w:rsid w:val="005575BA"/>
    <w:rsid w:val="00557688"/>
    <w:rsid w:val="00557ACC"/>
    <w:rsid w:val="00557D7E"/>
    <w:rsid w:val="00557DAD"/>
    <w:rsid w:val="00560042"/>
    <w:rsid w:val="00560180"/>
    <w:rsid w:val="005601EC"/>
    <w:rsid w:val="0056033C"/>
    <w:rsid w:val="005603AE"/>
    <w:rsid w:val="005604FE"/>
    <w:rsid w:val="00560505"/>
    <w:rsid w:val="0056050E"/>
    <w:rsid w:val="00560AFB"/>
    <w:rsid w:val="00560CBE"/>
    <w:rsid w:val="00560D29"/>
    <w:rsid w:val="00560E1F"/>
    <w:rsid w:val="00560EB4"/>
    <w:rsid w:val="005610B3"/>
    <w:rsid w:val="0056179C"/>
    <w:rsid w:val="005617EF"/>
    <w:rsid w:val="0056184A"/>
    <w:rsid w:val="00561856"/>
    <w:rsid w:val="00561BD5"/>
    <w:rsid w:val="00561D69"/>
    <w:rsid w:val="00561E9F"/>
    <w:rsid w:val="0056210F"/>
    <w:rsid w:val="005626BD"/>
    <w:rsid w:val="00562CA0"/>
    <w:rsid w:val="00562D45"/>
    <w:rsid w:val="00562DE4"/>
    <w:rsid w:val="00562EC0"/>
    <w:rsid w:val="00562F35"/>
    <w:rsid w:val="00563012"/>
    <w:rsid w:val="005632E5"/>
    <w:rsid w:val="0056330C"/>
    <w:rsid w:val="00563490"/>
    <w:rsid w:val="00563503"/>
    <w:rsid w:val="00563535"/>
    <w:rsid w:val="005636EB"/>
    <w:rsid w:val="00563716"/>
    <w:rsid w:val="005637B9"/>
    <w:rsid w:val="00563858"/>
    <w:rsid w:val="00563B06"/>
    <w:rsid w:val="00563C0B"/>
    <w:rsid w:val="00563CDD"/>
    <w:rsid w:val="00563F5A"/>
    <w:rsid w:val="00563FA3"/>
    <w:rsid w:val="005640F0"/>
    <w:rsid w:val="0056426D"/>
    <w:rsid w:val="005642DA"/>
    <w:rsid w:val="005643A1"/>
    <w:rsid w:val="00564713"/>
    <w:rsid w:val="00564831"/>
    <w:rsid w:val="00564A9A"/>
    <w:rsid w:val="00564B85"/>
    <w:rsid w:val="0056538F"/>
    <w:rsid w:val="005653D8"/>
    <w:rsid w:val="0056597E"/>
    <w:rsid w:val="00565A29"/>
    <w:rsid w:val="00565EAE"/>
    <w:rsid w:val="005660CB"/>
    <w:rsid w:val="00566614"/>
    <w:rsid w:val="0056679B"/>
    <w:rsid w:val="0056684C"/>
    <w:rsid w:val="0056689F"/>
    <w:rsid w:val="005668F9"/>
    <w:rsid w:val="005669EE"/>
    <w:rsid w:val="00566B3D"/>
    <w:rsid w:val="00566F04"/>
    <w:rsid w:val="0056705E"/>
    <w:rsid w:val="00567226"/>
    <w:rsid w:val="005672FA"/>
    <w:rsid w:val="0056750E"/>
    <w:rsid w:val="00567591"/>
    <w:rsid w:val="005675D4"/>
    <w:rsid w:val="00567C4E"/>
    <w:rsid w:val="00567C70"/>
    <w:rsid w:val="00567F56"/>
    <w:rsid w:val="00570010"/>
    <w:rsid w:val="00570011"/>
    <w:rsid w:val="005702A7"/>
    <w:rsid w:val="00570303"/>
    <w:rsid w:val="0057038E"/>
    <w:rsid w:val="005707A8"/>
    <w:rsid w:val="005708CB"/>
    <w:rsid w:val="00570A51"/>
    <w:rsid w:val="00570AE4"/>
    <w:rsid w:val="00570AFF"/>
    <w:rsid w:val="00570E79"/>
    <w:rsid w:val="00571005"/>
    <w:rsid w:val="0057152F"/>
    <w:rsid w:val="00571681"/>
    <w:rsid w:val="0057178C"/>
    <w:rsid w:val="00571BBF"/>
    <w:rsid w:val="00571E11"/>
    <w:rsid w:val="00571F6A"/>
    <w:rsid w:val="0057206D"/>
    <w:rsid w:val="005720F9"/>
    <w:rsid w:val="005721B9"/>
    <w:rsid w:val="0057229E"/>
    <w:rsid w:val="00572416"/>
    <w:rsid w:val="00572440"/>
    <w:rsid w:val="005724A3"/>
    <w:rsid w:val="00572736"/>
    <w:rsid w:val="005729C6"/>
    <w:rsid w:val="00572B1A"/>
    <w:rsid w:val="00572F7E"/>
    <w:rsid w:val="00572F83"/>
    <w:rsid w:val="00573062"/>
    <w:rsid w:val="0057311C"/>
    <w:rsid w:val="00573236"/>
    <w:rsid w:val="0057356A"/>
    <w:rsid w:val="005735F7"/>
    <w:rsid w:val="00573869"/>
    <w:rsid w:val="0057397E"/>
    <w:rsid w:val="005739C5"/>
    <w:rsid w:val="00573B46"/>
    <w:rsid w:val="00573D21"/>
    <w:rsid w:val="00573F9B"/>
    <w:rsid w:val="005742F7"/>
    <w:rsid w:val="0057459F"/>
    <w:rsid w:val="00574774"/>
    <w:rsid w:val="005748C7"/>
    <w:rsid w:val="0057496C"/>
    <w:rsid w:val="00574AB8"/>
    <w:rsid w:val="00574BBC"/>
    <w:rsid w:val="00574C6A"/>
    <w:rsid w:val="00574D0C"/>
    <w:rsid w:val="005750B3"/>
    <w:rsid w:val="005750ED"/>
    <w:rsid w:val="0057525A"/>
    <w:rsid w:val="0057529B"/>
    <w:rsid w:val="00575313"/>
    <w:rsid w:val="00575831"/>
    <w:rsid w:val="0057590E"/>
    <w:rsid w:val="00575D34"/>
    <w:rsid w:val="00575EF1"/>
    <w:rsid w:val="0057636D"/>
    <w:rsid w:val="005764C1"/>
    <w:rsid w:val="005766A2"/>
    <w:rsid w:val="005767DD"/>
    <w:rsid w:val="00576F30"/>
    <w:rsid w:val="0057732E"/>
    <w:rsid w:val="00577467"/>
    <w:rsid w:val="005774C8"/>
    <w:rsid w:val="00577513"/>
    <w:rsid w:val="00577524"/>
    <w:rsid w:val="00577758"/>
    <w:rsid w:val="0057776F"/>
    <w:rsid w:val="005777FF"/>
    <w:rsid w:val="00577982"/>
    <w:rsid w:val="00577CA0"/>
    <w:rsid w:val="00577CBB"/>
    <w:rsid w:val="00577DA4"/>
    <w:rsid w:val="00577DAF"/>
    <w:rsid w:val="00580489"/>
    <w:rsid w:val="005804E8"/>
    <w:rsid w:val="0058068E"/>
    <w:rsid w:val="0058080B"/>
    <w:rsid w:val="0058083A"/>
    <w:rsid w:val="005809AE"/>
    <w:rsid w:val="005809EC"/>
    <w:rsid w:val="00580A2D"/>
    <w:rsid w:val="00580A7A"/>
    <w:rsid w:val="00580B25"/>
    <w:rsid w:val="00580B3C"/>
    <w:rsid w:val="00580E5E"/>
    <w:rsid w:val="00580E93"/>
    <w:rsid w:val="00580FD1"/>
    <w:rsid w:val="00581051"/>
    <w:rsid w:val="005810D3"/>
    <w:rsid w:val="0058111E"/>
    <w:rsid w:val="00581576"/>
    <w:rsid w:val="0058166B"/>
    <w:rsid w:val="00581722"/>
    <w:rsid w:val="00581799"/>
    <w:rsid w:val="00581B20"/>
    <w:rsid w:val="00581CF3"/>
    <w:rsid w:val="00581F76"/>
    <w:rsid w:val="0058242F"/>
    <w:rsid w:val="00582570"/>
    <w:rsid w:val="0058299A"/>
    <w:rsid w:val="005829B6"/>
    <w:rsid w:val="00582BCD"/>
    <w:rsid w:val="00582C5F"/>
    <w:rsid w:val="00582D18"/>
    <w:rsid w:val="00582DBF"/>
    <w:rsid w:val="00582DCC"/>
    <w:rsid w:val="00582E18"/>
    <w:rsid w:val="00582E4C"/>
    <w:rsid w:val="00582F50"/>
    <w:rsid w:val="00583202"/>
    <w:rsid w:val="00583752"/>
    <w:rsid w:val="005838EA"/>
    <w:rsid w:val="005839C4"/>
    <w:rsid w:val="00583A8A"/>
    <w:rsid w:val="00583A9D"/>
    <w:rsid w:val="00583EE3"/>
    <w:rsid w:val="0058452B"/>
    <w:rsid w:val="00584586"/>
    <w:rsid w:val="00584AE9"/>
    <w:rsid w:val="00584BC0"/>
    <w:rsid w:val="00584E91"/>
    <w:rsid w:val="00584F00"/>
    <w:rsid w:val="00584F0E"/>
    <w:rsid w:val="00584FB8"/>
    <w:rsid w:val="00585355"/>
    <w:rsid w:val="005853CB"/>
    <w:rsid w:val="005854DA"/>
    <w:rsid w:val="005854FE"/>
    <w:rsid w:val="0058551B"/>
    <w:rsid w:val="005858B2"/>
    <w:rsid w:val="005859A5"/>
    <w:rsid w:val="00585A64"/>
    <w:rsid w:val="005860AE"/>
    <w:rsid w:val="00586226"/>
    <w:rsid w:val="005862ED"/>
    <w:rsid w:val="0058632F"/>
    <w:rsid w:val="00586446"/>
    <w:rsid w:val="0058654B"/>
    <w:rsid w:val="00586622"/>
    <w:rsid w:val="00586850"/>
    <w:rsid w:val="0058686F"/>
    <w:rsid w:val="0058698A"/>
    <w:rsid w:val="00586A5F"/>
    <w:rsid w:val="00586BF2"/>
    <w:rsid w:val="00586DE8"/>
    <w:rsid w:val="005870FD"/>
    <w:rsid w:val="0058714B"/>
    <w:rsid w:val="0058740D"/>
    <w:rsid w:val="005874EA"/>
    <w:rsid w:val="00587649"/>
    <w:rsid w:val="00587822"/>
    <w:rsid w:val="00587883"/>
    <w:rsid w:val="005878D2"/>
    <w:rsid w:val="00587961"/>
    <w:rsid w:val="00587BED"/>
    <w:rsid w:val="00587CA9"/>
    <w:rsid w:val="00587DEF"/>
    <w:rsid w:val="00587E37"/>
    <w:rsid w:val="00587E6F"/>
    <w:rsid w:val="00590119"/>
    <w:rsid w:val="0059084A"/>
    <w:rsid w:val="00590CD5"/>
    <w:rsid w:val="00590DCF"/>
    <w:rsid w:val="00590E69"/>
    <w:rsid w:val="00591055"/>
    <w:rsid w:val="005910F9"/>
    <w:rsid w:val="005912B7"/>
    <w:rsid w:val="005915D0"/>
    <w:rsid w:val="00591663"/>
    <w:rsid w:val="00591669"/>
    <w:rsid w:val="0059171C"/>
    <w:rsid w:val="00591A4D"/>
    <w:rsid w:val="00591C91"/>
    <w:rsid w:val="00591E81"/>
    <w:rsid w:val="00592049"/>
    <w:rsid w:val="00592288"/>
    <w:rsid w:val="005922D1"/>
    <w:rsid w:val="00592585"/>
    <w:rsid w:val="00592773"/>
    <w:rsid w:val="005928C6"/>
    <w:rsid w:val="00592B46"/>
    <w:rsid w:val="00592D3E"/>
    <w:rsid w:val="00592D67"/>
    <w:rsid w:val="00592DAB"/>
    <w:rsid w:val="00592E5E"/>
    <w:rsid w:val="00592ECA"/>
    <w:rsid w:val="00592F11"/>
    <w:rsid w:val="00592F90"/>
    <w:rsid w:val="00592FA5"/>
    <w:rsid w:val="00593062"/>
    <w:rsid w:val="005930AD"/>
    <w:rsid w:val="005930C2"/>
    <w:rsid w:val="00593442"/>
    <w:rsid w:val="00593583"/>
    <w:rsid w:val="005935BD"/>
    <w:rsid w:val="00593604"/>
    <w:rsid w:val="005936AE"/>
    <w:rsid w:val="00593AE7"/>
    <w:rsid w:val="00593F78"/>
    <w:rsid w:val="0059407F"/>
    <w:rsid w:val="0059429D"/>
    <w:rsid w:val="00594362"/>
    <w:rsid w:val="005947F3"/>
    <w:rsid w:val="00594840"/>
    <w:rsid w:val="0059485D"/>
    <w:rsid w:val="00594907"/>
    <w:rsid w:val="00594C1A"/>
    <w:rsid w:val="00594DF9"/>
    <w:rsid w:val="00594F69"/>
    <w:rsid w:val="00595095"/>
    <w:rsid w:val="0059511B"/>
    <w:rsid w:val="00595131"/>
    <w:rsid w:val="00595297"/>
    <w:rsid w:val="00595418"/>
    <w:rsid w:val="005956C9"/>
    <w:rsid w:val="00595889"/>
    <w:rsid w:val="00595A9B"/>
    <w:rsid w:val="00595A9F"/>
    <w:rsid w:val="00595BFD"/>
    <w:rsid w:val="00595DB7"/>
    <w:rsid w:val="00595E80"/>
    <w:rsid w:val="00595F2C"/>
    <w:rsid w:val="0059635A"/>
    <w:rsid w:val="00596429"/>
    <w:rsid w:val="0059642C"/>
    <w:rsid w:val="00596446"/>
    <w:rsid w:val="00596506"/>
    <w:rsid w:val="00596998"/>
    <w:rsid w:val="00596A6D"/>
    <w:rsid w:val="00596CDB"/>
    <w:rsid w:val="00596DDD"/>
    <w:rsid w:val="00596F1A"/>
    <w:rsid w:val="00596F7A"/>
    <w:rsid w:val="005971FE"/>
    <w:rsid w:val="0059726B"/>
    <w:rsid w:val="005972C9"/>
    <w:rsid w:val="005972D8"/>
    <w:rsid w:val="0059733A"/>
    <w:rsid w:val="00597597"/>
    <w:rsid w:val="00597AE9"/>
    <w:rsid w:val="00597C1B"/>
    <w:rsid w:val="005A0144"/>
    <w:rsid w:val="005A034D"/>
    <w:rsid w:val="005A040C"/>
    <w:rsid w:val="005A0671"/>
    <w:rsid w:val="005A06EE"/>
    <w:rsid w:val="005A077E"/>
    <w:rsid w:val="005A07E7"/>
    <w:rsid w:val="005A0857"/>
    <w:rsid w:val="005A08CA"/>
    <w:rsid w:val="005A0BDD"/>
    <w:rsid w:val="005A0CF2"/>
    <w:rsid w:val="005A0E73"/>
    <w:rsid w:val="005A0F90"/>
    <w:rsid w:val="005A0FD4"/>
    <w:rsid w:val="005A1220"/>
    <w:rsid w:val="005A17A6"/>
    <w:rsid w:val="005A17D3"/>
    <w:rsid w:val="005A1B48"/>
    <w:rsid w:val="005A1D91"/>
    <w:rsid w:val="005A1DFD"/>
    <w:rsid w:val="005A2263"/>
    <w:rsid w:val="005A22C3"/>
    <w:rsid w:val="005A241B"/>
    <w:rsid w:val="005A2955"/>
    <w:rsid w:val="005A2C1F"/>
    <w:rsid w:val="005A2E87"/>
    <w:rsid w:val="005A2FFE"/>
    <w:rsid w:val="005A3123"/>
    <w:rsid w:val="005A33AA"/>
    <w:rsid w:val="005A34FD"/>
    <w:rsid w:val="005A3852"/>
    <w:rsid w:val="005A3AA0"/>
    <w:rsid w:val="005A3B67"/>
    <w:rsid w:val="005A3B9B"/>
    <w:rsid w:val="005A3BC0"/>
    <w:rsid w:val="005A3C63"/>
    <w:rsid w:val="005A4056"/>
    <w:rsid w:val="005A405C"/>
    <w:rsid w:val="005A4122"/>
    <w:rsid w:val="005A4373"/>
    <w:rsid w:val="005A45F0"/>
    <w:rsid w:val="005A478C"/>
    <w:rsid w:val="005A47A5"/>
    <w:rsid w:val="005A48C2"/>
    <w:rsid w:val="005A4CDA"/>
    <w:rsid w:val="005A4E18"/>
    <w:rsid w:val="005A4FC8"/>
    <w:rsid w:val="005A54E9"/>
    <w:rsid w:val="005A56A4"/>
    <w:rsid w:val="005A591D"/>
    <w:rsid w:val="005A5CE7"/>
    <w:rsid w:val="005A5D75"/>
    <w:rsid w:val="005A5EA5"/>
    <w:rsid w:val="005A5ECC"/>
    <w:rsid w:val="005A5F4D"/>
    <w:rsid w:val="005A6081"/>
    <w:rsid w:val="005A647C"/>
    <w:rsid w:val="005A6760"/>
    <w:rsid w:val="005A6922"/>
    <w:rsid w:val="005A6B32"/>
    <w:rsid w:val="005A6B50"/>
    <w:rsid w:val="005A6E00"/>
    <w:rsid w:val="005A7263"/>
    <w:rsid w:val="005A7396"/>
    <w:rsid w:val="005A74D4"/>
    <w:rsid w:val="005A76A9"/>
    <w:rsid w:val="005A7A2C"/>
    <w:rsid w:val="005A7B19"/>
    <w:rsid w:val="005A7FE8"/>
    <w:rsid w:val="005B0040"/>
    <w:rsid w:val="005B007A"/>
    <w:rsid w:val="005B011C"/>
    <w:rsid w:val="005B01D9"/>
    <w:rsid w:val="005B02DD"/>
    <w:rsid w:val="005B0418"/>
    <w:rsid w:val="005B0684"/>
    <w:rsid w:val="005B0844"/>
    <w:rsid w:val="005B085F"/>
    <w:rsid w:val="005B09AC"/>
    <w:rsid w:val="005B0AB7"/>
    <w:rsid w:val="005B1002"/>
    <w:rsid w:val="005B1D5C"/>
    <w:rsid w:val="005B1DFD"/>
    <w:rsid w:val="005B1ECF"/>
    <w:rsid w:val="005B1F06"/>
    <w:rsid w:val="005B2349"/>
    <w:rsid w:val="005B2962"/>
    <w:rsid w:val="005B2A96"/>
    <w:rsid w:val="005B2ACC"/>
    <w:rsid w:val="005B2BE5"/>
    <w:rsid w:val="005B2E22"/>
    <w:rsid w:val="005B2EF0"/>
    <w:rsid w:val="005B2F56"/>
    <w:rsid w:val="005B3057"/>
    <w:rsid w:val="005B30CE"/>
    <w:rsid w:val="005B32FB"/>
    <w:rsid w:val="005B3596"/>
    <w:rsid w:val="005B35F5"/>
    <w:rsid w:val="005B37DF"/>
    <w:rsid w:val="005B38A7"/>
    <w:rsid w:val="005B38E3"/>
    <w:rsid w:val="005B3A39"/>
    <w:rsid w:val="005B3A99"/>
    <w:rsid w:val="005B3AAE"/>
    <w:rsid w:val="005B3D9A"/>
    <w:rsid w:val="005B3E1C"/>
    <w:rsid w:val="005B3F6E"/>
    <w:rsid w:val="005B4071"/>
    <w:rsid w:val="005B40DF"/>
    <w:rsid w:val="005B434E"/>
    <w:rsid w:val="005B45E4"/>
    <w:rsid w:val="005B4976"/>
    <w:rsid w:val="005B497A"/>
    <w:rsid w:val="005B4B43"/>
    <w:rsid w:val="005B4C56"/>
    <w:rsid w:val="005B4F2C"/>
    <w:rsid w:val="005B4F50"/>
    <w:rsid w:val="005B4FBC"/>
    <w:rsid w:val="005B5027"/>
    <w:rsid w:val="005B50D8"/>
    <w:rsid w:val="005B558B"/>
    <w:rsid w:val="005B5999"/>
    <w:rsid w:val="005B5BAF"/>
    <w:rsid w:val="005B5D93"/>
    <w:rsid w:val="005B5F30"/>
    <w:rsid w:val="005B6103"/>
    <w:rsid w:val="005B6386"/>
    <w:rsid w:val="005B6398"/>
    <w:rsid w:val="005B685E"/>
    <w:rsid w:val="005B6C07"/>
    <w:rsid w:val="005B6CAE"/>
    <w:rsid w:val="005B6E65"/>
    <w:rsid w:val="005B7025"/>
    <w:rsid w:val="005B70FF"/>
    <w:rsid w:val="005B7103"/>
    <w:rsid w:val="005B7193"/>
    <w:rsid w:val="005B71EB"/>
    <w:rsid w:val="005B7355"/>
    <w:rsid w:val="005B7453"/>
    <w:rsid w:val="005B7956"/>
    <w:rsid w:val="005B79A4"/>
    <w:rsid w:val="005B79F4"/>
    <w:rsid w:val="005B7E0F"/>
    <w:rsid w:val="005B7E61"/>
    <w:rsid w:val="005B7F7C"/>
    <w:rsid w:val="005C0061"/>
    <w:rsid w:val="005C0237"/>
    <w:rsid w:val="005C05B9"/>
    <w:rsid w:val="005C07AF"/>
    <w:rsid w:val="005C0837"/>
    <w:rsid w:val="005C0A89"/>
    <w:rsid w:val="005C0B5B"/>
    <w:rsid w:val="005C0B99"/>
    <w:rsid w:val="005C0D35"/>
    <w:rsid w:val="005C0F67"/>
    <w:rsid w:val="005C0FC5"/>
    <w:rsid w:val="005C121A"/>
    <w:rsid w:val="005C1453"/>
    <w:rsid w:val="005C152D"/>
    <w:rsid w:val="005C1571"/>
    <w:rsid w:val="005C15C7"/>
    <w:rsid w:val="005C1683"/>
    <w:rsid w:val="005C171E"/>
    <w:rsid w:val="005C180C"/>
    <w:rsid w:val="005C19E5"/>
    <w:rsid w:val="005C1AC9"/>
    <w:rsid w:val="005C1CAD"/>
    <w:rsid w:val="005C1D1C"/>
    <w:rsid w:val="005C1E92"/>
    <w:rsid w:val="005C1F67"/>
    <w:rsid w:val="005C1F8A"/>
    <w:rsid w:val="005C2177"/>
    <w:rsid w:val="005C2403"/>
    <w:rsid w:val="005C2535"/>
    <w:rsid w:val="005C28C0"/>
    <w:rsid w:val="005C2B0C"/>
    <w:rsid w:val="005C341C"/>
    <w:rsid w:val="005C347C"/>
    <w:rsid w:val="005C3527"/>
    <w:rsid w:val="005C353F"/>
    <w:rsid w:val="005C3553"/>
    <w:rsid w:val="005C36C4"/>
    <w:rsid w:val="005C39C7"/>
    <w:rsid w:val="005C39F3"/>
    <w:rsid w:val="005C3A89"/>
    <w:rsid w:val="005C3BC8"/>
    <w:rsid w:val="005C3CC9"/>
    <w:rsid w:val="005C3D65"/>
    <w:rsid w:val="005C3E1D"/>
    <w:rsid w:val="005C3E2A"/>
    <w:rsid w:val="005C3ED5"/>
    <w:rsid w:val="005C3FAA"/>
    <w:rsid w:val="005C3FF8"/>
    <w:rsid w:val="005C4448"/>
    <w:rsid w:val="005C46CC"/>
    <w:rsid w:val="005C48E4"/>
    <w:rsid w:val="005C4946"/>
    <w:rsid w:val="005C4A79"/>
    <w:rsid w:val="005C4AEB"/>
    <w:rsid w:val="005C4BEC"/>
    <w:rsid w:val="005C4C4C"/>
    <w:rsid w:val="005C4D02"/>
    <w:rsid w:val="005C518A"/>
    <w:rsid w:val="005C534E"/>
    <w:rsid w:val="005C542E"/>
    <w:rsid w:val="005C5B23"/>
    <w:rsid w:val="005C5DFD"/>
    <w:rsid w:val="005C5E86"/>
    <w:rsid w:val="005C5F1B"/>
    <w:rsid w:val="005C623A"/>
    <w:rsid w:val="005C6292"/>
    <w:rsid w:val="005C6313"/>
    <w:rsid w:val="005C637A"/>
    <w:rsid w:val="005C643F"/>
    <w:rsid w:val="005C65B5"/>
    <w:rsid w:val="005C65F1"/>
    <w:rsid w:val="005C6690"/>
    <w:rsid w:val="005C670D"/>
    <w:rsid w:val="005C6919"/>
    <w:rsid w:val="005C6962"/>
    <w:rsid w:val="005C6AD7"/>
    <w:rsid w:val="005C6CB9"/>
    <w:rsid w:val="005C6D0B"/>
    <w:rsid w:val="005C6F44"/>
    <w:rsid w:val="005C72A8"/>
    <w:rsid w:val="005C7956"/>
    <w:rsid w:val="005C79C5"/>
    <w:rsid w:val="005C7A27"/>
    <w:rsid w:val="005C7AE3"/>
    <w:rsid w:val="005C7CD4"/>
    <w:rsid w:val="005C7ECB"/>
    <w:rsid w:val="005C7F57"/>
    <w:rsid w:val="005D027C"/>
    <w:rsid w:val="005D027D"/>
    <w:rsid w:val="005D0374"/>
    <w:rsid w:val="005D03D7"/>
    <w:rsid w:val="005D04BF"/>
    <w:rsid w:val="005D0573"/>
    <w:rsid w:val="005D0856"/>
    <w:rsid w:val="005D0889"/>
    <w:rsid w:val="005D08C5"/>
    <w:rsid w:val="005D09F7"/>
    <w:rsid w:val="005D0B20"/>
    <w:rsid w:val="005D0C84"/>
    <w:rsid w:val="005D10AE"/>
    <w:rsid w:val="005D1270"/>
    <w:rsid w:val="005D1328"/>
    <w:rsid w:val="005D1408"/>
    <w:rsid w:val="005D140E"/>
    <w:rsid w:val="005D1562"/>
    <w:rsid w:val="005D159A"/>
    <w:rsid w:val="005D17F8"/>
    <w:rsid w:val="005D1889"/>
    <w:rsid w:val="005D1916"/>
    <w:rsid w:val="005D19C2"/>
    <w:rsid w:val="005D2034"/>
    <w:rsid w:val="005D2068"/>
    <w:rsid w:val="005D214F"/>
    <w:rsid w:val="005D218A"/>
    <w:rsid w:val="005D2328"/>
    <w:rsid w:val="005D2365"/>
    <w:rsid w:val="005D27A4"/>
    <w:rsid w:val="005D2AD7"/>
    <w:rsid w:val="005D2C54"/>
    <w:rsid w:val="005D2E14"/>
    <w:rsid w:val="005D2F31"/>
    <w:rsid w:val="005D3138"/>
    <w:rsid w:val="005D3292"/>
    <w:rsid w:val="005D3346"/>
    <w:rsid w:val="005D33A7"/>
    <w:rsid w:val="005D37E4"/>
    <w:rsid w:val="005D39E1"/>
    <w:rsid w:val="005D3A13"/>
    <w:rsid w:val="005D3B31"/>
    <w:rsid w:val="005D3DFF"/>
    <w:rsid w:val="005D3ECC"/>
    <w:rsid w:val="005D3F82"/>
    <w:rsid w:val="005D4000"/>
    <w:rsid w:val="005D40ED"/>
    <w:rsid w:val="005D418F"/>
    <w:rsid w:val="005D41F6"/>
    <w:rsid w:val="005D43D5"/>
    <w:rsid w:val="005D4451"/>
    <w:rsid w:val="005D47F2"/>
    <w:rsid w:val="005D487D"/>
    <w:rsid w:val="005D48B7"/>
    <w:rsid w:val="005D4C8F"/>
    <w:rsid w:val="005D4C93"/>
    <w:rsid w:val="005D4D51"/>
    <w:rsid w:val="005D4DC4"/>
    <w:rsid w:val="005D4DFF"/>
    <w:rsid w:val="005D4F0E"/>
    <w:rsid w:val="005D4FBC"/>
    <w:rsid w:val="005D50BE"/>
    <w:rsid w:val="005D524F"/>
    <w:rsid w:val="005D53FC"/>
    <w:rsid w:val="005D557A"/>
    <w:rsid w:val="005D55CC"/>
    <w:rsid w:val="005D5615"/>
    <w:rsid w:val="005D585E"/>
    <w:rsid w:val="005D5B8F"/>
    <w:rsid w:val="005D5CE2"/>
    <w:rsid w:val="005D62AC"/>
    <w:rsid w:val="005D62C0"/>
    <w:rsid w:val="005D62F9"/>
    <w:rsid w:val="005D6374"/>
    <w:rsid w:val="005D63A6"/>
    <w:rsid w:val="005D63B8"/>
    <w:rsid w:val="005D65BF"/>
    <w:rsid w:val="005D65C5"/>
    <w:rsid w:val="005D6A9F"/>
    <w:rsid w:val="005D7313"/>
    <w:rsid w:val="005D734B"/>
    <w:rsid w:val="005D7379"/>
    <w:rsid w:val="005D73BE"/>
    <w:rsid w:val="005D76E7"/>
    <w:rsid w:val="005D787E"/>
    <w:rsid w:val="005D793E"/>
    <w:rsid w:val="005D7991"/>
    <w:rsid w:val="005D7EC9"/>
    <w:rsid w:val="005D7FB0"/>
    <w:rsid w:val="005E0054"/>
    <w:rsid w:val="005E0345"/>
    <w:rsid w:val="005E03FB"/>
    <w:rsid w:val="005E04E4"/>
    <w:rsid w:val="005E05C9"/>
    <w:rsid w:val="005E05DE"/>
    <w:rsid w:val="005E05FF"/>
    <w:rsid w:val="005E0638"/>
    <w:rsid w:val="005E0944"/>
    <w:rsid w:val="005E0A36"/>
    <w:rsid w:val="005E0C97"/>
    <w:rsid w:val="005E0D7C"/>
    <w:rsid w:val="005E0E93"/>
    <w:rsid w:val="005E10D9"/>
    <w:rsid w:val="005E11FC"/>
    <w:rsid w:val="005E1252"/>
    <w:rsid w:val="005E1A68"/>
    <w:rsid w:val="005E1C71"/>
    <w:rsid w:val="005E1CE3"/>
    <w:rsid w:val="005E1D92"/>
    <w:rsid w:val="005E2023"/>
    <w:rsid w:val="005E2159"/>
    <w:rsid w:val="005E2208"/>
    <w:rsid w:val="005E236E"/>
    <w:rsid w:val="005E24C5"/>
    <w:rsid w:val="005E26A6"/>
    <w:rsid w:val="005E290E"/>
    <w:rsid w:val="005E2A34"/>
    <w:rsid w:val="005E2BBB"/>
    <w:rsid w:val="005E2E9E"/>
    <w:rsid w:val="005E2FA2"/>
    <w:rsid w:val="005E30B6"/>
    <w:rsid w:val="005E3447"/>
    <w:rsid w:val="005E37A4"/>
    <w:rsid w:val="005E38CF"/>
    <w:rsid w:val="005E3A82"/>
    <w:rsid w:val="005E3B04"/>
    <w:rsid w:val="005E3D2F"/>
    <w:rsid w:val="005E3DC8"/>
    <w:rsid w:val="005E3EF1"/>
    <w:rsid w:val="005E4486"/>
    <w:rsid w:val="005E44AA"/>
    <w:rsid w:val="005E4554"/>
    <w:rsid w:val="005E45D7"/>
    <w:rsid w:val="005E47B4"/>
    <w:rsid w:val="005E49E5"/>
    <w:rsid w:val="005E4A39"/>
    <w:rsid w:val="005E4AC8"/>
    <w:rsid w:val="005E4D57"/>
    <w:rsid w:val="005E4E0E"/>
    <w:rsid w:val="005E4E9C"/>
    <w:rsid w:val="005E4EE8"/>
    <w:rsid w:val="005E50BC"/>
    <w:rsid w:val="005E51A8"/>
    <w:rsid w:val="005E520B"/>
    <w:rsid w:val="005E5216"/>
    <w:rsid w:val="005E537F"/>
    <w:rsid w:val="005E53EC"/>
    <w:rsid w:val="005E5735"/>
    <w:rsid w:val="005E573F"/>
    <w:rsid w:val="005E5843"/>
    <w:rsid w:val="005E588D"/>
    <w:rsid w:val="005E5A91"/>
    <w:rsid w:val="005E5B49"/>
    <w:rsid w:val="005E5B82"/>
    <w:rsid w:val="005E5E9F"/>
    <w:rsid w:val="005E5F26"/>
    <w:rsid w:val="005E5FDE"/>
    <w:rsid w:val="005E60BD"/>
    <w:rsid w:val="005E60E3"/>
    <w:rsid w:val="005E6112"/>
    <w:rsid w:val="005E6141"/>
    <w:rsid w:val="005E62B1"/>
    <w:rsid w:val="005E631D"/>
    <w:rsid w:val="005E6828"/>
    <w:rsid w:val="005E68D9"/>
    <w:rsid w:val="005E692C"/>
    <w:rsid w:val="005E6A05"/>
    <w:rsid w:val="005E6C49"/>
    <w:rsid w:val="005E6DEE"/>
    <w:rsid w:val="005E6E18"/>
    <w:rsid w:val="005E6FAD"/>
    <w:rsid w:val="005E70B5"/>
    <w:rsid w:val="005E7272"/>
    <w:rsid w:val="005E728E"/>
    <w:rsid w:val="005E73ED"/>
    <w:rsid w:val="005E74E2"/>
    <w:rsid w:val="005E74EB"/>
    <w:rsid w:val="005E76A0"/>
    <w:rsid w:val="005E79A7"/>
    <w:rsid w:val="005E7B15"/>
    <w:rsid w:val="005E7BFC"/>
    <w:rsid w:val="005E7E21"/>
    <w:rsid w:val="005E7EB6"/>
    <w:rsid w:val="005E7F3F"/>
    <w:rsid w:val="005F0352"/>
    <w:rsid w:val="005F0412"/>
    <w:rsid w:val="005F0517"/>
    <w:rsid w:val="005F066C"/>
    <w:rsid w:val="005F085E"/>
    <w:rsid w:val="005F09FA"/>
    <w:rsid w:val="005F0FA8"/>
    <w:rsid w:val="005F10A6"/>
    <w:rsid w:val="005F10E3"/>
    <w:rsid w:val="005F1197"/>
    <w:rsid w:val="005F14EE"/>
    <w:rsid w:val="005F1614"/>
    <w:rsid w:val="005F176A"/>
    <w:rsid w:val="005F17B7"/>
    <w:rsid w:val="005F1B38"/>
    <w:rsid w:val="005F1E7F"/>
    <w:rsid w:val="005F1F16"/>
    <w:rsid w:val="005F1F7A"/>
    <w:rsid w:val="005F1FEF"/>
    <w:rsid w:val="005F21BB"/>
    <w:rsid w:val="005F2505"/>
    <w:rsid w:val="005F25ED"/>
    <w:rsid w:val="005F2AE6"/>
    <w:rsid w:val="005F3544"/>
    <w:rsid w:val="005F3584"/>
    <w:rsid w:val="005F38F8"/>
    <w:rsid w:val="005F3920"/>
    <w:rsid w:val="005F3A19"/>
    <w:rsid w:val="005F3DBF"/>
    <w:rsid w:val="005F3EC1"/>
    <w:rsid w:val="005F4033"/>
    <w:rsid w:val="005F4372"/>
    <w:rsid w:val="005F463C"/>
    <w:rsid w:val="005F4697"/>
    <w:rsid w:val="005F4976"/>
    <w:rsid w:val="005F4A1C"/>
    <w:rsid w:val="005F4B6C"/>
    <w:rsid w:val="005F4C71"/>
    <w:rsid w:val="005F4D45"/>
    <w:rsid w:val="005F4E5E"/>
    <w:rsid w:val="005F4FC4"/>
    <w:rsid w:val="005F51A0"/>
    <w:rsid w:val="005F5444"/>
    <w:rsid w:val="005F5563"/>
    <w:rsid w:val="005F55C9"/>
    <w:rsid w:val="005F580B"/>
    <w:rsid w:val="005F58B2"/>
    <w:rsid w:val="005F58DB"/>
    <w:rsid w:val="005F5B83"/>
    <w:rsid w:val="005F5DDF"/>
    <w:rsid w:val="005F5F6F"/>
    <w:rsid w:val="005F614E"/>
    <w:rsid w:val="005F61A9"/>
    <w:rsid w:val="005F639D"/>
    <w:rsid w:val="005F63C1"/>
    <w:rsid w:val="005F64BB"/>
    <w:rsid w:val="005F6520"/>
    <w:rsid w:val="005F66EE"/>
    <w:rsid w:val="005F671F"/>
    <w:rsid w:val="005F67EC"/>
    <w:rsid w:val="005F6882"/>
    <w:rsid w:val="005F68CD"/>
    <w:rsid w:val="005F6AC9"/>
    <w:rsid w:val="005F6CD8"/>
    <w:rsid w:val="005F6FF7"/>
    <w:rsid w:val="005F700B"/>
    <w:rsid w:val="005F747D"/>
    <w:rsid w:val="005F7608"/>
    <w:rsid w:val="005F76F4"/>
    <w:rsid w:val="005F78B3"/>
    <w:rsid w:val="005F78EE"/>
    <w:rsid w:val="005F79D3"/>
    <w:rsid w:val="005F7EA9"/>
    <w:rsid w:val="005F7F56"/>
    <w:rsid w:val="0060005A"/>
    <w:rsid w:val="006001F3"/>
    <w:rsid w:val="006002F6"/>
    <w:rsid w:val="00600365"/>
    <w:rsid w:val="0060042D"/>
    <w:rsid w:val="0060049E"/>
    <w:rsid w:val="006004AD"/>
    <w:rsid w:val="006008A4"/>
    <w:rsid w:val="00600AD1"/>
    <w:rsid w:val="00600BF2"/>
    <w:rsid w:val="00600CB3"/>
    <w:rsid w:val="00600CE2"/>
    <w:rsid w:val="00600D51"/>
    <w:rsid w:val="00600E57"/>
    <w:rsid w:val="00600EBD"/>
    <w:rsid w:val="00601266"/>
    <w:rsid w:val="00601916"/>
    <w:rsid w:val="00601923"/>
    <w:rsid w:val="006019DC"/>
    <w:rsid w:val="00601AFB"/>
    <w:rsid w:val="00601D09"/>
    <w:rsid w:val="00601D3C"/>
    <w:rsid w:val="00601E22"/>
    <w:rsid w:val="00602120"/>
    <w:rsid w:val="0060220B"/>
    <w:rsid w:val="006024DB"/>
    <w:rsid w:val="00602661"/>
    <w:rsid w:val="00602A6A"/>
    <w:rsid w:val="00602A6C"/>
    <w:rsid w:val="00602D17"/>
    <w:rsid w:val="00602DC4"/>
    <w:rsid w:val="00602FD9"/>
    <w:rsid w:val="006037C5"/>
    <w:rsid w:val="006039FC"/>
    <w:rsid w:val="00603AB9"/>
    <w:rsid w:val="00603B40"/>
    <w:rsid w:val="00603BAD"/>
    <w:rsid w:val="00603C67"/>
    <w:rsid w:val="00603C78"/>
    <w:rsid w:val="00603C94"/>
    <w:rsid w:val="00603FE5"/>
    <w:rsid w:val="00603FF3"/>
    <w:rsid w:val="006040DD"/>
    <w:rsid w:val="0060413E"/>
    <w:rsid w:val="006041E5"/>
    <w:rsid w:val="00604334"/>
    <w:rsid w:val="00604358"/>
    <w:rsid w:val="006047EB"/>
    <w:rsid w:val="006049D9"/>
    <w:rsid w:val="00604A2B"/>
    <w:rsid w:val="00604B33"/>
    <w:rsid w:val="00604B9B"/>
    <w:rsid w:val="00604D5D"/>
    <w:rsid w:val="00604EA0"/>
    <w:rsid w:val="00605313"/>
    <w:rsid w:val="00605339"/>
    <w:rsid w:val="00605425"/>
    <w:rsid w:val="006058AB"/>
    <w:rsid w:val="006058AE"/>
    <w:rsid w:val="00605A32"/>
    <w:rsid w:val="00605A69"/>
    <w:rsid w:val="00605AD0"/>
    <w:rsid w:val="00605BC0"/>
    <w:rsid w:val="00605DCB"/>
    <w:rsid w:val="00605F45"/>
    <w:rsid w:val="00605F4D"/>
    <w:rsid w:val="00606114"/>
    <w:rsid w:val="00606329"/>
    <w:rsid w:val="00606367"/>
    <w:rsid w:val="00606558"/>
    <w:rsid w:val="006065CF"/>
    <w:rsid w:val="0060678D"/>
    <w:rsid w:val="00606B2F"/>
    <w:rsid w:val="00606BBE"/>
    <w:rsid w:val="00606D59"/>
    <w:rsid w:val="00606D7C"/>
    <w:rsid w:val="00606DC9"/>
    <w:rsid w:val="00606FBC"/>
    <w:rsid w:val="00607036"/>
    <w:rsid w:val="006070B4"/>
    <w:rsid w:val="00607134"/>
    <w:rsid w:val="0060734D"/>
    <w:rsid w:val="00607383"/>
    <w:rsid w:val="0060750D"/>
    <w:rsid w:val="0060752D"/>
    <w:rsid w:val="006078B4"/>
    <w:rsid w:val="006078EC"/>
    <w:rsid w:val="006079F8"/>
    <w:rsid w:val="00607B83"/>
    <w:rsid w:val="00607D55"/>
    <w:rsid w:val="00607D8A"/>
    <w:rsid w:val="00607E25"/>
    <w:rsid w:val="00607F0F"/>
    <w:rsid w:val="00607F80"/>
    <w:rsid w:val="00607FDA"/>
    <w:rsid w:val="006101B7"/>
    <w:rsid w:val="0061023D"/>
    <w:rsid w:val="00610291"/>
    <w:rsid w:val="00610396"/>
    <w:rsid w:val="00610581"/>
    <w:rsid w:val="006105C1"/>
    <w:rsid w:val="006105C4"/>
    <w:rsid w:val="00610661"/>
    <w:rsid w:val="006106D8"/>
    <w:rsid w:val="006107A6"/>
    <w:rsid w:val="00610C0E"/>
    <w:rsid w:val="006110A6"/>
    <w:rsid w:val="00611123"/>
    <w:rsid w:val="006111D5"/>
    <w:rsid w:val="006114D8"/>
    <w:rsid w:val="00611651"/>
    <w:rsid w:val="006116C8"/>
    <w:rsid w:val="00611BA5"/>
    <w:rsid w:val="00611BBC"/>
    <w:rsid w:val="00611F7F"/>
    <w:rsid w:val="006120F1"/>
    <w:rsid w:val="006122C6"/>
    <w:rsid w:val="006124B3"/>
    <w:rsid w:val="0061266B"/>
    <w:rsid w:val="00612801"/>
    <w:rsid w:val="006129DB"/>
    <w:rsid w:val="00612B0A"/>
    <w:rsid w:val="00612B72"/>
    <w:rsid w:val="00612BE8"/>
    <w:rsid w:val="00613463"/>
    <w:rsid w:val="00613526"/>
    <w:rsid w:val="006135F5"/>
    <w:rsid w:val="0061360C"/>
    <w:rsid w:val="006136B3"/>
    <w:rsid w:val="006137A4"/>
    <w:rsid w:val="0061382B"/>
    <w:rsid w:val="0061383F"/>
    <w:rsid w:val="00613A35"/>
    <w:rsid w:val="00613E5B"/>
    <w:rsid w:val="00613F3B"/>
    <w:rsid w:val="00613F75"/>
    <w:rsid w:val="006141AB"/>
    <w:rsid w:val="0061458D"/>
    <w:rsid w:val="0061494D"/>
    <w:rsid w:val="00614966"/>
    <w:rsid w:val="00614B13"/>
    <w:rsid w:val="00614B5C"/>
    <w:rsid w:val="00614B7C"/>
    <w:rsid w:val="00614C7C"/>
    <w:rsid w:val="00614D1E"/>
    <w:rsid w:val="00614DE1"/>
    <w:rsid w:val="00614ED3"/>
    <w:rsid w:val="00614F8D"/>
    <w:rsid w:val="0061516F"/>
    <w:rsid w:val="006152D0"/>
    <w:rsid w:val="00615683"/>
    <w:rsid w:val="00615C1B"/>
    <w:rsid w:val="00615C2C"/>
    <w:rsid w:val="0061602D"/>
    <w:rsid w:val="006161A8"/>
    <w:rsid w:val="006161EB"/>
    <w:rsid w:val="006168D1"/>
    <w:rsid w:val="006168E2"/>
    <w:rsid w:val="006169FA"/>
    <w:rsid w:val="00616B39"/>
    <w:rsid w:val="00616B52"/>
    <w:rsid w:val="00616BAC"/>
    <w:rsid w:val="00616CE3"/>
    <w:rsid w:val="00616D84"/>
    <w:rsid w:val="00616EA1"/>
    <w:rsid w:val="006170CC"/>
    <w:rsid w:val="00617372"/>
    <w:rsid w:val="006174C2"/>
    <w:rsid w:val="00617569"/>
    <w:rsid w:val="00617673"/>
    <w:rsid w:val="00617682"/>
    <w:rsid w:val="006178FE"/>
    <w:rsid w:val="0061793B"/>
    <w:rsid w:val="00617A4B"/>
    <w:rsid w:val="00617A6F"/>
    <w:rsid w:val="00617C15"/>
    <w:rsid w:val="00617F4D"/>
    <w:rsid w:val="00617F54"/>
    <w:rsid w:val="00617F5B"/>
    <w:rsid w:val="00620087"/>
    <w:rsid w:val="006201AE"/>
    <w:rsid w:val="00620278"/>
    <w:rsid w:val="0062049E"/>
    <w:rsid w:val="006206BF"/>
    <w:rsid w:val="006209FE"/>
    <w:rsid w:val="00620A9B"/>
    <w:rsid w:val="00620D39"/>
    <w:rsid w:val="00620EAD"/>
    <w:rsid w:val="00620EB2"/>
    <w:rsid w:val="00620F0F"/>
    <w:rsid w:val="00620FE4"/>
    <w:rsid w:val="006214E5"/>
    <w:rsid w:val="00621766"/>
    <w:rsid w:val="00621926"/>
    <w:rsid w:val="00621A99"/>
    <w:rsid w:val="00621ACB"/>
    <w:rsid w:val="00621D5F"/>
    <w:rsid w:val="00621E11"/>
    <w:rsid w:val="00621F75"/>
    <w:rsid w:val="00622096"/>
    <w:rsid w:val="0062209E"/>
    <w:rsid w:val="006221F9"/>
    <w:rsid w:val="006222BE"/>
    <w:rsid w:val="0062251B"/>
    <w:rsid w:val="00622594"/>
    <w:rsid w:val="0062263B"/>
    <w:rsid w:val="0062291F"/>
    <w:rsid w:val="006229CF"/>
    <w:rsid w:val="00622C94"/>
    <w:rsid w:val="00622D1F"/>
    <w:rsid w:val="00623073"/>
    <w:rsid w:val="00623509"/>
    <w:rsid w:val="006237AB"/>
    <w:rsid w:val="00623A2E"/>
    <w:rsid w:val="00623A96"/>
    <w:rsid w:val="00623CCD"/>
    <w:rsid w:val="00623DF1"/>
    <w:rsid w:val="00623F54"/>
    <w:rsid w:val="0062420C"/>
    <w:rsid w:val="0062423B"/>
    <w:rsid w:val="0062442E"/>
    <w:rsid w:val="00624970"/>
    <w:rsid w:val="006249B1"/>
    <w:rsid w:val="006249BD"/>
    <w:rsid w:val="00624B17"/>
    <w:rsid w:val="00624B41"/>
    <w:rsid w:val="00624E7A"/>
    <w:rsid w:val="006250AA"/>
    <w:rsid w:val="006250E0"/>
    <w:rsid w:val="00625151"/>
    <w:rsid w:val="00625324"/>
    <w:rsid w:val="0062548A"/>
    <w:rsid w:val="00625622"/>
    <w:rsid w:val="00625832"/>
    <w:rsid w:val="00625A63"/>
    <w:rsid w:val="00625C12"/>
    <w:rsid w:val="00625C32"/>
    <w:rsid w:val="00625D78"/>
    <w:rsid w:val="006260EB"/>
    <w:rsid w:val="00626241"/>
    <w:rsid w:val="00626542"/>
    <w:rsid w:val="00626642"/>
    <w:rsid w:val="006266BD"/>
    <w:rsid w:val="006268FC"/>
    <w:rsid w:val="0062696D"/>
    <w:rsid w:val="00626AA6"/>
    <w:rsid w:val="00626B33"/>
    <w:rsid w:val="00626C9B"/>
    <w:rsid w:val="00626EAD"/>
    <w:rsid w:val="00626EF8"/>
    <w:rsid w:val="00626FBE"/>
    <w:rsid w:val="006271D2"/>
    <w:rsid w:val="00627214"/>
    <w:rsid w:val="006274AE"/>
    <w:rsid w:val="0062777F"/>
    <w:rsid w:val="006278EA"/>
    <w:rsid w:val="00627B0E"/>
    <w:rsid w:val="00627CFA"/>
    <w:rsid w:val="00627DA5"/>
    <w:rsid w:val="00630162"/>
    <w:rsid w:val="006302DA"/>
    <w:rsid w:val="006302ED"/>
    <w:rsid w:val="0063036B"/>
    <w:rsid w:val="006303B4"/>
    <w:rsid w:val="006303E8"/>
    <w:rsid w:val="0063042B"/>
    <w:rsid w:val="00630992"/>
    <w:rsid w:val="00630A9D"/>
    <w:rsid w:val="00630B7D"/>
    <w:rsid w:val="00630C12"/>
    <w:rsid w:val="00630E70"/>
    <w:rsid w:val="00631239"/>
    <w:rsid w:val="00631298"/>
    <w:rsid w:val="00631516"/>
    <w:rsid w:val="0063165E"/>
    <w:rsid w:val="00631964"/>
    <w:rsid w:val="00631974"/>
    <w:rsid w:val="00631B6A"/>
    <w:rsid w:val="00631B71"/>
    <w:rsid w:val="00631B9B"/>
    <w:rsid w:val="00631BA9"/>
    <w:rsid w:val="00631C3D"/>
    <w:rsid w:val="00631C5D"/>
    <w:rsid w:val="00632114"/>
    <w:rsid w:val="0063212A"/>
    <w:rsid w:val="0063213B"/>
    <w:rsid w:val="006322D6"/>
    <w:rsid w:val="006322F6"/>
    <w:rsid w:val="00632497"/>
    <w:rsid w:val="0063249D"/>
    <w:rsid w:val="00632577"/>
    <w:rsid w:val="00632851"/>
    <w:rsid w:val="006328D4"/>
    <w:rsid w:val="006329FF"/>
    <w:rsid w:val="00632EB8"/>
    <w:rsid w:val="00632FD6"/>
    <w:rsid w:val="00633687"/>
    <w:rsid w:val="00633797"/>
    <w:rsid w:val="00633956"/>
    <w:rsid w:val="00633E02"/>
    <w:rsid w:val="00634025"/>
    <w:rsid w:val="0063403D"/>
    <w:rsid w:val="006340CC"/>
    <w:rsid w:val="0063489D"/>
    <w:rsid w:val="006349CA"/>
    <w:rsid w:val="00634AFC"/>
    <w:rsid w:val="00634C97"/>
    <w:rsid w:val="00634EB2"/>
    <w:rsid w:val="00634F51"/>
    <w:rsid w:val="00635064"/>
    <w:rsid w:val="00635072"/>
    <w:rsid w:val="0063517F"/>
    <w:rsid w:val="00635247"/>
    <w:rsid w:val="006352EB"/>
    <w:rsid w:val="006355BB"/>
    <w:rsid w:val="006355EC"/>
    <w:rsid w:val="00635627"/>
    <w:rsid w:val="00635CC6"/>
    <w:rsid w:val="006367C0"/>
    <w:rsid w:val="0063687D"/>
    <w:rsid w:val="00636922"/>
    <w:rsid w:val="00636997"/>
    <w:rsid w:val="00637109"/>
    <w:rsid w:val="00637399"/>
    <w:rsid w:val="006373A3"/>
    <w:rsid w:val="00637747"/>
    <w:rsid w:val="0063780E"/>
    <w:rsid w:val="0063785A"/>
    <w:rsid w:val="00637B97"/>
    <w:rsid w:val="00637CEF"/>
    <w:rsid w:val="00637FDD"/>
    <w:rsid w:val="00637FED"/>
    <w:rsid w:val="0064012A"/>
    <w:rsid w:val="0064032C"/>
    <w:rsid w:val="00640367"/>
    <w:rsid w:val="00640465"/>
    <w:rsid w:val="006404E3"/>
    <w:rsid w:val="006405E7"/>
    <w:rsid w:val="00640606"/>
    <w:rsid w:val="00640C0F"/>
    <w:rsid w:val="00640ECE"/>
    <w:rsid w:val="00640F11"/>
    <w:rsid w:val="006410BB"/>
    <w:rsid w:val="00641218"/>
    <w:rsid w:val="00641277"/>
    <w:rsid w:val="00641483"/>
    <w:rsid w:val="00641546"/>
    <w:rsid w:val="0064172D"/>
    <w:rsid w:val="00641A5D"/>
    <w:rsid w:val="00641B5A"/>
    <w:rsid w:val="00641BF0"/>
    <w:rsid w:val="00641D3A"/>
    <w:rsid w:val="00641D43"/>
    <w:rsid w:val="00641D4F"/>
    <w:rsid w:val="006422E3"/>
    <w:rsid w:val="00642597"/>
    <w:rsid w:val="006425E2"/>
    <w:rsid w:val="0064270D"/>
    <w:rsid w:val="00642A30"/>
    <w:rsid w:val="00642F69"/>
    <w:rsid w:val="00643296"/>
    <w:rsid w:val="0064338F"/>
    <w:rsid w:val="006434CE"/>
    <w:rsid w:val="006434D2"/>
    <w:rsid w:val="00643670"/>
    <w:rsid w:val="0064387F"/>
    <w:rsid w:val="00643957"/>
    <w:rsid w:val="00643C2A"/>
    <w:rsid w:val="00643CB6"/>
    <w:rsid w:val="00643D10"/>
    <w:rsid w:val="00643F56"/>
    <w:rsid w:val="006440D1"/>
    <w:rsid w:val="006440EC"/>
    <w:rsid w:val="006441C0"/>
    <w:rsid w:val="0064424F"/>
    <w:rsid w:val="0064432F"/>
    <w:rsid w:val="00644A61"/>
    <w:rsid w:val="00644A98"/>
    <w:rsid w:val="00644BCA"/>
    <w:rsid w:val="00644BD2"/>
    <w:rsid w:val="00644C68"/>
    <w:rsid w:val="00644F69"/>
    <w:rsid w:val="00644F7B"/>
    <w:rsid w:val="00645258"/>
    <w:rsid w:val="006452D5"/>
    <w:rsid w:val="006453B9"/>
    <w:rsid w:val="00645640"/>
    <w:rsid w:val="00645663"/>
    <w:rsid w:val="00645724"/>
    <w:rsid w:val="00645874"/>
    <w:rsid w:val="006459D3"/>
    <w:rsid w:val="00645ABA"/>
    <w:rsid w:val="00645B04"/>
    <w:rsid w:val="00645BA0"/>
    <w:rsid w:val="00645CBB"/>
    <w:rsid w:val="00645DD8"/>
    <w:rsid w:val="00645F93"/>
    <w:rsid w:val="00646223"/>
    <w:rsid w:val="0064658A"/>
    <w:rsid w:val="006465B6"/>
    <w:rsid w:val="00646989"/>
    <w:rsid w:val="006469A3"/>
    <w:rsid w:val="006469D7"/>
    <w:rsid w:val="00646A17"/>
    <w:rsid w:val="00646BF3"/>
    <w:rsid w:val="00646C62"/>
    <w:rsid w:val="00646DE0"/>
    <w:rsid w:val="0064709A"/>
    <w:rsid w:val="006470A9"/>
    <w:rsid w:val="006471CC"/>
    <w:rsid w:val="0064735C"/>
    <w:rsid w:val="00647460"/>
    <w:rsid w:val="0064763B"/>
    <w:rsid w:val="00647827"/>
    <w:rsid w:val="00647886"/>
    <w:rsid w:val="00647ACF"/>
    <w:rsid w:val="00647BEE"/>
    <w:rsid w:val="00647CD3"/>
    <w:rsid w:val="00647DED"/>
    <w:rsid w:val="00647E91"/>
    <w:rsid w:val="0065002D"/>
    <w:rsid w:val="00650214"/>
    <w:rsid w:val="006506C7"/>
    <w:rsid w:val="006508B0"/>
    <w:rsid w:val="0065090F"/>
    <w:rsid w:val="00650AEA"/>
    <w:rsid w:val="00650B36"/>
    <w:rsid w:val="00650C2B"/>
    <w:rsid w:val="00650C7A"/>
    <w:rsid w:val="00650E32"/>
    <w:rsid w:val="00650E93"/>
    <w:rsid w:val="0065108D"/>
    <w:rsid w:val="006515FE"/>
    <w:rsid w:val="0065188D"/>
    <w:rsid w:val="006519B6"/>
    <w:rsid w:val="00651A5E"/>
    <w:rsid w:val="00651AEA"/>
    <w:rsid w:val="00651BF2"/>
    <w:rsid w:val="00651EA3"/>
    <w:rsid w:val="00651FD5"/>
    <w:rsid w:val="00651FE1"/>
    <w:rsid w:val="00652487"/>
    <w:rsid w:val="006525D7"/>
    <w:rsid w:val="006525F2"/>
    <w:rsid w:val="00652A57"/>
    <w:rsid w:val="00652CAD"/>
    <w:rsid w:val="00652CD4"/>
    <w:rsid w:val="00653108"/>
    <w:rsid w:val="006533A2"/>
    <w:rsid w:val="0065352E"/>
    <w:rsid w:val="006539B4"/>
    <w:rsid w:val="00653A0C"/>
    <w:rsid w:val="00653B9F"/>
    <w:rsid w:val="00653BC9"/>
    <w:rsid w:val="00653C02"/>
    <w:rsid w:val="00653C6D"/>
    <w:rsid w:val="00653FAC"/>
    <w:rsid w:val="006540A8"/>
    <w:rsid w:val="006540D8"/>
    <w:rsid w:val="006543CD"/>
    <w:rsid w:val="00654564"/>
    <w:rsid w:val="0065475A"/>
    <w:rsid w:val="0065494A"/>
    <w:rsid w:val="00654D09"/>
    <w:rsid w:val="00655028"/>
    <w:rsid w:val="006551A4"/>
    <w:rsid w:val="006551B1"/>
    <w:rsid w:val="006551F0"/>
    <w:rsid w:val="006554C6"/>
    <w:rsid w:val="006554E1"/>
    <w:rsid w:val="0065559A"/>
    <w:rsid w:val="006556BB"/>
    <w:rsid w:val="006556BF"/>
    <w:rsid w:val="006558E8"/>
    <w:rsid w:val="006559A7"/>
    <w:rsid w:val="006559CE"/>
    <w:rsid w:val="00655B72"/>
    <w:rsid w:val="00655C32"/>
    <w:rsid w:val="00655C42"/>
    <w:rsid w:val="00655DCB"/>
    <w:rsid w:val="00655F41"/>
    <w:rsid w:val="00655F4E"/>
    <w:rsid w:val="00655FF3"/>
    <w:rsid w:val="00656146"/>
    <w:rsid w:val="006562F1"/>
    <w:rsid w:val="00656362"/>
    <w:rsid w:val="006563B0"/>
    <w:rsid w:val="00656A79"/>
    <w:rsid w:val="00656FA3"/>
    <w:rsid w:val="00656FDE"/>
    <w:rsid w:val="006572CA"/>
    <w:rsid w:val="0065737F"/>
    <w:rsid w:val="00657410"/>
    <w:rsid w:val="00657678"/>
    <w:rsid w:val="006576CC"/>
    <w:rsid w:val="00657740"/>
    <w:rsid w:val="0065780C"/>
    <w:rsid w:val="00657991"/>
    <w:rsid w:val="00657B29"/>
    <w:rsid w:val="00657CC8"/>
    <w:rsid w:val="00657DE4"/>
    <w:rsid w:val="00657FD8"/>
    <w:rsid w:val="00660183"/>
    <w:rsid w:val="006604F2"/>
    <w:rsid w:val="006606AF"/>
    <w:rsid w:val="00660865"/>
    <w:rsid w:val="00660869"/>
    <w:rsid w:val="006609F6"/>
    <w:rsid w:val="00660D54"/>
    <w:rsid w:val="00660DBE"/>
    <w:rsid w:val="0066101B"/>
    <w:rsid w:val="006612B0"/>
    <w:rsid w:val="00661434"/>
    <w:rsid w:val="006614BC"/>
    <w:rsid w:val="0066179E"/>
    <w:rsid w:val="00661807"/>
    <w:rsid w:val="00661A0C"/>
    <w:rsid w:val="00661C1B"/>
    <w:rsid w:val="00661E88"/>
    <w:rsid w:val="00661EC8"/>
    <w:rsid w:val="00661FF9"/>
    <w:rsid w:val="0066210F"/>
    <w:rsid w:val="006621A9"/>
    <w:rsid w:val="006621FB"/>
    <w:rsid w:val="00662584"/>
    <w:rsid w:val="00662628"/>
    <w:rsid w:val="006626E3"/>
    <w:rsid w:val="00662A93"/>
    <w:rsid w:val="00662D1D"/>
    <w:rsid w:val="00662E2D"/>
    <w:rsid w:val="00663122"/>
    <w:rsid w:val="00663692"/>
    <w:rsid w:val="0066373B"/>
    <w:rsid w:val="00663873"/>
    <w:rsid w:val="00663AD5"/>
    <w:rsid w:val="00663B41"/>
    <w:rsid w:val="00663D4B"/>
    <w:rsid w:val="00663E89"/>
    <w:rsid w:val="006640DD"/>
    <w:rsid w:val="0066437F"/>
    <w:rsid w:val="006646EC"/>
    <w:rsid w:val="00664733"/>
    <w:rsid w:val="00664B0F"/>
    <w:rsid w:val="00664DB9"/>
    <w:rsid w:val="00664E08"/>
    <w:rsid w:val="00664E3E"/>
    <w:rsid w:val="00664F40"/>
    <w:rsid w:val="00664F59"/>
    <w:rsid w:val="00665427"/>
    <w:rsid w:val="00665480"/>
    <w:rsid w:val="006655A5"/>
    <w:rsid w:val="00665797"/>
    <w:rsid w:val="006659F7"/>
    <w:rsid w:val="00665B95"/>
    <w:rsid w:val="00665C9C"/>
    <w:rsid w:val="00665F2B"/>
    <w:rsid w:val="00666107"/>
    <w:rsid w:val="0066629F"/>
    <w:rsid w:val="006662A1"/>
    <w:rsid w:val="006662F0"/>
    <w:rsid w:val="00666520"/>
    <w:rsid w:val="00666524"/>
    <w:rsid w:val="006666A9"/>
    <w:rsid w:val="006666E4"/>
    <w:rsid w:val="006666F1"/>
    <w:rsid w:val="00666A6D"/>
    <w:rsid w:val="00666F16"/>
    <w:rsid w:val="0066714F"/>
    <w:rsid w:val="006671D0"/>
    <w:rsid w:val="0066736F"/>
    <w:rsid w:val="00667857"/>
    <w:rsid w:val="00667A38"/>
    <w:rsid w:val="00667E45"/>
    <w:rsid w:val="00670050"/>
    <w:rsid w:val="0067009A"/>
    <w:rsid w:val="006700E1"/>
    <w:rsid w:val="00670455"/>
    <w:rsid w:val="00670879"/>
    <w:rsid w:val="006709A3"/>
    <w:rsid w:val="00670A92"/>
    <w:rsid w:val="00670DD0"/>
    <w:rsid w:val="00670E5D"/>
    <w:rsid w:val="00670E77"/>
    <w:rsid w:val="00670FD5"/>
    <w:rsid w:val="0067107C"/>
    <w:rsid w:val="006710E9"/>
    <w:rsid w:val="00671152"/>
    <w:rsid w:val="00671215"/>
    <w:rsid w:val="00671380"/>
    <w:rsid w:val="006714DC"/>
    <w:rsid w:val="00671598"/>
    <w:rsid w:val="0067187C"/>
    <w:rsid w:val="00671ADA"/>
    <w:rsid w:val="00671C9E"/>
    <w:rsid w:val="00671D65"/>
    <w:rsid w:val="0067214D"/>
    <w:rsid w:val="006721EB"/>
    <w:rsid w:val="006723AF"/>
    <w:rsid w:val="00672658"/>
    <w:rsid w:val="0067288D"/>
    <w:rsid w:val="00672953"/>
    <w:rsid w:val="006729FF"/>
    <w:rsid w:val="00672DE7"/>
    <w:rsid w:val="00672EAC"/>
    <w:rsid w:val="00673361"/>
    <w:rsid w:val="0067341C"/>
    <w:rsid w:val="00673431"/>
    <w:rsid w:val="0067365C"/>
    <w:rsid w:val="0067369E"/>
    <w:rsid w:val="006736B2"/>
    <w:rsid w:val="00673966"/>
    <w:rsid w:val="00673D9C"/>
    <w:rsid w:val="00673DD1"/>
    <w:rsid w:val="00673E8E"/>
    <w:rsid w:val="00673F83"/>
    <w:rsid w:val="00674177"/>
    <w:rsid w:val="00674623"/>
    <w:rsid w:val="00674703"/>
    <w:rsid w:val="006749BA"/>
    <w:rsid w:val="00674A0F"/>
    <w:rsid w:val="00674A9E"/>
    <w:rsid w:val="00674AD2"/>
    <w:rsid w:val="00674BE1"/>
    <w:rsid w:val="00675025"/>
    <w:rsid w:val="0067535A"/>
    <w:rsid w:val="00675389"/>
    <w:rsid w:val="0067567D"/>
    <w:rsid w:val="00675798"/>
    <w:rsid w:val="00675807"/>
    <w:rsid w:val="00675AEB"/>
    <w:rsid w:val="00675B06"/>
    <w:rsid w:val="00675E45"/>
    <w:rsid w:val="00675EA4"/>
    <w:rsid w:val="00675ECA"/>
    <w:rsid w:val="00676070"/>
    <w:rsid w:val="00676175"/>
    <w:rsid w:val="00676499"/>
    <w:rsid w:val="0067663D"/>
    <w:rsid w:val="00676715"/>
    <w:rsid w:val="00676742"/>
    <w:rsid w:val="006767CC"/>
    <w:rsid w:val="00676839"/>
    <w:rsid w:val="00676843"/>
    <w:rsid w:val="00676845"/>
    <w:rsid w:val="00676900"/>
    <w:rsid w:val="00676B4E"/>
    <w:rsid w:val="00676BDD"/>
    <w:rsid w:val="00676EBB"/>
    <w:rsid w:val="006771EE"/>
    <w:rsid w:val="006773EF"/>
    <w:rsid w:val="006774A6"/>
    <w:rsid w:val="00677581"/>
    <w:rsid w:val="00677B27"/>
    <w:rsid w:val="00677B7B"/>
    <w:rsid w:val="00677F34"/>
    <w:rsid w:val="00677F81"/>
    <w:rsid w:val="0068018B"/>
    <w:rsid w:val="00680202"/>
    <w:rsid w:val="00680406"/>
    <w:rsid w:val="0068049E"/>
    <w:rsid w:val="00680620"/>
    <w:rsid w:val="00680753"/>
    <w:rsid w:val="0068076E"/>
    <w:rsid w:val="006807F8"/>
    <w:rsid w:val="00680B2D"/>
    <w:rsid w:val="00680BCF"/>
    <w:rsid w:val="00680D59"/>
    <w:rsid w:val="00681079"/>
    <w:rsid w:val="00681085"/>
    <w:rsid w:val="00681237"/>
    <w:rsid w:val="006813D5"/>
    <w:rsid w:val="006815BB"/>
    <w:rsid w:val="00681827"/>
    <w:rsid w:val="006818B1"/>
    <w:rsid w:val="0068197F"/>
    <w:rsid w:val="00681AE5"/>
    <w:rsid w:val="00681BA0"/>
    <w:rsid w:val="00681C51"/>
    <w:rsid w:val="00681D22"/>
    <w:rsid w:val="006828DB"/>
    <w:rsid w:val="00682941"/>
    <w:rsid w:val="00682961"/>
    <w:rsid w:val="00682B23"/>
    <w:rsid w:val="00682B47"/>
    <w:rsid w:val="00682CCA"/>
    <w:rsid w:val="00682DE9"/>
    <w:rsid w:val="00682F4E"/>
    <w:rsid w:val="00682F50"/>
    <w:rsid w:val="00683045"/>
    <w:rsid w:val="006830FB"/>
    <w:rsid w:val="0068323C"/>
    <w:rsid w:val="00683314"/>
    <w:rsid w:val="00683D97"/>
    <w:rsid w:val="00683E66"/>
    <w:rsid w:val="00683F70"/>
    <w:rsid w:val="00684168"/>
    <w:rsid w:val="006842DC"/>
    <w:rsid w:val="006843D4"/>
    <w:rsid w:val="00684400"/>
    <w:rsid w:val="006844C6"/>
    <w:rsid w:val="006845B2"/>
    <w:rsid w:val="0068470B"/>
    <w:rsid w:val="00684A99"/>
    <w:rsid w:val="00684ADB"/>
    <w:rsid w:val="00684B12"/>
    <w:rsid w:val="00684DDD"/>
    <w:rsid w:val="006850F3"/>
    <w:rsid w:val="00685117"/>
    <w:rsid w:val="006854A6"/>
    <w:rsid w:val="006855B7"/>
    <w:rsid w:val="006856F7"/>
    <w:rsid w:val="006857E5"/>
    <w:rsid w:val="00685C67"/>
    <w:rsid w:val="006860C2"/>
    <w:rsid w:val="0068619D"/>
    <w:rsid w:val="006867E8"/>
    <w:rsid w:val="00686852"/>
    <w:rsid w:val="00686AA0"/>
    <w:rsid w:val="00686C1C"/>
    <w:rsid w:val="00686E61"/>
    <w:rsid w:val="00686E92"/>
    <w:rsid w:val="00686ECD"/>
    <w:rsid w:val="00687011"/>
    <w:rsid w:val="00687172"/>
    <w:rsid w:val="00687290"/>
    <w:rsid w:val="006873EF"/>
    <w:rsid w:val="00687496"/>
    <w:rsid w:val="006877DB"/>
    <w:rsid w:val="0068791E"/>
    <w:rsid w:val="006879EC"/>
    <w:rsid w:val="00687CDC"/>
    <w:rsid w:val="00687DB6"/>
    <w:rsid w:val="00687EF5"/>
    <w:rsid w:val="006900B3"/>
    <w:rsid w:val="00690635"/>
    <w:rsid w:val="00690777"/>
    <w:rsid w:val="006908DF"/>
    <w:rsid w:val="00690A68"/>
    <w:rsid w:val="00690B7E"/>
    <w:rsid w:val="00690F15"/>
    <w:rsid w:val="00690F31"/>
    <w:rsid w:val="006910AF"/>
    <w:rsid w:val="00691512"/>
    <w:rsid w:val="00691872"/>
    <w:rsid w:val="00691BBF"/>
    <w:rsid w:val="00691EFD"/>
    <w:rsid w:val="00691F22"/>
    <w:rsid w:val="00691FE8"/>
    <w:rsid w:val="006923E5"/>
    <w:rsid w:val="006923ED"/>
    <w:rsid w:val="0069281A"/>
    <w:rsid w:val="006928AC"/>
    <w:rsid w:val="00692C91"/>
    <w:rsid w:val="00692FCA"/>
    <w:rsid w:val="006930E2"/>
    <w:rsid w:val="006933B5"/>
    <w:rsid w:val="0069368D"/>
    <w:rsid w:val="00693917"/>
    <w:rsid w:val="006939DD"/>
    <w:rsid w:val="00693ABB"/>
    <w:rsid w:val="00693AE2"/>
    <w:rsid w:val="00693E13"/>
    <w:rsid w:val="00693FD1"/>
    <w:rsid w:val="006940BE"/>
    <w:rsid w:val="0069412C"/>
    <w:rsid w:val="006941C3"/>
    <w:rsid w:val="006943BC"/>
    <w:rsid w:val="0069444C"/>
    <w:rsid w:val="006948E2"/>
    <w:rsid w:val="00694C73"/>
    <w:rsid w:val="00694F2C"/>
    <w:rsid w:val="006952C3"/>
    <w:rsid w:val="006953BC"/>
    <w:rsid w:val="006958C1"/>
    <w:rsid w:val="00695987"/>
    <w:rsid w:val="006959E9"/>
    <w:rsid w:val="00695D9C"/>
    <w:rsid w:val="00695DB3"/>
    <w:rsid w:val="00695E8E"/>
    <w:rsid w:val="006962FE"/>
    <w:rsid w:val="00696523"/>
    <w:rsid w:val="006965C8"/>
    <w:rsid w:val="0069661F"/>
    <w:rsid w:val="006966B4"/>
    <w:rsid w:val="00696874"/>
    <w:rsid w:val="006968D4"/>
    <w:rsid w:val="00696AD3"/>
    <w:rsid w:val="00696D9F"/>
    <w:rsid w:val="00696E3E"/>
    <w:rsid w:val="00696EAF"/>
    <w:rsid w:val="00696F66"/>
    <w:rsid w:val="00696FDF"/>
    <w:rsid w:val="00697071"/>
    <w:rsid w:val="00697213"/>
    <w:rsid w:val="00697575"/>
    <w:rsid w:val="00697915"/>
    <w:rsid w:val="00697A1D"/>
    <w:rsid w:val="00697B29"/>
    <w:rsid w:val="00697EE7"/>
    <w:rsid w:val="00697F0D"/>
    <w:rsid w:val="006A01E0"/>
    <w:rsid w:val="006A0386"/>
    <w:rsid w:val="006A07D4"/>
    <w:rsid w:val="006A087B"/>
    <w:rsid w:val="006A0936"/>
    <w:rsid w:val="006A0B47"/>
    <w:rsid w:val="006A0CA4"/>
    <w:rsid w:val="006A0E2F"/>
    <w:rsid w:val="006A0FF4"/>
    <w:rsid w:val="006A1068"/>
    <w:rsid w:val="006A13B6"/>
    <w:rsid w:val="006A1439"/>
    <w:rsid w:val="006A17A3"/>
    <w:rsid w:val="006A1A34"/>
    <w:rsid w:val="006A1C70"/>
    <w:rsid w:val="006A1D61"/>
    <w:rsid w:val="006A20B3"/>
    <w:rsid w:val="006A2510"/>
    <w:rsid w:val="006A25D8"/>
    <w:rsid w:val="006A2711"/>
    <w:rsid w:val="006A27A1"/>
    <w:rsid w:val="006A2A22"/>
    <w:rsid w:val="006A2A5F"/>
    <w:rsid w:val="006A2A99"/>
    <w:rsid w:val="006A2CC3"/>
    <w:rsid w:val="006A2F61"/>
    <w:rsid w:val="006A3018"/>
    <w:rsid w:val="006A302A"/>
    <w:rsid w:val="006A3059"/>
    <w:rsid w:val="006A3240"/>
    <w:rsid w:val="006A331C"/>
    <w:rsid w:val="006A34F3"/>
    <w:rsid w:val="006A38B7"/>
    <w:rsid w:val="006A3924"/>
    <w:rsid w:val="006A3965"/>
    <w:rsid w:val="006A39FA"/>
    <w:rsid w:val="006A3AE6"/>
    <w:rsid w:val="006A3C07"/>
    <w:rsid w:val="006A3DA1"/>
    <w:rsid w:val="006A3DE2"/>
    <w:rsid w:val="006A3EC1"/>
    <w:rsid w:val="006A3F7D"/>
    <w:rsid w:val="006A41F5"/>
    <w:rsid w:val="006A441C"/>
    <w:rsid w:val="006A447E"/>
    <w:rsid w:val="006A4480"/>
    <w:rsid w:val="006A4511"/>
    <w:rsid w:val="006A494E"/>
    <w:rsid w:val="006A4B42"/>
    <w:rsid w:val="006A4DEE"/>
    <w:rsid w:val="006A4F7F"/>
    <w:rsid w:val="006A501F"/>
    <w:rsid w:val="006A511E"/>
    <w:rsid w:val="006A51E4"/>
    <w:rsid w:val="006A55AE"/>
    <w:rsid w:val="006A55CD"/>
    <w:rsid w:val="006A58A1"/>
    <w:rsid w:val="006A5A07"/>
    <w:rsid w:val="006A5BD6"/>
    <w:rsid w:val="006A60B5"/>
    <w:rsid w:val="006A614D"/>
    <w:rsid w:val="006A61DF"/>
    <w:rsid w:val="006A62E0"/>
    <w:rsid w:val="006A6544"/>
    <w:rsid w:val="006A6893"/>
    <w:rsid w:val="006A69AF"/>
    <w:rsid w:val="006A6B0A"/>
    <w:rsid w:val="006A74B2"/>
    <w:rsid w:val="006A777C"/>
    <w:rsid w:val="006A7931"/>
    <w:rsid w:val="006A79AC"/>
    <w:rsid w:val="006A7A87"/>
    <w:rsid w:val="006A7ACD"/>
    <w:rsid w:val="006A7E15"/>
    <w:rsid w:val="006A7E28"/>
    <w:rsid w:val="006A7F53"/>
    <w:rsid w:val="006A7F93"/>
    <w:rsid w:val="006A7FF3"/>
    <w:rsid w:val="006B0589"/>
    <w:rsid w:val="006B07CF"/>
    <w:rsid w:val="006B0BD3"/>
    <w:rsid w:val="006B0CD2"/>
    <w:rsid w:val="006B0E72"/>
    <w:rsid w:val="006B0EAA"/>
    <w:rsid w:val="006B0EB3"/>
    <w:rsid w:val="006B0EEB"/>
    <w:rsid w:val="006B1063"/>
    <w:rsid w:val="006B10CE"/>
    <w:rsid w:val="006B111A"/>
    <w:rsid w:val="006B15D3"/>
    <w:rsid w:val="006B16C0"/>
    <w:rsid w:val="006B1A5C"/>
    <w:rsid w:val="006B1C99"/>
    <w:rsid w:val="006B1DF5"/>
    <w:rsid w:val="006B1EED"/>
    <w:rsid w:val="006B1FD4"/>
    <w:rsid w:val="006B2050"/>
    <w:rsid w:val="006B2165"/>
    <w:rsid w:val="006B236F"/>
    <w:rsid w:val="006B2504"/>
    <w:rsid w:val="006B2734"/>
    <w:rsid w:val="006B2951"/>
    <w:rsid w:val="006B2AC6"/>
    <w:rsid w:val="006B2CE2"/>
    <w:rsid w:val="006B2E70"/>
    <w:rsid w:val="006B2E97"/>
    <w:rsid w:val="006B2EFE"/>
    <w:rsid w:val="006B3206"/>
    <w:rsid w:val="006B3379"/>
    <w:rsid w:val="006B34D2"/>
    <w:rsid w:val="006B357A"/>
    <w:rsid w:val="006B3648"/>
    <w:rsid w:val="006B36ED"/>
    <w:rsid w:val="006B3C57"/>
    <w:rsid w:val="006B3CE4"/>
    <w:rsid w:val="006B3D12"/>
    <w:rsid w:val="006B3E08"/>
    <w:rsid w:val="006B3E1B"/>
    <w:rsid w:val="006B3F00"/>
    <w:rsid w:val="006B43B1"/>
    <w:rsid w:val="006B45CB"/>
    <w:rsid w:val="006B4648"/>
    <w:rsid w:val="006B4773"/>
    <w:rsid w:val="006B47A9"/>
    <w:rsid w:val="006B4810"/>
    <w:rsid w:val="006B4883"/>
    <w:rsid w:val="006B4AE7"/>
    <w:rsid w:val="006B4F7F"/>
    <w:rsid w:val="006B4F81"/>
    <w:rsid w:val="006B529D"/>
    <w:rsid w:val="006B53A7"/>
    <w:rsid w:val="006B540E"/>
    <w:rsid w:val="006B5454"/>
    <w:rsid w:val="006B54AA"/>
    <w:rsid w:val="006B5638"/>
    <w:rsid w:val="006B5748"/>
    <w:rsid w:val="006B5796"/>
    <w:rsid w:val="006B5857"/>
    <w:rsid w:val="006B5893"/>
    <w:rsid w:val="006B5956"/>
    <w:rsid w:val="006B59AC"/>
    <w:rsid w:val="006B5A5B"/>
    <w:rsid w:val="006B5CA2"/>
    <w:rsid w:val="006B5F2A"/>
    <w:rsid w:val="006B6023"/>
    <w:rsid w:val="006B604B"/>
    <w:rsid w:val="006B636A"/>
    <w:rsid w:val="006B63A2"/>
    <w:rsid w:val="006B63C4"/>
    <w:rsid w:val="006B65B6"/>
    <w:rsid w:val="006B675B"/>
    <w:rsid w:val="006B6830"/>
    <w:rsid w:val="006B68B6"/>
    <w:rsid w:val="006B68E8"/>
    <w:rsid w:val="006B6ADE"/>
    <w:rsid w:val="006B6DAA"/>
    <w:rsid w:val="006B71F2"/>
    <w:rsid w:val="006B729E"/>
    <w:rsid w:val="006B72E7"/>
    <w:rsid w:val="006B7434"/>
    <w:rsid w:val="006B750A"/>
    <w:rsid w:val="006B7549"/>
    <w:rsid w:val="006B75AC"/>
    <w:rsid w:val="006B7712"/>
    <w:rsid w:val="006B7796"/>
    <w:rsid w:val="006B782C"/>
    <w:rsid w:val="006B7833"/>
    <w:rsid w:val="006B7BDA"/>
    <w:rsid w:val="006B7DA3"/>
    <w:rsid w:val="006B7E3F"/>
    <w:rsid w:val="006B7EDD"/>
    <w:rsid w:val="006C0221"/>
    <w:rsid w:val="006C03D3"/>
    <w:rsid w:val="006C04FD"/>
    <w:rsid w:val="006C070D"/>
    <w:rsid w:val="006C0746"/>
    <w:rsid w:val="006C07A0"/>
    <w:rsid w:val="006C0A70"/>
    <w:rsid w:val="006C0B71"/>
    <w:rsid w:val="006C0CA7"/>
    <w:rsid w:val="006C0DF7"/>
    <w:rsid w:val="006C10A1"/>
    <w:rsid w:val="006C10A7"/>
    <w:rsid w:val="006C1240"/>
    <w:rsid w:val="006C129A"/>
    <w:rsid w:val="006C12B7"/>
    <w:rsid w:val="006C1356"/>
    <w:rsid w:val="006C1392"/>
    <w:rsid w:val="006C1523"/>
    <w:rsid w:val="006C1960"/>
    <w:rsid w:val="006C1963"/>
    <w:rsid w:val="006C1A38"/>
    <w:rsid w:val="006C1C8C"/>
    <w:rsid w:val="006C1DA1"/>
    <w:rsid w:val="006C206A"/>
    <w:rsid w:val="006C20C2"/>
    <w:rsid w:val="006C20D0"/>
    <w:rsid w:val="006C23C7"/>
    <w:rsid w:val="006C23ED"/>
    <w:rsid w:val="006C257B"/>
    <w:rsid w:val="006C2693"/>
    <w:rsid w:val="006C277A"/>
    <w:rsid w:val="006C2846"/>
    <w:rsid w:val="006C29C4"/>
    <w:rsid w:val="006C2B80"/>
    <w:rsid w:val="006C2BD5"/>
    <w:rsid w:val="006C2E0E"/>
    <w:rsid w:val="006C2EFA"/>
    <w:rsid w:val="006C3058"/>
    <w:rsid w:val="006C313A"/>
    <w:rsid w:val="006C3201"/>
    <w:rsid w:val="006C320A"/>
    <w:rsid w:val="006C33F4"/>
    <w:rsid w:val="006C34BA"/>
    <w:rsid w:val="006C3563"/>
    <w:rsid w:val="006C3604"/>
    <w:rsid w:val="006C377F"/>
    <w:rsid w:val="006C3851"/>
    <w:rsid w:val="006C3AF8"/>
    <w:rsid w:val="006C3B91"/>
    <w:rsid w:val="006C3CC9"/>
    <w:rsid w:val="006C3EF0"/>
    <w:rsid w:val="006C4735"/>
    <w:rsid w:val="006C483B"/>
    <w:rsid w:val="006C48AF"/>
    <w:rsid w:val="006C49F1"/>
    <w:rsid w:val="006C4A5F"/>
    <w:rsid w:val="006C4A95"/>
    <w:rsid w:val="006C4AC3"/>
    <w:rsid w:val="006C4CAC"/>
    <w:rsid w:val="006C515F"/>
    <w:rsid w:val="006C51B3"/>
    <w:rsid w:val="006C52F9"/>
    <w:rsid w:val="006C535D"/>
    <w:rsid w:val="006C5816"/>
    <w:rsid w:val="006C5888"/>
    <w:rsid w:val="006C595D"/>
    <w:rsid w:val="006C59AA"/>
    <w:rsid w:val="006C5CB3"/>
    <w:rsid w:val="006C5E28"/>
    <w:rsid w:val="006C6150"/>
    <w:rsid w:val="006C63EE"/>
    <w:rsid w:val="006C6541"/>
    <w:rsid w:val="006C655B"/>
    <w:rsid w:val="006C6799"/>
    <w:rsid w:val="006C68ED"/>
    <w:rsid w:val="006C6AC9"/>
    <w:rsid w:val="006C6C72"/>
    <w:rsid w:val="006C6CF5"/>
    <w:rsid w:val="006C6E0F"/>
    <w:rsid w:val="006C7087"/>
    <w:rsid w:val="006C72C9"/>
    <w:rsid w:val="006C748A"/>
    <w:rsid w:val="006C74C3"/>
    <w:rsid w:val="006C7544"/>
    <w:rsid w:val="006C7AAA"/>
    <w:rsid w:val="006C7AE7"/>
    <w:rsid w:val="006C7B5C"/>
    <w:rsid w:val="006C7CFA"/>
    <w:rsid w:val="006C7D39"/>
    <w:rsid w:val="006C7E28"/>
    <w:rsid w:val="006C7FB1"/>
    <w:rsid w:val="006D0030"/>
    <w:rsid w:val="006D00DD"/>
    <w:rsid w:val="006D03E6"/>
    <w:rsid w:val="006D04B3"/>
    <w:rsid w:val="006D0736"/>
    <w:rsid w:val="006D099E"/>
    <w:rsid w:val="006D0D00"/>
    <w:rsid w:val="006D0E88"/>
    <w:rsid w:val="006D0EA4"/>
    <w:rsid w:val="006D1149"/>
    <w:rsid w:val="006D138D"/>
    <w:rsid w:val="006D142D"/>
    <w:rsid w:val="006D17C6"/>
    <w:rsid w:val="006D1A96"/>
    <w:rsid w:val="006D1B79"/>
    <w:rsid w:val="006D1CB4"/>
    <w:rsid w:val="006D1D69"/>
    <w:rsid w:val="006D1F05"/>
    <w:rsid w:val="006D1F9E"/>
    <w:rsid w:val="006D1FA7"/>
    <w:rsid w:val="006D2099"/>
    <w:rsid w:val="006D2194"/>
    <w:rsid w:val="006D21B9"/>
    <w:rsid w:val="006D228F"/>
    <w:rsid w:val="006D2356"/>
    <w:rsid w:val="006D2553"/>
    <w:rsid w:val="006D25E9"/>
    <w:rsid w:val="006D2754"/>
    <w:rsid w:val="006D288A"/>
    <w:rsid w:val="006D297C"/>
    <w:rsid w:val="006D2C44"/>
    <w:rsid w:val="006D2C74"/>
    <w:rsid w:val="006D2D27"/>
    <w:rsid w:val="006D2DDB"/>
    <w:rsid w:val="006D2E5E"/>
    <w:rsid w:val="006D2EFD"/>
    <w:rsid w:val="006D2FAB"/>
    <w:rsid w:val="006D3024"/>
    <w:rsid w:val="006D3691"/>
    <w:rsid w:val="006D369C"/>
    <w:rsid w:val="006D36B6"/>
    <w:rsid w:val="006D3C98"/>
    <w:rsid w:val="006D3F55"/>
    <w:rsid w:val="006D3F62"/>
    <w:rsid w:val="006D419C"/>
    <w:rsid w:val="006D430D"/>
    <w:rsid w:val="006D4370"/>
    <w:rsid w:val="006D45B1"/>
    <w:rsid w:val="006D476F"/>
    <w:rsid w:val="006D49C2"/>
    <w:rsid w:val="006D4A18"/>
    <w:rsid w:val="006D4C17"/>
    <w:rsid w:val="006D4D6E"/>
    <w:rsid w:val="006D4D7A"/>
    <w:rsid w:val="006D4DB1"/>
    <w:rsid w:val="006D4E74"/>
    <w:rsid w:val="006D5101"/>
    <w:rsid w:val="006D5151"/>
    <w:rsid w:val="006D53C5"/>
    <w:rsid w:val="006D5680"/>
    <w:rsid w:val="006D57A5"/>
    <w:rsid w:val="006D5A3A"/>
    <w:rsid w:val="006D5FF3"/>
    <w:rsid w:val="006D60D9"/>
    <w:rsid w:val="006D63A4"/>
    <w:rsid w:val="006D63D0"/>
    <w:rsid w:val="006D649E"/>
    <w:rsid w:val="006D6501"/>
    <w:rsid w:val="006D6B59"/>
    <w:rsid w:val="006D6C27"/>
    <w:rsid w:val="006D6C82"/>
    <w:rsid w:val="006D6CBA"/>
    <w:rsid w:val="006D6DED"/>
    <w:rsid w:val="006D6E48"/>
    <w:rsid w:val="006D6E81"/>
    <w:rsid w:val="006D6FA8"/>
    <w:rsid w:val="006D70B3"/>
    <w:rsid w:val="006D74A7"/>
    <w:rsid w:val="006D7885"/>
    <w:rsid w:val="006D7AB3"/>
    <w:rsid w:val="006D7DE9"/>
    <w:rsid w:val="006D7E21"/>
    <w:rsid w:val="006D7F1F"/>
    <w:rsid w:val="006E00EA"/>
    <w:rsid w:val="006E01A8"/>
    <w:rsid w:val="006E0202"/>
    <w:rsid w:val="006E021E"/>
    <w:rsid w:val="006E02ED"/>
    <w:rsid w:val="006E036E"/>
    <w:rsid w:val="006E0425"/>
    <w:rsid w:val="006E0507"/>
    <w:rsid w:val="006E0552"/>
    <w:rsid w:val="006E0B7D"/>
    <w:rsid w:val="006E0CF2"/>
    <w:rsid w:val="006E1097"/>
    <w:rsid w:val="006E1109"/>
    <w:rsid w:val="006E1212"/>
    <w:rsid w:val="006E1242"/>
    <w:rsid w:val="006E13F7"/>
    <w:rsid w:val="006E1442"/>
    <w:rsid w:val="006E14FC"/>
    <w:rsid w:val="006E16D1"/>
    <w:rsid w:val="006E16DF"/>
    <w:rsid w:val="006E189B"/>
    <w:rsid w:val="006E19D4"/>
    <w:rsid w:val="006E1A28"/>
    <w:rsid w:val="006E1A42"/>
    <w:rsid w:val="006E1B11"/>
    <w:rsid w:val="006E1EFB"/>
    <w:rsid w:val="006E1FA0"/>
    <w:rsid w:val="006E2040"/>
    <w:rsid w:val="006E2133"/>
    <w:rsid w:val="006E21CC"/>
    <w:rsid w:val="006E23AA"/>
    <w:rsid w:val="006E2712"/>
    <w:rsid w:val="006E2742"/>
    <w:rsid w:val="006E27DA"/>
    <w:rsid w:val="006E2822"/>
    <w:rsid w:val="006E2892"/>
    <w:rsid w:val="006E2AC4"/>
    <w:rsid w:val="006E2B0E"/>
    <w:rsid w:val="006E2B90"/>
    <w:rsid w:val="006E2B9F"/>
    <w:rsid w:val="006E2BDD"/>
    <w:rsid w:val="006E300F"/>
    <w:rsid w:val="006E30D7"/>
    <w:rsid w:val="006E32D7"/>
    <w:rsid w:val="006E3413"/>
    <w:rsid w:val="006E3574"/>
    <w:rsid w:val="006E3591"/>
    <w:rsid w:val="006E35E8"/>
    <w:rsid w:val="006E36F7"/>
    <w:rsid w:val="006E3E6E"/>
    <w:rsid w:val="006E41C9"/>
    <w:rsid w:val="006E41F2"/>
    <w:rsid w:val="006E4472"/>
    <w:rsid w:val="006E480F"/>
    <w:rsid w:val="006E4B7E"/>
    <w:rsid w:val="006E4C02"/>
    <w:rsid w:val="006E4C05"/>
    <w:rsid w:val="006E4CD6"/>
    <w:rsid w:val="006E4DBC"/>
    <w:rsid w:val="006E4E9B"/>
    <w:rsid w:val="006E4F3A"/>
    <w:rsid w:val="006E5212"/>
    <w:rsid w:val="006E584A"/>
    <w:rsid w:val="006E5898"/>
    <w:rsid w:val="006E592A"/>
    <w:rsid w:val="006E5B22"/>
    <w:rsid w:val="006E5CD8"/>
    <w:rsid w:val="006E5E4E"/>
    <w:rsid w:val="006E5ED0"/>
    <w:rsid w:val="006E67A0"/>
    <w:rsid w:val="006E69F2"/>
    <w:rsid w:val="006E6AE7"/>
    <w:rsid w:val="006E6CB3"/>
    <w:rsid w:val="006E6FD2"/>
    <w:rsid w:val="006E7129"/>
    <w:rsid w:val="006E7214"/>
    <w:rsid w:val="006E7438"/>
    <w:rsid w:val="006E7490"/>
    <w:rsid w:val="006E74AD"/>
    <w:rsid w:val="006E769B"/>
    <w:rsid w:val="006E76AA"/>
    <w:rsid w:val="006E77B9"/>
    <w:rsid w:val="006E797C"/>
    <w:rsid w:val="006F022D"/>
    <w:rsid w:val="006F0764"/>
    <w:rsid w:val="006F0D77"/>
    <w:rsid w:val="006F0E2D"/>
    <w:rsid w:val="006F107D"/>
    <w:rsid w:val="006F11C3"/>
    <w:rsid w:val="006F13D4"/>
    <w:rsid w:val="006F1440"/>
    <w:rsid w:val="006F14D6"/>
    <w:rsid w:val="006F14E4"/>
    <w:rsid w:val="006F1552"/>
    <w:rsid w:val="006F1592"/>
    <w:rsid w:val="006F1907"/>
    <w:rsid w:val="006F1AB8"/>
    <w:rsid w:val="006F1C54"/>
    <w:rsid w:val="006F1CA2"/>
    <w:rsid w:val="006F1D39"/>
    <w:rsid w:val="006F200A"/>
    <w:rsid w:val="006F2027"/>
    <w:rsid w:val="006F2183"/>
    <w:rsid w:val="006F2233"/>
    <w:rsid w:val="006F25FF"/>
    <w:rsid w:val="006F2866"/>
    <w:rsid w:val="006F2A82"/>
    <w:rsid w:val="006F2C72"/>
    <w:rsid w:val="006F2EDC"/>
    <w:rsid w:val="006F2FC4"/>
    <w:rsid w:val="006F3080"/>
    <w:rsid w:val="006F308A"/>
    <w:rsid w:val="006F3364"/>
    <w:rsid w:val="006F3518"/>
    <w:rsid w:val="006F399D"/>
    <w:rsid w:val="006F39BA"/>
    <w:rsid w:val="006F3B0F"/>
    <w:rsid w:val="006F429B"/>
    <w:rsid w:val="006F4412"/>
    <w:rsid w:val="006F4936"/>
    <w:rsid w:val="006F49B3"/>
    <w:rsid w:val="006F4A26"/>
    <w:rsid w:val="006F52FF"/>
    <w:rsid w:val="006F5371"/>
    <w:rsid w:val="006F5493"/>
    <w:rsid w:val="006F549A"/>
    <w:rsid w:val="006F56AE"/>
    <w:rsid w:val="006F56E2"/>
    <w:rsid w:val="006F57BE"/>
    <w:rsid w:val="006F5814"/>
    <w:rsid w:val="006F5AE7"/>
    <w:rsid w:val="006F5C66"/>
    <w:rsid w:val="006F5CC4"/>
    <w:rsid w:val="006F5EA6"/>
    <w:rsid w:val="006F5EC5"/>
    <w:rsid w:val="006F5ED9"/>
    <w:rsid w:val="006F5EFD"/>
    <w:rsid w:val="006F5F2C"/>
    <w:rsid w:val="006F5FB4"/>
    <w:rsid w:val="006F6047"/>
    <w:rsid w:val="006F6177"/>
    <w:rsid w:val="006F6207"/>
    <w:rsid w:val="006F620C"/>
    <w:rsid w:val="006F6523"/>
    <w:rsid w:val="006F6913"/>
    <w:rsid w:val="006F69C5"/>
    <w:rsid w:val="006F6A8D"/>
    <w:rsid w:val="006F6B54"/>
    <w:rsid w:val="006F6BE6"/>
    <w:rsid w:val="006F6F30"/>
    <w:rsid w:val="006F6FD1"/>
    <w:rsid w:val="006F6FF4"/>
    <w:rsid w:val="006F70DC"/>
    <w:rsid w:val="006F74D1"/>
    <w:rsid w:val="006F773C"/>
    <w:rsid w:val="006F7786"/>
    <w:rsid w:val="006F778C"/>
    <w:rsid w:val="006F78EE"/>
    <w:rsid w:val="006F7953"/>
    <w:rsid w:val="006F7B44"/>
    <w:rsid w:val="006F7C13"/>
    <w:rsid w:val="006F7E0C"/>
    <w:rsid w:val="006F7E4A"/>
    <w:rsid w:val="006F7ECD"/>
    <w:rsid w:val="007000D2"/>
    <w:rsid w:val="00700250"/>
    <w:rsid w:val="00700279"/>
    <w:rsid w:val="007002E8"/>
    <w:rsid w:val="007006BB"/>
    <w:rsid w:val="007006C5"/>
    <w:rsid w:val="007008DD"/>
    <w:rsid w:val="00700B0C"/>
    <w:rsid w:val="00700F42"/>
    <w:rsid w:val="00700F8A"/>
    <w:rsid w:val="00701301"/>
    <w:rsid w:val="007015F3"/>
    <w:rsid w:val="00701A0D"/>
    <w:rsid w:val="00701BD0"/>
    <w:rsid w:val="00701E16"/>
    <w:rsid w:val="00701F44"/>
    <w:rsid w:val="00702066"/>
    <w:rsid w:val="00702283"/>
    <w:rsid w:val="00702543"/>
    <w:rsid w:val="007027CA"/>
    <w:rsid w:val="007027D7"/>
    <w:rsid w:val="0070280C"/>
    <w:rsid w:val="00702891"/>
    <w:rsid w:val="007029C8"/>
    <w:rsid w:val="00702B04"/>
    <w:rsid w:val="00702B27"/>
    <w:rsid w:val="00702EEB"/>
    <w:rsid w:val="00702F61"/>
    <w:rsid w:val="00702FF0"/>
    <w:rsid w:val="00703022"/>
    <w:rsid w:val="007030C3"/>
    <w:rsid w:val="00703208"/>
    <w:rsid w:val="0070322F"/>
    <w:rsid w:val="0070335D"/>
    <w:rsid w:val="007034FE"/>
    <w:rsid w:val="00703521"/>
    <w:rsid w:val="007035DA"/>
    <w:rsid w:val="0070362A"/>
    <w:rsid w:val="00703C30"/>
    <w:rsid w:val="00703D56"/>
    <w:rsid w:val="00703D70"/>
    <w:rsid w:val="0070408C"/>
    <w:rsid w:val="00704250"/>
    <w:rsid w:val="007043F4"/>
    <w:rsid w:val="007046ED"/>
    <w:rsid w:val="0070487E"/>
    <w:rsid w:val="007049CF"/>
    <w:rsid w:val="00704CEE"/>
    <w:rsid w:val="00704DE2"/>
    <w:rsid w:val="00704EA4"/>
    <w:rsid w:val="00704F63"/>
    <w:rsid w:val="007056B5"/>
    <w:rsid w:val="00705802"/>
    <w:rsid w:val="007058CF"/>
    <w:rsid w:val="007059AB"/>
    <w:rsid w:val="007059D5"/>
    <w:rsid w:val="00705AD3"/>
    <w:rsid w:val="00705B39"/>
    <w:rsid w:val="00705C2F"/>
    <w:rsid w:val="00705DE7"/>
    <w:rsid w:val="00705E45"/>
    <w:rsid w:val="00705EDC"/>
    <w:rsid w:val="00706273"/>
    <w:rsid w:val="00706306"/>
    <w:rsid w:val="00706324"/>
    <w:rsid w:val="00706337"/>
    <w:rsid w:val="0070667D"/>
    <w:rsid w:val="00706A01"/>
    <w:rsid w:val="00706DF8"/>
    <w:rsid w:val="0070703F"/>
    <w:rsid w:val="007071E5"/>
    <w:rsid w:val="007071EF"/>
    <w:rsid w:val="007072B0"/>
    <w:rsid w:val="00707521"/>
    <w:rsid w:val="0070791D"/>
    <w:rsid w:val="00707BB3"/>
    <w:rsid w:val="00707BC3"/>
    <w:rsid w:val="00707D82"/>
    <w:rsid w:val="00707E05"/>
    <w:rsid w:val="007101B1"/>
    <w:rsid w:val="00710229"/>
    <w:rsid w:val="0071028D"/>
    <w:rsid w:val="00710355"/>
    <w:rsid w:val="0071039E"/>
    <w:rsid w:val="007103D1"/>
    <w:rsid w:val="007104D4"/>
    <w:rsid w:val="007104FE"/>
    <w:rsid w:val="007109BB"/>
    <w:rsid w:val="00710D22"/>
    <w:rsid w:val="00710D2C"/>
    <w:rsid w:val="00711082"/>
    <w:rsid w:val="00711113"/>
    <w:rsid w:val="00711972"/>
    <w:rsid w:val="007119CB"/>
    <w:rsid w:val="007119E3"/>
    <w:rsid w:val="00711D75"/>
    <w:rsid w:val="00711DB8"/>
    <w:rsid w:val="00711F57"/>
    <w:rsid w:val="007123FF"/>
    <w:rsid w:val="007125BC"/>
    <w:rsid w:val="00712716"/>
    <w:rsid w:val="007127C4"/>
    <w:rsid w:val="007127D5"/>
    <w:rsid w:val="00712A5B"/>
    <w:rsid w:val="00712D62"/>
    <w:rsid w:val="00713176"/>
    <w:rsid w:val="00713229"/>
    <w:rsid w:val="0071329B"/>
    <w:rsid w:val="007133BA"/>
    <w:rsid w:val="00713418"/>
    <w:rsid w:val="0071351F"/>
    <w:rsid w:val="00713564"/>
    <w:rsid w:val="0071365C"/>
    <w:rsid w:val="00713799"/>
    <w:rsid w:val="00713C09"/>
    <w:rsid w:val="00713C0F"/>
    <w:rsid w:val="00713DE0"/>
    <w:rsid w:val="00713F90"/>
    <w:rsid w:val="00714161"/>
    <w:rsid w:val="007141FD"/>
    <w:rsid w:val="007143EA"/>
    <w:rsid w:val="007143FD"/>
    <w:rsid w:val="007146D2"/>
    <w:rsid w:val="00714841"/>
    <w:rsid w:val="00714916"/>
    <w:rsid w:val="00714FC0"/>
    <w:rsid w:val="007154C4"/>
    <w:rsid w:val="0071578E"/>
    <w:rsid w:val="00715901"/>
    <w:rsid w:val="00715934"/>
    <w:rsid w:val="0071597A"/>
    <w:rsid w:val="00715A33"/>
    <w:rsid w:val="0071666C"/>
    <w:rsid w:val="007167FA"/>
    <w:rsid w:val="00716A00"/>
    <w:rsid w:val="00716AEC"/>
    <w:rsid w:val="00716CAD"/>
    <w:rsid w:val="00716DB5"/>
    <w:rsid w:val="00716DBC"/>
    <w:rsid w:val="00716F2A"/>
    <w:rsid w:val="00717019"/>
    <w:rsid w:val="0071712B"/>
    <w:rsid w:val="0071726E"/>
    <w:rsid w:val="007172DE"/>
    <w:rsid w:val="00717391"/>
    <w:rsid w:val="007175A3"/>
    <w:rsid w:val="0071764C"/>
    <w:rsid w:val="007176FD"/>
    <w:rsid w:val="007177E1"/>
    <w:rsid w:val="00717843"/>
    <w:rsid w:val="00717A79"/>
    <w:rsid w:val="00717BDE"/>
    <w:rsid w:val="00717E72"/>
    <w:rsid w:val="00717E7B"/>
    <w:rsid w:val="00717FF7"/>
    <w:rsid w:val="00720424"/>
    <w:rsid w:val="007204EA"/>
    <w:rsid w:val="007205D0"/>
    <w:rsid w:val="00720655"/>
    <w:rsid w:val="007209BE"/>
    <w:rsid w:val="00720A37"/>
    <w:rsid w:val="00720B05"/>
    <w:rsid w:val="00720BC1"/>
    <w:rsid w:val="00720C0A"/>
    <w:rsid w:val="00720E7F"/>
    <w:rsid w:val="00720F2D"/>
    <w:rsid w:val="0072110A"/>
    <w:rsid w:val="007211CA"/>
    <w:rsid w:val="007212B2"/>
    <w:rsid w:val="007212D7"/>
    <w:rsid w:val="0072135F"/>
    <w:rsid w:val="0072137A"/>
    <w:rsid w:val="00721619"/>
    <w:rsid w:val="00721806"/>
    <w:rsid w:val="00721952"/>
    <w:rsid w:val="00721953"/>
    <w:rsid w:val="00721D98"/>
    <w:rsid w:val="00721F31"/>
    <w:rsid w:val="00721F86"/>
    <w:rsid w:val="0072218B"/>
    <w:rsid w:val="0072227B"/>
    <w:rsid w:val="007223B6"/>
    <w:rsid w:val="00722507"/>
    <w:rsid w:val="007225B0"/>
    <w:rsid w:val="00722829"/>
    <w:rsid w:val="00722831"/>
    <w:rsid w:val="00722907"/>
    <w:rsid w:val="00722E25"/>
    <w:rsid w:val="007233A7"/>
    <w:rsid w:val="00723630"/>
    <w:rsid w:val="00723649"/>
    <w:rsid w:val="00723706"/>
    <w:rsid w:val="00723A46"/>
    <w:rsid w:val="00723B60"/>
    <w:rsid w:val="00723BF2"/>
    <w:rsid w:val="00723CF2"/>
    <w:rsid w:val="00723E59"/>
    <w:rsid w:val="00723F60"/>
    <w:rsid w:val="00723F76"/>
    <w:rsid w:val="00724009"/>
    <w:rsid w:val="007242AA"/>
    <w:rsid w:val="007242E2"/>
    <w:rsid w:val="007243DA"/>
    <w:rsid w:val="007245C4"/>
    <w:rsid w:val="0072467B"/>
    <w:rsid w:val="0072477E"/>
    <w:rsid w:val="00724F81"/>
    <w:rsid w:val="00724FE7"/>
    <w:rsid w:val="0072530C"/>
    <w:rsid w:val="007253B6"/>
    <w:rsid w:val="0072545D"/>
    <w:rsid w:val="007254C8"/>
    <w:rsid w:val="00725596"/>
    <w:rsid w:val="00725728"/>
    <w:rsid w:val="0072587C"/>
    <w:rsid w:val="00725AC4"/>
    <w:rsid w:val="00725BDB"/>
    <w:rsid w:val="00725CC8"/>
    <w:rsid w:val="007260E2"/>
    <w:rsid w:val="00726348"/>
    <w:rsid w:val="00726697"/>
    <w:rsid w:val="00726760"/>
    <w:rsid w:val="0072688D"/>
    <w:rsid w:val="00726BE0"/>
    <w:rsid w:val="00726C8F"/>
    <w:rsid w:val="00726D7D"/>
    <w:rsid w:val="00726D9F"/>
    <w:rsid w:val="00726E0C"/>
    <w:rsid w:val="00726E27"/>
    <w:rsid w:val="00726FE7"/>
    <w:rsid w:val="00727120"/>
    <w:rsid w:val="00727130"/>
    <w:rsid w:val="0072733F"/>
    <w:rsid w:val="007273C3"/>
    <w:rsid w:val="007274D7"/>
    <w:rsid w:val="007274F6"/>
    <w:rsid w:val="0072774D"/>
    <w:rsid w:val="00727815"/>
    <w:rsid w:val="00727B99"/>
    <w:rsid w:val="00727CAB"/>
    <w:rsid w:val="007300E3"/>
    <w:rsid w:val="00730195"/>
    <w:rsid w:val="007301FB"/>
    <w:rsid w:val="00730474"/>
    <w:rsid w:val="007304C5"/>
    <w:rsid w:val="007308FE"/>
    <w:rsid w:val="00730909"/>
    <w:rsid w:val="00730974"/>
    <w:rsid w:val="00730C40"/>
    <w:rsid w:val="00730E16"/>
    <w:rsid w:val="00730E62"/>
    <w:rsid w:val="00731005"/>
    <w:rsid w:val="00731448"/>
    <w:rsid w:val="00731817"/>
    <w:rsid w:val="007319A9"/>
    <w:rsid w:val="00731CA4"/>
    <w:rsid w:val="00731DBA"/>
    <w:rsid w:val="00731E1F"/>
    <w:rsid w:val="00731F9B"/>
    <w:rsid w:val="00732288"/>
    <w:rsid w:val="007324E6"/>
    <w:rsid w:val="007326A0"/>
    <w:rsid w:val="0073291C"/>
    <w:rsid w:val="00732CF9"/>
    <w:rsid w:val="00732EFF"/>
    <w:rsid w:val="00732FAD"/>
    <w:rsid w:val="0073357D"/>
    <w:rsid w:val="00733755"/>
    <w:rsid w:val="0073388D"/>
    <w:rsid w:val="00733CAF"/>
    <w:rsid w:val="00733CD2"/>
    <w:rsid w:val="00733CF8"/>
    <w:rsid w:val="00733E9F"/>
    <w:rsid w:val="00733FBF"/>
    <w:rsid w:val="0073426A"/>
    <w:rsid w:val="007343BA"/>
    <w:rsid w:val="00734616"/>
    <w:rsid w:val="0073484A"/>
    <w:rsid w:val="00734906"/>
    <w:rsid w:val="00734A96"/>
    <w:rsid w:val="00734B71"/>
    <w:rsid w:val="00734C86"/>
    <w:rsid w:val="00734D17"/>
    <w:rsid w:val="00734E97"/>
    <w:rsid w:val="00734F47"/>
    <w:rsid w:val="00734F55"/>
    <w:rsid w:val="0073504A"/>
    <w:rsid w:val="007350BE"/>
    <w:rsid w:val="007350E7"/>
    <w:rsid w:val="007351A7"/>
    <w:rsid w:val="007351E2"/>
    <w:rsid w:val="0073546C"/>
    <w:rsid w:val="0073552B"/>
    <w:rsid w:val="00735556"/>
    <w:rsid w:val="00735649"/>
    <w:rsid w:val="007356C0"/>
    <w:rsid w:val="00735957"/>
    <w:rsid w:val="00735F66"/>
    <w:rsid w:val="007360D7"/>
    <w:rsid w:val="00736158"/>
    <w:rsid w:val="007365D3"/>
    <w:rsid w:val="00736705"/>
    <w:rsid w:val="00736816"/>
    <w:rsid w:val="0073683D"/>
    <w:rsid w:val="007368C7"/>
    <w:rsid w:val="0073691F"/>
    <w:rsid w:val="0073694C"/>
    <w:rsid w:val="0073696D"/>
    <w:rsid w:val="00736A33"/>
    <w:rsid w:val="00736CE7"/>
    <w:rsid w:val="00736D6A"/>
    <w:rsid w:val="00737272"/>
    <w:rsid w:val="00737367"/>
    <w:rsid w:val="007376C7"/>
    <w:rsid w:val="00737913"/>
    <w:rsid w:val="00737948"/>
    <w:rsid w:val="00737B45"/>
    <w:rsid w:val="00737CA5"/>
    <w:rsid w:val="00737D65"/>
    <w:rsid w:val="00737DB9"/>
    <w:rsid w:val="00740030"/>
    <w:rsid w:val="0074010B"/>
    <w:rsid w:val="0074037A"/>
    <w:rsid w:val="00740451"/>
    <w:rsid w:val="007404EB"/>
    <w:rsid w:val="00740681"/>
    <w:rsid w:val="00740741"/>
    <w:rsid w:val="0074097C"/>
    <w:rsid w:val="007409F2"/>
    <w:rsid w:val="00740A63"/>
    <w:rsid w:val="00740B14"/>
    <w:rsid w:val="00740D95"/>
    <w:rsid w:val="00740E3A"/>
    <w:rsid w:val="00740F29"/>
    <w:rsid w:val="0074136F"/>
    <w:rsid w:val="00741585"/>
    <w:rsid w:val="0074158A"/>
    <w:rsid w:val="00741707"/>
    <w:rsid w:val="007417AE"/>
    <w:rsid w:val="00741901"/>
    <w:rsid w:val="00741E55"/>
    <w:rsid w:val="00741E8F"/>
    <w:rsid w:val="00742061"/>
    <w:rsid w:val="0074209B"/>
    <w:rsid w:val="007420E2"/>
    <w:rsid w:val="007420F5"/>
    <w:rsid w:val="0074227E"/>
    <w:rsid w:val="0074249D"/>
    <w:rsid w:val="00742501"/>
    <w:rsid w:val="007428D3"/>
    <w:rsid w:val="00742943"/>
    <w:rsid w:val="00742AD9"/>
    <w:rsid w:val="00742FB3"/>
    <w:rsid w:val="00742FE8"/>
    <w:rsid w:val="00743035"/>
    <w:rsid w:val="00743115"/>
    <w:rsid w:val="00743198"/>
    <w:rsid w:val="007431A9"/>
    <w:rsid w:val="00743354"/>
    <w:rsid w:val="007434C3"/>
    <w:rsid w:val="007434E1"/>
    <w:rsid w:val="00743AD0"/>
    <w:rsid w:val="00743CEF"/>
    <w:rsid w:val="00744039"/>
    <w:rsid w:val="0074425E"/>
    <w:rsid w:val="00744371"/>
    <w:rsid w:val="007445C2"/>
    <w:rsid w:val="00744691"/>
    <w:rsid w:val="0074469F"/>
    <w:rsid w:val="007446A4"/>
    <w:rsid w:val="007446D9"/>
    <w:rsid w:val="007448FE"/>
    <w:rsid w:val="00744A0B"/>
    <w:rsid w:val="00744A4C"/>
    <w:rsid w:val="00744AB7"/>
    <w:rsid w:val="00744B0F"/>
    <w:rsid w:val="00744BA8"/>
    <w:rsid w:val="00744CF8"/>
    <w:rsid w:val="00744D17"/>
    <w:rsid w:val="00745149"/>
    <w:rsid w:val="007453E6"/>
    <w:rsid w:val="00745451"/>
    <w:rsid w:val="0074549D"/>
    <w:rsid w:val="00745573"/>
    <w:rsid w:val="00745580"/>
    <w:rsid w:val="00745611"/>
    <w:rsid w:val="00745631"/>
    <w:rsid w:val="007456B4"/>
    <w:rsid w:val="00745710"/>
    <w:rsid w:val="00745830"/>
    <w:rsid w:val="00745AA4"/>
    <w:rsid w:val="00745B0D"/>
    <w:rsid w:val="00745DCC"/>
    <w:rsid w:val="00745E02"/>
    <w:rsid w:val="00745E51"/>
    <w:rsid w:val="00745EBE"/>
    <w:rsid w:val="0074603D"/>
    <w:rsid w:val="00746049"/>
    <w:rsid w:val="00746137"/>
    <w:rsid w:val="00746944"/>
    <w:rsid w:val="0074696E"/>
    <w:rsid w:val="007469EA"/>
    <w:rsid w:val="00746AC2"/>
    <w:rsid w:val="00746D13"/>
    <w:rsid w:val="00746EA3"/>
    <w:rsid w:val="00746F82"/>
    <w:rsid w:val="00747006"/>
    <w:rsid w:val="007472F8"/>
    <w:rsid w:val="0074744E"/>
    <w:rsid w:val="00747524"/>
    <w:rsid w:val="00747793"/>
    <w:rsid w:val="00747944"/>
    <w:rsid w:val="00747973"/>
    <w:rsid w:val="00747C05"/>
    <w:rsid w:val="00747CC0"/>
    <w:rsid w:val="00747E47"/>
    <w:rsid w:val="00750182"/>
    <w:rsid w:val="00750BE4"/>
    <w:rsid w:val="00750F64"/>
    <w:rsid w:val="00750F79"/>
    <w:rsid w:val="00750F86"/>
    <w:rsid w:val="0075102E"/>
    <w:rsid w:val="007510FC"/>
    <w:rsid w:val="007512A0"/>
    <w:rsid w:val="00751739"/>
    <w:rsid w:val="007519C2"/>
    <w:rsid w:val="007519DF"/>
    <w:rsid w:val="00751A0B"/>
    <w:rsid w:val="00751B61"/>
    <w:rsid w:val="00751C30"/>
    <w:rsid w:val="00751D55"/>
    <w:rsid w:val="00751F0E"/>
    <w:rsid w:val="00751F1A"/>
    <w:rsid w:val="00751F36"/>
    <w:rsid w:val="00751F3A"/>
    <w:rsid w:val="00751F6F"/>
    <w:rsid w:val="00751FFE"/>
    <w:rsid w:val="0075208D"/>
    <w:rsid w:val="007521FD"/>
    <w:rsid w:val="007522AA"/>
    <w:rsid w:val="00752404"/>
    <w:rsid w:val="0075298F"/>
    <w:rsid w:val="00752CA3"/>
    <w:rsid w:val="00752ED1"/>
    <w:rsid w:val="00752F66"/>
    <w:rsid w:val="007530D5"/>
    <w:rsid w:val="007532CF"/>
    <w:rsid w:val="007533CD"/>
    <w:rsid w:val="00753442"/>
    <w:rsid w:val="00753733"/>
    <w:rsid w:val="007537FF"/>
    <w:rsid w:val="007539B2"/>
    <w:rsid w:val="007539DF"/>
    <w:rsid w:val="00753BEB"/>
    <w:rsid w:val="00753C24"/>
    <w:rsid w:val="00753D8A"/>
    <w:rsid w:val="00753E28"/>
    <w:rsid w:val="0075454B"/>
    <w:rsid w:val="00754679"/>
    <w:rsid w:val="00754914"/>
    <w:rsid w:val="0075498C"/>
    <w:rsid w:val="007549BB"/>
    <w:rsid w:val="00754A06"/>
    <w:rsid w:val="00754AD0"/>
    <w:rsid w:val="00754AEC"/>
    <w:rsid w:val="00754AFC"/>
    <w:rsid w:val="00754C9C"/>
    <w:rsid w:val="00754D7B"/>
    <w:rsid w:val="0075569E"/>
    <w:rsid w:val="00755717"/>
    <w:rsid w:val="007557A1"/>
    <w:rsid w:val="007557C5"/>
    <w:rsid w:val="007557D1"/>
    <w:rsid w:val="00755820"/>
    <w:rsid w:val="007558D0"/>
    <w:rsid w:val="007559A3"/>
    <w:rsid w:val="00755BFD"/>
    <w:rsid w:val="00755C0F"/>
    <w:rsid w:val="00755D66"/>
    <w:rsid w:val="00755F88"/>
    <w:rsid w:val="00756097"/>
    <w:rsid w:val="00756147"/>
    <w:rsid w:val="0075623D"/>
    <w:rsid w:val="007564D8"/>
    <w:rsid w:val="00756542"/>
    <w:rsid w:val="007565D9"/>
    <w:rsid w:val="00756712"/>
    <w:rsid w:val="0075689C"/>
    <w:rsid w:val="007568B9"/>
    <w:rsid w:val="00756AD1"/>
    <w:rsid w:val="00756B45"/>
    <w:rsid w:val="00756EAC"/>
    <w:rsid w:val="007570A5"/>
    <w:rsid w:val="0075734E"/>
    <w:rsid w:val="00757621"/>
    <w:rsid w:val="00757795"/>
    <w:rsid w:val="00757905"/>
    <w:rsid w:val="00757B25"/>
    <w:rsid w:val="00757CE2"/>
    <w:rsid w:val="00757DCC"/>
    <w:rsid w:val="00757F0C"/>
    <w:rsid w:val="00760022"/>
    <w:rsid w:val="00760029"/>
    <w:rsid w:val="007600E2"/>
    <w:rsid w:val="0076019A"/>
    <w:rsid w:val="007601D0"/>
    <w:rsid w:val="0076086F"/>
    <w:rsid w:val="0076096A"/>
    <w:rsid w:val="00760BCB"/>
    <w:rsid w:val="00760BED"/>
    <w:rsid w:val="00760C63"/>
    <w:rsid w:val="00760DAD"/>
    <w:rsid w:val="00760DCC"/>
    <w:rsid w:val="00760F6E"/>
    <w:rsid w:val="007615C1"/>
    <w:rsid w:val="007618BD"/>
    <w:rsid w:val="007619D1"/>
    <w:rsid w:val="00761BB3"/>
    <w:rsid w:val="00761BD4"/>
    <w:rsid w:val="00761C59"/>
    <w:rsid w:val="00761DA7"/>
    <w:rsid w:val="00761E42"/>
    <w:rsid w:val="007620BF"/>
    <w:rsid w:val="007620D9"/>
    <w:rsid w:val="007623D4"/>
    <w:rsid w:val="007624C8"/>
    <w:rsid w:val="007625AD"/>
    <w:rsid w:val="0076263F"/>
    <w:rsid w:val="00762773"/>
    <w:rsid w:val="00762781"/>
    <w:rsid w:val="00762D18"/>
    <w:rsid w:val="0076324E"/>
    <w:rsid w:val="007633AA"/>
    <w:rsid w:val="00763494"/>
    <w:rsid w:val="007635A1"/>
    <w:rsid w:val="00763980"/>
    <w:rsid w:val="007639F1"/>
    <w:rsid w:val="00763A91"/>
    <w:rsid w:val="00763A93"/>
    <w:rsid w:val="00763BD2"/>
    <w:rsid w:val="00763EEC"/>
    <w:rsid w:val="00763FBA"/>
    <w:rsid w:val="007641FF"/>
    <w:rsid w:val="007642BC"/>
    <w:rsid w:val="007643A4"/>
    <w:rsid w:val="00764425"/>
    <w:rsid w:val="0076447E"/>
    <w:rsid w:val="00764513"/>
    <w:rsid w:val="0076469E"/>
    <w:rsid w:val="007646AD"/>
    <w:rsid w:val="0076476C"/>
    <w:rsid w:val="00764B9A"/>
    <w:rsid w:val="00764C02"/>
    <w:rsid w:val="00764EF6"/>
    <w:rsid w:val="00764F7C"/>
    <w:rsid w:val="007651F5"/>
    <w:rsid w:val="00765223"/>
    <w:rsid w:val="00765266"/>
    <w:rsid w:val="0076549E"/>
    <w:rsid w:val="00765517"/>
    <w:rsid w:val="0076551F"/>
    <w:rsid w:val="0076574A"/>
    <w:rsid w:val="007657C9"/>
    <w:rsid w:val="0076581B"/>
    <w:rsid w:val="00765959"/>
    <w:rsid w:val="0076598C"/>
    <w:rsid w:val="007659DD"/>
    <w:rsid w:val="00765ACF"/>
    <w:rsid w:val="00765E58"/>
    <w:rsid w:val="00765F61"/>
    <w:rsid w:val="00765FB9"/>
    <w:rsid w:val="00766259"/>
    <w:rsid w:val="007663CB"/>
    <w:rsid w:val="007663CC"/>
    <w:rsid w:val="007664CE"/>
    <w:rsid w:val="0076666E"/>
    <w:rsid w:val="0076685D"/>
    <w:rsid w:val="00766965"/>
    <w:rsid w:val="00766A77"/>
    <w:rsid w:val="00766D79"/>
    <w:rsid w:val="00766D8C"/>
    <w:rsid w:val="00767377"/>
    <w:rsid w:val="007674E7"/>
    <w:rsid w:val="007675EF"/>
    <w:rsid w:val="0076772A"/>
    <w:rsid w:val="00767D3B"/>
    <w:rsid w:val="00767D79"/>
    <w:rsid w:val="00767F12"/>
    <w:rsid w:val="00767FC5"/>
    <w:rsid w:val="00770259"/>
    <w:rsid w:val="0077031F"/>
    <w:rsid w:val="0077037B"/>
    <w:rsid w:val="0077040A"/>
    <w:rsid w:val="007705FF"/>
    <w:rsid w:val="007708B4"/>
    <w:rsid w:val="007708F3"/>
    <w:rsid w:val="007709BD"/>
    <w:rsid w:val="00770D6A"/>
    <w:rsid w:val="00770E3D"/>
    <w:rsid w:val="00771136"/>
    <w:rsid w:val="00771B14"/>
    <w:rsid w:val="00771C5E"/>
    <w:rsid w:val="00771F5B"/>
    <w:rsid w:val="00772043"/>
    <w:rsid w:val="00772317"/>
    <w:rsid w:val="0077241F"/>
    <w:rsid w:val="00772577"/>
    <w:rsid w:val="00772731"/>
    <w:rsid w:val="0077286D"/>
    <w:rsid w:val="00772949"/>
    <w:rsid w:val="00772A29"/>
    <w:rsid w:val="00772AE1"/>
    <w:rsid w:val="00772B53"/>
    <w:rsid w:val="00772B70"/>
    <w:rsid w:val="00772C4C"/>
    <w:rsid w:val="00772C8A"/>
    <w:rsid w:val="00773232"/>
    <w:rsid w:val="00773CA0"/>
    <w:rsid w:val="00773D8D"/>
    <w:rsid w:val="00773E4F"/>
    <w:rsid w:val="00773EE5"/>
    <w:rsid w:val="00774002"/>
    <w:rsid w:val="007741A8"/>
    <w:rsid w:val="007743B8"/>
    <w:rsid w:val="00774437"/>
    <w:rsid w:val="007744E6"/>
    <w:rsid w:val="007747F4"/>
    <w:rsid w:val="00774CC5"/>
    <w:rsid w:val="00774CD0"/>
    <w:rsid w:val="00774D2C"/>
    <w:rsid w:val="00774EE6"/>
    <w:rsid w:val="007750E3"/>
    <w:rsid w:val="007752C0"/>
    <w:rsid w:val="007753B4"/>
    <w:rsid w:val="0077562B"/>
    <w:rsid w:val="007757A2"/>
    <w:rsid w:val="007757EA"/>
    <w:rsid w:val="00775804"/>
    <w:rsid w:val="00775829"/>
    <w:rsid w:val="0077590F"/>
    <w:rsid w:val="00775D28"/>
    <w:rsid w:val="00776011"/>
    <w:rsid w:val="00776099"/>
    <w:rsid w:val="007762FA"/>
    <w:rsid w:val="00776300"/>
    <w:rsid w:val="00776380"/>
    <w:rsid w:val="00776553"/>
    <w:rsid w:val="007769E5"/>
    <w:rsid w:val="00776AAD"/>
    <w:rsid w:val="00776B04"/>
    <w:rsid w:val="00776B4B"/>
    <w:rsid w:val="00776C18"/>
    <w:rsid w:val="00776C40"/>
    <w:rsid w:val="00776CCC"/>
    <w:rsid w:val="00776D83"/>
    <w:rsid w:val="00776DFD"/>
    <w:rsid w:val="00776E2F"/>
    <w:rsid w:val="00776E9D"/>
    <w:rsid w:val="007770E1"/>
    <w:rsid w:val="00777386"/>
    <w:rsid w:val="00777535"/>
    <w:rsid w:val="007775BE"/>
    <w:rsid w:val="00777803"/>
    <w:rsid w:val="0077782D"/>
    <w:rsid w:val="0077794B"/>
    <w:rsid w:val="007779D1"/>
    <w:rsid w:val="00777BE5"/>
    <w:rsid w:val="00777DE2"/>
    <w:rsid w:val="00777E82"/>
    <w:rsid w:val="00780094"/>
    <w:rsid w:val="007801F0"/>
    <w:rsid w:val="0078032D"/>
    <w:rsid w:val="007803B0"/>
    <w:rsid w:val="007805C7"/>
    <w:rsid w:val="007806EA"/>
    <w:rsid w:val="00780794"/>
    <w:rsid w:val="007807D1"/>
    <w:rsid w:val="007808FD"/>
    <w:rsid w:val="007809BD"/>
    <w:rsid w:val="00780ABE"/>
    <w:rsid w:val="00780B08"/>
    <w:rsid w:val="00780C49"/>
    <w:rsid w:val="00780C70"/>
    <w:rsid w:val="00780CBB"/>
    <w:rsid w:val="00780FBE"/>
    <w:rsid w:val="0078107E"/>
    <w:rsid w:val="00781192"/>
    <w:rsid w:val="007813EE"/>
    <w:rsid w:val="00781636"/>
    <w:rsid w:val="007818F5"/>
    <w:rsid w:val="0078194E"/>
    <w:rsid w:val="00781ABC"/>
    <w:rsid w:val="00781D9A"/>
    <w:rsid w:val="00781EBC"/>
    <w:rsid w:val="007820EE"/>
    <w:rsid w:val="00782123"/>
    <w:rsid w:val="00782156"/>
    <w:rsid w:val="0078218B"/>
    <w:rsid w:val="00782427"/>
    <w:rsid w:val="007826E0"/>
    <w:rsid w:val="00782842"/>
    <w:rsid w:val="0078284D"/>
    <w:rsid w:val="00782856"/>
    <w:rsid w:val="007828A9"/>
    <w:rsid w:val="007829B3"/>
    <w:rsid w:val="00782C47"/>
    <w:rsid w:val="00782F03"/>
    <w:rsid w:val="007831C0"/>
    <w:rsid w:val="0078335B"/>
    <w:rsid w:val="0078366B"/>
    <w:rsid w:val="007836CD"/>
    <w:rsid w:val="0078372E"/>
    <w:rsid w:val="0078374D"/>
    <w:rsid w:val="0078376E"/>
    <w:rsid w:val="007837A1"/>
    <w:rsid w:val="00783AC9"/>
    <w:rsid w:val="00783B47"/>
    <w:rsid w:val="00783F8A"/>
    <w:rsid w:val="0078445F"/>
    <w:rsid w:val="007844F1"/>
    <w:rsid w:val="007844F4"/>
    <w:rsid w:val="00784711"/>
    <w:rsid w:val="00784819"/>
    <w:rsid w:val="007848CB"/>
    <w:rsid w:val="00784990"/>
    <w:rsid w:val="00784C7E"/>
    <w:rsid w:val="00784E33"/>
    <w:rsid w:val="007851E5"/>
    <w:rsid w:val="007853AD"/>
    <w:rsid w:val="007853D9"/>
    <w:rsid w:val="0078586A"/>
    <w:rsid w:val="00785BF1"/>
    <w:rsid w:val="00785C62"/>
    <w:rsid w:val="00785CFD"/>
    <w:rsid w:val="00785DD0"/>
    <w:rsid w:val="00786000"/>
    <w:rsid w:val="00786313"/>
    <w:rsid w:val="007867EB"/>
    <w:rsid w:val="00786851"/>
    <w:rsid w:val="00786912"/>
    <w:rsid w:val="00786AAA"/>
    <w:rsid w:val="00786B06"/>
    <w:rsid w:val="00786C06"/>
    <w:rsid w:val="00787089"/>
    <w:rsid w:val="0078710E"/>
    <w:rsid w:val="00787591"/>
    <w:rsid w:val="00787708"/>
    <w:rsid w:val="00787738"/>
    <w:rsid w:val="007877FE"/>
    <w:rsid w:val="0078783B"/>
    <w:rsid w:val="00787ED5"/>
    <w:rsid w:val="00787F2F"/>
    <w:rsid w:val="007900A4"/>
    <w:rsid w:val="0079039F"/>
    <w:rsid w:val="007904F7"/>
    <w:rsid w:val="0079060B"/>
    <w:rsid w:val="007906C2"/>
    <w:rsid w:val="00790BCD"/>
    <w:rsid w:val="00790C8F"/>
    <w:rsid w:val="00790CC5"/>
    <w:rsid w:val="00791181"/>
    <w:rsid w:val="00791520"/>
    <w:rsid w:val="00791779"/>
    <w:rsid w:val="0079189A"/>
    <w:rsid w:val="00791924"/>
    <w:rsid w:val="007919A9"/>
    <w:rsid w:val="00791AE9"/>
    <w:rsid w:val="00791B53"/>
    <w:rsid w:val="00791F86"/>
    <w:rsid w:val="00791F9D"/>
    <w:rsid w:val="0079218C"/>
    <w:rsid w:val="00792651"/>
    <w:rsid w:val="007926C4"/>
    <w:rsid w:val="00792CBA"/>
    <w:rsid w:val="00792D8D"/>
    <w:rsid w:val="00793190"/>
    <w:rsid w:val="007931D2"/>
    <w:rsid w:val="007935C1"/>
    <w:rsid w:val="0079361A"/>
    <w:rsid w:val="0079363A"/>
    <w:rsid w:val="007937B7"/>
    <w:rsid w:val="00793BE4"/>
    <w:rsid w:val="00793C6E"/>
    <w:rsid w:val="00793CA5"/>
    <w:rsid w:val="00793D4D"/>
    <w:rsid w:val="00794109"/>
    <w:rsid w:val="00794658"/>
    <w:rsid w:val="007949EF"/>
    <w:rsid w:val="00794AE8"/>
    <w:rsid w:val="00794B69"/>
    <w:rsid w:val="00794C38"/>
    <w:rsid w:val="00794E1F"/>
    <w:rsid w:val="00795212"/>
    <w:rsid w:val="0079521E"/>
    <w:rsid w:val="0079525F"/>
    <w:rsid w:val="00795587"/>
    <w:rsid w:val="0079563F"/>
    <w:rsid w:val="00795662"/>
    <w:rsid w:val="007957CC"/>
    <w:rsid w:val="00795D0B"/>
    <w:rsid w:val="00795EA8"/>
    <w:rsid w:val="00795EAB"/>
    <w:rsid w:val="00795F08"/>
    <w:rsid w:val="007960C0"/>
    <w:rsid w:val="0079612D"/>
    <w:rsid w:val="00796135"/>
    <w:rsid w:val="00796245"/>
    <w:rsid w:val="0079645C"/>
    <w:rsid w:val="007964FD"/>
    <w:rsid w:val="00796694"/>
    <w:rsid w:val="007966A8"/>
    <w:rsid w:val="007966FD"/>
    <w:rsid w:val="0079670A"/>
    <w:rsid w:val="007968D2"/>
    <w:rsid w:val="00796B1F"/>
    <w:rsid w:val="00796FAF"/>
    <w:rsid w:val="0079725C"/>
    <w:rsid w:val="007972BF"/>
    <w:rsid w:val="0079732C"/>
    <w:rsid w:val="0079760C"/>
    <w:rsid w:val="007976F5"/>
    <w:rsid w:val="00797713"/>
    <w:rsid w:val="00797756"/>
    <w:rsid w:val="00797900"/>
    <w:rsid w:val="00797995"/>
    <w:rsid w:val="00797C05"/>
    <w:rsid w:val="00797F6F"/>
    <w:rsid w:val="00797FC1"/>
    <w:rsid w:val="007A0134"/>
    <w:rsid w:val="007A023D"/>
    <w:rsid w:val="007A0900"/>
    <w:rsid w:val="007A0984"/>
    <w:rsid w:val="007A0A77"/>
    <w:rsid w:val="007A0AE2"/>
    <w:rsid w:val="007A0DB6"/>
    <w:rsid w:val="007A0E04"/>
    <w:rsid w:val="007A0E95"/>
    <w:rsid w:val="007A11FA"/>
    <w:rsid w:val="007A164D"/>
    <w:rsid w:val="007A196E"/>
    <w:rsid w:val="007A1B1A"/>
    <w:rsid w:val="007A1C1F"/>
    <w:rsid w:val="007A1DF3"/>
    <w:rsid w:val="007A1E5C"/>
    <w:rsid w:val="007A1F74"/>
    <w:rsid w:val="007A21A4"/>
    <w:rsid w:val="007A2280"/>
    <w:rsid w:val="007A2781"/>
    <w:rsid w:val="007A27D2"/>
    <w:rsid w:val="007A298F"/>
    <w:rsid w:val="007A29D4"/>
    <w:rsid w:val="007A29EC"/>
    <w:rsid w:val="007A2C4F"/>
    <w:rsid w:val="007A2D64"/>
    <w:rsid w:val="007A2F1E"/>
    <w:rsid w:val="007A2F7B"/>
    <w:rsid w:val="007A306A"/>
    <w:rsid w:val="007A3252"/>
    <w:rsid w:val="007A33F9"/>
    <w:rsid w:val="007A3609"/>
    <w:rsid w:val="007A3641"/>
    <w:rsid w:val="007A3795"/>
    <w:rsid w:val="007A37BB"/>
    <w:rsid w:val="007A389B"/>
    <w:rsid w:val="007A389E"/>
    <w:rsid w:val="007A3924"/>
    <w:rsid w:val="007A3944"/>
    <w:rsid w:val="007A3A02"/>
    <w:rsid w:val="007A3A6D"/>
    <w:rsid w:val="007A3B76"/>
    <w:rsid w:val="007A3B7F"/>
    <w:rsid w:val="007A3CAE"/>
    <w:rsid w:val="007A4242"/>
    <w:rsid w:val="007A42C1"/>
    <w:rsid w:val="007A43D1"/>
    <w:rsid w:val="007A43F1"/>
    <w:rsid w:val="007A4533"/>
    <w:rsid w:val="007A471A"/>
    <w:rsid w:val="007A47FC"/>
    <w:rsid w:val="007A48CC"/>
    <w:rsid w:val="007A4BAD"/>
    <w:rsid w:val="007A4D8E"/>
    <w:rsid w:val="007A5083"/>
    <w:rsid w:val="007A50F3"/>
    <w:rsid w:val="007A5105"/>
    <w:rsid w:val="007A52DB"/>
    <w:rsid w:val="007A5337"/>
    <w:rsid w:val="007A567A"/>
    <w:rsid w:val="007A59A6"/>
    <w:rsid w:val="007A5A4B"/>
    <w:rsid w:val="007A5B78"/>
    <w:rsid w:val="007A5CDB"/>
    <w:rsid w:val="007A5E9D"/>
    <w:rsid w:val="007A5F94"/>
    <w:rsid w:val="007A5FE6"/>
    <w:rsid w:val="007A62C9"/>
    <w:rsid w:val="007A63AE"/>
    <w:rsid w:val="007A6618"/>
    <w:rsid w:val="007A6781"/>
    <w:rsid w:val="007A6A3A"/>
    <w:rsid w:val="007A6A4A"/>
    <w:rsid w:val="007A6A7C"/>
    <w:rsid w:val="007A6AC6"/>
    <w:rsid w:val="007A6B28"/>
    <w:rsid w:val="007A6B9F"/>
    <w:rsid w:val="007A6CCB"/>
    <w:rsid w:val="007A6D8C"/>
    <w:rsid w:val="007A6EED"/>
    <w:rsid w:val="007A701C"/>
    <w:rsid w:val="007A70A2"/>
    <w:rsid w:val="007A74F9"/>
    <w:rsid w:val="007A76BF"/>
    <w:rsid w:val="007A791D"/>
    <w:rsid w:val="007A7A6A"/>
    <w:rsid w:val="007A7B64"/>
    <w:rsid w:val="007A7C42"/>
    <w:rsid w:val="007A7C97"/>
    <w:rsid w:val="007A7D54"/>
    <w:rsid w:val="007B0202"/>
    <w:rsid w:val="007B038D"/>
    <w:rsid w:val="007B0852"/>
    <w:rsid w:val="007B0A64"/>
    <w:rsid w:val="007B0DBD"/>
    <w:rsid w:val="007B0FE2"/>
    <w:rsid w:val="007B1036"/>
    <w:rsid w:val="007B16D1"/>
    <w:rsid w:val="007B1719"/>
    <w:rsid w:val="007B1875"/>
    <w:rsid w:val="007B1ABA"/>
    <w:rsid w:val="007B1C33"/>
    <w:rsid w:val="007B1EC4"/>
    <w:rsid w:val="007B1F87"/>
    <w:rsid w:val="007B2212"/>
    <w:rsid w:val="007B2400"/>
    <w:rsid w:val="007B25EB"/>
    <w:rsid w:val="007B293E"/>
    <w:rsid w:val="007B2D21"/>
    <w:rsid w:val="007B2F2F"/>
    <w:rsid w:val="007B2F8D"/>
    <w:rsid w:val="007B3097"/>
    <w:rsid w:val="007B30B2"/>
    <w:rsid w:val="007B3168"/>
    <w:rsid w:val="007B32BB"/>
    <w:rsid w:val="007B3481"/>
    <w:rsid w:val="007B39BF"/>
    <w:rsid w:val="007B3AD9"/>
    <w:rsid w:val="007B3D5E"/>
    <w:rsid w:val="007B3ED2"/>
    <w:rsid w:val="007B3FFD"/>
    <w:rsid w:val="007B42AC"/>
    <w:rsid w:val="007B4381"/>
    <w:rsid w:val="007B43D0"/>
    <w:rsid w:val="007B43D9"/>
    <w:rsid w:val="007B443C"/>
    <w:rsid w:val="007B4699"/>
    <w:rsid w:val="007B474F"/>
    <w:rsid w:val="007B47F5"/>
    <w:rsid w:val="007B4AE0"/>
    <w:rsid w:val="007B4AF7"/>
    <w:rsid w:val="007B4CEF"/>
    <w:rsid w:val="007B5262"/>
    <w:rsid w:val="007B548D"/>
    <w:rsid w:val="007B5538"/>
    <w:rsid w:val="007B57A2"/>
    <w:rsid w:val="007B5858"/>
    <w:rsid w:val="007B5962"/>
    <w:rsid w:val="007B5A6A"/>
    <w:rsid w:val="007B5B05"/>
    <w:rsid w:val="007B5FB7"/>
    <w:rsid w:val="007B6042"/>
    <w:rsid w:val="007B60B1"/>
    <w:rsid w:val="007B60D0"/>
    <w:rsid w:val="007B622B"/>
    <w:rsid w:val="007B64BE"/>
    <w:rsid w:val="007B66A6"/>
    <w:rsid w:val="007B683C"/>
    <w:rsid w:val="007B68AD"/>
    <w:rsid w:val="007B697D"/>
    <w:rsid w:val="007B6A6E"/>
    <w:rsid w:val="007B6CB8"/>
    <w:rsid w:val="007B6F63"/>
    <w:rsid w:val="007B7044"/>
    <w:rsid w:val="007B74DD"/>
    <w:rsid w:val="007B75BC"/>
    <w:rsid w:val="007B7A66"/>
    <w:rsid w:val="007B7FC0"/>
    <w:rsid w:val="007B7FD5"/>
    <w:rsid w:val="007B7FF4"/>
    <w:rsid w:val="007C000E"/>
    <w:rsid w:val="007C005B"/>
    <w:rsid w:val="007C02E6"/>
    <w:rsid w:val="007C046D"/>
    <w:rsid w:val="007C0494"/>
    <w:rsid w:val="007C052F"/>
    <w:rsid w:val="007C071A"/>
    <w:rsid w:val="007C079F"/>
    <w:rsid w:val="007C118E"/>
    <w:rsid w:val="007C127A"/>
    <w:rsid w:val="007C13D3"/>
    <w:rsid w:val="007C1444"/>
    <w:rsid w:val="007C1504"/>
    <w:rsid w:val="007C185D"/>
    <w:rsid w:val="007C18B8"/>
    <w:rsid w:val="007C1987"/>
    <w:rsid w:val="007C19C8"/>
    <w:rsid w:val="007C1F4E"/>
    <w:rsid w:val="007C20FA"/>
    <w:rsid w:val="007C21C1"/>
    <w:rsid w:val="007C21F5"/>
    <w:rsid w:val="007C2261"/>
    <w:rsid w:val="007C2445"/>
    <w:rsid w:val="007C27AC"/>
    <w:rsid w:val="007C29A5"/>
    <w:rsid w:val="007C29FB"/>
    <w:rsid w:val="007C2ACC"/>
    <w:rsid w:val="007C2CD7"/>
    <w:rsid w:val="007C2ED0"/>
    <w:rsid w:val="007C321B"/>
    <w:rsid w:val="007C34DC"/>
    <w:rsid w:val="007C356C"/>
    <w:rsid w:val="007C35AF"/>
    <w:rsid w:val="007C35BA"/>
    <w:rsid w:val="007C3607"/>
    <w:rsid w:val="007C3A52"/>
    <w:rsid w:val="007C3A94"/>
    <w:rsid w:val="007C3DCB"/>
    <w:rsid w:val="007C3EA0"/>
    <w:rsid w:val="007C40AC"/>
    <w:rsid w:val="007C4318"/>
    <w:rsid w:val="007C441F"/>
    <w:rsid w:val="007C45C4"/>
    <w:rsid w:val="007C46C3"/>
    <w:rsid w:val="007C4AF6"/>
    <w:rsid w:val="007C4C7B"/>
    <w:rsid w:val="007C4D32"/>
    <w:rsid w:val="007C4E93"/>
    <w:rsid w:val="007C567C"/>
    <w:rsid w:val="007C576B"/>
    <w:rsid w:val="007C57C5"/>
    <w:rsid w:val="007C581C"/>
    <w:rsid w:val="007C5828"/>
    <w:rsid w:val="007C59B5"/>
    <w:rsid w:val="007C5A17"/>
    <w:rsid w:val="007C5B37"/>
    <w:rsid w:val="007C5C21"/>
    <w:rsid w:val="007C5E9A"/>
    <w:rsid w:val="007C6148"/>
    <w:rsid w:val="007C6504"/>
    <w:rsid w:val="007C679A"/>
    <w:rsid w:val="007C6841"/>
    <w:rsid w:val="007C689B"/>
    <w:rsid w:val="007C696A"/>
    <w:rsid w:val="007C6A6C"/>
    <w:rsid w:val="007C6BB1"/>
    <w:rsid w:val="007C6E5F"/>
    <w:rsid w:val="007C703D"/>
    <w:rsid w:val="007C73E0"/>
    <w:rsid w:val="007C759A"/>
    <w:rsid w:val="007C7FAD"/>
    <w:rsid w:val="007D01A4"/>
    <w:rsid w:val="007D01F1"/>
    <w:rsid w:val="007D04B6"/>
    <w:rsid w:val="007D04C8"/>
    <w:rsid w:val="007D0775"/>
    <w:rsid w:val="007D0EC8"/>
    <w:rsid w:val="007D1256"/>
    <w:rsid w:val="007D1370"/>
    <w:rsid w:val="007D1462"/>
    <w:rsid w:val="007D157A"/>
    <w:rsid w:val="007D17F7"/>
    <w:rsid w:val="007D1AC4"/>
    <w:rsid w:val="007D1B8E"/>
    <w:rsid w:val="007D1DA4"/>
    <w:rsid w:val="007D1E14"/>
    <w:rsid w:val="007D2085"/>
    <w:rsid w:val="007D20A6"/>
    <w:rsid w:val="007D2BE9"/>
    <w:rsid w:val="007D2CE7"/>
    <w:rsid w:val="007D2D0F"/>
    <w:rsid w:val="007D2EE9"/>
    <w:rsid w:val="007D3332"/>
    <w:rsid w:val="007D33D1"/>
    <w:rsid w:val="007D3400"/>
    <w:rsid w:val="007D35BF"/>
    <w:rsid w:val="007D38BD"/>
    <w:rsid w:val="007D3A64"/>
    <w:rsid w:val="007D3AE8"/>
    <w:rsid w:val="007D3BD2"/>
    <w:rsid w:val="007D3CE1"/>
    <w:rsid w:val="007D3E66"/>
    <w:rsid w:val="007D3FCB"/>
    <w:rsid w:val="007D4182"/>
    <w:rsid w:val="007D42E5"/>
    <w:rsid w:val="007D4A36"/>
    <w:rsid w:val="007D4E29"/>
    <w:rsid w:val="007D4F56"/>
    <w:rsid w:val="007D4F65"/>
    <w:rsid w:val="007D503D"/>
    <w:rsid w:val="007D520B"/>
    <w:rsid w:val="007D5338"/>
    <w:rsid w:val="007D5417"/>
    <w:rsid w:val="007D545D"/>
    <w:rsid w:val="007D5B0D"/>
    <w:rsid w:val="007D5C7B"/>
    <w:rsid w:val="007D5CCF"/>
    <w:rsid w:val="007D5D62"/>
    <w:rsid w:val="007D5D6F"/>
    <w:rsid w:val="007D5DBC"/>
    <w:rsid w:val="007D5DDA"/>
    <w:rsid w:val="007D5DDC"/>
    <w:rsid w:val="007D60C6"/>
    <w:rsid w:val="007D622C"/>
    <w:rsid w:val="007D626D"/>
    <w:rsid w:val="007D6425"/>
    <w:rsid w:val="007D661D"/>
    <w:rsid w:val="007D6817"/>
    <w:rsid w:val="007D6A6B"/>
    <w:rsid w:val="007D6A74"/>
    <w:rsid w:val="007D6AA0"/>
    <w:rsid w:val="007D6BC5"/>
    <w:rsid w:val="007D6E59"/>
    <w:rsid w:val="007D6E90"/>
    <w:rsid w:val="007D6F6D"/>
    <w:rsid w:val="007D7149"/>
    <w:rsid w:val="007D756F"/>
    <w:rsid w:val="007D7648"/>
    <w:rsid w:val="007D7970"/>
    <w:rsid w:val="007E012F"/>
    <w:rsid w:val="007E01D6"/>
    <w:rsid w:val="007E02F9"/>
    <w:rsid w:val="007E0572"/>
    <w:rsid w:val="007E0589"/>
    <w:rsid w:val="007E05D3"/>
    <w:rsid w:val="007E0665"/>
    <w:rsid w:val="007E07BC"/>
    <w:rsid w:val="007E0952"/>
    <w:rsid w:val="007E0A77"/>
    <w:rsid w:val="007E0B08"/>
    <w:rsid w:val="007E0C21"/>
    <w:rsid w:val="007E0E5D"/>
    <w:rsid w:val="007E0FB9"/>
    <w:rsid w:val="007E1022"/>
    <w:rsid w:val="007E11AB"/>
    <w:rsid w:val="007E1494"/>
    <w:rsid w:val="007E158C"/>
    <w:rsid w:val="007E15D6"/>
    <w:rsid w:val="007E18B1"/>
    <w:rsid w:val="007E1A8F"/>
    <w:rsid w:val="007E1B46"/>
    <w:rsid w:val="007E1B4F"/>
    <w:rsid w:val="007E1D0C"/>
    <w:rsid w:val="007E1F8E"/>
    <w:rsid w:val="007E21E7"/>
    <w:rsid w:val="007E227B"/>
    <w:rsid w:val="007E22B9"/>
    <w:rsid w:val="007E230B"/>
    <w:rsid w:val="007E247E"/>
    <w:rsid w:val="007E25EA"/>
    <w:rsid w:val="007E26A8"/>
    <w:rsid w:val="007E287A"/>
    <w:rsid w:val="007E28AF"/>
    <w:rsid w:val="007E2B6F"/>
    <w:rsid w:val="007E2CCE"/>
    <w:rsid w:val="007E2DAD"/>
    <w:rsid w:val="007E3017"/>
    <w:rsid w:val="007E3067"/>
    <w:rsid w:val="007E309D"/>
    <w:rsid w:val="007E30E1"/>
    <w:rsid w:val="007E3125"/>
    <w:rsid w:val="007E322E"/>
    <w:rsid w:val="007E3342"/>
    <w:rsid w:val="007E36FF"/>
    <w:rsid w:val="007E37CB"/>
    <w:rsid w:val="007E39A6"/>
    <w:rsid w:val="007E3BAF"/>
    <w:rsid w:val="007E3BD3"/>
    <w:rsid w:val="007E3E97"/>
    <w:rsid w:val="007E427F"/>
    <w:rsid w:val="007E478C"/>
    <w:rsid w:val="007E4B00"/>
    <w:rsid w:val="007E4B12"/>
    <w:rsid w:val="007E4F22"/>
    <w:rsid w:val="007E5175"/>
    <w:rsid w:val="007E51CA"/>
    <w:rsid w:val="007E53A4"/>
    <w:rsid w:val="007E56A1"/>
    <w:rsid w:val="007E572D"/>
    <w:rsid w:val="007E5783"/>
    <w:rsid w:val="007E5837"/>
    <w:rsid w:val="007E583C"/>
    <w:rsid w:val="007E5B25"/>
    <w:rsid w:val="007E5FB1"/>
    <w:rsid w:val="007E5FD1"/>
    <w:rsid w:val="007E63B0"/>
    <w:rsid w:val="007E66B6"/>
    <w:rsid w:val="007E66CB"/>
    <w:rsid w:val="007E6709"/>
    <w:rsid w:val="007E6805"/>
    <w:rsid w:val="007E6AD1"/>
    <w:rsid w:val="007E6D1C"/>
    <w:rsid w:val="007E6EFB"/>
    <w:rsid w:val="007E7BA7"/>
    <w:rsid w:val="007E7F49"/>
    <w:rsid w:val="007E7FC4"/>
    <w:rsid w:val="007E7FD7"/>
    <w:rsid w:val="007F00EB"/>
    <w:rsid w:val="007F018A"/>
    <w:rsid w:val="007F0679"/>
    <w:rsid w:val="007F09E8"/>
    <w:rsid w:val="007F0B0A"/>
    <w:rsid w:val="007F0E7F"/>
    <w:rsid w:val="007F0EBB"/>
    <w:rsid w:val="007F0ECE"/>
    <w:rsid w:val="007F0F7C"/>
    <w:rsid w:val="007F1430"/>
    <w:rsid w:val="007F1447"/>
    <w:rsid w:val="007F1606"/>
    <w:rsid w:val="007F163D"/>
    <w:rsid w:val="007F1728"/>
    <w:rsid w:val="007F1776"/>
    <w:rsid w:val="007F1940"/>
    <w:rsid w:val="007F1AB5"/>
    <w:rsid w:val="007F1D42"/>
    <w:rsid w:val="007F1F6F"/>
    <w:rsid w:val="007F2141"/>
    <w:rsid w:val="007F2345"/>
    <w:rsid w:val="007F23AE"/>
    <w:rsid w:val="007F24CA"/>
    <w:rsid w:val="007F25DF"/>
    <w:rsid w:val="007F2A33"/>
    <w:rsid w:val="007F2A63"/>
    <w:rsid w:val="007F2CA0"/>
    <w:rsid w:val="007F2DFE"/>
    <w:rsid w:val="007F2EC1"/>
    <w:rsid w:val="007F3108"/>
    <w:rsid w:val="007F3154"/>
    <w:rsid w:val="007F3375"/>
    <w:rsid w:val="007F3552"/>
    <w:rsid w:val="007F37D9"/>
    <w:rsid w:val="007F39EE"/>
    <w:rsid w:val="007F3AD5"/>
    <w:rsid w:val="007F3B29"/>
    <w:rsid w:val="007F3FA3"/>
    <w:rsid w:val="007F42B0"/>
    <w:rsid w:val="007F4494"/>
    <w:rsid w:val="007F48A6"/>
    <w:rsid w:val="007F48C7"/>
    <w:rsid w:val="007F499C"/>
    <w:rsid w:val="007F4AAC"/>
    <w:rsid w:val="007F4BBD"/>
    <w:rsid w:val="007F4FAD"/>
    <w:rsid w:val="007F5102"/>
    <w:rsid w:val="007F5238"/>
    <w:rsid w:val="007F54C1"/>
    <w:rsid w:val="007F572F"/>
    <w:rsid w:val="007F58EC"/>
    <w:rsid w:val="007F5DF1"/>
    <w:rsid w:val="007F5FA4"/>
    <w:rsid w:val="007F6122"/>
    <w:rsid w:val="007F62EC"/>
    <w:rsid w:val="007F6419"/>
    <w:rsid w:val="007F6651"/>
    <w:rsid w:val="007F6707"/>
    <w:rsid w:val="007F689E"/>
    <w:rsid w:val="007F6953"/>
    <w:rsid w:val="007F6C35"/>
    <w:rsid w:val="007F6CDB"/>
    <w:rsid w:val="007F6CDC"/>
    <w:rsid w:val="007F6D03"/>
    <w:rsid w:val="007F6E8C"/>
    <w:rsid w:val="007F6F3A"/>
    <w:rsid w:val="007F6F6C"/>
    <w:rsid w:val="007F712A"/>
    <w:rsid w:val="007F759E"/>
    <w:rsid w:val="007F7A80"/>
    <w:rsid w:val="007F7B81"/>
    <w:rsid w:val="007F7F58"/>
    <w:rsid w:val="00800492"/>
    <w:rsid w:val="0080052F"/>
    <w:rsid w:val="008005BA"/>
    <w:rsid w:val="00800676"/>
    <w:rsid w:val="008006AD"/>
    <w:rsid w:val="008008A8"/>
    <w:rsid w:val="00800B67"/>
    <w:rsid w:val="00800CA4"/>
    <w:rsid w:val="00800FC3"/>
    <w:rsid w:val="00801324"/>
    <w:rsid w:val="00801375"/>
    <w:rsid w:val="008016B9"/>
    <w:rsid w:val="00801722"/>
    <w:rsid w:val="008019A8"/>
    <w:rsid w:val="00801AAA"/>
    <w:rsid w:val="00801C7D"/>
    <w:rsid w:val="00801CF7"/>
    <w:rsid w:val="00801D7A"/>
    <w:rsid w:val="00801F21"/>
    <w:rsid w:val="0080214A"/>
    <w:rsid w:val="0080216A"/>
    <w:rsid w:val="00802245"/>
    <w:rsid w:val="0080225E"/>
    <w:rsid w:val="00802316"/>
    <w:rsid w:val="00802581"/>
    <w:rsid w:val="008025C6"/>
    <w:rsid w:val="00802994"/>
    <w:rsid w:val="00802A8A"/>
    <w:rsid w:val="00802C35"/>
    <w:rsid w:val="00802C88"/>
    <w:rsid w:val="00802C9E"/>
    <w:rsid w:val="00802EC6"/>
    <w:rsid w:val="00803187"/>
    <w:rsid w:val="0080320E"/>
    <w:rsid w:val="008032C9"/>
    <w:rsid w:val="008036B6"/>
    <w:rsid w:val="008036EF"/>
    <w:rsid w:val="00803AEA"/>
    <w:rsid w:val="00803B04"/>
    <w:rsid w:val="00803CBC"/>
    <w:rsid w:val="00803D6A"/>
    <w:rsid w:val="00803DA3"/>
    <w:rsid w:val="00803DD6"/>
    <w:rsid w:val="00804294"/>
    <w:rsid w:val="008044A8"/>
    <w:rsid w:val="008044C6"/>
    <w:rsid w:val="00804502"/>
    <w:rsid w:val="008048BB"/>
    <w:rsid w:val="00804D3E"/>
    <w:rsid w:val="008050A1"/>
    <w:rsid w:val="008051D3"/>
    <w:rsid w:val="0080565D"/>
    <w:rsid w:val="00805C33"/>
    <w:rsid w:val="00805D2A"/>
    <w:rsid w:val="00805F6A"/>
    <w:rsid w:val="008061A0"/>
    <w:rsid w:val="008063EC"/>
    <w:rsid w:val="0080657E"/>
    <w:rsid w:val="00806640"/>
    <w:rsid w:val="0080680A"/>
    <w:rsid w:val="00806897"/>
    <w:rsid w:val="00806934"/>
    <w:rsid w:val="00806B48"/>
    <w:rsid w:val="008070DA"/>
    <w:rsid w:val="00807161"/>
    <w:rsid w:val="008072AF"/>
    <w:rsid w:val="008072FE"/>
    <w:rsid w:val="008074F2"/>
    <w:rsid w:val="00807573"/>
    <w:rsid w:val="00807A73"/>
    <w:rsid w:val="00807C5A"/>
    <w:rsid w:val="00807C70"/>
    <w:rsid w:val="00807CC4"/>
    <w:rsid w:val="00807D05"/>
    <w:rsid w:val="00807E38"/>
    <w:rsid w:val="008100C0"/>
    <w:rsid w:val="00810138"/>
    <w:rsid w:val="00810190"/>
    <w:rsid w:val="0081090B"/>
    <w:rsid w:val="00810E69"/>
    <w:rsid w:val="00810F33"/>
    <w:rsid w:val="00810F76"/>
    <w:rsid w:val="00811448"/>
    <w:rsid w:val="008118C3"/>
    <w:rsid w:val="00811968"/>
    <w:rsid w:val="00811B74"/>
    <w:rsid w:val="00811BE1"/>
    <w:rsid w:val="00811EE9"/>
    <w:rsid w:val="0081228A"/>
    <w:rsid w:val="00812695"/>
    <w:rsid w:val="008128CC"/>
    <w:rsid w:val="00812980"/>
    <w:rsid w:val="00812A42"/>
    <w:rsid w:val="00812A4F"/>
    <w:rsid w:val="00812C02"/>
    <w:rsid w:val="00812C0E"/>
    <w:rsid w:val="00812E0B"/>
    <w:rsid w:val="0081307C"/>
    <w:rsid w:val="0081347F"/>
    <w:rsid w:val="00813A3E"/>
    <w:rsid w:val="00813A93"/>
    <w:rsid w:val="00813AE3"/>
    <w:rsid w:val="00813DD6"/>
    <w:rsid w:val="00813DDB"/>
    <w:rsid w:val="00813E11"/>
    <w:rsid w:val="00813FBE"/>
    <w:rsid w:val="0081407B"/>
    <w:rsid w:val="00814234"/>
    <w:rsid w:val="00814482"/>
    <w:rsid w:val="00814558"/>
    <w:rsid w:val="008145AF"/>
    <w:rsid w:val="0081462A"/>
    <w:rsid w:val="00814694"/>
    <w:rsid w:val="008147DB"/>
    <w:rsid w:val="008147EB"/>
    <w:rsid w:val="008147F9"/>
    <w:rsid w:val="00814ADC"/>
    <w:rsid w:val="00814BC8"/>
    <w:rsid w:val="00814C84"/>
    <w:rsid w:val="00814F46"/>
    <w:rsid w:val="008151B5"/>
    <w:rsid w:val="00815283"/>
    <w:rsid w:val="0081528D"/>
    <w:rsid w:val="0081558F"/>
    <w:rsid w:val="0081586F"/>
    <w:rsid w:val="00815980"/>
    <w:rsid w:val="00815CC3"/>
    <w:rsid w:val="00815D60"/>
    <w:rsid w:val="00815DBA"/>
    <w:rsid w:val="00815E94"/>
    <w:rsid w:val="00815FF2"/>
    <w:rsid w:val="008160D9"/>
    <w:rsid w:val="008163E2"/>
    <w:rsid w:val="008165FA"/>
    <w:rsid w:val="0081664C"/>
    <w:rsid w:val="00816751"/>
    <w:rsid w:val="00816A8B"/>
    <w:rsid w:val="00816C28"/>
    <w:rsid w:val="00816DA4"/>
    <w:rsid w:val="00816FC1"/>
    <w:rsid w:val="0081708B"/>
    <w:rsid w:val="008170F9"/>
    <w:rsid w:val="00817225"/>
    <w:rsid w:val="00817280"/>
    <w:rsid w:val="008173CA"/>
    <w:rsid w:val="00817781"/>
    <w:rsid w:val="00817B6C"/>
    <w:rsid w:val="00817D4B"/>
    <w:rsid w:val="00817F23"/>
    <w:rsid w:val="00817FE5"/>
    <w:rsid w:val="00820348"/>
    <w:rsid w:val="008204E1"/>
    <w:rsid w:val="0082056C"/>
    <w:rsid w:val="00820689"/>
    <w:rsid w:val="0082073C"/>
    <w:rsid w:val="00820780"/>
    <w:rsid w:val="0082083E"/>
    <w:rsid w:val="00820A2F"/>
    <w:rsid w:val="00820D85"/>
    <w:rsid w:val="008210EC"/>
    <w:rsid w:val="00821121"/>
    <w:rsid w:val="00821209"/>
    <w:rsid w:val="00821275"/>
    <w:rsid w:val="00821481"/>
    <w:rsid w:val="008214D6"/>
    <w:rsid w:val="0082154A"/>
    <w:rsid w:val="00821643"/>
    <w:rsid w:val="0082175A"/>
    <w:rsid w:val="00821956"/>
    <w:rsid w:val="00821BE3"/>
    <w:rsid w:val="00821E3E"/>
    <w:rsid w:val="00821E86"/>
    <w:rsid w:val="00821FA7"/>
    <w:rsid w:val="0082207B"/>
    <w:rsid w:val="00822223"/>
    <w:rsid w:val="0082224A"/>
    <w:rsid w:val="0082234D"/>
    <w:rsid w:val="0082283B"/>
    <w:rsid w:val="00822A50"/>
    <w:rsid w:val="00822B15"/>
    <w:rsid w:val="00822B8E"/>
    <w:rsid w:val="00822BF8"/>
    <w:rsid w:val="00822D86"/>
    <w:rsid w:val="00823031"/>
    <w:rsid w:val="008234FA"/>
    <w:rsid w:val="00823568"/>
    <w:rsid w:val="008235E1"/>
    <w:rsid w:val="00823738"/>
    <w:rsid w:val="00823797"/>
    <w:rsid w:val="008237FE"/>
    <w:rsid w:val="00823852"/>
    <w:rsid w:val="00823951"/>
    <w:rsid w:val="00823BE5"/>
    <w:rsid w:val="00823CA8"/>
    <w:rsid w:val="008244FF"/>
    <w:rsid w:val="0082450A"/>
    <w:rsid w:val="00824521"/>
    <w:rsid w:val="00824587"/>
    <w:rsid w:val="00824A0E"/>
    <w:rsid w:val="00824BE2"/>
    <w:rsid w:val="00824C4F"/>
    <w:rsid w:val="00824EF0"/>
    <w:rsid w:val="00824F5A"/>
    <w:rsid w:val="00824FAB"/>
    <w:rsid w:val="008250B9"/>
    <w:rsid w:val="00825332"/>
    <w:rsid w:val="00825391"/>
    <w:rsid w:val="008258BA"/>
    <w:rsid w:val="0082591A"/>
    <w:rsid w:val="00825987"/>
    <w:rsid w:val="008259D3"/>
    <w:rsid w:val="00825A86"/>
    <w:rsid w:val="00825BEF"/>
    <w:rsid w:val="00825C15"/>
    <w:rsid w:val="00825EDC"/>
    <w:rsid w:val="008262FA"/>
    <w:rsid w:val="00826379"/>
    <w:rsid w:val="0082665C"/>
    <w:rsid w:val="008269F4"/>
    <w:rsid w:val="00826AC8"/>
    <w:rsid w:val="00826BB5"/>
    <w:rsid w:val="00826C15"/>
    <w:rsid w:val="00827265"/>
    <w:rsid w:val="0082731B"/>
    <w:rsid w:val="0082739B"/>
    <w:rsid w:val="0082743F"/>
    <w:rsid w:val="00827454"/>
    <w:rsid w:val="00827504"/>
    <w:rsid w:val="008275DD"/>
    <w:rsid w:val="008278D0"/>
    <w:rsid w:val="00827BE5"/>
    <w:rsid w:val="00827C83"/>
    <w:rsid w:val="00827CE9"/>
    <w:rsid w:val="00830054"/>
    <w:rsid w:val="00830200"/>
    <w:rsid w:val="00830781"/>
    <w:rsid w:val="008307DD"/>
    <w:rsid w:val="00830849"/>
    <w:rsid w:val="0083086C"/>
    <w:rsid w:val="0083091E"/>
    <w:rsid w:val="00830C46"/>
    <w:rsid w:val="00830C9F"/>
    <w:rsid w:val="00830CB2"/>
    <w:rsid w:val="0083109C"/>
    <w:rsid w:val="008313E1"/>
    <w:rsid w:val="008313FB"/>
    <w:rsid w:val="00831808"/>
    <w:rsid w:val="008319C0"/>
    <w:rsid w:val="008319C3"/>
    <w:rsid w:val="00831C20"/>
    <w:rsid w:val="00831CBE"/>
    <w:rsid w:val="008320FE"/>
    <w:rsid w:val="00832129"/>
    <w:rsid w:val="008322BE"/>
    <w:rsid w:val="00832367"/>
    <w:rsid w:val="008326ED"/>
    <w:rsid w:val="008327A8"/>
    <w:rsid w:val="008327BB"/>
    <w:rsid w:val="00832895"/>
    <w:rsid w:val="00832BDB"/>
    <w:rsid w:val="00832BF9"/>
    <w:rsid w:val="00832C14"/>
    <w:rsid w:val="00832C5C"/>
    <w:rsid w:val="00832FFE"/>
    <w:rsid w:val="00833012"/>
    <w:rsid w:val="008330BB"/>
    <w:rsid w:val="008330E0"/>
    <w:rsid w:val="00833151"/>
    <w:rsid w:val="00833154"/>
    <w:rsid w:val="00833359"/>
    <w:rsid w:val="0083349F"/>
    <w:rsid w:val="008334E2"/>
    <w:rsid w:val="00833508"/>
    <w:rsid w:val="008335AB"/>
    <w:rsid w:val="008336D8"/>
    <w:rsid w:val="0083375E"/>
    <w:rsid w:val="0083384D"/>
    <w:rsid w:val="008338F4"/>
    <w:rsid w:val="00833BC4"/>
    <w:rsid w:val="00833C06"/>
    <w:rsid w:val="00833C3E"/>
    <w:rsid w:val="00834196"/>
    <w:rsid w:val="008341DF"/>
    <w:rsid w:val="00834736"/>
    <w:rsid w:val="00834821"/>
    <w:rsid w:val="00834A51"/>
    <w:rsid w:val="00834AD5"/>
    <w:rsid w:val="00834C5B"/>
    <w:rsid w:val="00834CC0"/>
    <w:rsid w:val="00834E53"/>
    <w:rsid w:val="00834F5A"/>
    <w:rsid w:val="00835049"/>
    <w:rsid w:val="008351B0"/>
    <w:rsid w:val="008352F2"/>
    <w:rsid w:val="0083540D"/>
    <w:rsid w:val="00835482"/>
    <w:rsid w:val="008354AA"/>
    <w:rsid w:val="008354F0"/>
    <w:rsid w:val="00835620"/>
    <w:rsid w:val="00835A1C"/>
    <w:rsid w:val="00835B0F"/>
    <w:rsid w:val="00835C01"/>
    <w:rsid w:val="00835C78"/>
    <w:rsid w:val="00835C83"/>
    <w:rsid w:val="00835CDE"/>
    <w:rsid w:val="00835E29"/>
    <w:rsid w:val="00835E97"/>
    <w:rsid w:val="00835F49"/>
    <w:rsid w:val="0083679A"/>
    <w:rsid w:val="00836993"/>
    <w:rsid w:val="00836B47"/>
    <w:rsid w:val="00836FDF"/>
    <w:rsid w:val="00837066"/>
    <w:rsid w:val="008370C9"/>
    <w:rsid w:val="008375A5"/>
    <w:rsid w:val="008377F4"/>
    <w:rsid w:val="00837824"/>
    <w:rsid w:val="00837884"/>
    <w:rsid w:val="00837938"/>
    <w:rsid w:val="00837A5A"/>
    <w:rsid w:val="00837CB6"/>
    <w:rsid w:val="00837F15"/>
    <w:rsid w:val="00837F86"/>
    <w:rsid w:val="00840429"/>
    <w:rsid w:val="00840618"/>
    <w:rsid w:val="008406C1"/>
    <w:rsid w:val="008407EE"/>
    <w:rsid w:val="00840905"/>
    <w:rsid w:val="00840E79"/>
    <w:rsid w:val="00840F14"/>
    <w:rsid w:val="00841001"/>
    <w:rsid w:val="00841044"/>
    <w:rsid w:val="008410D4"/>
    <w:rsid w:val="0084114D"/>
    <w:rsid w:val="00841510"/>
    <w:rsid w:val="0084168F"/>
    <w:rsid w:val="008416D3"/>
    <w:rsid w:val="00841833"/>
    <w:rsid w:val="008418BA"/>
    <w:rsid w:val="008418ED"/>
    <w:rsid w:val="00841AC7"/>
    <w:rsid w:val="00841BBB"/>
    <w:rsid w:val="00841C27"/>
    <w:rsid w:val="00841DA7"/>
    <w:rsid w:val="00841E29"/>
    <w:rsid w:val="00841FE0"/>
    <w:rsid w:val="008423D0"/>
    <w:rsid w:val="0084282D"/>
    <w:rsid w:val="008428E9"/>
    <w:rsid w:val="00842965"/>
    <w:rsid w:val="008429B8"/>
    <w:rsid w:val="00842C81"/>
    <w:rsid w:val="00842DD5"/>
    <w:rsid w:val="00842FF9"/>
    <w:rsid w:val="00843071"/>
    <w:rsid w:val="008431DA"/>
    <w:rsid w:val="00843236"/>
    <w:rsid w:val="0084341D"/>
    <w:rsid w:val="008435A6"/>
    <w:rsid w:val="00843776"/>
    <w:rsid w:val="0084388A"/>
    <w:rsid w:val="0084396C"/>
    <w:rsid w:val="00843C0B"/>
    <w:rsid w:val="00843C50"/>
    <w:rsid w:val="008440F1"/>
    <w:rsid w:val="0084419F"/>
    <w:rsid w:val="008441CD"/>
    <w:rsid w:val="008443B7"/>
    <w:rsid w:val="0084443F"/>
    <w:rsid w:val="00844662"/>
    <w:rsid w:val="008447D9"/>
    <w:rsid w:val="00844951"/>
    <w:rsid w:val="00844A11"/>
    <w:rsid w:val="00844E54"/>
    <w:rsid w:val="00844E5E"/>
    <w:rsid w:val="00845317"/>
    <w:rsid w:val="0084536F"/>
    <w:rsid w:val="00845558"/>
    <w:rsid w:val="0084561E"/>
    <w:rsid w:val="00845AC5"/>
    <w:rsid w:val="00845AE7"/>
    <w:rsid w:val="00845B62"/>
    <w:rsid w:val="00845F2B"/>
    <w:rsid w:val="00845F64"/>
    <w:rsid w:val="00846102"/>
    <w:rsid w:val="00846176"/>
    <w:rsid w:val="008461AA"/>
    <w:rsid w:val="00846529"/>
    <w:rsid w:val="0084667F"/>
    <w:rsid w:val="00846734"/>
    <w:rsid w:val="0084678B"/>
    <w:rsid w:val="00846B99"/>
    <w:rsid w:val="00846C65"/>
    <w:rsid w:val="00846CFD"/>
    <w:rsid w:val="00846D75"/>
    <w:rsid w:val="00846E28"/>
    <w:rsid w:val="00846F04"/>
    <w:rsid w:val="00846F4A"/>
    <w:rsid w:val="00846FA8"/>
    <w:rsid w:val="008470DD"/>
    <w:rsid w:val="00847381"/>
    <w:rsid w:val="008473C8"/>
    <w:rsid w:val="008473FE"/>
    <w:rsid w:val="0084759D"/>
    <w:rsid w:val="00847CFE"/>
    <w:rsid w:val="00847D18"/>
    <w:rsid w:val="00847D7B"/>
    <w:rsid w:val="00847FDE"/>
    <w:rsid w:val="0085002F"/>
    <w:rsid w:val="0085044F"/>
    <w:rsid w:val="008504B1"/>
    <w:rsid w:val="0085069B"/>
    <w:rsid w:val="00850764"/>
    <w:rsid w:val="008508E5"/>
    <w:rsid w:val="008509C7"/>
    <w:rsid w:val="00850A21"/>
    <w:rsid w:val="00850B93"/>
    <w:rsid w:val="00850BA0"/>
    <w:rsid w:val="00850C31"/>
    <w:rsid w:val="00851015"/>
    <w:rsid w:val="0085124C"/>
    <w:rsid w:val="008512D3"/>
    <w:rsid w:val="008512E3"/>
    <w:rsid w:val="00851325"/>
    <w:rsid w:val="0085151E"/>
    <w:rsid w:val="008516E8"/>
    <w:rsid w:val="00851F76"/>
    <w:rsid w:val="00852092"/>
    <w:rsid w:val="008522F3"/>
    <w:rsid w:val="0085231E"/>
    <w:rsid w:val="008524DF"/>
    <w:rsid w:val="008526DE"/>
    <w:rsid w:val="00852A0A"/>
    <w:rsid w:val="00852BAE"/>
    <w:rsid w:val="008531CC"/>
    <w:rsid w:val="008531FF"/>
    <w:rsid w:val="00853219"/>
    <w:rsid w:val="008532C9"/>
    <w:rsid w:val="0085338C"/>
    <w:rsid w:val="00853474"/>
    <w:rsid w:val="00853493"/>
    <w:rsid w:val="0085366F"/>
    <w:rsid w:val="00853672"/>
    <w:rsid w:val="0085393F"/>
    <w:rsid w:val="0085395F"/>
    <w:rsid w:val="008539D7"/>
    <w:rsid w:val="00853A3F"/>
    <w:rsid w:val="00853BA5"/>
    <w:rsid w:val="00853F98"/>
    <w:rsid w:val="0085400E"/>
    <w:rsid w:val="008542A2"/>
    <w:rsid w:val="008544F5"/>
    <w:rsid w:val="00854A99"/>
    <w:rsid w:val="00854C75"/>
    <w:rsid w:val="00854F94"/>
    <w:rsid w:val="008552F8"/>
    <w:rsid w:val="0085545B"/>
    <w:rsid w:val="008554F9"/>
    <w:rsid w:val="008556F8"/>
    <w:rsid w:val="008558F9"/>
    <w:rsid w:val="0085625B"/>
    <w:rsid w:val="00856290"/>
    <w:rsid w:val="008562D4"/>
    <w:rsid w:val="008563C8"/>
    <w:rsid w:val="008563DD"/>
    <w:rsid w:val="008565A6"/>
    <w:rsid w:val="0085663F"/>
    <w:rsid w:val="00856734"/>
    <w:rsid w:val="008569B9"/>
    <w:rsid w:val="00856BA8"/>
    <w:rsid w:val="00856D63"/>
    <w:rsid w:val="00856DB0"/>
    <w:rsid w:val="00856FDB"/>
    <w:rsid w:val="00856FEE"/>
    <w:rsid w:val="008570A7"/>
    <w:rsid w:val="00857313"/>
    <w:rsid w:val="00857424"/>
    <w:rsid w:val="008574CD"/>
    <w:rsid w:val="00857573"/>
    <w:rsid w:val="00857AA7"/>
    <w:rsid w:val="00857AB5"/>
    <w:rsid w:val="00857BF2"/>
    <w:rsid w:val="00857E30"/>
    <w:rsid w:val="00857F96"/>
    <w:rsid w:val="0086017E"/>
    <w:rsid w:val="0086027E"/>
    <w:rsid w:val="0086029F"/>
    <w:rsid w:val="00860462"/>
    <w:rsid w:val="0086055D"/>
    <w:rsid w:val="008606B4"/>
    <w:rsid w:val="00860A9D"/>
    <w:rsid w:val="00860D63"/>
    <w:rsid w:val="00860DDE"/>
    <w:rsid w:val="00860E35"/>
    <w:rsid w:val="00860E81"/>
    <w:rsid w:val="00860FD5"/>
    <w:rsid w:val="008610AD"/>
    <w:rsid w:val="00861222"/>
    <w:rsid w:val="00861452"/>
    <w:rsid w:val="00861675"/>
    <w:rsid w:val="008618A5"/>
    <w:rsid w:val="00861A6D"/>
    <w:rsid w:val="00861C2F"/>
    <w:rsid w:val="00861DF6"/>
    <w:rsid w:val="00861E6B"/>
    <w:rsid w:val="00861EB1"/>
    <w:rsid w:val="00861F71"/>
    <w:rsid w:val="008620A5"/>
    <w:rsid w:val="00862317"/>
    <w:rsid w:val="00862374"/>
    <w:rsid w:val="008625C1"/>
    <w:rsid w:val="008625CB"/>
    <w:rsid w:val="008626C8"/>
    <w:rsid w:val="008628E4"/>
    <w:rsid w:val="0086291F"/>
    <w:rsid w:val="00862981"/>
    <w:rsid w:val="00862C17"/>
    <w:rsid w:val="00862DAF"/>
    <w:rsid w:val="00862F37"/>
    <w:rsid w:val="00863030"/>
    <w:rsid w:val="008630E7"/>
    <w:rsid w:val="008631BD"/>
    <w:rsid w:val="00863699"/>
    <w:rsid w:val="0086376C"/>
    <w:rsid w:val="00863A2C"/>
    <w:rsid w:val="00863B7E"/>
    <w:rsid w:val="00863C05"/>
    <w:rsid w:val="00863C82"/>
    <w:rsid w:val="00863E34"/>
    <w:rsid w:val="00863EAB"/>
    <w:rsid w:val="0086400B"/>
    <w:rsid w:val="00864164"/>
    <w:rsid w:val="008644EB"/>
    <w:rsid w:val="00864510"/>
    <w:rsid w:val="0086464D"/>
    <w:rsid w:val="00864791"/>
    <w:rsid w:val="008647A7"/>
    <w:rsid w:val="0086496A"/>
    <w:rsid w:val="008649C2"/>
    <w:rsid w:val="00864AA4"/>
    <w:rsid w:val="00864C69"/>
    <w:rsid w:val="00864E57"/>
    <w:rsid w:val="00864FB6"/>
    <w:rsid w:val="0086506B"/>
    <w:rsid w:val="0086535C"/>
    <w:rsid w:val="008653AD"/>
    <w:rsid w:val="0086564E"/>
    <w:rsid w:val="008657BA"/>
    <w:rsid w:val="00865C42"/>
    <w:rsid w:val="00865D00"/>
    <w:rsid w:val="00865F16"/>
    <w:rsid w:val="00866150"/>
    <w:rsid w:val="00866243"/>
    <w:rsid w:val="00866293"/>
    <w:rsid w:val="00866302"/>
    <w:rsid w:val="00866759"/>
    <w:rsid w:val="00866767"/>
    <w:rsid w:val="0086676C"/>
    <w:rsid w:val="008668B7"/>
    <w:rsid w:val="00866A42"/>
    <w:rsid w:val="00866C14"/>
    <w:rsid w:val="00866C79"/>
    <w:rsid w:val="00866D38"/>
    <w:rsid w:val="00866ECF"/>
    <w:rsid w:val="008672CC"/>
    <w:rsid w:val="00867391"/>
    <w:rsid w:val="00867401"/>
    <w:rsid w:val="00867536"/>
    <w:rsid w:val="0086764B"/>
    <w:rsid w:val="0086771A"/>
    <w:rsid w:val="008677EF"/>
    <w:rsid w:val="008678BA"/>
    <w:rsid w:val="00867ABE"/>
    <w:rsid w:val="00867AE9"/>
    <w:rsid w:val="00867BCC"/>
    <w:rsid w:val="00867ED1"/>
    <w:rsid w:val="0087025F"/>
    <w:rsid w:val="00870272"/>
    <w:rsid w:val="00870421"/>
    <w:rsid w:val="008704B1"/>
    <w:rsid w:val="0087053C"/>
    <w:rsid w:val="008705BA"/>
    <w:rsid w:val="00870736"/>
    <w:rsid w:val="00870851"/>
    <w:rsid w:val="00870CAF"/>
    <w:rsid w:val="00870CF1"/>
    <w:rsid w:val="00870DAB"/>
    <w:rsid w:val="00870DB3"/>
    <w:rsid w:val="008710AD"/>
    <w:rsid w:val="0087117E"/>
    <w:rsid w:val="00871273"/>
    <w:rsid w:val="0087141B"/>
    <w:rsid w:val="00871525"/>
    <w:rsid w:val="00871565"/>
    <w:rsid w:val="00871655"/>
    <w:rsid w:val="008717BC"/>
    <w:rsid w:val="008722B4"/>
    <w:rsid w:val="00872975"/>
    <w:rsid w:val="008729B2"/>
    <w:rsid w:val="008729F6"/>
    <w:rsid w:val="00872CA3"/>
    <w:rsid w:val="00872CED"/>
    <w:rsid w:val="00872F22"/>
    <w:rsid w:val="00872FFE"/>
    <w:rsid w:val="00873354"/>
    <w:rsid w:val="00873376"/>
    <w:rsid w:val="0087365F"/>
    <w:rsid w:val="008737E8"/>
    <w:rsid w:val="00873810"/>
    <w:rsid w:val="00873878"/>
    <w:rsid w:val="00873C42"/>
    <w:rsid w:val="00873C66"/>
    <w:rsid w:val="00873F0E"/>
    <w:rsid w:val="0087437D"/>
    <w:rsid w:val="0087437E"/>
    <w:rsid w:val="008744BF"/>
    <w:rsid w:val="00874568"/>
    <w:rsid w:val="00874569"/>
    <w:rsid w:val="008745BA"/>
    <w:rsid w:val="00874622"/>
    <w:rsid w:val="008747B3"/>
    <w:rsid w:val="00874A43"/>
    <w:rsid w:val="00874C3B"/>
    <w:rsid w:val="00874D10"/>
    <w:rsid w:val="00874F54"/>
    <w:rsid w:val="008751B2"/>
    <w:rsid w:val="00875232"/>
    <w:rsid w:val="008752BF"/>
    <w:rsid w:val="008753F9"/>
    <w:rsid w:val="008753FC"/>
    <w:rsid w:val="008754EA"/>
    <w:rsid w:val="008755CF"/>
    <w:rsid w:val="008759C1"/>
    <w:rsid w:val="00875A95"/>
    <w:rsid w:val="00875B5F"/>
    <w:rsid w:val="00875C2E"/>
    <w:rsid w:val="00875E03"/>
    <w:rsid w:val="00875E06"/>
    <w:rsid w:val="00876016"/>
    <w:rsid w:val="0087624D"/>
    <w:rsid w:val="008762FD"/>
    <w:rsid w:val="0087676D"/>
    <w:rsid w:val="00876917"/>
    <w:rsid w:val="00876985"/>
    <w:rsid w:val="00876B0D"/>
    <w:rsid w:val="00876C94"/>
    <w:rsid w:val="00876D3A"/>
    <w:rsid w:val="00876D80"/>
    <w:rsid w:val="00876DE7"/>
    <w:rsid w:val="00876EFB"/>
    <w:rsid w:val="0087700B"/>
    <w:rsid w:val="00877141"/>
    <w:rsid w:val="00877974"/>
    <w:rsid w:val="0087799F"/>
    <w:rsid w:val="00877B00"/>
    <w:rsid w:val="00877C43"/>
    <w:rsid w:val="00877D9C"/>
    <w:rsid w:val="00877F20"/>
    <w:rsid w:val="00880380"/>
    <w:rsid w:val="00880624"/>
    <w:rsid w:val="0088074C"/>
    <w:rsid w:val="00880BBA"/>
    <w:rsid w:val="00880BF9"/>
    <w:rsid w:val="00880CA5"/>
    <w:rsid w:val="00880DE8"/>
    <w:rsid w:val="00880E7A"/>
    <w:rsid w:val="008812B3"/>
    <w:rsid w:val="0088145C"/>
    <w:rsid w:val="00881760"/>
    <w:rsid w:val="00881BD4"/>
    <w:rsid w:val="00881C37"/>
    <w:rsid w:val="00881C73"/>
    <w:rsid w:val="00881DE4"/>
    <w:rsid w:val="00881E5B"/>
    <w:rsid w:val="00881F52"/>
    <w:rsid w:val="00881FED"/>
    <w:rsid w:val="00882017"/>
    <w:rsid w:val="0088206F"/>
    <w:rsid w:val="0088215A"/>
    <w:rsid w:val="0088223A"/>
    <w:rsid w:val="008822F4"/>
    <w:rsid w:val="008824CF"/>
    <w:rsid w:val="00882784"/>
    <w:rsid w:val="0088286E"/>
    <w:rsid w:val="00882DBD"/>
    <w:rsid w:val="00882E97"/>
    <w:rsid w:val="00882F13"/>
    <w:rsid w:val="0088301C"/>
    <w:rsid w:val="00883158"/>
    <w:rsid w:val="008831AB"/>
    <w:rsid w:val="0088325A"/>
    <w:rsid w:val="008833FF"/>
    <w:rsid w:val="00883421"/>
    <w:rsid w:val="00883704"/>
    <w:rsid w:val="00883709"/>
    <w:rsid w:val="00883767"/>
    <w:rsid w:val="00883806"/>
    <w:rsid w:val="008838DD"/>
    <w:rsid w:val="00883D46"/>
    <w:rsid w:val="008846D1"/>
    <w:rsid w:val="00884985"/>
    <w:rsid w:val="008849C9"/>
    <w:rsid w:val="00884BC2"/>
    <w:rsid w:val="00884F80"/>
    <w:rsid w:val="00884FB0"/>
    <w:rsid w:val="0088508A"/>
    <w:rsid w:val="008851BC"/>
    <w:rsid w:val="008853A2"/>
    <w:rsid w:val="008853BE"/>
    <w:rsid w:val="00885400"/>
    <w:rsid w:val="008854C2"/>
    <w:rsid w:val="008855A6"/>
    <w:rsid w:val="0088571B"/>
    <w:rsid w:val="0088579E"/>
    <w:rsid w:val="00885865"/>
    <w:rsid w:val="008858B3"/>
    <w:rsid w:val="00885E55"/>
    <w:rsid w:val="00885F17"/>
    <w:rsid w:val="00886183"/>
    <w:rsid w:val="00886246"/>
    <w:rsid w:val="008864BC"/>
    <w:rsid w:val="00886569"/>
    <w:rsid w:val="008865D1"/>
    <w:rsid w:val="008865FD"/>
    <w:rsid w:val="008867E0"/>
    <w:rsid w:val="008869F2"/>
    <w:rsid w:val="00886C42"/>
    <w:rsid w:val="00887016"/>
    <w:rsid w:val="00887476"/>
    <w:rsid w:val="00887616"/>
    <w:rsid w:val="008877D2"/>
    <w:rsid w:val="00887923"/>
    <w:rsid w:val="0088798C"/>
    <w:rsid w:val="008879B7"/>
    <w:rsid w:val="00887C27"/>
    <w:rsid w:val="00887C62"/>
    <w:rsid w:val="00887DAC"/>
    <w:rsid w:val="00887EF0"/>
    <w:rsid w:val="008900C2"/>
    <w:rsid w:val="00890236"/>
    <w:rsid w:val="00890343"/>
    <w:rsid w:val="00890597"/>
    <w:rsid w:val="008906E4"/>
    <w:rsid w:val="0089078F"/>
    <w:rsid w:val="008908ED"/>
    <w:rsid w:val="00890A0C"/>
    <w:rsid w:val="00890A2F"/>
    <w:rsid w:val="00890BA4"/>
    <w:rsid w:val="00890D1D"/>
    <w:rsid w:val="00890D57"/>
    <w:rsid w:val="00891025"/>
    <w:rsid w:val="00891376"/>
    <w:rsid w:val="008913F8"/>
    <w:rsid w:val="0089142B"/>
    <w:rsid w:val="00891497"/>
    <w:rsid w:val="008917EA"/>
    <w:rsid w:val="00891883"/>
    <w:rsid w:val="008919BB"/>
    <w:rsid w:val="00891DAA"/>
    <w:rsid w:val="00891DCA"/>
    <w:rsid w:val="00891E4B"/>
    <w:rsid w:val="00891E9F"/>
    <w:rsid w:val="00891EF4"/>
    <w:rsid w:val="008922E6"/>
    <w:rsid w:val="008925CB"/>
    <w:rsid w:val="008927D3"/>
    <w:rsid w:val="00892AFA"/>
    <w:rsid w:val="00892D1A"/>
    <w:rsid w:val="008930F9"/>
    <w:rsid w:val="008932EB"/>
    <w:rsid w:val="0089332C"/>
    <w:rsid w:val="00893475"/>
    <w:rsid w:val="0089347C"/>
    <w:rsid w:val="00893558"/>
    <w:rsid w:val="00893623"/>
    <w:rsid w:val="0089367A"/>
    <w:rsid w:val="00893711"/>
    <w:rsid w:val="0089375C"/>
    <w:rsid w:val="008937ED"/>
    <w:rsid w:val="00893817"/>
    <w:rsid w:val="0089381B"/>
    <w:rsid w:val="00893850"/>
    <w:rsid w:val="0089388D"/>
    <w:rsid w:val="00893A01"/>
    <w:rsid w:val="00893EDB"/>
    <w:rsid w:val="00893F8A"/>
    <w:rsid w:val="00893FB1"/>
    <w:rsid w:val="0089452E"/>
    <w:rsid w:val="008945DB"/>
    <w:rsid w:val="008946A3"/>
    <w:rsid w:val="008947C3"/>
    <w:rsid w:val="008947E6"/>
    <w:rsid w:val="0089488C"/>
    <w:rsid w:val="0089491B"/>
    <w:rsid w:val="00894CD6"/>
    <w:rsid w:val="00894D30"/>
    <w:rsid w:val="00894D6E"/>
    <w:rsid w:val="00894E88"/>
    <w:rsid w:val="00895086"/>
    <w:rsid w:val="0089517C"/>
    <w:rsid w:val="008953A8"/>
    <w:rsid w:val="00895C61"/>
    <w:rsid w:val="00895D5E"/>
    <w:rsid w:val="00895DE7"/>
    <w:rsid w:val="008960BA"/>
    <w:rsid w:val="0089614A"/>
    <w:rsid w:val="008961D5"/>
    <w:rsid w:val="0089631E"/>
    <w:rsid w:val="00896623"/>
    <w:rsid w:val="00896763"/>
    <w:rsid w:val="00896779"/>
    <w:rsid w:val="008967B5"/>
    <w:rsid w:val="00896822"/>
    <w:rsid w:val="0089698D"/>
    <w:rsid w:val="008969BD"/>
    <w:rsid w:val="00896AA7"/>
    <w:rsid w:val="00896B27"/>
    <w:rsid w:val="00896C62"/>
    <w:rsid w:val="00896CA8"/>
    <w:rsid w:val="00896D55"/>
    <w:rsid w:val="00897278"/>
    <w:rsid w:val="008974D3"/>
    <w:rsid w:val="00897652"/>
    <w:rsid w:val="00897673"/>
    <w:rsid w:val="00897692"/>
    <w:rsid w:val="0089779E"/>
    <w:rsid w:val="0089783F"/>
    <w:rsid w:val="00897871"/>
    <w:rsid w:val="00897AB6"/>
    <w:rsid w:val="00897B9F"/>
    <w:rsid w:val="00897C63"/>
    <w:rsid w:val="00897D2F"/>
    <w:rsid w:val="00897FBA"/>
    <w:rsid w:val="008A00DA"/>
    <w:rsid w:val="008A0118"/>
    <w:rsid w:val="008A0165"/>
    <w:rsid w:val="008A0249"/>
    <w:rsid w:val="008A029F"/>
    <w:rsid w:val="008A0B0E"/>
    <w:rsid w:val="008A0B57"/>
    <w:rsid w:val="008A0BBF"/>
    <w:rsid w:val="008A0CA5"/>
    <w:rsid w:val="008A0D55"/>
    <w:rsid w:val="008A0E76"/>
    <w:rsid w:val="008A0F0E"/>
    <w:rsid w:val="008A1076"/>
    <w:rsid w:val="008A147A"/>
    <w:rsid w:val="008A16D0"/>
    <w:rsid w:val="008A1A20"/>
    <w:rsid w:val="008A1D2D"/>
    <w:rsid w:val="008A1D74"/>
    <w:rsid w:val="008A1E72"/>
    <w:rsid w:val="008A1E77"/>
    <w:rsid w:val="008A1EAC"/>
    <w:rsid w:val="008A2053"/>
    <w:rsid w:val="008A24A3"/>
    <w:rsid w:val="008A2505"/>
    <w:rsid w:val="008A275C"/>
    <w:rsid w:val="008A2BE0"/>
    <w:rsid w:val="008A2D06"/>
    <w:rsid w:val="008A2D36"/>
    <w:rsid w:val="008A2F40"/>
    <w:rsid w:val="008A2F95"/>
    <w:rsid w:val="008A2FE6"/>
    <w:rsid w:val="008A30FE"/>
    <w:rsid w:val="008A3757"/>
    <w:rsid w:val="008A37BE"/>
    <w:rsid w:val="008A3924"/>
    <w:rsid w:val="008A3987"/>
    <w:rsid w:val="008A39CA"/>
    <w:rsid w:val="008A3B06"/>
    <w:rsid w:val="008A3EFF"/>
    <w:rsid w:val="008A3F86"/>
    <w:rsid w:val="008A4050"/>
    <w:rsid w:val="008A407B"/>
    <w:rsid w:val="008A4324"/>
    <w:rsid w:val="008A4643"/>
    <w:rsid w:val="008A4781"/>
    <w:rsid w:val="008A495A"/>
    <w:rsid w:val="008A4B2B"/>
    <w:rsid w:val="008A4E95"/>
    <w:rsid w:val="008A5074"/>
    <w:rsid w:val="008A5089"/>
    <w:rsid w:val="008A51B8"/>
    <w:rsid w:val="008A534F"/>
    <w:rsid w:val="008A542C"/>
    <w:rsid w:val="008A5726"/>
    <w:rsid w:val="008A5860"/>
    <w:rsid w:val="008A588B"/>
    <w:rsid w:val="008A5A09"/>
    <w:rsid w:val="008A5B6A"/>
    <w:rsid w:val="008A5BEA"/>
    <w:rsid w:val="008A5C63"/>
    <w:rsid w:val="008A5FF9"/>
    <w:rsid w:val="008A601D"/>
    <w:rsid w:val="008A60E4"/>
    <w:rsid w:val="008A6431"/>
    <w:rsid w:val="008A6442"/>
    <w:rsid w:val="008A6676"/>
    <w:rsid w:val="008A6745"/>
    <w:rsid w:val="008A6B17"/>
    <w:rsid w:val="008A6EB0"/>
    <w:rsid w:val="008A70FC"/>
    <w:rsid w:val="008A719B"/>
    <w:rsid w:val="008A74C9"/>
    <w:rsid w:val="008A7515"/>
    <w:rsid w:val="008A788B"/>
    <w:rsid w:val="008A79FD"/>
    <w:rsid w:val="008A7E2E"/>
    <w:rsid w:val="008B021D"/>
    <w:rsid w:val="008B0399"/>
    <w:rsid w:val="008B04A6"/>
    <w:rsid w:val="008B05A7"/>
    <w:rsid w:val="008B07C1"/>
    <w:rsid w:val="008B0C59"/>
    <w:rsid w:val="008B0E6A"/>
    <w:rsid w:val="008B1456"/>
    <w:rsid w:val="008B166B"/>
    <w:rsid w:val="008B178C"/>
    <w:rsid w:val="008B196F"/>
    <w:rsid w:val="008B1A32"/>
    <w:rsid w:val="008B1AB3"/>
    <w:rsid w:val="008B1BBB"/>
    <w:rsid w:val="008B1F32"/>
    <w:rsid w:val="008B1F4B"/>
    <w:rsid w:val="008B1FC9"/>
    <w:rsid w:val="008B2225"/>
    <w:rsid w:val="008B2428"/>
    <w:rsid w:val="008B24F0"/>
    <w:rsid w:val="008B272B"/>
    <w:rsid w:val="008B2B1B"/>
    <w:rsid w:val="008B2D0E"/>
    <w:rsid w:val="008B2D4A"/>
    <w:rsid w:val="008B2DC0"/>
    <w:rsid w:val="008B2F70"/>
    <w:rsid w:val="008B2FD6"/>
    <w:rsid w:val="008B2FF6"/>
    <w:rsid w:val="008B301E"/>
    <w:rsid w:val="008B3112"/>
    <w:rsid w:val="008B3211"/>
    <w:rsid w:val="008B3CAE"/>
    <w:rsid w:val="008B3E55"/>
    <w:rsid w:val="008B41F9"/>
    <w:rsid w:val="008B426D"/>
    <w:rsid w:val="008B439B"/>
    <w:rsid w:val="008B4975"/>
    <w:rsid w:val="008B4BF2"/>
    <w:rsid w:val="008B4D3C"/>
    <w:rsid w:val="008B4D5D"/>
    <w:rsid w:val="008B51E4"/>
    <w:rsid w:val="008B547C"/>
    <w:rsid w:val="008B563D"/>
    <w:rsid w:val="008B57A5"/>
    <w:rsid w:val="008B59DF"/>
    <w:rsid w:val="008B5BAB"/>
    <w:rsid w:val="008B5C43"/>
    <w:rsid w:val="008B5F97"/>
    <w:rsid w:val="008B5FB4"/>
    <w:rsid w:val="008B6369"/>
    <w:rsid w:val="008B658C"/>
    <w:rsid w:val="008B6892"/>
    <w:rsid w:val="008B6980"/>
    <w:rsid w:val="008B6E72"/>
    <w:rsid w:val="008B70AD"/>
    <w:rsid w:val="008B7501"/>
    <w:rsid w:val="008B759E"/>
    <w:rsid w:val="008B7779"/>
    <w:rsid w:val="008B779F"/>
    <w:rsid w:val="008B791C"/>
    <w:rsid w:val="008B79D3"/>
    <w:rsid w:val="008B7ACF"/>
    <w:rsid w:val="008B7CBD"/>
    <w:rsid w:val="008B7E88"/>
    <w:rsid w:val="008B7EFA"/>
    <w:rsid w:val="008C00EE"/>
    <w:rsid w:val="008C00F8"/>
    <w:rsid w:val="008C0197"/>
    <w:rsid w:val="008C01DF"/>
    <w:rsid w:val="008C0417"/>
    <w:rsid w:val="008C061C"/>
    <w:rsid w:val="008C06E8"/>
    <w:rsid w:val="008C06EF"/>
    <w:rsid w:val="008C07AA"/>
    <w:rsid w:val="008C08C8"/>
    <w:rsid w:val="008C09B6"/>
    <w:rsid w:val="008C09FC"/>
    <w:rsid w:val="008C0AD8"/>
    <w:rsid w:val="008C0B1F"/>
    <w:rsid w:val="008C0BF5"/>
    <w:rsid w:val="008C0C0F"/>
    <w:rsid w:val="008C0DE4"/>
    <w:rsid w:val="008C0EA1"/>
    <w:rsid w:val="008C0EA9"/>
    <w:rsid w:val="008C0EDA"/>
    <w:rsid w:val="008C106D"/>
    <w:rsid w:val="008C11D8"/>
    <w:rsid w:val="008C14A4"/>
    <w:rsid w:val="008C1B45"/>
    <w:rsid w:val="008C1B7B"/>
    <w:rsid w:val="008C1F0B"/>
    <w:rsid w:val="008C1F3A"/>
    <w:rsid w:val="008C1F77"/>
    <w:rsid w:val="008C23BB"/>
    <w:rsid w:val="008C243C"/>
    <w:rsid w:val="008C24AF"/>
    <w:rsid w:val="008C24B3"/>
    <w:rsid w:val="008C2716"/>
    <w:rsid w:val="008C2A03"/>
    <w:rsid w:val="008C2B3E"/>
    <w:rsid w:val="008C3147"/>
    <w:rsid w:val="008C3385"/>
    <w:rsid w:val="008C3429"/>
    <w:rsid w:val="008C36BA"/>
    <w:rsid w:val="008C381A"/>
    <w:rsid w:val="008C38B3"/>
    <w:rsid w:val="008C3988"/>
    <w:rsid w:val="008C3EBA"/>
    <w:rsid w:val="008C4093"/>
    <w:rsid w:val="008C40BC"/>
    <w:rsid w:val="008C4130"/>
    <w:rsid w:val="008C427E"/>
    <w:rsid w:val="008C42EB"/>
    <w:rsid w:val="008C42F1"/>
    <w:rsid w:val="008C440C"/>
    <w:rsid w:val="008C48E4"/>
    <w:rsid w:val="008C4A52"/>
    <w:rsid w:val="008C5A54"/>
    <w:rsid w:val="008C5B34"/>
    <w:rsid w:val="008C5DBD"/>
    <w:rsid w:val="008C60AD"/>
    <w:rsid w:val="008C626A"/>
    <w:rsid w:val="008C643A"/>
    <w:rsid w:val="008C65A7"/>
    <w:rsid w:val="008C6908"/>
    <w:rsid w:val="008C694C"/>
    <w:rsid w:val="008C699D"/>
    <w:rsid w:val="008C6A33"/>
    <w:rsid w:val="008C6D36"/>
    <w:rsid w:val="008C6FE0"/>
    <w:rsid w:val="008C705A"/>
    <w:rsid w:val="008C7255"/>
    <w:rsid w:val="008C73B4"/>
    <w:rsid w:val="008C74C7"/>
    <w:rsid w:val="008C74E9"/>
    <w:rsid w:val="008C74EC"/>
    <w:rsid w:val="008C761B"/>
    <w:rsid w:val="008C763B"/>
    <w:rsid w:val="008C76B4"/>
    <w:rsid w:val="008C7911"/>
    <w:rsid w:val="008C7E2B"/>
    <w:rsid w:val="008C7ECC"/>
    <w:rsid w:val="008D006E"/>
    <w:rsid w:val="008D00F9"/>
    <w:rsid w:val="008D018F"/>
    <w:rsid w:val="008D0333"/>
    <w:rsid w:val="008D03F2"/>
    <w:rsid w:val="008D04F7"/>
    <w:rsid w:val="008D0720"/>
    <w:rsid w:val="008D0903"/>
    <w:rsid w:val="008D0E6E"/>
    <w:rsid w:val="008D0E81"/>
    <w:rsid w:val="008D0E95"/>
    <w:rsid w:val="008D1127"/>
    <w:rsid w:val="008D12F1"/>
    <w:rsid w:val="008D1407"/>
    <w:rsid w:val="008D1699"/>
    <w:rsid w:val="008D1989"/>
    <w:rsid w:val="008D19F3"/>
    <w:rsid w:val="008D1BAA"/>
    <w:rsid w:val="008D1D29"/>
    <w:rsid w:val="008D1D9C"/>
    <w:rsid w:val="008D1DC3"/>
    <w:rsid w:val="008D1DC6"/>
    <w:rsid w:val="008D1F11"/>
    <w:rsid w:val="008D1F5B"/>
    <w:rsid w:val="008D1F88"/>
    <w:rsid w:val="008D1FE1"/>
    <w:rsid w:val="008D2202"/>
    <w:rsid w:val="008D26B9"/>
    <w:rsid w:val="008D2725"/>
    <w:rsid w:val="008D28FB"/>
    <w:rsid w:val="008D2A20"/>
    <w:rsid w:val="008D2A80"/>
    <w:rsid w:val="008D2BD3"/>
    <w:rsid w:val="008D2C20"/>
    <w:rsid w:val="008D2C8D"/>
    <w:rsid w:val="008D2DE3"/>
    <w:rsid w:val="008D335E"/>
    <w:rsid w:val="008D356C"/>
    <w:rsid w:val="008D363C"/>
    <w:rsid w:val="008D37AD"/>
    <w:rsid w:val="008D3922"/>
    <w:rsid w:val="008D3A3A"/>
    <w:rsid w:val="008D3AE5"/>
    <w:rsid w:val="008D3D04"/>
    <w:rsid w:val="008D3FAF"/>
    <w:rsid w:val="008D41AA"/>
    <w:rsid w:val="008D4383"/>
    <w:rsid w:val="008D44F7"/>
    <w:rsid w:val="008D45C5"/>
    <w:rsid w:val="008D4615"/>
    <w:rsid w:val="008D4682"/>
    <w:rsid w:val="008D4A26"/>
    <w:rsid w:val="008D4C68"/>
    <w:rsid w:val="008D4DB3"/>
    <w:rsid w:val="008D4DD7"/>
    <w:rsid w:val="008D4E71"/>
    <w:rsid w:val="008D5237"/>
    <w:rsid w:val="008D52E3"/>
    <w:rsid w:val="008D5626"/>
    <w:rsid w:val="008D5638"/>
    <w:rsid w:val="008D5806"/>
    <w:rsid w:val="008D587D"/>
    <w:rsid w:val="008D593D"/>
    <w:rsid w:val="008D5A98"/>
    <w:rsid w:val="008D5D36"/>
    <w:rsid w:val="008D5F44"/>
    <w:rsid w:val="008D64A2"/>
    <w:rsid w:val="008D64F4"/>
    <w:rsid w:val="008D66DF"/>
    <w:rsid w:val="008D6795"/>
    <w:rsid w:val="008D67B7"/>
    <w:rsid w:val="008D6817"/>
    <w:rsid w:val="008D6E5B"/>
    <w:rsid w:val="008D7030"/>
    <w:rsid w:val="008D705E"/>
    <w:rsid w:val="008D70BD"/>
    <w:rsid w:val="008D75BF"/>
    <w:rsid w:val="008D771D"/>
    <w:rsid w:val="008D793A"/>
    <w:rsid w:val="008D7AC1"/>
    <w:rsid w:val="008D7CAF"/>
    <w:rsid w:val="008D7F02"/>
    <w:rsid w:val="008D7F0D"/>
    <w:rsid w:val="008D7F66"/>
    <w:rsid w:val="008D7F90"/>
    <w:rsid w:val="008E002A"/>
    <w:rsid w:val="008E04C2"/>
    <w:rsid w:val="008E06A3"/>
    <w:rsid w:val="008E093C"/>
    <w:rsid w:val="008E0A6F"/>
    <w:rsid w:val="008E0BD5"/>
    <w:rsid w:val="008E0DCF"/>
    <w:rsid w:val="008E1227"/>
    <w:rsid w:val="008E13DD"/>
    <w:rsid w:val="008E150E"/>
    <w:rsid w:val="008E159C"/>
    <w:rsid w:val="008E17AD"/>
    <w:rsid w:val="008E17B8"/>
    <w:rsid w:val="008E1E56"/>
    <w:rsid w:val="008E26F6"/>
    <w:rsid w:val="008E287F"/>
    <w:rsid w:val="008E29A3"/>
    <w:rsid w:val="008E2A26"/>
    <w:rsid w:val="008E318D"/>
    <w:rsid w:val="008E31A0"/>
    <w:rsid w:val="008E331E"/>
    <w:rsid w:val="008E3526"/>
    <w:rsid w:val="008E362E"/>
    <w:rsid w:val="008E3662"/>
    <w:rsid w:val="008E3676"/>
    <w:rsid w:val="008E375A"/>
    <w:rsid w:val="008E3809"/>
    <w:rsid w:val="008E3934"/>
    <w:rsid w:val="008E3B40"/>
    <w:rsid w:val="008E3BBF"/>
    <w:rsid w:val="008E3D96"/>
    <w:rsid w:val="008E3DF0"/>
    <w:rsid w:val="008E3FDE"/>
    <w:rsid w:val="008E42A8"/>
    <w:rsid w:val="008E4336"/>
    <w:rsid w:val="008E4811"/>
    <w:rsid w:val="008E4840"/>
    <w:rsid w:val="008E4993"/>
    <w:rsid w:val="008E4A80"/>
    <w:rsid w:val="008E4B62"/>
    <w:rsid w:val="008E4B8E"/>
    <w:rsid w:val="008E4BB2"/>
    <w:rsid w:val="008E4BD6"/>
    <w:rsid w:val="008E4BF8"/>
    <w:rsid w:val="008E4CE7"/>
    <w:rsid w:val="008E4D51"/>
    <w:rsid w:val="008E4D86"/>
    <w:rsid w:val="008E4DFA"/>
    <w:rsid w:val="008E4E62"/>
    <w:rsid w:val="008E4ECE"/>
    <w:rsid w:val="008E5245"/>
    <w:rsid w:val="008E5422"/>
    <w:rsid w:val="008E54E8"/>
    <w:rsid w:val="008E552C"/>
    <w:rsid w:val="008E5576"/>
    <w:rsid w:val="008E5593"/>
    <w:rsid w:val="008E56A4"/>
    <w:rsid w:val="008E5868"/>
    <w:rsid w:val="008E5961"/>
    <w:rsid w:val="008E5A64"/>
    <w:rsid w:val="008E5B1E"/>
    <w:rsid w:val="008E5C30"/>
    <w:rsid w:val="008E5D68"/>
    <w:rsid w:val="008E5E99"/>
    <w:rsid w:val="008E5F50"/>
    <w:rsid w:val="008E6212"/>
    <w:rsid w:val="008E634D"/>
    <w:rsid w:val="008E64F5"/>
    <w:rsid w:val="008E66DA"/>
    <w:rsid w:val="008E67A4"/>
    <w:rsid w:val="008E692A"/>
    <w:rsid w:val="008E6A02"/>
    <w:rsid w:val="008E6C20"/>
    <w:rsid w:val="008E6DB7"/>
    <w:rsid w:val="008E6ECE"/>
    <w:rsid w:val="008E72FF"/>
    <w:rsid w:val="008E77EF"/>
    <w:rsid w:val="008E7962"/>
    <w:rsid w:val="008E7B76"/>
    <w:rsid w:val="008E7DBE"/>
    <w:rsid w:val="008E7E2C"/>
    <w:rsid w:val="008E7F2D"/>
    <w:rsid w:val="008F0156"/>
    <w:rsid w:val="008F02FF"/>
    <w:rsid w:val="008F0306"/>
    <w:rsid w:val="008F03FB"/>
    <w:rsid w:val="008F0492"/>
    <w:rsid w:val="008F069B"/>
    <w:rsid w:val="008F06E8"/>
    <w:rsid w:val="008F06F9"/>
    <w:rsid w:val="008F097F"/>
    <w:rsid w:val="008F09BD"/>
    <w:rsid w:val="008F0A5A"/>
    <w:rsid w:val="008F0BD5"/>
    <w:rsid w:val="008F0C27"/>
    <w:rsid w:val="008F0D32"/>
    <w:rsid w:val="008F0E8E"/>
    <w:rsid w:val="008F1132"/>
    <w:rsid w:val="008F1249"/>
    <w:rsid w:val="008F14C7"/>
    <w:rsid w:val="008F14FF"/>
    <w:rsid w:val="008F164F"/>
    <w:rsid w:val="008F19EA"/>
    <w:rsid w:val="008F1BB7"/>
    <w:rsid w:val="008F1BE1"/>
    <w:rsid w:val="008F1CE6"/>
    <w:rsid w:val="008F1D83"/>
    <w:rsid w:val="008F1E6B"/>
    <w:rsid w:val="008F1F31"/>
    <w:rsid w:val="008F20C9"/>
    <w:rsid w:val="008F20D3"/>
    <w:rsid w:val="008F222B"/>
    <w:rsid w:val="008F23A8"/>
    <w:rsid w:val="008F2B16"/>
    <w:rsid w:val="008F2C21"/>
    <w:rsid w:val="008F2C5D"/>
    <w:rsid w:val="008F2D15"/>
    <w:rsid w:val="008F2DC4"/>
    <w:rsid w:val="008F2E57"/>
    <w:rsid w:val="008F2FF6"/>
    <w:rsid w:val="008F305E"/>
    <w:rsid w:val="008F3069"/>
    <w:rsid w:val="008F30C2"/>
    <w:rsid w:val="008F3132"/>
    <w:rsid w:val="008F330F"/>
    <w:rsid w:val="008F3386"/>
    <w:rsid w:val="008F39B2"/>
    <w:rsid w:val="008F3A80"/>
    <w:rsid w:val="008F3CBA"/>
    <w:rsid w:val="008F3CBF"/>
    <w:rsid w:val="008F3D0B"/>
    <w:rsid w:val="008F3D83"/>
    <w:rsid w:val="008F40BD"/>
    <w:rsid w:val="008F41D2"/>
    <w:rsid w:val="008F444F"/>
    <w:rsid w:val="008F45DD"/>
    <w:rsid w:val="008F47A1"/>
    <w:rsid w:val="008F48FD"/>
    <w:rsid w:val="008F4915"/>
    <w:rsid w:val="008F4C78"/>
    <w:rsid w:val="008F4D74"/>
    <w:rsid w:val="008F4DB3"/>
    <w:rsid w:val="008F4E8F"/>
    <w:rsid w:val="008F4F57"/>
    <w:rsid w:val="008F4F95"/>
    <w:rsid w:val="008F4FDB"/>
    <w:rsid w:val="008F509C"/>
    <w:rsid w:val="008F525C"/>
    <w:rsid w:val="008F53BB"/>
    <w:rsid w:val="008F54C1"/>
    <w:rsid w:val="008F55F7"/>
    <w:rsid w:val="008F5B02"/>
    <w:rsid w:val="008F5F67"/>
    <w:rsid w:val="008F6377"/>
    <w:rsid w:val="008F63ED"/>
    <w:rsid w:val="008F65E2"/>
    <w:rsid w:val="008F6721"/>
    <w:rsid w:val="008F67BB"/>
    <w:rsid w:val="008F684B"/>
    <w:rsid w:val="008F696A"/>
    <w:rsid w:val="008F6A4F"/>
    <w:rsid w:val="008F6C2A"/>
    <w:rsid w:val="008F6CAD"/>
    <w:rsid w:val="008F6D49"/>
    <w:rsid w:val="008F6FDC"/>
    <w:rsid w:val="008F7147"/>
    <w:rsid w:val="008F715D"/>
    <w:rsid w:val="008F731F"/>
    <w:rsid w:val="008F738A"/>
    <w:rsid w:val="008F78B9"/>
    <w:rsid w:val="008F7969"/>
    <w:rsid w:val="008F7C03"/>
    <w:rsid w:val="0090032F"/>
    <w:rsid w:val="009007AF"/>
    <w:rsid w:val="009008C0"/>
    <w:rsid w:val="009009C1"/>
    <w:rsid w:val="00900A64"/>
    <w:rsid w:val="00900AEE"/>
    <w:rsid w:val="00900CBC"/>
    <w:rsid w:val="00900D59"/>
    <w:rsid w:val="00900D61"/>
    <w:rsid w:val="00900E24"/>
    <w:rsid w:val="00900E4F"/>
    <w:rsid w:val="00900F7F"/>
    <w:rsid w:val="00901147"/>
    <w:rsid w:val="009011EE"/>
    <w:rsid w:val="00901358"/>
    <w:rsid w:val="0090136D"/>
    <w:rsid w:val="009013E3"/>
    <w:rsid w:val="009015A0"/>
    <w:rsid w:val="00901829"/>
    <w:rsid w:val="00901948"/>
    <w:rsid w:val="00901A9C"/>
    <w:rsid w:val="00901B25"/>
    <w:rsid w:val="00901B4B"/>
    <w:rsid w:val="00901BB8"/>
    <w:rsid w:val="00901CE4"/>
    <w:rsid w:val="00901E86"/>
    <w:rsid w:val="00902162"/>
    <w:rsid w:val="009021E8"/>
    <w:rsid w:val="009023A2"/>
    <w:rsid w:val="009024DE"/>
    <w:rsid w:val="00902540"/>
    <w:rsid w:val="009027E1"/>
    <w:rsid w:val="00902885"/>
    <w:rsid w:val="009029F5"/>
    <w:rsid w:val="00902A25"/>
    <w:rsid w:val="00902C52"/>
    <w:rsid w:val="00902D43"/>
    <w:rsid w:val="00902D77"/>
    <w:rsid w:val="00902DDD"/>
    <w:rsid w:val="00902F7E"/>
    <w:rsid w:val="0090301F"/>
    <w:rsid w:val="009030B4"/>
    <w:rsid w:val="0090311F"/>
    <w:rsid w:val="00903370"/>
    <w:rsid w:val="0090342C"/>
    <w:rsid w:val="00903453"/>
    <w:rsid w:val="009035AF"/>
    <w:rsid w:val="00903752"/>
    <w:rsid w:val="00903782"/>
    <w:rsid w:val="00903842"/>
    <w:rsid w:val="0090396E"/>
    <w:rsid w:val="00903D10"/>
    <w:rsid w:val="00903D42"/>
    <w:rsid w:val="00903E10"/>
    <w:rsid w:val="00903E22"/>
    <w:rsid w:val="00904298"/>
    <w:rsid w:val="0090452B"/>
    <w:rsid w:val="0090458D"/>
    <w:rsid w:val="009047C1"/>
    <w:rsid w:val="009048F0"/>
    <w:rsid w:val="00904A7C"/>
    <w:rsid w:val="00904CDB"/>
    <w:rsid w:val="0090563A"/>
    <w:rsid w:val="009056AF"/>
    <w:rsid w:val="009058D6"/>
    <w:rsid w:val="00905A8E"/>
    <w:rsid w:val="00905B4F"/>
    <w:rsid w:val="00905D40"/>
    <w:rsid w:val="00905D4D"/>
    <w:rsid w:val="00905DEE"/>
    <w:rsid w:val="00905F47"/>
    <w:rsid w:val="009060BE"/>
    <w:rsid w:val="00906265"/>
    <w:rsid w:val="00906281"/>
    <w:rsid w:val="0090634E"/>
    <w:rsid w:val="009064C3"/>
    <w:rsid w:val="00906B27"/>
    <w:rsid w:val="00906B61"/>
    <w:rsid w:val="00906D97"/>
    <w:rsid w:val="00906EEC"/>
    <w:rsid w:val="00906FC0"/>
    <w:rsid w:val="00906FF0"/>
    <w:rsid w:val="0090706A"/>
    <w:rsid w:val="0090721D"/>
    <w:rsid w:val="00907359"/>
    <w:rsid w:val="0090738F"/>
    <w:rsid w:val="00907422"/>
    <w:rsid w:val="009075BD"/>
    <w:rsid w:val="009075E2"/>
    <w:rsid w:val="009075E6"/>
    <w:rsid w:val="00907786"/>
    <w:rsid w:val="009077B3"/>
    <w:rsid w:val="00907812"/>
    <w:rsid w:val="00907820"/>
    <w:rsid w:val="00907A27"/>
    <w:rsid w:val="00907BAE"/>
    <w:rsid w:val="00907C57"/>
    <w:rsid w:val="00907C76"/>
    <w:rsid w:val="00907CC4"/>
    <w:rsid w:val="00907E62"/>
    <w:rsid w:val="00907FA1"/>
    <w:rsid w:val="00907FC9"/>
    <w:rsid w:val="009100DA"/>
    <w:rsid w:val="00910156"/>
    <w:rsid w:val="009101A7"/>
    <w:rsid w:val="009109DB"/>
    <w:rsid w:val="00910B4C"/>
    <w:rsid w:val="00910D20"/>
    <w:rsid w:val="00910D6C"/>
    <w:rsid w:val="00910DE0"/>
    <w:rsid w:val="00910FF9"/>
    <w:rsid w:val="009110AF"/>
    <w:rsid w:val="009114F5"/>
    <w:rsid w:val="00911894"/>
    <w:rsid w:val="0091190D"/>
    <w:rsid w:val="00911B45"/>
    <w:rsid w:val="00911C38"/>
    <w:rsid w:val="00911DF3"/>
    <w:rsid w:val="00911DFD"/>
    <w:rsid w:val="00911EDE"/>
    <w:rsid w:val="0091205F"/>
    <w:rsid w:val="0091217A"/>
    <w:rsid w:val="00912287"/>
    <w:rsid w:val="00912910"/>
    <w:rsid w:val="00912928"/>
    <w:rsid w:val="0091296F"/>
    <w:rsid w:val="00912BB1"/>
    <w:rsid w:val="00912CCA"/>
    <w:rsid w:val="00912F45"/>
    <w:rsid w:val="0091364F"/>
    <w:rsid w:val="00913717"/>
    <w:rsid w:val="009137DF"/>
    <w:rsid w:val="009137F5"/>
    <w:rsid w:val="00913AC0"/>
    <w:rsid w:val="00913D1A"/>
    <w:rsid w:val="009140CC"/>
    <w:rsid w:val="009141B9"/>
    <w:rsid w:val="00914220"/>
    <w:rsid w:val="0091426E"/>
    <w:rsid w:val="0091438B"/>
    <w:rsid w:val="00914BAF"/>
    <w:rsid w:val="00914D20"/>
    <w:rsid w:val="00914DEC"/>
    <w:rsid w:val="00914F52"/>
    <w:rsid w:val="00914FB9"/>
    <w:rsid w:val="00914FBF"/>
    <w:rsid w:val="00915050"/>
    <w:rsid w:val="009150DE"/>
    <w:rsid w:val="009151BC"/>
    <w:rsid w:val="009152CD"/>
    <w:rsid w:val="0091550D"/>
    <w:rsid w:val="009157B9"/>
    <w:rsid w:val="009157E9"/>
    <w:rsid w:val="00915A66"/>
    <w:rsid w:val="00915E67"/>
    <w:rsid w:val="00916580"/>
    <w:rsid w:val="00916D8F"/>
    <w:rsid w:val="00916DEB"/>
    <w:rsid w:val="00916FB5"/>
    <w:rsid w:val="00916FC0"/>
    <w:rsid w:val="00916FDE"/>
    <w:rsid w:val="00917369"/>
    <w:rsid w:val="0091742B"/>
    <w:rsid w:val="0091787E"/>
    <w:rsid w:val="00917BF0"/>
    <w:rsid w:val="00917C06"/>
    <w:rsid w:val="00917EA8"/>
    <w:rsid w:val="00917F23"/>
    <w:rsid w:val="00917FB1"/>
    <w:rsid w:val="0092013A"/>
    <w:rsid w:val="00920234"/>
    <w:rsid w:val="00920429"/>
    <w:rsid w:val="009204B9"/>
    <w:rsid w:val="00920AA2"/>
    <w:rsid w:val="00920AEC"/>
    <w:rsid w:val="00920B15"/>
    <w:rsid w:val="00920B35"/>
    <w:rsid w:val="00920E0B"/>
    <w:rsid w:val="00921022"/>
    <w:rsid w:val="00921572"/>
    <w:rsid w:val="00921875"/>
    <w:rsid w:val="00921B15"/>
    <w:rsid w:val="00921B98"/>
    <w:rsid w:val="00921E7E"/>
    <w:rsid w:val="00922230"/>
    <w:rsid w:val="00922236"/>
    <w:rsid w:val="00922265"/>
    <w:rsid w:val="009223DD"/>
    <w:rsid w:val="009224C6"/>
    <w:rsid w:val="00922703"/>
    <w:rsid w:val="00922A06"/>
    <w:rsid w:val="00922AE1"/>
    <w:rsid w:val="00922F3D"/>
    <w:rsid w:val="00923154"/>
    <w:rsid w:val="0092325A"/>
    <w:rsid w:val="00923289"/>
    <w:rsid w:val="009238A1"/>
    <w:rsid w:val="0092397C"/>
    <w:rsid w:val="00923B2D"/>
    <w:rsid w:val="00923BC6"/>
    <w:rsid w:val="00923C6F"/>
    <w:rsid w:val="00924555"/>
    <w:rsid w:val="0092455D"/>
    <w:rsid w:val="00924669"/>
    <w:rsid w:val="00924B7A"/>
    <w:rsid w:val="00924B9A"/>
    <w:rsid w:val="00924BEA"/>
    <w:rsid w:val="00924C51"/>
    <w:rsid w:val="00924CF0"/>
    <w:rsid w:val="00924F73"/>
    <w:rsid w:val="009250D4"/>
    <w:rsid w:val="009255E2"/>
    <w:rsid w:val="0092583C"/>
    <w:rsid w:val="009258C5"/>
    <w:rsid w:val="009259FB"/>
    <w:rsid w:val="00925A79"/>
    <w:rsid w:val="00925BA8"/>
    <w:rsid w:val="00925DA3"/>
    <w:rsid w:val="00925DDD"/>
    <w:rsid w:val="00925E12"/>
    <w:rsid w:val="009260EE"/>
    <w:rsid w:val="00926816"/>
    <w:rsid w:val="00926ABA"/>
    <w:rsid w:val="00926AF9"/>
    <w:rsid w:val="00926DF9"/>
    <w:rsid w:val="00926F6E"/>
    <w:rsid w:val="0092709F"/>
    <w:rsid w:val="00927254"/>
    <w:rsid w:val="00927320"/>
    <w:rsid w:val="0092754B"/>
    <w:rsid w:val="009276DB"/>
    <w:rsid w:val="00927815"/>
    <w:rsid w:val="00927A84"/>
    <w:rsid w:val="00927B8E"/>
    <w:rsid w:val="00927C2D"/>
    <w:rsid w:val="00927E2E"/>
    <w:rsid w:val="00930154"/>
    <w:rsid w:val="0093018B"/>
    <w:rsid w:val="0093021F"/>
    <w:rsid w:val="009305DF"/>
    <w:rsid w:val="00930654"/>
    <w:rsid w:val="0093079A"/>
    <w:rsid w:val="00930957"/>
    <w:rsid w:val="00930E3E"/>
    <w:rsid w:val="00931028"/>
    <w:rsid w:val="0093121C"/>
    <w:rsid w:val="0093161B"/>
    <w:rsid w:val="00931628"/>
    <w:rsid w:val="0093169C"/>
    <w:rsid w:val="00931833"/>
    <w:rsid w:val="00931945"/>
    <w:rsid w:val="00931977"/>
    <w:rsid w:val="009319E7"/>
    <w:rsid w:val="00931CA4"/>
    <w:rsid w:val="00931D2A"/>
    <w:rsid w:val="00931FF1"/>
    <w:rsid w:val="009320C1"/>
    <w:rsid w:val="009321B3"/>
    <w:rsid w:val="009323C1"/>
    <w:rsid w:val="00932687"/>
    <w:rsid w:val="00932C14"/>
    <w:rsid w:val="00932CE7"/>
    <w:rsid w:val="00932D67"/>
    <w:rsid w:val="00932E6D"/>
    <w:rsid w:val="00932F03"/>
    <w:rsid w:val="00933279"/>
    <w:rsid w:val="009332D6"/>
    <w:rsid w:val="00933538"/>
    <w:rsid w:val="00933B35"/>
    <w:rsid w:val="0093414F"/>
    <w:rsid w:val="009343B7"/>
    <w:rsid w:val="0093455D"/>
    <w:rsid w:val="0093490C"/>
    <w:rsid w:val="009349FE"/>
    <w:rsid w:val="00934BD5"/>
    <w:rsid w:val="00934D76"/>
    <w:rsid w:val="009354D1"/>
    <w:rsid w:val="009354D2"/>
    <w:rsid w:val="00935F45"/>
    <w:rsid w:val="00935FF7"/>
    <w:rsid w:val="0093648B"/>
    <w:rsid w:val="0093655D"/>
    <w:rsid w:val="0093690A"/>
    <w:rsid w:val="00936A4A"/>
    <w:rsid w:val="0093722D"/>
    <w:rsid w:val="009373A7"/>
    <w:rsid w:val="009374B9"/>
    <w:rsid w:val="009376DA"/>
    <w:rsid w:val="0093788E"/>
    <w:rsid w:val="009378E3"/>
    <w:rsid w:val="009379D0"/>
    <w:rsid w:val="00937A3A"/>
    <w:rsid w:val="00937D98"/>
    <w:rsid w:val="00937EC2"/>
    <w:rsid w:val="00937F5B"/>
    <w:rsid w:val="00937F65"/>
    <w:rsid w:val="0094001A"/>
    <w:rsid w:val="009400BB"/>
    <w:rsid w:val="0094068A"/>
    <w:rsid w:val="009406DA"/>
    <w:rsid w:val="00940853"/>
    <w:rsid w:val="00940BB2"/>
    <w:rsid w:val="00940C37"/>
    <w:rsid w:val="00940E39"/>
    <w:rsid w:val="00941089"/>
    <w:rsid w:val="009412C0"/>
    <w:rsid w:val="009413CF"/>
    <w:rsid w:val="0094169D"/>
    <w:rsid w:val="00941AFC"/>
    <w:rsid w:val="00941EF1"/>
    <w:rsid w:val="0094205C"/>
    <w:rsid w:val="0094209A"/>
    <w:rsid w:val="0094218F"/>
    <w:rsid w:val="009424AC"/>
    <w:rsid w:val="0094250D"/>
    <w:rsid w:val="00942651"/>
    <w:rsid w:val="0094282E"/>
    <w:rsid w:val="0094284B"/>
    <w:rsid w:val="00942892"/>
    <w:rsid w:val="00942B61"/>
    <w:rsid w:val="00942D69"/>
    <w:rsid w:val="00942F00"/>
    <w:rsid w:val="0094303C"/>
    <w:rsid w:val="00943139"/>
    <w:rsid w:val="0094319D"/>
    <w:rsid w:val="009431A9"/>
    <w:rsid w:val="0094399F"/>
    <w:rsid w:val="00943A03"/>
    <w:rsid w:val="00943D52"/>
    <w:rsid w:val="00943D93"/>
    <w:rsid w:val="00943EE7"/>
    <w:rsid w:val="00943F03"/>
    <w:rsid w:val="00943F58"/>
    <w:rsid w:val="00943F64"/>
    <w:rsid w:val="00944189"/>
    <w:rsid w:val="009442EC"/>
    <w:rsid w:val="009443E1"/>
    <w:rsid w:val="00944854"/>
    <w:rsid w:val="00944AF2"/>
    <w:rsid w:val="00944C45"/>
    <w:rsid w:val="00944EBB"/>
    <w:rsid w:val="00944F5A"/>
    <w:rsid w:val="00945086"/>
    <w:rsid w:val="009450B9"/>
    <w:rsid w:val="0094516E"/>
    <w:rsid w:val="00945188"/>
    <w:rsid w:val="00945386"/>
    <w:rsid w:val="009453E1"/>
    <w:rsid w:val="0094548D"/>
    <w:rsid w:val="009455A6"/>
    <w:rsid w:val="00945849"/>
    <w:rsid w:val="009459AF"/>
    <w:rsid w:val="00945CAB"/>
    <w:rsid w:val="00945E13"/>
    <w:rsid w:val="00945F4C"/>
    <w:rsid w:val="009460E1"/>
    <w:rsid w:val="00946380"/>
    <w:rsid w:val="00946429"/>
    <w:rsid w:val="009465D3"/>
    <w:rsid w:val="0094671D"/>
    <w:rsid w:val="00946763"/>
    <w:rsid w:val="009467C2"/>
    <w:rsid w:val="009468CC"/>
    <w:rsid w:val="00946926"/>
    <w:rsid w:val="00946B3E"/>
    <w:rsid w:val="00946B40"/>
    <w:rsid w:val="00946E18"/>
    <w:rsid w:val="00946EB4"/>
    <w:rsid w:val="0094709D"/>
    <w:rsid w:val="00947465"/>
    <w:rsid w:val="00947573"/>
    <w:rsid w:val="00947739"/>
    <w:rsid w:val="00947958"/>
    <w:rsid w:val="00947B7A"/>
    <w:rsid w:val="00947BFE"/>
    <w:rsid w:val="00947D1A"/>
    <w:rsid w:val="00947D22"/>
    <w:rsid w:val="00947DE7"/>
    <w:rsid w:val="00947E78"/>
    <w:rsid w:val="00950061"/>
    <w:rsid w:val="009502C9"/>
    <w:rsid w:val="009503A6"/>
    <w:rsid w:val="0095089A"/>
    <w:rsid w:val="009509AC"/>
    <w:rsid w:val="00950D08"/>
    <w:rsid w:val="00950D46"/>
    <w:rsid w:val="00951071"/>
    <w:rsid w:val="0095118A"/>
    <w:rsid w:val="009511A7"/>
    <w:rsid w:val="009511E2"/>
    <w:rsid w:val="009512B4"/>
    <w:rsid w:val="0095136F"/>
    <w:rsid w:val="00951BC9"/>
    <w:rsid w:val="00951CCE"/>
    <w:rsid w:val="00951E30"/>
    <w:rsid w:val="0095219E"/>
    <w:rsid w:val="0095258C"/>
    <w:rsid w:val="00952633"/>
    <w:rsid w:val="0095269C"/>
    <w:rsid w:val="009528E5"/>
    <w:rsid w:val="00952ABB"/>
    <w:rsid w:val="00952C19"/>
    <w:rsid w:val="00952CAD"/>
    <w:rsid w:val="00952D0F"/>
    <w:rsid w:val="00952D78"/>
    <w:rsid w:val="00952E21"/>
    <w:rsid w:val="00953024"/>
    <w:rsid w:val="0095324F"/>
    <w:rsid w:val="009532C2"/>
    <w:rsid w:val="0095369B"/>
    <w:rsid w:val="0095372C"/>
    <w:rsid w:val="009539A6"/>
    <w:rsid w:val="00953B77"/>
    <w:rsid w:val="00953C92"/>
    <w:rsid w:val="00954056"/>
    <w:rsid w:val="009541C4"/>
    <w:rsid w:val="00954596"/>
    <w:rsid w:val="0095464A"/>
    <w:rsid w:val="0095466A"/>
    <w:rsid w:val="00954691"/>
    <w:rsid w:val="009546C6"/>
    <w:rsid w:val="00954AE7"/>
    <w:rsid w:val="00954C09"/>
    <w:rsid w:val="009550C6"/>
    <w:rsid w:val="009552CC"/>
    <w:rsid w:val="0095531F"/>
    <w:rsid w:val="0095534A"/>
    <w:rsid w:val="0095546A"/>
    <w:rsid w:val="00955534"/>
    <w:rsid w:val="00955862"/>
    <w:rsid w:val="009558D0"/>
    <w:rsid w:val="009559B2"/>
    <w:rsid w:val="00955D51"/>
    <w:rsid w:val="00955DE9"/>
    <w:rsid w:val="00955E9C"/>
    <w:rsid w:val="00955F57"/>
    <w:rsid w:val="00956072"/>
    <w:rsid w:val="00956192"/>
    <w:rsid w:val="009563B6"/>
    <w:rsid w:val="009563CC"/>
    <w:rsid w:val="0095654F"/>
    <w:rsid w:val="00956932"/>
    <w:rsid w:val="00956AC2"/>
    <w:rsid w:val="00956AE5"/>
    <w:rsid w:val="00956D1A"/>
    <w:rsid w:val="00956D85"/>
    <w:rsid w:val="00956E26"/>
    <w:rsid w:val="00956E8A"/>
    <w:rsid w:val="00956F36"/>
    <w:rsid w:val="00956FB0"/>
    <w:rsid w:val="00956FD3"/>
    <w:rsid w:val="009571A4"/>
    <w:rsid w:val="009572A9"/>
    <w:rsid w:val="009573F5"/>
    <w:rsid w:val="00957783"/>
    <w:rsid w:val="009579DD"/>
    <w:rsid w:val="00957CB8"/>
    <w:rsid w:val="00957D16"/>
    <w:rsid w:val="00957E1B"/>
    <w:rsid w:val="009600EE"/>
    <w:rsid w:val="009603ED"/>
    <w:rsid w:val="00960998"/>
    <w:rsid w:val="00960A81"/>
    <w:rsid w:val="00960B39"/>
    <w:rsid w:val="00960B6E"/>
    <w:rsid w:val="00960C09"/>
    <w:rsid w:val="00960C91"/>
    <w:rsid w:val="00960DC6"/>
    <w:rsid w:val="00960EF4"/>
    <w:rsid w:val="009612D1"/>
    <w:rsid w:val="00961380"/>
    <w:rsid w:val="009615A3"/>
    <w:rsid w:val="00961808"/>
    <w:rsid w:val="009619D1"/>
    <w:rsid w:val="00961D1E"/>
    <w:rsid w:val="00961DD5"/>
    <w:rsid w:val="0096208A"/>
    <w:rsid w:val="009622FD"/>
    <w:rsid w:val="0096273F"/>
    <w:rsid w:val="00962833"/>
    <w:rsid w:val="009629FC"/>
    <w:rsid w:val="00962B45"/>
    <w:rsid w:val="00962C62"/>
    <w:rsid w:val="00962D96"/>
    <w:rsid w:val="00962F76"/>
    <w:rsid w:val="0096314A"/>
    <w:rsid w:val="00963505"/>
    <w:rsid w:val="00963747"/>
    <w:rsid w:val="009637CA"/>
    <w:rsid w:val="009638C2"/>
    <w:rsid w:val="00963909"/>
    <w:rsid w:val="009639ED"/>
    <w:rsid w:val="00963A87"/>
    <w:rsid w:val="00963D5B"/>
    <w:rsid w:val="00963E41"/>
    <w:rsid w:val="00963EF1"/>
    <w:rsid w:val="00963FAD"/>
    <w:rsid w:val="00963FB3"/>
    <w:rsid w:val="00963FDB"/>
    <w:rsid w:val="009640C4"/>
    <w:rsid w:val="0096452F"/>
    <w:rsid w:val="00964584"/>
    <w:rsid w:val="00964661"/>
    <w:rsid w:val="0096466B"/>
    <w:rsid w:val="009646B3"/>
    <w:rsid w:val="009646BA"/>
    <w:rsid w:val="009646EE"/>
    <w:rsid w:val="0096471F"/>
    <w:rsid w:val="00964AD1"/>
    <w:rsid w:val="00964AFC"/>
    <w:rsid w:val="00964C5B"/>
    <w:rsid w:val="00964C79"/>
    <w:rsid w:val="00964D32"/>
    <w:rsid w:val="00964ECF"/>
    <w:rsid w:val="009651C3"/>
    <w:rsid w:val="009651F0"/>
    <w:rsid w:val="0096520F"/>
    <w:rsid w:val="009653F3"/>
    <w:rsid w:val="009654AB"/>
    <w:rsid w:val="00965551"/>
    <w:rsid w:val="0096569B"/>
    <w:rsid w:val="00965933"/>
    <w:rsid w:val="00965962"/>
    <w:rsid w:val="00965A49"/>
    <w:rsid w:val="00965A5C"/>
    <w:rsid w:val="00965F06"/>
    <w:rsid w:val="00965FFA"/>
    <w:rsid w:val="009660AA"/>
    <w:rsid w:val="00966290"/>
    <w:rsid w:val="0096629F"/>
    <w:rsid w:val="009663AC"/>
    <w:rsid w:val="00966648"/>
    <w:rsid w:val="009666EE"/>
    <w:rsid w:val="009667D5"/>
    <w:rsid w:val="009667E7"/>
    <w:rsid w:val="009667FD"/>
    <w:rsid w:val="009668A4"/>
    <w:rsid w:val="00966ABC"/>
    <w:rsid w:val="00966B83"/>
    <w:rsid w:val="00966B9B"/>
    <w:rsid w:val="009671F7"/>
    <w:rsid w:val="00967294"/>
    <w:rsid w:val="009673CA"/>
    <w:rsid w:val="009674DC"/>
    <w:rsid w:val="009676CB"/>
    <w:rsid w:val="00967703"/>
    <w:rsid w:val="009677A0"/>
    <w:rsid w:val="0096795F"/>
    <w:rsid w:val="00967B21"/>
    <w:rsid w:val="00967D93"/>
    <w:rsid w:val="00967E56"/>
    <w:rsid w:val="00970579"/>
    <w:rsid w:val="009705C2"/>
    <w:rsid w:val="009705CF"/>
    <w:rsid w:val="00970642"/>
    <w:rsid w:val="009708AB"/>
    <w:rsid w:val="009708C4"/>
    <w:rsid w:val="00970933"/>
    <w:rsid w:val="00970AA5"/>
    <w:rsid w:val="00970C8A"/>
    <w:rsid w:val="00970CBB"/>
    <w:rsid w:val="00970CD7"/>
    <w:rsid w:val="00970FB5"/>
    <w:rsid w:val="009710AF"/>
    <w:rsid w:val="00971131"/>
    <w:rsid w:val="00971159"/>
    <w:rsid w:val="00971385"/>
    <w:rsid w:val="009714A1"/>
    <w:rsid w:val="009714EC"/>
    <w:rsid w:val="0097158D"/>
    <w:rsid w:val="00971745"/>
    <w:rsid w:val="009717DB"/>
    <w:rsid w:val="0097197C"/>
    <w:rsid w:val="009719DD"/>
    <w:rsid w:val="00971CFD"/>
    <w:rsid w:val="00971E03"/>
    <w:rsid w:val="00971E18"/>
    <w:rsid w:val="00971FDC"/>
    <w:rsid w:val="009721C5"/>
    <w:rsid w:val="0097226E"/>
    <w:rsid w:val="009723CB"/>
    <w:rsid w:val="0097243B"/>
    <w:rsid w:val="009727D6"/>
    <w:rsid w:val="00972841"/>
    <w:rsid w:val="00972BF6"/>
    <w:rsid w:val="00972C44"/>
    <w:rsid w:val="0097301B"/>
    <w:rsid w:val="0097304F"/>
    <w:rsid w:val="0097324A"/>
    <w:rsid w:val="00973316"/>
    <w:rsid w:val="00973458"/>
    <w:rsid w:val="00973619"/>
    <w:rsid w:val="009736D1"/>
    <w:rsid w:val="009738D6"/>
    <w:rsid w:val="00973CF6"/>
    <w:rsid w:val="00974082"/>
    <w:rsid w:val="009740F5"/>
    <w:rsid w:val="0097410F"/>
    <w:rsid w:val="00974425"/>
    <w:rsid w:val="0097446D"/>
    <w:rsid w:val="00974886"/>
    <w:rsid w:val="00974A46"/>
    <w:rsid w:val="00974B58"/>
    <w:rsid w:val="00974E5A"/>
    <w:rsid w:val="00974E77"/>
    <w:rsid w:val="00974FF4"/>
    <w:rsid w:val="00974FF7"/>
    <w:rsid w:val="009753C4"/>
    <w:rsid w:val="00975494"/>
    <w:rsid w:val="009755F5"/>
    <w:rsid w:val="0097562A"/>
    <w:rsid w:val="00975878"/>
    <w:rsid w:val="0097590E"/>
    <w:rsid w:val="00975984"/>
    <w:rsid w:val="00975B74"/>
    <w:rsid w:val="009761FD"/>
    <w:rsid w:val="00976369"/>
    <w:rsid w:val="0097646C"/>
    <w:rsid w:val="009764FE"/>
    <w:rsid w:val="00976565"/>
    <w:rsid w:val="009768D3"/>
    <w:rsid w:val="009768E4"/>
    <w:rsid w:val="009769BC"/>
    <w:rsid w:val="00976C1A"/>
    <w:rsid w:val="00976C7B"/>
    <w:rsid w:val="00976CEA"/>
    <w:rsid w:val="00976D04"/>
    <w:rsid w:val="00976D7C"/>
    <w:rsid w:val="0097719E"/>
    <w:rsid w:val="009771C1"/>
    <w:rsid w:val="009771F2"/>
    <w:rsid w:val="00977215"/>
    <w:rsid w:val="009773F0"/>
    <w:rsid w:val="00977407"/>
    <w:rsid w:val="0097762F"/>
    <w:rsid w:val="00977669"/>
    <w:rsid w:val="00977783"/>
    <w:rsid w:val="00977876"/>
    <w:rsid w:val="00977B51"/>
    <w:rsid w:val="00977DB7"/>
    <w:rsid w:val="00977DBB"/>
    <w:rsid w:val="00977EFA"/>
    <w:rsid w:val="00977F27"/>
    <w:rsid w:val="00977F2D"/>
    <w:rsid w:val="00980392"/>
    <w:rsid w:val="00980436"/>
    <w:rsid w:val="009807FA"/>
    <w:rsid w:val="00980860"/>
    <w:rsid w:val="009808F6"/>
    <w:rsid w:val="00980901"/>
    <w:rsid w:val="00980A47"/>
    <w:rsid w:val="00980D7C"/>
    <w:rsid w:val="009811D0"/>
    <w:rsid w:val="00981272"/>
    <w:rsid w:val="009813D0"/>
    <w:rsid w:val="00981541"/>
    <w:rsid w:val="009816EE"/>
    <w:rsid w:val="0098177C"/>
    <w:rsid w:val="0098180D"/>
    <w:rsid w:val="009818BC"/>
    <w:rsid w:val="00981967"/>
    <w:rsid w:val="00981A64"/>
    <w:rsid w:val="00981D07"/>
    <w:rsid w:val="00982152"/>
    <w:rsid w:val="00982247"/>
    <w:rsid w:val="009822B7"/>
    <w:rsid w:val="00982499"/>
    <w:rsid w:val="009824F7"/>
    <w:rsid w:val="009825F5"/>
    <w:rsid w:val="00982632"/>
    <w:rsid w:val="00982889"/>
    <w:rsid w:val="00982A45"/>
    <w:rsid w:val="00982AC9"/>
    <w:rsid w:val="00982C40"/>
    <w:rsid w:val="00982D16"/>
    <w:rsid w:val="00982D6A"/>
    <w:rsid w:val="00982E03"/>
    <w:rsid w:val="00983112"/>
    <w:rsid w:val="0098363F"/>
    <w:rsid w:val="0098382C"/>
    <w:rsid w:val="009839DD"/>
    <w:rsid w:val="00983D18"/>
    <w:rsid w:val="009843A0"/>
    <w:rsid w:val="009846F9"/>
    <w:rsid w:val="00984743"/>
    <w:rsid w:val="009847D1"/>
    <w:rsid w:val="009847EC"/>
    <w:rsid w:val="00984B50"/>
    <w:rsid w:val="00984B55"/>
    <w:rsid w:val="00984E67"/>
    <w:rsid w:val="00984FC4"/>
    <w:rsid w:val="00985238"/>
    <w:rsid w:val="009852EE"/>
    <w:rsid w:val="0098532E"/>
    <w:rsid w:val="009853A9"/>
    <w:rsid w:val="009853AC"/>
    <w:rsid w:val="0098545E"/>
    <w:rsid w:val="009855AB"/>
    <w:rsid w:val="009856A5"/>
    <w:rsid w:val="0098578C"/>
    <w:rsid w:val="00985AF9"/>
    <w:rsid w:val="00985C97"/>
    <w:rsid w:val="00986054"/>
    <w:rsid w:val="0098610C"/>
    <w:rsid w:val="00986132"/>
    <w:rsid w:val="0098622B"/>
    <w:rsid w:val="009862DA"/>
    <w:rsid w:val="00986373"/>
    <w:rsid w:val="00986471"/>
    <w:rsid w:val="00986600"/>
    <w:rsid w:val="0098662C"/>
    <w:rsid w:val="0098680A"/>
    <w:rsid w:val="00986BDC"/>
    <w:rsid w:val="00986C9B"/>
    <w:rsid w:val="00987067"/>
    <w:rsid w:val="00987184"/>
    <w:rsid w:val="00987273"/>
    <w:rsid w:val="0098730E"/>
    <w:rsid w:val="00987552"/>
    <w:rsid w:val="00987562"/>
    <w:rsid w:val="00987583"/>
    <w:rsid w:val="00987753"/>
    <w:rsid w:val="009878C9"/>
    <w:rsid w:val="00987914"/>
    <w:rsid w:val="00987986"/>
    <w:rsid w:val="00987A3E"/>
    <w:rsid w:val="00987BC4"/>
    <w:rsid w:val="00987C1B"/>
    <w:rsid w:val="00987C4F"/>
    <w:rsid w:val="00987DF2"/>
    <w:rsid w:val="0099033F"/>
    <w:rsid w:val="00990398"/>
    <w:rsid w:val="0099041A"/>
    <w:rsid w:val="00990492"/>
    <w:rsid w:val="009904BA"/>
    <w:rsid w:val="00990513"/>
    <w:rsid w:val="00990B73"/>
    <w:rsid w:val="00990BE3"/>
    <w:rsid w:val="00990CB4"/>
    <w:rsid w:val="00990E60"/>
    <w:rsid w:val="00990ED2"/>
    <w:rsid w:val="00990F82"/>
    <w:rsid w:val="00991181"/>
    <w:rsid w:val="009911F4"/>
    <w:rsid w:val="009913F1"/>
    <w:rsid w:val="00991563"/>
    <w:rsid w:val="00991631"/>
    <w:rsid w:val="00991644"/>
    <w:rsid w:val="009916C2"/>
    <w:rsid w:val="009916E4"/>
    <w:rsid w:val="0099186D"/>
    <w:rsid w:val="0099188A"/>
    <w:rsid w:val="00991BB6"/>
    <w:rsid w:val="00992162"/>
    <w:rsid w:val="009921D4"/>
    <w:rsid w:val="009928D1"/>
    <w:rsid w:val="00992944"/>
    <w:rsid w:val="009929A4"/>
    <w:rsid w:val="009929E1"/>
    <w:rsid w:val="00992CE6"/>
    <w:rsid w:val="0099303C"/>
    <w:rsid w:val="009930B1"/>
    <w:rsid w:val="00993406"/>
    <w:rsid w:val="00993AE8"/>
    <w:rsid w:val="00994180"/>
    <w:rsid w:val="009942FF"/>
    <w:rsid w:val="0099448E"/>
    <w:rsid w:val="00994585"/>
    <w:rsid w:val="0099466F"/>
    <w:rsid w:val="009946BA"/>
    <w:rsid w:val="009949B1"/>
    <w:rsid w:val="00994B76"/>
    <w:rsid w:val="00994BAF"/>
    <w:rsid w:val="00994CDE"/>
    <w:rsid w:val="00994E94"/>
    <w:rsid w:val="00994EF5"/>
    <w:rsid w:val="00994F3F"/>
    <w:rsid w:val="00995245"/>
    <w:rsid w:val="00995329"/>
    <w:rsid w:val="0099554F"/>
    <w:rsid w:val="009955B6"/>
    <w:rsid w:val="009956EF"/>
    <w:rsid w:val="0099574C"/>
    <w:rsid w:val="0099582C"/>
    <w:rsid w:val="009959E5"/>
    <w:rsid w:val="00995E6A"/>
    <w:rsid w:val="00996343"/>
    <w:rsid w:val="009965E3"/>
    <w:rsid w:val="0099660C"/>
    <w:rsid w:val="0099674C"/>
    <w:rsid w:val="0099689C"/>
    <w:rsid w:val="009968A7"/>
    <w:rsid w:val="009969C1"/>
    <w:rsid w:val="00996A1C"/>
    <w:rsid w:val="00996A21"/>
    <w:rsid w:val="00996A49"/>
    <w:rsid w:val="00996E31"/>
    <w:rsid w:val="00996FC2"/>
    <w:rsid w:val="00997181"/>
    <w:rsid w:val="0099721D"/>
    <w:rsid w:val="0099741B"/>
    <w:rsid w:val="00997862"/>
    <w:rsid w:val="0099796D"/>
    <w:rsid w:val="00997A6E"/>
    <w:rsid w:val="00997BCC"/>
    <w:rsid w:val="00997C25"/>
    <w:rsid w:val="00997C3E"/>
    <w:rsid w:val="00997C76"/>
    <w:rsid w:val="00997CCA"/>
    <w:rsid w:val="009A014D"/>
    <w:rsid w:val="009A025C"/>
    <w:rsid w:val="009A0679"/>
    <w:rsid w:val="009A0A06"/>
    <w:rsid w:val="009A0B0E"/>
    <w:rsid w:val="009A0B2F"/>
    <w:rsid w:val="009A0CCC"/>
    <w:rsid w:val="009A108B"/>
    <w:rsid w:val="009A10D4"/>
    <w:rsid w:val="009A10E9"/>
    <w:rsid w:val="009A14E5"/>
    <w:rsid w:val="009A15CC"/>
    <w:rsid w:val="009A163A"/>
    <w:rsid w:val="009A194D"/>
    <w:rsid w:val="009A1A9C"/>
    <w:rsid w:val="009A1D1A"/>
    <w:rsid w:val="009A1EA8"/>
    <w:rsid w:val="009A1F80"/>
    <w:rsid w:val="009A2229"/>
    <w:rsid w:val="009A259B"/>
    <w:rsid w:val="009A287B"/>
    <w:rsid w:val="009A29F5"/>
    <w:rsid w:val="009A2A31"/>
    <w:rsid w:val="009A2A49"/>
    <w:rsid w:val="009A2A59"/>
    <w:rsid w:val="009A2CAC"/>
    <w:rsid w:val="009A31C6"/>
    <w:rsid w:val="009A360A"/>
    <w:rsid w:val="009A3734"/>
    <w:rsid w:val="009A378C"/>
    <w:rsid w:val="009A39EA"/>
    <w:rsid w:val="009A39EB"/>
    <w:rsid w:val="009A39F6"/>
    <w:rsid w:val="009A3E94"/>
    <w:rsid w:val="009A3EF7"/>
    <w:rsid w:val="009A4435"/>
    <w:rsid w:val="009A4756"/>
    <w:rsid w:val="009A4B26"/>
    <w:rsid w:val="009A4B48"/>
    <w:rsid w:val="009A4C75"/>
    <w:rsid w:val="009A4FCF"/>
    <w:rsid w:val="009A52B1"/>
    <w:rsid w:val="009A5311"/>
    <w:rsid w:val="009A53D4"/>
    <w:rsid w:val="009A5434"/>
    <w:rsid w:val="009A5481"/>
    <w:rsid w:val="009A59C5"/>
    <w:rsid w:val="009A5A4C"/>
    <w:rsid w:val="009A5A8A"/>
    <w:rsid w:val="009A5B87"/>
    <w:rsid w:val="009A5CA4"/>
    <w:rsid w:val="009A5D96"/>
    <w:rsid w:val="009A6275"/>
    <w:rsid w:val="009A646E"/>
    <w:rsid w:val="009A652D"/>
    <w:rsid w:val="009A68C1"/>
    <w:rsid w:val="009A6AAD"/>
    <w:rsid w:val="009A6BA8"/>
    <w:rsid w:val="009A6C59"/>
    <w:rsid w:val="009A6C7C"/>
    <w:rsid w:val="009A6D0D"/>
    <w:rsid w:val="009A6E8E"/>
    <w:rsid w:val="009A6EB0"/>
    <w:rsid w:val="009A6F9A"/>
    <w:rsid w:val="009A70A2"/>
    <w:rsid w:val="009A7A12"/>
    <w:rsid w:val="009A7A4D"/>
    <w:rsid w:val="009A7AEB"/>
    <w:rsid w:val="009A7DBD"/>
    <w:rsid w:val="009A7F01"/>
    <w:rsid w:val="009B009A"/>
    <w:rsid w:val="009B00C1"/>
    <w:rsid w:val="009B02A0"/>
    <w:rsid w:val="009B0390"/>
    <w:rsid w:val="009B044F"/>
    <w:rsid w:val="009B045D"/>
    <w:rsid w:val="009B04A6"/>
    <w:rsid w:val="009B05AE"/>
    <w:rsid w:val="009B0699"/>
    <w:rsid w:val="009B078A"/>
    <w:rsid w:val="009B0A2D"/>
    <w:rsid w:val="009B0C3F"/>
    <w:rsid w:val="009B0D07"/>
    <w:rsid w:val="009B0EF0"/>
    <w:rsid w:val="009B0FE6"/>
    <w:rsid w:val="009B1035"/>
    <w:rsid w:val="009B1047"/>
    <w:rsid w:val="009B11CF"/>
    <w:rsid w:val="009B13C7"/>
    <w:rsid w:val="009B158D"/>
    <w:rsid w:val="009B163F"/>
    <w:rsid w:val="009B1866"/>
    <w:rsid w:val="009B1B25"/>
    <w:rsid w:val="009B1E76"/>
    <w:rsid w:val="009B202C"/>
    <w:rsid w:val="009B238A"/>
    <w:rsid w:val="009B23DA"/>
    <w:rsid w:val="009B24E6"/>
    <w:rsid w:val="009B2715"/>
    <w:rsid w:val="009B27CE"/>
    <w:rsid w:val="009B28F2"/>
    <w:rsid w:val="009B2BDD"/>
    <w:rsid w:val="009B2C9D"/>
    <w:rsid w:val="009B2EBC"/>
    <w:rsid w:val="009B2FCE"/>
    <w:rsid w:val="009B2FEE"/>
    <w:rsid w:val="009B310E"/>
    <w:rsid w:val="009B317B"/>
    <w:rsid w:val="009B3601"/>
    <w:rsid w:val="009B3646"/>
    <w:rsid w:val="009B3E13"/>
    <w:rsid w:val="009B43A4"/>
    <w:rsid w:val="009B43ED"/>
    <w:rsid w:val="009B44E7"/>
    <w:rsid w:val="009B4560"/>
    <w:rsid w:val="009B488C"/>
    <w:rsid w:val="009B4B67"/>
    <w:rsid w:val="009B4CC4"/>
    <w:rsid w:val="009B4F07"/>
    <w:rsid w:val="009B50D0"/>
    <w:rsid w:val="009B53AD"/>
    <w:rsid w:val="009B556C"/>
    <w:rsid w:val="009B562C"/>
    <w:rsid w:val="009B57DA"/>
    <w:rsid w:val="009B5887"/>
    <w:rsid w:val="009B5926"/>
    <w:rsid w:val="009B5D1C"/>
    <w:rsid w:val="009B5F08"/>
    <w:rsid w:val="009B605E"/>
    <w:rsid w:val="009B60D4"/>
    <w:rsid w:val="009B6123"/>
    <w:rsid w:val="009B6362"/>
    <w:rsid w:val="009B65D7"/>
    <w:rsid w:val="009B65FC"/>
    <w:rsid w:val="009B671B"/>
    <w:rsid w:val="009B69D9"/>
    <w:rsid w:val="009B6C3F"/>
    <w:rsid w:val="009B6D8B"/>
    <w:rsid w:val="009B6E06"/>
    <w:rsid w:val="009B6E84"/>
    <w:rsid w:val="009B6EBA"/>
    <w:rsid w:val="009B71A2"/>
    <w:rsid w:val="009B7214"/>
    <w:rsid w:val="009B7344"/>
    <w:rsid w:val="009B73BE"/>
    <w:rsid w:val="009B754E"/>
    <w:rsid w:val="009B779F"/>
    <w:rsid w:val="009B7904"/>
    <w:rsid w:val="009B7E08"/>
    <w:rsid w:val="009B7FFA"/>
    <w:rsid w:val="009C01D3"/>
    <w:rsid w:val="009C04A3"/>
    <w:rsid w:val="009C0504"/>
    <w:rsid w:val="009C091A"/>
    <w:rsid w:val="009C0929"/>
    <w:rsid w:val="009C0AD7"/>
    <w:rsid w:val="009C0B9E"/>
    <w:rsid w:val="009C0C0E"/>
    <w:rsid w:val="009C0D1A"/>
    <w:rsid w:val="009C0DA3"/>
    <w:rsid w:val="009C0EDA"/>
    <w:rsid w:val="009C0FB6"/>
    <w:rsid w:val="009C1039"/>
    <w:rsid w:val="009C1062"/>
    <w:rsid w:val="009C1104"/>
    <w:rsid w:val="009C127D"/>
    <w:rsid w:val="009C1976"/>
    <w:rsid w:val="009C1A8A"/>
    <w:rsid w:val="009C1AA3"/>
    <w:rsid w:val="009C1BAF"/>
    <w:rsid w:val="009C20B7"/>
    <w:rsid w:val="009C2419"/>
    <w:rsid w:val="009C25EB"/>
    <w:rsid w:val="009C26C3"/>
    <w:rsid w:val="009C2855"/>
    <w:rsid w:val="009C28D9"/>
    <w:rsid w:val="009C2AA4"/>
    <w:rsid w:val="009C2B61"/>
    <w:rsid w:val="009C2B78"/>
    <w:rsid w:val="009C2B98"/>
    <w:rsid w:val="009C2BD1"/>
    <w:rsid w:val="009C2D0D"/>
    <w:rsid w:val="009C2D48"/>
    <w:rsid w:val="009C2D7A"/>
    <w:rsid w:val="009C2F21"/>
    <w:rsid w:val="009C3004"/>
    <w:rsid w:val="009C327F"/>
    <w:rsid w:val="009C33CF"/>
    <w:rsid w:val="009C3531"/>
    <w:rsid w:val="009C379C"/>
    <w:rsid w:val="009C3838"/>
    <w:rsid w:val="009C3AD9"/>
    <w:rsid w:val="009C3C2C"/>
    <w:rsid w:val="009C3E1D"/>
    <w:rsid w:val="009C3E43"/>
    <w:rsid w:val="009C3FFE"/>
    <w:rsid w:val="009C4319"/>
    <w:rsid w:val="009C45B1"/>
    <w:rsid w:val="009C4820"/>
    <w:rsid w:val="009C4A4F"/>
    <w:rsid w:val="009C4D11"/>
    <w:rsid w:val="009C4EA9"/>
    <w:rsid w:val="009C4FAE"/>
    <w:rsid w:val="009C50E2"/>
    <w:rsid w:val="009C53A7"/>
    <w:rsid w:val="009C5428"/>
    <w:rsid w:val="009C5640"/>
    <w:rsid w:val="009C5815"/>
    <w:rsid w:val="009C5BBE"/>
    <w:rsid w:val="009C5C48"/>
    <w:rsid w:val="009C5D08"/>
    <w:rsid w:val="009C5D86"/>
    <w:rsid w:val="009C5DB8"/>
    <w:rsid w:val="009C5DCA"/>
    <w:rsid w:val="009C5E49"/>
    <w:rsid w:val="009C5EBA"/>
    <w:rsid w:val="009C5FF8"/>
    <w:rsid w:val="009C61D1"/>
    <w:rsid w:val="009C62EB"/>
    <w:rsid w:val="009C638E"/>
    <w:rsid w:val="009C6616"/>
    <w:rsid w:val="009C66FB"/>
    <w:rsid w:val="009C6FA9"/>
    <w:rsid w:val="009C7089"/>
    <w:rsid w:val="009C727F"/>
    <w:rsid w:val="009C73A2"/>
    <w:rsid w:val="009C749B"/>
    <w:rsid w:val="009C74CB"/>
    <w:rsid w:val="009C75D4"/>
    <w:rsid w:val="009C7609"/>
    <w:rsid w:val="009C7810"/>
    <w:rsid w:val="009C7857"/>
    <w:rsid w:val="009C7DF6"/>
    <w:rsid w:val="009D0002"/>
    <w:rsid w:val="009D027C"/>
    <w:rsid w:val="009D0511"/>
    <w:rsid w:val="009D063F"/>
    <w:rsid w:val="009D08B7"/>
    <w:rsid w:val="009D0C5B"/>
    <w:rsid w:val="009D0FBD"/>
    <w:rsid w:val="009D127F"/>
    <w:rsid w:val="009D12A3"/>
    <w:rsid w:val="009D17B3"/>
    <w:rsid w:val="009D17BB"/>
    <w:rsid w:val="009D1A2F"/>
    <w:rsid w:val="009D1CA2"/>
    <w:rsid w:val="009D1D32"/>
    <w:rsid w:val="009D1DF4"/>
    <w:rsid w:val="009D23E6"/>
    <w:rsid w:val="009D24EF"/>
    <w:rsid w:val="009D25C0"/>
    <w:rsid w:val="009D269C"/>
    <w:rsid w:val="009D2806"/>
    <w:rsid w:val="009D2B03"/>
    <w:rsid w:val="009D2B4D"/>
    <w:rsid w:val="009D2C3A"/>
    <w:rsid w:val="009D2D26"/>
    <w:rsid w:val="009D2E96"/>
    <w:rsid w:val="009D2F0E"/>
    <w:rsid w:val="009D31C6"/>
    <w:rsid w:val="009D326F"/>
    <w:rsid w:val="009D331F"/>
    <w:rsid w:val="009D3394"/>
    <w:rsid w:val="009D3448"/>
    <w:rsid w:val="009D3533"/>
    <w:rsid w:val="009D3536"/>
    <w:rsid w:val="009D373A"/>
    <w:rsid w:val="009D37B4"/>
    <w:rsid w:val="009D37FD"/>
    <w:rsid w:val="009D3831"/>
    <w:rsid w:val="009D38B9"/>
    <w:rsid w:val="009D38F2"/>
    <w:rsid w:val="009D3ABF"/>
    <w:rsid w:val="009D3B08"/>
    <w:rsid w:val="009D3BCB"/>
    <w:rsid w:val="009D3C19"/>
    <w:rsid w:val="009D3D57"/>
    <w:rsid w:val="009D3DB9"/>
    <w:rsid w:val="009D4534"/>
    <w:rsid w:val="009D46A5"/>
    <w:rsid w:val="009D4A17"/>
    <w:rsid w:val="009D54A8"/>
    <w:rsid w:val="009D5572"/>
    <w:rsid w:val="009D55AF"/>
    <w:rsid w:val="009D568A"/>
    <w:rsid w:val="009D59D4"/>
    <w:rsid w:val="009D5B38"/>
    <w:rsid w:val="009D5BBF"/>
    <w:rsid w:val="009D5E85"/>
    <w:rsid w:val="009D5E9D"/>
    <w:rsid w:val="009D6325"/>
    <w:rsid w:val="009D6469"/>
    <w:rsid w:val="009D650B"/>
    <w:rsid w:val="009D658A"/>
    <w:rsid w:val="009D65D8"/>
    <w:rsid w:val="009D663E"/>
    <w:rsid w:val="009D689D"/>
    <w:rsid w:val="009D69A0"/>
    <w:rsid w:val="009D6AA2"/>
    <w:rsid w:val="009D6CC5"/>
    <w:rsid w:val="009D6CCD"/>
    <w:rsid w:val="009D70CD"/>
    <w:rsid w:val="009D70F8"/>
    <w:rsid w:val="009D710C"/>
    <w:rsid w:val="009D7401"/>
    <w:rsid w:val="009D757E"/>
    <w:rsid w:val="009D766F"/>
    <w:rsid w:val="009D7687"/>
    <w:rsid w:val="009D7695"/>
    <w:rsid w:val="009D76A6"/>
    <w:rsid w:val="009D7796"/>
    <w:rsid w:val="009D79FE"/>
    <w:rsid w:val="009D7B7F"/>
    <w:rsid w:val="009D7D12"/>
    <w:rsid w:val="009D7E20"/>
    <w:rsid w:val="009D7E8C"/>
    <w:rsid w:val="009E00F0"/>
    <w:rsid w:val="009E02F2"/>
    <w:rsid w:val="009E03B0"/>
    <w:rsid w:val="009E0BA5"/>
    <w:rsid w:val="009E0C05"/>
    <w:rsid w:val="009E0E63"/>
    <w:rsid w:val="009E0FED"/>
    <w:rsid w:val="009E1267"/>
    <w:rsid w:val="009E161C"/>
    <w:rsid w:val="009E1805"/>
    <w:rsid w:val="009E1A91"/>
    <w:rsid w:val="009E1C06"/>
    <w:rsid w:val="009E1C96"/>
    <w:rsid w:val="009E1D86"/>
    <w:rsid w:val="009E1DA3"/>
    <w:rsid w:val="009E20CB"/>
    <w:rsid w:val="009E2225"/>
    <w:rsid w:val="009E22F9"/>
    <w:rsid w:val="009E285E"/>
    <w:rsid w:val="009E2ADB"/>
    <w:rsid w:val="009E2B2A"/>
    <w:rsid w:val="009E2BA4"/>
    <w:rsid w:val="009E2C53"/>
    <w:rsid w:val="009E2D67"/>
    <w:rsid w:val="009E2E85"/>
    <w:rsid w:val="009E2F53"/>
    <w:rsid w:val="009E2FFD"/>
    <w:rsid w:val="009E3058"/>
    <w:rsid w:val="009E30FB"/>
    <w:rsid w:val="009E34FE"/>
    <w:rsid w:val="009E3A10"/>
    <w:rsid w:val="009E3C59"/>
    <w:rsid w:val="009E44EC"/>
    <w:rsid w:val="009E458F"/>
    <w:rsid w:val="009E46AA"/>
    <w:rsid w:val="009E487A"/>
    <w:rsid w:val="009E498A"/>
    <w:rsid w:val="009E4BE3"/>
    <w:rsid w:val="009E4CAD"/>
    <w:rsid w:val="009E4ED6"/>
    <w:rsid w:val="009E4F0F"/>
    <w:rsid w:val="009E53DC"/>
    <w:rsid w:val="009E549C"/>
    <w:rsid w:val="009E54C3"/>
    <w:rsid w:val="009E5707"/>
    <w:rsid w:val="009E59E6"/>
    <w:rsid w:val="009E5BF7"/>
    <w:rsid w:val="009E5C32"/>
    <w:rsid w:val="009E5CB1"/>
    <w:rsid w:val="009E5F6D"/>
    <w:rsid w:val="009E618A"/>
    <w:rsid w:val="009E62A7"/>
    <w:rsid w:val="009E6388"/>
    <w:rsid w:val="009E6549"/>
    <w:rsid w:val="009E662C"/>
    <w:rsid w:val="009E6679"/>
    <w:rsid w:val="009E697F"/>
    <w:rsid w:val="009E6AB3"/>
    <w:rsid w:val="009E6B78"/>
    <w:rsid w:val="009E6C14"/>
    <w:rsid w:val="009E6D1F"/>
    <w:rsid w:val="009E6F9D"/>
    <w:rsid w:val="009E7210"/>
    <w:rsid w:val="009E738D"/>
    <w:rsid w:val="009E7844"/>
    <w:rsid w:val="009E788F"/>
    <w:rsid w:val="009E7A58"/>
    <w:rsid w:val="009E7C7F"/>
    <w:rsid w:val="009E7CE2"/>
    <w:rsid w:val="009F00B0"/>
    <w:rsid w:val="009F026E"/>
    <w:rsid w:val="009F035E"/>
    <w:rsid w:val="009F036B"/>
    <w:rsid w:val="009F04CB"/>
    <w:rsid w:val="009F04FC"/>
    <w:rsid w:val="009F06F1"/>
    <w:rsid w:val="009F0813"/>
    <w:rsid w:val="009F0A43"/>
    <w:rsid w:val="009F0B6B"/>
    <w:rsid w:val="009F0B7A"/>
    <w:rsid w:val="009F0C7B"/>
    <w:rsid w:val="009F0CC3"/>
    <w:rsid w:val="009F0FDB"/>
    <w:rsid w:val="009F1104"/>
    <w:rsid w:val="009F1AE8"/>
    <w:rsid w:val="009F1EE1"/>
    <w:rsid w:val="009F1F97"/>
    <w:rsid w:val="009F202E"/>
    <w:rsid w:val="009F21E0"/>
    <w:rsid w:val="009F2253"/>
    <w:rsid w:val="009F23C5"/>
    <w:rsid w:val="009F2572"/>
    <w:rsid w:val="009F2604"/>
    <w:rsid w:val="009F2748"/>
    <w:rsid w:val="009F2823"/>
    <w:rsid w:val="009F28F5"/>
    <w:rsid w:val="009F299A"/>
    <w:rsid w:val="009F2A97"/>
    <w:rsid w:val="009F2AB3"/>
    <w:rsid w:val="009F2AB9"/>
    <w:rsid w:val="009F2C75"/>
    <w:rsid w:val="009F2D7C"/>
    <w:rsid w:val="009F2F6B"/>
    <w:rsid w:val="009F3207"/>
    <w:rsid w:val="009F3299"/>
    <w:rsid w:val="009F37F5"/>
    <w:rsid w:val="009F38AF"/>
    <w:rsid w:val="009F3A08"/>
    <w:rsid w:val="009F3CE7"/>
    <w:rsid w:val="009F3D21"/>
    <w:rsid w:val="009F4017"/>
    <w:rsid w:val="009F401C"/>
    <w:rsid w:val="009F496B"/>
    <w:rsid w:val="009F499D"/>
    <w:rsid w:val="009F4A28"/>
    <w:rsid w:val="009F4AFD"/>
    <w:rsid w:val="009F4B67"/>
    <w:rsid w:val="009F4BE2"/>
    <w:rsid w:val="009F4D56"/>
    <w:rsid w:val="009F4EA3"/>
    <w:rsid w:val="009F4FB7"/>
    <w:rsid w:val="009F5279"/>
    <w:rsid w:val="009F5303"/>
    <w:rsid w:val="009F543A"/>
    <w:rsid w:val="009F5583"/>
    <w:rsid w:val="009F5923"/>
    <w:rsid w:val="009F5A14"/>
    <w:rsid w:val="009F5BDB"/>
    <w:rsid w:val="009F5CB7"/>
    <w:rsid w:val="009F5F48"/>
    <w:rsid w:val="009F5FF1"/>
    <w:rsid w:val="009F62E8"/>
    <w:rsid w:val="009F6610"/>
    <w:rsid w:val="009F696F"/>
    <w:rsid w:val="009F6B12"/>
    <w:rsid w:val="009F6C30"/>
    <w:rsid w:val="009F6F4C"/>
    <w:rsid w:val="009F6F65"/>
    <w:rsid w:val="009F708C"/>
    <w:rsid w:val="009F7288"/>
    <w:rsid w:val="009F73E0"/>
    <w:rsid w:val="009F7489"/>
    <w:rsid w:val="009F74E4"/>
    <w:rsid w:val="009F75BD"/>
    <w:rsid w:val="009F7812"/>
    <w:rsid w:val="009F7889"/>
    <w:rsid w:val="009F7AB5"/>
    <w:rsid w:val="009F7D16"/>
    <w:rsid w:val="009F7E16"/>
    <w:rsid w:val="009F7EC3"/>
    <w:rsid w:val="00A00132"/>
    <w:rsid w:val="00A00449"/>
    <w:rsid w:val="00A0083B"/>
    <w:rsid w:val="00A00959"/>
    <w:rsid w:val="00A00DCB"/>
    <w:rsid w:val="00A00F12"/>
    <w:rsid w:val="00A00F55"/>
    <w:rsid w:val="00A0100B"/>
    <w:rsid w:val="00A01079"/>
    <w:rsid w:val="00A011DD"/>
    <w:rsid w:val="00A0139A"/>
    <w:rsid w:val="00A01539"/>
    <w:rsid w:val="00A015AB"/>
    <w:rsid w:val="00A015BD"/>
    <w:rsid w:val="00A0189E"/>
    <w:rsid w:val="00A01C1F"/>
    <w:rsid w:val="00A01CD5"/>
    <w:rsid w:val="00A01DD2"/>
    <w:rsid w:val="00A01EFC"/>
    <w:rsid w:val="00A01F25"/>
    <w:rsid w:val="00A0224E"/>
    <w:rsid w:val="00A0225A"/>
    <w:rsid w:val="00A022AF"/>
    <w:rsid w:val="00A022FE"/>
    <w:rsid w:val="00A024A3"/>
    <w:rsid w:val="00A0268C"/>
    <w:rsid w:val="00A02897"/>
    <w:rsid w:val="00A028D9"/>
    <w:rsid w:val="00A0296F"/>
    <w:rsid w:val="00A02BB8"/>
    <w:rsid w:val="00A02F19"/>
    <w:rsid w:val="00A0306B"/>
    <w:rsid w:val="00A0323B"/>
    <w:rsid w:val="00A03478"/>
    <w:rsid w:val="00A0382F"/>
    <w:rsid w:val="00A039C2"/>
    <w:rsid w:val="00A03B41"/>
    <w:rsid w:val="00A03C3A"/>
    <w:rsid w:val="00A03DFD"/>
    <w:rsid w:val="00A03E3B"/>
    <w:rsid w:val="00A03ECA"/>
    <w:rsid w:val="00A03FA6"/>
    <w:rsid w:val="00A04386"/>
    <w:rsid w:val="00A04417"/>
    <w:rsid w:val="00A04685"/>
    <w:rsid w:val="00A049FB"/>
    <w:rsid w:val="00A050FC"/>
    <w:rsid w:val="00A051FD"/>
    <w:rsid w:val="00A0544B"/>
    <w:rsid w:val="00A05630"/>
    <w:rsid w:val="00A058C1"/>
    <w:rsid w:val="00A059B4"/>
    <w:rsid w:val="00A05AAF"/>
    <w:rsid w:val="00A05B8F"/>
    <w:rsid w:val="00A05F60"/>
    <w:rsid w:val="00A0615E"/>
    <w:rsid w:val="00A061BF"/>
    <w:rsid w:val="00A06206"/>
    <w:rsid w:val="00A06520"/>
    <w:rsid w:val="00A0666D"/>
    <w:rsid w:val="00A06830"/>
    <w:rsid w:val="00A068C6"/>
    <w:rsid w:val="00A06953"/>
    <w:rsid w:val="00A06A33"/>
    <w:rsid w:val="00A06A9F"/>
    <w:rsid w:val="00A06B01"/>
    <w:rsid w:val="00A06DCB"/>
    <w:rsid w:val="00A06F0B"/>
    <w:rsid w:val="00A07054"/>
    <w:rsid w:val="00A0705C"/>
    <w:rsid w:val="00A070AA"/>
    <w:rsid w:val="00A070AD"/>
    <w:rsid w:val="00A070E9"/>
    <w:rsid w:val="00A071CC"/>
    <w:rsid w:val="00A07564"/>
    <w:rsid w:val="00A07593"/>
    <w:rsid w:val="00A07689"/>
    <w:rsid w:val="00A078AD"/>
    <w:rsid w:val="00A0793F"/>
    <w:rsid w:val="00A07AC2"/>
    <w:rsid w:val="00A07CE8"/>
    <w:rsid w:val="00A07D75"/>
    <w:rsid w:val="00A07DA6"/>
    <w:rsid w:val="00A1015E"/>
    <w:rsid w:val="00A1025D"/>
    <w:rsid w:val="00A102C1"/>
    <w:rsid w:val="00A1031B"/>
    <w:rsid w:val="00A10546"/>
    <w:rsid w:val="00A105BC"/>
    <w:rsid w:val="00A1067C"/>
    <w:rsid w:val="00A106B0"/>
    <w:rsid w:val="00A106DF"/>
    <w:rsid w:val="00A107CF"/>
    <w:rsid w:val="00A10C21"/>
    <w:rsid w:val="00A10C9E"/>
    <w:rsid w:val="00A10FDE"/>
    <w:rsid w:val="00A11108"/>
    <w:rsid w:val="00A1112C"/>
    <w:rsid w:val="00A11238"/>
    <w:rsid w:val="00A11334"/>
    <w:rsid w:val="00A1143D"/>
    <w:rsid w:val="00A11962"/>
    <w:rsid w:val="00A11CAD"/>
    <w:rsid w:val="00A11DE6"/>
    <w:rsid w:val="00A12043"/>
    <w:rsid w:val="00A1255C"/>
    <w:rsid w:val="00A12737"/>
    <w:rsid w:val="00A1274B"/>
    <w:rsid w:val="00A12790"/>
    <w:rsid w:val="00A1284D"/>
    <w:rsid w:val="00A12962"/>
    <w:rsid w:val="00A12A61"/>
    <w:rsid w:val="00A12A76"/>
    <w:rsid w:val="00A12C0B"/>
    <w:rsid w:val="00A12D2F"/>
    <w:rsid w:val="00A12D8A"/>
    <w:rsid w:val="00A12DFF"/>
    <w:rsid w:val="00A12E8A"/>
    <w:rsid w:val="00A131AC"/>
    <w:rsid w:val="00A131FB"/>
    <w:rsid w:val="00A1320D"/>
    <w:rsid w:val="00A13268"/>
    <w:rsid w:val="00A132A9"/>
    <w:rsid w:val="00A132B8"/>
    <w:rsid w:val="00A13549"/>
    <w:rsid w:val="00A13564"/>
    <w:rsid w:val="00A135F7"/>
    <w:rsid w:val="00A13A2B"/>
    <w:rsid w:val="00A13B02"/>
    <w:rsid w:val="00A13B2D"/>
    <w:rsid w:val="00A13C8F"/>
    <w:rsid w:val="00A13D89"/>
    <w:rsid w:val="00A13D9E"/>
    <w:rsid w:val="00A13F71"/>
    <w:rsid w:val="00A140B2"/>
    <w:rsid w:val="00A14285"/>
    <w:rsid w:val="00A14434"/>
    <w:rsid w:val="00A14805"/>
    <w:rsid w:val="00A14932"/>
    <w:rsid w:val="00A149B0"/>
    <w:rsid w:val="00A14A6B"/>
    <w:rsid w:val="00A14C6A"/>
    <w:rsid w:val="00A14CC8"/>
    <w:rsid w:val="00A14CC9"/>
    <w:rsid w:val="00A14D09"/>
    <w:rsid w:val="00A153AF"/>
    <w:rsid w:val="00A1540D"/>
    <w:rsid w:val="00A15522"/>
    <w:rsid w:val="00A15710"/>
    <w:rsid w:val="00A1591D"/>
    <w:rsid w:val="00A1597F"/>
    <w:rsid w:val="00A15BD8"/>
    <w:rsid w:val="00A15D2F"/>
    <w:rsid w:val="00A15D4B"/>
    <w:rsid w:val="00A15E46"/>
    <w:rsid w:val="00A15F0D"/>
    <w:rsid w:val="00A15F76"/>
    <w:rsid w:val="00A15FEC"/>
    <w:rsid w:val="00A15FF2"/>
    <w:rsid w:val="00A16215"/>
    <w:rsid w:val="00A1632E"/>
    <w:rsid w:val="00A16537"/>
    <w:rsid w:val="00A166FB"/>
    <w:rsid w:val="00A16B62"/>
    <w:rsid w:val="00A16B8D"/>
    <w:rsid w:val="00A16DFD"/>
    <w:rsid w:val="00A16EDC"/>
    <w:rsid w:val="00A170E2"/>
    <w:rsid w:val="00A1711F"/>
    <w:rsid w:val="00A172D8"/>
    <w:rsid w:val="00A1737D"/>
    <w:rsid w:val="00A173E5"/>
    <w:rsid w:val="00A1745F"/>
    <w:rsid w:val="00A1757D"/>
    <w:rsid w:val="00A1784E"/>
    <w:rsid w:val="00A179F9"/>
    <w:rsid w:val="00A17AD3"/>
    <w:rsid w:val="00A2010A"/>
    <w:rsid w:val="00A20145"/>
    <w:rsid w:val="00A201CE"/>
    <w:rsid w:val="00A2042F"/>
    <w:rsid w:val="00A204B3"/>
    <w:rsid w:val="00A20563"/>
    <w:rsid w:val="00A205D4"/>
    <w:rsid w:val="00A206F3"/>
    <w:rsid w:val="00A20783"/>
    <w:rsid w:val="00A209B2"/>
    <w:rsid w:val="00A209C3"/>
    <w:rsid w:val="00A20AA0"/>
    <w:rsid w:val="00A20E6A"/>
    <w:rsid w:val="00A20E77"/>
    <w:rsid w:val="00A20E9F"/>
    <w:rsid w:val="00A211DB"/>
    <w:rsid w:val="00A213D1"/>
    <w:rsid w:val="00A21483"/>
    <w:rsid w:val="00A214FF"/>
    <w:rsid w:val="00A2162E"/>
    <w:rsid w:val="00A21750"/>
    <w:rsid w:val="00A219A8"/>
    <w:rsid w:val="00A21E80"/>
    <w:rsid w:val="00A21FE8"/>
    <w:rsid w:val="00A22042"/>
    <w:rsid w:val="00A22695"/>
    <w:rsid w:val="00A2272C"/>
    <w:rsid w:val="00A22BA9"/>
    <w:rsid w:val="00A22C62"/>
    <w:rsid w:val="00A22F69"/>
    <w:rsid w:val="00A230BD"/>
    <w:rsid w:val="00A23112"/>
    <w:rsid w:val="00A232EB"/>
    <w:rsid w:val="00A23354"/>
    <w:rsid w:val="00A2344B"/>
    <w:rsid w:val="00A2379B"/>
    <w:rsid w:val="00A239A8"/>
    <w:rsid w:val="00A23B96"/>
    <w:rsid w:val="00A23CE9"/>
    <w:rsid w:val="00A23D2E"/>
    <w:rsid w:val="00A23DCB"/>
    <w:rsid w:val="00A23E7C"/>
    <w:rsid w:val="00A23F35"/>
    <w:rsid w:val="00A23F51"/>
    <w:rsid w:val="00A23F8F"/>
    <w:rsid w:val="00A24193"/>
    <w:rsid w:val="00A24216"/>
    <w:rsid w:val="00A24328"/>
    <w:rsid w:val="00A2441A"/>
    <w:rsid w:val="00A244CF"/>
    <w:rsid w:val="00A2483F"/>
    <w:rsid w:val="00A2487C"/>
    <w:rsid w:val="00A248A1"/>
    <w:rsid w:val="00A248A4"/>
    <w:rsid w:val="00A24996"/>
    <w:rsid w:val="00A24CA4"/>
    <w:rsid w:val="00A24D9C"/>
    <w:rsid w:val="00A24E87"/>
    <w:rsid w:val="00A24F31"/>
    <w:rsid w:val="00A255B6"/>
    <w:rsid w:val="00A25623"/>
    <w:rsid w:val="00A25690"/>
    <w:rsid w:val="00A25735"/>
    <w:rsid w:val="00A257CA"/>
    <w:rsid w:val="00A25928"/>
    <w:rsid w:val="00A25A29"/>
    <w:rsid w:val="00A25C43"/>
    <w:rsid w:val="00A25D3D"/>
    <w:rsid w:val="00A25DCF"/>
    <w:rsid w:val="00A26156"/>
    <w:rsid w:val="00A261AF"/>
    <w:rsid w:val="00A265D8"/>
    <w:rsid w:val="00A2666E"/>
    <w:rsid w:val="00A266B2"/>
    <w:rsid w:val="00A26AA4"/>
    <w:rsid w:val="00A26B4E"/>
    <w:rsid w:val="00A26C2C"/>
    <w:rsid w:val="00A26FED"/>
    <w:rsid w:val="00A27020"/>
    <w:rsid w:val="00A2745B"/>
    <w:rsid w:val="00A275FA"/>
    <w:rsid w:val="00A2774A"/>
    <w:rsid w:val="00A278C1"/>
    <w:rsid w:val="00A278CC"/>
    <w:rsid w:val="00A278FA"/>
    <w:rsid w:val="00A278FF"/>
    <w:rsid w:val="00A27945"/>
    <w:rsid w:val="00A27C2B"/>
    <w:rsid w:val="00A27D62"/>
    <w:rsid w:val="00A27D98"/>
    <w:rsid w:val="00A27EBC"/>
    <w:rsid w:val="00A27F73"/>
    <w:rsid w:val="00A27F8F"/>
    <w:rsid w:val="00A27FD2"/>
    <w:rsid w:val="00A30148"/>
    <w:rsid w:val="00A303B1"/>
    <w:rsid w:val="00A303C7"/>
    <w:rsid w:val="00A307A8"/>
    <w:rsid w:val="00A30A61"/>
    <w:rsid w:val="00A30A6C"/>
    <w:rsid w:val="00A30C69"/>
    <w:rsid w:val="00A30CB0"/>
    <w:rsid w:val="00A30CC3"/>
    <w:rsid w:val="00A30EB8"/>
    <w:rsid w:val="00A3100E"/>
    <w:rsid w:val="00A31059"/>
    <w:rsid w:val="00A310BA"/>
    <w:rsid w:val="00A3149B"/>
    <w:rsid w:val="00A315EC"/>
    <w:rsid w:val="00A3167D"/>
    <w:rsid w:val="00A3180A"/>
    <w:rsid w:val="00A318C3"/>
    <w:rsid w:val="00A31A1A"/>
    <w:rsid w:val="00A31ADF"/>
    <w:rsid w:val="00A31B39"/>
    <w:rsid w:val="00A31B52"/>
    <w:rsid w:val="00A320DB"/>
    <w:rsid w:val="00A32178"/>
    <w:rsid w:val="00A32335"/>
    <w:rsid w:val="00A323A8"/>
    <w:rsid w:val="00A324F7"/>
    <w:rsid w:val="00A3250C"/>
    <w:rsid w:val="00A32548"/>
    <w:rsid w:val="00A32864"/>
    <w:rsid w:val="00A328BF"/>
    <w:rsid w:val="00A32ABA"/>
    <w:rsid w:val="00A32CF7"/>
    <w:rsid w:val="00A32E3B"/>
    <w:rsid w:val="00A32F18"/>
    <w:rsid w:val="00A32F76"/>
    <w:rsid w:val="00A33151"/>
    <w:rsid w:val="00A33440"/>
    <w:rsid w:val="00A33531"/>
    <w:rsid w:val="00A33599"/>
    <w:rsid w:val="00A33895"/>
    <w:rsid w:val="00A33939"/>
    <w:rsid w:val="00A33958"/>
    <w:rsid w:val="00A33ADE"/>
    <w:rsid w:val="00A33B26"/>
    <w:rsid w:val="00A33B9D"/>
    <w:rsid w:val="00A33E42"/>
    <w:rsid w:val="00A33F98"/>
    <w:rsid w:val="00A34017"/>
    <w:rsid w:val="00A340E4"/>
    <w:rsid w:val="00A342EE"/>
    <w:rsid w:val="00A343D0"/>
    <w:rsid w:val="00A345F9"/>
    <w:rsid w:val="00A3479C"/>
    <w:rsid w:val="00A34A44"/>
    <w:rsid w:val="00A34A51"/>
    <w:rsid w:val="00A34E3B"/>
    <w:rsid w:val="00A35204"/>
    <w:rsid w:val="00A3526E"/>
    <w:rsid w:val="00A35398"/>
    <w:rsid w:val="00A353F2"/>
    <w:rsid w:val="00A354E2"/>
    <w:rsid w:val="00A35641"/>
    <w:rsid w:val="00A35891"/>
    <w:rsid w:val="00A3592B"/>
    <w:rsid w:val="00A35A78"/>
    <w:rsid w:val="00A35CE3"/>
    <w:rsid w:val="00A35EB7"/>
    <w:rsid w:val="00A361A5"/>
    <w:rsid w:val="00A36424"/>
    <w:rsid w:val="00A364C1"/>
    <w:rsid w:val="00A366C0"/>
    <w:rsid w:val="00A366C4"/>
    <w:rsid w:val="00A36796"/>
    <w:rsid w:val="00A36A42"/>
    <w:rsid w:val="00A36FE4"/>
    <w:rsid w:val="00A37119"/>
    <w:rsid w:val="00A37167"/>
    <w:rsid w:val="00A3726C"/>
    <w:rsid w:val="00A3792B"/>
    <w:rsid w:val="00A37947"/>
    <w:rsid w:val="00A37989"/>
    <w:rsid w:val="00A40105"/>
    <w:rsid w:val="00A4021A"/>
    <w:rsid w:val="00A402FB"/>
    <w:rsid w:val="00A40661"/>
    <w:rsid w:val="00A406F2"/>
    <w:rsid w:val="00A40819"/>
    <w:rsid w:val="00A408E1"/>
    <w:rsid w:val="00A40D2D"/>
    <w:rsid w:val="00A40F9C"/>
    <w:rsid w:val="00A40FDD"/>
    <w:rsid w:val="00A412A8"/>
    <w:rsid w:val="00A412F0"/>
    <w:rsid w:val="00A41406"/>
    <w:rsid w:val="00A4178F"/>
    <w:rsid w:val="00A417A4"/>
    <w:rsid w:val="00A4180D"/>
    <w:rsid w:val="00A41810"/>
    <w:rsid w:val="00A41E83"/>
    <w:rsid w:val="00A41F4E"/>
    <w:rsid w:val="00A41FEC"/>
    <w:rsid w:val="00A42219"/>
    <w:rsid w:val="00A42292"/>
    <w:rsid w:val="00A42381"/>
    <w:rsid w:val="00A424C8"/>
    <w:rsid w:val="00A426B0"/>
    <w:rsid w:val="00A4281C"/>
    <w:rsid w:val="00A42920"/>
    <w:rsid w:val="00A42AE4"/>
    <w:rsid w:val="00A42CD4"/>
    <w:rsid w:val="00A42DD7"/>
    <w:rsid w:val="00A4339F"/>
    <w:rsid w:val="00A43820"/>
    <w:rsid w:val="00A43C0F"/>
    <w:rsid w:val="00A43D0D"/>
    <w:rsid w:val="00A43DBE"/>
    <w:rsid w:val="00A43E6C"/>
    <w:rsid w:val="00A43E82"/>
    <w:rsid w:val="00A43F47"/>
    <w:rsid w:val="00A43F7F"/>
    <w:rsid w:val="00A443CE"/>
    <w:rsid w:val="00A445E1"/>
    <w:rsid w:val="00A4492D"/>
    <w:rsid w:val="00A44D39"/>
    <w:rsid w:val="00A44D75"/>
    <w:rsid w:val="00A44E06"/>
    <w:rsid w:val="00A44E50"/>
    <w:rsid w:val="00A4500B"/>
    <w:rsid w:val="00A45068"/>
    <w:rsid w:val="00A4521B"/>
    <w:rsid w:val="00A4528A"/>
    <w:rsid w:val="00A45370"/>
    <w:rsid w:val="00A454B2"/>
    <w:rsid w:val="00A456E8"/>
    <w:rsid w:val="00A456F8"/>
    <w:rsid w:val="00A45753"/>
    <w:rsid w:val="00A4594C"/>
    <w:rsid w:val="00A459A4"/>
    <w:rsid w:val="00A45B62"/>
    <w:rsid w:val="00A45BF7"/>
    <w:rsid w:val="00A45C8E"/>
    <w:rsid w:val="00A46081"/>
    <w:rsid w:val="00A4629C"/>
    <w:rsid w:val="00A4629E"/>
    <w:rsid w:val="00A464B7"/>
    <w:rsid w:val="00A4655B"/>
    <w:rsid w:val="00A465C2"/>
    <w:rsid w:val="00A468E5"/>
    <w:rsid w:val="00A46E5A"/>
    <w:rsid w:val="00A46F56"/>
    <w:rsid w:val="00A46FFD"/>
    <w:rsid w:val="00A47173"/>
    <w:rsid w:val="00A473BC"/>
    <w:rsid w:val="00A475D6"/>
    <w:rsid w:val="00A47C44"/>
    <w:rsid w:val="00A47E36"/>
    <w:rsid w:val="00A47FF0"/>
    <w:rsid w:val="00A50188"/>
    <w:rsid w:val="00A50214"/>
    <w:rsid w:val="00A50245"/>
    <w:rsid w:val="00A50302"/>
    <w:rsid w:val="00A50422"/>
    <w:rsid w:val="00A50643"/>
    <w:rsid w:val="00A50781"/>
    <w:rsid w:val="00A50811"/>
    <w:rsid w:val="00A508EE"/>
    <w:rsid w:val="00A50B2E"/>
    <w:rsid w:val="00A50C48"/>
    <w:rsid w:val="00A50C61"/>
    <w:rsid w:val="00A50E42"/>
    <w:rsid w:val="00A510A8"/>
    <w:rsid w:val="00A51209"/>
    <w:rsid w:val="00A51227"/>
    <w:rsid w:val="00A51535"/>
    <w:rsid w:val="00A51782"/>
    <w:rsid w:val="00A51806"/>
    <w:rsid w:val="00A519C3"/>
    <w:rsid w:val="00A51C77"/>
    <w:rsid w:val="00A51D65"/>
    <w:rsid w:val="00A52143"/>
    <w:rsid w:val="00A52324"/>
    <w:rsid w:val="00A523A2"/>
    <w:rsid w:val="00A523E4"/>
    <w:rsid w:val="00A525DC"/>
    <w:rsid w:val="00A52678"/>
    <w:rsid w:val="00A52735"/>
    <w:rsid w:val="00A52739"/>
    <w:rsid w:val="00A5283D"/>
    <w:rsid w:val="00A529BD"/>
    <w:rsid w:val="00A52AA5"/>
    <w:rsid w:val="00A52B01"/>
    <w:rsid w:val="00A52BB2"/>
    <w:rsid w:val="00A5309E"/>
    <w:rsid w:val="00A53331"/>
    <w:rsid w:val="00A533A9"/>
    <w:rsid w:val="00A533D9"/>
    <w:rsid w:val="00A5384D"/>
    <w:rsid w:val="00A53F15"/>
    <w:rsid w:val="00A54185"/>
    <w:rsid w:val="00A54216"/>
    <w:rsid w:val="00A544B9"/>
    <w:rsid w:val="00A545E9"/>
    <w:rsid w:val="00A5461A"/>
    <w:rsid w:val="00A54922"/>
    <w:rsid w:val="00A549FD"/>
    <w:rsid w:val="00A54BEE"/>
    <w:rsid w:val="00A54E50"/>
    <w:rsid w:val="00A54EEB"/>
    <w:rsid w:val="00A54EFA"/>
    <w:rsid w:val="00A55200"/>
    <w:rsid w:val="00A5523D"/>
    <w:rsid w:val="00A55288"/>
    <w:rsid w:val="00A5528E"/>
    <w:rsid w:val="00A5533B"/>
    <w:rsid w:val="00A5547A"/>
    <w:rsid w:val="00A55670"/>
    <w:rsid w:val="00A55687"/>
    <w:rsid w:val="00A5570B"/>
    <w:rsid w:val="00A55896"/>
    <w:rsid w:val="00A55924"/>
    <w:rsid w:val="00A5595E"/>
    <w:rsid w:val="00A559E2"/>
    <w:rsid w:val="00A55BC7"/>
    <w:rsid w:val="00A55C6F"/>
    <w:rsid w:val="00A55EE3"/>
    <w:rsid w:val="00A55FB3"/>
    <w:rsid w:val="00A55FF1"/>
    <w:rsid w:val="00A56307"/>
    <w:rsid w:val="00A56B5C"/>
    <w:rsid w:val="00A56B69"/>
    <w:rsid w:val="00A56CBF"/>
    <w:rsid w:val="00A56D73"/>
    <w:rsid w:val="00A5701F"/>
    <w:rsid w:val="00A570A1"/>
    <w:rsid w:val="00A577F2"/>
    <w:rsid w:val="00A577F5"/>
    <w:rsid w:val="00A57910"/>
    <w:rsid w:val="00A57969"/>
    <w:rsid w:val="00A57AF2"/>
    <w:rsid w:val="00A57BBD"/>
    <w:rsid w:val="00A57D11"/>
    <w:rsid w:val="00A57D7D"/>
    <w:rsid w:val="00A57DFC"/>
    <w:rsid w:val="00A57F1E"/>
    <w:rsid w:val="00A57FD6"/>
    <w:rsid w:val="00A600AE"/>
    <w:rsid w:val="00A6013C"/>
    <w:rsid w:val="00A6042C"/>
    <w:rsid w:val="00A60527"/>
    <w:rsid w:val="00A60624"/>
    <w:rsid w:val="00A60632"/>
    <w:rsid w:val="00A60AF8"/>
    <w:rsid w:val="00A60BA3"/>
    <w:rsid w:val="00A60C27"/>
    <w:rsid w:val="00A60CF5"/>
    <w:rsid w:val="00A60D4D"/>
    <w:rsid w:val="00A60D60"/>
    <w:rsid w:val="00A60D96"/>
    <w:rsid w:val="00A60FFE"/>
    <w:rsid w:val="00A6125A"/>
    <w:rsid w:val="00A61446"/>
    <w:rsid w:val="00A6153B"/>
    <w:rsid w:val="00A6154E"/>
    <w:rsid w:val="00A6158F"/>
    <w:rsid w:val="00A61720"/>
    <w:rsid w:val="00A61859"/>
    <w:rsid w:val="00A61AF2"/>
    <w:rsid w:val="00A61B17"/>
    <w:rsid w:val="00A61E0D"/>
    <w:rsid w:val="00A62513"/>
    <w:rsid w:val="00A62520"/>
    <w:rsid w:val="00A62551"/>
    <w:rsid w:val="00A6256E"/>
    <w:rsid w:val="00A62667"/>
    <w:rsid w:val="00A628D5"/>
    <w:rsid w:val="00A62BB6"/>
    <w:rsid w:val="00A62C24"/>
    <w:rsid w:val="00A62C69"/>
    <w:rsid w:val="00A62CEF"/>
    <w:rsid w:val="00A62D40"/>
    <w:rsid w:val="00A62D9C"/>
    <w:rsid w:val="00A62EB3"/>
    <w:rsid w:val="00A62FE8"/>
    <w:rsid w:val="00A63221"/>
    <w:rsid w:val="00A6325E"/>
    <w:rsid w:val="00A6326F"/>
    <w:rsid w:val="00A63395"/>
    <w:rsid w:val="00A63415"/>
    <w:rsid w:val="00A636CC"/>
    <w:rsid w:val="00A63946"/>
    <w:rsid w:val="00A63A5A"/>
    <w:rsid w:val="00A63F83"/>
    <w:rsid w:val="00A64278"/>
    <w:rsid w:val="00A642A1"/>
    <w:rsid w:val="00A64409"/>
    <w:rsid w:val="00A64487"/>
    <w:rsid w:val="00A64624"/>
    <w:rsid w:val="00A64750"/>
    <w:rsid w:val="00A64B18"/>
    <w:rsid w:val="00A64BB7"/>
    <w:rsid w:val="00A64C1A"/>
    <w:rsid w:val="00A64E21"/>
    <w:rsid w:val="00A64E26"/>
    <w:rsid w:val="00A6532F"/>
    <w:rsid w:val="00A6576F"/>
    <w:rsid w:val="00A6581A"/>
    <w:rsid w:val="00A65D20"/>
    <w:rsid w:val="00A65E0E"/>
    <w:rsid w:val="00A65E68"/>
    <w:rsid w:val="00A65E8E"/>
    <w:rsid w:val="00A65F49"/>
    <w:rsid w:val="00A66231"/>
    <w:rsid w:val="00A664BD"/>
    <w:rsid w:val="00A6671B"/>
    <w:rsid w:val="00A667F8"/>
    <w:rsid w:val="00A66990"/>
    <w:rsid w:val="00A66D65"/>
    <w:rsid w:val="00A67045"/>
    <w:rsid w:val="00A671F2"/>
    <w:rsid w:val="00A6724C"/>
    <w:rsid w:val="00A6734E"/>
    <w:rsid w:val="00A67695"/>
    <w:rsid w:val="00A6772F"/>
    <w:rsid w:val="00A679AF"/>
    <w:rsid w:val="00A67B49"/>
    <w:rsid w:val="00A67CE7"/>
    <w:rsid w:val="00A67DF7"/>
    <w:rsid w:val="00A67F3F"/>
    <w:rsid w:val="00A67F51"/>
    <w:rsid w:val="00A70008"/>
    <w:rsid w:val="00A70102"/>
    <w:rsid w:val="00A7010E"/>
    <w:rsid w:val="00A702B7"/>
    <w:rsid w:val="00A7043B"/>
    <w:rsid w:val="00A70548"/>
    <w:rsid w:val="00A70745"/>
    <w:rsid w:val="00A70AB7"/>
    <w:rsid w:val="00A70AF5"/>
    <w:rsid w:val="00A70EFA"/>
    <w:rsid w:val="00A71231"/>
    <w:rsid w:val="00A714F9"/>
    <w:rsid w:val="00A71571"/>
    <w:rsid w:val="00A71598"/>
    <w:rsid w:val="00A715C2"/>
    <w:rsid w:val="00A7166D"/>
    <w:rsid w:val="00A7174A"/>
    <w:rsid w:val="00A718F1"/>
    <w:rsid w:val="00A71AB3"/>
    <w:rsid w:val="00A71B31"/>
    <w:rsid w:val="00A71D17"/>
    <w:rsid w:val="00A7233B"/>
    <w:rsid w:val="00A72556"/>
    <w:rsid w:val="00A725D5"/>
    <w:rsid w:val="00A725E9"/>
    <w:rsid w:val="00A726DB"/>
    <w:rsid w:val="00A726F2"/>
    <w:rsid w:val="00A72BF5"/>
    <w:rsid w:val="00A72C75"/>
    <w:rsid w:val="00A72E9A"/>
    <w:rsid w:val="00A731FA"/>
    <w:rsid w:val="00A732BB"/>
    <w:rsid w:val="00A733FF"/>
    <w:rsid w:val="00A7399F"/>
    <w:rsid w:val="00A739C2"/>
    <w:rsid w:val="00A73FD1"/>
    <w:rsid w:val="00A74026"/>
    <w:rsid w:val="00A74816"/>
    <w:rsid w:val="00A74A43"/>
    <w:rsid w:val="00A74D4D"/>
    <w:rsid w:val="00A74DCC"/>
    <w:rsid w:val="00A74E0A"/>
    <w:rsid w:val="00A74F7A"/>
    <w:rsid w:val="00A7515D"/>
    <w:rsid w:val="00A75469"/>
    <w:rsid w:val="00A754FE"/>
    <w:rsid w:val="00A7550E"/>
    <w:rsid w:val="00A75534"/>
    <w:rsid w:val="00A75563"/>
    <w:rsid w:val="00A75838"/>
    <w:rsid w:val="00A75942"/>
    <w:rsid w:val="00A75A01"/>
    <w:rsid w:val="00A75A38"/>
    <w:rsid w:val="00A75A54"/>
    <w:rsid w:val="00A75A81"/>
    <w:rsid w:val="00A75B6E"/>
    <w:rsid w:val="00A75D1E"/>
    <w:rsid w:val="00A75E1A"/>
    <w:rsid w:val="00A75E8D"/>
    <w:rsid w:val="00A75FE2"/>
    <w:rsid w:val="00A760B5"/>
    <w:rsid w:val="00A76199"/>
    <w:rsid w:val="00A763C1"/>
    <w:rsid w:val="00A7642C"/>
    <w:rsid w:val="00A76571"/>
    <w:rsid w:val="00A76730"/>
    <w:rsid w:val="00A76A52"/>
    <w:rsid w:val="00A76B11"/>
    <w:rsid w:val="00A76F51"/>
    <w:rsid w:val="00A76FC5"/>
    <w:rsid w:val="00A7704F"/>
    <w:rsid w:val="00A770CA"/>
    <w:rsid w:val="00A7715B"/>
    <w:rsid w:val="00A77290"/>
    <w:rsid w:val="00A772C0"/>
    <w:rsid w:val="00A77328"/>
    <w:rsid w:val="00A773BF"/>
    <w:rsid w:val="00A774F8"/>
    <w:rsid w:val="00A7757A"/>
    <w:rsid w:val="00A77613"/>
    <w:rsid w:val="00A77737"/>
    <w:rsid w:val="00A77773"/>
    <w:rsid w:val="00A77839"/>
    <w:rsid w:val="00A779A4"/>
    <w:rsid w:val="00A77AB4"/>
    <w:rsid w:val="00A77AFF"/>
    <w:rsid w:val="00A77BF5"/>
    <w:rsid w:val="00A77FFD"/>
    <w:rsid w:val="00A80286"/>
    <w:rsid w:val="00A802C7"/>
    <w:rsid w:val="00A802D3"/>
    <w:rsid w:val="00A806C0"/>
    <w:rsid w:val="00A80D2B"/>
    <w:rsid w:val="00A80FA1"/>
    <w:rsid w:val="00A81311"/>
    <w:rsid w:val="00A813F6"/>
    <w:rsid w:val="00A8141A"/>
    <w:rsid w:val="00A816A7"/>
    <w:rsid w:val="00A816F2"/>
    <w:rsid w:val="00A8186F"/>
    <w:rsid w:val="00A81CCB"/>
    <w:rsid w:val="00A82174"/>
    <w:rsid w:val="00A821C0"/>
    <w:rsid w:val="00A82685"/>
    <w:rsid w:val="00A8276D"/>
    <w:rsid w:val="00A82C5E"/>
    <w:rsid w:val="00A82C9D"/>
    <w:rsid w:val="00A82FFE"/>
    <w:rsid w:val="00A8301C"/>
    <w:rsid w:val="00A830F6"/>
    <w:rsid w:val="00A831B0"/>
    <w:rsid w:val="00A831D2"/>
    <w:rsid w:val="00A832F2"/>
    <w:rsid w:val="00A833DA"/>
    <w:rsid w:val="00A83564"/>
    <w:rsid w:val="00A836C8"/>
    <w:rsid w:val="00A83828"/>
    <w:rsid w:val="00A839C8"/>
    <w:rsid w:val="00A83B1F"/>
    <w:rsid w:val="00A83D0E"/>
    <w:rsid w:val="00A83D29"/>
    <w:rsid w:val="00A83D7E"/>
    <w:rsid w:val="00A83D85"/>
    <w:rsid w:val="00A8424C"/>
    <w:rsid w:val="00A84355"/>
    <w:rsid w:val="00A8444B"/>
    <w:rsid w:val="00A8462D"/>
    <w:rsid w:val="00A8468B"/>
    <w:rsid w:val="00A84799"/>
    <w:rsid w:val="00A849A8"/>
    <w:rsid w:val="00A84B91"/>
    <w:rsid w:val="00A84C78"/>
    <w:rsid w:val="00A84C94"/>
    <w:rsid w:val="00A84E3E"/>
    <w:rsid w:val="00A85107"/>
    <w:rsid w:val="00A85227"/>
    <w:rsid w:val="00A8525B"/>
    <w:rsid w:val="00A852BE"/>
    <w:rsid w:val="00A852EF"/>
    <w:rsid w:val="00A85301"/>
    <w:rsid w:val="00A85447"/>
    <w:rsid w:val="00A856A0"/>
    <w:rsid w:val="00A85ABB"/>
    <w:rsid w:val="00A85B96"/>
    <w:rsid w:val="00A85D30"/>
    <w:rsid w:val="00A8602C"/>
    <w:rsid w:val="00A8610C"/>
    <w:rsid w:val="00A86215"/>
    <w:rsid w:val="00A8638E"/>
    <w:rsid w:val="00A8650C"/>
    <w:rsid w:val="00A8656D"/>
    <w:rsid w:val="00A865F1"/>
    <w:rsid w:val="00A86798"/>
    <w:rsid w:val="00A86985"/>
    <w:rsid w:val="00A86C70"/>
    <w:rsid w:val="00A86D9A"/>
    <w:rsid w:val="00A86DF4"/>
    <w:rsid w:val="00A86F66"/>
    <w:rsid w:val="00A86FA6"/>
    <w:rsid w:val="00A86FF5"/>
    <w:rsid w:val="00A871F3"/>
    <w:rsid w:val="00A87256"/>
    <w:rsid w:val="00A8735D"/>
    <w:rsid w:val="00A87401"/>
    <w:rsid w:val="00A87503"/>
    <w:rsid w:val="00A87747"/>
    <w:rsid w:val="00A877C4"/>
    <w:rsid w:val="00A8794A"/>
    <w:rsid w:val="00A87A3F"/>
    <w:rsid w:val="00A87D3D"/>
    <w:rsid w:val="00A87ED1"/>
    <w:rsid w:val="00A87F6A"/>
    <w:rsid w:val="00A9003F"/>
    <w:rsid w:val="00A90190"/>
    <w:rsid w:val="00A907C5"/>
    <w:rsid w:val="00A907CC"/>
    <w:rsid w:val="00A90984"/>
    <w:rsid w:val="00A90B29"/>
    <w:rsid w:val="00A90C74"/>
    <w:rsid w:val="00A90DA1"/>
    <w:rsid w:val="00A90FDD"/>
    <w:rsid w:val="00A915D7"/>
    <w:rsid w:val="00A9167B"/>
    <w:rsid w:val="00A919E5"/>
    <w:rsid w:val="00A91B4C"/>
    <w:rsid w:val="00A91B94"/>
    <w:rsid w:val="00A91C19"/>
    <w:rsid w:val="00A91FBD"/>
    <w:rsid w:val="00A9238C"/>
    <w:rsid w:val="00A923E8"/>
    <w:rsid w:val="00A92450"/>
    <w:rsid w:val="00A924A8"/>
    <w:rsid w:val="00A924EC"/>
    <w:rsid w:val="00A9273F"/>
    <w:rsid w:val="00A927A0"/>
    <w:rsid w:val="00A92970"/>
    <w:rsid w:val="00A92C9A"/>
    <w:rsid w:val="00A9331E"/>
    <w:rsid w:val="00A93344"/>
    <w:rsid w:val="00A933E6"/>
    <w:rsid w:val="00A9346C"/>
    <w:rsid w:val="00A935D3"/>
    <w:rsid w:val="00A9382B"/>
    <w:rsid w:val="00A9387A"/>
    <w:rsid w:val="00A938DC"/>
    <w:rsid w:val="00A938E3"/>
    <w:rsid w:val="00A93A2D"/>
    <w:rsid w:val="00A93B51"/>
    <w:rsid w:val="00A93EB1"/>
    <w:rsid w:val="00A93EC2"/>
    <w:rsid w:val="00A941B7"/>
    <w:rsid w:val="00A941D8"/>
    <w:rsid w:val="00A94411"/>
    <w:rsid w:val="00A94A88"/>
    <w:rsid w:val="00A94CD2"/>
    <w:rsid w:val="00A94F66"/>
    <w:rsid w:val="00A94F7B"/>
    <w:rsid w:val="00A94FFA"/>
    <w:rsid w:val="00A95142"/>
    <w:rsid w:val="00A952EA"/>
    <w:rsid w:val="00A9537C"/>
    <w:rsid w:val="00A95619"/>
    <w:rsid w:val="00A95934"/>
    <w:rsid w:val="00A9593D"/>
    <w:rsid w:val="00A95B92"/>
    <w:rsid w:val="00A95EFA"/>
    <w:rsid w:val="00A9636F"/>
    <w:rsid w:val="00A963A6"/>
    <w:rsid w:val="00A9647D"/>
    <w:rsid w:val="00A9649F"/>
    <w:rsid w:val="00A964C6"/>
    <w:rsid w:val="00A964D8"/>
    <w:rsid w:val="00A966D2"/>
    <w:rsid w:val="00A966E4"/>
    <w:rsid w:val="00A96776"/>
    <w:rsid w:val="00A96786"/>
    <w:rsid w:val="00A96B8B"/>
    <w:rsid w:val="00A96BA9"/>
    <w:rsid w:val="00A96C3D"/>
    <w:rsid w:val="00A96CA5"/>
    <w:rsid w:val="00A96E4E"/>
    <w:rsid w:val="00A970D7"/>
    <w:rsid w:val="00A971C5"/>
    <w:rsid w:val="00A974FB"/>
    <w:rsid w:val="00A97669"/>
    <w:rsid w:val="00A97778"/>
    <w:rsid w:val="00A978EA"/>
    <w:rsid w:val="00A979CE"/>
    <w:rsid w:val="00A97A01"/>
    <w:rsid w:val="00A97A58"/>
    <w:rsid w:val="00A97A8C"/>
    <w:rsid w:val="00A97DD2"/>
    <w:rsid w:val="00A97FB7"/>
    <w:rsid w:val="00AA01BB"/>
    <w:rsid w:val="00AA023A"/>
    <w:rsid w:val="00AA0545"/>
    <w:rsid w:val="00AA05FB"/>
    <w:rsid w:val="00AA0788"/>
    <w:rsid w:val="00AA0BF1"/>
    <w:rsid w:val="00AA0CD7"/>
    <w:rsid w:val="00AA0E52"/>
    <w:rsid w:val="00AA1230"/>
    <w:rsid w:val="00AA1291"/>
    <w:rsid w:val="00AA14E3"/>
    <w:rsid w:val="00AA1763"/>
    <w:rsid w:val="00AA17BB"/>
    <w:rsid w:val="00AA226A"/>
    <w:rsid w:val="00AA251B"/>
    <w:rsid w:val="00AA2C06"/>
    <w:rsid w:val="00AA2D54"/>
    <w:rsid w:val="00AA3001"/>
    <w:rsid w:val="00AA308B"/>
    <w:rsid w:val="00AA328E"/>
    <w:rsid w:val="00AA3449"/>
    <w:rsid w:val="00AA3B4B"/>
    <w:rsid w:val="00AA3E5E"/>
    <w:rsid w:val="00AA3E7F"/>
    <w:rsid w:val="00AA3EC5"/>
    <w:rsid w:val="00AA3EFA"/>
    <w:rsid w:val="00AA3F6B"/>
    <w:rsid w:val="00AA3FF7"/>
    <w:rsid w:val="00AA4055"/>
    <w:rsid w:val="00AA4132"/>
    <w:rsid w:val="00AA43FD"/>
    <w:rsid w:val="00AA43FF"/>
    <w:rsid w:val="00AA459B"/>
    <w:rsid w:val="00AA4794"/>
    <w:rsid w:val="00AA4942"/>
    <w:rsid w:val="00AA4E7E"/>
    <w:rsid w:val="00AA51E9"/>
    <w:rsid w:val="00AA5306"/>
    <w:rsid w:val="00AA5327"/>
    <w:rsid w:val="00AA5438"/>
    <w:rsid w:val="00AA5520"/>
    <w:rsid w:val="00AA5742"/>
    <w:rsid w:val="00AA5DAC"/>
    <w:rsid w:val="00AA6036"/>
    <w:rsid w:val="00AA68F2"/>
    <w:rsid w:val="00AA6A0E"/>
    <w:rsid w:val="00AA6AD1"/>
    <w:rsid w:val="00AA6B92"/>
    <w:rsid w:val="00AA6C7C"/>
    <w:rsid w:val="00AA71A2"/>
    <w:rsid w:val="00AA732C"/>
    <w:rsid w:val="00AA74A6"/>
    <w:rsid w:val="00AA7B75"/>
    <w:rsid w:val="00AA7C73"/>
    <w:rsid w:val="00AA7D09"/>
    <w:rsid w:val="00AA7D0E"/>
    <w:rsid w:val="00AA7D3B"/>
    <w:rsid w:val="00AB0317"/>
    <w:rsid w:val="00AB059E"/>
    <w:rsid w:val="00AB063D"/>
    <w:rsid w:val="00AB0822"/>
    <w:rsid w:val="00AB0A73"/>
    <w:rsid w:val="00AB0BEE"/>
    <w:rsid w:val="00AB0CD3"/>
    <w:rsid w:val="00AB0DC2"/>
    <w:rsid w:val="00AB0EA7"/>
    <w:rsid w:val="00AB0EA8"/>
    <w:rsid w:val="00AB0F54"/>
    <w:rsid w:val="00AB11B0"/>
    <w:rsid w:val="00AB11BA"/>
    <w:rsid w:val="00AB13E1"/>
    <w:rsid w:val="00AB13F9"/>
    <w:rsid w:val="00AB14D6"/>
    <w:rsid w:val="00AB18E6"/>
    <w:rsid w:val="00AB191B"/>
    <w:rsid w:val="00AB19DD"/>
    <w:rsid w:val="00AB19F8"/>
    <w:rsid w:val="00AB1A4A"/>
    <w:rsid w:val="00AB1CF7"/>
    <w:rsid w:val="00AB1F2D"/>
    <w:rsid w:val="00AB21FA"/>
    <w:rsid w:val="00AB2362"/>
    <w:rsid w:val="00AB24ED"/>
    <w:rsid w:val="00AB2721"/>
    <w:rsid w:val="00AB2AF4"/>
    <w:rsid w:val="00AB2E3B"/>
    <w:rsid w:val="00AB3026"/>
    <w:rsid w:val="00AB310B"/>
    <w:rsid w:val="00AB3202"/>
    <w:rsid w:val="00AB342D"/>
    <w:rsid w:val="00AB36EE"/>
    <w:rsid w:val="00AB38F2"/>
    <w:rsid w:val="00AB39E5"/>
    <w:rsid w:val="00AB3A47"/>
    <w:rsid w:val="00AB3AEA"/>
    <w:rsid w:val="00AB3C5E"/>
    <w:rsid w:val="00AB3CA4"/>
    <w:rsid w:val="00AB3EF6"/>
    <w:rsid w:val="00AB3EFE"/>
    <w:rsid w:val="00AB3F46"/>
    <w:rsid w:val="00AB3FBD"/>
    <w:rsid w:val="00AB4081"/>
    <w:rsid w:val="00AB421E"/>
    <w:rsid w:val="00AB433E"/>
    <w:rsid w:val="00AB440A"/>
    <w:rsid w:val="00AB441F"/>
    <w:rsid w:val="00AB4605"/>
    <w:rsid w:val="00AB4889"/>
    <w:rsid w:val="00AB4903"/>
    <w:rsid w:val="00AB4946"/>
    <w:rsid w:val="00AB49CF"/>
    <w:rsid w:val="00AB4C18"/>
    <w:rsid w:val="00AB504D"/>
    <w:rsid w:val="00AB52DD"/>
    <w:rsid w:val="00AB537D"/>
    <w:rsid w:val="00AB540B"/>
    <w:rsid w:val="00AB5642"/>
    <w:rsid w:val="00AB59C3"/>
    <w:rsid w:val="00AB5DD5"/>
    <w:rsid w:val="00AB5F76"/>
    <w:rsid w:val="00AB600F"/>
    <w:rsid w:val="00AB60D9"/>
    <w:rsid w:val="00AB61E7"/>
    <w:rsid w:val="00AB6280"/>
    <w:rsid w:val="00AB64A0"/>
    <w:rsid w:val="00AB6979"/>
    <w:rsid w:val="00AB6A49"/>
    <w:rsid w:val="00AB6B6C"/>
    <w:rsid w:val="00AB6BC8"/>
    <w:rsid w:val="00AB6BE8"/>
    <w:rsid w:val="00AB6E9C"/>
    <w:rsid w:val="00AB6EB2"/>
    <w:rsid w:val="00AB6EE5"/>
    <w:rsid w:val="00AB7067"/>
    <w:rsid w:val="00AB70A8"/>
    <w:rsid w:val="00AB7401"/>
    <w:rsid w:val="00AB74FB"/>
    <w:rsid w:val="00AB76C7"/>
    <w:rsid w:val="00AB77D3"/>
    <w:rsid w:val="00AB7CB4"/>
    <w:rsid w:val="00AB7D4D"/>
    <w:rsid w:val="00AC0073"/>
    <w:rsid w:val="00AC009C"/>
    <w:rsid w:val="00AC012C"/>
    <w:rsid w:val="00AC0667"/>
    <w:rsid w:val="00AC06B0"/>
    <w:rsid w:val="00AC0724"/>
    <w:rsid w:val="00AC07C8"/>
    <w:rsid w:val="00AC0889"/>
    <w:rsid w:val="00AC0DFD"/>
    <w:rsid w:val="00AC0E08"/>
    <w:rsid w:val="00AC0EAA"/>
    <w:rsid w:val="00AC140A"/>
    <w:rsid w:val="00AC14D6"/>
    <w:rsid w:val="00AC1593"/>
    <w:rsid w:val="00AC15D7"/>
    <w:rsid w:val="00AC1D43"/>
    <w:rsid w:val="00AC1F72"/>
    <w:rsid w:val="00AC2111"/>
    <w:rsid w:val="00AC21EA"/>
    <w:rsid w:val="00AC2249"/>
    <w:rsid w:val="00AC24E3"/>
    <w:rsid w:val="00AC24E8"/>
    <w:rsid w:val="00AC27E0"/>
    <w:rsid w:val="00AC2841"/>
    <w:rsid w:val="00AC2A3A"/>
    <w:rsid w:val="00AC2D7D"/>
    <w:rsid w:val="00AC2E76"/>
    <w:rsid w:val="00AC2F46"/>
    <w:rsid w:val="00AC2FE5"/>
    <w:rsid w:val="00AC31DE"/>
    <w:rsid w:val="00AC3635"/>
    <w:rsid w:val="00AC3710"/>
    <w:rsid w:val="00AC375C"/>
    <w:rsid w:val="00AC38F0"/>
    <w:rsid w:val="00AC3AC1"/>
    <w:rsid w:val="00AC3F49"/>
    <w:rsid w:val="00AC409C"/>
    <w:rsid w:val="00AC40A4"/>
    <w:rsid w:val="00AC4318"/>
    <w:rsid w:val="00AC47E7"/>
    <w:rsid w:val="00AC4848"/>
    <w:rsid w:val="00AC48B0"/>
    <w:rsid w:val="00AC492E"/>
    <w:rsid w:val="00AC4AE7"/>
    <w:rsid w:val="00AC4C73"/>
    <w:rsid w:val="00AC4CD4"/>
    <w:rsid w:val="00AC4E5B"/>
    <w:rsid w:val="00AC528E"/>
    <w:rsid w:val="00AC5340"/>
    <w:rsid w:val="00AC582E"/>
    <w:rsid w:val="00AC5844"/>
    <w:rsid w:val="00AC590E"/>
    <w:rsid w:val="00AC5A43"/>
    <w:rsid w:val="00AC5A63"/>
    <w:rsid w:val="00AC5FA3"/>
    <w:rsid w:val="00AC6216"/>
    <w:rsid w:val="00AC628D"/>
    <w:rsid w:val="00AC62F1"/>
    <w:rsid w:val="00AC6828"/>
    <w:rsid w:val="00AC6B51"/>
    <w:rsid w:val="00AC6CA7"/>
    <w:rsid w:val="00AC6D60"/>
    <w:rsid w:val="00AC6F38"/>
    <w:rsid w:val="00AC706A"/>
    <w:rsid w:val="00AC72A2"/>
    <w:rsid w:val="00AC745A"/>
    <w:rsid w:val="00AC74FC"/>
    <w:rsid w:val="00AC756F"/>
    <w:rsid w:val="00AC75DE"/>
    <w:rsid w:val="00AC77B3"/>
    <w:rsid w:val="00AC7EED"/>
    <w:rsid w:val="00AC7F49"/>
    <w:rsid w:val="00AD00E3"/>
    <w:rsid w:val="00AD027D"/>
    <w:rsid w:val="00AD035B"/>
    <w:rsid w:val="00AD03FD"/>
    <w:rsid w:val="00AD0652"/>
    <w:rsid w:val="00AD0B77"/>
    <w:rsid w:val="00AD0BEC"/>
    <w:rsid w:val="00AD0D3E"/>
    <w:rsid w:val="00AD0E27"/>
    <w:rsid w:val="00AD13A1"/>
    <w:rsid w:val="00AD153F"/>
    <w:rsid w:val="00AD169B"/>
    <w:rsid w:val="00AD16F1"/>
    <w:rsid w:val="00AD16F2"/>
    <w:rsid w:val="00AD177C"/>
    <w:rsid w:val="00AD1AA7"/>
    <w:rsid w:val="00AD2428"/>
    <w:rsid w:val="00AD2794"/>
    <w:rsid w:val="00AD2883"/>
    <w:rsid w:val="00AD2EAE"/>
    <w:rsid w:val="00AD2EE9"/>
    <w:rsid w:val="00AD30A1"/>
    <w:rsid w:val="00AD34C1"/>
    <w:rsid w:val="00AD36EF"/>
    <w:rsid w:val="00AD373E"/>
    <w:rsid w:val="00AD392E"/>
    <w:rsid w:val="00AD3A63"/>
    <w:rsid w:val="00AD3C03"/>
    <w:rsid w:val="00AD4019"/>
    <w:rsid w:val="00AD4177"/>
    <w:rsid w:val="00AD4338"/>
    <w:rsid w:val="00AD4496"/>
    <w:rsid w:val="00AD44EA"/>
    <w:rsid w:val="00AD4716"/>
    <w:rsid w:val="00AD47A9"/>
    <w:rsid w:val="00AD4F86"/>
    <w:rsid w:val="00AD529F"/>
    <w:rsid w:val="00AD5591"/>
    <w:rsid w:val="00AD56F1"/>
    <w:rsid w:val="00AD5872"/>
    <w:rsid w:val="00AD5D9D"/>
    <w:rsid w:val="00AD5EE7"/>
    <w:rsid w:val="00AD5F7E"/>
    <w:rsid w:val="00AD5F92"/>
    <w:rsid w:val="00AD5FEB"/>
    <w:rsid w:val="00AD6204"/>
    <w:rsid w:val="00AD64AB"/>
    <w:rsid w:val="00AD67AE"/>
    <w:rsid w:val="00AD6969"/>
    <w:rsid w:val="00AD6AF8"/>
    <w:rsid w:val="00AD6C48"/>
    <w:rsid w:val="00AD6E1B"/>
    <w:rsid w:val="00AD7018"/>
    <w:rsid w:val="00AD76FC"/>
    <w:rsid w:val="00AD777C"/>
    <w:rsid w:val="00AD79CA"/>
    <w:rsid w:val="00AD7BC5"/>
    <w:rsid w:val="00AD7C76"/>
    <w:rsid w:val="00AD7C99"/>
    <w:rsid w:val="00AE0018"/>
    <w:rsid w:val="00AE0038"/>
    <w:rsid w:val="00AE031E"/>
    <w:rsid w:val="00AE0381"/>
    <w:rsid w:val="00AE03AB"/>
    <w:rsid w:val="00AE03D3"/>
    <w:rsid w:val="00AE0403"/>
    <w:rsid w:val="00AE0624"/>
    <w:rsid w:val="00AE06AE"/>
    <w:rsid w:val="00AE082D"/>
    <w:rsid w:val="00AE0BFE"/>
    <w:rsid w:val="00AE0D2C"/>
    <w:rsid w:val="00AE0D8F"/>
    <w:rsid w:val="00AE0EEF"/>
    <w:rsid w:val="00AE0F04"/>
    <w:rsid w:val="00AE1002"/>
    <w:rsid w:val="00AE1102"/>
    <w:rsid w:val="00AE11F4"/>
    <w:rsid w:val="00AE12C5"/>
    <w:rsid w:val="00AE1710"/>
    <w:rsid w:val="00AE19E0"/>
    <w:rsid w:val="00AE1CB9"/>
    <w:rsid w:val="00AE1FE7"/>
    <w:rsid w:val="00AE1FFC"/>
    <w:rsid w:val="00AE2081"/>
    <w:rsid w:val="00AE2218"/>
    <w:rsid w:val="00AE224C"/>
    <w:rsid w:val="00AE2496"/>
    <w:rsid w:val="00AE2634"/>
    <w:rsid w:val="00AE274D"/>
    <w:rsid w:val="00AE28F4"/>
    <w:rsid w:val="00AE28FD"/>
    <w:rsid w:val="00AE2C93"/>
    <w:rsid w:val="00AE2CC9"/>
    <w:rsid w:val="00AE2F11"/>
    <w:rsid w:val="00AE302F"/>
    <w:rsid w:val="00AE318C"/>
    <w:rsid w:val="00AE3204"/>
    <w:rsid w:val="00AE33CD"/>
    <w:rsid w:val="00AE349E"/>
    <w:rsid w:val="00AE35C3"/>
    <w:rsid w:val="00AE3752"/>
    <w:rsid w:val="00AE3B1F"/>
    <w:rsid w:val="00AE3B26"/>
    <w:rsid w:val="00AE3BA8"/>
    <w:rsid w:val="00AE3EFD"/>
    <w:rsid w:val="00AE40FD"/>
    <w:rsid w:val="00AE4607"/>
    <w:rsid w:val="00AE4747"/>
    <w:rsid w:val="00AE4A0B"/>
    <w:rsid w:val="00AE4A4A"/>
    <w:rsid w:val="00AE4A5D"/>
    <w:rsid w:val="00AE4ACC"/>
    <w:rsid w:val="00AE4C1C"/>
    <w:rsid w:val="00AE4E24"/>
    <w:rsid w:val="00AE4E5E"/>
    <w:rsid w:val="00AE52AB"/>
    <w:rsid w:val="00AE5441"/>
    <w:rsid w:val="00AE5527"/>
    <w:rsid w:val="00AE5889"/>
    <w:rsid w:val="00AE596D"/>
    <w:rsid w:val="00AE59A8"/>
    <w:rsid w:val="00AE5A57"/>
    <w:rsid w:val="00AE5C5C"/>
    <w:rsid w:val="00AE6036"/>
    <w:rsid w:val="00AE61E1"/>
    <w:rsid w:val="00AE6425"/>
    <w:rsid w:val="00AE643B"/>
    <w:rsid w:val="00AE69DC"/>
    <w:rsid w:val="00AE6B0A"/>
    <w:rsid w:val="00AE6CE5"/>
    <w:rsid w:val="00AE6E56"/>
    <w:rsid w:val="00AE6F40"/>
    <w:rsid w:val="00AE6FCF"/>
    <w:rsid w:val="00AE7083"/>
    <w:rsid w:val="00AE70C3"/>
    <w:rsid w:val="00AE70E7"/>
    <w:rsid w:val="00AE7115"/>
    <w:rsid w:val="00AE7475"/>
    <w:rsid w:val="00AE7521"/>
    <w:rsid w:val="00AE7824"/>
    <w:rsid w:val="00AE78A9"/>
    <w:rsid w:val="00AE78DB"/>
    <w:rsid w:val="00AE7BCC"/>
    <w:rsid w:val="00AE7D8D"/>
    <w:rsid w:val="00AF033D"/>
    <w:rsid w:val="00AF03D5"/>
    <w:rsid w:val="00AF065A"/>
    <w:rsid w:val="00AF0672"/>
    <w:rsid w:val="00AF0884"/>
    <w:rsid w:val="00AF0A5F"/>
    <w:rsid w:val="00AF0AFF"/>
    <w:rsid w:val="00AF0BB3"/>
    <w:rsid w:val="00AF0D0B"/>
    <w:rsid w:val="00AF0D1B"/>
    <w:rsid w:val="00AF0D47"/>
    <w:rsid w:val="00AF0F39"/>
    <w:rsid w:val="00AF13A0"/>
    <w:rsid w:val="00AF13D4"/>
    <w:rsid w:val="00AF19F9"/>
    <w:rsid w:val="00AF1B2F"/>
    <w:rsid w:val="00AF1B41"/>
    <w:rsid w:val="00AF1C5B"/>
    <w:rsid w:val="00AF1D20"/>
    <w:rsid w:val="00AF1E38"/>
    <w:rsid w:val="00AF1E78"/>
    <w:rsid w:val="00AF1F1D"/>
    <w:rsid w:val="00AF208D"/>
    <w:rsid w:val="00AF211B"/>
    <w:rsid w:val="00AF21C2"/>
    <w:rsid w:val="00AF23B8"/>
    <w:rsid w:val="00AF2414"/>
    <w:rsid w:val="00AF2419"/>
    <w:rsid w:val="00AF271F"/>
    <w:rsid w:val="00AF293A"/>
    <w:rsid w:val="00AF2962"/>
    <w:rsid w:val="00AF2982"/>
    <w:rsid w:val="00AF2A4F"/>
    <w:rsid w:val="00AF2A6A"/>
    <w:rsid w:val="00AF2B14"/>
    <w:rsid w:val="00AF2F80"/>
    <w:rsid w:val="00AF30C5"/>
    <w:rsid w:val="00AF35D0"/>
    <w:rsid w:val="00AF370D"/>
    <w:rsid w:val="00AF3775"/>
    <w:rsid w:val="00AF38C5"/>
    <w:rsid w:val="00AF39DD"/>
    <w:rsid w:val="00AF3B54"/>
    <w:rsid w:val="00AF3D21"/>
    <w:rsid w:val="00AF3DA8"/>
    <w:rsid w:val="00AF44B7"/>
    <w:rsid w:val="00AF4540"/>
    <w:rsid w:val="00AF4610"/>
    <w:rsid w:val="00AF48F0"/>
    <w:rsid w:val="00AF4B3C"/>
    <w:rsid w:val="00AF4C5A"/>
    <w:rsid w:val="00AF4D62"/>
    <w:rsid w:val="00AF4E97"/>
    <w:rsid w:val="00AF4F99"/>
    <w:rsid w:val="00AF5227"/>
    <w:rsid w:val="00AF53F7"/>
    <w:rsid w:val="00AF5494"/>
    <w:rsid w:val="00AF55DB"/>
    <w:rsid w:val="00AF569D"/>
    <w:rsid w:val="00AF5700"/>
    <w:rsid w:val="00AF589A"/>
    <w:rsid w:val="00AF58FC"/>
    <w:rsid w:val="00AF5B30"/>
    <w:rsid w:val="00AF5BCE"/>
    <w:rsid w:val="00AF5D8B"/>
    <w:rsid w:val="00AF5DCA"/>
    <w:rsid w:val="00AF5DCE"/>
    <w:rsid w:val="00AF60ED"/>
    <w:rsid w:val="00AF6150"/>
    <w:rsid w:val="00AF6764"/>
    <w:rsid w:val="00AF67B8"/>
    <w:rsid w:val="00AF67F1"/>
    <w:rsid w:val="00AF6E79"/>
    <w:rsid w:val="00AF6EA3"/>
    <w:rsid w:val="00AF6EF1"/>
    <w:rsid w:val="00AF6F65"/>
    <w:rsid w:val="00AF717F"/>
    <w:rsid w:val="00AF72DA"/>
    <w:rsid w:val="00AF7399"/>
    <w:rsid w:val="00AF743F"/>
    <w:rsid w:val="00AF770E"/>
    <w:rsid w:val="00AF7715"/>
    <w:rsid w:val="00AF77DC"/>
    <w:rsid w:val="00AF7999"/>
    <w:rsid w:val="00AF7B65"/>
    <w:rsid w:val="00AF7D91"/>
    <w:rsid w:val="00AF7E05"/>
    <w:rsid w:val="00AF7E94"/>
    <w:rsid w:val="00AF7EBD"/>
    <w:rsid w:val="00B000DF"/>
    <w:rsid w:val="00B0012C"/>
    <w:rsid w:val="00B002AA"/>
    <w:rsid w:val="00B00430"/>
    <w:rsid w:val="00B00704"/>
    <w:rsid w:val="00B00749"/>
    <w:rsid w:val="00B00ABB"/>
    <w:rsid w:val="00B00CB7"/>
    <w:rsid w:val="00B00D54"/>
    <w:rsid w:val="00B00DCF"/>
    <w:rsid w:val="00B00FB2"/>
    <w:rsid w:val="00B00FCB"/>
    <w:rsid w:val="00B01090"/>
    <w:rsid w:val="00B010C0"/>
    <w:rsid w:val="00B0122D"/>
    <w:rsid w:val="00B012A3"/>
    <w:rsid w:val="00B01401"/>
    <w:rsid w:val="00B01508"/>
    <w:rsid w:val="00B0182E"/>
    <w:rsid w:val="00B0189F"/>
    <w:rsid w:val="00B01AEA"/>
    <w:rsid w:val="00B01BEB"/>
    <w:rsid w:val="00B01DD5"/>
    <w:rsid w:val="00B01DDD"/>
    <w:rsid w:val="00B02064"/>
    <w:rsid w:val="00B02067"/>
    <w:rsid w:val="00B022D2"/>
    <w:rsid w:val="00B024DB"/>
    <w:rsid w:val="00B024E5"/>
    <w:rsid w:val="00B02868"/>
    <w:rsid w:val="00B02967"/>
    <w:rsid w:val="00B02A33"/>
    <w:rsid w:val="00B03045"/>
    <w:rsid w:val="00B032CD"/>
    <w:rsid w:val="00B03660"/>
    <w:rsid w:val="00B0374F"/>
    <w:rsid w:val="00B0376E"/>
    <w:rsid w:val="00B03E1B"/>
    <w:rsid w:val="00B03FCA"/>
    <w:rsid w:val="00B044F0"/>
    <w:rsid w:val="00B045C8"/>
    <w:rsid w:val="00B045CF"/>
    <w:rsid w:val="00B046A6"/>
    <w:rsid w:val="00B04AE5"/>
    <w:rsid w:val="00B04DA1"/>
    <w:rsid w:val="00B04DD7"/>
    <w:rsid w:val="00B04F49"/>
    <w:rsid w:val="00B04F97"/>
    <w:rsid w:val="00B05220"/>
    <w:rsid w:val="00B0538E"/>
    <w:rsid w:val="00B05446"/>
    <w:rsid w:val="00B05514"/>
    <w:rsid w:val="00B0552F"/>
    <w:rsid w:val="00B05634"/>
    <w:rsid w:val="00B05862"/>
    <w:rsid w:val="00B05A60"/>
    <w:rsid w:val="00B05AE4"/>
    <w:rsid w:val="00B05B0F"/>
    <w:rsid w:val="00B05C5A"/>
    <w:rsid w:val="00B05C5D"/>
    <w:rsid w:val="00B060A2"/>
    <w:rsid w:val="00B061C6"/>
    <w:rsid w:val="00B06399"/>
    <w:rsid w:val="00B065F2"/>
    <w:rsid w:val="00B06B9F"/>
    <w:rsid w:val="00B06BD1"/>
    <w:rsid w:val="00B06D7B"/>
    <w:rsid w:val="00B06E2B"/>
    <w:rsid w:val="00B06E52"/>
    <w:rsid w:val="00B07089"/>
    <w:rsid w:val="00B07151"/>
    <w:rsid w:val="00B0743A"/>
    <w:rsid w:val="00B07478"/>
    <w:rsid w:val="00B07606"/>
    <w:rsid w:val="00B0772F"/>
    <w:rsid w:val="00B07753"/>
    <w:rsid w:val="00B0795C"/>
    <w:rsid w:val="00B07AE4"/>
    <w:rsid w:val="00B07F2A"/>
    <w:rsid w:val="00B10090"/>
    <w:rsid w:val="00B1013E"/>
    <w:rsid w:val="00B10181"/>
    <w:rsid w:val="00B101CD"/>
    <w:rsid w:val="00B101DE"/>
    <w:rsid w:val="00B10207"/>
    <w:rsid w:val="00B102B3"/>
    <w:rsid w:val="00B1034C"/>
    <w:rsid w:val="00B1077E"/>
    <w:rsid w:val="00B107C9"/>
    <w:rsid w:val="00B10A6E"/>
    <w:rsid w:val="00B10B5F"/>
    <w:rsid w:val="00B10BBD"/>
    <w:rsid w:val="00B10BD8"/>
    <w:rsid w:val="00B10C57"/>
    <w:rsid w:val="00B10E36"/>
    <w:rsid w:val="00B11287"/>
    <w:rsid w:val="00B1133E"/>
    <w:rsid w:val="00B113E9"/>
    <w:rsid w:val="00B11986"/>
    <w:rsid w:val="00B11C42"/>
    <w:rsid w:val="00B11D15"/>
    <w:rsid w:val="00B11DE3"/>
    <w:rsid w:val="00B11F31"/>
    <w:rsid w:val="00B12014"/>
    <w:rsid w:val="00B12031"/>
    <w:rsid w:val="00B12246"/>
    <w:rsid w:val="00B12247"/>
    <w:rsid w:val="00B1225A"/>
    <w:rsid w:val="00B12481"/>
    <w:rsid w:val="00B125EE"/>
    <w:rsid w:val="00B126B9"/>
    <w:rsid w:val="00B1280B"/>
    <w:rsid w:val="00B12929"/>
    <w:rsid w:val="00B129F5"/>
    <w:rsid w:val="00B12B5D"/>
    <w:rsid w:val="00B12BB1"/>
    <w:rsid w:val="00B12C51"/>
    <w:rsid w:val="00B12C63"/>
    <w:rsid w:val="00B12D6E"/>
    <w:rsid w:val="00B12E9D"/>
    <w:rsid w:val="00B13224"/>
    <w:rsid w:val="00B13714"/>
    <w:rsid w:val="00B13782"/>
    <w:rsid w:val="00B1383D"/>
    <w:rsid w:val="00B13A1B"/>
    <w:rsid w:val="00B13AD4"/>
    <w:rsid w:val="00B13C9B"/>
    <w:rsid w:val="00B13CB4"/>
    <w:rsid w:val="00B13EFF"/>
    <w:rsid w:val="00B141F3"/>
    <w:rsid w:val="00B14345"/>
    <w:rsid w:val="00B1482A"/>
    <w:rsid w:val="00B14D40"/>
    <w:rsid w:val="00B14DD5"/>
    <w:rsid w:val="00B14F41"/>
    <w:rsid w:val="00B14FE5"/>
    <w:rsid w:val="00B153F3"/>
    <w:rsid w:val="00B156AC"/>
    <w:rsid w:val="00B156B8"/>
    <w:rsid w:val="00B15A69"/>
    <w:rsid w:val="00B15BD7"/>
    <w:rsid w:val="00B15C0A"/>
    <w:rsid w:val="00B15EA5"/>
    <w:rsid w:val="00B15FEE"/>
    <w:rsid w:val="00B1614E"/>
    <w:rsid w:val="00B1625D"/>
    <w:rsid w:val="00B164FF"/>
    <w:rsid w:val="00B1658B"/>
    <w:rsid w:val="00B16F6B"/>
    <w:rsid w:val="00B16FCF"/>
    <w:rsid w:val="00B16FF1"/>
    <w:rsid w:val="00B1701B"/>
    <w:rsid w:val="00B1715B"/>
    <w:rsid w:val="00B1723C"/>
    <w:rsid w:val="00B17438"/>
    <w:rsid w:val="00B17622"/>
    <w:rsid w:val="00B176FF"/>
    <w:rsid w:val="00B178BC"/>
    <w:rsid w:val="00B17900"/>
    <w:rsid w:val="00B17920"/>
    <w:rsid w:val="00B179E6"/>
    <w:rsid w:val="00B17A51"/>
    <w:rsid w:val="00B17B0E"/>
    <w:rsid w:val="00B17BB7"/>
    <w:rsid w:val="00B17DDB"/>
    <w:rsid w:val="00B20085"/>
    <w:rsid w:val="00B200B8"/>
    <w:rsid w:val="00B20282"/>
    <w:rsid w:val="00B2040B"/>
    <w:rsid w:val="00B2078E"/>
    <w:rsid w:val="00B2089D"/>
    <w:rsid w:val="00B20A4C"/>
    <w:rsid w:val="00B20B72"/>
    <w:rsid w:val="00B20DB8"/>
    <w:rsid w:val="00B2106A"/>
    <w:rsid w:val="00B2125E"/>
    <w:rsid w:val="00B213EF"/>
    <w:rsid w:val="00B21583"/>
    <w:rsid w:val="00B21640"/>
    <w:rsid w:val="00B216D9"/>
    <w:rsid w:val="00B217D2"/>
    <w:rsid w:val="00B2184B"/>
    <w:rsid w:val="00B21960"/>
    <w:rsid w:val="00B21AC1"/>
    <w:rsid w:val="00B21B3D"/>
    <w:rsid w:val="00B21C66"/>
    <w:rsid w:val="00B21CFD"/>
    <w:rsid w:val="00B21D28"/>
    <w:rsid w:val="00B21DBE"/>
    <w:rsid w:val="00B21DD7"/>
    <w:rsid w:val="00B21E73"/>
    <w:rsid w:val="00B2248D"/>
    <w:rsid w:val="00B22918"/>
    <w:rsid w:val="00B229A7"/>
    <w:rsid w:val="00B229EB"/>
    <w:rsid w:val="00B22BCA"/>
    <w:rsid w:val="00B22BCD"/>
    <w:rsid w:val="00B22F52"/>
    <w:rsid w:val="00B22FE8"/>
    <w:rsid w:val="00B230DD"/>
    <w:rsid w:val="00B235B8"/>
    <w:rsid w:val="00B235F3"/>
    <w:rsid w:val="00B2363E"/>
    <w:rsid w:val="00B23961"/>
    <w:rsid w:val="00B23A45"/>
    <w:rsid w:val="00B23ACF"/>
    <w:rsid w:val="00B23B41"/>
    <w:rsid w:val="00B23BF6"/>
    <w:rsid w:val="00B23C12"/>
    <w:rsid w:val="00B23C8A"/>
    <w:rsid w:val="00B23E6B"/>
    <w:rsid w:val="00B23F34"/>
    <w:rsid w:val="00B23F3E"/>
    <w:rsid w:val="00B24098"/>
    <w:rsid w:val="00B240A6"/>
    <w:rsid w:val="00B24252"/>
    <w:rsid w:val="00B2438B"/>
    <w:rsid w:val="00B244AD"/>
    <w:rsid w:val="00B24A5B"/>
    <w:rsid w:val="00B24E98"/>
    <w:rsid w:val="00B25049"/>
    <w:rsid w:val="00B2504B"/>
    <w:rsid w:val="00B25454"/>
    <w:rsid w:val="00B254BF"/>
    <w:rsid w:val="00B25939"/>
    <w:rsid w:val="00B25A45"/>
    <w:rsid w:val="00B25B28"/>
    <w:rsid w:val="00B25C74"/>
    <w:rsid w:val="00B25D2B"/>
    <w:rsid w:val="00B25EDF"/>
    <w:rsid w:val="00B25F55"/>
    <w:rsid w:val="00B260D7"/>
    <w:rsid w:val="00B2611C"/>
    <w:rsid w:val="00B2619F"/>
    <w:rsid w:val="00B2639F"/>
    <w:rsid w:val="00B264EB"/>
    <w:rsid w:val="00B265E5"/>
    <w:rsid w:val="00B26910"/>
    <w:rsid w:val="00B26F2D"/>
    <w:rsid w:val="00B270C1"/>
    <w:rsid w:val="00B2726C"/>
    <w:rsid w:val="00B2755A"/>
    <w:rsid w:val="00B277F8"/>
    <w:rsid w:val="00B27883"/>
    <w:rsid w:val="00B27E32"/>
    <w:rsid w:val="00B27E8D"/>
    <w:rsid w:val="00B3019F"/>
    <w:rsid w:val="00B301BE"/>
    <w:rsid w:val="00B30417"/>
    <w:rsid w:val="00B30501"/>
    <w:rsid w:val="00B3056F"/>
    <w:rsid w:val="00B30C59"/>
    <w:rsid w:val="00B30FA5"/>
    <w:rsid w:val="00B31142"/>
    <w:rsid w:val="00B312B3"/>
    <w:rsid w:val="00B316B4"/>
    <w:rsid w:val="00B3196B"/>
    <w:rsid w:val="00B31AEE"/>
    <w:rsid w:val="00B31CA3"/>
    <w:rsid w:val="00B321AB"/>
    <w:rsid w:val="00B3266F"/>
    <w:rsid w:val="00B3298B"/>
    <w:rsid w:val="00B32A00"/>
    <w:rsid w:val="00B32C6A"/>
    <w:rsid w:val="00B33083"/>
    <w:rsid w:val="00B33194"/>
    <w:rsid w:val="00B333D5"/>
    <w:rsid w:val="00B33A22"/>
    <w:rsid w:val="00B33BCA"/>
    <w:rsid w:val="00B33C19"/>
    <w:rsid w:val="00B33D44"/>
    <w:rsid w:val="00B341BA"/>
    <w:rsid w:val="00B342B6"/>
    <w:rsid w:val="00B344B4"/>
    <w:rsid w:val="00B344FC"/>
    <w:rsid w:val="00B348A0"/>
    <w:rsid w:val="00B349C5"/>
    <w:rsid w:val="00B34A29"/>
    <w:rsid w:val="00B34A2F"/>
    <w:rsid w:val="00B34AAA"/>
    <w:rsid w:val="00B34C39"/>
    <w:rsid w:val="00B34D04"/>
    <w:rsid w:val="00B34EA6"/>
    <w:rsid w:val="00B34FF4"/>
    <w:rsid w:val="00B351FB"/>
    <w:rsid w:val="00B352FE"/>
    <w:rsid w:val="00B3536A"/>
    <w:rsid w:val="00B35A2B"/>
    <w:rsid w:val="00B35AEE"/>
    <w:rsid w:val="00B35B36"/>
    <w:rsid w:val="00B35EA8"/>
    <w:rsid w:val="00B36223"/>
    <w:rsid w:val="00B362CE"/>
    <w:rsid w:val="00B36338"/>
    <w:rsid w:val="00B366BD"/>
    <w:rsid w:val="00B366E5"/>
    <w:rsid w:val="00B36DAE"/>
    <w:rsid w:val="00B36DD5"/>
    <w:rsid w:val="00B37088"/>
    <w:rsid w:val="00B373C3"/>
    <w:rsid w:val="00B3746B"/>
    <w:rsid w:val="00B37514"/>
    <w:rsid w:val="00B3757C"/>
    <w:rsid w:val="00B3777B"/>
    <w:rsid w:val="00B377D7"/>
    <w:rsid w:val="00B3785E"/>
    <w:rsid w:val="00B378DF"/>
    <w:rsid w:val="00B379D9"/>
    <w:rsid w:val="00B37D21"/>
    <w:rsid w:val="00B4038E"/>
    <w:rsid w:val="00B404E1"/>
    <w:rsid w:val="00B4081A"/>
    <w:rsid w:val="00B4092D"/>
    <w:rsid w:val="00B409FD"/>
    <w:rsid w:val="00B40A37"/>
    <w:rsid w:val="00B40C35"/>
    <w:rsid w:val="00B40C92"/>
    <w:rsid w:val="00B40ECB"/>
    <w:rsid w:val="00B4122C"/>
    <w:rsid w:val="00B41569"/>
    <w:rsid w:val="00B41827"/>
    <w:rsid w:val="00B418F8"/>
    <w:rsid w:val="00B4190A"/>
    <w:rsid w:val="00B41BAE"/>
    <w:rsid w:val="00B41C64"/>
    <w:rsid w:val="00B41C80"/>
    <w:rsid w:val="00B41DDD"/>
    <w:rsid w:val="00B41E7C"/>
    <w:rsid w:val="00B42090"/>
    <w:rsid w:val="00B422F5"/>
    <w:rsid w:val="00B42482"/>
    <w:rsid w:val="00B425AC"/>
    <w:rsid w:val="00B4262B"/>
    <w:rsid w:val="00B426DB"/>
    <w:rsid w:val="00B426E3"/>
    <w:rsid w:val="00B42778"/>
    <w:rsid w:val="00B42821"/>
    <w:rsid w:val="00B4289F"/>
    <w:rsid w:val="00B429A8"/>
    <w:rsid w:val="00B42AB6"/>
    <w:rsid w:val="00B42B08"/>
    <w:rsid w:val="00B431B0"/>
    <w:rsid w:val="00B431C8"/>
    <w:rsid w:val="00B43206"/>
    <w:rsid w:val="00B4326A"/>
    <w:rsid w:val="00B43277"/>
    <w:rsid w:val="00B433F2"/>
    <w:rsid w:val="00B43619"/>
    <w:rsid w:val="00B436E2"/>
    <w:rsid w:val="00B4370A"/>
    <w:rsid w:val="00B43732"/>
    <w:rsid w:val="00B43AD6"/>
    <w:rsid w:val="00B43B1A"/>
    <w:rsid w:val="00B43B77"/>
    <w:rsid w:val="00B43B97"/>
    <w:rsid w:val="00B43CA5"/>
    <w:rsid w:val="00B43D7E"/>
    <w:rsid w:val="00B43D8E"/>
    <w:rsid w:val="00B43E2C"/>
    <w:rsid w:val="00B43EC8"/>
    <w:rsid w:val="00B43F9A"/>
    <w:rsid w:val="00B44366"/>
    <w:rsid w:val="00B444EC"/>
    <w:rsid w:val="00B446C4"/>
    <w:rsid w:val="00B4482A"/>
    <w:rsid w:val="00B44A13"/>
    <w:rsid w:val="00B44A7F"/>
    <w:rsid w:val="00B44B16"/>
    <w:rsid w:val="00B44D29"/>
    <w:rsid w:val="00B44D84"/>
    <w:rsid w:val="00B44D9B"/>
    <w:rsid w:val="00B44E0F"/>
    <w:rsid w:val="00B44FF5"/>
    <w:rsid w:val="00B4511F"/>
    <w:rsid w:val="00B45178"/>
    <w:rsid w:val="00B452B7"/>
    <w:rsid w:val="00B4530B"/>
    <w:rsid w:val="00B453AD"/>
    <w:rsid w:val="00B454C3"/>
    <w:rsid w:val="00B45548"/>
    <w:rsid w:val="00B455A6"/>
    <w:rsid w:val="00B45796"/>
    <w:rsid w:val="00B45821"/>
    <w:rsid w:val="00B45BEF"/>
    <w:rsid w:val="00B45DE9"/>
    <w:rsid w:val="00B4604F"/>
    <w:rsid w:val="00B4608C"/>
    <w:rsid w:val="00B462A7"/>
    <w:rsid w:val="00B46324"/>
    <w:rsid w:val="00B463D1"/>
    <w:rsid w:val="00B46711"/>
    <w:rsid w:val="00B4674A"/>
    <w:rsid w:val="00B46807"/>
    <w:rsid w:val="00B46B3D"/>
    <w:rsid w:val="00B46C35"/>
    <w:rsid w:val="00B46C4B"/>
    <w:rsid w:val="00B46CF8"/>
    <w:rsid w:val="00B46D22"/>
    <w:rsid w:val="00B46E27"/>
    <w:rsid w:val="00B46E8E"/>
    <w:rsid w:val="00B46ED9"/>
    <w:rsid w:val="00B47053"/>
    <w:rsid w:val="00B4714E"/>
    <w:rsid w:val="00B4719A"/>
    <w:rsid w:val="00B471B7"/>
    <w:rsid w:val="00B4725D"/>
    <w:rsid w:val="00B472F2"/>
    <w:rsid w:val="00B477C4"/>
    <w:rsid w:val="00B478D1"/>
    <w:rsid w:val="00B4790B"/>
    <w:rsid w:val="00B47977"/>
    <w:rsid w:val="00B479AF"/>
    <w:rsid w:val="00B47B48"/>
    <w:rsid w:val="00B47BEB"/>
    <w:rsid w:val="00B47D99"/>
    <w:rsid w:val="00B47DEB"/>
    <w:rsid w:val="00B47FD4"/>
    <w:rsid w:val="00B500C1"/>
    <w:rsid w:val="00B500D0"/>
    <w:rsid w:val="00B502F6"/>
    <w:rsid w:val="00B5035F"/>
    <w:rsid w:val="00B507BB"/>
    <w:rsid w:val="00B50849"/>
    <w:rsid w:val="00B509CD"/>
    <w:rsid w:val="00B50A31"/>
    <w:rsid w:val="00B50B1B"/>
    <w:rsid w:val="00B50B2D"/>
    <w:rsid w:val="00B50DB0"/>
    <w:rsid w:val="00B51181"/>
    <w:rsid w:val="00B51939"/>
    <w:rsid w:val="00B519EA"/>
    <w:rsid w:val="00B51AA4"/>
    <w:rsid w:val="00B51C2A"/>
    <w:rsid w:val="00B51CDF"/>
    <w:rsid w:val="00B51E2D"/>
    <w:rsid w:val="00B51F0C"/>
    <w:rsid w:val="00B51FC2"/>
    <w:rsid w:val="00B523B4"/>
    <w:rsid w:val="00B52513"/>
    <w:rsid w:val="00B5280C"/>
    <w:rsid w:val="00B52A72"/>
    <w:rsid w:val="00B52AF5"/>
    <w:rsid w:val="00B52E3D"/>
    <w:rsid w:val="00B52F92"/>
    <w:rsid w:val="00B531E3"/>
    <w:rsid w:val="00B531E5"/>
    <w:rsid w:val="00B532C4"/>
    <w:rsid w:val="00B535AC"/>
    <w:rsid w:val="00B535DF"/>
    <w:rsid w:val="00B53637"/>
    <w:rsid w:val="00B536C1"/>
    <w:rsid w:val="00B536F9"/>
    <w:rsid w:val="00B537D6"/>
    <w:rsid w:val="00B53D65"/>
    <w:rsid w:val="00B53E68"/>
    <w:rsid w:val="00B53EE7"/>
    <w:rsid w:val="00B53FE5"/>
    <w:rsid w:val="00B541B4"/>
    <w:rsid w:val="00B5440F"/>
    <w:rsid w:val="00B54458"/>
    <w:rsid w:val="00B5453C"/>
    <w:rsid w:val="00B54653"/>
    <w:rsid w:val="00B5467E"/>
    <w:rsid w:val="00B548BD"/>
    <w:rsid w:val="00B5493C"/>
    <w:rsid w:val="00B54948"/>
    <w:rsid w:val="00B54AE6"/>
    <w:rsid w:val="00B54E97"/>
    <w:rsid w:val="00B5500D"/>
    <w:rsid w:val="00B55116"/>
    <w:rsid w:val="00B55363"/>
    <w:rsid w:val="00B556FF"/>
    <w:rsid w:val="00B5580C"/>
    <w:rsid w:val="00B558E7"/>
    <w:rsid w:val="00B55904"/>
    <w:rsid w:val="00B559F8"/>
    <w:rsid w:val="00B55BDC"/>
    <w:rsid w:val="00B55CC0"/>
    <w:rsid w:val="00B55CE1"/>
    <w:rsid w:val="00B56049"/>
    <w:rsid w:val="00B56179"/>
    <w:rsid w:val="00B5631E"/>
    <w:rsid w:val="00B564FF"/>
    <w:rsid w:val="00B568F3"/>
    <w:rsid w:val="00B56939"/>
    <w:rsid w:val="00B56A27"/>
    <w:rsid w:val="00B56A65"/>
    <w:rsid w:val="00B56D09"/>
    <w:rsid w:val="00B56D24"/>
    <w:rsid w:val="00B570CF"/>
    <w:rsid w:val="00B57492"/>
    <w:rsid w:val="00B5769C"/>
    <w:rsid w:val="00B577B2"/>
    <w:rsid w:val="00B578EB"/>
    <w:rsid w:val="00B57A3C"/>
    <w:rsid w:val="00B57A60"/>
    <w:rsid w:val="00B57E9F"/>
    <w:rsid w:val="00B57F73"/>
    <w:rsid w:val="00B603C1"/>
    <w:rsid w:val="00B604A3"/>
    <w:rsid w:val="00B604ED"/>
    <w:rsid w:val="00B6050F"/>
    <w:rsid w:val="00B60542"/>
    <w:rsid w:val="00B605B0"/>
    <w:rsid w:val="00B605D0"/>
    <w:rsid w:val="00B60654"/>
    <w:rsid w:val="00B6071D"/>
    <w:rsid w:val="00B6079F"/>
    <w:rsid w:val="00B60F8D"/>
    <w:rsid w:val="00B60F9F"/>
    <w:rsid w:val="00B61184"/>
    <w:rsid w:val="00B61189"/>
    <w:rsid w:val="00B6125D"/>
    <w:rsid w:val="00B61265"/>
    <w:rsid w:val="00B61385"/>
    <w:rsid w:val="00B614BB"/>
    <w:rsid w:val="00B614D1"/>
    <w:rsid w:val="00B6184F"/>
    <w:rsid w:val="00B619D7"/>
    <w:rsid w:val="00B619DD"/>
    <w:rsid w:val="00B61B73"/>
    <w:rsid w:val="00B61E87"/>
    <w:rsid w:val="00B61F70"/>
    <w:rsid w:val="00B6205B"/>
    <w:rsid w:val="00B6265D"/>
    <w:rsid w:val="00B62779"/>
    <w:rsid w:val="00B62808"/>
    <w:rsid w:val="00B628C1"/>
    <w:rsid w:val="00B62AB1"/>
    <w:rsid w:val="00B62B64"/>
    <w:rsid w:val="00B62C04"/>
    <w:rsid w:val="00B62CAD"/>
    <w:rsid w:val="00B62E5D"/>
    <w:rsid w:val="00B62F4E"/>
    <w:rsid w:val="00B62F7A"/>
    <w:rsid w:val="00B63233"/>
    <w:rsid w:val="00B63492"/>
    <w:rsid w:val="00B63520"/>
    <w:rsid w:val="00B6366C"/>
    <w:rsid w:val="00B639F6"/>
    <w:rsid w:val="00B63DC4"/>
    <w:rsid w:val="00B63E0B"/>
    <w:rsid w:val="00B63E0F"/>
    <w:rsid w:val="00B64246"/>
    <w:rsid w:val="00B644F8"/>
    <w:rsid w:val="00B646AE"/>
    <w:rsid w:val="00B64765"/>
    <w:rsid w:val="00B649BC"/>
    <w:rsid w:val="00B64C08"/>
    <w:rsid w:val="00B64C27"/>
    <w:rsid w:val="00B64D36"/>
    <w:rsid w:val="00B64E42"/>
    <w:rsid w:val="00B64EB5"/>
    <w:rsid w:val="00B64FDB"/>
    <w:rsid w:val="00B64FDE"/>
    <w:rsid w:val="00B650FA"/>
    <w:rsid w:val="00B651DA"/>
    <w:rsid w:val="00B6534A"/>
    <w:rsid w:val="00B6546C"/>
    <w:rsid w:val="00B65478"/>
    <w:rsid w:val="00B65495"/>
    <w:rsid w:val="00B6559F"/>
    <w:rsid w:val="00B656FB"/>
    <w:rsid w:val="00B657C2"/>
    <w:rsid w:val="00B65A97"/>
    <w:rsid w:val="00B65EBE"/>
    <w:rsid w:val="00B65F2C"/>
    <w:rsid w:val="00B661CE"/>
    <w:rsid w:val="00B66259"/>
    <w:rsid w:val="00B66641"/>
    <w:rsid w:val="00B66735"/>
    <w:rsid w:val="00B6692B"/>
    <w:rsid w:val="00B6698E"/>
    <w:rsid w:val="00B66A27"/>
    <w:rsid w:val="00B66C19"/>
    <w:rsid w:val="00B66E3C"/>
    <w:rsid w:val="00B66F13"/>
    <w:rsid w:val="00B670EB"/>
    <w:rsid w:val="00B67291"/>
    <w:rsid w:val="00B6764B"/>
    <w:rsid w:val="00B6792D"/>
    <w:rsid w:val="00B67A65"/>
    <w:rsid w:val="00B67C23"/>
    <w:rsid w:val="00B67E0C"/>
    <w:rsid w:val="00B67EB2"/>
    <w:rsid w:val="00B67FF8"/>
    <w:rsid w:val="00B7005E"/>
    <w:rsid w:val="00B700A8"/>
    <w:rsid w:val="00B70174"/>
    <w:rsid w:val="00B7037D"/>
    <w:rsid w:val="00B703DA"/>
    <w:rsid w:val="00B7046C"/>
    <w:rsid w:val="00B704F8"/>
    <w:rsid w:val="00B70686"/>
    <w:rsid w:val="00B70958"/>
    <w:rsid w:val="00B70B20"/>
    <w:rsid w:val="00B70B5E"/>
    <w:rsid w:val="00B70BCF"/>
    <w:rsid w:val="00B70BF7"/>
    <w:rsid w:val="00B70E8B"/>
    <w:rsid w:val="00B710E7"/>
    <w:rsid w:val="00B71199"/>
    <w:rsid w:val="00B712FF"/>
    <w:rsid w:val="00B7148E"/>
    <w:rsid w:val="00B71671"/>
    <w:rsid w:val="00B7185C"/>
    <w:rsid w:val="00B719F0"/>
    <w:rsid w:val="00B71A97"/>
    <w:rsid w:val="00B71B56"/>
    <w:rsid w:val="00B71CC8"/>
    <w:rsid w:val="00B71D1B"/>
    <w:rsid w:val="00B71D60"/>
    <w:rsid w:val="00B71F2E"/>
    <w:rsid w:val="00B723DA"/>
    <w:rsid w:val="00B726E5"/>
    <w:rsid w:val="00B728CC"/>
    <w:rsid w:val="00B7299D"/>
    <w:rsid w:val="00B72C40"/>
    <w:rsid w:val="00B72C6D"/>
    <w:rsid w:val="00B72DD3"/>
    <w:rsid w:val="00B72E1E"/>
    <w:rsid w:val="00B732D9"/>
    <w:rsid w:val="00B73487"/>
    <w:rsid w:val="00B735CC"/>
    <w:rsid w:val="00B73A8E"/>
    <w:rsid w:val="00B73AB7"/>
    <w:rsid w:val="00B73CFD"/>
    <w:rsid w:val="00B73D00"/>
    <w:rsid w:val="00B73D4A"/>
    <w:rsid w:val="00B7410B"/>
    <w:rsid w:val="00B74148"/>
    <w:rsid w:val="00B7426F"/>
    <w:rsid w:val="00B74406"/>
    <w:rsid w:val="00B74445"/>
    <w:rsid w:val="00B7460B"/>
    <w:rsid w:val="00B747F3"/>
    <w:rsid w:val="00B74893"/>
    <w:rsid w:val="00B749D0"/>
    <w:rsid w:val="00B74E11"/>
    <w:rsid w:val="00B7501E"/>
    <w:rsid w:val="00B7519D"/>
    <w:rsid w:val="00B751D8"/>
    <w:rsid w:val="00B75783"/>
    <w:rsid w:val="00B75D1A"/>
    <w:rsid w:val="00B75DA0"/>
    <w:rsid w:val="00B75F5F"/>
    <w:rsid w:val="00B75F70"/>
    <w:rsid w:val="00B76363"/>
    <w:rsid w:val="00B76491"/>
    <w:rsid w:val="00B765DA"/>
    <w:rsid w:val="00B765DC"/>
    <w:rsid w:val="00B76605"/>
    <w:rsid w:val="00B7670F"/>
    <w:rsid w:val="00B76912"/>
    <w:rsid w:val="00B769C8"/>
    <w:rsid w:val="00B76A20"/>
    <w:rsid w:val="00B76D7C"/>
    <w:rsid w:val="00B76F8F"/>
    <w:rsid w:val="00B77340"/>
    <w:rsid w:val="00B77762"/>
    <w:rsid w:val="00B777F8"/>
    <w:rsid w:val="00B77C8B"/>
    <w:rsid w:val="00B77CB5"/>
    <w:rsid w:val="00B77D8B"/>
    <w:rsid w:val="00B77EBB"/>
    <w:rsid w:val="00B77F59"/>
    <w:rsid w:val="00B80089"/>
    <w:rsid w:val="00B803DE"/>
    <w:rsid w:val="00B804E9"/>
    <w:rsid w:val="00B805D9"/>
    <w:rsid w:val="00B806DC"/>
    <w:rsid w:val="00B806E8"/>
    <w:rsid w:val="00B8077E"/>
    <w:rsid w:val="00B80917"/>
    <w:rsid w:val="00B809C5"/>
    <w:rsid w:val="00B80A51"/>
    <w:rsid w:val="00B80C1B"/>
    <w:rsid w:val="00B80F01"/>
    <w:rsid w:val="00B8185A"/>
    <w:rsid w:val="00B81D99"/>
    <w:rsid w:val="00B81DB7"/>
    <w:rsid w:val="00B81F0C"/>
    <w:rsid w:val="00B821B9"/>
    <w:rsid w:val="00B822C5"/>
    <w:rsid w:val="00B823AC"/>
    <w:rsid w:val="00B8251A"/>
    <w:rsid w:val="00B826C5"/>
    <w:rsid w:val="00B8272E"/>
    <w:rsid w:val="00B827BC"/>
    <w:rsid w:val="00B82A56"/>
    <w:rsid w:val="00B82C03"/>
    <w:rsid w:val="00B82D37"/>
    <w:rsid w:val="00B82FB8"/>
    <w:rsid w:val="00B831A6"/>
    <w:rsid w:val="00B831C8"/>
    <w:rsid w:val="00B834FB"/>
    <w:rsid w:val="00B83590"/>
    <w:rsid w:val="00B8359C"/>
    <w:rsid w:val="00B83622"/>
    <w:rsid w:val="00B8369B"/>
    <w:rsid w:val="00B8371A"/>
    <w:rsid w:val="00B83865"/>
    <w:rsid w:val="00B839A3"/>
    <w:rsid w:val="00B84073"/>
    <w:rsid w:val="00B84177"/>
    <w:rsid w:val="00B84268"/>
    <w:rsid w:val="00B8442D"/>
    <w:rsid w:val="00B84458"/>
    <w:rsid w:val="00B84552"/>
    <w:rsid w:val="00B845A9"/>
    <w:rsid w:val="00B84730"/>
    <w:rsid w:val="00B84C66"/>
    <w:rsid w:val="00B84D03"/>
    <w:rsid w:val="00B84E83"/>
    <w:rsid w:val="00B8501D"/>
    <w:rsid w:val="00B850A2"/>
    <w:rsid w:val="00B85358"/>
    <w:rsid w:val="00B8538C"/>
    <w:rsid w:val="00B8553A"/>
    <w:rsid w:val="00B855F9"/>
    <w:rsid w:val="00B8587B"/>
    <w:rsid w:val="00B85C25"/>
    <w:rsid w:val="00B85E92"/>
    <w:rsid w:val="00B86317"/>
    <w:rsid w:val="00B863AA"/>
    <w:rsid w:val="00B86507"/>
    <w:rsid w:val="00B867B0"/>
    <w:rsid w:val="00B86854"/>
    <w:rsid w:val="00B86AE1"/>
    <w:rsid w:val="00B86DD2"/>
    <w:rsid w:val="00B86F9E"/>
    <w:rsid w:val="00B87065"/>
    <w:rsid w:val="00B8710A"/>
    <w:rsid w:val="00B87301"/>
    <w:rsid w:val="00B873D6"/>
    <w:rsid w:val="00B873F4"/>
    <w:rsid w:val="00B874D9"/>
    <w:rsid w:val="00B87515"/>
    <w:rsid w:val="00B87638"/>
    <w:rsid w:val="00B87751"/>
    <w:rsid w:val="00B877EC"/>
    <w:rsid w:val="00B878DC"/>
    <w:rsid w:val="00B87A9A"/>
    <w:rsid w:val="00B87EB6"/>
    <w:rsid w:val="00B87F3B"/>
    <w:rsid w:val="00B903DD"/>
    <w:rsid w:val="00B90533"/>
    <w:rsid w:val="00B90817"/>
    <w:rsid w:val="00B90BBE"/>
    <w:rsid w:val="00B90D51"/>
    <w:rsid w:val="00B90DAF"/>
    <w:rsid w:val="00B90FBB"/>
    <w:rsid w:val="00B910EE"/>
    <w:rsid w:val="00B913C3"/>
    <w:rsid w:val="00B9150A"/>
    <w:rsid w:val="00B91563"/>
    <w:rsid w:val="00B915F0"/>
    <w:rsid w:val="00B9162B"/>
    <w:rsid w:val="00B9175C"/>
    <w:rsid w:val="00B9178A"/>
    <w:rsid w:val="00B918F7"/>
    <w:rsid w:val="00B91D6F"/>
    <w:rsid w:val="00B91E65"/>
    <w:rsid w:val="00B91ED1"/>
    <w:rsid w:val="00B91F2E"/>
    <w:rsid w:val="00B92006"/>
    <w:rsid w:val="00B920F7"/>
    <w:rsid w:val="00B920F8"/>
    <w:rsid w:val="00B92128"/>
    <w:rsid w:val="00B924E6"/>
    <w:rsid w:val="00B9269C"/>
    <w:rsid w:val="00B92946"/>
    <w:rsid w:val="00B92A6E"/>
    <w:rsid w:val="00B92BC6"/>
    <w:rsid w:val="00B92E0F"/>
    <w:rsid w:val="00B93006"/>
    <w:rsid w:val="00B933D5"/>
    <w:rsid w:val="00B933F5"/>
    <w:rsid w:val="00B93526"/>
    <w:rsid w:val="00B938C9"/>
    <w:rsid w:val="00B93A46"/>
    <w:rsid w:val="00B93D4F"/>
    <w:rsid w:val="00B93EA6"/>
    <w:rsid w:val="00B94029"/>
    <w:rsid w:val="00B94453"/>
    <w:rsid w:val="00B944E3"/>
    <w:rsid w:val="00B948E5"/>
    <w:rsid w:val="00B94A91"/>
    <w:rsid w:val="00B94B03"/>
    <w:rsid w:val="00B94B82"/>
    <w:rsid w:val="00B952EB"/>
    <w:rsid w:val="00B95360"/>
    <w:rsid w:val="00B9550C"/>
    <w:rsid w:val="00B95795"/>
    <w:rsid w:val="00B95858"/>
    <w:rsid w:val="00B95884"/>
    <w:rsid w:val="00B95A58"/>
    <w:rsid w:val="00B95FE4"/>
    <w:rsid w:val="00B9604B"/>
    <w:rsid w:val="00B962D6"/>
    <w:rsid w:val="00B9668D"/>
    <w:rsid w:val="00B96AE0"/>
    <w:rsid w:val="00B96E50"/>
    <w:rsid w:val="00B96F79"/>
    <w:rsid w:val="00B96FD9"/>
    <w:rsid w:val="00B97094"/>
    <w:rsid w:val="00B973A8"/>
    <w:rsid w:val="00B975C6"/>
    <w:rsid w:val="00B9774A"/>
    <w:rsid w:val="00B97A54"/>
    <w:rsid w:val="00B97BEC"/>
    <w:rsid w:val="00B97CCB"/>
    <w:rsid w:val="00B97E5D"/>
    <w:rsid w:val="00B97F16"/>
    <w:rsid w:val="00BA0102"/>
    <w:rsid w:val="00BA043D"/>
    <w:rsid w:val="00BA06A1"/>
    <w:rsid w:val="00BA07EC"/>
    <w:rsid w:val="00BA07F5"/>
    <w:rsid w:val="00BA08E7"/>
    <w:rsid w:val="00BA0943"/>
    <w:rsid w:val="00BA0973"/>
    <w:rsid w:val="00BA09F3"/>
    <w:rsid w:val="00BA0A87"/>
    <w:rsid w:val="00BA0CA3"/>
    <w:rsid w:val="00BA0E04"/>
    <w:rsid w:val="00BA10FF"/>
    <w:rsid w:val="00BA1105"/>
    <w:rsid w:val="00BA11BA"/>
    <w:rsid w:val="00BA11BD"/>
    <w:rsid w:val="00BA1233"/>
    <w:rsid w:val="00BA13EF"/>
    <w:rsid w:val="00BA1415"/>
    <w:rsid w:val="00BA14F2"/>
    <w:rsid w:val="00BA16D1"/>
    <w:rsid w:val="00BA1767"/>
    <w:rsid w:val="00BA190F"/>
    <w:rsid w:val="00BA1D12"/>
    <w:rsid w:val="00BA1D90"/>
    <w:rsid w:val="00BA1E2E"/>
    <w:rsid w:val="00BA21A8"/>
    <w:rsid w:val="00BA274F"/>
    <w:rsid w:val="00BA2A21"/>
    <w:rsid w:val="00BA2B47"/>
    <w:rsid w:val="00BA2CBF"/>
    <w:rsid w:val="00BA2F80"/>
    <w:rsid w:val="00BA31CD"/>
    <w:rsid w:val="00BA31F8"/>
    <w:rsid w:val="00BA355C"/>
    <w:rsid w:val="00BA3847"/>
    <w:rsid w:val="00BA38DE"/>
    <w:rsid w:val="00BA3969"/>
    <w:rsid w:val="00BA3993"/>
    <w:rsid w:val="00BA3B31"/>
    <w:rsid w:val="00BA3B67"/>
    <w:rsid w:val="00BA3C5D"/>
    <w:rsid w:val="00BA4399"/>
    <w:rsid w:val="00BA43BA"/>
    <w:rsid w:val="00BA4427"/>
    <w:rsid w:val="00BA44CA"/>
    <w:rsid w:val="00BA487D"/>
    <w:rsid w:val="00BA49E9"/>
    <w:rsid w:val="00BA4B98"/>
    <w:rsid w:val="00BA52CA"/>
    <w:rsid w:val="00BA5334"/>
    <w:rsid w:val="00BA5451"/>
    <w:rsid w:val="00BA561C"/>
    <w:rsid w:val="00BA56DD"/>
    <w:rsid w:val="00BA5798"/>
    <w:rsid w:val="00BA586B"/>
    <w:rsid w:val="00BA58CE"/>
    <w:rsid w:val="00BA5965"/>
    <w:rsid w:val="00BA5B6D"/>
    <w:rsid w:val="00BA5D57"/>
    <w:rsid w:val="00BA60C0"/>
    <w:rsid w:val="00BA6235"/>
    <w:rsid w:val="00BA63FE"/>
    <w:rsid w:val="00BA6579"/>
    <w:rsid w:val="00BA6644"/>
    <w:rsid w:val="00BA6A58"/>
    <w:rsid w:val="00BA6A8C"/>
    <w:rsid w:val="00BA6DAB"/>
    <w:rsid w:val="00BA6DC8"/>
    <w:rsid w:val="00BA6EFB"/>
    <w:rsid w:val="00BA6FAC"/>
    <w:rsid w:val="00BA6FDF"/>
    <w:rsid w:val="00BA7206"/>
    <w:rsid w:val="00BA7303"/>
    <w:rsid w:val="00BA7355"/>
    <w:rsid w:val="00BA74C9"/>
    <w:rsid w:val="00BA759D"/>
    <w:rsid w:val="00BA7656"/>
    <w:rsid w:val="00BA76F4"/>
    <w:rsid w:val="00BA771B"/>
    <w:rsid w:val="00BA7848"/>
    <w:rsid w:val="00BA7A1E"/>
    <w:rsid w:val="00BA7CDE"/>
    <w:rsid w:val="00BB0017"/>
    <w:rsid w:val="00BB026A"/>
    <w:rsid w:val="00BB02ED"/>
    <w:rsid w:val="00BB035B"/>
    <w:rsid w:val="00BB059C"/>
    <w:rsid w:val="00BB05D4"/>
    <w:rsid w:val="00BB0684"/>
    <w:rsid w:val="00BB06FE"/>
    <w:rsid w:val="00BB070E"/>
    <w:rsid w:val="00BB09EA"/>
    <w:rsid w:val="00BB0A47"/>
    <w:rsid w:val="00BB10C1"/>
    <w:rsid w:val="00BB1190"/>
    <w:rsid w:val="00BB1282"/>
    <w:rsid w:val="00BB14C1"/>
    <w:rsid w:val="00BB1AF5"/>
    <w:rsid w:val="00BB2067"/>
    <w:rsid w:val="00BB2084"/>
    <w:rsid w:val="00BB21B9"/>
    <w:rsid w:val="00BB21F1"/>
    <w:rsid w:val="00BB228E"/>
    <w:rsid w:val="00BB2390"/>
    <w:rsid w:val="00BB24C0"/>
    <w:rsid w:val="00BB284D"/>
    <w:rsid w:val="00BB2AB9"/>
    <w:rsid w:val="00BB2AF8"/>
    <w:rsid w:val="00BB2E83"/>
    <w:rsid w:val="00BB3066"/>
    <w:rsid w:val="00BB313E"/>
    <w:rsid w:val="00BB317F"/>
    <w:rsid w:val="00BB31CB"/>
    <w:rsid w:val="00BB3236"/>
    <w:rsid w:val="00BB33B1"/>
    <w:rsid w:val="00BB33EB"/>
    <w:rsid w:val="00BB34E0"/>
    <w:rsid w:val="00BB34E3"/>
    <w:rsid w:val="00BB36C0"/>
    <w:rsid w:val="00BB3835"/>
    <w:rsid w:val="00BB3878"/>
    <w:rsid w:val="00BB3921"/>
    <w:rsid w:val="00BB3C52"/>
    <w:rsid w:val="00BB3E50"/>
    <w:rsid w:val="00BB3FA7"/>
    <w:rsid w:val="00BB3FF8"/>
    <w:rsid w:val="00BB3FFC"/>
    <w:rsid w:val="00BB423F"/>
    <w:rsid w:val="00BB43F1"/>
    <w:rsid w:val="00BB449D"/>
    <w:rsid w:val="00BB45CC"/>
    <w:rsid w:val="00BB469B"/>
    <w:rsid w:val="00BB46A8"/>
    <w:rsid w:val="00BB4CEF"/>
    <w:rsid w:val="00BB4D5E"/>
    <w:rsid w:val="00BB4D9D"/>
    <w:rsid w:val="00BB4E0F"/>
    <w:rsid w:val="00BB4F91"/>
    <w:rsid w:val="00BB508D"/>
    <w:rsid w:val="00BB5391"/>
    <w:rsid w:val="00BB5467"/>
    <w:rsid w:val="00BB5505"/>
    <w:rsid w:val="00BB5559"/>
    <w:rsid w:val="00BB5576"/>
    <w:rsid w:val="00BB559B"/>
    <w:rsid w:val="00BB5789"/>
    <w:rsid w:val="00BB5A6B"/>
    <w:rsid w:val="00BB5A80"/>
    <w:rsid w:val="00BB5A83"/>
    <w:rsid w:val="00BB5BEE"/>
    <w:rsid w:val="00BB5C9E"/>
    <w:rsid w:val="00BB5E91"/>
    <w:rsid w:val="00BB5FCF"/>
    <w:rsid w:val="00BB61B8"/>
    <w:rsid w:val="00BB6263"/>
    <w:rsid w:val="00BB6326"/>
    <w:rsid w:val="00BB640E"/>
    <w:rsid w:val="00BB64C8"/>
    <w:rsid w:val="00BB657A"/>
    <w:rsid w:val="00BB6B5C"/>
    <w:rsid w:val="00BB711F"/>
    <w:rsid w:val="00BB716E"/>
    <w:rsid w:val="00BB73C6"/>
    <w:rsid w:val="00BB7660"/>
    <w:rsid w:val="00BB76EE"/>
    <w:rsid w:val="00BB7956"/>
    <w:rsid w:val="00BB7AF9"/>
    <w:rsid w:val="00BB7C75"/>
    <w:rsid w:val="00BB7E5B"/>
    <w:rsid w:val="00BB7ECC"/>
    <w:rsid w:val="00BB7EE7"/>
    <w:rsid w:val="00BB7F66"/>
    <w:rsid w:val="00BB7FD0"/>
    <w:rsid w:val="00BC01E2"/>
    <w:rsid w:val="00BC0234"/>
    <w:rsid w:val="00BC03A5"/>
    <w:rsid w:val="00BC0758"/>
    <w:rsid w:val="00BC0944"/>
    <w:rsid w:val="00BC09E6"/>
    <w:rsid w:val="00BC0F86"/>
    <w:rsid w:val="00BC10F8"/>
    <w:rsid w:val="00BC1350"/>
    <w:rsid w:val="00BC14B4"/>
    <w:rsid w:val="00BC1798"/>
    <w:rsid w:val="00BC180F"/>
    <w:rsid w:val="00BC189E"/>
    <w:rsid w:val="00BC19D0"/>
    <w:rsid w:val="00BC1A98"/>
    <w:rsid w:val="00BC1C49"/>
    <w:rsid w:val="00BC1D42"/>
    <w:rsid w:val="00BC1D6F"/>
    <w:rsid w:val="00BC20C0"/>
    <w:rsid w:val="00BC20E2"/>
    <w:rsid w:val="00BC22A0"/>
    <w:rsid w:val="00BC256E"/>
    <w:rsid w:val="00BC2610"/>
    <w:rsid w:val="00BC2679"/>
    <w:rsid w:val="00BC26F6"/>
    <w:rsid w:val="00BC2792"/>
    <w:rsid w:val="00BC2802"/>
    <w:rsid w:val="00BC2939"/>
    <w:rsid w:val="00BC29A8"/>
    <w:rsid w:val="00BC2B60"/>
    <w:rsid w:val="00BC2E97"/>
    <w:rsid w:val="00BC2F34"/>
    <w:rsid w:val="00BC3356"/>
    <w:rsid w:val="00BC35EA"/>
    <w:rsid w:val="00BC3621"/>
    <w:rsid w:val="00BC373E"/>
    <w:rsid w:val="00BC3A25"/>
    <w:rsid w:val="00BC3B1E"/>
    <w:rsid w:val="00BC3B3D"/>
    <w:rsid w:val="00BC3C75"/>
    <w:rsid w:val="00BC3C99"/>
    <w:rsid w:val="00BC3D37"/>
    <w:rsid w:val="00BC3E01"/>
    <w:rsid w:val="00BC42A7"/>
    <w:rsid w:val="00BC436E"/>
    <w:rsid w:val="00BC4828"/>
    <w:rsid w:val="00BC4847"/>
    <w:rsid w:val="00BC4B6C"/>
    <w:rsid w:val="00BC4C4C"/>
    <w:rsid w:val="00BC4C5E"/>
    <w:rsid w:val="00BC4DFB"/>
    <w:rsid w:val="00BC4F00"/>
    <w:rsid w:val="00BC4F50"/>
    <w:rsid w:val="00BC5213"/>
    <w:rsid w:val="00BC5370"/>
    <w:rsid w:val="00BC557D"/>
    <w:rsid w:val="00BC56FA"/>
    <w:rsid w:val="00BC56FB"/>
    <w:rsid w:val="00BC5740"/>
    <w:rsid w:val="00BC5965"/>
    <w:rsid w:val="00BC5B50"/>
    <w:rsid w:val="00BC5C30"/>
    <w:rsid w:val="00BC5C39"/>
    <w:rsid w:val="00BC65D0"/>
    <w:rsid w:val="00BC6647"/>
    <w:rsid w:val="00BC67DA"/>
    <w:rsid w:val="00BC6BCB"/>
    <w:rsid w:val="00BC6C96"/>
    <w:rsid w:val="00BC6E75"/>
    <w:rsid w:val="00BC7019"/>
    <w:rsid w:val="00BC70A2"/>
    <w:rsid w:val="00BC721C"/>
    <w:rsid w:val="00BC7287"/>
    <w:rsid w:val="00BC72B5"/>
    <w:rsid w:val="00BC765B"/>
    <w:rsid w:val="00BC7A46"/>
    <w:rsid w:val="00BC7A7F"/>
    <w:rsid w:val="00BC7C5E"/>
    <w:rsid w:val="00BC7CB9"/>
    <w:rsid w:val="00BC7F0C"/>
    <w:rsid w:val="00BD0291"/>
    <w:rsid w:val="00BD03DC"/>
    <w:rsid w:val="00BD05FD"/>
    <w:rsid w:val="00BD0772"/>
    <w:rsid w:val="00BD0840"/>
    <w:rsid w:val="00BD09E3"/>
    <w:rsid w:val="00BD0E7F"/>
    <w:rsid w:val="00BD118F"/>
    <w:rsid w:val="00BD1539"/>
    <w:rsid w:val="00BD15A7"/>
    <w:rsid w:val="00BD163B"/>
    <w:rsid w:val="00BD1955"/>
    <w:rsid w:val="00BD19CA"/>
    <w:rsid w:val="00BD1F1E"/>
    <w:rsid w:val="00BD1F59"/>
    <w:rsid w:val="00BD20CE"/>
    <w:rsid w:val="00BD20CF"/>
    <w:rsid w:val="00BD220B"/>
    <w:rsid w:val="00BD22B1"/>
    <w:rsid w:val="00BD23EE"/>
    <w:rsid w:val="00BD25B8"/>
    <w:rsid w:val="00BD2607"/>
    <w:rsid w:val="00BD263A"/>
    <w:rsid w:val="00BD2B83"/>
    <w:rsid w:val="00BD2FAB"/>
    <w:rsid w:val="00BD324D"/>
    <w:rsid w:val="00BD327A"/>
    <w:rsid w:val="00BD36A2"/>
    <w:rsid w:val="00BD388E"/>
    <w:rsid w:val="00BD3C64"/>
    <w:rsid w:val="00BD3CE4"/>
    <w:rsid w:val="00BD3DB2"/>
    <w:rsid w:val="00BD4006"/>
    <w:rsid w:val="00BD403E"/>
    <w:rsid w:val="00BD407A"/>
    <w:rsid w:val="00BD40AB"/>
    <w:rsid w:val="00BD41D9"/>
    <w:rsid w:val="00BD465C"/>
    <w:rsid w:val="00BD48C1"/>
    <w:rsid w:val="00BD4BE2"/>
    <w:rsid w:val="00BD4EC6"/>
    <w:rsid w:val="00BD4FA8"/>
    <w:rsid w:val="00BD4FC5"/>
    <w:rsid w:val="00BD5191"/>
    <w:rsid w:val="00BD5222"/>
    <w:rsid w:val="00BD5339"/>
    <w:rsid w:val="00BD54CB"/>
    <w:rsid w:val="00BD56E6"/>
    <w:rsid w:val="00BD579E"/>
    <w:rsid w:val="00BD57DA"/>
    <w:rsid w:val="00BD57E6"/>
    <w:rsid w:val="00BD586B"/>
    <w:rsid w:val="00BD5D61"/>
    <w:rsid w:val="00BD5E5E"/>
    <w:rsid w:val="00BD6014"/>
    <w:rsid w:val="00BD60BB"/>
    <w:rsid w:val="00BD62C6"/>
    <w:rsid w:val="00BD6443"/>
    <w:rsid w:val="00BD644E"/>
    <w:rsid w:val="00BD67B0"/>
    <w:rsid w:val="00BD680C"/>
    <w:rsid w:val="00BD6A36"/>
    <w:rsid w:val="00BD6A77"/>
    <w:rsid w:val="00BD6C32"/>
    <w:rsid w:val="00BD6C60"/>
    <w:rsid w:val="00BD6E53"/>
    <w:rsid w:val="00BD7278"/>
    <w:rsid w:val="00BD752E"/>
    <w:rsid w:val="00BD775D"/>
    <w:rsid w:val="00BD77F6"/>
    <w:rsid w:val="00BD7906"/>
    <w:rsid w:val="00BD796B"/>
    <w:rsid w:val="00BD7CB4"/>
    <w:rsid w:val="00BD7EB3"/>
    <w:rsid w:val="00BD7EC1"/>
    <w:rsid w:val="00BE015D"/>
    <w:rsid w:val="00BE0280"/>
    <w:rsid w:val="00BE059A"/>
    <w:rsid w:val="00BE06BB"/>
    <w:rsid w:val="00BE090A"/>
    <w:rsid w:val="00BE094C"/>
    <w:rsid w:val="00BE0972"/>
    <w:rsid w:val="00BE0B08"/>
    <w:rsid w:val="00BE0D35"/>
    <w:rsid w:val="00BE0EBF"/>
    <w:rsid w:val="00BE0FBE"/>
    <w:rsid w:val="00BE1184"/>
    <w:rsid w:val="00BE11A0"/>
    <w:rsid w:val="00BE11AB"/>
    <w:rsid w:val="00BE142D"/>
    <w:rsid w:val="00BE154E"/>
    <w:rsid w:val="00BE1772"/>
    <w:rsid w:val="00BE186A"/>
    <w:rsid w:val="00BE1A9B"/>
    <w:rsid w:val="00BE1B34"/>
    <w:rsid w:val="00BE1F58"/>
    <w:rsid w:val="00BE21AD"/>
    <w:rsid w:val="00BE21BC"/>
    <w:rsid w:val="00BE221E"/>
    <w:rsid w:val="00BE25A7"/>
    <w:rsid w:val="00BE27E1"/>
    <w:rsid w:val="00BE28FF"/>
    <w:rsid w:val="00BE2B95"/>
    <w:rsid w:val="00BE2C45"/>
    <w:rsid w:val="00BE3047"/>
    <w:rsid w:val="00BE305A"/>
    <w:rsid w:val="00BE30A9"/>
    <w:rsid w:val="00BE33AB"/>
    <w:rsid w:val="00BE33D6"/>
    <w:rsid w:val="00BE35A7"/>
    <w:rsid w:val="00BE35CB"/>
    <w:rsid w:val="00BE3949"/>
    <w:rsid w:val="00BE39D2"/>
    <w:rsid w:val="00BE3C2E"/>
    <w:rsid w:val="00BE3C3F"/>
    <w:rsid w:val="00BE3E58"/>
    <w:rsid w:val="00BE42FC"/>
    <w:rsid w:val="00BE43A5"/>
    <w:rsid w:val="00BE46C8"/>
    <w:rsid w:val="00BE47F6"/>
    <w:rsid w:val="00BE4BF9"/>
    <w:rsid w:val="00BE4CD4"/>
    <w:rsid w:val="00BE5006"/>
    <w:rsid w:val="00BE5079"/>
    <w:rsid w:val="00BE52F8"/>
    <w:rsid w:val="00BE5369"/>
    <w:rsid w:val="00BE555F"/>
    <w:rsid w:val="00BE55F6"/>
    <w:rsid w:val="00BE5774"/>
    <w:rsid w:val="00BE5CF3"/>
    <w:rsid w:val="00BE5E1B"/>
    <w:rsid w:val="00BE6099"/>
    <w:rsid w:val="00BE6120"/>
    <w:rsid w:val="00BE62D7"/>
    <w:rsid w:val="00BE678D"/>
    <w:rsid w:val="00BE6A31"/>
    <w:rsid w:val="00BE6B68"/>
    <w:rsid w:val="00BE6C3F"/>
    <w:rsid w:val="00BE6FEA"/>
    <w:rsid w:val="00BE7137"/>
    <w:rsid w:val="00BE71C8"/>
    <w:rsid w:val="00BE7465"/>
    <w:rsid w:val="00BE750A"/>
    <w:rsid w:val="00BE75D1"/>
    <w:rsid w:val="00BE762A"/>
    <w:rsid w:val="00BE7692"/>
    <w:rsid w:val="00BE76A7"/>
    <w:rsid w:val="00BE7711"/>
    <w:rsid w:val="00BE7A0C"/>
    <w:rsid w:val="00BE7AF0"/>
    <w:rsid w:val="00BE7E0B"/>
    <w:rsid w:val="00BE7E6F"/>
    <w:rsid w:val="00BE7EAA"/>
    <w:rsid w:val="00BE7F73"/>
    <w:rsid w:val="00BF0057"/>
    <w:rsid w:val="00BF01C7"/>
    <w:rsid w:val="00BF01D2"/>
    <w:rsid w:val="00BF02F7"/>
    <w:rsid w:val="00BF040B"/>
    <w:rsid w:val="00BF0647"/>
    <w:rsid w:val="00BF072C"/>
    <w:rsid w:val="00BF0864"/>
    <w:rsid w:val="00BF0C3F"/>
    <w:rsid w:val="00BF0D89"/>
    <w:rsid w:val="00BF10E5"/>
    <w:rsid w:val="00BF1446"/>
    <w:rsid w:val="00BF144E"/>
    <w:rsid w:val="00BF1B1C"/>
    <w:rsid w:val="00BF1B92"/>
    <w:rsid w:val="00BF1C80"/>
    <w:rsid w:val="00BF1E86"/>
    <w:rsid w:val="00BF21BC"/>
    <w:rsid w:val="00BF2336"/>
    <w:rsid w:val="00BF23D1"/>
    <w:rsid w:val="00BF2441"/>
    <w:rsid w:val="00BF246B"/>
    <w:rsid w:val="00BF2496"/>
    <w:rsid w:val="00BF257A"/>
    <w:rsid w:val="00BF25B2"/>
    <w:rsid w:val="00BF265E"/>
    <w:rsid w:val="00BF2760"/>
    <w:rsid w:val="00BF2D5C"/>
    <w:rsid w:val="00BF2E57"/>
    <w:rsid w:val="00BF2F95"/>
    <w:rsid w:val="00BF313A"/>
    <w:rsid w:val="00BF3290"/>
    <w:rsid w:val="00BF33A7"/>
    <w:rsid w:val="00BF3651"/>
    <w:rsid w:val="00BF3809"/>
    <w:rsid w:val="00BF39F3"/>
    <w:rsid w:val="00BF3BD9"/>
    <w:rsid w:val="00BF3C63"/>
    <w:rsid w:val="00BF3CD7"/>
    <w:rsid w:val="00BF3E1D"/>
    <w:rsid w:val="00BF3E6C"/>
    <w:rsid w:val="00BF3FE1"/>
    <w:rsid w:val="00BF443B"/>
    <w:rsid w:val="00BF44F9"/>
    <w:rsid w:val="00BF4834"/>
    <w:rsid w:val="00BF48CE"/>
    <w:rsid w:val="00BF48D4"/>
    <w:rsid w:val="00BF4A87"/>
    <w:rsid w:val="00BF4B0C"/>
    <w:rsid w:val="00BF4BF2"/>
    <w:rsid w:val="00BF4D28"/>
    <w:rsid w:val="00BF4EAE"/>
    <w:rsid w:val="00BF4FAF"/>
    <w:rsid w:val="00BF4FEF"/>
    <w:rsid w:val="00BF5032"/>
    <w:rsid w:val="00BF51E5"/>
    <w:rsid w:val="00BF51F8"/>
    <w:rsid w:val="00BF5437"/>
    <w:rsid w:val="00BF5477"/>
    <w:rsid w:val="00BF54EB"/>
    <w:rsid w:val="00BF566F"/>
    <w:rsid w:val="00BF5868"/>
    <w:rsid w:val="00BF58B8"/>
    <w:rsid w:val="00BF5995"/>
    <w:rsid w:val="00BF5AC6"/>
    <w:rsid w:val="00BF5AFB"/>
    <w:rsid w:val="00BF5C28"/>
    <w:rsid w:val="00BF5C6A"/>
    <w:rsid w:val="00BF5E27"/>
    <w:rsid w:val="00BF5E5C"/>
    <w:rsid w:val="00BF5EE9"/>
    <w:rsid w:val="00BF5FFB"/>
    <w:rsid w:val="00BF6441"/>
    <w:rsid w:val="00BF6881"/>
    <w:rsid w:val="00BF6A92"/>
    <w:rsid w:val="00BF7090"/>
    <w:rsid w:val="00BF7205"/>
    <w:rsid w:val="00BF756A"/>
    <w:rsid w:val="00BF76D5"/>
    <w:rsid w:val="00BF78E7"/>
    <w:rsid w:val="00BF7B1C"/>
    <w:rsid w:val="00C0019E"/>
    <w:rsid w:val="00C002F1"/>
    <w:rsid w:val="00C002FA"/>
    <w:rsid w:val="00C0042C"/>
    <w:rsid w:val="00C004C6"/>
    <w:rsid w:val="00C004D4"/>
    <w:rsid w:val="00C00508"/>
    <w:rsid w:val="00C00527"/>
    <w:rsid w:val="00C00659"/>
    <w:rsid w:val="00C006DA"/>
    <w:rsid w:val="00C008FA"/>
    <w:rsid w:val="00C00BC7"/>
    <w:rsid w:val="00C00C32"/>
    <w:rsid w:val="00C00DCF"/>
    <w:rsid w:val="00C01008"/>
    <w:rsid w:val="00C014B9"/>
    <w:rsid w:val="00C014F7"/>
    <w:rsid w:val="00C0165D"/>
    <w:rsid w:val="00C01665"/>
    <w:rsid w:val="00C0188B"/>
    <w:rsid w:val="00C018F3"/>
    <w:rsid w:val="00C01AD0"/>
    <w:rsid w:val="00C01EDF"/>
    <w:rsid w:val="00C021D5"/>
    <w:rsid w:val="00C02357"/>
    <w:rsid w:val="00C02401"/>
    <w:rsid w:val="00C02416"/>
    <w:rsid w:val="00C02582"/>
    <w:rsid w:val="00C025FF"/>
    <w:rsid w:val="00C026FE"/>
    <w:rsid w:val="00C02AAC"/>
    <w:rsid w:val="00C02C81"/>
    <w:rsid w:val="00C02CF5"/>
    <w:rsid w:val="00C03161"/>
    <w:rsid w:val="00C032B5"/>
    <w:rsid w:val="00C0369F"/>
    <w:rsid w:val="00C0377A"/>
    <w:rsid w:val="00C037EE"/>
    <w:rsid w:val="00C039BE"/>
    <w:rsid w:val="00C039D9"/>
    <w:rsid w:val="00C03AA4"/>
    <w:rsid w:val="00C03CA1"/>
    <w:rsid w:val="00C03EE0"/>
    <w:rsid w:val="00C0401B"/>
    <w:rsid w:val="00C04221"/>
    <w:rsid w:val="00C0441B"/>
    <w:rsid w:val="00C044D0"/>
    <w:rsid w:val="00C04DC1"/>
    <w:rsid w:val="00C04DD0"/>
    <w:rsid w:val="00C04E71"/>
    <w:rsid w:val="00C04FB3"/>
    <w:rsid w:val="00C05129"/>
    <w:rsid w:val="00C05432"/>
    <w:rsid w:val="00C0570C"/>
    <w:rsid w:val="00C057D2"/>
    <w:rsid w:val="00C05842"/>
    <w:rsid w:val="00C05B71"/>
    <w:rsid w:val="00C05C2A"/>
    <w:rsid w:val="00C0602B"/>
    <w:rsid w:val="00C06116"/>
    <w:rsid w:val="00C06243"/>
    <w:rsid w:val="00C064C5"/>
    <w:rsid w:val="00C0679B"/>
    <w:rsid w:val="00C06E14"/>
    <w:rsid w:val="00C06E32"/>
    <w:rsid w:val="00C070E1"/>
    <w:rsid w:val="00C07102"/>
    <w:rsid w:val="00C071AB"/>
    <w:rsid w:val="00C0728C"/>
    <w:rsid w:val="00C073DE"/>
    <w:rsid w:val="00C07638"/>
    <w:rsid w:val="00C07676"/>
    <w:rsid w:val="00C0771D"/>
    <w:rsid w:val="00C077C0"/>
    <w:rsid w:val="00C07806"/>
    <w:rsid w:val="00C078EF"/>
    <w:rsid w:val="00C079D2"/>
    <w:rsid w:val="00C079EB"/>
    <w:rsid w:val="00C07AA9"/>
    <w:rsid w:val="00C07C7E"/>
    <w:rsid w:val="00C07D61"/>
    <w:rsid w:val="00C07EB3"/>
    <w:rsid w:val="00C10275"/>
    <w:rsid w:val="00C10612"/>
    <w:rsid w:val="00C10696"/>
    <w:rsid w:val="00C107B5"/>
    <w:rsid w:val="00C10B00"/>
    <w:rsid w:val="00C10EBC"/>
    <w:rsid w:val="00C115AA"/>
    <w:rsid w:val="00C115F5"/>
    <w:rsid w:val="00C115FD"/>
    <w:rsid w:val="00C118CB"/>
    <w:rsid w:val="00C118FF"/>
    <w:rsid w:val="00C11AB3"/>
    <w:rsid w:val="00C11AEC"/>
    <w:rsid w:val="00C11DC1"/>
    <w:rsid w:val="00C11EE2"/>
    <w:rsid w:val="00C11FC5"/>
    <w:rsid w:val="00C12024"/>
    <w:rsid w:val="00C12052"/>
    <w:rsid w:val="00C12157"/>
    <w:rsid w:val="00C1231C"/>
    <w:rsid w:val="00C1232D"/>
    <w:rsid w:val="00C1267E"/>
    <w:rsid w:val="00C1274A"/>
    <w:rsid w:val="00C127B2"/>
    <w:rsid w:val="00C127FD"/>
    <w:rsid w:val="00C12950"/>
    <w:rsid w:val="00C129C7"/>
    <w:rsid w:val="00C12B4C"/>
    <w:rsid w:val="00C12B9A"/>
    <w:rsid w:val="00C12C1B"/>
    <w:rsid w:val="00C12C87"/>
    <w:rsid w:val="00C12D0F"/>
    <w:rsid w:val="00C12DB2"/>
    <w:rsid w:val="00C13206"/>
    <w:rsid w:val="00C134DA"/>
    <w:rsid w:val="00C13AF1"/>
    <w:rsid w:val="00C13C37"/>
    <w:rsid w:val="00C13D2D"/>
    <w:rsid w:val="00C13F98"/>
    <w:rsid w:val="00C14125"/>
    <w:rsid w:val="00C1435E"/>
    <w:rsid w:val="00C145AC"/>
    <w:rsid w:val="00C14719"/>
    <w:rsid w:val="00C1475B"/>
    <w:rsid w:val="00C1476E"/>
    <w:rsid w:val="00C14866"/>
    <w:rsid w:val="00C14902"/>
    <w:rsid w:val="00C14A01"/>
    <w:rsid w:val="00C14A12"/>
    <w:rsid w:val="00C14D2D"/>
    <w:rsid w:val="00C14E52"/>
    <w:rsid w:val="00C14EB2"/>
    <w:rsid w:val="00C1513D"/>
    <w:rsid w:val="00C15701"/>
    <w:rsid w:val="00C157A8"/>
    <w:rsid w:val="00C15828"/>
    <w:rsid w:val="00C158B3"/>
    <w:rsid w:val="00C158BB"/>
    <w:rsid w:val="00C15A44"/>
    <w:rsid w:val="00C15B3B"/>
    <w:rsid w:val="00C15C17"/>
    <w:rsid w:val="00C15C65"/>
    <w:rsid w:val="00C15C88"/>
    <w:rsid w:val="00C15CCD"/>
    <w:rsid w:val="00C15D02"/>
    <w:rsid w:val="00C15EFE"/>
    <w:rsid w:val="00C15F2A"/>
    <w:rsid w:val="00C15F43"/>
    <w:rsid w:val="00C15FFA"/>
    <w:rsid w:val="00C16118"/>
    <w:rsid w:val="00C16166"/>
    <w:rsid w:val="00C162BA"/>
    <w:rsid w:val="00C165C9"/>
    <w:rsid w:val="00C16600"/>
    <w:rsid w:val="00C16769"/>
    <w:rsid w:val="00C1679C"/>
    <w:rsid w:val="00C1682A"/>
    <w:rsid w:val="00C1696A"/>
    <w:rsid w:val="00C16BB9"/>
    <w:rsid w:val="00C16E52"/>
    <w:rsid w:val="00C17038"/>
    <w:rsid w:val="00C17058"/>
    <w:rsid w:val="00C1727C"/>
    <w:rsid w:val="00C17808"/>
    <w:rsid w:val="00C17B4E"/>
    <w:rsid w:val="00C17E44"/>
    <w:rsid w:val="00C17EE2"/>
    <w:rsid w:val="00C2003E"/>
    <w:rsid w:val="00C200E4"/>
    <w:rsid w:val="00C20270"/>
    <w:rsid w:val="00C20306"/>
    <w:rsid w:val="00C204AA"/>
    <w:rsid w:val="00C20586"/>
    <w:rsid w:val="00C20737"/>
    <w:rsid w:val="00C208EF"/>
    <w:rsid w:val="00C209AF"/>
    <w:rsid w:val="00C209C6"/>
    <w:rsid w:val="00C20AD9"/>
    <w:rsid w:val="00C20B1B"/>
    <w:rsid w:val="00C20CAA"/>
    <w:rsid w:val="00C20DB3"/>
    <w:rsid w:val="00C20F97"/>
    <w:rsid w:val="00C20FCC"/>
    <w:rsid w:val="00C212B0"/>
    <w:rsid w:val="00C214A7"/>
    <w:rsid w:val="00C216AF"/>
    <w:rsid w:val="00C21827"/>
    <w:rsid w:val="00C219A3"/>
    <w:rsid w:val="00C21A15"/>
    <w:rsid w:val="00C21B0F"/>
    <w:rsid w:val="00C21B10"/>
    <w:rsid w:val="00C21B69"/>
    <w:rsid w:val="00C21C56"/>
    <w:rsid w:val="00C21EF1"/>
    <w:rsid w:val="00C21F1F"/>
    <w:rsid w:val="00C21F9B"/>
    <w:rsid w:val="00C22474"/>
    <w:rsid w:val="00C226C5"/>
    <w:rsid w:val="00C22832"/>
    <w:rsid w:val="00C22C70"/>
    <w:rsid w:val="00C22CD9"/>
    <w:rsid w:val="00C22FB9"/>
    <w:rsid w:val="00C23096"/>
    <w:rsid w:val="00C230BE"/>
    <w:rsid w:val="00C236A0"/>
    <w:rsid w:val="00C23841"/>
    <w:rsid w:val="00C23B14"/>
    <w:rsid w:val="00C23B1C"/>
    <w:rsid w:val="00C23DA5"/>
    <w:rsid w:val="00C23E03"/>
    <w:rsid w:val="00C23F43"/>
    <w:rsid w:val="00C23FF1"/>
    <w:rsid w:val="00C240DA"/>
    <w:rsid w:val="00C24160"/>
    <w:rsid w:val="00C24290"/>
    <w:rsid w:val="00C2435D"/>
    <w:rsid w:val="00C24493"/>
    <w:rsid w:val="00C244A3"/>
    <w:rsid w:val="00C245B0"/>
    <w:rsid w:val="00C24712"/>
    <w:rsid w:val="00C2483B"/>
    <w:rsid w:val="00C24ADD"/>
    <w:rsid w:val="00C24AEE"/>
    <w:rsid w:val="00C24B1C"/>
    <w:rsid w:val="00C24B90"/>
    <w:rsid w:val="00C25061"/>
    <w:rsid w:val="00C25263"/>
    <w:rsid w:val="00C25416"/>
    <w:rsid w:val="00C254E5"/>
    <w:rsid w:val="00C25500"/>
    <w:rsid w:val="00C25705"/>
    <w:rsid w:val="00C257D2"/>
    <w:rsid w:val="00C257E1"/>
    <w:rsid w:val="00C258C6"/>
    <w:rsid w:val="00C259D8"/>
    <w:rsid w:val="00C25A96"/>
    <w:rsid w:val="00C25F34"/>
    <w:rsid w:val="00C25FB6"/>
    <w:rsid w:val="00C26009"/>
    <w:rsid w:val="00C261ED"/>
    <w:rsid w:val="00C26373"/>
    <w:rsid w:val="00C263D0"/>
    <w:rsid w:val="00C264EE"/>
    <w:rsid w:val="00C26625"/>
    <w:rsid w:val="00C26745"/>
    <w:rsid w:val="00C269F3"/>
    <w:rsid w:val="00C26AC6"/>
    <w:rsid w:val="00C26ACC"/>
    <w:rsid w:val="00C26AE6"/>
    <w:rsid w:val="00C26BA0"/>
    <w:rsid w:val="00C26DD3"/>
    <w:rsid w:val="00C26DE9"/>
    <w:rsid w:val="00C27028"/>
    <w:rsid w:val="00C270DB"/>
    <w:rsid w:val="00C274F9"/>
    <w:rsid w:val="00C27572"/>
    <w:rsid w:val="00C27677"/>
    <w:rsid w:val="00C27D54"/>
    <w:rsid w:val="00C27E68"/>
    <w:rsid w:val="00C30154"/>
    <w:rsid w:val="00C30222"/>
    <w:rsid w:val="00C30380"/>
    <w:rsid w:val="00C30390"/>
    <w:rsid w:val="00C30485"/>
    <w:rsid w:val="00C309D4"/>
    <w:rsid w:val="00C30BD6"/>
    <w:rsid w:val="00C30D1A"/>
    <w:rsid w:val="00C30F03"/>
    <w:rsid w:val="00C3100C"/>
    <w:rsid w:val="00C31143"/>
    <w:rsid w:val="00C3121E"/>
    <w:rsid w:val="00C31279"/>
    <w:rsid w:val="00C31643"/>
    <w:rsid w:val="00C316FD"/>
    <w:rsid w:val="00C3176F"/>
    <w:rsid w:val="00C3191A"/>
    <w:rsid w:val="00C31A57"/>
    <w:rsid w:val="00C32054"/>
    <w:rsid w:val="00C32325"/>
    <w:rsid w:val="00C3260D"/>
    <w:rsid w:val="00C326DD"/>
    <w:rsid w:val="00C3281F"/>
    <w:rsid w:val="00C328EC"/>
    <w:rsid w:val="00C32C4F"/>
    <w:rsid w:val="00C33161"/>
    <w:rsid w:val="00C33460"/>
    <w:rsid w:val="00C334D6"/>
    <w:rsid w:val="00C335B6"/>
    <w:rsid w:val="00C3361D"/>
    <w:rsid w:val="00C33639"/>
    <w:rsid w:val="00C336E1"/>
    <w:rsid w:val="00C339AC"/>
    <w:rsid w:val="00C33A2F"/>
    <w:rsid w:val="00C33B5B"/>
    <w:rsid w:val="00C33DC6"/>
    <w:rsid w:val="00C33E7E"/>
    <w:rsid w:val="00C33F1C"/>
    <w:rsid w:val="00C34007"/>
    <w:rsid w:val="00C34069"/>
    <w:rsid w:val="00C3428F"/>
    <w:rsid w:val="00C344A9"/>
    <w:rsid w:val="00C3478F"/>
    <w:rsid w:val="00C347D0"/>
    <w:rsid w:val="00C34930"/>
    <w:rsid w:val="00C34ACB"/>
    <w:rsid w:val="00C34B0D"/>
    <w:rsid w:val="00C34C7D"/>
    <w:rsid w:val="00C34DB4"/>
    <w:rsid w:val="00C34FBD"/>
    <w:rsid w:val="00C35091"/>
    <w:rsid w:val="00C3541B"/>
    <w:rsid w:val="00C3569D"/>
    <w:rsid w:val="00C35990"/>
    <w:rsid w:val="00C35AAF"/>
    <w:rsid w:val="00C35F4D"/>
    <w:rsid w:val="00C36107"/>
    <w:rsid w:val="00C362C5"/>
    <w:rsid w:val="00C362D0"/>
    <w:rsid w:val="00C3643A"/>
    <w:rsid w:val="00C364E9"/>
    <w:rsid w:val="00C36734"/>
    <w:rsid w:val="00C36954"/>
    <w:rsid w:val="00C36E13"/>
    <w:rsid w:val="00C3745F"/>
    <w:rsid w:val="00C37511"/>
    <w:rsid w:val="00C37924"/>
    <w:rsid w:val="00C3798B"/>
    <w:rsid w:val="00C379FC"/>
    <w:rsid w:val="00C37A43"/>
    <w:rsid w:val="00C37AD6"/>
    <w:rsid w:val="00C37B76"/>
    <w:rsid w:val="00C37B87"/>
    <w:rsid w:val="00C37C53"/>
    <w:rsid w:val="00C37E3D"/>
    <w:rsid w:val="00C40038"/>
    <w:rsid w:val="00C40138"/>
    <w:rsid w:val="00C401C4"/>
    <w:rsid w:val="00C401C7"/>
    <w:rsid w:val="00C402E6"/>
    <w:rsid w:val="00C408F8"/>
    <w:rsid w:val="00C40B37"/>
    <w:rsid w:val="00C40C0A"/>
    <w:rsid w:val="00C40D9A"/>
    <w:rsid w:val="00C41142"/>
    <w:rsid w:val="00C41321"/>
    <w:rsid w:val="00C41434"/>
    <w:rsid w:val="00C414C3"/>
    <w:rsid w:val="00C41558"/>
    <w:rsid w:val="00C417E9"/>
    <w:rsid w:val="00C41977"/>
    <w:rsid w:val="00C41BAB"/>
    <w:rsid w:val="00C41C9E"/>
    <w:rsid w:val="00C41DF0"/>
    <w:rsid w:val="00C41EC7"/>
    <w:rsid w:val="00C42015"/>
    <w:rsid w:val="00C42336"/>
    <w:rsid w:val="00C4251E"/>
    <w:rsid w:val="00C42996"/>
    <w:rsid w:val="00C42A0F"/>
    <w:rsid w:val="00C42B21"/>
    <w:rsid w:val="00C42DBB"/>
    <w:rsid w:val="00C42F68"/>
    <w:rsid w:val="00C42FD1"/>
    <w:rsid w:val="00C43027"/>
    <w:rsid w:val="00C43277"/>
    <w:rsid w:val="00C43306"/>
    <w:rsid w:val="00C434B3"/>
    <w:rsid w:val="00C435AD"/>
    <w:rsid w:val="00C435B0"/>
    <w:rsid w:val="00C4385A"/>
    <w:rsid w:val="00C43A31"/>
    <w:rsid w:val="00C43CC1"/>
    <w:rsid w:val="00C43DC1"/>
    <w:rsid w:val="00C43EC1"/>
    <w:rsid w:val="00C440A6"/>
    <w:rsid w:val="00C440D0"/>
    <w:rsid w:val="00C44143"/>
    <w:rsid w:val="00C44209"/>
    <w:rsid w:val="00C4422B"/>
    <w:rsid w:val="00C442DB"/>
    <w:rsid w:val="00C4442D"/>
    <w:rsid w:val="00C4466A"/>
    <w:rsid w:val="00C446EA"/>
    <w:rsid w:val="00C44982"/>
    <w:rsid w:val="00C44A88"/>
    <w:rsid w:val="00C44C70"/>
    <w:rsid w:val="00C44D1E"/>
    <w:rsid w:val="00C44F9E"/>
    <w:rsid w:val="00C4502D"/>
    <w:rsid w:val="00C4505B"/>
    <w:rsid w:val="00C451BF"/>
    <w:rsid w:val="00C456DB"/>
    <w:rsid w:val="00C45716"/>
    <w:rsid w:val="00C45A7A"/>
    <w:rsid w:val="00C45B05"/>
    <w:rsid w:val="00C46B24"/>
    <w:rsid w:val="00C46CBF"/>
    <w:rsid w:val="00C46DA7"/>
    <w:rsid w:val="00C46DF4"/>
    <w:rsid w:val="00C4734F"/>
    <w:rsid w:val="00C473D3"/>
    <w:rsid w:val="00C47416"/>
    <w:rsid w:val="00C476F1"/>
    <w:rsid w:val="00C4771A"/>
    <w:rsid w:val="00C47782"/>
    <w:rsid w:val="00C47C48"/>
    <w:rsid w:val="00C47D3E"/>
    <w:rsid w:val="00C5008E"/>
    <w:rsid w:val="00C5011D"/>
    <w:rsid w:val="00C50143"/>
    <w:rsid w:val="00C50219"/>
    <w:rsid w:val="00C50252"/>
    <w:rsid w:val="00C5072E"/>
    <w:rsid w:val="00C50794"/>
    <w:rsid w:val="00C50B9A"/>
    <w:rsid w:val="00C50C0E"/>
    <w:rsid w:val="00C51096"/>
    <w:rsid w:val="00C510F0"/>
    <w:rsid w:val="00C51155"/>
    <w:rsid w:val="00C51346"/>
    <w:rsid w:val="00C51A47"/>
    <w:rsid w:val="00C51E4A"/>
    <w:rsid w:val="00C51F66"/>
    <w:rsid w:val="00C520DE"/>
    <w:rsid w:val="00C52382"/>
    <w:rsid w:val="00C525F8"/>
    <w:rsid w:val="00C526C5"/>
    <w:rsid w:val="00C52764"/>
    <w:rsid w:val="00C52806"/>
    <w:rsid w:val="00C52A5A"/>
    <w:rsid w:val="00C52F7E"/>
    <w:rsid w:val="00C52FDC"/>
    <w:rsid w:val="00C53131"/>
    <w:rsid w:val="00C53343"/>
    <w:rsid w:val="00C533C8"/>
    <w:rsid w:val="00C539C8"/>
    <w:rsid w:val="00C539E3"/>
    <w:rsid w:val="00C53A36"/>
    <w:rsid w:val="00C53D5E"/>
    <w:rsid w:val="00C54121"/>
    <w:rsid w:val="00C541E2"/>
    <w:rsid w:val="00C543A1"/>
    <w:rsid w:val="00C545D5"/>
    <w:rsid w:val="00C546A8"/>
    <w:rsid w:val="00C548F8"/>
    <w:rsid w:val="00C549EF"/>
    <w:rsid w:val="00C54B18"/>
    <w:rsid w:val="00C54B88"/>
    <w:rsid w:val="00C54DC4"/>
    <w:rsid w:val="00C54E53"/>
    <w:rsid w:val="00C54F1C"/>
    <w:rsid w:val="00C54F91"/>
    <w:rsid w:val="00C55039"/>
    <w:rsid w:val="00C55059"/>
    <w:rsid w:val="00C550CA"/>
    <w:rsid w:val="00C551EC"/>
    <w:rsid w:val="00C5542F"/>
    <w:rsid w:val="00C556A7"/>
    <w:rsid w:val="00C55731"/>
    <w:rsid w:val="00C5575A"/>
    <w:rsid w:val="00C55A89"/>
    <w:rsid w:val="00C55EC4"/>
    <w:rsid w:val="00C5605F"/>
    <w:rsid w:val="00C560A1"/>
    <w:rsid w:val="00C560D5"/>
    <w:rsid w:val="00C56174"/>
    <w:rsid w:val="00C56214"/>
    <w:rsid w:val="00C562D1"/>
    <w:rsid w:val="00C56354"/>
    <w:rsid w:val="00C56931"/>
    <w:rsid w:val="00C569A4"/>
    <w:rsid w:val="00C56AC1"/>
    <w:rsid w:val="00C56B3F"/>
    <w:rsid w:val="00C56DF2"/>
    <w:rsid w:val="00C571B2"/>
    <w:rsid w:val="00C57204"/>
    <w:rsid w:val="00C5721A"/>
    <w:rsid w:val="00C57224"/>
    <w:rsid w:val="00C572BF"/>
    <w:rsid w:val="00C574AD"/>
    <w:rsid w:val="00C57534"/>
    <w:rsid w:val="00C576E7"/>
    <w:rsid w:val="00C57712"/>
    <w:rsid w:val="00C57757"/>
    <w:rsid w:val="00C578DA"/>
    <w:rsid w:val="00C57996"/>
    <w:rsid w:val="00C57B1A"/>
    <w:rsid w:val="00C57C2D"/>
    <w:rsid w:val="00C57DA1"/>
    <w:rsid w:val="00C57DB5"/>
    <w:rsid w:val="00C57FC9"/>
    <w:rsid w:val="00C60126"/>
    <w:rsid w:val="00C601B5"/>
    <w:rsid w:val="00C6030E"/>
    <w:rsid w:val="00C6034E"/>
    <w:rsid w:val="00C604FF"/>
    <w:rsid w:val="00C605C2"/>
    <w:rsid w:val="00C608DB"/>
    <w:rsid w:val="00C60914"/>
    <w:rsid w:val="00C609F8"/>
    <w:rsid w:val="00C60B30"/>
    <w:rsid w:val="00C60B73"/>
    <w:rsid w:val="00C60BAC"/>
    <w:rsid w:val="00C60CB2"/>
    <w:rsid w:val="00C60E5C"/>
    <w:rsid w:val="00C60F25"/>
    <w:rsid w:val="00C6145A"/>
    <w:rsid w:val="00C616B2"/>
    <w:rsid w:val="00C616E2"/>
    <w:rsid w:val="00C617AF"/>
    <w:rsid w:val="00C61807"/>
    <w:rsid w:val="00C61A44"/>
    <w:rsid w:val="00C61ABC"/>
    <w:rsid w:val="00C61BE3"/>
    <w:rsid w:val="00C61D27"/>
    <w:rsid w:val="00C61DE2"/>
    <w:rsid w:val="00C61F2F"/>
    <w:rsid w:val="00C621AF"/>
    <w:rsid w:val="00C622A9"/>
    <w:rsid w:val="00C626EA"/>
    <w:rsid w:val="00C62813"/>
    <w:rsid w:val="00C62911"/>
    <w:rsid w:val="00C62A3A"/>
    <w:rsid w:val="00C62CA1"/>
    <w:rsid w:val="00C62E53"/>
    <w:rsid w:val="00C63254"/>
    <w:rsid w:val="00C63297"/>
    <w:rsid w:val="00C632D8"/>
    <w:rsid w:val="00C63421"/>
    <w:rsid w:val="00C6345D"/>
    <w:rsid w:val="00C637A5"/>
    <w:rsid w:val="00C6384A"/>
    <w:rsid w:val="00C63E88"/>
    <w:rsid w:val="00C63F53"/>
    <w:rsid w:val="00C63FA2"/>
    <w:rsid w:val="00C64003"/>
    <w:rsid w:val="00C6409C"/>
    <w:rsid w:val="00C6432B"/>
    <w:rsid w:val="00C6470F"/>
    <w:rsid w:val="00C64800"/>
    <w:rsid w:val="00C6485B"/>
    <w:rsid w:val="00C64961"/>
    <w:rsid w:val="00C64B9F"/>
    <w:rsid w:val="00C64CD8"/>
    <w:rsid w:val="00C64D76"/>
    <w:rsid w:val="00C64F08"/>
    <w:rsid w:val="00C65033"/>
    <w:rsid w:val="00C651C3"/>
    <w:rsid w:val="00C651E0"/>
    <w:rsid w:val="00C65241"/>
    <w:rsid w:val="00C653B6"/>
    <w:rsid w:val="00C653E0"/>
    <w:rsid w:val="00C65541"/>
    <w:rsid w:val="00C655BC"/>
    <w:rsid w:val="00C65744"/>
    <w:rsid w:val="00C6575F"/>
    <w:rsid w:val="00C657CB"/>
    <w:rsid w:val="00C65857"/>
    <w:rsid w:val="00C658A6"/>
    <w:rsid w:val="00C65BE3"/>
    <w:rsid w:val="00C65CC2"/>
    <w:rsid w:val="00C65CCE"/>
    <w:rsid w:val="00C65EB3"/>
    <w:rsid w:val="00C6642F"/>
    <w:rsid w:val="00C664B2"/>
    <w:rsid w:val="00C668D2"/>
    <w:rsid w:val="00C6695E"/>
    <w:rsid w:val="00C6697C"/>
    <w:rsid w:val="00C66ADC"/>
    <w:rsid w:val="00C66CEF"/>
    <w:rsid w:val="00C66DB6"/>
    <w:rsid w:val="00C66E67"/>
    <w:rsid w:val="00C66EC2"/>
    <w:rsid w:val="00C66F65"/>
    <w:rsid w:val="00C66F76"/>
    <w:rsid w:val="00C66FF4"/>
    <w:rsid w:val="00C675F3"/>
    <w:rsid w:val="00C67675"/>
    <w:rsid w:val="00C676C9"/>
    <w:rsid w:val="00C67A03"/>
    <w:rsid w:val="00C67B0F"/>
    <w:rsid w:val="00C67B34"/>
    <w:rsid w:val="00C67E84"/>
    <w:rsid w:val="00C67FC7"/>
    <w:rsid w:val="00C7037B"/>
    <w:rsid w:val="00C704E9"/>
    <w:rsid w:val="00C7078A"/>
    <w:rsid w:val="00C7085F"/>
    <w:rsid w:val="00C70BD3"/>
    <w:rsid w:val="00C70C54"/>
    <w:rsid w:val="00C70DB2"/>
    <w:rsid w:val="00C70ECD"/>
    <w:rsid w:val="00C71626"/>
    <w:rsid w:val="00C71A2C"/>
    <w:rsid w:val="00C71ACC"/>
    <w:rsid w:val="00C71AE8"/>
    <w:rsid w:val="00C71AFF"/>
    <w:rsid w:val="00C71B26"/>
    <w:rsid w:val="00C71B92"/>
    <w:rsid w:val="00C71B97"/>
    <w:rsid w:val="00C71FC4"/>
    <w:rsid w:val="00C7212F"/>
    <w:rsid w:val="00C7245F"/>
    <w:rsid w:val="00C7264E"/>
    <w:rsid w:val="00C7269B"/>
    <w:rsid w:val="00C726FC"/>
    <w:rsid w:val="00C727BC"/>
    <w:rsid w:val="00C72941"/>
    <w:rsid w:val="00C729CE"/>
    <w:rsid w:val="00C729DB"/>
    <w:rsid w:val="00C72A87"/>
    <w:rsid w:val="00C72C35"/>
    <w:rsid w:val="00C72CE3"/>
    <w:rsid w:val="00C72DD5"/>
    <w:rsid w:val="00C72E29"/>
    <w:rsid w:val="00C73086"/>
    <w:rsid w:val="00C73263"/>
    <w:rsid w:val="00C73499"/>
    <w:rsid w:val="00C734C8"/>
    <w:rsid w:val="00C73577"/>
    <w:rsid w:val="00C7364D"/>
    <w:rsid w:val="00C73796"/>
    <w:rsid w:val="00C737CF"/>
    <w:rsid w:val="00C73858"/>
    <w:rsid w:val="00C739B6"/>
    <w:rsid w:val="00C73A2C"/>
    <w:rsid w:val="00C73B5D"/>
    <w:rsid w:val="00C740CE"/>
    <w:rsid w:val="00C740D2"/>
    <w:rsid w:val="00C74176"/>
    <w:rsid w:val="00C741DC"/>
    <w:rsid w:val="00C7428B"/>
    <w:rsid w:val="00C742A9"/>
    <w:rsid w:val="00C746B9"/>
    <w:rsid w:val="00C74B83"/>
    <w:rsid w:val="00C74C5E"/>
    <w:rsid w:val="00C74C81"/>
    <w:rsid w:val="00C74C93"/>
    <w:rsid w:val="00C74F03"/>
    <w:rsid w:val="00C75097"/>
    <w:rsid w:val="00C750BF"/>
    <w:rsid w:val="00C75175"/>
    <w:rsid w:val="00C75196"/>
    <w:rsid w:val="00C751CF"/>
    <w:rsid w:val="00C752D7"/>
    <w:rsid w:val="00C755DF"/>
    <w:rsid w:val="00C756A6"/>
    <w:rsid w:val="00C75724"/>
    <w:rsid w:val="00C75894"/>
    <w:rsid w:val="00C75A70"/>
    <w:rsid w:val="00C75B28"/>
    <w:rsid w:val="00C75BD0"/>
    <w:rsid w:val="00C75F36"/>
    <w:rsid w:val="00C760BD"/>
    <w:rsid w:val="00C7612F"/>
    <w:rsid w:val="00C761ED"/>
    <w:rsid w:val="00C7621A"/>
    <w:rsid w:val="00C762F6"/>
    <w:rsid w:val="00C7638F"/>
    <w:rsid w:val="00C763B9"/>
    <w:rsid w:val="00C763C0"/>
    <w:rsid w:val="00C763E7"/>
    <w:rsid w:val="00C76578"/>
    <w:rsid w:val="00C765C1"/>
    <w:rsid w:val="00C765E7"/>
    <w:rsid w:val="00C766A7"/>
    <w:rsid w:val="00C766E6"/>
    <w:rsid w:val="00C767BB"/>
    <w:rsid w:val="00C76832"/>
    <w:rsid w:val="00C768F7"/>
    <w:rsid w:val="00C76B0F"/>
    <w:rsid w:val="00C76C85"/>
    <w:rsid w:val="00C76E2C"/>
    <w:rsid w:val="00C76EE5"/>
    <w:rsid w:val="00C77079"/>
    <w:rsid w:val="00C77603"/>
    <w:rsid w:val="00C7778A"/>
    <w:rsid w:val="00C77839"/>
    <w:rsid w:val="00C77942"/>
    <w:rsid w:val="00C77D20"/>
    <w:rsid w:val="00C77D7F"/>
    <w:rsid w:val="00C77F45"/>
    <w:rsid w:val="00C800E6"/>
    <w:rsid w:val="00C801AF"/>
    <w:rsid w:val="00C80261"/>
    <w:rsid w:val="00C80615"/>
    <w:rsid w:val="00C80903"/>
    <w:rsid w:val="00C80AF1"/>
    <w:rsid w:val="00C80BAA"/>
    <w:rsid w:val="00C8100B"/>
    <w:rsid w:val="00C81106"/>
    <w:rsid w:val="00C812E4"/>
    <w:rsid w:val="00C8152F"/>
    <w:rsid w:val="00C81541"/>
    <w:rsid w:val="00C81592"/>
    <w:rsid w:val="00C81817"/>
    <w:rsid w:val="00C818FA"/>
    <w:rsid w:val="00C81B35"/>
    <w:rsid w:val="00C81B5F"/>
    <w:rsid w:val="00C81D01"/>
    <w:rsid w:val="00C81DBF"/>
    <w:rsid w:val="00C81E69"/>
    <w:rsid w:val="00C81E7E"/>
    <w:rsid w:val="00C81EB2"/>
    <w:rsid w:val="00C81F25"/>
    <w:rsid w:val="00C81F27"/>
    <w:rsid w:val="00C81F9A"/>
    <w:rsid w:val="00C821D8"/>
    <w:rsid w:val="00C8227C"/>
    <w:rsid w:val="00C82281"/>
    <w:rsid w:val="00C823EC"/>
    <w:rsid w:val="00C827BD"/>
    <w:rsid w:val="00C8291C"/>
    <w:rsid w:val="00C82A12"/>
    <w:rsid w:val="00C82ACB"/>
    <w:rsid w:val="00C82B5D"/>
    <w:rsid w:val="00C82C88"/>
    <w:rsid w:val="00C83078"/>
    <w:rsid w:val="00C830AC"/>
    <w:rsid w:val="00C83185"/>
    <w:rsid w:val="00C83452"/>
    <w:rsid w:val="00C83532"/>
    <w:rsid w:val="00C839DF"/>
    <w:rsid w:val="00C83CA8"/>
    <w:rsid w:val="00C83D16"/>
    <w:rsid w:val="00C83FE8"/>
    <w:rsid w:val="00C84113"/>
    <w:rsid w:val="00C84121"/>
    <w:rsid w:val="00C841CF"/>
    <w:rsid w:val="00C8451A"/>
    <w:rsid w:val="00C8451B"/>
    <w:rsid w:val="00C846E1"/>
    <w:rsid w:val="00C84FF8"/>
    <w:rsid w:val="00C852F0"/>
    <w:rsid w:val="00C856A5"/>
    <w:rsid w:val="00C85718"/>
    <w:rsid w:val="00C8583E"/>
    <w:rsid w:val="00C8598C"/>
    <w:rsid w:val="00C85B04"/>
    <w:rsid w:val="00C85BE7"/>
    <w:rsid w:val="00C85C2C"/>
    <w:rsid w:val="00C85D67"/>
    <w:rsid w:val="00C86337"/>
    <w:rsid w:val="00C864D4"/>
    <w:rsid w:val="00C8660B"/>
    <w:rsid w:val="00C8679C"/>
    <w:rsid w:val="00C86822"/>
    <w:rsid w:val="00C86A5E"/>
    <w:rsid w:val="00C86C2B"/>
    <w:rsid w:val="00C86F98"/>
    <w:rsid w:val="00C87824"/>
    <w:rsid w:val="00C87CF6"/>
    <w:rsid w:val="00C87E78"/>
    <w:rsid w:val="00C90176"/>
    <w:rsid w:val="00C90277"/>
    <w:rsid w:val="00C90326"/>
    <w:rsid w:val="00C9077A"/>
    <w:rsid w:val="00C90841"/>
    <w:rsid w:val="00C90BA0"/>
    <w:rsid w:val="00C90C5F"/>
    <w:rsid w:val="00C90C75"/>
    <w:rsid w:val="00C910FB"/>
    <w:rsid w:val="00C91157"/>
    <w:rsid w:val="00C917D2"/>
    <w:rsid w:val="00C9192A"/>
    <w:rsid w:val="00C919CC"/>
    <w:rsid w:val="00C91A4A"/>
    <w:rsid w:val="00C91ABD"/>
    <w:rsid w:val="00C91FC4"/>
    <w:rsid w:val="00C920A5"/>
    <w:rsid w:val="00C920F9"/>
    <w:rsid w:val="00C921F9"/>
    <w:rsid w:val="00C9232C"/>
    <w:rsid w:val="00C923B9"/>
    <w:rsid w:val="00C9245E"/>
    <w:rsid w:val="00C92554"/>
    <w:rsid w:val="00C92594"/>
    <w:rsid w:val="00C925D5"/>
    <w:rsid w:val="00C928FE"/>
    <w:rsid w:val="00C92BD3"/>
    <w:rsid w:val="00C93202"/>
    <w:rsid w:val="00C93343"/>
    <w:rsid w:val="00C939BC"/>
    <w:rsid w:val="00C93A21"/>
    <w:rsid w:val="00C93D94"/>
    <w:rsid w:val="00C93ED6"/>
    <w:rsid w:val="00C94204"/>
    <w:rsid w:val="00C94240"/>
    <w:rsid w:val="00C9428D"/>
    <w:rsid w:val="00C9432B"/>
    <w:rsid w:val="00C947E8"/>
    <w:rsid w:val="00C9483A"/>
    <w:rsid w:val="00C94844"/>
    <w:rsid w:val="00C948FA"/>
    <w:rsid w:val="00C94925"/>
    <w:rsid w:val="00C949EB"/>
    <w:rsid w:val="00C94C53"/>
    <w:rsid w:val="00C94DD0"/>
    <w:rsid w:val="00C94E30"/>
    <w:rsid w:val="00C94E49"/>
    <w:rsid w:val="00C94F21"/>
    <w:rsid w:val="00C95115"/>
    <w:rsid w:val="00C958CD"/>
    <w:rsid w:val="00C95EAC"/>
    <w:rsid w:val="00C9633F"/>
    <w:rsid w:val="00C9640E"/>
    <w:rsid w:val="00C964D4"/>
    <w:rsid w:val="00C96835"/>
    <w:rsid w:val="00C96A0B"/>
    <w:rsid w:val="00C96AD5"/>
    <w:rsid w:val="00C96C75"/>
    <w:rsid w:val="00C96CC7"/>
    <w:rsid w:val="00C96D88"/>
    <w:rsid w:val="00C96F68"/>
    <w:rsid w:val="00C96FEC"/>
    <w:rsid w:val="00C971E8"/>
    <w:rsid w:val="00C9776D"/>
    <w:rsid w:val="00C9781A"/>
    <w:rsid w:val="00C979ED"/>
    <w:rsid w:val="00C97C26"/>
    <w:rsid w:val="00C97C5E"/>
    <w:rsid w:val="00CA0168"/>
    <w:rsid w:val="00CA033A"/>
    <w:rsid w:val="00CA0949"/>
    <w:rsid w:val="00CA0A20"/>
    <w:rsid w:val="00CA0A47"/>
    <w:rsid w:val="00CA0C42"/>
    <w:rsid w:val="00CA0CEB"/>
    <w:rsid w:val="00CA10CD"/>
    <w:rsid w:val="00CA1488"/>
    <w:rsid w:val="00CA17BD"/>
    <w:rsid w:val="00CA17BE"/>
    <w:rsid w:val="00CA17E3"/>
    <w:rsid w:val="00CA18CE"/>
    <w:rsid w:val="00CA196A"/>
    <w:rsid w:val="00CA1BA5"/>
    <w:rsid w:val="00CA1C37"/>
    <w:rsid w:val="00CA1D89"/>
    <w:rsid w:val="00CA1F7B"/>
    <w:rsid w:val="00CA2027"/>
    <w:rsid w:val="00CA2110"/>
    <w:rsid w:val="00CA2489"/>
    <w:rsid w:val="00CA27AC"/>
    <w:rsid w:val="00CA299D"/>
    <w:rsid w:val="00CA2CA5"/>
    <w:rsid w:val="00CA2EB3"/>
    <w:rsid w:val="00CA2ECF"/>
    <w:rsid w:val="00CA2EF4"/>
    <w:rsid w:val="00CA3000"/>
    <w:rsid w:val="00CA3089"/>
    <w:rsid w:val="00CA30DD"/>
    <w:rsid w:val="00CA3616"/>
    <w:rsid w:val="00CA38D9"/>
    <w:rsid w:val="00CA3D67"/>
    <w:rsid w:val="00CA3D7B"/>
    <w:rsid w:val="00CA3F09"/>
    <w:rsid w:val="00CA3F66"/>
    <w:rsid w:val="00CA42A5"/>
    <w:rsid w:val="00CA42C7"/>
    <w:rsid w:val="00CA42D9"/>
    <w:rsid w:val="00CA44AA"/>
    <w:rsid w:val="00CA4759"/>
    <w:rsid w:val="00CA486F"/>
    <w:rsid w:val="00CA48D1"/>
    <w:rsid w:val="00CA4AC2"/>
    <w:rsid w:val="00CA4B2D"/>
    <w:rsid w:val="00CA4B66"/>
    <w:rsid w:val="00CA4BD7"/>
    <w:rsid w:val="00CA4CAE"/>
    <w:rsid w:val="00CA4DD2"/>
    <w:rsid w:val="00CA4DF7"/>
    <w:rsid w:val="00CA4E32"/>
    <w:rsid w:val="00CA4F83"/>
    <w:rsid w:val="00CA5136"/>
    <w:rsid w:val="00CA530C"/>
    <w:rsid w:val="00CA567A"/>
    <w:rsid w:val="00CA572D"/>
    <w:rsid w:val="00CA574D"/>
    <w:rsid w:val="00CA580D"/>
    <w:rsid w:val="00CA5B86"/>
    <w:rsid w:val="00CA5BB0"/>
    <w:rsid w:val="00CA5CB4"/>
    <w:rsid w:val="00CA5CBA"/>
    <w:rsid w:val="00CA5CF5"/>
    <w:rsid w:val="00CA5D50"/>
    <w:rsid w:val="00CA5E0F"/>
    <w:rsid w:val="00CA5F68"/>
    <w:rsid w:val="00CA5FDD"/>
    <w:rsid w:val="00CA65FA"/>
    <w:rsid w:val="00CA6616"/>
    <w:rsid w:val="00CA6A9D"/>
    <w:rsid w:val="00CA6A9E"/>
    <w:rsid w:val="00CA6BA1"/>
    <w:rsid w:val="00CA6C93"/>
    <w:rsid w:val="00CA6D1E"/>
    <w:rsid w:val="00CA7094"/>
    <w:rsid w:val="00CA7734"/>
    <w:rsid w:val="00CA7849"/>
    <w:rsid w:val="00CA7916"/>
    <w:rsid w:val="00CA7AC1"/>
    <w:rsid w:val="00CA7B75"/>
    <w:rsid w:val="00CA7C3B"/>
    <w:rsid w:val="00CA7CC5"/>
    <w:rsid w:val="00CA7D23"/>
    <w:rsid w:val="00CA7E8E"/>
    <w:rsid w:val="00CA7F3B"/>
    <w:rsid w:val="00CB0026"/>
    <w:rsid w:val="00CB00D6"/>
    <w:rsid w:val="00CB0180"/>
    <w:rsid w:val="00CB0205"/>
    <w:rsid w:val="00CB03BD"/>
    <w:rsid w:val="00CB050A"/>
    <w:rsid w:val="00CB0817"/>
    <w:rsid w:val="00CB0A82"/>
    <w:rsid w:val="00CB0C2B"/>
    <w:rsid w:val="00CB0DCA"/>
    <w:rsid w:val="00CB0E29"/>
    <w:rsid w:val="00CB0FA4"/>
    <w:rsid w:val="00CB1143"/>
    <w:rsid w:val="00CB1770"/>
    <w:rsid w:val="00CB17CD"/>
    <w:rsid w:val="00CB19B6"/>
    <w:rsid w:val="00CB1C00"/>
    <w:rsid w:val="00CB1CB2"/>
    <w:rsid w:val="00CB1CFC"/>
    <w:rsid w:val="00CB20B8"/>
    <w:rsid w:val="00CB20CD"/>
    <w:rsid w:val="00CB20F3"/>
    <w:rsid w:val="00CB21AC"/>
    <w:rsid w:val="00CB228D"/>
    <w:rsid w:val="00CB2293"/>
    <w:rsid w:val="00CB22D9"/>
    <w:rsid w:val="00CB22F5"/>
    <w:rsid w:val="00CB2691"/>
    <w:rsid w:val="00CB282B"/>
    <w:rsid w:val="00CB2936"/>
    <w:rsid w:val="00CB2A1A"/>
    <w:rsid w:val="00CB2C19"/>
    <w:rsid w:val="00CB2D3E"/>
    <w:rsid w:val="00CB2E41"/>
    <w:rsid w:val="00CB2E4E"/>
    <w:rsid w:val="00CB2F1B"/>
    <w:rsid w:val="00CB30CB"/>
    <w:rsid w:val="00CB326F"/>
    <w:rsid w:val="00CB32AE"/>
    <w:rsid w:val="00CB32E4"/>
    <w:rsid w:val="00CB36C2"/>
    <w:rsid w:val="00CB37FB"/>
    <w:rsid w:val="00CB3CCD"/>
    <w:rsid w:val="00CB3DFC"/>
    <w:rsid w:val="00CB3F2A"/>
    <w:rsid w:val="00CB401F"/>
    <w:rsid w:val="00CB42B6"/>
    <w:rsid w:val="00CB4463"/>
    <w:rsid w:val="00CB4535"/>
    <w:rsid w:val="00CB4630"/>
    <w:rsid w:val="00CB4656"/>
    <w:rsid w:val="00CB4660"/>
    <w:rsid w:val="00CB46C1"/>
    <w:rsid w:val="00CB46F8"/>
    <w:rsid w:val="00CB49A4"/>
    <w:rsid w:val="00CB4B47"/>
    <w:rsid w:val="00CB4C39"/>
    <w:rsid w:val="00CB4C4E"/>
    <w:rsid w:val="00CB50C7"/>
    <w:rsid w:val="00CB52C5"/>
    <w:rsid w:val="00CB54E6"/>
    <w:rsid w:val="00CB54FF"/>
    <w:rsid w:val="00CB5770"/>
    <w:rsid w:val="00CB5ABA"/>
    <w:rsid w:val="00CB5BEE"/>
    <w:rsid w:val="00CB60EE"/>
    <w:rsid w:val="00CB61BE"/>
    <w:rsid w:val="00CB6264"/>
    <w:rsid w:val="00CB68D1"/>
    <w:rsid w:val="00CB6CDB"/>
    <w:rsid w:val="00CB7271"/>
    <w:rsid w:val="00CB72F0"/>
    <w:rsid w:val="00CB7582"/>
    <w:rsid w:val="00CB7E01"/>
    <w:rsid w:val="00CB7E7F"/>
    <w:rsid w:val="00CC001F"/>
    <w:rsid w:val="00CC017B"/>
    <w:rsid w:val="00CC0253"/>
    <w:rsid w:val="00CC02F5"/>
    <w:rsid w:val="00CC048E"/>
    <w:rsid w:val="00CC063E"/>
    <w:rsid w:val="00CC07A1"/>
    <w:rsid w:val="00CC07DA"/>
    <w:rsid w:val="00CC0934"/>
    <w:rsid w:val="00CC0AFD"/>
    <w:rsid w:val="00CC0B7F"/>
    <w:rsid w:val="00CC0BEB"/>
    <w:rsid w:val="00CC0CB8"/>
    <w:rsid w:val="00CC0EB4"/>
    <w:rsid w:val="00CC1129"/>
    <w:rsid w:val="00CC11F2"/>
    <w:rsid w:val="00CC1213"/>
    <w:rsid w:val="00CC172E"/>
    <w:rsid w:val="00CC1763"/>
    <w:rsid w:val="00CC1B8C"/>
    <w:rsid w:val="00CC2097"/>
    <w:rsid w:val="00CC211B"/>
    <w:rsid w:val="00CC2338"/>
    <w:rsid w:val="00CC2408"/>
    <w:rsid w:val="00CC253E"/>
    <w:rsid w:val="00CC273F"/>
    <w:rsid w:val="00CC2754"/>
    <w:rsid w:val="00CC2821"/>
    <w:rsid w:val="00CC2870"/>
    <w:rsid w:val="00CC296F"/>
    <w:rsid w:val="00CC2A82"/>
    <w:rsid w:val="00CC2E19"/>
    <w:rsid w:val="00CC30FA"/>
    <w:rsid w:val="00CC3377"/>
    <w:rsid w:val="00CC3469"/>
    <w:rsid w:val="00CC3584"/>
    <w:rsid w:val="00CC3593"/>
    <w:rsid w:val="00CC35EE"/>
    <w:rsid w:val="00CC3793"/>
    <w:rsid w:val="00CC3AEC"/>
    <w:rsid w:val="00CC3B8F"/>
    <w:rsid w:val="00CC3CB5"/>
    <w:rsid w:val="00CC3D07"/>
    <w:rsid w:val="00CC3E80"/>
    <w:rsid w:val="00CC3F16"/>
    <w:rsid w:val="00CC3FD7"/>
    <w:rsid w:val="00CC4186"/>
    <w:rsid w:val="00CC4395"/>
    <w:rsid w:val="00CC444A"/>
    <w:rsid w:val="00CC478A"/>
    <w:rsid w:val="00CC4994"/>
    <w:rsid w:val="00CC4A4E"/>
    <w:rsid w:val="00CC4A87"/>
    <w:rsid w:val="00CC4B60"/>
    <w:rsid w:val="00CC4C98"/>
    <w:rsid w:val="00CC4CB5"/>
    <w:rsid w:val="00CC4F36"/>
    <w:rsid w:val="00CC5AC6"/>
    <w:rsid w:val="00CC5BDD"/>
    <w:rsid w:val="00CC5C4E"/>
    <w:rsid w:val="00CC5FC3"/>
    <w:rsid w:val="00CC61E4"/>
    <w:rsid w:val="00CC634B"/>
    <w:rsid w:val="00CC63B1"/>
    <w:rsid w:val="00CC65D3"/>
    <w:rsid w:val="00CC6653"/>
    <w:rsid w:val="00CC6A9C"/>
    <w:rsid w:val="00CC6C57"/>
    <w:rsid w:val="00CC6DF0"/>
    <w:rsid w:val="00CC72F1"/>
    <w:rsid w:val="00CC76E5"/>
    <w:rsid w:val="00CC78FE"/>
    <w:rsid w:val="00CC79C1"/>
    <w:rsid w:val="00CC7A59"/>
    <w:rsid w:val="00CC7B7C"/>
    <w:rsid w:val="00CC7CC5"/>
    <w:rsid w:val="00CC7F47"/>
    <w:rsid w:val="00CD08B3"/>
    <w:rsid w:val="00CD0CA3"/>
    <w:rsid w:val="00CD0F69"/>
    <w:rsid w:val="00CD14B8"/>
    <w:rsid w:val="00CD151C"/>
    <w:rsid w:val="00CD1584"/>
    <w:rsid w:val="00CD15B3"/>
    <w:rsid w:val="00CD1947"/>
    <w:rsid w:val="00CD1A9C"/>
    <w:rsid w:val="00CD1E08"/>
    <w:rsid w:val="00CD1E45"/>
    <w:rsid w:val="00CD1F77"/>
    <w:rsid w:val="00CD21CC"/>
    <w:rsid w:val="00CD2215"/>
    <w:rsid w:val="00CD2278"/>
    <w:rsid w:val="00CD2358"/>
    <w:rsid w:val="00CD2360"/>
    <w:rsid w:val="00CD2427"/>
    <w:rsid w:val="00CD2795"/>
    <w:rsid w:val="00CD28B2"/>
    <w:rsid w:val="00CD2BF1"/>
    <w:rsid w:val="00CD2C16"/>
    <w:rsid w:val="00CD2DC1"/>
    <w:rsid w:val="00CD2DF3"/>
    <w:rsid w:val="00CD2F17"/>
    <w:rsid w:val="00CD344A"/>
    <w:rsid w:val="00CD34FA"/>
    <w:rsid w:val="00CD35AD"/>
    <w:rsid w:val="00CD3748"/>
    <w:rsid w:val="00CD38B6"/>
    <w:rsid w:val="00CD39F0"/>
    <w:rsid w:val="00CD3AA7"/>
    <w:rsid w:val="00CD3AAF"/>
    <w:rsid w:val="00CD3CDF"/>
    <w:rsid w:val="00CD3DCA"/>
    <w:rsid w:val="00CD3DF4"/>
    <w:rsid w:val="00CD3F1C"/>
    <w:rsid w:val="00CD3F3C"/>
    <w:rsid w:val="00CD40DC"/>
    <w:rsid w:val="00CD412B"/>
    <w:rsid w:val="00CD4226"/>
    <w:rsid w:val="00CD4290"/>
    <w:rsid w:val="00CD4357"/>
    <w:rsid w:val="00CD4588"/>
    <w:rsid w:val="00CD47A0"/>
    <w:rsid w:val="00CD48A2"/>
    <w:rsid w:val="00CD4BA7"/>
    <w:rsid w:val="00CD4CD8"/>
    <w:rsid w:val="00CD4D0E"/>
    <w:rsid w:val="00CD4E6B"/>
    <w:rsid w:val="00CD5036"/>
    <w:rsid w:val="00CD504C"/>
    <w:rsid w:val="00CD50C7"/>
    <w:rsid w:val="00CD5113"/>
    <w:rsid w:val="00CD54BD"/>
    <w:rsid w:val="00CD55C2"/>
    <w:rsid w:val="00CD5652"/>
    <w:rsid w:val="00CD579C"/>
    <w:rsid w:val="00CD59C9"/>
    <w:rsid w:val="00CD5D1A"/>
    <w:rsid w:val="00CD5D7F"/>
    <w:rsid w:val="00CD5F0C"/>
    <w:rsid w:val="00CD60A4"/>
    <w:rsid w:val="00CD60CD"/>
    <w:rsid w:val="00CD610C"/>
    <w:rsid w:val="00CD6238"/>
    <w:rsid w:val="00CD62C3"/>
    <w:rsid w:val="00CD6427"/>
    <w:rsid w:val="00CD68BE"/>
    <w:rsid w:val="00CD69EF"/>
    <w:rsid w:val="00CD6AFD"/>
    <w:rsid w:val="00CD6BB1"/>
    <w:rsid w:val="00CD6DE3"/>
    <w:rsid w:val="00CD7150"/>
    <w:rsid w:val="00CD7520"/>
    <w:rsid w:val="00CD7524"/>
    <w:rsid w:val="00CD77C9"/>
    <w:rsid w:val="00CD7E0C"/>
    <w:rsid w:val="00CD7E7D"/>
    <w:rsid w:val="00CD7EE5"/>
    <w:rsid w:val="00CE0148"/>
    <w:rsid w:val="00CE026F"/>
    <w:rsid w:val="00CE0284"/>
    <w:rsid w:val="00CE0427"/>
    <w:rsid w:val="00CE0587"/>
    <w:rsid w:val="00CE05D2"/>
    <w:rsid w:val="00CE0703"/>
    <w:rsid w:val="00CE0B46"/>
    <w:rsid w:val="00CE0BC0"/>
    <w:rsid w:val="00CE0D85"/>
    <w:rsid w:val="00CE1364"/>
    <w:rsid w:val="00CE14F5"/>
    <w:rsid w:val="00CE173F"/>
    <w:rsid w:val="00CE177F"/>
    <w:rsid w:val="00CE1863"/>
    <w:rsid w:val="00CE18F9"/>
    <w:rsid w:val="00CE1F3F"/>
    <w:rsid w:val="00CE21E9"/>
    <w:rsid w:val="00CE2234"/>
    <w:rsid w:val="00CE2445"/>
    <w:rsid w:val="00CE2518"/>
    <w:rsid w:val="00CE27AB"/>
    <w:rsid w:val="00CE286C"/>
    <w:rsid w:val="00CE2A8C"/>
    <w:rsid w:val="00CE2C76"/>
    <w:rsid w:val="00CE2DCE"/>
    <w:rsid w:val="00CE2DCF"/>
    <w:rsid w:val="00CE2DF7"/>
    <w:rsid w:val="00CE320D"/>
    <w:rsid w:val="00CE33D8"/>
    <w:rsid w:val="00CE37E5"/>
    <w:rsid w:val="00CE37F6"/>
    <w:rsid w:val="00CE3854"/>
    <w:rsid w:val="00CE3875"/>
    <w:rsid w:val="00CE3BCE"/>
    <w:rsid w:val="00CE3BD1"/>
    <w:rsid w:val="00CE3C6F"/>
    <w:rsid w:val="00CE3D57"/>
    <w:rsid w:val="00CE3F6F"/>
    <w:rsid w:val="00CE44D1"/>
    <w:rsid w:val="00CE45BD"/>
    <w:rsid w:val="00CE4A1B"/>
    <w:rsid w:val="00CE4A95"/>
    <w:rsid w:val="00CE4B5F"/>
    <w:rsid w:val="00CE4E90"/>
    <w:rsid w:val="00CE4F9B"/>
    <w:rsid w:val="00CE5143"/>
    <w:rsid w:val="00CE51DD"/>
    <w:rsid w:val="00CE54D0"/>
    <w:rsid w:val="00CE54E7"/>
    <w:rsid w:val="00CE55AE"/>
    <w:rsid w:val="00CE55CB"/>
    <w:rsid w:val="00CE57CB"/>
    <w:rsid w:val="00CE580E"/>
    <w:rsid w:val="00CE5869"/>
    <w:rsid w:val="00CE5A61"/>
    <w:rsid w:val="00CE5D1D"/>
    <w:rsid w:val="00CE6228"/>
    <w:rsid w:val="00CE638B"/>
    <w:rsid w:val="00CE6503"/>
    <w:rsid w:val="00CE6740"/>
    <w:rsid w:val="00CE67B3"/>
    <w:rsid w:val="00CE696E"/>
    <w:rsid w:val="00CE6980"/>
    <w:rsid w:val="00CE6B30"/>
    <w:rsid w:val="00CE6D5D"/>
    <w:rsid w:val="00CE7145"/>
    <w:rsid w:val="00CE73C4"/>
    <w:rsid w:val="00CE74F8"/>
    <w:rsid w:val="00CE755B"/>
    <w:rsid w:val="00CE7560"/>
    <w:rsid w:val="00CE7571"/>
    <w:rsid w:val="00CE7B26"/>
    <w:rsid w:val="00CE7C90"/>
    <w:rsid w:val="00CE7CE2"/>
    <w:rsid w:val="00CE7FAD"/>
    <w:rsid w:val="00CF005E"/>
    <w:rsid w:val="00CF0166"/>
    <w:rsid w:val="00CF028C"/>
    <w:rsid w:val="00CF03EB"/>
    <w:rsid w:val="00CF0518"/>
    <w:rsid w:val="00CF0548"/>
    <w:rsid w:val="00CF0588"/>
    <w:rsid w:val="00CF0785"/>
    <w:rsid w:val="00CF084E"/>
    <w:rsid w:val="00CF08E7"/>
    <w:rsid w:val="00CF0B4D"/>
    <w:rsid w:val="00CF0CB9"/>
    <w:rsid w:val="00CF0DBD"/>
    <w:rsid w:val="00CF0F13"/>
    <w:rsid w:val="00CF0F75"/>
    <w:rsid w:val="00CF0F94"/>
    <w:rsid w:val="00CF0FB8"/>
    <w:rsid w:val="00CF17E4"/>
    <w:rsid w:val="00CF1A9C"/>
    <w:rsid w:val="00CF1DBB"/>
    <w:rsid w:val="00CF1E00"/>
    <w:rsid w:val="00CF1E68"/>
    <w:rsid w:val="00CF1F1D"/>
    <w:rsid w:val="00CF2162"/>
    <w:rsid w:val="00CF21F7"/>
    <w:rsid w:val="00CF2316"/>
    <w:rsid w:val="00CF252F"/>
    <w:rsid w:val="00CF25DB"/>
    <w:rsid w:val="00CF2756"/>
    <w:rsid w:val="00CF2772"/>
    <w:rsid w:val="00CF2851"/>
    <w:rsid w:val="00CF2C52"/>
    <w:rsid w:val="00CF2D18"/>
    <w:rsid w:val="00CF30A3"/>
    <w:rsid w:val="00CF30B5"/>
    <w:rsid w:val="00CF30FC"/>
    <w:rsid w:val="00CF31F6"/>
    <w:rsid w:val="00CF34A5"/>
    <w:rsid w:val="00CF3566"/>
    <w:rsid w:val="00CF3780"/>
    <w:rsid w:val="00CF382C"/>
    <w:rsid w:val="00CF3844"/>
    <w:rsid w:val="00CF3B00"/>
    <w:rsid w:val="00CF3B31"/>
    <w:rsid w:val="00CF3E89"/>
    <w:rsid w:val="00CF4127"/>
    <w:rsid w:val="00CF4296"/>
    <w:rsid w:val="00CF44DC"/>
    <w:rsid w:val="00CF4563"/>
    <w:rsid w:val="00CF459F"/>
    <w:rsid w:val="00CF464E"/>
    <w:rsid w:val="00CF4720"/>
    <w:rsid w:val="00CF472F"/>
    <w:rsid w:val="00CF47BD"/>
    <w:rsid w:val="00CF49E4"/>
    <w:rsid w:val="00CF4AA5"/>
    <w:rsid w:val="00CF4BDA"/>
    <w:rsid w:val="00CF4D22"/>
    <w:rsid w:val="00CF4DC7"/>
    <w:rsid w:val="00CF5014"/>
    <w:rsid w:val="00CF511B"/>
    <w:rsid w:val="00CF519A"/>
    <w:rsid w:val="00CF52A7"/>
    <w:rsid w:val="00CF5620"/>
    <w:rsid w:val="00CF5683"/>
    <w:rsid w:val="00CF569C"/>
    <w:rsid w:val="00CF56B6"/>
    <w:rsid w:val="00CF571B"/>
    <w:rsid w:val="00CF5801"/>
    <w:rsid w:val="00CF5CB3"/>
    <w:rsid w:val="00CF5CD2"/>
    <w:rsid w:val="00CF6160"/>
    <w:rsid w:val="00CF62E7"/>
    <w:rsid w:val="00CF6352"/>
    <w:rsid w:val="00CF65D5"/>
    <w:rsid w:val="00CF66A9"/>
    <w:rsid w:val="00CF66EB"/>
    <w:rsid w:val="00CF6B9D"/>
    <w:rsid w:val="00CF6CD9"/>
    <w:rsid w:val="00CF6CFC"/>
    <w:rsid w:val="00CF70AA"/>
    <w:rsid w:val="00CF716D"/>
    <w:rsid w:val="00CF7232"/>
    <w:rsid w:val="00CF7524"/>
    <w:rsid w:val="00CF78D7"/>
    <w:rsid w:val="00CF7927"/>
    <w:rsid w:val="00CF7CFA"/>
    <w:rsid w:val="00CF7E01"/>
    <w:rsid w:val="00CF7E4B"/>
    <w:rsid w:val="00D000DF"/>
    <w:rsid w:val="00D001C4"/>
    <w:rsid w:val="00D0025B"/>
    <w:rsid w:val="00D002EE"/>
    <w:rsid w:val="00D0036E"/>
    <w:rsid w:val="00D0047E"/>
    <w:rsid w:val="00D004CA"/>
    <w:rsid w:val="00D00878"/>
    <w:rsid w:val="00D00A01"/>
    <w:rsid w:val="00D00A3A"/>
    <w:rsid w:val="00D00B6B"/>
    <w:rsid w:val="00D00C02"/>
    <w:rsid w:val="00D00DA5"/>
    <w:rsid w:val="00D0109A"/>
    <w:rsid w:val="00D0118C"/>
    <w:rsid w:val="00D013BA"/>
    <w:rsid w:val="00D01617"/>
    <w:rsid w:val="00D0185C"/>
    <w:rsid w:val="00D0194B"/>
    <w:rsid w:val="00D01A4E"/>
    <w:rsid w:val="00D01CDA"/>
    <w:rsid w:val="00D01CE4"/>
    <w:rsid w:val="00D01F68"/>
    <w:rsid w:val="00D02081"/>
    <w:rsid w:val="00D0214C"/>
    <w:rsid w:val="00D023D3"/>
    <w:rsid w:val="00D0253B"/>
    <w:rsid w:val="00D02670"/>
    <w:rsid w:val="00D0283F"/>
    <w:rsid w:val="00D0297D"/>
    <w:rsid w:val="00D029C3"/>
    <w:rsid w:val="00D02A80"/>
    <w:rsid w:val="00D02AD4"/>
    <w:rsid w:val="00D02AEB"/>
    <w:rsid w:val="00D02B14"/>
    <w:rsid w:val="00D02BF6"/>
    <w:rsid w:val="00D02DAE"/>
    <w:rsid w:val="00D03047"/>
    <w:rsid w:val="00D030A5"/>
    <w:rsid w:val="00D03188"/>
    <w:rsid w:val="00D03245"/>
    <w:rsid w:val="00D03291"/>
    <w:rsid w:val="00D0347F"/>
    <w:rsid w:val="00D0375B"/>
    <w:rsid w:val="00D03997"/>
    <w:rsid w:val="00D03B01"/>
    <w:rsid w:val="00D03BBF"/>
    <w:rsid w:val="00D03FD8"/>
    <w:rsid w:val="00D041D3"/>
    <w:rsid w:val="00D041F3"/>
    <w:rsid w:val="00D043E3"/>
    <w:rsid w:val="00D044DE"/>
    <w:rsid w:val="00D044FE"/>
    <w:rsid w:val="00D04893"/>
    <w:rsid w:val="00D048DD"/>
    <w:rsid w:val="00D04AD4"/>
    <w:rsid w:val="00D04EF3"/>
    <w:rsid w:val="00D05134"/>
    <w:rsid w:val="00D05285"/>
    <w:rsid w:val="00D055C7"/>
    <w:rsid w:val="00D05A71"/>
    <w:rsid w:val="00D05C35"/>
    <w:rsid w:val="00D05CB7"/>
    <w:rsid w:val="00D05F6F"/>
    <w:rsid w:val="00D06068"/>
    <w:rsid w:val="00D06514"/>
    <w:rsid w:val="00D0657B"/>
    <w:rsid w:val="00D0659A"/>
    <w:rsid w:val="00D06884"/>
    <w:rsid w:val="00D06929"/>
    <w:rsid w:val="00D069AD"/>
    <w:rsid w:val="00D06E77"/>
    <w:rsid w:val="00D07511"/>
    <w:rsid w:val="00D07622"/>
    <w:rsid w:val="00D0766E"/>
    <w:rsid w:val="00D07A80"/>
    <w:rsid w:val="00D07AE3"/>
    <w:rsid w:val="00D07B32"/>
    <w:rsid w:val="00D07C28"/>
    <w:rsid w:val="00D07E67"/>
    <w:rsid w:val="00D07EAA"/>
    <w:rsid w:val="00D1013E"/>
    <w:rsid w:val="00D10438"/>
    <w:rsid w:val="00D1054A"/>
    <w:rsid w:val="00D10635"/>
    <w:rsid w:val="00D106B2"/>
    <w:rsid w:val="00D10BCF"/>
    <w:rsid w:val="00D10FB3"/>
    <w:rsid w:val="00D1120C"/>
    <w:rsid w:val="00D112FC"/>
    <w:rsid w:val="00D1130A"/>
    <w:rsid w:val="00D1157A"/>
    <w:rsid w:val="00D11640"/>
    <w:rsid w:val="00D1176D"/>
    <w:rsid w:val="00D1178E"/>
    <w:rsid w:val="00D1199D"/>
    <w:rsid w:val="00D11F66"/>
    <w:rsid w:val="00D12003"/>
    <w:rsid w:val="00D1225A"/>
    <w:rsid w:val="00D12305"/>
    <w:rsid w:val="00D123C6"/>
    <w:rsid w:val="00D123FF"/>
    <w:rsid w:val="00D12406"/>
    <w:rsid w:val="00D124A2"/>
    <w:rsid w:val="00D12548"/>
    <w:rsid w:val="00D125F5"/>
    <w:rsid w:val="00D127D5"/>
    <w:rsid w:val="00D128A0"/>
    <w:rsid w:val="00D1298A"/>
    <w:rsid w:val="00D12CEF"/>
    <w:rsid w:val="00D12CF2"/>
    <w:rsid w:val="00D130B8"/>
    <w:rsid w:val="00D13454"/>
    <w:rsid w:val="00D1352A"/>
    <w:rsid w:val="00D1352B"/>
    <w:rsid w:val="00D13565"/>
    <w:rsid w:val="00D135DB"/>
    <w:rsid w:val="00D13675"/>
    <w:rsid w:val="00D1376D"/>
    <w:rsid w:val="00D1386C"/>
    <w:rsid w:val="00D13A5F"/>
    <w:rsid w:val="00D13CFA"/>
    <w:rsid w:val="00D13F46"/>
    <w:rsid w:val="00D1412E"/>
    <w:rsid w:val="00D142CF"/>
    <w:rsid w:val="00D14457"/>
    <w:rsid w:val="00D144A9"/>
    <w:rsid w:val="00D144DF"/>
    <w:rsid w:val="00D1454B"/>
    <w:rsid w:val="00D1462B"/>
    <w:rsid w:val="00D1467A"/>
    <w:rsid w:val="00D148FF"/>
    <w:rsid w:val="00D14B48"/>
    <w:rsid w:val="00D14E7B"/>
    <w:rsid w:val="00D15362"/>
    <w:rsid w:val="00D15577"/>
    <w:rsid w:val="00D156FC"/>
    <w:rsid w:val="00D15ED1"/>
    <w:rsid w:val="00D15FA8"/>
    <w:rsid w:val="00D15FD3"/>
    <w:rsid w:val="00D1606F"/>
    <w:rsid w:val="00D162BE"/>
    <w:rsid w:val="00D164FB"/>
    <w:rsid w:val="00D1665F"/>
    <w:rsid w:val="00D1668E"/>
    <w:rsid w:val="00D1678B"/>
    <w:rsid w:val="00D169EA"/>
    <w:rsid w:val="00D16B84"/>
    <w:rsid w:val="00D16CE5"/>
    <w:rsid w:val="00D170F7"/>
    <w:rsid w:val="00D17106"/>
    <w:rsid w:val="00D17399"/>
    <w:rsid w:val="00D176AF"/>
    <w:rsid w:val="00D1777A"/>
    <w:rsid w:val="00D1782A"/>
    <w:rsid w:val="00D17889"/>
    <w:rsid w:val="00D179CE"/>
    <w:rsid w:val="00D179D5"/>
    <w:rsid w:val="00D17B60"/>
    <w:rsid w:val="00D17CAE"/>
    <w:rsid w:val="00D202F5"/>
    <w:rsid w:val="00D2058F"/>
    <w:rsid w:val="00D20715"/>
    <w:rsid w:val="00D20BF6"/>
    <w:rsid w:val="00D20C10"/>
    <w:rsid w:val="00D20E87"/>
    <w:rsid w:val="00D20EFD"/>
    <w:rsid w:val="00D21029"/>
    <w:rsid w:val="00D2110D"/>
    <w:rsid w:val="00D21159"/>
    <w:rsid w:val="00D21228"/>
    <w:rsid w:val="00D2141C"/>
    <w:rsid w:val="00D21443"/>
    <w:rsid w:val="00D21605"/>
    <w:rsid w:val="00D2164D"/>
    <w:rsid w:val="00D216C8"/>
    <w:rsid w:val="00D217CF"/>
    <w:rsid w:val="00D21996"/>
    <w:rsid w:val="00D21A8B"/>
    <w:rsid w:val="00D21D5D"/>
    <w:rsid w:val="00D21EB7"/>
    <w:rsid w:val="00D2204A"/>
    <w:rsid w:val="00D221C2"/>
    <w:rsid w:val="00D221DB"/>
    <w:rsid w:val="00D2248D"/>
    <w:rsid w:val="00D228A1"/>
    <w:rsid w:val="00D22998"/>
    <w:rsid w:val="00D22AC4"/>
    <w:rsid w:val="00D22AFF"/>
    <w:rsid w:val="00D22B02"/>
    <w:rsid w:val="00D22B0C"/>
    <w:rsid w:val="00D231DF"/>
    <w:rsid w:val="00D23421"/>
    <w:rsid w:val="00D23841"/>
    <w:rsid w:val="00D239C6"/>
    <w:rsid w:val="00D23A0C"/>
    <w:rsid w:val="00D23AE3"/>
    <w:rsid w:val="00D23C21"/>
    <w:rsid w:val="00D23CD7"/>
    <w:rsid w:val="00D23E91"/>
    <w:rsid w:val="00D2419C"/>
    <w:rsid w:val="00D2432D"/>
    <w:rsid w:val="00D24498"/>
    <w:rsid w:val="00D2450E"/>
    <w:rsid w:val="00D24585"/>
    <w:rsid w:val="00D245C4"/>
    <w:rsid w:val="00D2462B"/>
    <w:rsid w:val="00D246B9"/>
    <w:rsid w:val="00D24730"/>
    <w:rsid w:val="00D24733"/>
    <w:rsid w:val="00D247F3"/>
    <w:rsid w:val="00D24A33"/>
    <w:rsid w:val="00D24B95"/>
    <w:rsid w:val="00D24D2F"/>
    <w:rsid w:val="00D24FED"/>
    <w:rsid w:val="00D252D6"/>
    <w:rsid w:val="00D256D5"/>
    <w:rsid w:val="00D257F4"/>
    <w:rsid w:val="00D25803"/>
    <w:rsid w:val="00D25A44"/>
    <w:rsid w:val="00D25CCF"/>
    <w:rsid w:val="00D25DF1"/>
    <w:rsid w:val="00D2600C"/>
    <w:rsid w:val="00D26018"/>
    <w:rsid w:val="00D2616E"/>
    <w:rsid w:val="00D261AD"/>
    <w:rsid w:val="00D26272"/>
    <w:rsid w:val="00D26560"/>
    <w:rsid w:val="00D266F7"/>
    <w:rsid w:val="00D26701"/>
    <w:rsid w:val="00D269F3"/>
    <w:rsid w:val="00D26D46"/>
    <w:rsid w:val="00D26EC2"/>
    <w:rsid w:val="00D26F78"/>
    <w:rsid w:val="00D272FE"/>
    <w:rsid w:val="00D275EB"/>
    <w:rsid w:val="00D2789A"/>
    <w:rsid w:val="00D27C2A"/>
    <w:rsid w:val="00D27D49"/>
    <w:rsid w:val="00D27FA9"/>
    <w:rsid w:val="00D3019F"/>
    <w:rsid w:val="00D3026D"/>
    <w:rsid w:val="00D30351"/>
    <w:rsid w:val="00D30515"/>
    <w:rsid w:val="00D305C4"/>
    <w:rsid w:val="00D3072A"/>
    <w:rsid w:val="00D30CBE"/>
    <w:rsid w:val="00D30D6E"/>
    <w:rsid w:val="00D30DEA"/>
    <w:rsid w:val="00D30EA4"/>
    <w:rsid w:val="00D30F35"/>
    <w:rsid w:val="00D311C7"/>
    <w:rsid w:val="00D312F4"/>
    <w:rsid w:val="00D3138C"/>
    <w:rsid w:val="00D318FF"/>
    <w:rsid w:val="00D31981"/>
    <w:rsid w:val="00D31BEC"/>
    <w:rsid w:val="00D31C42"/>
    <w:rsid w:val="00D31C4E"/>
    <w:rsid w:val="00D31CBA"/>
    <w:rsid w:val="00D31D74"/>
    <w:rsid w:val="00D31EB4"/>
    <w:rsid w:val="00D31ECD"/>
    <w:rsid w:val="00D320C2"/>
    <w:rsid w:val="00D32242"/>
    <w:rsid w:val="00D32426"/>
    <w:rsid w:val="00D32482"/>
    <w:rsid w:val="00D3251D"/>
    <w:rsid w:val="00D32586"/>
    <w:rsid w:val="00D325D1"/>
    <w:rsid w:val="00D3263A"/>
    <w:rsid w:val="00D326E5"/>
    <w:rsid w:val="00D3280F"/>
    <w:rsid w:val="00D32839"/>
    <w:rsid w:val="00D32986"/>
    <w:rsid w:val="00D32E89"/>
    <w:rsid w:val="00D32EA9"/>
    <w:rsid w:val="00D33132"/>
    <w:rsid w:val="00D33220"/>
    <w:rsid w:val="00D335CA"/>
    <w:rsid w:val="00D3373B"/>
    <w:rsid w:val="00D337A0"/>
    <w:rsid w:val="00D33952"/>
    <w:rsid w:val="00D33A4A"/>
    <w:rsid w:val="00D33ABC"/>
    <w:rsid w:val="00D33BCB"/>
    <w:rsid w:val="00D33C82"/>
    <w:rsid w:val="00D33F6E"/>
    <w:rsid w:val="00D340A3"/>
    <w:rsid w:val="00D343EE"/>
    <w:rsid w:val="00D34470"/>
    <w:rsid w:val="00D344B4"/>
    <w:rsid w:val="00D347BA"/>
    <w:rsid w:val="00D347F5"/>
    <w:rsid w:val="00D3481B"/>
    <w:rsid w:val="00D3498A"/>
    <w:rsid w:val="00D34AAB"/>
    <w:rsid w:val="00D34C9E"/>
    <w:rsid w:val="00D34CC4"/>
    <w:rsid w:val="00D34EAD"/>
    <w:rsid w:val="00D34F7C"/>
    <w:rsid w:val="00D352FF"/>
    <w:rsid w:val="00D3536E"/>
    <w:rsid w:val="00D3539F"/>
    <w:rsid w:val="00D35582"/>
    <w:rsid w:val="00D3565D"/>
    <w:rsid w:val="00D358BF"/>
    <w:rsid w:val="00D35919"/>
    <w:rsid w:val="00D35A88"/>
    <w:rsid w:val="00D35BF5"/>
    <w:rsid w:val="00D35FD0"/>
    <w:rsid w:val="00D361B3"/>
    <w:rsid w:val="00D36229"/>
    <w:rsid w:val="00D368A9"/>
    <w:rsid w:val="00D36BD2"/>
    <w:rsid w:val="00D3702F"/>
    <w:rsid w:val="00D370DC"/>
    <w:rsid w:val="00D372C8"/>
    <w:rsid w:val="00D37A32"/>
    <w:rsid w:val="00D37DD0"/>
    <w:rsid w:val="00D37E23"/>
    <w:rsid w:val="00D40028"/>
    <w:rsid w:val="00D40125"/>
    <w:rsid w:val="00D4025C"/>
    <w:rsid w:val="00D40644"/>
    <w:rsid w:val="00D40708"/>
    <w:rsid w:val="00D408BA"/>
    <w:rsid w:val="00D4091C"/>
    <w:rsid w:val="00D409EC"/>
    <w:rsid w:val="00D40AA1"/>
    <w:rsid w:val="00D40C04"/>
    <w:rsid w:val="00D40E01"/>
    <w:rsid w:val="00D40E64"/>
    <w:rsid w:val="00D40F0C"/>
    <w:rsid w:val="00D4100C"/>
    <w:rsid w:val="00D410FE"/>
    <w:rsid w:val="00D41134"/>
    <w:rsid w:val="00D412E3"/>
    <w:rsid w:val="00D415A5"/>
    <w:rsid w:val="00D41677"/>
    <w:rsid w:val="00D4178A"/>
    <w:rsid w:val="00D41929"/>
    <w:rsid w:val="00D41BFA"/>
    <w:rsid w:val="00D41EE2"/>
    <w:rsid w:val="00D421B3"/>
    <w:rsid w:val="00D4224E"/>
    <w:rsid w:val="00D42441"/>
    <w:rsid w:val="00D4258F"/>
    <w:rsid w:val="00D425E8"/>
    <w:rsid w:val="00D4268F"/>
    <w:rsid w:val="00D4284F"/>
    <w:rsid w:val="00D428FE"/>
    <w:rsid w:val="00D42C94"/>
    <w:rsid w:val="00D42C97"/>
    <w:rsid w:val="00D42E01"/>
    <w:rsid w:val="00D42E51"/>
    <w:rsid w:val="00D42E6E"/>
    <w:rsid w:val="00D42E8E"/>
    <w:rsid w:val="00D42F5D"/>
    <w:rsid w:val="00D42F72"/>
    <w:rsid w:val="00D43356"/>
    <w:rsid w:val="00D435E4"/>
    <w:rsid w:val="00D43628"/>
    <w:rsid w:val="00D43756"/>
    <w:rsid w:val="00D43841"/>
    <w:rsid w:val="00D43877"/>
    <w:rsid w:val="00D4387E"/>
    <w:rsid w:val="00D43A0F"/>
    <w:rsid w:val="00D43B16"/>
    <w:rsid w:val="00D43C0C"/>
    <w:rsid w:val="00D43CBF"/>
    <w:rsid w:val="00D43F1B"/>
    <w:rsid w:val="00D44286"/>
    <w:rsid w:val="00D44483"/>
    <w:rsid w:val="00D444E3"/>
    <w:rsid w:val="00D4468C"/>
    <w:rsid w:val="00D44762"/>
    <w:rsid w:val="00D447EA"/>
    <w:rsid w:val="00D4483F"/>
    <w:rsid w:val="00D448A3"/>
    <w:rsid w:val="00D44AC7"/>
    <w:rsid w:val="00D44B5E"/>
    <w:rsid w:val="00D45174"/>
    <w:rsid w:val="00D453B4"/>
    <w:rsid w:val="00D454E2"/>
    <w:rsid w:val="00D45531"/>
    <w:rsid w:val="00D45753"/>
    <w:rsid w:val="00D459F4"/>
    <w:rsid w:val="00D45A0E"/>
    <w:rsid w:val="00D45A86"/>
    <w:rsid w:val="00D45BD9"/>
    <w:rsid w:val="00D45DED"/>
    <w:rsid w:val="00D45FAE"/>
    <w:rsid w:val="00D46002"/>
    <w:rsid w:val="00D46275"/>
    <w:rsid w:val="00D4627D"/>
    <w:rsid w:val="00D463CE"/>
    <w:rsid w:val="00D46498"/>
    <w:rsid w:val="00D46848"/>
    <w:rsid w:val="00D46EF7"/>
    <w:rsid w:val="00D47067"/>
    <w:rsid w:val="00D471FA"/>
    <w:rsid w:val="00D4739F"/>
    <w:rsid w:val="00D47812"/>
    <w:rsid w:val="00D47830"/>
    <w:rsid w:val="00D478ED"/>
    <w:rsid w:val="00D47ADE"/>
    <w:rsid w:val="00D47AFC"/>
    <w:rsid w:val="00D47C6E"/>
    <w:rsid w:val="00D47C97"/>
    <w:rsid w:val="00D47D89"/>
    <w:rsid w:val="00D50018"/>
    <w:rsid w:val="00D500FE"/>
    <w:rsid w:val="00D500FF"/>
    <w:rsid w:val="00D50158"/>
    <w:rsid w:val="00D5024D"/>
    <w:rsid w:val="00D502D9"/>
    <w:rsid w:val="00D5046D"/>
    <w:rsid w:val="00D50636"/>
    <w:rsid w:val="00D50723"/>
    <w:rsid w:val="00D507FF"/>
    <w:rsid w:val="00D50AB7"/>
    <w:rsid w:val="00D50B1C"/>
    <w:rsid w:val="00D50D6C"/>
    <w:rsid w:val="00D50DFE"/>
    <w:rsid w:val="00D50E56"/>
    <w:rsid w:val="00D50EB0"/>
    <w:rsid w:val="00D50F82"/>
    <w:rsid w:val="00D51010"/>
    <w:rsid w:val="00D5117E"/>
    <w:rsid w:val="00D5138B"/>
    <w:rsid w:val="00D51478"/>
    <w:rsid w:val="00D51657"/>
    <w:rsid w:val="00D517A2"/>
    <w:rsid w:val="00D517DA"/>
    <w:rsid w:val="00D5194B"/>
    <w:rsid w:val="00D51A18"/>
    <w:rsid w:val="00D51EFB"/>
    <w:rsid w:val="00D51F3C"/>
    <w:rsid w:val="00D51FA5"/>
    <w:rsid w:val="00D5215A"/>
    <w:rsid w:val="00D5230A"/>
    <w:rsid w:val="00D52366"/>
    <w:rsid w:val="00D5245F"/>
    <w:rsid w:val="00D525CA"/>
    <w:rsid w:val="00D526A7"/>
    <w:rsid w:val="00D527A9"/>
    <w:rsid w:val="00D527CD"/>
    <w:rsid w:val="00D52821"/>
    <w:rsid w:val="00D52A67"/>
    <w:rsid w:val="00D52E8F"/>
    <w:rsid w:val="00D52E9A"/>
    <w:rsid w:val="00D52FF4"/>
    <w:rsid w:val="00D53055"/>
    <w:rsid w:val="00D530A2"/>
    <w:rsid w:val="00D535FE"/>
    <w:rsid w:val="00D53612"/>
    <w:rsid w:val="00D53701"/>
    <w:rsid w:val="00D53B0C"/>
    <w:rsid w:val="00D53B30"/>
    <w:rsid w:val="00D53C8E"/>
    <w:rsid w:val="00D53C94"/>
    <w:rsid w:val="00D53CB6"/>
    <w:rsid w:val="00D53CC3"/>
    <w:rsid w:val="00D53E06"/>
    <w:rsid w:val="00D53EA7"/>
    <w:rsid w:val="00D54031"/>
    <w:rsid w:val="00D54060"/>
    <w:rsid w:val="00D54180"/>
    <w:rsid w:val="00D544AA"/>
    <w:rsid w:val="00D5456B"/>
    <w:rsid w:val="00D54779"/>
    <w:rsid w:val="00D54A17"/>
    <w:rsid w:val="00D54B04"/>
    <w:rsid w:val="00D54C05"/>
    <w:rsid w:val="00D5533E"/>
    <w:rsid w:val="00D55346"/>
    <w:rsid w:val="00D55407"/>
    <w:rsid w:val="00D554ED"/>
    <w:rsid w:val="00D55532"/>
    <w:rsid w:val="00D555B7"/>
    <w:rsid w:val="00D556E7"/>
    <w:rsid w:val="00D55805"/>
    <w:rsid w:val="00D558E5"/>
    <w:rsid w:val="00D55A4E"/>
    <w:rsid w:val="00D55C74"/>
    <w:rsid w:val="00D55E06"/>
    <w:rsid w:val="00D56233"/>
    <w:rsid w:val="00D5686F"/>
    <w:rsid w:val="00D56A60"/>
    <w:rsid w:val="00D56B0C"/>
    <w:rsid w:val="00D56BA2"/>
    <w:rsid w:val="00D56BE2"/>
    <w:rsid w:val="00D56C59"/>
    <w:rsid w:val="00D56FD0"/>
    <w:rsid w:val="00D56FF5"/>
    <w:rsid w:val="00D5713B"/>
    <w:rsid w:val="00D57265"/>
    <w:rsid w:val="00D57575"/>
    <w:rsid w:val="00D575E6"/>
    <w:rsid w:val="00D575FD"/>
    <w:rsid w:val="00D57E06"/>
    <w:rsid w:val="00D57E17"/>
    <w:rsid w:val="00D6011B"/>
    <w:rsid w:val="00D60390"/>
    <w:rsid w:val="00D60568"/>
    <w:rsid w:val="00D605B1"/>
    <w:rsid w:val="00D60727"/>
    <w:rsid w:val="00D609B0"/>
    <w:rsid w:val="00D60C2E"/>
    <w:rsid w:val="00D60D2D"/>
    <w:rsid w:val="00D61184"/>
    <w:rsid w:val="00D616EE"/>
    <w:rsid w:val="00D61754"/>
    <w:rsid w:val="00D6178B"/>
    <w:rsid w:val="00D61968"/>
    <w:rsid w:val="00D61979"/>
    <w:rsid w:val="00D619FA"/>
    <w:rsid w:val="00D61C60"/>
    <w:rsid w:val="00D61C9E"/>
    <w:rsid w:val="00D61D40"/>
    <w:rsid w:val="00D61E6D"/>
    <w:rsid w:val="00D61EB1"/>
    <w:rsid w:val="00D620A4"/>
    <w:rsid w:val="00D6221B"/>
    <w:rsid w:val="00D6234E"/>
    <w:rsid w:val="00D624ED"/>
    <w:rsid w:val="00D62811"/>
    <w:rsid w:val="00D62A01"/>
    <w:rsid w:val="00D62CF1"/>
    <w:rsid w:val="00D62DC9"/>
    <w:rsid w:val="00D62E5C"/>
    <w:rsid w:val="00D62FF0"/>
    <w:rsid w:val="00D6301D"/>
    <w:rsid w:val="00D63026"/>
    <w:rsid w:val="00D6303E"/>
    <w:rsid w:val="00D630E4"/>
    <w:rsid w:val="00D6324A"/>
    <w:rsid w:val="00D63453"/>
    <w:rsid w:val="00D636B7"/>
    <w:rsid w:val="00D63715"/>
    <w:rsid w:val="00D6378D"/>
    <w:rsid w:val="00D63836"/>
    <w:rsid w:val="00D63A4D"/>
    <w:rsid w:val="00D63A86"/>
    <w:rsid w:val="00D63DF0"/>
    <w:rsid w:val="00D63E4F"/>
    <w:rsid w:val="00D63E90"/>
    <w:rsid w:val="00D64048"/>
    <w:rsid w:val="00D6415E"/>
    <w:rsid w:val="00D6427B"/>
    <w:rsid w:val="00D642E9"/>
    <w:rsid w:val="00D6431D"/>
    <w:rsid w:val="00D64320"/>
    <w:rsid w:val="00D64581"/>
    <w:rsid w:val="00D64B69"/>
    <w:rsid w:val="00D64F3C"/>
    <w:rsid w:val="00D64F48"/>
    <w:rsid w:val="00D64FAE"/>
    <w:rsid w:val="00D65048"/>
    <w:rsid w:val="00D650B1"/>
    <w:rsid w:val="00D651AA"/>
    <w:rsid w:val="00D654D1"/>
    <w:rsid w:val="00D654F7"/>
    <w:rsid w:val="00D65546"/>
    <w:rsid w:val="00D6558F"/>
    <w:rsid w:val="00D658D7"/>
    <w:rsid w:val="00D65A5E"/>
    <w:rsid w:val="00D65D45"/>
    <w:rsid w:val="00D65E59"/>
    <w:rsid w:val="00D65FA7"/>
    <w:rsid w:val="00D661D2"/>
    <w:rsid w:val="00D6659D"/>
    <w:rsid w:val="00D6678D"/>
    <w:rsid w:val="00D669F8"/>
    <w:rsid w:val="00D66B7B"/>
    <w:rsid w:val="00D66BA7"/>
    <w:rsid w:val="00D66DEE"/>
    <w:rsid w:val="00D66E9D"/>
    <w:rsid w:val="00D66F81"/>
    <w:rsid w:val="00D67052"/>
    <w:rsid w:val="00D670EC"/>
    <w:rsid w:val="00D67B82"/>
    <w:rsid w:val="00D67C74"/>
    <w:rsid w:val="00D67CCA"/>
    <w:rsid w:val="00D67D3F"/>
    <w:rsid w:val="00D67D93"/>
    <w:rsid w:val="00D67EC0"/>
    <w:rsid w:val="00D7001E"/>
    <w:rsid w:val="00D70099"/>
    <w:rsid w:val="00D70150"/>
    <w:rsid w:val="00D704C8"/>
    <w:rsid w:val="00D70818"/>
    <w:rsid w:val="00D70C0B"/>
    <w:rsid w:val="00D70C56"/>
    <w:rsid w:val="00D70ED5"/>
    <w:rsid w:val="00D71019"/>
    <w:rsid w:val="00D710B8"/>
    <w:rsid w:val="00D714BA"/>
    <w:rsid w:val="00D715B3"/>
    <w:rsid w:val="00D715E1"/>
    <w:rsid w:val="00D7166A"/>
    <w:rsid w:val="00D71B46"/>
    <w:rsid w:val="00D71C1F"/>
    <w:rsid w:val="00D72287"/>
    <w:rsid w:val="00D7230F"/>
    <w:rsid w:val="00D7263D"/>
    <w:rsid w:val="00D7297B"/>
    <w:rsid w:val="00D72B71"/>
    <w:rsid w:val="00D72D9D"/>
    <w:rsid w:val="00D72DD3"/>
    <w:rsid w:val="00D72F95"/>
    <w:rsid w:val="00D730DB"/>
    <w:rsid w:val="00D73123"/>
    <w:rsid w:val="00D73227"/>
    <w:rsid w:val="00D7368D"/>
    <w:rsid w:val="00D73744"/>
    <w:rsid w:val="00D73C96"/>
    <w:rsid w:val="00D73CEB"/>
    <w:rsid w:val="00D73FE5"/>
    <w:rsid w:val="00D740B6"/>
    <w:rsid w:val="00D740C9"/>
    <w:rsid w:val="00D740D8"/>
    <w:rsid w:val="00D741DE"/>
    <w:rsid w:val="00D74218"/>
    <w:rsid w:val="00D7423C"/>
    <w:rsid w:val="00D74272"/>
    <w:rsid w:val="00D7435C"/>
    <w:rsid w:val="00D74442"/>
    <w:rsid w:val="00D745AD"/>
    <w:rsid w:val="00D748F6"/>
    <w:rsid w:val="00D74997"/>
    <w:rsid w:val="00D749D7"/>
    <w:rsid w:val="00D74AB9"/>
    <w:rsid w:val="00D74BB0"/>
    <w:rsid w:val="00D74BB7"/>
    <w:rsid w:val="00D74C6B"/>
    <w:rsid w:val="00D74FBD"/>
    <w:rsid w:val="00D75002"/>
    <w:rsid w:val="00D75027"/>
    <w:rsid w:val="00D750DC"/>
    <w:rsid w:val="00D75110"/>
    <w:rsid w:val="00D753CE"/>
    <w:rsid w:val="00D75460"/>
    <w:rsid w:val="00D75639"/>
    <w:rsid w:val="00D75661"/>
    <w:rsid w:val="00D75666"/>
    <w:rsid w:val="00D7574E"/>
    <w:rsid w:val="00D75817"/>
    <w:rsid w:val="00D75BB1"/>
    <w:rsid w:val="00D75C34"/>
    <w:rsid w:val="00D75C7A"/>
    <w:rsid w:val="00D75EF9"/>
    <w:rsid w:val="00D76187"/>
    <w:rsid w:val="00D763CA"/>
    <w:rsid w:val="00D76498"/>
    <w:rsid w:val="00D7660D"/>
    <w:rsid w:val="00D7677B"/>
    <w:rsid w:val="00D77079"/>
    <w:rsid w:val="00D770B5"/>
    <w:rsid w:val="00D771F0"/>
    <w:rsid w:val="00D77647"/>
    <w:rsid w:val="00D77BC9"/>
    <w:rsid w:val="00D77C7D"/>
    <w:rsid w:val="00D77CB5"/>
    <w:rsid w:val="00D80072"/>
    <w:rsid w:val="00D80271"/>
    <w:rsid w:val="00D804A1"/>
    <w:rsid w:val="00D805AF"/>
    <w:rsid w:val="00D80691"/>
    <w:rsid w:val="00D80697"/>
    <w:rsid w:val="00D80732"/>
    <w:rsid w:val="00D807CB"/>
    <w:rsid w:val="00D808BB"/>
    <w:rsid w:val="00D80C30"/>
    <w:rsid w:val="00D80C3A"/>
    <w:rsid w:val="00D80E1C"/>
    <w:rsid w:val="00D80E44"/>
    <w:rsid w:val="00D810AC"/>
    <w:rsid w:val="00D81377"/>
    <w:rsid w:val="00D813CB"/>
    <w:rsid w:val="00D8156C"/>
    <w:rsid w:val="00D81894"/>
    <w:rsid w:val="00D819A0"/>
    <w:rsid w:val="00D81B42"/>
    <w:rsid w:val="00D81CCC"/>
    <w:rsid w:val="00D81FE6"/>
    <w:rsid w:val="00D820D0"/>
    <w:rsid w:val="00D822A3"/>
    <w:rsid w:val="00D82430"/>
    <w:rsid w:val="00D82650"/>
    <w:rsid w:val="00D82FE8"/>
    <w:rsid w:val="00D830EE"/>
    <w:rsid w:val="00D8324E"/>
    <w:rsid w:val="00D832D0"/>
    <w:rsid w:val="00D83361"/>
    <w:rsid w:val="00D8344B"/>
    <w:rsid w:val="00D837C7"/>
    <w:rsid w:val="00D83BDF"/>
    <w:rsid w:val="00D83E21"/>
    <w:rsid w:val="00D83FD2"/>
    <w:rsid w:val="00D84136"/>
    <w:rsid w:val="00D8413F"/>
    <w:rsid w:val="00D84198"/>
    <w:rsid w:val="00D84317"/>
    <w:rsid w:val="00D844EA"/>
    <w:rsid w:val="00D847AF"/>
    <w:rsid w:val="00D847DA"/>
    <w:rsid w:val="00D8497E"/>
    <w:rsid w:val="00D84A02"/>
    <w:rsid w:val="00D84BD7"/>
    <w:rsid w:val="00D84C32"/>
    <w:rsid w:val="00D84CAF"/>
    <w:rsid w:val="00D84D8C"/>
    <w:rsid w:val="00D84DB4"/>
    <w:rsid w:val="00D84F33"/>
    <w:rsid w:val="00D84FC0"/>
    <w:rsid w:val="00D850C2"/>
    <w:rsid w:val="00D8520D"/>
    <w:rsid w:val="00D85292"/>
    <w:rsid w:val="00D85391"/>
    <w:rsid w:val="00D8549C"/>
    <w:rsid w:val="00D855FD"/>
    <w:rsid w:val="00D8585E"/>
    <w:rsid w:val="00D85867"/>
    <w:rsid w:val="00D85A6D"/>
    <w:rsid w:val="00D85CD0"/>
    <w:rsid w:val="00D85D0B"/>
    <w:rsid w:val="00D85EF3"/>
    <w:rsid w:val="00D85F57"/>
    <w:rsid w:val="00D86146"/>
    <w:rsid w:val="00D86150"/>
    <w:rsid w:val="00D8659F"/>
    <w:rsid w:val="00D8662A"/>
    <w:rsid w:val="00D867BC"/>
    <w:rsid w:val="00D867DB"/>
    <w:rsid w:val="00D867E0"/>
    <w:rsid w:val="00D86919"/>
    <w:rsid w:val="00D86BD3"/>
    <w:rsid w:val="00D86DD5"/>
    <w:rsid w:val="00D86E45"/>
    <w:rsid w:val="00D86E86"/>
    <w:rsid w:val="00D86EFC"/>
    <w:rsid w:val="00D8718A"/>
    <w:rsid w:val="00D87221"/>
    <w:rsid w:val="00D87357"/>
    <w:rsid w:val="00D87485"/>
    <w:rsid w:val="00D87521"/>
    <w:rsid w:val="00D87680"/>
    <w:rsid w:val="00D876A6"/>
    <w:rsid w:val="00D87718"/>
    <w:rsid w:val="00D87758"/>
    <w:rsid w:val="00D8776E"/>
    <w:rsid w:val="00D87841"/>
    <w:rsid w:val="00D87C19"/>
    <w:rsid w:val="00D87E84"/>
    <w:rsid w:val="00D9001F"/>
    <w:rsid w:val="00D90070"/>
    <w:rsid w:val="00D90240"/>
    <w:rsid w:val="00D9049A"/>
    <w:rsid w:val="00D909A5"/>
    <w:rsid w:val="00D90BA9"/>
    <w:rsid w:val="00D90BEA"/>
    <w:rsid w:val="00D90D77"/>
    <w:rsid w:val="00D90E66"/>
    <w:rsid w:val="00D90F40"/>
    <w:rsid w:val="00D90F43"/>
    <w:rsid w:val="00D911FF"/>
    <w:rsid w:val="00D913B0"/>
    <w:rsid w:val="00D91796"/>
    <w:rsid w:val="00D91914"/>
    <w:rsid w:val="00D91D6A"/>
    <w:rsid w:val="00D91D94"/>
    <w:rsid w:val="00D91E3D"/>
    <w:rsid w:val="00D92046"/>
    <w:rsid w:val="00D920DE"/>
    <w:rsid w:val="00D921F7"/>
    <w:rsid w:val="00D9264A"/>
    <w:rsid w:val="00D926D4"/>
    <w:rsid w:val="00D92842"/>
    <w:rsid w:val="00D92960"/>
    <w:rsid w:val="00D92B79"/>
    <w:rsid w:val="00D92B97"/>
    <w:rsid w:val="00D92C54"/>
    <w:rsid w:val="00D92C68"/>
    <w:rsid w:val="00D92CF6"/>
    <w:rsid w:val="00D92D37"/>
    <w:rsid w:val="00D92EB0"/>
    <w:rsid w:val="00D93298"/>
    <w:rsid w:val="00D9349C"/>
    <w:rsid w:val="00D93546"/>
    <w:rsid w:val="00D93614"/>
    <w:rsid w:val="00D9374B"/>
    <w:rsid w:val="00D938BF"/>
    <w:rsid w:val="00D93A4F"/>
    <w:rsid w:val="00D93AF6"/>
    <w:rsid w:val="00D93BD3"/>
    <w:rsid w:val="00D93E98"/>
    <w:rsid w:val="00D93EE9"/>
    <w:rsid w:val="00D93F32"/>
    <w:rsid w:val="00D93F5A"/>
    <w:rsid w:val="00D93FBA"/>
    <w:rsid w:val="00D94151"/>
    <w:rsid w:val="00D9419E"/>
    <w:rsid w:val="00D9429C"/>
    <w:rsid w:val="00D942CB"/>
    <w:rsid w:val="00D9439B"/>
    <w:rsid w:val="00D946C5"/>
    <w:rsid w:val="00D947F0"/>
    <w:rsid w:val="00D94886"/>
    <w:rsid w:val="00D94A18"/>
    <w:rsid w:val="00D94A21"/>
    <w:rsid w:val="00D94B1D"/>
    <w:rsid w:val="00D94FB5"/>
    <w:rsid w:val="00D95026"/>
    <w:rsid w:val="00D950B6"/>
    <w:rsid w:val="00D9510D"/>
    <w:rsid w:val="00D951E2"/>
    <w:rsid w:val="00D9569F"/>
    <w:rsid w:val="00D95821"/>
    <w:rsid w:val="00D9595C"/>
    <w:rsid w:val="00D959D1"/>
    <w:rsid w:val="00D95DFB"/>
    <w:rsid w:val="00D95E58"/>
    <w:rsid w:val="00D95F4A"/>
    <w:rsid w:val="00D9607A"/>
    <w:rsid w:val="00D960A3"/>
    <w:rsid w:val="00D9634A"/>
    <w:rsid w:val="00D96523"/>
    <w:rsid w:val="00D9663A"/>
    <w:rsid w:val="00D9678B"/>
    <w:rsid w:val="00D96B5A"/>
    <w:rsid w:val="00D96D38"/>
    <w:rsid w:val="00D96D41"/>
    <w:rsid w:val="00D96D9B"/>
    <w:rsid w:val="00D96E98"/>
    <w:rsid w:val="00D970D1"/>
    <w:rsid w:val="00D97453"/>
    <w:rsid w:val="00D9766F"/>
    <w:rsid w:val="00D97698"/>
    <w:rsid w:val="00D978C6"/>
    <w:rsid w:val="00D9796E"/>
    <w:rsid w:val="00D97AB5"/>
    <w:rsid w:val="00D97DD7"/>
    <w:rsid w:val="00D97F3E"/>
    <w:rsid w:val="00DA00A7"/>
    <w:rsid w:val="00DA039C"/>
    <w:rsid w:val="00DA06D2"/>
    <w:rsid w:val="00DA08B9"/>
    <w:rsid w:val="00DA0974"/>
    <w:rsid w:val="00DA09D6"/>
    <w:rsid w:val="00DA09FC"/>
    <w:rsid w:val="00DA0C44"/>
    <w:rsid w:val="00DA151C"/>
    <w:rsid w:val="00DA178A"/>
    <w:rsid w:val="00DA1848"/>
    <w:rsid w:val="00DA1950"/>
    <w:rsid w:val="00DA19AB"/>
    <w:rsid w:val="00DA19FC"/>
    <w:rsid w:val="00DA1C0C"/>
    <w:rsid w:val="00DA1C9D"/>
    <w:rsid w:val="00DA1D20"/>
    <w:rsid w:val="00DA1D7D"/>
    <w:rsid w:val="00DA1E22"/>
    <w:rsid w:val="00DA1E9E"/>
    <w:rsid w:val="00DA1F80"/>
    <w:rsid w:val="00DA21D7"/>
    <w:rsid w:val="00DA26D5"/>
    <w:rsid w:val="00DA2899"/>
    <w:rsid w:val="00DA2BA5"/>
    <w:rsid w:val="00DA2D70"/>
    <w:rsid w:val="00DA2E4F"/>
    <w:rsid w:val="00DA2EDD"/>
    <w:rsid w:val="00DA3143"/>
    <w:rsid w:val="00DA3719"/>
    <w:rsid w:val="00DA389B"/>
    <w:rsid w:val="00DA3956"/>
    <w:rsid w:val="00DA3AD8"/>
    <w:rsid w:val="00DA3B2D"/>
    <w:rsid w:val="00DA3D3C"/>
    <w:rsid w:val="00DA3EB3"/>
    <w:rsid w:val="00DA4383"/>
    <w:rsid w:val="00DA4942"/>
    <w:rsid w:val="00DA4D5D"/>
    <w:rsid w:val="00DA5286"/>
    <w:rsid w:val="00DA592C"/>
    <w:rsid w:val="00DA5A39"/>
    <w:rsid w:val="00DA5B44"/>
    <w:rsid w:val="00DA5B91"/>
    <w:rsid w:val="00DA5D1F"/>
    <w:rsid w:val="00DA5E6D"/>
    <w:rsid w:val="00DA5F4B"/>
    <w:rsid w:val="00DA6328"/>
    <w:rsid w:val="00DA638D"/>
    <w:rsid w:val="00DA66A8"/>
    <w:rsid w:val="00DA680F"/>
    <w:rsid w:val="00DA6904"/>
    <w:rsid w:val="00DA6A1A"/>
    <w:rsid w:val="00DA6A65"/>
    <w:rsid w:val="00DA6AB4"/>
    <w:rsid w:val="00DA6D5B"/>
    <w:rsid w:val="00DA6EF4"/>
    <w:rsid w:val="00DA6F8F"/>
    <w:rsid w:val="00DA70C1"/>
    <w:rsid w:val="00DA70ED"/>
    <w:rsid w:val="00DA7215"/>
    <w:rsid w:val="00DA7366"/>
    <w:rsid w:val="00DA73D4"/>
    <w:rsid w:val="00DA748F"/>
    <w:rsid w:val="00DA76D0"/>
    <w:rsid w:val="00DA773A"/>
    <w:rsid w:val="00DA783A"/>
    <w:rsid w:val="00DA799C"/>
    <w:rsid w:val="00DA7EA8"/>
    <w:rsid w:val="00DA7F54"/>
    <w:rsid w:val="00DB0184"/>
    <w:rsid w:val="00DB018E"/>
    <w:rsid w:val="00DB02BA"/>
    <w:rsid w:val="00DB047A"/>
    <w:rsid w:val="00DB04A9"/>
    <w:rsid w:val="00DB0B54"/>
    <w:rsid w:val="00DB0EFB"/>
    <w:rsid w:val="00DB0FE1"/>
    <w:rsid w:val="00DB1232"/>
    <w:rsid w:val="00DB12AC"/>
    <w:rsid w:val="00DB134F"/>
    <w:rsid w:val="00DB136E"/>
    <w:rsid w:val="00DB1423"/>
    <w:rsid w:val="00DB16BB"/>
    <w:rsid w:val="00DB19AB"/>
    <w:rsid w:val="00DB19DF"/>
    <w:rsid w:val="00DB1BAF"/>
    <w:rsid w:val="00DB1DF9"/>
    <w:rsid w:val="00DB215F"/>
    <w:rsid w:val="00DB2367"/>
    <w:rsid w:val="00DB2373"/>
    <w:rsid w:val="00DB25FC"/>
    <w:rsid w:val="00DB2635"/>
    <w:rsid w:val="00DB298A"/>
    <w:rsid w:val="00DB2A6A"/>
    <w:rsid w:val="00DB2B00"/>
    <w:rsid w:val="00DB2CA5"/>
    <w:rsid w:val="00DB2E27"/>
    <w:rsid w:val="00DB32EF"/>
    <w:rsid w:val="00DB35D5"/>
    <w:rsid w:val="00DB3626"/>
    <w:rsid w:val="00DB39E8"/>
    <w:rsid w:val="00DB3A4C"/>
    <w:rsid w:val="00DB3C8B"/>
    <w:rsid w:val="00DB3E34"/>
    <w:rsid w:val="00DB4044"/>
    <w:rsid w:val="00DB40A0"/>
    <w:rsid w:val="00DB42F7"/>
    <w:rsid w:val="00DB430C"/>
    <w:rsid w:val="00DB43A5"/>
    <w:rsid w:val="00DB43A8"/>
    <w:rsid w:val="00DB4624"/>
    <w:rsid w:val="00DB4837"/>
    <w:rsid w:val="00DB486E"/>
    <w:rsid w:val="00DB4A7A"/>
    <w:rsid w:val="00DB4D64"/>
    <w:rsid w:val="00DB4F58"/>
    <w:rsid w:val="00DB5172"/>
    <w:rsid w:val="00DB51EE"/>
    <w:rsid w:val="00DB529F"/>
    <w:rsid w:val="00DB54A4"/>
    <w:rsid w:val="00DB54B2"/>
    <w:rsid w:val="00DB54E7"/>
    <w:rsid w:val="00DB54F6"/>
    <w:rsid w:val="00DB5667"/>
    <w:rsid w:val="00DB56DB"/>
    <w:rsid w:val="00DB5951"/>
    <w:rsid w:val="00DB5C39"/>
    <w:rsid w:val="00DB5C66"/>
    <w:rsid w:val="00DB5CFA"/>
    <w:rsid w:val="00DB5ECD"/>
    <w:rsid w:val="00DB5FF0"/>
    <w:rsid w:val="00DB62E5"/>
    <w:rsid w:val="00DB641D"/>
    <w:rsid w:val="00DB64B7"/>
    <w:rsid w:val="00DB678F"/>
    <w:rsid w:val="00DB6A53"/>
    <w:rsid w:val="00DB6D28"/>
    <w:rsid w:val="00DB6E1D"/>
    <w:rsid w:val="00DB70C3"/>
    <w:rsid w:val="00DB70F9"/>
    <w:rsid w:val="00DB71BE"/>
    <w:rsid w:val="00DB71EB"/>
    <w:rsid w:val="00DB7230"/>
    <w:rsid w:val="00DB72A2"/>
    <w:rsid w:val="00DB7537"/>
    <w:rsid w:val="00DB780D"/>
    <w:rsid w:val="00DB799F"/>
    <w:rsid w:val="00DB7CB9"/>
    <w:rsid w:val="00DB7DC4"/>
    <w:rsid w:val="00DB7F77"/>
    <w:rsid w:val="00DB7FD8"/>
    <w:rsid w:val="00DC0043"/>
    <w:rsid w:val="00DC0171"/>
    <w:rsid w:val="00DC0209"/>
    <w:rsid w:val="00DC0525"/>
    <w:rsid w:val="00DC0561"/>
    <w:rsid w:val="00DC0698"/>
    <w:rsid w:val="00DC077C"/>
    <w:rsid w:val="00DC0897"/>
    <w:rsid w:val="00DC0940"/>
    <w:rsid w:val="00DC09B1"/>
    <w:rsid w:val="00DC0ADF"/>
    <w:rsid w:val="00DC0F11"/>
    <w:rsid w:val="00DC0F96"/>
    <w:rsid w:val="00DC0FF8"/>
    <w:rsid w:val="00DC1100"/>
    <w:rsid w:val="00DC127C"/>
    <w:rsid w:val="00DC13B5"/>
    <w:rsid w:val="00DC148B"/>
    <w:rsid w:val="00DC18B1"/>
    <w:rsid w:val="00DC1AAB"/>
    <w:rsid w:val="00DC1B23"/>
    <w:rsid w:val="00DC1CBF"/>
    <w:rsid w:val="00DC1ECE"/>
    <w:rsid w:val="00DC1F00"/>
    <w:rsid w:val="00DC1FFC"/>
    <w:rsid w:val="00DC20E1"/>
    <w:rsid w:val="00DC2162"/>
    <w:rsid w:val="00DC29E8"/>
    <w:rsid w:val="00DC2BCF"/>
    <w:rsid w:val="00DC2C5E"/>
    <w:rsid w:val="00DC2CA1"/>
    <w:rsid w:val="00DC2D08"/>
    <w:rsid w:val="00DC2DDF"/>
    <w:rsid w:val="00DC2DE8"/>
    <w:rsid w:val="00DC3039"/>
    <w:rsid w:val="00DC317C"/>
    <w:rsid w:val="00DC319A"/>
    <w:rsid w:val="00DC31D5"/>
    <w:rsid w:val="00DC3B51"/>
    <w:rsid w:val="00DC3B9E"/>
    <w:rsid w:val="00DC3D6A"/>
    <w:rsid w:val="00DC40F5"/>
    <w:rsid w:val="00DC417B"/>
    <w:rsid w:val="00DC427F"/>
    <w:rsid w:val="00DC43FC"/>
    <w:rsid w:val="00DC442B"/>
    <w:rsid w:val="00DC4610"/>
    <w:rsid w:val="00DC4A50"/>
    <w:rsid w:val="00DC4C55"/>
    <w:rsid w:val="00DC4D8C"/>
    <w:rsid w:val="00DC4EA8"/>
    <w:rsid w:val="00DC4EE7"/>
    <w:rsid w:val="00DC51B5"/>
    <w:rsid w:val="00DC52A9"/>
    <w:rsid w:val="00DC566A"/>
    <w:rsid w:val="00DC5695"/>
    <w:rsid w:val="00DC5CDD"/>
    <w:rsid w:val="00DC6045"/>
    <w:rsid w:val="00DC6251"/>
    <w:rsid w:val="00DC6456"/>
    <w:rsid w:val="00DC6875"/>
    <w:rsid w:val="00DC68C9"/>
    <w:rsid w:val="00DC6A55"/>
    <w:rsid w:val="00DC6B70"/>
    <w:rsid w:val="00DC6BA7"/>
    <w:rsid w:val="00DC6FB5"/>
    <w:rsid w:val="00DC709B"/>
    <w:rsid w:val="00DC73E7"/>
    <w:rsid w:val="00DC7466"/>
    <w:rsid w:val="00DC76A7"/>
    <w:rsid w:val="00DC77B0"/>
    <w:rsid w:val="00DC780C"/>
    <w:rsid w:val="00DC7887"/>
    <w:rsid w:val="00DC7971"/>
    <w:rsid w:val="00DC7C35"/>
    <w:rsid w:val="00DC7E1C"/>
    <w:rsid w:val="00DD033D"/>
    <w:rsid w:val="00DD088E"/>
    <w:rsid w:val="00DD0CEF"/>
    <w:rsid w:val="00DD0DC3"/>
    <w:rsid w:val="00DD0E12"/>
    <w:rsid w:val="00DD0E50"/>
    <w:rsid w:val="00DD0FB7"/>
    <w:rsid w:val="00DD1067"/>
    <w:rsid w:val="00DD1463"/>
    <w:rsid w:val="00DD15D9"/>
    <w:rsid w:val="00DD1B94"/>
    <w:rsid w:val="00DD1D55"/>
    <w:rsid w:val="00DD215E"/>
    <w:rsid w:val="00DD2188"/>
    <w:rsid w:val="00DD235F"/>
    <w:rsid w:val="00DD293A"/>
    <w:rsid w:val="00DD2AA1"/>
    <w:rsid w:val="00DD2BC8"/>
    <w:rsid w:val="00DD2BFD"/>
    <w:rsid w:val="00DD328E"/>
    <w:rsid w:val="00DD370B"/>
    <w:rsid w:val="00DD39C8"/>
    <w:rsid w:val="00DD3B15"/>
    <w:rsid w:val="00DD3E63"/>
    <w:rsid w:val="00DD3F39"/>
    <w:rsid w:val="00DD40A4"/>
    <w:rsid w:val="00DD41F6"/>
    <w:rsid w:val="00DD4457"/>
    <w:rsid w:val="00DD4555"/>
    <w:rsid w:val="00DD4918"/>
    <w:rsid w:val="00DD49DC"/>
    <w:rsid w:val="00DD4D94"/>
    <w:rsid w:val="00DD539C"/>
    <w:rsid w:val="00DD5435"/>
    <w:rsid w:val="00DD546E"/>
    <w:rsid w:val="00DD590B"/>
    <w:rsid w:val="00DD59D8"/>
    <w:rsid w:val="00DD5B6A"/>
    <w:rsid w:val="00DD5B88"/>
    <w:rsid w:val="00DD5ED0"/>
    <w:rsid w:val="00DD60C3"/>
    <w:rsid w:val="00DD6255"/>
    <w:rsid w:val="00DD6372"/>
    <w:rsid w:val="00DD66FB"/>
    <w:rsid w:val="00DD6A52"/>
    <w:rsid w:val="00DD6BFC"/>
    <w:rsid w:val="00DD6D28"/>
    <w:rsid w:val="00DD6F41"/>
    <w:rsid w:val="00DD7275"/>
    <w:rsid w:val="00DD72BE"/>
    <w:rsid w:val="00DD7517"/>
    <w:rsid w:val="00DD7566"/>
    <w:rsid w:val="00DD77B9"/>
    <w:rsid w:val="00DD785E"/>
    <w:rsid w:val="00DD7B85"/>
    <w:rsid w:val="00DD7C8B"/>
    <w:rsid w:val="00DE0078"/>
    <w:rsid w:val="00DE025D"/>
    <w:rsid w:val="00DE033C"/>
    <w:rsid w:val="00DE0549"/>
    <w:rsid w:val="00DE069C"/>
    <w:rsid w:val="00DE0704"/>
    <w:rsid w:val="00DE0811"/>
    <w:rsid w:val="00DE0822"/>
    <w:rsid w:val="00DE0869"/>
    <w:rsid w:val="00DE08F6"/>
    <w:rsid w:val="00DE0941"/>
    <w:rsid w:val="00DE09E8"/>
    <w:rsid w:val="00DE0D8E"/>
    <w:rsid w:val="00DE0ED5"/>
    <w:rsid w:val="00DE1461"/>
    <w:rsid w:val="00DE14F4"/>
    <w:rsid w:val="00DE15F7"/>
    <w:rsid w:val="00DE163F"/>
    <w:rsid w:val="00DE18CB"/>
    <w:rsid w:val="00DE1D4D"/>
    <w:rsid w:val="00DE1D57"/>
    <w:rsid w:val="00DE2210"/>
    <w:rsid w:val="00DE230C"/>
    <w:rsid w:val="00DE2395"/>
    <w:rsid w:val="00DE23A6"/>
    <w:rsid w:val="00DE2437"/>
    <w:rsid w:val="00DE2459"/>
    <w:rsid w:val="00DE24D9"/>
    <w:rsid w:val="00DE253E"/>
    <w:rsid w:val="00DE282E"/>
    <w:rsid w:val="00DE29F5"/>
    <w:rsid w:val="00DE2A78"/>
    <w:rsid w:val="00DE2C34"/>
    <w:rsid w:val="00DE2C52"/>
    <w:rsid w:val="00DE2CF2"/>
    <w:rsid w:val="00DE2D6A"/>
    <w:rsid w:val="00DE2DF2"/>
    <w:rsid w:val="00DE36FF"/>
    <w:rsid w:val="00DE3C24"/>
    <w:rsid w:val="00DE4131"/>
    <w:rsid w:val="00DE41B2"/>
    <w:rsid w:val="00DE43CE"/>
    <w:rsid w:val="00DE488F"/>
    <w:rsid w:val="00DE4983"/>
    <w:rsid w:val="00DE49DF"/>
    <w:rsid w:val="00DE4A27"/>
    <w:rsid w:val="00DE4CC5"/>
    <w:rsid w:val="00DE4D42"/>
    <w:rsid w:val="00DE5194"/>
    <w:rsid w:val="00DE541F"/>
    <w:rsid w:val="00DE582C"/>
    <w:rsid w:val="00DE585E"/>
    <w:rsid w:val="00DE5A5D"/>
    <w:rsid w:val="00DE5A62"/>
    <w:rsid w:val="00DE5C35"/>
    <w:rsid w:val="00DE5D4B"/>
    <w:rsid w:val="00DE609A"/>
    <w:rsid w:val="00DE613D"/>
    <w:rsid w:val="00DE628B"/>
    <w:rsid w:val="00DE67F3"/>
    <w:rsid w:val="00DE6972"/>
    <w:rsid w:val="00DE69E0"/>
    <w:rsid w:val="00DE6B6B"/>
    <w:rsid w:val="00DE6BD9"/>
    <w:rsid w:val="00DE6F7D"/>
    <w:rsid w:val="00DE7078"/>
    <w:rsid w:val="00DE71AF"/>
    <w:rsid w:val="00DE730C"/>
    <w:rsid w:val="00DE7756"/>
    <w:rsid w:val="00DE788C"/>
    <w:rsid w:val="00DF01B8"/>
    <w:rsid w:val="00DF038E"/>
    <w:rsid w:val="00DF042B"/>
    <w:rsid w:val="00DF05EC"/>
    <w:rsid w:val="00DF06F6"/>
    <w:rsid w:val="00DF092E"/>
    <w:rsid w:val="00DF094C"/>
    <w:rsid w:val="00DF095D"/>
    <w:rsid w:val="00DF0988"/>
    <w:rsid w:val="00DF09C4"/>
    <w:rsid w:val="00DF09D0"/>
    <w:rsid w:val="00DF0C86"/>
    <w:rsid w:val="00DF122D"/>
    <w:rsid w:val="00DF15FD"/>
    <w:rsid w:val="00DF1765"/>
    <w:rsid w:val="00DF180C"/>
    <w:rsid w:val="00DF1CBA"/>
    <w:rsid w:val="00DF1EC7"/>
    <w:rsid w:val="00DF1F50"/>
    <w:rsid w:val="00DF2251"/>
    <w:rsid w:val="00DF2297"/>
    <w:rsid w:val="00DF22A5"/>
    <w:rsid w:val="00DF233F"/>
    <w:rsid w:val="00DF2894"/>
    <w:rsid w:val="00DF2A0A"/>
    <w:rsid w:val="00DF2A21"/>
    <w:rsid w:val="00DF2A23"/>
    <w:rsid w:val="00DF2A43"/>
    <w:rsid w:val="00DF2A4D"/>
    <w:rsid w:val="00DF2B2E"/>
    <w:rsid w:val="00DF2C1C"/>
    <w:rsid w:val="00DF2D89"/>
    <w:rsid w:val="00DF308C"/>
    <w:rsid w:val="00DF31CF"/>
    <w:rsid w:val="00DF32A5"/>
    <w:rsid w:val="00DF3465"/>
    <w:rsid w:val="00DF36B4"/>
    <w:rsid w:val="00DF3791"/>
    <w:rsid w:val="00DF3794"/>
    <w:rsid w:val="00DF3905"/>
    <w:rsid w:val="00DF3ACD"/>
    <w:rsid w:val="00DF3CDC"/>
    <w:rsid w:val="00DF3F83"/>
    <w:rsid w:val="00DF40B0"/>
    <w:rsid w:val="00DF41AA"/>
    <w:rsid w:val="00DF453B"/>
    <w:rsid w:val="00DF4686"/>
    <w:rsid w:val="00DF46FE"/>
    <w:rsid w:val="00DF47F4"/>
    <w:rsid w:val="00DF4899"/>
    <w:rsid w:val="00DF48BC"/>
    <w:rsid w:val="00DF4D62"/>
    <w:rsid w:val="00DF4EA6"/>
    <w:rsid w:val="00DF4F40"/>
    <w:rsid w:val="00DF4F9E"/>
    <w:rsid w:val="00DF53CF"/>
    <w:rsid w:val="00DF55D1"/>
    <w:rsid w:val="00DF5677"/>
    <w:rsid w:val="00DF57B6"/>
    <w:rsid w:val="00DF5917"/>
    <w:rsid w:val="00DF59C0"/>
    <w:rsid w:val="00DF5D45"/>
    <w:rsid w:val="00DF5F87"/>
    <w:rsid w:val="00DF6615"/>
    <w:rsid w:val="00DF6651"/>
    <w:rsid w:val="00DF67C7"/>
    <w:rsid w:val="00DF68A8"/>
    <w:rsid w:val="00DF68C6"/>
    <w:rsid w:val="00DF6945"/>
    <w:rsid w:val="00DF6A77"/>
    <w:rsid w:val="00DF731A"/>
    <w:rsid w:val="00DF732F"/>
    <w:rsid w:val="00DF736D"/>
    <w:rsid w:val="00DF73BE"/>
    <w:rsid w:val="00DF7412"/>
    <w:rsid w:val="00DF7484"/>
    <w:rsid w:val="00DF776D"/>
    <w:rsid w:val="00DF78F0"/>
    <w:rsid w:val="00DF7DFF"/>
    <w:rsid w:val="00DF7E41"/>
    <w:rsid w:val="00DF7E46"/>
    <w:rsid w:val="00E0007C"/>
    <w:rsid w:val="00E002A0"/>
    <w:rsid w:val="00E0033D"/>
    <w:rsid w:val="00E005E9"/>
    <w:rsid w:val="00E005FB"/>
    <w:rsid w:val="00E00793"/>
    <w:rsid w:val="00E00CD7"/>
    <w:rsid w:val="00E00D07"/>
    <w:rsid w:val="00E00D5E"/>
    <w:rsid w:val="00E00E7F"/>
    <w:rsid w:val="00E0116C"/>
    <w:rsid w:val="00E011DD"/>
    <w:rsid w:val="00E0128C"/>
    <w:rsid w:val="00E012A1"/>
    <w:rsid w:val="00E01649"/>
    <w:rsid w:val="00E01703"/>
    <w:rsid w:val="00E01800"/>
    <w:rsid w:val="00E01853"/>
    <w:rsid w:val="00E01B93"/>
    <w:rsid w:val="00E01BF0"/>
    <w:rsid w:val="00E01D94"/>
    <w:rsid w:val="00E01E55"/>
    <w:rsid w:val="00E01E57"/>
    <w:rsid w:val="00E02279"/>
    <w:rsid w:val="00E0229A"/>
    <w:rsid w:val="00E02441"/>
    <w:rsid w:val="00E0293B"/>
    <w:rsid w:val="00E02A7F"/>
    <w:rsid w:val="00E02B21"/>
    <w:rsid w:val="00E02B43"/>
    <w:rsid w:val="00E02C66"/>
    <w:rsid w:val="00E02E6C"/>
    <w:rsid w:val="00E02F51"/>
    <w:rsid w:val="00E030B2"/>
    <w:rsid w:val="00E0315D"/>
    <w:rsid w:val="00E031B5"/>
    <w:rsid w:val="00E031C8"/>
    <w:rsid w:val="00E0325D"/>
    <w:rsid w:val="00E03297"/>
    <w:rsid w:val="00E0332E"/>
    <w:rsid w:val="00E03658"/>
    <w:rsid w:val="00E03755"/>
    <w:rsid w:val="00E03792"/>
    <w:rsid w:val="00E03B34"/>
    <w:rsid w:val="00E03D27"/>
    <w:rsid w:val="00E03E2B"/>
    <w:rsid w:val="00E0418A"/>
    <w:rsid w:val="00E041E8"/>
    <w:rsid w:val="00E04340"/>
    <w:rsid w:val="00E04423"/>
    <w:rsid w:val="00E0442F"/>
    <w:rsid w:val="00E0466E"/>
    <w:rsid w:val="00E0482A"/>
    <w:rsid w:val="00E049AF"/>
    <w:rsid w:val="00E04AE7"/>
    <w:rsid w:val="00E04BBB"/>
    <w:rsid w:val="00E04D9A"/>
    <w:rsid w:val="00E04F22"/>
    <w:rsid w:val="00E05155"/>
    <w:rsid w:val="00E0527B"/>
    <w:rsid w:val="00E05383"/>
    <w:rsid w:val="00E056DB"/>
    <w:rsid w:val="00E05AE2"/>
    <w:rsid w:val="00E05BD3"/>
    <w:rsid w:val="00E05BFF"/>
    <w:rsid w:val="00E05C19"/>
    <w:rsid w:val="00E05CE1"/>
    <w:rsid w:val="00E05D70"/>
    <w:rsid w:val="00E05E81"/>
    <w:rsid w:val="00E05FB8"/>
    <w:rsid w:val="00E0603C"/>
    <w:rsid w:val="00E062CC"/>
    <w:rsid w:val="00E06301"/>
    <w:rsid w:val="00E0631A"/>
    <w:rsid w:val="00E06392"/>
    <w:rsid w:val="00E0658D"/>
    <w:rsid w:val="00E06808"/>
    <w:rsid w:val="00E069DC"/>
    <w:rsid w:val="00E06A35"/>
    <w:rsid w:val="00E06AA5"/>
    <w:rsid w:val="00E06B20"/>
    <w:rsid w:val="00E06B65"/>
    <w:rsid w:val="00E07134"/>
    <w:rsid w:val="00E073A0"/>
    <w:rsid w:val="00E0753A"/>
    <w:rsid w:val="00E0767C"/>
    <w:rsid w:val="00E076FC"/>
    <w:rsid w:val="00E07B98"/>
    <w:rsid w:val="00E07CB5"/>
    <w:rsid w:val="00E1011B"/>
    <w:rsid w:val="00E10152"/>
    <w:rsid w:val="00E10390"/>
    <w:rsid w:val="00E10CC7"/>
    <w:rsid w:val="00E10D35"/>
    <w:rsid w:val="00E1134A"/>
    <w:rsid w:val="00E113B0"/>
    <w:rsid w:val="00E113BF"/>
    <w:rsid w:val="00E11733"/>
    <w:rsid w:val="00E117FF"/>
    <w:rsid w:val="00E11865"/>
    <w:rsid w:val="00E11977"/>
    <w:rsid w:val="00E11FB4"/>
    <w:rsid w:val="00E123D6"/>
    <w:rsid w:val="00E1242C"/>
    <w:rsid w:val="00E1269C"/>
    <w:rsid w:val="00E12B7B"/>
    <w:rsid w:val="00E1310D"/>
    <w:rsid w:val="00E13567"/>
    <w:rsid w:val="00E1360B"/>
    <w:rsid w:val="00E13850"/>
    <w:rsid w:val="00E13B3B"/>
    <w:rsid w:val="00E13C12"/>
    <w:rsid w:val="00E13CC3"/>
    <w:rsid w:val="00E13DD6"/>
    <w:rsid w:val="00E140D8"/>
    <w:rsid w:val="00E141E3"/>
    <w:rsid w:val="00E14298"/>
    <w:rsid w:val="00E14476"/>
    <w:rsid w:val="00E14479"/>
    <w:rsid w:val="00E146CD"/>
    <w:rsid w:val="00E14754"/>
    <w:rsid w:val="00E14976"/>
    <w:rsid w:val="00E14AE6"/>
    <w:rsid w:val="00E14CC8"/>
    <w:rsid w:val="00E14E26"/>
    <w:rsid w:val="00E15122"/>
    <w:rsid w:val="00E151F5"/>
    <w:rsid w:val="00E1525A"/>
    <w:rsid w:val="00E153B0"/>
    <w:rsid w:val="00E155EE"/>
    <w:rsid w:val="00E15607"/>
    <w:rsid w:val="00E158ED"/>
    <w:rsid w:val="00E15ABB"/>
    <w:rsid w:val="00E15CD6"/>
    <w:rsid w:val="00E15D4C"/>
    <w:rsid w:val="00E15DD7"/>
    <w:rsid w:val="00E15E92"/>
    <w:rsid w:val="00E15EA3"/>
    <w:rsid w:val="00E15F3E"/>
    <w:rsid w:val="00E15F77"/>
    <w:rsid w:val="00E15F84"/>
    <w:rsid w:val="00E16016"/>
    <w:rsid w:val="00E16288"/>
    <w:rsid w:val="00E165B5"/>
    <w:rsid w:val="00E167F1"/>
    <w:rsid w:val="00E16811"/>
    <w:rsid w:val="00E16A51"/>
    <w:rsid w:val="00E16A89"/>
    <w:rsid w:val="00E16BC9"/>
    <w:rsid w:val="00E16D18"/>
    <w:rsid w:val="00E16E19"/>
    <w:rsid w:val="00E17028"/>
    <w:rsid w:val="00E1733E"/>
    <w:rsid w:val="00E1739D"/>
    <w:rsid w:val="00E17424"/>
    <w:rsid w:val="00E17428"/>
    <w:rsid w:val="00E176B2"/>
    <w:rsid w:val="00E17761"/>
    <w:rsid w:val="00E177C4"/>
    <w:rsid w:val="00E177D1"/>
    <w:rsid w:val="00E17BDE"/>
    <w:rsid w:val="00E17C75"/>
    <w:rsid w:val="00E17FE7"/>
    <w:rsid w:val="00E20027"/>
    <w:rsid w:val="00E2009F"/>
    <w:rsid w:val="00E20363"/>
    <w:rsid w:val="00E2060B"/>
    <w:rsid w:val="00E207A4"/>
    <w:rsid w:val="00E20B40"/>
    <w:rsid w:val="00E20B58"/>
    <w:rsid w:val="00E20B76"/>
    <w:rsid w:val="00E20C66"/>
    <w:rsid w:val="00E20CC7"/>
    <w:rsid w:val="00E20CDF"/>
    <w:rsid w:val="00E20D0E"/>
    <w:rsid w:val="00E20D27"/>
    <w:rsid w:val="00E20D9A"/>
    <w:rsid w:val="00E2102F"/>
    <w:rsid w:val="00E21047"/>
    <w:rsid w:val="00E2108E"/>
    <w:rsid w:val="00E21113"/>
    <w:rsid w:val="00E212B1"/>
    <w:rsid w:val="00E213BA"/>
    <w:rsid w:val="00E21476"/>
    <w:rsid w:val="00E21580"/>
    <w:rsid w:val="00E215CC"/>
    <w:rsid w:val="00E215F7"/>
    <w:rsid w:val="00E216C9"/>
    <w:rsid w:val="00E21A07"/>
    <w:rsid w:val="00E21A3C"/>
    <w:rsid w:val="00E21C06"/>
    <w:rsid w:val="00E21C23"/>
    <w:rsid w:val="00E21CC4"/>
    <w:rsid w:val="00E21ECC"/>
    <w:rsid w:val="00E21F34"/>
    <w:rsid w:val="00E21F42"/>
    <w:rsid w:val="00E21FB9"/>
    <w:rsid w:val="00E222F3"/>
    <w:rsid w:val="00E225CE"/>
    <w:rsid w:val="00E22686"/>
    <w:rsid w:val="00E2281C"/>
    <w:rsid w:val="00E228EE"/>
    <w:rsid w:val="00E22B06"/>
    <w:rsid w:val="00E22B6C"/>
    <w:rsid w:val="00E22D48"/>
    <w:rsid w:val="00E22F63"/>
    <w:rsid w:val="00E2324C"/>
    <w:rsid w:val="00E23290"/>
    <w:rsid w:val="00E232C1"/>
    <w:rsid w:val="00E238FD"/>
    <w:rsid w:val="00E23958"/>
    <w:rsid w:val="00E23B39"/>
    <w:rsid w:val="00E23C03"/>
    <w:rsid w:val="00E23C6E"/>
    <w:rsid w:val="00E241DA"/>
    <w:rsid w:val="00E24247"/>
    <w:rsid w:val="00E242D5"/>
    <w:rsid w:val="00E24450"/>
    <w:rsid w:val="00E24539"/>
    <w:rsid w:val="00E245A3"/>
    <w:rsid w:val="00E24727"/>
    <w:rsid w:val="00E24BBC"/>
    <w:rsid w:val="00E24C65"/>
    <w:rsid w:val="00E24D99"/>
    <w:rsid w:val="00E24FD9"/>
    <w:rsid w:val="00E252A6"/>
    <w:rsid w:val="00E25327"/>
    <w:rsid w:val="00E2534F"/>
    <w:rsid w:val="00E25438"/>
    <w:rsid w:val="00E25737"/>
    <w:rsid w:val="00E2580F"/>
    <w:rsid w:val="00E25BFB"/>
    <w:rsid w:val="00E25E6A"/>
    <w:rsid w:val="00E25F8D"/>
    <w:rsid w:val="00E2602F"/>
    <w:rsid w:val="00E2635A"/>
    <w:rsid w:val="00E26430"/>
    <w:rsid w:val="00E2644E"/>
    <w:rsid w:val="00E2647C"/>
    <w:rsid w:val="00E265BD"/>
    <w:rsid w:val="00E26946"/>
    <w:rsid w:val="00E269E4"/>
    <w:rsid w:val="00E26ABD"/>
    <w:rsid w:val="00E26C62"/>
    <w:rsid w:val="00E26CAF"/>
    <w:rsid w:val="00E26EDC"/>
    <w:rsid w:val="00E26F07"/>
    <w:rsid w:val="00E26FBE"/>
    <w:rsid w:val="00E274AA"/>
    <w:rsid w:val="00E27500"/>
    <w:rsid w:val="00E2757B"/>
    <w:rsid w:val="00E2760D"/>
    <w:rsid w:val="00E27624"/>
    <w:rsid w:val="00E276A6"/>
    <w:rsid w:val="00E27973"/>
    <w:rsid w:val="00E27996"/>
    <w:rsid w:val="00E27A75"/>
    <w:rsid w:val="00E27AC9"/>
    <w:rsid w:val="00E27AF0"/>
    <w:rsid w:val="00E300E5"/>
    <w:rsid w:val="00E301BA"/>
    <w:rsid w:val="00E30488"/>
    <w:rsid w:val="00E307C0"/>
    <w:rsid w:val="00E30891"/>
    <w:rsid w:val="00E30A6B"/>
    <w:rsid w:val="00E30CEB"/>
    <w:rsid w:val="00E3111E"/>
    <w:rsid w:val="00E31291"/>
    <w:rsid w:val="00E31614"/>
    <w:rsid w:val="00E319FC"/>
    <w:rsid w:val="00E31AB7"/>
    <w:rsid w:val="00E31DA7"/>
    <w:rsid w:val="00E31EC9"/>
    <w:rsid w:val="00E3208B"/>
    <w:rsid w:val="00E3214F"/>
    <w:rsid w:val="00E32464"/>
    <w:rsid w:val="00E32684"/>
    <w:rsid w:val="00E329A4"/>
    <w:rsid w:val="00E32B14"/>
    <w:rsid w:val="00E32CB8"/>
    <w:rsid w:val="00E32CD8"/>
    <w:rsid w:val="00E32D80"/>
    <w:rsid w:val="00E32DD8"/>
    <w:rsid w:val="00E330C7"/>
    <w:rsid w:val="00E3325A"/>
    <w:rsid w:val="00E332D6"/>
    <w:rsid w:val="00E33305"/>
    <w:rsid w:val="00E335AE"/>
    <w:rsid w:val="00E33636"/>
    <w:rsid w:val="00E337E4"/>
    <w:rsid w:val="00E33900"/>
    <w:rsid w:val="00E339CE"/>
    <w:rsid w:val="00E33D32"/>
    <w:rsid w:val="00E33EDF"/>
    <w:rsid w:val="00E3401B"/>
    <w:rsid w:val="00E34128"/>
    <w:rsid w:val="00E3412F"/>
    <w:rsid w:val="00E344FA"/>
    <w:rsid w:val="00E348C3"/>
    <w:rsid w:val="00E34B53"/>
    <w:rsid w:val="00E352DA"/>
    <w:rsid w:val="00E35433"/>
    <w:rsid w:val="00E3543F"/>
    <w:rsid w:val="00E355C6"/>
    <w:rsid w:val="00E357B8"/>
    <w:rsid w:val="00E35905"/>
    <w:rsid w:val="00E3595E"/>
    <w:rsid w:val="00E35BA3"/>
    <w:rsid w:val="00E35C74"/>
    <w:rsid w:val="00E35CBD"/>
    <w:rsid w:val="00E35D2F"/>
    <w:rsid w:val="00E35E8D"/>
    <w:rsid w:val="00E35EFC"/>
    <w:rsid w:val="00E35FFE"/>
    <w:rsid w:val="00E3647B"/>
    <w:rsid w:val="00E36668"/>
    <w:rsid w:val="00E36756"/>
    <w:rsid w:val="00E367D7"/>
    <w:rsid w:val="00E368D3"/>
    <w:rsid w:val="00E36ACC"/>
    <w:rsid w:val="00E36AF1"/>
    <w:rsid w:val="00E36BE0"/>
    <w:rsid w:val="00E37023"/>
    <w:rsid w:val="00E37642"/>
    <w:rsid w:val="00E377B8"/>
    <w:rsid w:val="00E37B13"/>
    <w:rsid w:val="00E37B71"/>
    <w:rsid w:val="00E37BA6"/>
    <w:rsid w:val="00E37C07"/>
    <w:rsid w:val="00E37D5A"/>
    <w:rsid w:val="00E37E17"/>
    <w:rsid w:val="00E37E87"/>
    <w:rsid w:val="00E401B5"/>
    <w:rsid w:val="00E40379"/>
    <w:rsid w:val="00E4047B"/>
    <w:rsid w:val="00E40CF8"/>
    <w:rsid w:val="00E40D83"/>
    <w:rsid w:val="00E40F92"/>
    <w:rsid w:val="00E4107E"/>
    <w:rsid w:val="00E41443"/>
    <w:rsid w:val="00E41463"/>
    <w:rsid w:val="00E414AD"/>
    <w:rsid w:val="00E41601"/>
    <w:rsid w:val="00E4168E"/>
    <w:rsid w:val="00E41816"/>
    <w:rsid w:val="00E419E8"/>
    <w:rsid w:val="00E41DD4"/>
    <w:rsid w:val="00E41F01"/>
    <w:rsid w:val="00E41FB8"/>
    <w:rsid w:val="00E41FFC"/>
    <w:rsid w:val="00E42018"/>
    <w:rsid w:val="00E4201A"/>
    <w:rsid w:val="00E42558"/>
    <w:rsid w:val="00E425BD"/>
    <w:rsid w:val="00E42665"/>
    <w:rsid w:val="00E427EA"/>
    <w:rsid w:val="00E427F0"/>
    <w:rsid w:val="00E428DB"/>
    <w:rsid w:val="00E42991"/>
    <w:rsid w:val="00E42B2B"/>
    <w:rsid w:val="00E42C03"/>
    <w:rsid w:val="00E42D84"/>
    <w:rsid w:val="00E430BC"/>
    <w:rsid w:val="00E43119"/>
    <w:rsid w:val="00E4347A"/>
    <w:rsid w:val="00E435AB"/>
    <w:rsid w:val="00E437C4"/>
    <w:rsid w:val="00E43830"/>
    <w:rsid w:val="00E438B1"/>
    <w:rsid w:val="00E4397B"/>
    <w:rsid w:val="00E43A2E"/>
    <w:rsid w:val="00E43D42"/>
    <w:rsid w:val="00E43E5D"/>
    <w:rsid w:val="00E4406C"/>
    <w:rsid w:val="00E4427B"/>
    <w:rsid w:val="00E44367"/>
    <w:rsid w:val="00E4471B"/>
    <w:rsid w:val="00E44807"/>
    <w:rsid w:val="00E44947"/>
    <w:rsid w:val="00E4498C"/>
    <w:rsid w:val="00E44B95"/>
    <w:rsid w:val="00E44BE2"/>
    <w:rsid w:val="00E44DCF"/>
    <w:rsid w:val="00E4518E"/>
    <w:rsid w:val="00E45242"/>
    <w:rsid w:val="00E4524C"/>
    <w:rsid w:val="00E453EB"/>
    <w:rsid w:val="00E45425"/>
    <w:rsid w:val="00E4552C"/>
    <w:rsid w:val="00E4554D"/>
    <w:rsid w:val="00E4558A"/>
    <w:rsid w:val="00E4559F"/>
    <w:rsid w:val="00E455BD"/>
    <w:rsid w:val="00E45645"/>
    <w:rsid w:val="00E457B6"/>
    <w:rsid w:val="00E458A5"/>
    <w:rsid w:val="00E45C5F"/>
    <w:rsid w:val="00E45DC2"/>
    <w:rsid w:val="00E45F23"/>
    <w:rsid w:val="00E4616B"/>
    <w:rsid w:val="00E461EC"/>
    <w:rsid w:val="00E462D2"/>
    <w:rsid w:val="00E464D9"/>
    <w:rsid w:val="00E46545"/>
    <w:rsid w:val="00E46713"/>
    <w:rsid w:val="00E468EC"/>
    <w:rsid w:val="00E468F4"/>
    <w:rsid w:val="00E46903"/>
    <w:rsid w:val="00E46A92"/>
    <w:rsid w:val="00E46E58"/>
    <w:rsid w:val="00E46EF7"/>
    <w:rsid w:val="00E46FAD"/>
    <w:rsid w:val="00E46FE1"/>
    <w:rsid w:val="00E47125"/>
    <w:rsid w:val="00E47283"/>
    <w:rsid w:val="00E472FB"/>
    <w:rsid w:val="00E473E5"/>
    <w:rsid w:val="00E477CC"/>
    <w:rsid w:val="00E47A28"/>
    <w:rsid w:val="00E47A9F"/>
    <w:rsid w:val="00E47C64"/>
    <w:rsid w:val="00E47CAD"/>
    <w:rsid w:val="00E47FD0"/>
    <w:rsid w:val="00E50175"/>
    <w:rsid w:val="00E502E1"/>
    <w:rsid w:val="00E50456"/>
    <w:rsid w:val="00E504EF"/>
    <w:rsid w:val="00E5067A"/>
    <w:rsid w:val="00E50D0D"/>
    <w:rsid w:val="00E50DA1"/>
    <w:rsid w:val="00E50FF8"/>
    <w:rsid w:val="00E51010"/>
    <w:rsid w:val="00E51520"/>
    <w:rsid w:val="00E5194B"/>
    <w:rsid w:val="00E51A1C"/>
    <w:rsid w:val="00E51AAE"/>
    <w:rsid w:val="00E51CC2"/>
    <w:rsid w:val="00E51DCB"/>
    <w:rsid w:val="00E51DD7"/>
    <w:rsid w:val="00E521ED"/>
    <w:rsid w:val="00E5220D"/>
    <w:rsid w:val="00E52304"/>
    <w:rsid w:val="00E5252A"/>
    <w:rsid w:val="00E52873"/>
    <w:rsid w:val="00E52A11"/>
    <w:rsid w:val="00E52B2F"/>
    <w:rsid w:val="00E52E1C"/>
    <w:rsid w:val="00E52F8F"/>
    <w:rsid w:val="00E533EF"/>
    <w:rsid w:val="00E53565"/>
    <w:rsid w:val="00E536FB"/>
    <w:rsid w:val="00E53792"/>
    <w:rsid w:val="00E5380E"/>
    <w:rsid w:val="00E538F3"/>
    <w:rsid w:val="00E53A60"/>
    <w:rsid w:val="00E53AAC"/>
    <w:rsid w:val="00E53B5A"/>
    <w:rsid w:val="00E54149"/>
    <w:rsid w:val="00E54191"/>
    <w:rsid w:val="00E54344"/>
    <w:rsid w:val="00E543A9"/>
    <w:rsid w:val="00E543E9"/>
    <w:rsid w:val="00E54622"/>
    <w:rsid w:val="00E54714"/>
    <w:rsid w:val="00E5495D"/>
    <w:rsid w:val="00E54A46"/>
    <w:rsid w:val="00E54BDE"/>
    <w:rsid w:val="00E54C23"/>
    <w:rsid w:val="00E54D62"/>
    <w:rsid w:val="00E54E95"/>
    <w:rsid w:val="00E54FFB"/>
    <w:rsid w:val="00E55145"/>
    <w:rsid w:val="00E55163"/>
    <w:rsid w:val="00E556BD"/>
    <w:rsid w:val="00E556D6"/>
    <w:rsid w:val="00E55737"/>
    <w:rsid w:val="00E558F2"/>
    <w:rsid w:val="00E5599D"/>
    <w:rsid w:val="00E55B42"/>
    <w:rsid w:val="00E55E2C"/>
    <w:rsid w:val="00E55EAE"/>
    <w:rsid w:val="00E55F50"/>
    <w:rsid w:val="00E55FA6"/>
    <w:rsid w:val="00E55FAC"/>
    <w:rsid w:val="00E560C7"/>
    <w:rsid w:val="00E560EB"/>
    <w:rsid w:val="00E56493"/>
    <w:rsid w:val="00E56691"/>
    <w:rsid w:val="00E5681B"/>
    <w:rsid w:val="00E56981"/>
    <w:rsid w:val="00E56B9B"/>
    <w:rsid w:val="00E56DD4"/>
    <w:rsid w:val="00E573AC"/>
    <w:rsid w:val="00E575EB"/>
    <w:rsid w:val="00E577EB"/>
    <w:rsid w:val="00E57A25"/>
    <w:rsid w:val="00E57B0A"/>
    <w:rsid w:val="00E60103"/>
    <w:rsid w:val="00E603E1"/>
    <w:rsid w:val="00E60419"/>
    <w:rsid w:val="00E6061A"/>
    <w:rsid w:val="00E60698"/>
    <w:rsid w:val="00E60AEE"/>
    <w:rsid w:val="00E60BFA"/>
    <w:rsid w:val="00E60CA3"/>
    <w:rsid w:val="00E60EC7"/>
    <w:rsid w:val="00E60ED6"/>
    <w:rsid w:val="00E60F38"/>
    <w:rsid w:val="00E61052"/>
    <w:rsid w:val="00E61353"/>
    <w:rsid w:val="00E61672"/>
    <w:rsid w:val="00E61771"/>
    <w:rsid w:val="00E617C1"/>
    <w:rsid w:val="00E618A9"/>
    <w:rsid w:val="00E61915"/>
    <w:rsid w:val="00E61C4F"/>
    <w:rsid w:val="00E61D71"/>
    <w:rsid w:val="00E61E62"/>
    <w:rsid w:val="00E61FE9"/>
    <w:rsid w:val="00E622D1"/>
    <w:rsid w:val="00E623F2"/>
    <w:rsid w:val="00E62402"/>
    <w:rsid w:val="00E6280E"/>
    <w:rsid w:val="00E62895"/>
    <w:rsid w:val="00E62A57"/>
    <w:rsid w:val="00E62C1E"/>
    <w:rsid w:val="00E63108"/>
    <w:rsid w:val="00E632A5"/>
    <w:rsid w:val="00E637EB"/>
    <w:rsid w:val="00E6394C"/>
    <w:rsid w:val="00E63987"/>
    <w:rsid w:val="00E63B32"/>
    <w:rsid w:val="00E6423E"/>
    <w:rsid w:val="00E6431D"/>
    <w:rsid w:val="00E6435A"/>
    <w:rsid w:val="00E644C6"/>
    <w:rsid w:val="00E64729"/>
    <w:rsid w:val="00E6478A"/>
    <w:rsid w:val="00E6490C"/>
    <w:rsid w:val="00E649D0"/>
    <w:rsid w:val="00E64C27"/>
    <w:rsid w:val="00E64F15"/>
    <w:rsid w:val="00E65070"/>
    <w:rsid w:val="00E650A3"/>
    <w:rsid w:val="00E65234"/>
    <w:rsid w:val="00E656F5"/>
    <w:rsid w:val="00E6573D"/>
    <w:rsid w:val="00E65DEA"/>
    <w:rsid w:val="00E6600D"/>
    <w:rsid w:val="00E663ED"/>
    <w:rsid w:val="00E66A2D"/>
    <w:rsid w:val="00E66A89"/>
    <w:rsid w:val="00E66AD5"/>
    <w:rsid w:val="00E66B15"/>
    <w:rsid w:val="00E66EE6"/>
    <w:rsid w:val="00E66F15"/>
    <w:rsid w:val="00E6706B"/>
    <w:rsid w:val="00E671A7"/>
    <w:rsid w:val="00E6738A"/>
    <w:rsid w:val="00E67621"/>
    <w:rsid w:val="00E6777D"/>
    <w:rsid w:val="00E678A3"/>
    <w:rsid w:val="00E67DF6"/>
    <w:rsid w:val="00E700CD"/>
    <w:rsid w:val="00E7010E"/>
    <w:rsid w:val="00E70126"/>
    <w:rsid w:val="00E7046E"/>
    <w:rsid w:val="00E7061D"/>
    <w:rsid w:val="00E70837"/>
    <w:rsid w:val="00E7085F"/>
    <w:rsid w:val="00E708B1"/>
    <w:rsid w:val="00E7096D"/>
    <w:rsid w:val="00E70B7A"/>
    <w:rsid w:val="00E70E45"/>
    <w:rsid w:val="00E70E6A"/>
    <w:rsid w:val="00E70F41"/>
    <w:rsid w:val="00E71132"/>
    <w:rsid w:val="00E71336"/>
    <w:rsid w:val="00E713B2"/>
    <w:rsid w:val="00E7145B"/>
    <w:rsid w:val="00E71884"/>
    <w:rsid w:val="00E718C1"/>
    <w:rsid w:val="00E718CB"/>
    <w:rsid w:val="00E71985"/>
    <w:rsid w:val="00E71A25"/>
    <w:rsid w:val="00E71AAB"/>
    <w:rsid w:val="00E721FA"/>
    <w:rsid w:val="00E7280A"/>
    <w:rsid w:val="00E72AF0"/>
    <w:rsid w:val="00E72B31"/>
    <w:rsid w:val="00E72B3A"/>
    <w:rsid w:val="00E72BDC"/>
    <w:rsid w:val="00E72DB5"/>
    <w:rsid w:val="00E72E2B"/>
    <w:rsid w:val="00E72EE6"/>
    <w:rsid w:val="00E7303F"/>
    <w:rsid w:val="00E731B2"/>
    <w:rsid w:val="00E731B9"/>
    <w:rsid w:val="00E733C8"/>
    <w:rsid w:val="00E73694"/>
    <w:rsid w:val="00E73736"/>
    <w:rsid w:val="00E73753"/>
    <w:rsid w:val="00E738D0"/>
    <w:rsid w:val="00E73A1D"/>
    <w:rsid w:val="00E73B42"/>
    <w:rsid w:val="00E73B6E"/>
    <w:rsid w:val="00E73C25"/>
    <w:rsid w:val="00E73E2E"/>
    <w:rsid w:val="00E73E70"/>
    <w:rsid w:val="00E73E86"/>
    <w:rsid w:val="00E73E8B"/>
    <w:rsid w:val="00E73FF5"/>
    <w:rsid w:val="00E74170"/>
    <w:rsid w:val="00E74452"/>
    <w:rsid w:val="00E74465"/>
    <w:rsid w:val="00E7459D"/>
    <w:rsid w:val="00E74681"/>
    <w:rsid w:val="00E746F3"/>
    <w:rsid w:val="00E7488B"/>
    <w:rsid w:val="00E74D52"/>
    <w:rsid w:val="00E74D70"/>
    <w:rsid w:val="00E74E49"/>
    <w:rsid w:val="00E7502D"/>
    <w:rsid w:val="00E75304"/>
    <w:rsid w:val="00E75336"/>
    <w:rsid w:val="00E7551C"/>
    <w:rsid w:val="00E757FF"/>
    <w:rsid w:val="00E75ACE"/>
    <w:rsid w:val="00E75C86"/>
    <w:rsid w:val="00E75EE0"/>
    <w:rsid w:val="00E761C1"/>
    <w:rsid w:val="00E76337"/>
    <w:rsid w:val="00E763CF"/>
    <w:rsid w:val="00E76458"/>
    <w:rsid w:val="00E765A7"/>
    <w:rsid w:val="00E769B2"/>
    <w:rsid w:val="00E76A97"/>
    <w:rsid w:val="00E76CDB"/>
    <w:rsid w:val="00E76DAE"/>
    <w:rsid w:val="00E76F09"/>
    <w:rsid w:val="00E76F4F"/>
    <w:rsid w:val="00E771F2"/>
    <w:rsid w:val="00E77843"/>
    <w:rsid w:val="00E77CF3"/>
    <w:rsid w:val="00E77E90"/>
    <w:rsid w:val="00E77E98"/>
    <w:rsid w:val="00E80244"/>
    <w:rsid w:val="00E8033F"/>
    <w:rsid w:val="00E8038B"/>
    <w:rsid w:val="00E803F8"/>
    <w:rsid w:val="00E805E0"/>
    <w:rsid w:val="00E80659"/>
    <w:rsid w:val="00E8065C"/>
    <w:rsid w:val="00E80983"/>
    <w:rsid w:val="00E80BD6"/>
    <w:rsid w:val="00E80F57"/>
    <w:rsid w:val="00E812C8"/>
    <w:rsid w:val="00E81419"/>
    <w:rsid w:val="00E81817"/>
    <w:rsid w:val="00E81D4A"/>
    <w:rsid w:val="00E81EC9"/>
    <w:rsid w:val="00E8230B"/>
    <w:rsid w:val="00E823DF"/>
    <w:rsid w:val="00E82722"/>
    <w:rsid w:val="00E827C4"/>
    <w:rsid w:val="00E828A6"/>
    <w:rsid w:val="00E82AD3"/>
    <w:rsid w:val="00E82DE9"/>
    <w:rsid w:val="00E830D1"/>
    <w:rsid w:val="00E8311F"/>
    <w:rsid w:val="00E8317F"/>
    <w:rsid w:val="00E83275"/>
    <w:rsid w:val="00E83282"/>
    <w:rsid w:val="00E8328C"/>
    <w:rsid w:val="00E833C2"/>
    <w:rsid w:val="00E8345D"/>
    <w:rsid w:val="00E834CC"/>
    <w:rsid w:val="00E83629"/>
    <w:rsid w:val="00E8387E"/>
    <w:rsid w:val="00E83956"/>
    <w:rsid w:val="00E83AD2"/>
    <w:rsid w:val="00E83D3C"/>
    <w:rsid w:val="00E83F80"/>
    <w:rsid w:val="00E8402C"/>
    <w:rsid w:val="00E84322"/>
    <w:rsid w:val="00E84516"/>
    <w:rsid w:val="00E848C4"/>
    <w:rsid w:val="00E849CA"/>
    <w:rsid w:val="00E84D72"/>
    <w:rsid w:val="00E84D7F"/>
    <w:rsid w:val="00E84E43"/>
    <w:rsid w:val="00E854E1"/>
    <w:rsid w:val="00E85677"/>
    <w:rsid w:val="00E857C6"/>
    <w:rsid w:val="00E85878"/>
    <w:rsid w:val="00E85954"/>
    <w:rsid w:val="00E85A53"/>
    <w:rsid w:val="00E85A6A"/>
    <w:rsid w:val="00E85CB1"/>
    <w:rsid w:val="00E861AA"/>
    <w:rsid w:val="00E86304"/>
    <w:rsid w:val="00E86322"/>
    <w:rsid w:val="00E86450"/>
    <w:rsid w:val="00E86530"/>
    <w:rsid w:val="00E8659B"/>
    <w:rsid w:val="00E86A26"/>
    <w:rsid w:val="00E86ABC"/>
    <w:rsid w:val="00E86EC6"/>
    <w:rsid w:val="00E86F62"/>
    <w:rsid w:val="00E8701B"/>
    <w:rsid w:val="00E87218"/>
    <w:rsid w:val="00E87230"/>
    <w:rsid w:val="00E87458"/>
    <w:rsid w:val="00E87752"/>
    <w:rsid w:val="00E878F6"/>
    <w:rsid w:val="00E87AE2"/>
    <w:rsid w:val="00E87CF7"/>
    <w:rsid w:val="00E87D17"/>
    <w:rsid w:val="00E87D21"/>
    <w:rsid w:val="00E87FA8"/>
    <w:rsid w:val="00E87FD4"/>
    <w:rsid w:val="00E901A3"/>
    <w:rsid w:val="00E903D9"/>
    <w:rsid w:val="00E906F9"/>
    <w:rsid w:val="00E90B72"/>
    <w:rsid w:val="00E90CE5"/>
    <w:rsid w:val="00E90F43"/>
    <w:rsid w:val="00E90F69"/>
    <w:rsid w:val="00E911AF"/>
    <w:rsid w:val="00E914EB"/>
    <w:rsid w:val="00E915CF"/>
    <w:rsid w:val="00E91663"/>
    <w:rsid w:val="00E91C96"/>
    <w:rsid w:val="00E92115"/>
    <w:rsid w:val="00E92602"/>
    <w:rsid w:val="00E929B6"/>
    <w:rsid w:val="00E92AE5"/>
    <w:rsid w:val="00E92B61"/>
    <w:rsid w:val="00E92C91"/>
    <w:rsid w:val="00E92FF4"/>
    <w:rsid w:val="00E93228"/>
    <w:rsid w:val="00E932B7"/>
    <w:rsid w:val="00E93486"/>
    <w:rsid w:val="00E93515"/>
    <w:rsid w:val="00E935AD"/>
    <w:rsid w:val="00E93889"/>
    <w:rsid w:val="00E93B56"/>
    <w:rsid w:val="00E93D04"/>
    <w:rsid w:val="00E93E65"/>
    <w:rsid w:val="00E94212"/>
    <w:rsid w:val="00E94366"/>
    <w:rsid w:val="00E943A3"/>
    <w:rsid w:val="00E94917"/>
    <w:rsid w:val="00E94987"/>
    <w:rsid w:val="00E949AC"/>
    <w:rsid w:val="00E94AC9"/>
    <w:rsid w:val="00E94D0D"/>
    <w:rsid w:val="00E94EF5"/>
    <w:rsid w:val="00E95005"/>
    <w:rsid w:val="00E950FD"/>
    <w:rsid w:val="00E9514F"/>
    <w:rsid w:val="00E9542A"/>
    <w:rsid w:val="00E95815"/>
    <w:rsid w:val="00E95894"/>
    <w:rsid w:val="00E95A50"/>
    <w:rsid w:val="00E95D11"/>
    <w:rsid w:val="00E95EEB"/>
    <w:rsid w:val="00E95EF3"/>
    <w:rsid w:val="00E961AD"/>
    <w:rsid w:val="00E963E2"/>
    <w:rsid w:val="00E96446"/>
    <w:rsid w:val="00E965F7"/>
    <w:rsid w:val="00E96667"/>
    <w:rsid w:val="00E967D8"/>
    <w:rsid w:val="00E969AF"/>
    <w:rsid w:val="00E96B53"/>
    <w:rsid w:val="00E96B82"/>
    <w:rsid w:val="00E96C8B"/>
    <w:rsid w:val="00E9715A"/>
    <w:rsid w:val="00E975FB"/>
    <w:rsid w:val="00E976FA"/>
    <w:rsid w:val="00E977E5"/>
    <w:rsid w:val="00E977FE"/>
    <w:rsid w:val="00E97861"/>
    <w:rsid w:val="00E9796F"/>
    <w:rsid w:val="00E9799E"/>
    <w:rsid w:val="00E979A9"/>
    <w:rsid w:val="00E97AFA"/>
    <w:rsid w:val="00E97E88"/>
    <w:rsid w:val="00EA0089"/>
    <w:rsid w:val="00EA01B6"/>
    <w:rsid w:val="00EA06E9"/>
    <w:rsid w:val="00EA06FC"/>
    <w:rsid w:val="00EA0801"/>
    <w:rsid w:val="00EA0B20"/>
    <w:rsid w:val="00EA0B29"/>
    <w:rsid w:val="00EA0C02"/>
    <w:rsid w:val="00EA0DD3"/>
    <w:rsid w:val="00EA0F89"/>
    <w:rsid w:val="00EA0FCB"/>
    <w:rsid w:val="00EA1078"/>
    <w:rsid w:val="00EA108F"/>
    <w:rsid w:val="00EA1101"/>
    <w:rsid w:val="00EA14A2"/>
    <w:rsid w:val="00EA14E1"/>
    <w:rsid w:val="00EA1960"/>
    <w:rsid w:val="00EA19D2"/>
    <w:rsid w:val="00EA1DFF"/>
    <w:rsid w:val="00EA1FE0"/>
    <w:rsid w:val="00EA20E2"/>
    <w:rsid w:val="00EA210C"/>
    <w:rsid w:val="00EA2157"/>
    <w:rsid w:val="00EA22B2"/>
    <w:rsid w:val="00EA2390"/>
    <w:rsid w:val="00EA2571"/>
    <w:rsid w:val="00EA2602"/>
    <w:rsid w:val="00EA281E"/>
    <w:rsid w:val="00EA2898"/>
    <w:rsid w:val="00EA2C00"/>
    <w:rsid w:val="00EA2D34"/>
    <w:rsid w:val="00EA2D48"/>
    <w:rsid w:val="00EA2D70"/>
    <w:rsid w:val="00EA2E72"/>
    <w:rsid w:val="00EA3001"/>
    <w:rsid w:val="00EA3115"/>
    <w:rsid w:val="00EA32F9"/>
    <w:rsid w:val="00EA3434"/>
    <w:rsid w:val="00EA3698"/>
    <w:rsid w:val="00EA3856"/>
    <w:rsid w:val="00EA3AC2"/>
    <w:rsid w:val="00EA3B45"/>
    <w:rsid w:val="00EA3BAB"/>
    <w:rsid w:val="00EA3CBB"/>
    <w:rsid w:val="00EA3D34"/>
    <w:rsid w:val="00EA3DF0"/>
    <w:rsid w:val="00EA3E8E"/>
    <w:rsid w:val="00EA41F8"/>
    <w:rsid w:val="00EA436A"/>
    <w:rsid w:val="00EA443F"/>
    <w:rsid w:val="00EA453F"/>
    <w:rsid w:val="00EA45BE"/>
    <w:rsid w:val="00EA46C2"/>
    <w:rsid w:val="00EA473A"/>
    <w:rsid w:val="00EA477F"/>
    <w:rsid w:val="00EA490F"/>
    <w:rsid w:val="00EA4A69"/>
    <w:rsid w:val="00EA4D06"/>
    <w:rsid w:val="00EA4ED2"/>
    <w:rsid w:val="00EA5097"/>
    <w:rsid w:val="00EA512A"/>
    <w:rsid w:val="00EA53C2"/>
    <w:rsid w:val="00EA55D5"/>
    <w:rsid w:val="00EA580D"/>
    <w:rsid w:val="00EA5864"/>
    <w:rsid w:val="00EA59A8"/>
    <w:rsid w:val="00EA5C95"/>
    <w:rsid w:val="00EA5EAD"/>
    <w:rsid w:val="00EA5EBF"/>
    <w:rsid w:val="00EA6224"/>
    <w:rsid w:val="00EA627A"/>
    <w:rsid w:val="00EA63FF"/>
    <w:rsid w:val="00EA64BF"/>
    <w:rsid w:val="00EA6683"/>
    <w:rsid w:val="00EA6B11"/>
    <w:rsid w:val="00EA6B14"/>
    <w:rsid w:val="00EA6BC9"/>
    <w:rsid w:val="00EA6BD8"/>
    <w:rsid w:val="00EA6C46"/>
    <w:rsid w:val="00EA6CA5"/>
    <w:rsid w:val="00EA70D9"/>
    <w:rsid w:val="00EA7176"/>
    <w:rsid w:val="00EA71C8"/>
    <w:rsid w:val="00EA72F7"/>
    <w:rsid w:val="00EA746A"/>
    <w:rsid w:val="00EA75D9"/>
    <w:rsid w:val="00EA760D"/>
    <w:rsid w:val="00EA770C"/>
    <w:rsid w:val="00EA7A58"/>
    <w:rsid w:val="00EA7AF7"/>
    <w:rsid w:val="00EA7D26"/>
    <w:rsid w:val="00EA7F85"/>
    <w:rsid w:val="00EB002A"/>
    <w:rsid w:val="00EB0175"/>
    <w:rsid w:val="00EB01D3"/>
    <w:rsid w:val="00EB027E"/>
    <w:rsid w:val="00EB02BD"/>
    <w:rsid w:val="00EB050F"/>
    <w:rsid w:val="00EB070D"/>
    <w:rsid w:val="00EB079F"/>
    <w:rsid w:val="00EB07EA"/>
    <w:rsid w:val="00EB0ACE"/>
    <w:rsid w:val="00EB0ADD"/>
    <w:rsid w:val="00EB0C54"/>
    <w:rsid w:val="00EB0D1A"/>
    <w:rsid w:val="00EB0F80"/>
    <w:rsid w:val="00EB1173"/>
    <w:rsid w:val="00EB1294"/>
    <w:rsid w:val="00EB131C"/>
    <w:rsid w:val="00EB1373"/>
    <w:rsid w:val="00EB13B2"/>
    <w:rsid w:val="00EB1402"/>
    <w:rsid w:val="00EB1443"/>
    <w:rsid w:val="00EB147C"/>
    <w:rsid w:val="00EB15B3"/>
    <w:rsid w:val="00EB16E8"/>
    <w:rsid w:val="00EB1918"/>
    <w:rsid w:val="00EB1923"/>
    <w:rsid w:val="00EB1A06"/>
    <w:rsid w:val="00EB1AF8"/>
    <w:rsid w:val="00EB1F75"/>
    <w:rsid w:val="00EB2039"/>
    <w:rsid w:val="00EB2249"/>
    <w:rsid w:val="00EB22E5"/>
    <w:rsid w:val="00EB233F"/>
    <w:rsid w:val="00EB24DF"/>
    <w:rsid w:val="00EB2620"/>
    <w:rsid w:val="00EB2673"/>
    <w:rsid w:val="00EB2AE0"/>
    <w:rsid w:val="00EB2EE4"/>
    <w:rsid w:val="00EB331C"/>
    <w:rsid w:val="00EB333E"/>
    <w:rsid w:val="00EB3366"/>
    <w:rsid w:val="00EB3473"/>
    <w:rsid w:val="00EB35B8"/>
    <w:rsid w:val="00EB35E2"/>
    <w:rsid w:val="00EB35EF"/>
    <w:rsid w:val="00EB3747"/>
    <w:rsid w:val="00EB396F"/>
    <w:rsid w:val="00EB3A65"/>
    <w:rsid w:val="00EB3BAD"/>
    <w:rsid w:val="00EB3EA8"/>
    <w:rsid w:val="00EB3F87"/>
    <w:rsid w:val="00EB3FD0"/>
    <w:rsid w:val="00EB419C"/>
    <w:rsid w:val="00EB4503"/>
    <w:rsid w:val="00EB451C"/>
    <w:rsid w:val="00EB4543"/>
    <w:rsid w:val="00EB4584"/>
    <w:rsid w:val="00EB4B98"/>
    <w:rsid w:val="00EB4BFF"/>
    <w:rsid w:val="00EB4E67"/>
    <w:rsid w:val="00EB50B2"/>
    <w:rsid w:val="00EB51EE"/>
    <w:rsid w:val="00EB5290"/>
    <w:rsid w:val="00EB5335"/>
    <w:rsid w:val="00EB5566"/>
    <w:rsid w:val="00EB56C6"/>
    <w:rsid w:val="00EB5945"/>
    <w:rsid w:val="00EB5AE7"/>
    <w:rsid w:val="00EB5D87"/>
    <w:rsid w:val="00EB6047"/>
    <w:rsid w:val="00EB637C"/>
    <w:rsid w:val="00EB6847"/>
    <w:rsid w:val="00EB6905"/>
    <w:rsid w:val="00EB69A6"/>
    <w:rsid w:val="00EB6AB6"/>
    <w:rsid w:val="00EB6C4F"/>
    <w:rsid w:val="00EB6D16"/>
    <w:rsid w:val="00EB7015"/>
    <w:rsid w:val="00EB70CD"/>
    <w:rsid w:val="00EB73CD"/>
    <w:rsid w:val="00EB7456"/>
    <w:rsid w:val="00EB750A"/>
    <w:rsid w:val="00EB7598"/>
    <w:rsid w:val="00EB7611"/>
    <w:rsid w:val="00EB76C1"/>
    <w:rsid w:val="00EB7DEE"/>
    <w:rsid w:val="00EC008E"/>
    <w:rsid w:val="00EC01D8"/>
    <w:rsid w:val="00EC0649"/>
    <w:rsid w:val="00EC081C"/>
    <w:rsid w:val="00EC08BD"/>
    <w:rsid w:val="00EC0963"/>
    <w:rsid w:val="00EC0A1B"/>
    <w:rsid w:val="00EC0C6E"/>
    <w:rsid w:val="00EC0C9E"/>
    <w:rsid w:val="00EC10D9"/>
    <w:rsid w:val="00EC1376"/>
    <w:rsid w:val="00EC14DE"/>
    <w:rsid w:val="00EC15BA"/>
    <w:rsid w:val="00EC1A3F"/>
    <w:rsid w:val="00EC1AAC"/>
    <w:rsid w:val="00EC1B61"/>
    <w:rsid w:val="00EC1BD7"/>
    <w:rsid w:val="00EC1C9E"/>
    <w:rsid w:val="00EC1F81"/>
    <w:rsid w:val="00EC202F"/>
    <w:rsid w:val="00EC20D9"/>
    <w:rsid w:val="00EC21F8"/>
    <w:rsid w:val="00EC2544"/>
    <w:rsid w:val="00EC256C"/>
    <w:rsid w:val="00EC258F"/>
    <w:rsid w:val="00EC2640"/>
    <w:rsid w:val="00EC26B2"/>
    <w:rsid w:val="00EC26FB"/>
    <w:rsid w:val="00EC27B8"/>
    <w:rsid w:val="00EC2829"/>
    <w:rsid w:val="00EC28A0"/>
    <w:rsid w:val="00EC299B"/>
    <w:rsid w:val="00EC2B16"/>
    <w:rsid w:val="00EC2B8C"/>
    <w:rsid w:val="00EC2CFD"/>
    <w:rsid w:val="00EC2D91"/>
    <w:rsid w:val="00EC2E09"/>
    <w:rsid w:val="00EC2E13"/>
    <w:rsid w:val="00EC2ED4"/>
    <w:rsid w:val="00EC2FD7"/>
    <w:rsid w:val="00EC31A0"/>
    <w:rsid w:val="00EC31FE"/>
    <w:rsid w:val="00EC32CF"/>
    <w:rsid w:val="00EC33CF"/>
    <w:rsid w:val="00EC3591"/>
    <w:rsid w:val="00EC370B"/>
    <w:rsid w:val="00EC37B9"/>
    <w:rsid w:val="00EC395C"/>
    <w:rsid w:val="00EC3C3B"/>
    <w:rsid w:val="00EC3CB4"/>
    <w:rsid w:val="00EC3D3C"/>
    <w:rsid w:val="00EC3F1B"/>
    <w:rsid w:val="00EC40D6"/>
    <w:rsid w:val="00EC41E2"/>
    <w:rsid w:val="00EC4345"/>
    <w:rsid w:val="00EC4438"/>
    <w:rsid w:val="00EC47A8"/>
    <w:rsid w:val="00EC49FC"/>
    <w:rsid w:val="00EC4A33"/>
    <w:rsid w:val="00EC4D7D"/>
    <w:rsid w:val="00EC4F72"/>
    <w:rsid w:val="00EC504E"/>
    <w:rsid w:val="00EC512C"/>
    <w:rsid w:val="00EC5273"/>
    <w:rsid w:val="00EC5B03"/>
    <w:rsid w:val="00EC6136"/>
    <w:rsid w:val="00EC6206"/>
    <w:rsid w:val="00EC6274"/>
    <w:rsid w:val="00EC62A7"/>
    <w:rsid w:val="00EC6458"/>
    <w:rsid w:val="00EC65B4"/>
    <w:rsid w:val="00EC66CD"/>
    <w:rsid w:val="00EC6730"/>
    <w:rsid w:val="00EC68FF"/>
    <w:rsid w:val="00EC6964"/>
    <w:rsid w:val="00EC6BD2"/>
    <w:rsid w:val="00EC6C1B"/>
    <w:rsid w:val="00EC6D80"/>
    <w:rsid w:val="00EC6F7B"/>
    <w:rsid w:val="00EC70A7"/>
    <w:rsid w:val="00EC70DF"/>
    <w:rsid w:val="00EC7578"/>
    <w:rsid w:val="00EC7952"/>
    <w:rsid w:val="00EC7A7B"/>
    <w:rsid w:val="00EC7C9B"/>
    <w:rsid w:val="00ED009A"/>
    <w:rsid w:val="00ED0425"/>
    <w:rsid w:val="00ED06C2"/>
    <w:rsid w:val="00ED0849"/>
    <w:rsid w:val="00ED08B3"/>
    <w:rsid w:val="00ED0C7A"/>
    <w:rsid w:val="00ED0EAA"/>
    <w:rsid w:val="00ED1074"/>
    <w:rsid w:val="00ED108B"/>
    <w:rsid w:val="00ED112C"/>
    <w:rsid w:val="00ED13DF"/>
    <w:rsid w:val="00ED1547"/>
    <w:rsid w:val="00ED1861"/>
    <w:rsid w:val="00ED18E9"/>
    <w:rsid w:val="00ED1D6C"/>
    <w:rsid w:val="00ED1EBB"/>
    <w:rsid w:val="00ED1FB2"/>
    <w:rsid w:val="00ED22C7"/>
    <w:rsid w:val="00ED2351"/>
    <w:rsid w:val="00ED24AC"/>
    <w:rsid w:val="00ED24F1"/>
    <w:rsid w:val="00ED2538"/>
    <w:rsid w:val="00ED2706"/>
    <w:rsid w:val="00ED2C41"/>
    <w:rsid w:val="00ED2EFB"/>
    <w:rsid w:val="00ED2EFD"/>
    <w:rsid w:val="00ED32D7"/>
    <w:rsid w:val="00ED33A2"/>
    <w:rsid w:val="00ED33F2"/>
    <w:rsid w:val="00ED33FC"/>
    <w:rsid w:val="00ED3437"/>
    <w:rsid w:val="00ED35F3"/>
    <w:rsid w:val="00ED3926"/>
    <w:rsid w:val="00ED3A64"/>
    <w:rsid w:val="00ED3D8C"/>
    <w:rsid w:val="00ED3E4D"/>
    <w:rsid w:val="00ED40F6"/>
    <w:rsid w:val="00ED4108"/>
    <w:rsid w:val="00ED4269"/>
    <w:rsid w:val="00ED42D4"/>
    <w:rsid w:val="00ED42E6"/>
    <w:rsid w:val="00ED42F7"/>
    <w:rsid w:val="00ED43C9"/>
    <w:rsid w:val="00ED45D0"/>
    <w:rsid w:val="00ED46AC"/>
    <w:rsid w:val="00ED46F8"/>
    <w:rsid w:val="00ED474F"/>
    <w:rsid w:val="00ED47B9"/>
    <w:rsid w:val="00ED4803"/>
    <w:rsid w:val="00ED4A61"/>
    <w:rsid w:val="00ED4AE5"/>
    <w:rsid w:val="00ED4C40"/>
    <w:rsid w:val="00ED4CDD"/>
    <w:rsid w:val="00ED4D2F"/>
    <w:rsid w:val="00ED4E4D"/>
    <w:rsid w:val="00ED4EAA"/>
    <w:rsid w:val="00ED4F5B"/>
    <w:rsid w:val="00ED5005"/>
    <w:rsid w:val="00ED50CF"/>
    <w:rsid w:val="00ED5209"/>
    <w:rsid w:val="00ED5522"/>
    <w:rsid w:val="00ED5535"/>
    <w:rsid w:val="00ED55AC"/>
    <w:rsid w:val="00ED56EA"/>
    <w:rsid w:val="00ED5B08"/>
    <w:rsid w:val="00ED5D91"/>
    <w:rsid w:val="00ED5DE3"/>
    <w:rsid w:val="00ED5E9D"/>
    <w:rsid w:val="00ED6269"/>
    <w:rsid w:val="00ED6271"/>
    <w:rsid w:val="00ED627C"/>
    <w:rsid w:val="00ED639C"/>
    <w:rsid w:val="00ED6707"/>
    <w:rsid w:val="00ED6A14"/>
    <w:rsid w:val="00ED6A61"/>
    <w:rsid w:val="00ED6B0A"/>
    <w:rsid w:val="00ED6D8C"/>
    <w:rsid w:val="00ED6DFA"/>
    <w:rsid w:val="00ED6E9D"/>
    <w:rsid w:val="00ED72D7"/>
    <w:rsid w:val="00ED738F"/>
    <w:rsid w:val="00ED7644"/>
    <w:rsid w:val="00ED77A1"/>
    <w:rsid w:val="00ED7900"/>
    <w:rsid w:val="00ED7F9B"/>
    <w:rsid w:val="00EE01CA"/>
    <w:rsid w:val="00EE0414"/>
    <w:rsid w:val="00EE0743"/>
    <w:rsid w:val="00EE09E0"/>
    <w:rsid w:val="00EE0B2B"/>
    <w:rsid w:val="00EE0F13"/>
    <w:rsid w:val="00EE120C"/>
    <w:rsid w:val="00EE133D"/>
    <w:rsid w:val="00EE15AD"/>
    <w:rsid w:val="00EE1608"/>
    <w:rsid w:val="00EE1923"/>
    <w:rsid w:val="00EE1A10"/>
    <w:rsid w:val="00EE1B64"/>
    <w:rsid w:val="00EE1B7F"/>
    <w:rsid w:val="00EE1C71"/>
    <w:rsid w:val="00EE1D4A"/>
    <w:rsid w:val="00EE1E07"/>
    <w:rsid w:val="00EE1F7E"/>
    <w:rsid w:val="00EE2189"/>
    <w:rsid w:val="00EE21F1"/>
    <w:rsid w:val="00EE2298"/>
    <w:rsid w:val="00EE249B"/>
    <w:rsid w:val="00EE259B"/>
    <w:rsid w:val="00EE2B6D"/>
    <w:rsid w:val="00EE2CB2"/>
    <w:rsid w:val="00EE2CBC"/>
    <w:rsid w:val="00EE2FE5"/>
    <w:rsid w:val="00EE3119"/>
    <w:rsid w:val="00EE31A4"/>
    <w:rsid w:val="00EE346B"/>
    <w:rsid w:val="00EE362F"/>
    <w:rsid w:val="00EE37E9"/>
    <w:rsid w:val="00EE3840"/>
    <w:rsid w:val="00EE3A63"/>
    <w:rsid w:val="00EE3C41"/>
    <w:rsid w:val="00EE3D14"/>
    <w:rsid w:val="00EE3D8D"/>
    <w:rsid w:val="00EE3D97"/>
    <w:rsid w:val="00EE3E13"/>
    <w:rsid w:val="00EE3E76"/>
    <w:rsid w:val="00EE3F5F"/>
    <w:rsid w:val="00EE4580"/>
    <w:rsid w:val="00EE4663"/>
    <w:rsid w:val="00EE475C"/>
    <w:rsid w:val="00EE49D7"/>
    <w:rsid w:val="00EE4AB5"/>
    <w:rsid w:val="00EE4B5B"/>
    <w:rsid w:val="00EE4BF1"/>
    <w:rsid w:val="00EE4C19"/>
    <w:rsid w:val="00EE4DBB"/>
    <w:rsid w:val="00EE5027"/>
    <w:rsid w:val="00EE5043"/>
    <w:rsid w:val="00EE50B7"/>
    <w:rsid w:val="00EE5683"/>
    <w:rsid w:val="00EE56AC"/>
    <w:rsid w:val="00EE574A"/>
    <w:rsid w:val="00EE5A1F"/>
    <w:rsid w:val="00EE5CED"/>
    <w:rsid w:val="00EE5FBB"/>
    <w:rsid w:val="00EE6036"/>
    <w:rsid w:val="00EE6258"/>
    <w:rsid w:val="00EE626F"/>
    <w:rsid w:val="00EE6278"/>
    <w:rsid w:val="00EE62AA"/>
    <w:rsid w:val="00EE65FC"/>
    <w:rsid w:val="00EE668A"/>
    <w:rsid w:val="00EE66D4"/>
    <w:rsid w:val="00EE68CF"/>
    <w:rsid w:val="00EE692A"/>
    <w:rsid w:val="00EE6BDD"/>
    <w:rsid w:val="00EE6D90"/>
    <w:rsid w:val="00EE6F54"/>
    <w:rsid w:val="00EE7267"/>
    <w:rsid w:val="00EE7316"/>
    <w:rsid w:val="00EE73E0"/>
    <w:rsid w:val="00EE7801"/>
    <w:rsid w:val="00EE7833"/>
    <w:rsid w:val="00EE79EF"/>
    <w:rsid w:val="00EE7E94"/>
    <w:rsid w:val="00EE7F62"/>
    <w:rsid w:val="00EF00AB"/>
    <w:rsid w:val="00EF02C8"/>
    <w:rsid w:val="00EF058B"/>
    <w:rsid w:val="00EF0733"/>
    <w:rsid w:val="00EF09D2"/>
    <w:rsid w:val="00EF0B9B"/>
    <w:rsid w:val="00EF0C5E"/>
    <w:rsid w:val="00EF0DE9"/>
    <w:rsid w:val="00EF0F29"/>
    <w:rsid w:val="00EF0FF9"/>
    <w:rsid w:val="00EF1147"/>
    <w:rsid w:val="00EF116A"/>
    <w:rsid w:val="00EF1173"/>
    <w:rsid w:val="00EF11AF"/>
    <w:rsid w:val="00EF11D6"/>
    <w:rsid w:val="00EF1213"/>
    <w:rsid w:val="00EF1232"/>
    <w:rsid w:val="00EF145D"/>
    <w:rsid w:val="00EF15BE"/>
    <w:rsid w:val="00EF1609"/>
    <w:rsid w:val="00EF1743"/>
    <w:rsid w:val="00EF182E"/>
    <w:rsid w:val="00EF1B34"/>
    <w:rsid w:val="00EF1EC1"/>
    <w:rsid w:val="00EF1EED"/>
    <w:rsid w:val="00EF2272"/>
    <w:rsid w:val="00EF24CA"/>
    <w:rsid w:val="00EF29AA"/>
    <w:rsid w:val="00EF2AF3"/>
    <w:rsid w:val="00EF2BD8"/>
    <w:rsid w:val="00EF2CAE"/>
    <w:rsid w:val="00EF2D6D"/>
    <w:rsid w:val="00EF2DEC"/>
    <w:rsid w:val="00EF2E55"/>
    <w:rsid w:val="00EF304D"/>
    <w:rsid w:val="00EF3574"/>
    <w:rsid w:val="00EF37C8"/>
    <w:rsid w:val="00EF37EC"/>
    <w:rsid w:val="00EF38D3"/>
    <w:rsid w:val="00EF3BD4"/>
    <w:rsid w:val="00EF3F6C"/>
    <w:rsid w:val="00EF3FF5"/>
    <w:rsid w:val="00EF4056"/>
    <w:rsid w:val="00EF418E"/>
    <w:rsid w:val="00EF428F"/>
    <w:rsid w:val="00EF445F"/>
    <w:rsid w:val="00EF4579"/>
    <w:rsid w:val="00EF47D7"/>
    <w:rsid w:val="00EF48FC"/>
    <w:rsid w:val="00EF4D77"/>
    <w:rsid w:val="00EF4DA4"/>
    <w:rsid w:val="00EF4E57"/>
    <w:rsid w:val="00EF522C"/>
    <w:rsid w:val="00EF5363"/>
    <w:rsid w:val="00EF5427"/>
    <w:rsid w:val="00EF5436"/>
    <w:rsid w:val="00EF5450"/>
    <w:rsid w:val="00EF5512"/>
    <w:rsid w:val="00EF5562"/>
    <w:rsid w:val="00EF560B"/>
    <w:rsid w:val="00EF5754"/>
    <w:rsid w:val="00EF58AD"/>
    <w:rsid w:val="00EF594B"/>
    <w:rsid w:val="00EF59CF"/>
    <w:rsid w:val="00EF59EF"/>
    <w:rsid w:val="00EF5B67"/>
    <w:rsid w:val="00EF5FA0"/>
    <w:rsid w:val="00EF604F"/>
    <w:rsid w:val="00EF60A2"/>
    <w:rsid w:val="00EF60E0"/>
    <w:rsid w:val="00EF6242"/>
    <w:rsid w:val="00EF625B"/>
    <w:rsid w:val="00EF62A0"/>
    <w:rsid w:val="00EF6828"/>
    <w:rsid w:val="00EF6890"/>
    <w:rsid w:val="00EF6ACF"/>
    <w:rsid w:val="00EF6B58"/>
    <w:rsid w:val="00EF6BB1"/>
    <w:rsid w:val="00EF6BD3"/>
    <w:rsid w:val="00EF6CE7"/>
    <w:rsid w:val="00EF6D26"/>
    <w:rsid w:val="00EF6D31"/>
    <w:rsid w:val="00EF6E8F"/>
    <w:rsid w:val="00EF6ED0"/>
    <w:rsid w:val="00EF6F91"/>
    <w:rsid w:val="00EF6FD5"/>
    <w:rsid w:val="00EF7012"/>
    <w:rsid w:val="00EF707E"/>
    <w:rsid w:val="00EF7168"/>
    <w:rsid w:val="00EF76A9"/>
    <w:rsid w:val="00EF7822"/>
    <w:rsid w:val="00EF7851"/>
    <w:rsid w:val="00EF793E"/>
    <w:rsid w:val="00EF7E30"/>
    <w:rsid w:val="00EF7E6C"/>
    <w:rsid w:val="00EF7F48"/>
    <w:rsid w:val="00F0000B"/>
    <w:rsid w:val="00F0001E"/>
    <w:rsid w:val="00F0027F"/>
    <w:rsid w:val="00F003BD"/>
    <w:rsid w:val="00F004C4"/>
    <w:rsid w:val="00F0057E"/>
    <w:rsid w:val="00F00822"/>
    <w:rsid w:val="00F00874"/>
    <w:rsid w:val="00F00BF2"/>
    <w:rsid w:val="00F00C67"/>
    <w:rsid w:val="00F011A2"/>
    <w:rsid w:val="00F0124A"/>
    <w:rsid w:val="00F013B0"/>
    <w:rsid w:val="00F01514"/>
    <w:rsid w:val="00F016E9"/>
    <w:rsid w:val="00F0180E"/>
    <w:rsid w:val="00F01893"/>
    <w:rsid w:val="00F01B96"/>
    <w:rsid w:val="00F01C0D"/>
    <w:rsid w:val="00F01CAC"/>
    <w:rsid w:val="00F01DA0"/>
    <w:rsid w:val="00F01F0A"/>
    <w:rsid w:val="00F02028"/>
    <w:rsid w:val="00F0225E"/>
    <w:rsid w:val="00F022C8"/>
    <w:rsid w:val="00F025C4"/>
    <w:rsid w:val="00F02B52"/>
    <w:rsid w:val="00F0303B"/>
    <w:rsid w:val="00F0314B"/>
    <w:rsid w:val="00F03236"/>
    <w:rsid w:val="00F033B8"/>
    <w:rsid w:val="00F034CE"/>
    <w:rsid w:val="00F0377A"/>
    <w:rsid w:val="00F039F1"/>
    <w:rsid w:val="00F03ACD"/>
    <w:rsid w:val="00F03D30"/>
    <w:rsid w:val="00F04007"/>
    <w:rsid w:val="00F0402E"/>
    <w:rsid w:val="00F0403D"/>
    <w:rsid w:val="00F041A1"/>
    <w:rsid w:val="00F045CA"/>
    <w:rsid w:val="00F0468E"/>
    <w:rsid w:val="00F046AF"/>
    <w:rsid w:val="00F047BA"/>
    <w:rsid w:val="00F04903"/>
    <w:rsid w:val="00F04A14"/>
    <w:rsid w:val="00F04A17"/>
    <w:rsid w:val="00F04C4C"/>
    <w:rsid w:val="00F0558A"/>
    <w:rsid w:val="00F05AE0"/>
    <w:rsid w:val="00F05D01"/>
    <w:rsid w:val="00F05D3D"/>
    <w:rsid w:val="00F0625C"/>
    <w:rsid w:val="00F06662"/>
    <w:rsid w:val="00F0671A"/>
    <w:rsid w:val="00F06883"/>
    <w:rsid w:val="00F068C4"/>
    <w:rsid w:val="00F069BF"/>
    <w:rsid w:val="00F0700E"/>
    <w:rsid w:val="00F0702A"/>
    <w:rsid w:val="00F070F2"/>
    <w:rsid w:val="00F0717C"/>
    <w:rsid w:val="00F07196"/>
    <w:rsid w:val="00F071B6"/>
    <w:rsid w:val="00F0729D"/>
    <w:rsid w:val="00F07352"/>
    <w:rsid w:val="00F07634"/>
    <w:rsid w:val="00F07891"/>
    <w:rsid w:val="00F0794B"/>
    <w:rsid w:val="00F079B2"/>
    <w:rsid w:val="00F07DAE"/>
    <w:rsid w:val="00F102BD"/>
    <w:rsid w:val="00F1055E"/>
    <w:rsid w:val="00F10619"/>
    <w:rsid w:val="00F10652"/>
    <w:rsid w:val="00F10970"/>
    <w:rsid w:val="00F10C7C"/>
    <w:rsid w:val="00F10EA5"/>
    <w:rsid w:val="00F10EBD"/>
    <w:rsid w:val="00F10F54"/>
    <w:rsid w:val="00F11281"/>
    <w:rsid w:val="00F113D8"/>
    <w:rsid w:val="00F1149E"/>
    <w:rsid w:val="00F114CC"/>
    <w:rsid w:val="00F114E5"/>
    <w:rsid w:val="00F1154E"/>
    <w:rsid w:val="00F115DE"/>
    <w:rsid w:val="00F1166A"/>
    <w:rsid w:val="00F116EF"/>
    <w:rsid w:val="00F1172B"/>
    <w:rsid w:val="00F11747"/>
    <w:rsid w:val="00F11749"/>
    <w:rsid w:val="00F11A02"/>
    <w:rsid w:val="00F11B17"/>
    <w:rsid w:val="00F11C16"/>
    <w:rsid w:val="00F11D40"/>
    <w:rsid w:val="00F11E19"/>
    <w:rsid w:val="00F11ECE"/>
    <w:rsid w:val="00F122B7"/>
    <w:rsid w:val="00F12451"/>
    <w:rsid w:val="00F1262F"/>
    <w:rsid w:val="00F126EC"/>
    <w:rsid w:val="00F12871"/>
    <w:rsid w:val="00F12C6B"/>
    <w:rsid w:val="00F12CDF"/>
    <w:rsid w:val="00F12D60"/>
    <w:rsid w:val="00F130C6"/>
    <w:rsid w:val="00F132E6"/>
    <w:rsid w:val="00F13C7A"/>
    <w:rsid w:val="00F13D1F"/>
    <w:rsid w:val="00F141AE"/>
    <w:rsid w:val="00F14340"/>
    <w:rsid w:val="00F145B2"/>
    <w:rsid w:val="00F147AB"/>
    <w:rsid w:val="00F14C71"/>
    <w:rsid w:val="00F14E1C"/>
    <w:rsid w:val="00F14FD4"/>
    <w:rsid w:val="00F15018"/>
    <w:rsid w:val="00F153B2"/>
    <w:rsid w:val="00F158EC"/>
    <w:rsid w:val="00F15C40"/>
    <w:rsid w:val="00F15C74"/>
    <w:rsid w:val="00F15EA6"/>
    <w:rsid w:val="00F15FB6"/>
    <w:rsid w:val="00F164AB"/>
    <w:rsid w:val="00F164DA"/>
    <w:rsid w:val="00F16858"/>
    <w:rsid w:val="00F1690D"/>
    <w:rsid w:val="00F169CB"/>
    <w:rsid w:val="00F16A5A"/>
    <w:rsid w:val="00F16B8A"/>
    <w:rsid w:val="00F16C80"/>
    <w:rsid w:val="00F16D08"/>
    <w:rsid w:val="00F16D0C"/>
    <w:rsid w:val="00F16D82"/>
    <w:rsid w:val="00F16DA1"/>
    <w:rsid w:val="00F16DC1"/>
    <w:rsid w:val="00F16F96"/>
    <w:rsid w:val="00F16FD6"/>
    <w:rsid w:val="00F16FF2"/>
    <w:rsid w:val="00F17203"/>
    <w:rsid w:val="00F1722C"/>
    <w:rsid w:val="00F172D1"/>
    <w:rsid w:val="00F17487"/>
    <w:rsid w:val="00F174CE"/>
    <w:rsid w:val="00F1763D"/>
    <w:rsid w:val="00F176FE"/>
    <w:rsid w:val="00F17DA4"/>
    <w:rsid w:val="00F17E37"/>
    <w:rsid w:val="00F2014D"/>
    <w:rsid w:val="00F201C5"/>
    <w:rsid w:val="00F202E6"/>
    <w:rsid w:val="00F20343"/>
    <w:rsid w:val="00F2038B"/>
    <w:rsid w:val="00F20975"/>
    <w:rsid w:val="00F20AAD"/>
    <w:rsid w:val="00F20B3A"/>
    <w:rsid w:val="00F20C19"/>
    <w:rsid w:val="00F20D0B"/>
    <w:rsid w:val="00F20D62"/>
    <w:rsid w:val="00F20E63"/>
    <w:rsid w:val="00F20FA8"/>
    <w:rsid w:val="00F20FCF"/>
    <w:rsid w:val="00F21036"/>
    <w:rsid w:val="00F210C6"/>
    <w:rsid w:val="00F2119F"/>
    <w:rsid w:val="00F212BF"/>
    <w:rsid w:val="00F216A7"/>
    <w:rsid w:val="00F21923"/>
    <w:rsid w:val="00F219A2"/>
    <w:rsid w:val="00F21C8F"/>
    <w:rsid w:val="00F21DF5"/>
    <w:rsid w:val="00F21E74"/>
    <w:rsid w:val="00F22046"/>
    <w:rsid w:val="00F22166"/>
    <w:rsid w:val="00F22769"/>
    <w:rsid w:val="00F22D07"/>
    <w:rsid w:val="00F22E56"/>
    <w:rsid w:val="00F22E67"/>
    <w:rsid w:val="00F23066"/>
    <w:rsid w:val="00F232D7"/>
    <w:rsid w:val="00F23359"/>
    <w:rsid w:val="00F2354E"/>
    <w:rsid w:val="00F23553"/>
    <w:rsid w:val="00F2379B"/>
    <w:rsid w:val="00F237F9"/>
    <w:rsid w:val="00F23992"/>
    <w:rsid w:val="00F239BC"/>
    <w:rsid w:val="00F23C3C"/>
    <w:rsid w:val="00F23C97"/>
    <w:rsid w:val="00F23D95"/>
    <w:rsid w:val="00F23ED4"/>
    <w:rsid w:val="00F24260"/>
    <w:rsid w:val="00F24333"/>
    <w:rsid w:val="00F24407"/>
    <w:rsid w:val="00F24698"/>
    <w:rsid w:val="00F247E0"/>
    <w:rsid w:val="00F24892"/>
    <w:rsid w:val="00F2497C"/>
    <w:rsid w:val="00F24996"/>
    <w:rsid w:val="00F24B85"/>
    <w:rsid w:val="00F24E33"/>
    <w:rsid w:val="00F24E55"/>
    <w:rsid w:val="00F24EAA"/>
    <w:rsid w:val="00F25061"/>
    <w:rsid w:val="00F25454"/>
    <w:rsid w:val="00F255B5"/>
    <w:rsid w:val="00F2562E"/>
    <w:rsid w:val="00F25656"/>
    <w:rsid w:val="00F2571C"/>
    <w:rsid w:val="00F25721"/>
    <w:rsid w:val="00F25839"/>
    <w:rsid w:val="00F259D2"/>
    <w:rsid w:val="00F25DE9"/>
    <w:rsid w:val="00F262C5"/>
    <w:rsid w:val="00F26437"/>
    <w:rsid w:val="00F26562"/>
    <w:rsid w:val="00F2667D"/>
    <w:rsid w:val="00F26757"/>
    <w:rsid w:val="00F26808"/>
    <w:rsid w:val="00F26849"/>
    <w:rsid w:val="00F26871"/>
    <w:rsid w:val="00F268B9"/>
    <w:rsid w:val="00F269D5"/>
    <w:rsid w:val="00F269E1"/>
    <w:rsid w:val="00F26B3E"/>
    <w:rsid w:val="00F26EEF"/>
    <w:rsid w:val="00F2706F"/>
    <w:rsid w:val="00F2747D"/>
    <w:rsid w:val="00F27917"/>
    <w:rsid w:val="00F27B14"/>
    <w:rsid w:val="00F27BB7"/>
    <w:rsid w:val="00F27CDF"/>
    <w:rsid w:val="00F27CF0"/>
    <w:rsid w:val="00F27DBE"/>
    <w:rsid w:val="00F27EDB"/>
    <w:rsid w:val="00F27FAC"/>
    <w:rsid w:val="00F30141"/>
    <w:rsid w:val="00F303B0"/>
    <w:rsid w:val="00F304FC"/>
    <w:rsid w:val="00F3064F"/>
    <w:rsid w:val="00F30719"/>
    <w:rsid w:val="00F30939"/>
    <w:rsid w:val="00F309D4"/>
    <w:rsid w:val="00F30A12"/>
    <w:rsid w:val="00F30BEE"/>
    <w:rsid w:val="00F30ECB"/>
    <w:rsid w:val="00F30F65"/>
    <w:rsid w:val="00F30FEC"/>
    <w:rsid w:val="00F31028"/>
    <w:rsid w:val="00F310A9"/>
    <w:rsid w:val="00F310F8"/>
    <w:rsid w:val="00F3113C"/>
    <w:rsid w:val="00F313DE"/>
    <w:rsid w:val="00F314B4"/>
    <w:rsid w:val="00F318E7"/>
    <w:rsid w:val="00F3195E"/>
    <w:rsid w:val="00F319CA"/>
    <w:rsid w:val="00F31B23"/>
    <w:rsid w:val="00F31B55"/>
    <w:rsid w:val="00F31C2D"/>
    <w:rsid w:val="00F31F2A"/>
    <w:rsid w:val="00F32377"/>
    <w:rsid w:val="00F324B5"/>
    <w:rsid w:val="00F32694"/>
    <w:rsid w:val="00F326AD"/>
    <w:rsid w:val="00F329ED"/>
    <w:rsid w:val="00F32ABA"/>
    <w:rsid w:val="00F32AD1"/>
    <w:rsid w:val="00F32BC5"/>
    <w:rsid w:val="00F32E87"/>
    <w:rsid w:val="00F33207"/>
    <w:rsid w:val="00F3323C"/>
    <w:rsid w:val="00F33264"/>
    <w:rsid w:val="00F33291"/>
    <w:rsid w:val="00F33434"/>
    <w:rsid w:val="00F33710"/>
    <w:rsid w:val="00F3381E"/>
    <w:rsid w:val="00F3382D"/>
    <w:rsid w:val="00F33840"/>
    <w:rsid w:val="00F33963"/>
    <w:rsid w:val="00F33A0B"/>
    <w:rsid w:val="00F33F20"/>
    <w:rsid w:val="00F33FF6"/>
    <w:rsid w:val="00F34083"/>
    <w:rsid w:val="00F34297"/>
    <w:rsid w:val="00F342D7"/>
    <w:rsid w:val="00F342E9"/>
    <w:rsid w:val="00F343EF"/>
    <w:rsid w:val="00F347B0"/>
    <w:rsid w:val="00F34BD4"/>
    <w:rsid w:val="00F35046"/>
    <w:rsid w:val="00F350A4"/>
    <w:rsid w:val="00F35110"/>
    <w:rsid w:val="00F353CE"/>
    <w:rsid w:val="00F357F1"/>
    <w:rsid w:val="00F35F88"/>
    <w:rsid w:val="00F36107"/>
    <w:rsid w:val="00F3619C"/>
    <w:rsid w:val="00F36211"/>
    <w:rsid w:val="00F363B7"/>
    <w:rsid w:val="00F363CE"/>
    <w:rsid w:val="00F367BC"/>
    <w:rsid w:val="00F36B09"/>
    <w:rsid w:val="00F36E96"/>
    <w:rsid w:val="00F36EAE"/>
    <w:rsid w:val="00F371C7"/>
    <w:rsid w:val="00F37203"/>
    <w:rsid w:val="00F3720A"/>
    <w:rsid w:val="00F37266"/>
    <w:rsid w:val="00F3736E"/>
    <w:rsid w:val="00F375FF"/>
    <w:rsid w:val="00F37686"/>
    <w:rsid w:val="00F37782"/>
    <w:rsid w:val="00F377F8"/>
    <w:rsid w:val="00F3793D"/>
    <w:rsid w:val="00F37F61"/>
    <w:rsid w:val="00F40094"/>
    <w:rsid w:val="00F4037E"/>
    <w:rsid w:val="00F403D0"/>
    <w:rsid w:val="00F404B3"/>
    <w:rsid w:val="00F40559"/>
    <w:rsid w:val="00F405BA"/>
    <w:rsid w:val="00F4073C"/>
    <w:rsid w:val="00F4085C"/>
    <w:rsid w:val="00F4087B"/>
    <w:rsid w:val="00F40AE1"/>
    <w:rsid w:val="00F40C02"/>
    <w:rsid w:val="00F40DC0"/>
    <w:rsid w:val="00F41067"/>
    <w:rsid w:val="00F4106F"/>
    <w:rsid w:val="00F410DE"/>
    <w:rsid w:val="00F412AE"/>
    <w:rsid w:val="00F413D1"/>
    <w:rsid w:val="00F415DE"/>
    <w:rsid w:val="00F4177C"/>
    <w:rsid w:val="00F41793"/>
    <w:rsid w:val="00F419A2"/>
    <w:rsid w:val="00F41B1C"/>
    <w:rsid w:val="00F41B1E"/>
    <w:rsid w:val="00F41BCE"/>
    <w:rsid w:val="00F41BD4"/>
    <w:rsid w:val="00F41D17"/>
    <w:rsid w:val="00F41D5B"/>
    <w:rsid w:val="00F41FDE"/>
    <w:rsid w:val="00F4206D"/>
    <w:rsid w:val="00F42079"/>
    <w:rsid w:val="00F4210B"/>
    <w:rsid w:val="00F42132"/>
    <w:rsid w:val="00F4217B"/>
    <w:rsid w:val="00F4236B"/>
    <w:rsid w:val="00F4238E"/>
    <w:rsid w:val="00F423BD"/>
    <w:rsid w:val="00F42467"/>
    <w:rsid w:val="00F4264D"/>
    <w:rsid w:val="00F42755"/>
    <w:rsid w:val="00F427D1"/>
    <w:rsid w:val="00F427F8"/>
    <w:rsid w:val="00F4288A"/>
    <w:rsid w:val="00F428C2"/>
    <w:rsid w:val="00F42A08"/>
    <w:rsid w:val="00F42AAF"/>
    <w:rsid w:val="00F42B23"/>
    <w:rsid w:val="00F42D2B"/>
    <w:rsid w:val="00F42D37"/>
    <w:rsid w:val="00F42DD3"/>
    <w:rsid w:val="00F42DF9"/>
    <w:rsid w:val="00F42E7C"/>
    <w:rsid w:val="00F42EAF"/>
    <w:rsid w:val="00F4326C"/>
    <w:rsid w:val="00F4326E"/>
    <w:rsid w:val="00F43317"/>
    <w:rsid w:val="00F434B0"/>
    <w:rsid w:val="00F435EB"/>
    <w:rsid w:val="00F43980"/>
    <w:rsid w:val="00F43BB8"/>
    <w:rsid w:val="00F43C21"/>
    <w:rsid w:val="00F43C8C"/>
    <w:rsid w:val="00F4409C"/>
    <w:rsid w:val="00F441D5"/>
    <w:rsid w:val="00F448F6"/>
    <w:rsid w:val="00F4494C"/>
    <w:rsid w:val="00F449D7"/>
    <w:rsid w:val="00F44ACB"/>
    <w:rsid w:val="00F44BA7"/>
    <w:rsid w:val="00F450B6"/>
    <w:rsid w:val="00F450FF"/>
    <w:rsid w:val="00F45155"/>
    <w:rsid w:val="00F45428"/>
    <w:rsid w:val="00F454F9"/>
    <w:rsid w:val="00F455EC"/>
    <w:rsid w:val="00F458EE"/>
    <w:rsid w:val="00F45973"/>
    <w:rsid w:val="00F45A3C"/>
    <w:rsid w:val="00F45AB8"/>
    <w:rsid w:val="00F45DA5"/>
    <w:rsid w:val="00F45F5B"/>
    <w:rsid w:val="00F45FD3"/>
    <w:rsid w:val="00F4629C"/>
    <w:rsid w:val="00F464E6"/>
    <w:rsid w:val="00F46528"/>
    <w:rsid w:val="00F46738"/>
    <w:rsid w:val="00F4693E"/>
    <w:rsid w:val="00F4696D"/>
    <w:rsid w:val="00F46A73"/>
    <w:rsid w:val="00F46C05"/>
    <w:rsid w:val="00F46C22"/>
    <w:rsid w:val="00F46C7B"/>
    <w:rsid w:val="00F46D1A"/>
    <w:rsid w:val="00F46FAD"/>
    <w:rsid w:val="00F4711E"/>
    <w:rsid w:val="00F47469"/>
    <w:rsid w:val="00F474FD"/>
    <w:rsid w:val="00F476F8"/>
    <w:rsid w:val="00F4777B"/>
    <w:rsid w:val="00F47C3F"/>
    <w:rsid w:val="00F47F38"/>
    <w:rsid w:val="00F50036"/>
    <w:rsid w:val="00F50056"/>
    <w:rsid w:val="00F500CD"/>
    <w:rsid w:val="00F501E1"/>
    <w:rsid w:val="00F501FF"/>
    <w:rsid w:val="00F50207"/>
    <w:rsid w:val="00F505B2"/>
    <w:rsid w:val="00F5067E"/>
    <w:rsid w:val="00F50725"/>
    <w:rsid w:val="00F50796"/>
    <w:rsid w:val="00F50809"/>
    <w:rsid w:val="00F5090C"/>
    <w:rsid w:val="00F50964"/>
    <w:rsid w:val="00F50AAE"/>
    <w:rsid w:val="00F50D60"/>
    <w:rsid w:val="00F50DE3"/>
    <w:rsid w:val="00F50EB3"/>
    <w:rsid w:val="00F51093"/>
    <w:rsid w:val="00F51102"/>
    <w:rsid w:val="00F5113E"/>
    <w:rsid w:val="00F511C2"/>
    <w:rsid w:val="00F511FE"/>
    <w:rsid w:val="00F512D6"/>
    <w:rsid w:val="00F514AC"/>
    <w:rsid w:val="00F51734"/>
    <w:rsid w:val="00F517D6"/>
    <w:rsid w:val="00F5183F"/>
    <w:rsid w:val="00F518A8"/>
    <w:rsid w:val="00F519E3"/>
    <w:rsid w:val="00F519ED"/>
    <w:rsid w:val="00F51AC1"/>
    <w:rsid w:val="00F51B22"/>
    <w:rsid w:val="00F51C4C"/>
    <w:rsid w:val="00F51E5B"/>
    <w:rsid w:val="00F51E7D"/>
    <w:rsid w:val="00F52551"/>
    <w:rsid w:val="00F528F1"/>
    <w:rsid w:val="00F529BA"/>
    <w:rsid w:val="00F529E0"/>
    <w:rsid w:val="00F52DD3"/>
    <w:rsid w:val="00F52DEA"/>
    <w:rsid w:val="00F532F5"/>
    <w:rsid w:val="00F53339"/>
    <w:rsid w:val="00F533B6"/>
    <w:rsid w:val="00F533B8"/>
    <w:rsid w:val="00F53460"/>
    <w:rsid w:val="00F535A7"/>
    <w:rsid w:val="00F536F2"/>
    <w:rsid w:val="00F537B9"/>
    <w:rsid w:val="00F53AB2"/>
    <w:rsid w:val="00F53B4D"/>
    <w:rsid w:val="00F53B7B"/>
    <w:rsid w:val="00F53DB9"/>
    <w:rsid w:val="00F53EDC"/>
    <w:rsid w:val="00F53F63"/>
    <w:rsid w:val="00F54093"/>
    <w:rsid w:val="00F5432F"/>
    <w:rsid w:val="00F543FF"/>
    <w:rsid w:val="00F547BE"/>
    <w:rsid w:val="00F547CD"/>
    <w:rsid w:val="00F54854"/>
    <w:rsid w:val="00F548FD"/>
    <w:rsid w:val="00F54902"/>
    <w:rsid w:val="00F54BFE"/>
    <w:rsid w:val="00F54C55"/>
    <w:rsid w:val="00F54F5E"/>
    <w:rsid w:val="00F55250"/>
    <w:rsid w:val="00F55254"/>
    <w:rsid w:val="00F552D7"/>
    <w:rsid w:val="00F553F1"/>
    <w:rsid w:val="00F55607"/>
    <w:rsid w:val="00F55875"/>
    <w:rsid w:val="00F55A7E"/>
    <w:rsid w:val="00F55ABC"/>
    <w:rsid w:val="00F55C00"/>
    <w:rsid w:val="00F55DCA"/>
    <w:rsid w:val="00F55F24"/>
    <w:rsid w:val="00F56195"/>
    <w:rsid w:val="00F5651A"/>
    <w:rsid w:val="00F5685F"/>
    <w:rsid w:val="00F5691C"/>
    <w:rsid w:val="00F56966"/>
    <w:rsid w:val="00F56A0E"/>
    <w:rsid w:val="00F56C72"/>
    <w:rsid w:val="00F56E11"/>
    <w:rsid w:val="00F56E62"/>
    <w:rsid w:val="00F56FFD"/>
    <w:rsid w:val="00F57031"/>
    <w:rsid w:val="00F576A7"/>
    <w:rsid w:val="00F57748"/>
    <w:rsid w:val="00F57A13"/>
    <w:rsid w:val="00F57AC8"/>
    <w:rsid w:val="00F57E95"/>
    <w:rsid w:val="00F601F4"/>
    <w:rsid w:val="00F602BE"/>
    <w:rsid w:val="00F6043A"/>
    <w:rsid w:val="00F6047D"/>
    <w:rsid w:val="00F60662"/>
    <w:rsid w:val="00F60708"/>
    <w:rsid w:val="00F60939"/>
    <w:rsid w:val="00F60A8C"/>
    <w:rsid w:val="00F60AC5"/>
    <w:rsid w:val="00F60D79"/>
    <w:rsid w:val="00F60E8A"/>
    <w:rsid w:val="00F610F6"/>
    <w:rsid w:val="00F61194"/>
    <w:rsid w:val="00F611EB"/>
    <w:rsid w:val="00F612B8"/>
    <w:rsid w:val="00F612F3"/>
    <w:rsid w:val="00F61342"/>
    <w:rsid w:val="00F61867"/>
    <w:rsid w:val="00F618CC"/>
    <w:rsid w:val="00F61A2A"/>
    <w:rsid w:val="00F61CE3"/>
    <w:rsid w:val="00F61D8A"/>
    <w:rsid w:val="00F61E2D"/>
    <w:rsid w:val="00F61E2F"/>
    <w:rsid w:val="00F621C4"/>
    <w:rsid w:val="00F623CF"/>
    <w:rsid w:val="00F623F6"/>
    <w:rsid w:val="00F626B3"/>
    <w:rsid w:val="00F626F3"/>
    <w:rsid w:val="00F6273D"/>
    <w:rsid w:val="00F62B98"/>
    <w:rsid w:val="00F63030"/>
    <w:rsid w:val="00F63408"/>
    <w:rsid w:val="00F6347B"/>
    <w:rsid w:val="00F63784"/>
    <w:rsid w:val="00F6389D"/>
    <w:rsid w:val="00F6391E"/>
    <w:rsid w:val="00F641AA"/>
    <w:rsid w:val="00F64320"/>
    <w:rsid w:val="00F64429"/>
    <w:rsid w:val="00F64554"/>
    <w:rsid w:val="00F64956"/>
    <w:rsid w:val="00F64D67"/>
    <w:rsid w:val="00F64F79"/>
    <w:rsid w:val="00F64FB2"/>
    <w:rsid w:val="00F65041"/>
    <w:rsid w:val="00F651E1"/>
    <w:rsid w:val="00F65422"/>
    <w:rsid w:val="00F654ED"/>
    <w:rsid w:val="00F65545"/>
    <w:rsid w:val="00F656AF"/>
    <w:rsid w:val="00F65A36"/>
    <w:rsid w:val="00F65BC4"/>
    <w:rsid w:val="00F65BF4"/>
    <w:rsid w:val="00F65E31"/>
    <w:rsid w:val="00F65F13"/>
    <w:rsid w:val="00F65F28"/>
    <w:rsid w:val="00F66332"/>
    <w:rsid w:val="00F664E2"/>
    <w:rsid w:val="00F66B46"/>
    <w:rsid w:val="00F66B59"/>
    <w:rsid w:val="00F66E80"/>
    <w:rsid w:val="00F6707D"/>
    <w:rsid w:val="00F670B4"/>
    <w:rsid w:val="00F672EF"/>
    <w:rsid w:val="00F673D2"/>
    <w:rsid w:val="00F67448"/>
    <w:rsid w:val="00F6745F"/>
    <w:rsid w:val="00F67528"/>
    <w:rsid w:val="00F675BE"/>
    <w:rsid w:val="00F676FA"/>
    <w:rsid w:val="00F67787"/>
    <w:rsid w:val="00F677F4"/>
    <w:rsid w:val="00F67B91"/>
    <w:rsid w:val="00F67E30"/>
    <w:rsid w:val="00F7006C"/>
    <w:rsid w:val="00F7022C"/>
    <w:rsid w:val="00F7059C"/>
    <w:rsid w:val="00F7063A"/>
    <w:rsid w:val="00F708FB"/>
    <w:rsid w:val="00F709C3"/>
    <w:rsid w:val="00F709EB"/>
    <w:rsid w:val="00F70A9B"/>
    <w:rsid w:val="00F70B2B"/>
    <w:rsid w:val="00F70C31"/>
    <w:rsid w:val="00F70CBC"/>
    <w:rsid w:val="00F71023"/>
    <w:rsid w:val="00F710B0"/>
    <w:rsid w:val="00F71193"/>
    <w:rsid w:val="00F712E9"/>
    <w:rsid w:val="00F71400"/>
    <w:rsid w:val="00F71585"/>
    <w:rsid w:val="00F71609"/>
    <w:rsid w:val="00F716B1"/>
    <w:rsid w:val="00F71851"/>
    <w:rsid w:val="00F71923"/>
    <w:rsid w:val="00F71AC1"/>
    <w:rsid w:val="00F71B99"/>
    <w:rsid w:val="00F71B9C"/>
    <w:rsid w:val="00F71BEA"/>
    <w:rsid w:val="00F71C98"/>
    <w:rsid w:val="00F71D3F"/>
    <w:rsid w:val="00F71E23"/>
    <w:rsid w:val="00F71F95"/>
    <w:rsid w:val="00F72042"/>
    <w:rsid w:val="00F722CD"/>
    <w:rsid w:val="00F724AC"/>
    <w:rsid w:val="00F7278D"/>
    <w:rsid w:val="00F728AE"/>
    <w:rsid w:val="00F72AE3"/>
    <w:rsid w:val="00F72B70"/>
    <w:rsid w:val="00F72C98"/>
    <w:rsid w:val="00F730A8"/>
    <w:rsid w:val="00F730AC"/>
    <w:rsid w:val="00F733E3"/>
    <w:rsid w:val="00F734C5"/>
    <w:rsid w:val="00F734E4"/>
    <w:rsid w:val="00F73953"/>
    <w:rsid w:val="00F7396E"/>
    <w:rsid w:val="00F73972"/>
    <w:rsid w:val="00F73A8E"/>
    <w:rsid w:val="00F73BF5"/>
    <w:rsid w:val="00F73CE5"/>
    <w:rsid w:val="00F73DAA"/>
    <w:rsid w:val="00F73EB5"/>
    <w:rsid w:val="00F73ECA"/>
    <w:rsid w:val="00F73F95"/>
    <w:rsid w:val="00F74055"/>
    <w:rsid w:val="00F740D2"/>
    <w:rsid w:val="00F74135"/>
    <w:rsid w:val="00F74179"/>
    <w:rsid w:val="00F7422B"/>
    <w:rsid w:val="00F745E6"/>
    <w:rsid w:val="00F74717"/>
    <w:rsid w:val="00F748C6"/>
    <w:rsid w:val="00F7491F"/>
    <w:rsid w:val="00F74BC1"/>
    <w:rsid w:val="00F74D1A"/>
    <w:rsid w:val="00F74F6D"/>
    <w:rsid w:val="00F751AD"/>
    <w:rsid w:val="00F75322"/>
    <w:rsid w:val="00F7532D"/>
    <w:rsid w:val="00F7538F"/>
    <w:rsid w:val="00F7541F"/>
    <w:rsid w:val="00F75578"/>
    <w:rsid w:val="00F755F8"/>
    <w:rsid w:val="00F756B4"/>
    <w:rsid w:val="00F7580E"/>
    <w:rsid w:val="00F7599A"/>
    <w:rsid w:val="00F759A6"/>
    <w:rsid w:val="00F75A87"/>
    <w:rsid w:val="00F75AD2"/>
    <w:rsid w:val="00F75BAE"/>
    <w:rsid w:val="00F75D7F"/>
    <w:rsid w:val="00F75D8E"/>
    <w:rsid w:val="00F75FEF"/>
    <w:rsid w:val="00F764B0"/>
    <w:rsid w:val="00F76ABD"/>
    <w:rsid w:val="00F76E50"/>
    <w:rsid w:val="00F76EA1"/>
    <w:rsid w:val="00F76EC8"/>
    <w:rsid w:val="00F76FDA"/>
    <w:rsid w:val="00F771A1"/>
    <w:rsid w:val="00F772DB"/>
    <w:rsid w:val="00F775F4"/>
    <w:rsid w:val="00F7763E"/>
    <w:rsid w:val="00F7766C"/>
    <w:rsid w:val="00F77673"/>
    <w:rsid w:val="00F777DA"/>
    <w:rsid w:val="00F77984"/>
    <w:rsid w:val="00F779F6"/>
    <w:rsid w:val="00F77A19"/>
    <w:rsid w:val="00F77A83"/>
    <w:rsid w:val="00F77C80"/>
    <w:rsid w:val="00F77C8E"/>
    <w:rsid w:val="00F77F2E"/>
    <w:rsid w:val="00F77F60"/>
    <w:rsid w:val="00F803FB"/>
    <w:rsid w:val="00F804AC"/>
    <w:rsid w:val="00F808D9"/>
    <w:rsid w:val="00F80907"/>
    <w:rsid w:val="00F80BB2"/>
    <w:rsid w:val="00F80C3B"/>
    <w:rsid w:val="00F80C80"/>
    <w:rsid w:val="00F80DC7"/>
    <w:rsid w:val="00F80DCE"/>
    <w:rsid w:val="00F80EF7"/>
    <w:rsid w:val="00F80F0D"/>
    <w:rsid w:val="00F81163"/>
    <w:rsid w:val="00F81217"/>
    <w:rsid w:val="00F81420"/>
    <w:rsid w:val="00F8152A"/>
    <w:rsid w:val="00F81530"/>
    <w:rsid w:val="00F8199F"/>
    <w:rsid w:val="00F81AE7"/>
    <w:rsid w:val="00F81AF1"/>
    <w:rsid w:val="00F821C1"/>
    <w:rsid w:val="00F8244D"/>
    <w:rsid w:val="00F829E6"/>
    <w:rsid w:val="00F82A55"/>
    <w:rsid w:val="00F82C1C"/>
    <w:rsid w:val="00F82C44"/>
    <w:rsid w:val="00F82CDA"/>
    <w:rsid w:val="00F82CFB"/>
    <w:rsid w:val="00F83099"/>
    <w:rsid w:val="00F83147"/>
    <w:rsid w:val="00F83213"/>
    <w:rsid w:val="00F83214"/>
    <w:rsid w:val="00F8334E"/>
    <w:rsid w:val="00F83432"/>
    <w:rsid w:val="00F835E0"/>
    <w:rsid w:val="00F837DA"/>
    <w:rsid w:val="00F837EA"/>
    <w:rsid w:val="00F83AF8"/>
    <w:rsid w:val="00F83F74"/>
    <w:rsid w:val="00F84094"/>
    <w:rsid w:val="00F84098"/>
    <w:rsid w:val="00F8417A"/>
    <w:rsid w:val="00F8422D"/>
    <w:rsid w:val="00F8448B"/>
    <w:rsid w:val="00F844BC"/>
    <w:rsid w:val="00F84699"/>
    <w:rsid w:val="00F847AA"/>
    <w:rsid w:val="00F847FA"/>
    <w:rsid w:val="00F8489E"/>
    <w:rsid w:val="00F84936"/>
    <w:rsid w:val="00F84AFF"/>
    <w:rsid w:val="00F84DD0"/>
    <w:rsid w:val="00F84E52"/>
    <w:rsid w:val="00F84E77"/>
    <w:rsid w:val="00F85367"/>
    <w:rsid w:val="00F854F0"/>
    <w:rsid w:val="00F858D8"/>
    <w:rsid w:val="00F85B45"/>
    <w:rsid w:val="00F85E6F"/>
    <w:rsid w:val="00F85F2D"/>
    <w:rsid w:val="00F860D1"/>
    <w:rsid w:val="00F862A8"/>
    <w:rsid w:val="00F863F0"/>
    <w:rsid w:val="00F86628"/>
    <w:rsid w:val="00F86690"/>
    <w:rsid w:val="00F86764"/>
    <w:rsid w:val="00F867D2"/>
    <w:rsid w:val="00F8688C"/>
    <w:rsid w:val="00F86B4E"/>
    <w:rsid w:val="00F86C99"/>
    <w:rsid w:val="00F87097"/>
    <w:rsid w:val="00F87142"/>
    <w:rsid w:val="00F87451"/>
    <w:rsid w:val="00F8747E"/>
    <w:rsid w:val="00F874BA"/>
    <w:rsid w:val="00F878EA"/>
    <w:rsid w:val="00F87901"/>
    <w:rsid w:val="00F879F0"/>
    <w:rsid w:val="00F87A3B"/>
    <w:rsid w:val="00F87B59"/>
    <w:rsid w:val="00F87F79"/>
    <w:rsid w:val="00F87F88"/>
    <w:rsid w:val="00F87FA1"/>
    <w:rsid w:val="00F90051"/>
    <w:rsid w:val="00F90257"/>
    <w:rsid w:val="00F90331"/>
    <w:rsid w:val="00F90567"/>
    <w:rsid w:val="00F9067B"/>
    <w:rsid w:val="00F908FA"/>
    <w:rsid w:val="00F90984"/>
    <w:rsid w:val="00F90A13"/>
    <w:rsid w:val="00F90D8E"/>
    <w:rsid w:val="00F90E23"/>
    <w:rsid w:val="00F90EAC"/>
    <w:rsid w:val="00F90EC4"/>
    <w:rsid w:val="00F90F8C"/>
    <w:rsid w:val="00F910D1"/>
    <w:rsid w:val="00F91255"/>
    <w:rsid w:val="00F9128F"/>
    <w:rsid w:val="00F913AE"/>
    <w:rsid w:val="00F91593"/>
    <w:rsid w:val="00F917B6"/>
    <w:rsid w:val="00F91A85"/>
    <w:rsid w:val="00F91C5F"/>
    <w:rsid w:val="00F91E51"/>
    <w:rsid w:val="00F91F44"/>
    <w:rsid w:val="00F91FA4"/>
    <w:rsid w:val="00F922DE"/>
    <w:rsid w:val="00F9234F"/>
    <w:rsid w:val="00F923FA"/>
    <w:rsid w:val="00F92540"/>
    <w:rsid w:val="00F925EB"/>
    <w:rsid w:val="00F926A8"/>
    <w:rsid w:val="00F928B4"/>
    <w:rsid w:val="00F929FD"/>
    <w:rsid w:val="00F92AAF"/>
    <w:rsid w:val="00F92B0C"/>
    <w:rsid w:val="00F92B97"/>
    <w:rsid w:val="00F92C13"/>
    <w:rsid w:val="00F92C8E"/>
    <w:rsid w:val="00F92D23"/>
    <w:rsid w:val="00F93227"/>
    <w:rsid w:val="00F93284"/>
    <w:rsid w:val="00F932F6"/>
    <w:rsid w:val="00F93428"/>
    <w:rsid w:val="00F93794"/>
    <w:rsid w:val="00F9389A"/>
    <w:rsid w:val="00F939B5"/>
    <w:rsid w:val="00F93A5B"/>
    <w:rsid w:val="00F93CCA"/>
    <w:rsid w:val="00F94092"/>
    <w:rsid w:val="00F94142"/>
    <w:rsid w:val="00F947FB"/>
    <w:rsid w:val="00F948A0"/>
    <w:rsid w:val="00F949DB"/>
    <w:rsid w:val="00F94AA2"/>
    <w:rsid w:val="00F94FB1"/>
    <w:rsid w:val="00F950B4"/>
    <w:rsid w:val="00F951D5"/>
    <w:rsid w:val="00F95205"/>
    <w:rsid w:val="00F952A3"/>
    <w:rsid w:val="00F952C2"/>
    <w:rsid w:val="00F9540B"/>
    <w:rsid w:val="00F9546C"/>
    <w:rsid w:val="00F957E8"/>
    <w:rsid w:val="00F958FB"/>
    <w:rsid w:val="00F959BB"/>
    <w:rsid w:val="00F95CA1"/>
    <w:rsid w:val="00F95D01"/>
    <w:rsid w:val="00F95ED0"/>
    <w:rsid w:val="00F95EE2"/>
    <w:rsid w:val="00F95F56"/>
    <w:rsid w:val="00F95FDA"/>
    <w:rsid w:val="00F9616A"/>
    <w:rsid w:val="00F96355"/>
    <w:rsid w:val="00F96395"/>
    <w:rsid w:val="00F96451"/>
    <w:rsid w:val="00F96469"/>
    <w:rsid w:val="00F964BB"/>
    <w:rsid w:val="00F96728"/>
    <w:rsid w:val="00F967BE"/>
    <w:rsid w:val="00F96841"/>
    <w:rsid w:val="00F96A20"/>
    <w:rsid w:val="00F96A3F"/>
    <w:rsid w:val="00F96C2D"/>
    <w:rsid w:val="00F96C75"/>
    <w:rsid w:val="00F97034"/>
    <w:rsid w:val="00F97214"/>
    <w:rsid w:val="00F973CD"/>
    <w:rsid w:val="00F974B9"/>
    <w:rsid w:val="00F9756F"/>
    <w:rsid w:val="00F977BB"/>
    <w:rsid w:val="00F97A25"/>
    <w:rsid w:val="00F97DD6"/>
    <w:rsid w:val="00F97EBC"/>
    <w:rsid w:val="00F97F00"/>
    <w:rsid w:val="00F97F48"/>
    <w:rsid w:val="00F97F4E"/>
    <w:rsid w:val="00FA032F"/>
    <w:rsid w:val="00FA0334"/>
    <w:rsid w:val="00FA0390"/>
    <w:rsid w:val="00FA0473"/>
    <w:rsid w:val="00FA0C63"/>
    <w:rsid w:val="00FA0CAE"/>
    <w:rsid w:val="00FA0DA2"/>
    <w:rsid w:val="00FA0E29"/>
    <w:rsid w:val="00FA1112"/>
    <w:rsid w:val="00FA14F8"/>
    <w:rsid w:val="00FA1533"/>
    <w:rsid w:val="00FA16A2"/>
    <w:rsid w:val="00FA1721"/>
    <w:rsid w:val="00FA184D"/>
    <w:rsid w:val="00FA1969"/>
    <w:rsid w:val="00FA1E61"/>
    <w:rsid w:val="00FA20AA"/>
    <w:rsid w:val="00FA23F8"/>
    <w:rsid w:val="00FA2564"/>
    <w:rsid w:val="00FA25AC"/>
    <w:rsid w:val="00FA266E"/>
    <w:rsid w:val="00FA282C"/>
    <w:rsid w:val="00FA2990"/>
    <w:rsid w:val="00FA2B07"/>
    <w:rsid w:val="00FA2E00"/>
    <w:rsid w:val="00FA2E9A"/>
    <w:rsid w:val="00FA2F5A"/>
    <w:rsid w:val="00FA2FCF"/>
    <w:rsid w:val="00FA3422"/>
    <w:rsid w:val="00FA3466"/>
    <w:rsid w:val="00FA34DF"/>
    <w:rsid w:val="00FA34E6"/>
    <w:rsid w:val="00FA35B7"/>
    <w:rsid w:val="00FA35FB"/>
    <w:rsid w:val="00FA375E"/>
    <w:rsid w:val="00FA376D"/>
    <w:rsid w:val="00FA3C39"/>
    <w:rsid w:val="00FA3DBC"/>
    <w:rsid w:val="00FA4143"/>
    <w:rsid w:val="00FA4270"/>
    <w:rsid w:val="00FA4343"/>
    <w:rsid w:val="00FA4522"/>
    <w:rsid w:val="00FA4614"/>
    <w:rsid w:val="00FA4621"/>
    <w:rsid w:val="00FA4747"/>
    <w:rsid w:val="00FA48A0"/>
    <w:rsid w:val="00FA496C"/>
    <w:rsid w:val="00FA4C63"/>
    <w:rsid w:val="00FA4C83"/>
    <w:rsid w:val="00FA4FF4"/>
    <w:rsid w:val="00FA516E"/>
    <w:rsid w:val="00FA520B"/>
    <w:rsid w:val="00FA525B"/>
    <w:rsid w:val="00FA5301"/>
    <w:rsid w:val="00FA5430"/>
    <w:rsid w:val="00FA5615"/>
    <w:rsid w:val="00FA569C"/>
    <w:rsid w:val="00FA56BF"/>
    <w:rsid w:val="00FA56F1"/>
    <w:rsid w:val="00FA5747"/>
    <w:rsid w:val="00FA59E3"/>
    <w:rsid w:val="00FA5D3D"/>
    <w:rsid w:val="00FA5EE5"/>
    <w:rsid w:val="00FA6048"/>
    <w:rsid w:val="00FA60AB"/>
    <w:rsid w:val="00FA627B"/>
    <w:rsid w:val="00FA62CD"/>
    <w:rsid w:val="00FA655B"/>
    <w:rsid w:val="00FA65C6"/>
    <w:rsid w:val="00FA6A51"/>
    <w:rsid w:val="00FA6D75"/>
    <w:rsid w:val="00FA6F47"/>
    <w:rsid w:val="00FA6F80"/>
    <w:rsid w:val="00FA7377"/>
    <w:rsid w:val="00FA73BF"/>
    <w:rsid w:val="00FA74E6"/>
    <w:rsid w:val="00FA76A4"/>
    <w:rsid w:val="00FA7731"/>
    <w:rsid w:val="00FA786E"/>
    <w:rsid w:val="00FA78A3"/>
    <w:rsid w:val="00FA7BF0"/>
    <w:rsid w:val="00FA7C4B"/>
    <w:rsid w:val="00FA7D76"/>
    <w:rsid w:val="00FB03F6"/>
    <w:rsid w:val="00FB04B7"/>
    <w:rsid w:val="00FB04CC"/>
    <w:rsid w:val="00FB04D5"/>
    <w:rsid w:val="00FB05B7"/>
    <w:rsid w:val="00FB089D"/>
    <w:rsid w:val="00FB0B08"/>
    <w:rsid w:val="00FB0B29"/>
    <w:rsid w:val="00FB0B48"/>
    <w:rsid w:val="00FB0CDD"/>
    <w:rsid w:val="00FB0D1E"/>
    <w:rsid w:val="00FB1051"/>
    <w:rsid w:val="00FB123E"/>
    <w:rsid w:val="00FB1406"/>
    <w:rsid w:val="00FB1550"/>
    <w:rsid w:val="00FB15A8"/>
    <w:rsid w:val="00FB1713"/>
    <w:rsid w:val="00FB1920"/>
    <w:rsid w:val="00FB19ED"/>
    <w:rsid w:val="00FB1BF5"/>
    <w:rsid w:val="00FB1CB3"/>
    <w:rsid w:val="00FB1CFB"/>
    <w:rsid w:val="00FB1E5F"/>
    <w:rsid w:val="00FB1EB2"/>
    <w:rsid w:val="00FB2211"/>
    <w:rsid w:val="00FB2381"/>
    <w:rsid w:val="00FB2394"/>
    <w:rsid w:val="00FB23DC"/>
    <w:rsid w:val="00FB244C"/>
    <w:rsid w:val="00FB2484"/>
    <w:rsid w:val="00FB249F"/>
    <w:rsid w:val="00FB2AB4"/>
    <w:rsid w:val="00FB2BC5"/>
    <w:rsid w:val="00FB2C8D"/>
    <w:rsid w:val="00FB2D91"/>
    <w:rsid w:val="00FB2D9F"/>
    <w:rsid w:val="00FB304F"/>
    <w:rsid w:val="00FB347F"/>
    <w:rsid w:val="00FB3498"/>
    <w:rsid w:val="00FB3754"/>
    <w:rsid w:val="00FB37AF"/>
    <w:rsid w:val="00FB37CB"/>
    <w:rsid w:val="00FB3BAF"/>
    <w:rsid w:val="00FB3CBD"/>
    <w:rsid w:val="00FB3D31"/>
    <w:rsid w:val="00FB3E20"/>
    <w:rsid w:val="00FB3E3C"/>
    <w:rsid w:val="00FB408A"/>
    <w:rsid w:val="00FB41AF"/>
    <w:rsid w:val="00FB41D5"/>
    <w:rsid w:val="00FB4313"/>
    <w:rsid w:val="00FB44BB"/>
    <w:rsid w:val="00FB4821"/>
    <w:rsid w:val="00FB4994"/>
    <w:rsid w:val="00FB4BEF"/>
    <w:rsid w:val="00FB4CD3"/>
    <w:rsid w:val="00FB4CE4"/>
    <w:rsid w:val="00FB4F8C"/>
    <w:rsid w:val="00FB4FEA"/>
    <w:rsid w:val="00FB5021"/>
    <w:rsid w:val="00FB59D0"/>
    <w:rsid w:val="00FB5A1F"/>
    <w:rsid w:val="00FB5AB8"/>
    <w:rsid w:val="00FB5AC5"/>
    <w:rsid w:val="00FB5C1B"/>
    <w:rsid w:val="00FB5D85"/>
    <w:rsid w:val="00FB5E87"/>
    <w:rsid w:val="00FB5F68"/>
    <w:rsid w:val="00FB5FB8"/>
    <w:rsid w:val="00FB60EB"/>
    <w:rsid w:val="00FB66EC"/>
    <w:rsid w:val="00FB6DBB"/>
    <w:rsid w:val="00FB6E65"/>
    <w:rsid w:val="00FB72B6"/>
    <w:rsid w:val="00FB72DD"/>
    <w:rsid w:val="00FB7388"/>
    <w:rsid w:val="00FB7716"/>
    <w:rsid w:val="00FB78D4"/>
    <w:rsid w:val="00FB798A"/>
    <w:rsid w:val="00FB7BCB"/>
    <w:rsid w:val="00FB7EC4"/>
    <w:rsid w:val="00FB7F61"/>
    <w:rsid w:val="00FC00AB"/>
    <w:rsid w:val="00FC013F"/>
    <w:rsid w:val="00FC01C5"/>
    <w:rsid w:val="00FC029B"/>
    <w:rsid w:val="00FC05F5"/>
    <w:rsid w:val="00FC0689"/>
    <w:rsid w:val="00FC0739"/>
    <w:rsid w:val="00FC07A1"/>
    <w:rsid w:val="00FC07E2"/>
    <w:rsid w:val="00FC0A20"/>
    <w:rsid w:val="00FC0B78"/>
    <w:rsid w:val="00FC0C89"/>
    <w:rsid w:val="00FC0D08"/>
    <w:rsid w:val="00FC0EB5"/>
    <w:rsid w:val="00FC0F68"/>
    <w:rsid w:val="00FC0F6D"/>
    <w:rsid w:val="00FC12D6"/>
    <w:rsid w:val="00FC13C2"/>
    <w:rsid w:val="00FC1601"/>
    <w:rsid w:val="00FC168F"/>
    <w:rsid w:val="00FC169D"/>
    <w:rsid w:val="00FC1726"/>
    <w:rsid w:val="00FC1B10"/>
    <w:rsid w:val="00FC1C2F"/>
    <w:rsid w:val="00FC1D18"/>
    <w:rsid w:val="00FC1DA1"/>
    <w:rsid w:val="00FC1E54"/>
    <w:rsid w:val="00FC1F25"/>
    <w:rsid w:val="00FC205D"/>
    <w:rsid w:val="00FC2087"/>
    <w:rsid w:val="00FC2107"/>
    <w:rsid w:val="00FC223F"/>
    <w:rsid w:val="00FC2297"/>
    <w:rsid w:val="00FC24A8"/>
    <w:rsid w:val="00FC263A"/>
    <w:rsid w:val="00FC27BF"/>
    <w:rsid w:val="00FC2AC6"/>
    <w:rsid w:val="00FC2AF8"/>
    <w:rsid w:val="00FC3105"/>
    <w:rsid w:val="00FC311D"/>
    <w:rsid w:val="00FC3310"/>
    <w:rsid w:val="00FC333E"/>
    <w:rsid w:val="00FC335C"/>
    <w:rsid w:val="00FC338E"/>
    <w:rsid w:val="00FC36CF"/>
    <w:rsid w:val="00FC3795"/>
    <w:rsid w:val="00FC39B8"/>
    <w:rsid w:val="00FC3ACC"/>
    <w:rsid w:val="00FC3BDB"/>
    <w:rsid w:val="00FC3F13"/>
    <w:rsid w:val="00FC3FA8"/>
    <w:rsid w:val="00FC40EA"/>
    <w:rsid w:val="00FC413B"/>
    <w:rsid w:val="00FC41EE"/>
    <w:rsid w:val="00FC42C5"/>
    <w:rsid w:val="00FC434A"/>
    <w:rsid w:val="00FC457D"/>
    <w:rsid w:val="00FC45C0"/>
    <w:rsid w:val="00FC4742"/>
    <w:rsid w:val="00FC478C"/>
    <w:rsid w:val="00FC4791"/>
    <w:rsid w:val="00FC4886"/>
    <w:rsid w:val="00FC490D"/>
    <w:rsid w:val="00FC49F6"/>
    <w:rsid w:val="00FC4B7C"/>
    <w:rsid w:val="00FC5042"/>
    <w:rsid w:val="00FC52DA"/>
    <w:rsid w:val="00FC5667"/>
    <w:rsid w:val="00FC588F"/>
    <w:rsid w:val="00FC59F8"/>
    <w:rsid w:val="00FC5AF1"/>
    <w:rsid w:val="00FC5E93"/>
    <w:rsid w:val="00FC5F48"/>
    <w:rsid w:val="00FC6190"/>
    <w:rsid w:val="00FC6370"/>
    <w:rsid w:val="00FC637D"/>
    <w:rsid w:val="00FC6461"/>
    <w:rsid w:val="00FC650B"/>
    <w:rsid w:val="00FC658D"/>
    <w:rsid w:val="00FC65F9"/>
    <w:rsid w:val="00FC6817"/>
    <w:rsid w:val="00FC6B04"/>
    <w:rsid w:val="00FC6D22"/>
    <w:rsid w:val="00FC6E80"/>
    <w:rsid w:val="00FC6F81"/>
    <w:rsid w:val="00FC7021"/>
    <w:rsid w:val="00FC71C7"/>
    <w:rsid w:val="00FC71F5"/>
    <w:rsid w:val="00FC72A4"/>
    <w:rsid w:val="00FC7343"/>
    <w:rsid w:val="00FC734F"/>
    <w:rsid w:val="00FC736B"/>
    <w:rsid w:val="00FC7471"/>
    <w:rsid w:val="00FC7484"/>
    <w:rsid w:val="00FC74AC"/>
    <w:rsid w:val="00FC75E8"/>
    <w:rsid w:val="00FC7A7A"/>
    <w:rsid w:val="00FC7AC7"/>
    <w:rsid w:val="00FC7B10"/>
    <w:rsid w:val="00FC7BAF"/>
    <w:rsid w:val="00FC7C7E"/>
    <w:rsid w:val="00FC7D7E"/>
    <w:rsid w:val="00FC7F8D"/>
    <w:rsid w:val="00FC7FB2"/>
    <w:rsid w:val="00FC7FDB"/>
    <w:rsid w:val="00FD01A4"/>
    <w:rsid w:val="00FD033A"/>
    <w:rsid w:val="00FD05A3"/>
    <w:rsid w:val="00FD07DF"/>
    <w:rsid w:val="00FD0984"/>
    <w:rsid w:val="00FD09EC"/>
    <w:rsid w:val="00FD0ADB"/>
    <w:rsid w:val="00FD0B07"/>
    <w:rsid w:val="00FD0B7B"/>
    <w:rsid w:val="00FD0E6D"/>
    <w:rsid w:val="00FD0EA4"/>
    <w:rsid w:val="00FD0EF0"/>
    <w:rsid w:val="00FD0FB0"/>
    <w:rsid w:val="00FD11D1"/>
    <w:rsid w:val="00FD123D"/>
    <w:rsid w:val="00FD166D"/>
    <w:rsid w:val="00FD1BAA"/>
    <w:rsid w:val="00FD1BF9"/>
    <w:rsid w:val="00FD1CA9"/>
    <w:rsid w:val="00FD1EAD"/>
    <w:rsid w:val="00FD20E3"/>
    <w:rsid w:val="00FD21DE"/>
    <w:rsid w:val="00FD2293"/>
    <w:rsid w:val="00FD23EE"/>
    <w:rsid w:val="00FD265C"/>
    <w:rsid w:val="00FD28A7"/>
    <w:rsid w:val="00FD2AEE"/>
    <w:rsid w:val="00FD2D59"/>
    <w:rsid w:val="00FD2E91"/>
    <w:rsid w:val="00FD2FCE"/>
    <w:rsid w:val="00FD33B6"/>
    <w:rsid w:val="00FD33B8"/>
    <w:rsid w:val="00FD35EE"/>
    <w:rsid w:val="00FD36EC"/>
    <w:rsid w:val="00FD386D"/>
    <w:rsid w:val="00FD3880"/>
    <w:rsid w:val="00FD399B"/>
    <w:rsid w:val="00FD3DE6"/>
    <w:rsid w:val="00FD422D"/>
    <w:rsid w:val="00FD47C8"/>
    <w:rsid w:val="00FD4892"/>
    <w:rsid w:val="00FD48B2"/>
    <w:rsid w:val="00FD48BD"/>
    <w:rsid w:val="00FD49B4"/>
    <w:rsid w:val="00FD4A44"/>
    <w:rsid w:val="00FD4AD8"/>
    <w:rsid w:val="00FD4BB4"/>
    <w:rsid w:val="00FD4CDD"/>
    <w:rsid w:val="00FD4D60"/>
    <w:rsid w:val="00FD4D7E"/>
    <w:rsid w:val="00FD4E06"/>
    <w:rsid w:val="00FD4FA3"/>
    <w:rsid w:val="00FD533D"/>
    <w:rsid w:val="00FD546C"/>
    <w:rsid w:val="00FD572C"/>
    <w:rsid w:val="00FD575F"/>
    <w:rsid w:val="00FD5888"/>
    <w:rsid w:val="00FD59B5"/>
    <w:rsid w:val="00FD5DA3"/>
    <w:rsid w:val="00FD5DF9"/>
    <w:rsid w:val="00FD62B9"/>
    <w:rsid w:val="00FD65C5"/>
    <w:rsid w:val="00FD6858"/>
    <w:rsid w:val="00FD68CD"/>
    <w:rsid w:val="00FD6983"/>
    <w:rsid w:val="00FD6985"/>
    <w:rsid w:val="00FD69B6"/>
    <w:rsid w:val="00FD69D0"/>
    <w:rsid w:val="00FD6AC3"/>
    <w:rsid w:val="00FD6B0C"/>
    <w:rsid w:val="00FD6C62"/>
    <w:rsid w:val="00FD6DF6"/>
    <w:rsid w:val="00FD7110"/>
    <w:rsid w:val="00FD712F"/>
    <w:rsid w:val="00FD754F"/>
    <w:rsid w:val="00FD7606"/>
    <w:rsid w:val="00FD7643"/>
    <w:rsid w:val="00FD77E8"/>
    <w:rsid w:val="00FD7824"/>
    <w:rsid w:val="00FD78A4"/>
    <w:rsid w:val="00FD7C05"/>
    <w:rsid w:val="00FD7CEC"/>
    <w:rsid w:val="00FD7D50"/>
    <w:rsid w:val="00FD7F3F"/>
    <w:rsid w:val="00FE0C5D"/>
    <w:rsid w:val="00FE0D2F"/>
    <w:rsid w:val="00FE0FA6"/>
    <w:rsid w:val="00FE101E"/>
    <w:rsid w:val="00FE11AB"/>
    <w:rsid w:val="00FE1333"/>
    <w:rsid w:val="00FE1529"/>
    <w:rsid w:val="00FE19E6"/>
    <w:rsid w:val="00FE1B7C"/>
    <w:rsid w:val="00FE1C15"/>
    <w:rsid w:val="00FE1CC3"/>
    <w:rsid w:val="00FE1DF1"/>
    <w:rsid w:val="00FE1F10"/>
    <w:rsid w:val="00FE211A"/>
    <w:rsid w:val="00FE2146"/>
    <w:rsid w:val="00FE265A"/>
    <w:rsid w:val="00FE26F6"/>
    <w:rsid w:val="00FE270E"/>
    <w:rsid w:val="00FE296C"/>
    <w:rsid w:val="00FE2FCA"/>
    <w:rsid w:val="00FE2FFE"/>
    <w:rsid w:val="00FE31AB"/>
    <w:rsid w:val="00FE345B"/>
    <w:rsid w:val="00FE34F7"/>
    <w:rsid w:val="00FE35CE"/>
    <w:rsid w:val="00FE39A0"/>
    <w:rsid w:val="00FE39E3"/>
    <w:rsid w:val="00FE3B8F"/>
    <w:rsid w:val="00FE3BF6"/>
    <w:rsid w:val="00FE3C63"/>
    <w:rsid w:val="00FE3D0C"/>
    <w:rsid w:val="00FE4148"/>
    <w:rsid w:val="00FE4197"/>
    <w:rsid w:val="00FE4389"/>
    <w:rsid w:val="00FE448B"/>
    <w:rsid w:val="00FE4616"/>
    <w:rsid w:val="00FE46A3"/>
    <w:rsid w:val="00FE4752"/>
    <w:rsid w:val="00FE47C8"/>
    <w:rsid w:val="00FE49B3"/>
    <w:rsid w:val="00FE4C20"/>
    <w:rsid w:val="00FE4E91"/>
    <w:rsid w:val="00FE4F2E"/>
    <w:rsid w:val="00FE54B2"/>
    <w:rsid w:val="00FE598D"/>
    <w:rsid w:val="00FE59D1"/>
    <w:rsid w:val="00FE5CAB"/>
    <w:rsid w:val="00FE5E29"/>
    <w:rsid w:val="00FE6024"/>
    <w:rsid w:val="00FE628A"/>
    <w:rsid w:val="00FE650E"/>
    <w:rsid w:val="00FE65BF"/>
    <w:rsid w:val="00FE677D"/>
    <w:rsid w:val="00FE687C"/>
    <w:rsid w:val="00FE6D5D"/>
    <w:rsid w:val="00FE70C4"/>
    <w:rsid w:val="00FE7AD2"/>
    <w:rsid w:val="00FE7B8C"/>
    <w:rsid w:val="00FF003E"/>
    <w:rsid w:val="00FF0048"/>
    <w:rsid w:val="00FF00B1"/>
    <w:rsid w:val="00FF00E0"/>
    <w:rsid w:val="00FF020A"/>
    <w:rsid w:val="00FF04B3"/>
    <w:rsid w:val="00FF0522"/>
    <w:rsid w:val="00FF0546"/>
    <w:rsid w:val="00FF07E3"/>
    <w:rsid w:val="00FF08CA"/>
    <w:rsid w:val="00FF0A67"/>
    <w:rsid w:val="00FF0A6A"/>
    <w:rsid w:val="00FF0AD0"/>
    <w:rsid w:val="00FF1168"/>
    <w:rsid w:val="00FF1233"/>
    <w:rsid w:val="00FF1467"/>
    <w:rsid w:val="00FF1540"/>
    <w:rsid w:val="00FF1695"/>
    <w:rsid w:val="00FF1808"/>
    <w:rsid w:val="00FF1F8A"/>
    <w:rsid w:val="00FF2200"/>
    <w:rsid w:val="00FF2270"/>
    <w:rsid w:val="00FF2322"/>
    <w:rsid w:val="00FF2477"/>
    <w:rsid w:val="00FF24CE"/>
    <w:rsid w:val="00FF25CB"/>
    <w:rsid w:val="00FF278E"/>
    <w:rsid w:val="00FF27C9"/>
    <w:rsid w:val="00FF2971"/>
    <w:rsid w:val="00FF2BBA"/>
    <w:rsid w:val="00FF2C4A"/>
    <w:rsid w:val="00FF3376"/>
    <w:rsid w:val="00FF34D1"/>
    <w:rsid w:val="00FF3589"/>
    <w:rsid w:val="00FF35D7"/>
    <w:rsid w:val="00FF36AA"/>
    <w:rsid w:val="00FF37B3"/>
    <w:rsid w:val="00FF3959"/>
    <w:rsid w:val="00FF3A01"/>
    <w:rsid w:val="00FF3BF0"/>
    <w:rsid w:val="00FF3FBC"/>
    <w:rsid w:val="00FF4068"/>
    <w:rsid w:val="00FF423C"/>
    <w:rsid w:val="00FF4371"/>
    <w:rsid w:val="00FF453E"/>
    <w:rsid w:val="00FF4564"/>
    <w:rsid w:val="00FF4596"/>
    <w:rsid w:val="00FF4AF1"/>
    <w:rsid w:val="00FF4B2C"/>
    <w:rsid w:val="00FF4CC2"/>
    <w:rsid w:val="00FF4E67"/>
    <w:rsid w:val="00FF5009"/>
    <w:rsid w:val="00FF5044"/>
    <w:rsid w:val="00FF504F"/>
    <w:rsid w:val="00FF5062"/>
    <w:rsid w:val="00FF520C"/>
    <w:rsid w:val="00FF5268"/>
    <w:rsid w:val="00FF5605"/>
    <w:rsid w:val="00FF561B"/>
    <w:rsid w:val="00FF583C"/>
    <w:rsid w:val="00FF58F5"/>
    <w:rsid w:val="00FF592E"/>
    <w:rsid w:val="00FF5B91"/>
    <w:rsid w:val="00FF5BA6"/>
    <w:rsid w:val="00FF5D19"/>
    <w:rsid w:val="00FF5DAA"/>
    <w:rsid w:val="00FF5E8A"/>
    <w:rsid w:val="00FF5E9C"/>
    <w:rsid w:val="00FF5EB1"/>
    <w:rsid w:val="00FF5F1F"/>
    <w:rsid w:val="00FF5FE4"/>
    <w:rsid w:val="00FF6079"/>
    <w:rsid w:val="00FF61C1"/>
    <w:rsid w:val="00FF62E8"/>
    <w:rsid w:val="00FF641D"/>
    <w:rsid w:val="00FF6496"/>
    <w:rsid w:val="00FF6546"/>
    <w:rsid w:val="00FF65B6"/>
    <w:rsid w:val="00FF6651"/>
    <w:rsid w:val="00FF6686"/>
    <w:rsid w:val="00FF67BA"/>
    <w:rsid w:val="00FF68ED"/>
    <w:rsid w:val="00FF6FF6"/>
    <w:rsid w:val="00FF711F"/>
    <w:rsid w:val="00FF7248"/>
    <w:rsid w:val="00FF732B"/>
    <w:rsid w:val="00FF73D8"/>
    <w:rsid w:val="00FF74BD"/>
    <w:rsid w:val="00FF750A"/>
    <w:rsid w:val="00FF7536"/>
    <w:rsid w:val="00FF771D"/>
    <w:rsid w:val="00FF77E3"/>
    <w:rsid w:val="00FF7807"/>
    <w:rsid w:val="00FF797B"/>
    <w:rsid w:val="00FF7A4A"/>
    <w:rsid w:val="00FF7B65"/>
    <w:rsid w:val="00FF7B77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71ADA"/>
  <w15:chartTrackingRefBased/>
  <w15:docId w15:val="{9CEA65F0-F676-4EE2-888A-7D6A0820D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50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tabs>
        <w:tab w:val="clear" w:pos="0"/>
        <w:tab w:val="num" w:pos="576"/>
      </w:tabs>
      <w:spacing w:line="280" w:lineRule="atLeast"/>
      <w:ind w:left="576" w:hanging="576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  <w:rPr>
      <w:lang w:val="en-GB" w:eastAsia="x-none"/>
    </w:r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0E2E4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i/>
      <w:sz w:val="24"/>
      <w:lang w:val="en-GB" w:bidi="ar-SA"/>
    </w:rPr>
  </w:style>
  <w:style w:type="character" w:customStyle="1" w:styleId="Heading4Char">
    <w:name w:val="Heading 4 Char"/>
    <w:link w:val="Heading4"/>
    <w:locked/>
    <w:rsid w:val="0089698D"/>
    <w:rPr>
      <w:sz w:val="22"/>
      <w:lang w:val="en-GB" w:bidi="ar-SA"/>
    </w:rPr>
  </w:style>
  <w:style w:type="character" w:customStyle="1" w:styleId="Heading5Char">
    <w:name w:val="Heading 5 Char"/>
    <w:link w:val="Heading5"/>
    <w:locked/>
    <w:rsid w:val="0089698D"/>
    <w:rPr>
      <w:sz w:val="22"/>
      <w:lang w:val="en-GB" w:bidi="ar-SA"/>
    </w:rPr>
  </w:style>
  <w:style w:type="character" w:customStyle="1" w:styleId="Heading6Char">
    <w:name w:val="Heading 6 Char"/>
    <w:link w:val="Heading6"/>
    <w:locked/>
    <w:rsid w:val="0089698D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89698D"/>
    <w:rPr>
      <w:sz w:val="22"/>
      <w:lang w:val="en-GB" w:bidi="ar-SA"/>
    </w:rPr>
  </w:style>
  <w:style w:type="character" w:customStyle="1" w:styleId="Heading8Char">
    <w:name w:val="Heading 8 Char"/>
    <w:link w:val="Heading8"/>
    <w:locked/>
    <w:rsid w:val="0089698D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locked/>
    <w:rsid w:val="0089698D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0E2E4D"/>
    <w:pPr>
      <w:ind w:left="340"/>
    </w:pPr>
    <w:rPr>
      <w:lang w:val="en-GB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9698D"/>
    <w:rPr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0E2E4D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0B3BDF"/>
    <w:rPr>
      <w:rFonts w:cs="Angsana New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0E2E4D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89698D"/>
    <w:rPr>
      <w:i/>
      <w:sz w:val="18"/>
      <w:lang w:val="en-GB" w:bidi="ar-SA"/>
    </w:rPr>
  </w:style>
  <w:style w:type="paragraph" w:styleId="ListBullet">
    <w:name w:val="List Bullet"/>
    <w:basedOn w:val="BodyText"/>
    <w:rsid w:val="000E2E4D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rsid w:val="000E2E4D"/>
    <w:rPr>
      <w:sz w:val="18"/>
    </w:rPr>
  </w:style>
  <w:style w:type="character" w:customStyle="1" w:styleId="FootnoteTextChar">
    <w:name w:val="Footnote Text Char"/>
    <w:aliases w:val="ft Char"/>
    <w:link w:val="FootnoteText"/>
    <w:locked/>
    <w:rsid w:val="003924B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0E2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E2E4D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uiPriority w:val="99"/>
    <w:locked/>
    <w:rsid w:val="0089698D"/>
    <w:rPr>
      <w:sz w:val="22"/>
      <w:lang w:val="en-GB" w:bidi="ar-SA"/>
    </w:rPr>
  </w:style>
  <w:style w:type="paragraph" w:styleId="ListBullet2">
    <w:name w:val="List Bullet 2"/>
    <w:basedOn w:val="ListBullet"/>
    <w:rsid w:val="00A26C2C"/>
    <w:pPr>
      <w:numPr>
        <w:numId w:val="10"/>
      </w:numPr>
    </w:pPr>
  </w:style>
  <w:style w:type="paragraph" w:styleId="Caption">
    <w:name w:val="caption"/>
    <w:basedOn w:val="Normal"/>
    <w:next w:val="Normal"/>
    <w:qFormat/>
    <w:rsid w:val="000E2E4D"/>
    <w:rPr>
      <w:bCs/>
      <w:i/>
      <w:sz w:val="14"/>
    </w:rPr>
  </w:style>
  <w:style w:type="paragraph" w:styleId="BodyText3">
    <w:name w:val="Body Text 3"/>
    <w:basedOn w:val="Normal"/>
    <w:link w:val="BodyText3Char"/>
    <w:rsid w:val="000E2E4D"/>
    <w:pPr>
      <w:ind w:left="142" w:hanging="142"/>
    </w:pPr>
    <w:rPr>
      <w:sz w:val="18"/>
      <w:szCs w:val="16"/>
      <w:lang w:eastAsia="x-none"/>
    </w:rPr>
  </w:style>
  <w:style w:type="character" w:customStyle="1" w:styleId="BodyText3Char">
    <w:name w:val="Body Text 3 Char"/>
    <w:link w:val="BodyText3"/>
    <w:locked/>
    <w:rsid w:val="0089698D"/>
    <w:rPr>
      <w:sz w:val="18"/>
      <w:szCs w:val="16"/>
      <w:lang w:val="en-GB" w:bidi="ar-SA"/>
    </w:rPr>
  </w:style>
  <w:style w:type="character" w:styleId="PageNumber">
    <w:name w:val="page number"/>
    <w:rsid w:val="000E2E4D"/>
    <w:rPr>
      <w:sz w:val="22"/>
    </w:rPr>
  </w:style>
  <w:style w:type="paragraph" w:styleId="ListBullet3">
    <w:name w:val="List Bullet 3"/>
    <w:basedOn w:val="ListBullet"/>
    <w:autoRedefine/>
    <w:rsid w:val="000E2E4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E2E4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E2E4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E2E4D"/>
    <w:pPr>
      <w:spacing w:after="0"/>
    </w:pPr>
  </w:style>
  <w:style w:type="paragraph" w:customStyle="1" w:styleId="acctdividends">
    <w:name w:val="acct dividends"/>
    <w:aliases w:val="ad"/>
    <w:basedOn w:val="Normal"/>
    <w:rsid w:val="000E2E4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E2E4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E2E4D"/>
    <w:pPr>
      <w:spacing w:after="0"/>
    </w:pPr>
  </w:style>
  <w:style w:type="paragraph" w:customStyle="1" w:styleId="acctindent">
    <w:name w:val="acct indent"/>
    <w:aliases w:val="ai"/>
    <w:basedOn w:val="BodyText"/>
    <w:rsid w:val="000E2E4D"/>
    <w:pPr>
      <w:ind w:left="284"/>
    </w:pPr>
  </w:style>
  <w:style w:type="paragraph" w:customStyle="1" w:styleId="acctmainheading">
    <w:name w:val="acct main heading"/>
    <w:aliases w:val="am"/>
    <w:basedOn w:val="Normal"/>
    <w:rsid w:val="000E2E4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E2E4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E2E4D"/>
    <w:pPr>
      <w:jc w:val="center"/>
    </w:pPr>
  </w:style>
  <w:style w:type="paragraph" w:customStyle="1" w:styleId="acctreadnote">
    <w:name w:val="acct read note"/>
    <w:aliases w:val="ar"/>
    <w:basedOn w:val="BodyText"/>
    <w:rsid w:val="000E2E4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0E2E4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0E2E4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0E2E4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E2E4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E2E4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E2E4D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E2E4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E2E4D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0E2E4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E2E4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E2E4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E2E4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E2E4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E2E4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E2E4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E2E4D"/>
    <w:pPr>
      <w:spacing w:after="0"/>
    </w:pPr>
  </w:style>
  <w:style w:type="paragraph" w:customStyle="1" w:styleId="List1a">
    <w:name w:val="List 1a"/>
    <w:aliases w:val="1a"/>
    <w:basedOn w:val="Normal"/>
    <w:rsid w:val="000E2E4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E2E4D"/>
    <w:pPr>
      <w:spacing w:after="260"/>
      <w:ind w:left="1134" w:hanging="567"/>
    </w:pPr>
  </w:style>
  <w:style w:type="paragraph" w:styleId="MacroText">
    <w:name w:val="macro"/>
    <w:link w:val="MacroTextChar"/>
    <w:rsid w:val="000E2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89698D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0E2E4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E2E4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E2E4D"/>
    <w:pPr>
      <w:ind w:left="1418" w:hanging="1418"/>
    </w:pPr>
  </w:style>
  <w:style w:type="paragraph" w:styleId="TOC4">
    <w:name w:val="toc 4"/>
    <w:basedOn w:val="TOC3"/>
    <w:autoRedefine/>
    <w:semiHidden/>
    <w:rsid w:val="000E2E4D"/>
  </w:style>
  <w:style w:type="paragraph" w:customStyle="1" w:styleId="zcompanyname">
    <w:name w:val="zcompany name"/>
    <w:aliases w:val="cn"/>
    <w:basedOn w:val="Normal"/>
    <w:rsid w:val="000E2E4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E2E4D"/>
  </w:style>
  <w:style w:type="paragraph" w:customStyle="1" w:styleId="zreportaddinfo">
    <w:name w:val="zreport addinfo"/>
    <w:basedOn w:val="Normal"/>
    <w:rsid w:val="000E2E4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E2E4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E2E4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E2E4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E2E4D"/>
    <w:pPr>
      <w:spacing w:after="130"/>
    </w:pPr>
  </w:style>
  <w:style w:type="paragraph" w:customStyle="1" w:styleId="ind">
    <w:name w:val="*ind"/>
    <w:basedOn w:val="BodyText"/>
    <w:rsid w:val="000E2E4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0E2E4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E2E4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E2E4D"/>
    <w:rPr>
      <w:b/>
      <w:bCs/>
    </w:rPr>
  </w:style>
  <w:style w:type="paragraph" w:customStyle="1" w:styleId="nineptbodytext">
    <w:name w:val="nine pt body text"/>
    <w:aliases w:val="9bt"/>
    <w:basedOn w:val="nineptnormal"/>
    <w:rsid w:val="000E2E4D"/>
    <w:pPr>
      <w:spacing w:after="220"/>
    </w:pPr>
  </w:style>
  <w:style w:type="paragraph" w:customStyle="1" w:styleId="nineptnormal">
    <w:name w:val="nine pt normal"/>
    <w:aliases w:val="9n"/>
    <w:basedOn w:val="Normal"/>
    <w:rsid w:val="000E2E4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E2E4D"/>
    <w:pPr>
      <w:jc w:val="center"/>
    </w:pPr>
  </w:style>
  <w:style w:type="paragraph" w:customStyle="1" w:styleId="heading">
    <w:name w:val="heading"/>
    <w:aliases w:val="h"/>
    <w:basedOn w:val="BodyText"/>
    <w:rsid w:val="000E2E4D"/>
    <w:rPr>
      <w:b/>
    </w:rPr>
  </w:style>
  <w:style w:type="paragraph" w:customStyle="1" w:styleId="headingcentred">
    <w:name w:val="heading centred"/>
    <w:aliases w:val="hc"/>
    <w:basedOn w:val="heading"/>
    <w:rsid w:val="000E2E4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E2E4D"/>
  </w:style>
  <w:style w:type="paragraph" w:customStyle="1" w:styleId="nineptheadingcentredbold">
    <w:name w:val="nine pt heading centred bold"/>
    <w:aliases w:val="9hcb"/>
    <w:basedOn w:val="Normal"/>
    <w:rsid w:val="000E2E4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E2E4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E2E4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E2E4D"/>
    <w:rPr>
      <w:b/>
    </w:rPr>
  </w:style>
  <w:style w:type="paragraph" w:customStyle="1" w:styleId="nineptcolumntab1">
    <w:name w:val="nine pt column tab1"/>
    <w:aliases w:val="a91"/>
    <w:basedOn w:val="nineptnormal"/>
    <w:rsid w:val="000E2E4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E2E4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E2E4D"/>
    <w:pPr>
      <w:jc w:val="center"/>
    </w:pPr>
  </w:style>
  <w:style w:type="paragraph" w:customStyle="1" w:styleId="Normalheading">
    <w:name w:val="Normal heading"/>
    <w:aliases w:val="nh"/>
    <w:basedOn w:val="Normal"/>
    <w:rsid w:val="000E2E4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E2E4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E2E4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E2E4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E2E4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E2E4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E2E4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E2E4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E2E4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0E2E4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0E2E4D"/>
    <w:pPr>
      <w:spacing w:after="20"/>
    </w:pPr>
  </w:style>
  <w:style w:type="paragraph" w:customStyle="1" w:styleId="keeptogether">
    <w:name w:val="keep together"/>
    <w:aliases w:val="kt"/>
    <w:basedOn w:val="BodyText"/>
    <w:rsid w:val="000E2E4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0E2E4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E2E4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0E2E4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0E2E4D"/>
    <w:pPr>
      <w:spacing w:before="130" w:after="130"/>
    </w:pPr>
  </w:style>
  <w:style w:type="paragraph" w:customStyle="1" w:styleId="BodyTextitalic">
    <w:name w:val="Body Text italic"/>
    <w:basedOn w:val="BodyText"/>
    <w:rsid w:val="000E2E4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0E2E4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0E2E4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E2E4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E2E4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0E2E4D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0E2E4D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0E2E4D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0E2E4D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0E2E4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E2E4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0E2E4D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0E2E4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E2E4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0E2E4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E2E4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E2E4D"/>
    <w:rPr>
      <w:i/>
      <w:iCs/>
    </w:rPr>
  </w:style>
  <w:style w:type="paragraph" w:customStyle="1" w:styleId="accttwofigures0">
    <w:name w:val="acct two figures %"/>
    <w:aliases w:val="a2%"/>
    <w:basedOn w:val="Normal"/>
    <w:rsid w:val="000E2E4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E2E4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E2E4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E2E4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E2E4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E2E4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E2E4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E2E4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E2E4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E2E4D"/>
    <w:pPr>
      <w:spacing w:after="0"/>
    </w:pPr>
  </w:style>
  <w:style w:type="paragraph" w:customStyle="1" w:styleId="smallreturn">
    <w:name w:val="small return"/>
    <w:aliases w:val="sr"/>
    <w:basedOn w:val="Normal"/>
    <w:rsid w:val="000E2E4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E2E4D"/>
    <w:pPr>
      <w:spacing w:after="0"/>
    </w:pPr>
  </w:style>
  <w:style w:type="paragraph" w:customStyle="1" w:styleId="headingbolditalic">
    <w:name w:val="heading bold italic"/>
    <w:aliases w:val="hbi"/>
    <w:basedOn w:val="heading"/>
    <w:rsid w:val="000E2E4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E2E4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E2E4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E2E4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E2E4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E2E4D"/>
    <w:pPr>
      <w:spacing w:after="0"/>
    </w:pPr>
  </w:style>
  <w:style w:type="paragraph" w:customStyle="1" w:styleId="blockbullet">
    <w:name w:val="block bullet"/>
    <w:aliases w:val="bb"/>
    <w:basedOn w:val="block"/>
    <w:rsid w:val="000E2E4D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E2E4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E2E4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E2E4D"/>
    <w:pPr>
      <w:spacing w:after="0"/>
    </w:pPr>
  </w:style>
  <w:style w:type="paragraph" w:customStyle="1" w:styleId="eightptnormal">
    <w:name w:val="eight pt normal"/>
    <w:aliases w:val="8n"/>
    <w:basedOn w:val="Normal"/>
    <w:rsid w:val="000E2E4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E2E4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E2E4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E2E4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E2E4D"/>
    <w:rPr>
      <w:b/>
      <w:bCs/>
    </w:rPr>
  </w:style>
  <w:style w:type="paragraph" w:customStyle="1" w:styleId="eightptbodytext">
    <w:name w:val="eight pt body text"/>
    <w:aliases w:val="8bt"/>
    <w:basedOn w:val="eightptnormal"/>
    <w:rsid w:val="000E2E4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E2E4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E2E4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E2E4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E2E4D"/>
    <w:pPr>
      <w:spacing w:after="0"/>
    </w:pPr>
  </w:style>
  <w:style w:type="paragraph" w:customStyle="1" w:styleId="eightptblock">
    <w:name w:val="eight pt block"/>
    <w:aliases w:val="8b"/>
    <w:basedOn w:val="Normal"/>
    <w:rsid w:val="000E2E4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E2E4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E2E4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E2E4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E2E4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E2E4D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0E2E4D"/>
    <w:pPr>
      <w:spacing w:after="0"/>
    </w:pPr>
  </w:style>
  <w:style w:type="paragraph" w:customStyle="1" w:styleId="blockindent">
    <w:name w:val="block indent"/>
    <w:aliases w:val="bi"/>
    <w:basedOn w:val="block"/>
    <w:rsid w:val="000E2E4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E2E4D"/>
    <w:pPr>
      <w:jc w:val="center"/>
    </w:pPr>
  </w:style>
  <w:style w:type="paragraph" w:customStyle="1" w:styleId="nineptcol">
    <w:name w:val="nine pt %col"/>
    <w:aliases w:val="9%"/>
    <w:basedOn w:val="nineptnormal"/>
    <w:rsid w:val="000E2E4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E2E4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E2E4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E2E4D"/>
    <w:pPr>
      <w:spacing w:after="0"/>
    </w:pPr>
  </w:style>
  <w:style w:type="paragraph" w:customStyle="1" w:styleId="nineptblocklist">
    <w:name w:val="nine pt block list"/>
    <w:aliases w:val="9bl"/>
    <w:basedOn w:val="nineptblock"/>
    <w:rsid w:val="000E2E4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E2E4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E2E4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E2E4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E2E4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E2E4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E2E4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E2E4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E2E4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E2E4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E2E4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E2E4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E2E4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E2E4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E2E4D"/>
    <w:pPr>
      <w:spacing w:after="80"/>
    </w:pPr>
  </w:style>
  <w:style w:type="paragraph" w:customStyle="1" w:styleId="nineptratecol">
    <w:name w:val="nine pt rate col"/>
    <w:aliases w:val="a9r"/>
    <w:basedOn w:val="nineptnormal"/>
    <w:rsid w:val="000E2E4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E2E4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E2E4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E2E4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0E2E4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E2E4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E2E4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E2E4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E2E4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E2E4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E2E4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E2E4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E2E4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E2E4D"/>
    <w:pPr>
      <w:ind w:left="907" w:hanging="340"/>
    </w:pPr>
  </w:style>
  <w:style w:type="paragraph" w:customStyle="1" w:styleId="List3i">
    <w:name w:val="List 3i"/>
    <w:aliases w:val="3i"/>
    <w:basedOn w:val="List2i"/>
    <w:rsid w:val="000E2E4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E2E4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E2E4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E2E4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E2E4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E2E4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E2E4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E2E4D"/>
    <w:pPr>
      <w:spacing w:after="80"/>
    </w:pPr>
  </w:style>
  <w:style w:type="paragraph" w:customStyle="1" w:styleId="blockbullet2">
    <w:name w:val="block bullet 2"/>
    <w:aliases w:val="bb2"/>
    <w:basedOn w:val="BodyText"/>
    <w:rsid w:val="000E2E4D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0E2E4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E2E4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3EF0"/>
    <w:pPr>
      <w:tabs>
        <w:tab w:val="left" w:pos="550"/>
      </w:tabs>
      <w:spacing w:after="0" w:line="240" w:lineRule="auto"/>
      <w:ind w:left="547" w:right="-29"/>
      <w:jc w:val="both"/>
    </w:pPr>
    <w:rPr>
      <w:rFonts w:eastAsia="Arial Unicode MS"/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343EF0"/>
    <w:rPr>
      <w:rFonts w:eastAsia="Arial Unicode MS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4331E"/>
    <w:pPr>
      <w:ind w:right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4331E"/>
    <w:rPr>
      <w:rFonts w:eastAsia="Arial Unicode MS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locked/>
    <w:rsid w:val="0089698D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9698D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9698D"/>
    <w:rPr>
      <w:rFonts w:ascii="Tahoma" w:hAnsi="Tahoma" w:cs="Tahoma"/>
      <w:shd w:val="clear" w:color="auto" w:fill="000080"/>
      <w:lang w:val="en-GB" w:bidi="ar-SA"/>
    </w:rPr>
  </w:style>
  <w:style w:type="paragraph" w:customStyle="1" w:styleId="Text">
    <w:name w:val="Text"/>
    <w:basedOn w:val="Normal"/>
    <w:uiPriority w:val="99"/>
    <w:rsid w:val="00DD7566"/>
    <w:pPr>
      <w:spacing w:after="220" w:line="240" w:lineRule="auto"/>
      <w:jc w:val="both"/>
    </w:pPr>
    <w:rPr>
      <w:szCs w:val="22"/>
      <w:lang w:bidi="th-TH"/>
    </w:rPr>
  </w:style>
  <w:style w:type="paragraph" w:customStyle="1" w:styleId="Tablehead">
    <w:name w:val="Tablehead"/>
    <w:basedOn w:val="Normal"/>
    <w:uiPriority w:val="99"/>
    <w:rsid w:val="00606D59"/>
    <w:pPr>
      <w:spacing w:before="130" w:line="240" w:lineRule="auto"/>
      <w:jc w:val="right"/>
    </w:pPr>
    <w:rPr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606D59"/>
    <w:pPr>
      <w:tabs>
        <w:tab w:val="decimal" w:pos="794"/>
      </w:tabs>
      <w:spacing w:line="240" w:lineRule="auto"/>
    </w:pPr>
    <w:rPr>
      <w:sz w:val="18"/>
      <w:szCs w:val="18"/>
      <w:lang w:bidi="th-TH"/>
    </w:rPr>
  </w:style>
  <w:style w:type="paragraph" w:customStyle="1" w:styleId="3">
    <w:name w:val="?????3????"/>
    <w:basedOn w:val="Normal"/>
    <w:uiPriority w:val="99"/>
    <w:rsid w:val="00AF770E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szCs w:val="22"/>
      <w:lang w:val="th-TH" w:bidi="th-TH"/>
    </w:rPr>
  </w:style>
  <w:style w:type="table" w:styleId="TableGrid">
    <w:name w:val="Table Grid"/>
    <w:basedOn w:val="TableNormal"/>
    <w:uiPriority w:val="39"/>
    <w:rsid w:val="006C72C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E44B9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uiPriority w:val="99"/>
    <w:rsid w:val="000407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E37B13"/>
    <w:pPr>
      <w:spacing w:line="240" w:lineRule="auto"/>
      <w:jc w:val="both"/>
    </w:pPr>
    <w:rPr>
      <w:szCs w:val="24"/>
      <w:lang w:val="en-US"/>
    </w:rPr>
  </w:style>
  <w:style w:type="paragraph" w:customStyle="1" w:styleId="ParagraphNumbering">
    <w:name w:val="Paragraph Numbering"/>
    <w:basedOn w:val="Header"/>
    <w:uiPriority w:val="99"/>
    <w:rsid w:val="00D64048"/>
    <w:pPr>
      <w:numPr>
        <w:numId w:val="15"/>
      </w:num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F536F2"/>
    <w:pPr>
      <w:numPr>
        <w:numId w:val="16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msoins0">
    <w:name w:val="msoins"/>
    <w:basedOn w:val="DefaultParagraphFont"/>
    <w:uiPriority w:val="99"/>
    <w:rsid w:val="00A25C43"/>
  </w:style>
  <w:style w:type="paragraph" w:styleId="BodyTextIndent2">
    <w:name w:val="Body Text Indent 2"/>
    <w:basedOn w:val="Normal"/>
    <w:link w:val="BodyTextIndent2Char"/>
    <w:uiPriority w:val="99"/>
    <w:rsid w:val="00324A75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9698D"/>
    <w:rPr>
      <w:sz w:val="22"/>
      <w:lang w:val="en-GB" w:bidi="ar-SA"/>
    </w:rPr>
  </w:style>
  <w:style w:type="character" w:styleId="CommentReference">
    <w:name w:val="annotation reference"/>
    <w:uiPriority w:val="99"/>
    <w:rsid w:val="008969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698D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89698D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969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9698D"/>
    <w:rPr>
      <w:b/>
      <w:bCs/>
      <w:lang w:val="en-GB" w:bidi="ar-SA"/>
    </w:rPr>
  </w:style>
  <w:style w:type="paragraph" w:styleId="NormalWeb">
    <w:name w:val="Normal (Web)"/>
    <w:basedOn w:val="Normal"/>
    <w:uiPriority w:val="99"/>
    <w:rsid w:val="0089698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89698D"/>
    <w:pPr>
      <w:jc w:val="thaiDistribute"/>
    </w:pPr>
    <w:rPr>
      <w:rFonts w:eastAsia="MS Mincho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89698D"/>
    <w:pPr>
      <w:ind w:left="880"/>
    </w:pPr>
  </w:style>
  <w:style w:type="paragraph" w:styleId="Index1">
    <w:name w:val="index 1"/>
    <w:basedOn w:val="Normal"/>
    <w:next w:val="Normal"/>
    <w:autoRedefine/>
    <w:uiPriority w:val="99"/>
    <w:rsid w:val="0089698D"/>
    <w:pPr>
      <w:ind w:left="220" w:hanging="220"/>
    </w:pPr>
  </w:style>
  <w:style w:type="paragraph" w:styleId="IndexHeading">
    <w:name w:val="index heading"/>
    <w:basedOn w:val="BodyText"/>
    <w:uiPriority w:val="99"/>
    <w:rsid w:val="0089698D"/>
    <w:pPr>
      <w:spacing w:after="130"/>
      <w:ind w:left="1134" w:hanging="1134"/>
    </w:pPr>
    <w:rPr>
      <w:b/>
    </w:rPr>
  </w:style>
  <w:style w:type="character" w:styleId="Hyperlink">
    <w:name w:val="Hyperlink"/>
    <w:uiPriority w:val="99"/>
    <w:rsid w:val="0089698D"/>
    <w:rPr>
      <w:rFonts w:cs="Times New Roman"/>
      <w:color w:val="0000FF"/>
      <w:u w:val="single"/>
    </w:rPr>
  </w:style>
  <w:style w:type="character" w:styleId="FollowedHyperlink">
    <w:name w:val="FollowedHyperlink"/>
    <w:rsid w:val="0089698D"/>
    <w:rPr>
      <w:rFonts w:cs="Times New Roman"/>
      <w:color w:val="auto"/>
      <w:u w:val="single"/>
    </w:rPr>
  </w:style>
  <w:style w:type="paragraph" w:styleId="TableofAuthorities">
    <w:name w:val="table of authorities"/>
    <w:basedOn w:val="Normal"/>
    <w:next w:val="Normal"/>
    <w:uiPriority w:val="99"/>
    <w:rsid w:val="00896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A1">
    <w:name w:val="A1"/>
    <w:uiPriority w:val="99"/>
    <w:rsid w:val="0089698D"/>
    <w:rPr>
      <w:color w:val="000000"/>
      <w:sz w:val="18"/>
    </w:rPr>
  </w:style>
  <w:style w:type="character" w:styleId="LineNumber">
    <w:name w:val="line number"/>
    <w:rsid w:val="0089698D"/>
    <w:rPr>
      <w:rFonts w:cs="Times New Roman"/>
    </w:rPr>
  </w:style>
  <w:style w:type="paragraph" w:customStyle="1" w:styleId="Default">
    <w:name w:val="Default"/>
    <w:rsid w:val="0089698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uiPriority w:val="20"/>
    <w:qFormat/>
    <w:rsid w:val="00AC31DE"/>
    <w:rPr>
      <w:i/>
      <w:iCs/>
    </w:rPr>
  </w:style>
  <w:style w:type="paragraph" w:customStyle="1" w:styleId="Tabletext3">
    <w:name w:val="Tabletext_3"/>
    <w:link w:val="TabletextChar3"/>
    <w:rsid w:val="00D3138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 w:cs="Times New Roman"/>
      <w:sz w:val="16"/>
      <w:lang w:val="en-GB" w:bidi="ar-SA"/>
    </w:rPr>
  </w:style>
  <w:style w:type="character" w:customStyle="1" w:styleId="TabletextChar3">
    <w:name w:val="Tabletext Char_3"/>
    <w:link w:val="Tabletext3"/>
    <w:locked/>
    <w:rsid w:val="00D3138C"/>
    <w:rPr>
      <w:rFonts w:ascii="HelveticaNeueLT Std Lt" w:eastAsia="Batang" w:hAnsi="HelveticaNeueLT Std Lt" w:cs="Times New Roman"/>
      <w:sz w:val="16"/>
      <w:lang w:val="en-GB"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D3138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D3138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/>
      <w:sz w:val="12"/>
    </w:rPr>
  </w:style>
  <w:style w:type="character" w:customStyle="1" w:styleId="ColumnheadsboldChar2">
    <w:name w:val="Column heads bold Char_2"/>
    <w:link w:val="Columnheadsbold2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D3138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D3138C"/>
    <w:rPr>
      <w:rFonts w:ascii="HelveticaNeueLT Std Lt" w:eastAsia="Batang" w:hAnsi="HelveticaNeueLT Std Lt"/>
      <w:sz w:val="12"/>
      <w:lang w:val="en-GB" w:eastAsia="en-US" w:bidi="ar-SA"/>
    </w:rPr>
  </w:style>
  <w:style w:type="paragraph" w:customStyle="1" w:styleId="Figsbold1">
    <w:name w:val="Figs bold_1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Bodytextaftertable3">
    <w:name w:val="Bodytext after table_3"/>
    <w:basedOn w:val="Normal"/>
    <w:uiPriority w:val="99"/>
    <w:rsid w:val="00D3138C"/>
    <w:pPr>
      <w:tabs>
        <w:tab w:val="left" w:pos="170"/>
      </w:tabs>
      <w:spacing w:before="100" w:after="100" w:line="200" w:lineRule="exact"/>
    </w:pPr>
    <w:rPr>
      <w:rFonts w:ascii="HelveticaNeueLT Std Lt" w:hAnsi="HelveticaNeueLT Std Lt" w:cs="Times New Roman"/>
      <w:sz w:val="16"/>
      <w:szCs w:val="24"/>
    </w:rPr>
  </w:style>
  <w:style w:type="paragraph" w:customStyle="1" w:styleId="ColumnheadsLeft0">
    <w:name w:val="Column heads Left_0"/>
    <w:basedOn w:val="Normal"/>
    <w:uiPriority w:val="99"/>
    <w:rsid w:val="00D3138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 w:cs="Times New Roman"/>
      <w:sz w:val="12"/>
    </w:rPr>
  </w:style>
  <w:style w:type="paragraph" w:customStyle="1" w:styleId="Figsbold10">
    <w:name w:val="Figs bold_1_0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Pa2">
    <w:name w:val="Pa2"/>
    <w:basedOn w:val="Normal"/>
    <w:next w:val="Normal"/>
    <w:uiPriority w:val="99"/>
    <w:rsid w:val="00D3138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Bodytext7">
    <w:name w:val="Bodytext_7"/>
    <w:basedOn w:val="Normal107"/>
    <w:uiPriority w:val="99"/>
    <w:rsid w:val="00D3138C"/>
    <w:rPr>
      <w:spacing w:val="0"/>
      <w:sz w:val="16"/>
    </w:rPr>
  </w:style>
  <w:style w:type="paragraph" w:customStyle="1" w:styleId="Normal114">
    <w:name w:val="Normal_114"/>
    <w:uiPriority w:val="99"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Heading2nospacebefore2">
    <w:name w:val="Heading 2 no space before_2"/>
    <w:basedOn w:val="Normal"/>
    <w:uiPriority w:val="99"/>
    <w:rsid w:val="004A72FF"/>
    <w:pPr>
      <w:keepNext/>
      <w:spacing w:line="200" w:lineRule="exact"/>
    </w:pPr>
    <w:rPr>
      <w:rFonts w:ascii="HelveticaNeueLT Std Med" w:eastAsia="Calibri" w:hAnsi="HelveticaNeueLT Std Med" w:cs="Times New Roman"/>
      <w:sz w:val="16"/>
      <w:szCs w:val="16"/>
      <w:lang w:val="en-US" w:bidi="th-TH"/>
    </w:rPr>
  </w:style>
  <w:style w:type="paragraph" w:styleId="Revision">
    <w:name w:val="Revision"/>
    <w:hidden/>
    <w:uiPriority w:val="99"/>
    <w:semiHidden/>
    <w:rsid w:val="00E140D8"/>
    <w:rPr>
      <w:sz w:val="22"/>
      <w:lang w:val="en-GB" w:bidi="ar-SA"/>
    </w:rPr>
  </w:style>
  <w:style w:type="paragraph" w:customStyle="1" w:styleId="Bullet">
    <w:name w:val="Bullet"/>
    <w:basedOn w:val="Normal"/>
    <w:rsid w:val="000F1CCF"/>
    <w:pPr>
      <w:numPr>
        <w:ilvl w:val="1"/>
        <w:numId w:val="18"/>
      </w:numPr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E">
    <w:name w:val="»¡E"/>
    <w:basedOn w:val="Normal"/>
    <w:uiPriority w:val="99"/>
    <w:rsid w:val="000F1CCF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,BT Char1"/>
    <w:uiPriority w:val="99"/>
    <w:locked/>
    <w:rsid w:val="00DB047A"/>
    <w:rPr>
      <w:rFonts w:cs="Angsana New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3C96"/>
    <w:pPr>
      <w:ind w:left="720"/>
      <w:contextualSpacing/>
    </w:pPr>
    <w:rPr>
      <w:rFonts w:cs="Times New Roman"/>
    </w:rPr>
  </w:style>
  <w:style w:type="paragraph" w:styleId="ListNumber3">
    <w:name w:val="List Number 3"/>
    <w:basedOn w:val="Normal"/>
    <w:uiPriority w:val="99"/>
    <w:rsid w:val="008A6745"/>
    <w:pPr>
      <w:numPr>
        <w:numId w:val="20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9600EE"/>
    <w:pPr>
      <w:suppressAutoHyphens/>
      <w:spacing w:line="240" w:lineRule="auto"/>
    </w:pPr>
    <w:rPr>
      <w:rFonts w:ascii="Courier New" w:hAnsi="Courier New"/>
      <w:sz w:val="28"/>
      <w:szCs w:val="28"/>
      <w:lang w:val="en-AU" w:eastAsia="zh-CN" w:bidi="th-TH"/>
    </w:rPr>
  </w:style>
  <w:style w:type="character" w:customStyle="1" w:styleId="PlainTextChar">
    <w:name w:val="Plain Text Char"/>
    <w:link w:val="PlainText"/>
    <w:uiPriority w:val="99"/>
    <w:rsid w:val="009600EE"/>
    <w:rPr>
      <w:rFonts w:ascii="Courier New" w:hAnsi="Courier New" w:cs="Courier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D22AC4"/>
    <w:pPr>
      <w:spacing w:line="240" w:lineRule="auto"/>
      <w:ind w:left="540" w:right="749"/>
      <w:jc w:val="center"/>
    </w:pPr>
    <w:rPr>
      <w:rFonts w:eastAsia="Cordi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link w:val="Title"/>
    <w:rsid w:val="00D22AC4"/>
    <w:rPr>
      <w:rFonts w:eastAsia="Cordia New"/>
      <w:sz w:val="24"/>
      <w:szCs w:val="24"/>
      <w:u w:val="single"/>
      <w:lang w:val="th-TH" w:eastAsia="th-TH"/>
    </w:rPr>
  </w:style>
  <w:style w:type="character" w:customStyle="1" w:styleId="BodyTextFirstIndentChar">
    <w:name w:val="Body Text First Indent Char"/>
    <w:link w:val="BodyTextFirstIndent"/>
    <w:uiPriority w:val="99"/>
    <w:rsid w:val="00995E6A"/>
    <w:rPr>
      <w:rFonts w:ascii="Arial" w:hAnsi="Arial"/>
      <w:sz w:val="18"/>
      <w:szCs w:val="18"/>
      <w:lang w:val="en-AU" w:bidi="ar-SA"/>
    </w:rPr>
  </w:style>
  <w:style w:type="paragraph" w:customStyle="1" w:styleId="NormalIndent2">
    <w:name w:val="Normal Indent2"/>
    <w:basedOn w:val="Normal"/>
    <w:uiPriority w:val="99"/>
    <w:rsid w:val="005D19C2"/>
    <w:pPr>
      <w:ind w:left="142"/>
    </w:pPr>
    <w:rPr>
      <w:rFonts w:cs="Times New Roman"/>
    </w:rPr>
  </w:style>
  <w:style w:type="character" w:customStyle="1" w:styleId="EmailStyle300">
    <w:name w:val="EmailStyle300"/>
    <w:semiHidden/>
    <w:rsid w:val="005D19C2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x-none"/>
    </w:rPr>
  </w:style>
  <w:style w:type="character" w:customStyle="1" w:styleId="AccountingPolicyChar1">
    <w:name w:val="Accounting Policy Char1"/>
    <w:link w:val="AccountingPolicy"/>
    <w:locked/>
    <w:rsid w:val="005D19C2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5D19C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x-none"/>
    </w:rPr>
  </w:style>
  <w:style w:type="character" w:customStyle="1" w:styleId="Subhead3Char">
    <w:name w:val="Subhead 3 Char"/>
    <w:link w:val="Subhead3"/>
    <w:locked/>
    <w:rsid w:val="005D19C2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D19C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D19C2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5D19C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D19C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D19C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5D19C2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UnresolvedMention">
    <w:name w:val="Unresolved Mention"/>
    <w:uiPriority w:val="99"/>
    <w:semiHidden/>
    <w:unhideWhenUsed/>
    <w:rsid w:val="0077241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1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0811BC"/>
    <w:rPr>
      <w:rFonts w:ascii="Tahoma" w:hAnsi="Tahoma" w:cs="Tahoma"/>
    </w:rPr>
  </w:style>
  <w:style w:type="paragraph" w:customStyle="1" w:styleId="Pa18">
    <w:name w:val="Pa18"/>
    <w:basedOn w:val="Normal"/>
    <w:next w:val="Normal"/>
    <w:uiPriority w:val="99"/>
    <w:rsid w:val="0038141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8E42A8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1416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3">
    <w:name w:val="index 3"/>
    <w:basedOn w:val="Normal"/>
    <w:next w:val="Normal"/>
    <w:autoRedefine/>
    <w:semiHidden/>
    <w:rsid w:val="00D125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3">
    <w:name w:val="Table Grid3"/>
    <w:basedOn w:val="TableNormal"/>
    <w:next w:val="TableGrid"/>
    <w:uiPriority w:val="39"/>
    <w:rsid w:val="00C039BE"/>
    <w:pPr>
      <w:spacing w:line="260" w:lineRule="atLeast"/>
    </w:pPr>
    <w:rPr>
      <w:rFonts w:eastAsia="Times New Roman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C039BE"/>
    <w:pPr>
      <w:spacing w:line="260" w:lineRule="atLeast"/>
    </w:pPr>
    <w:rPr>
      <w:rFonts w:eastAsia="Times New Roman" w:cs="Times New Roman"/>
      <w:lang w:bidi="te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C039BE"/>
    <w:rPr>
      <w:rFonts w:eastAsia="Times New Roman"/>
    </w:rPr>
  </w:style>
  <w:style w:type="paragraph" w:customStyle="1" w:styleId="Pa32">
    <w:name w:val="Pa32"/>
    <w:basedOn w:val="Default"/>
    <w:next w:val="Default"/>
    <w:uiPriority w:val="99"/>
    <w:rsid w:val="00E23B39"/>
    <w:pPr>
      <w:spacing w:line="16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736A33"/>
    <w:pPr>
      <w:spacing w:line="19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character" w:customStyle="1" w:styleId="A10">
    <w:name w:val="A10"/>
    <w:uiPriority w:val="99"/>
    <w:rsid w:val="00736A33"/>
    <w:rPr>
      <w:rFonts w:cs="Univers LT Std 45 Light"/>
      <w:i/>
      <w:iCs/>
      <w:color w:val="004D97"/>
      <w:sz w:val="14"/>
      <w:szCs w:val="14"/>
    </w:rPr>
  </w:style>
  <w:style w:type="character" w:customStyle="1" w:styleId="ListParagraphChar">
    <w:name w:val="List Paragraph Char"/>
    <w:link w:val="ListParagraph"/>
    <w:uiPriority w:val="34"/>
    <w:locked/>
    <w:rsid w:val="00CE3F6F"/>
    <w:rPr>
      <w:rFonts w:cs="Times New Roman"/>
      <w:sz w:val="22"/>
      <w:lang w:val="en-GB" w:bidi="ar-SA"/>
    </w:rPr>
  </w:style>
  <w:style w:type="character" w:customStyle="1" w:styleId="CommentTextChar1">
    <w:name w:val="Comment Text Char1"/>
    <w:basedOn w:val="DefaultParagraphFont"/>
    <w:uiPriority w:val="99"/>
    <w:locked/>
    <w:rsid w:val="00CE3F6F"/>
    <w:rPr>
      <w:rFonts w:ascii="Times New Roman" w:eastAsia="Times New Roman" w:hAnsi="Times New Roman" w:cs="Times New Roman"/>
      <w:sz w:val="20"/>
      <w:szCs w:val="25"/>
      <w:lang w:eastAsia="zh-CN"/>
    </w:rPr>
  </w:style>
  <w:style w:type="paragraph" w:styleId="NoSpacing">
    <w:name w:val="No Spacing"/>
    <w:uiPriority w:val="1"/>
    <w:qFormat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EmailStyle2271">
    <w:name w:val="EmailStyle2271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E3F6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CE3F6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3">
    <w:name w:val="Pa43"/>
    <w:basedOn w:val="Default"/>
    <w:next w:val="Default"/>
    <w:uiPriority w:val="99"/>
    <w:rsid w:val="00CE3F6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CE3F6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CE3F6F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character" w:customStyle="1" w:styleId="EmailStyle226">
    <w:name w:val="EmailStyle226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E3F6F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3F6F"/>
    <w:pPr>
      <w:spacing w:before="200" w:after="160"/>
      <w:ind w:left="864" w:right="864"/>
      <w:jc w:val="center"/>
    </w:pPr>
    <w:rPr>
      <w:rFonts w:eastAsia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F6F"/>
    <w:rPr>
      <w:rFonts w:eastAsia="Times New Roman" w:cs="Times New Roman"/>
      <w:i/>
      <w:iCs/>
      <w:color w:val="404040" w:themeColor="text1" w:themeTint="BF"/>
      <w:sz w:val="22"/>
      <w:lang w:val="en-GB" w:bidi="ar-SA"/>
    </w:rPr>
  </w:style>
  <w:style w:type="character" w:customStyle="1" w:styleId="WW8Num8z0">
    <w:name w:val="WW8Num8z0"/>
    <w:rsid w:val="00CE3F6F"/>
    <w:rPr>
      <w:rFonts w:ascii="Symbol" w:hAnsi="Symbol" w:cs="Symbol"/>
    </w:rPr>
  </w:style>
  <w:style w:type="character" w:customStyle="1" w:styleId="PlainTextChar1">
    <w:name w:val="Plain Text Char1"/>
    <w:basedOn w:val="DefaultParagraphFont"/>
    <w:locked/>
    <w:rsid w:val="00CE3F6F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Pa50">
    <w:name w:val="Pa50"/>
    <w:basedOn w:val="Default"/>
    <w:next w:val="Default"/>
    <w:uiPriority w:val="99"/>
    <w:rsid w:val="00CE3F6F"/>
    <w:pPr>
      <w:spacing w:line="191" w:lineRule="atLeast"/>
    </w:pPr>
    <w:rPr>
      <w:rFonts w:ascii="Times New Roman" w:eastAsia="Times New Roman" w:hAnsi="Times New Roman" w:cs="Angsana New"/>
      <w:color w:val="auto"/>
      <w:lang w:eastAsia="en-US"/>
    </w:rPr>
  </w:style>
  <w:style w:type="character" w:customStyle="1" w:styleId="FSBlankChar">
    <w:name w:val="FS_Blank Char"/>
    <w:link w:val="FSBlank"/>
    <w:locked/>
    <w:rsid w:val="00CE3F6F"/>
    <w:rPr>
      <w:rFonts w:ascii="Angsana New" w:hAnsi="Angsana New"/>
    </w:rPr>
  </w:style>
  <w:style w:type="paragraph" w:customStyle="1" w:styleId="FSBlank">
    <w:name w:val="FS_Blank"/>
    <w:basedOn w:val="Normal"/>
    <w:link w:val="FSBlankChar"/>
    <w:qFormat/>
    <w:rsid w:val="00CE3F6F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lang w:val="en-US" w:bidi="th-TH"/>
    </w:rPr>
  </w:style>
  <w:style w:type="character" w:customStyle="1" w:styleId="AAAddress">
    <w:name w:val="AA Address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CE3F6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CE3F6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CE3F6F"/>
    <w:pPr>
      <w:keepLines w:val="0"/>
      <w:framePr w:w="2812" w:h="1701" w:hSpace="142" w:vSpace="142" w:wrap="around" w:vAnchor="page" w:hAnchor="page" w:x="8024" w:y="2723"/>
      <w:numPr>
        <w:numId w:val="24"/>
      </w:numPr>
      <w:shd w:val="clear" w:color="FFFFFF" w:fill="auto"/>
      <w:spacing w:before="0" w:after="90" w:line="240" w:lineRule="auto"/>
      <w:ind w:left="684" w:hanging="360"/>
    </w:pPr>
    <w:rPr>
      <w:rFonts w:ascii="Arial" w:eastAsia="Times New Roman" w:hAnsi="Arial" w:cs="Times New Roman"/>
      <w:bCs/>
      <w:i w:val="0"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7">
    <w:name w:val="index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3F6F"/>
    <w:rPr>
      <w:rFonts w:ascii="Arial" w:eastAsia="Times New Roman" w:hAnsi="Arial" w:cs="Times New Roman"/>
      <w:sz w:val="18"/>
      <w:szCs w:val="18"/>
      <w:lang w:val="en-GB" w:bidi="ar-SA"/>
    </w:rPr>
  </w:style>
  <w:style w:type="character" w:styleId="Strong">
    <w:name w:val="Strong"/>
    <w:basedOn w:val="DefaultParagraphFont"/>
    <w:qFormat/>
    <w:rsid w:val="00CE3F6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E3F6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CE3F6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character" w:customStyle="1" w:styleId="AACopyright">
    <w:name w:val="AA Copyright"/>
    <w:basedOn w:val="DefaultParagraphFont"/>
    <w:rsid w:val="00CE3F6F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E3F6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E3F6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CE3F6F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CE3F6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E3F6F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CE3F6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CE3F6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CE3F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CE3F6F"/>
    <w:pPr>
      <w:tabs>
        <w:tab w:val="left" w:pos="1080"/>
      </w:tabs>
      <w:spacing w:line="240" w:lineRule="auto"/>
    </w:pPr>
    <w:rPr>
      <w:rFonts w:eastAsia="Times New Roman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CE3F6F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a2">
    <w:name w:val="??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Times New Roman"/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CE3F6F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4">
    <w:name w:val="???"/>
    <w:basedOn w:val="Normal"/>
    <w:uiPriority w:val="99"/>
    <w:rsid w:val="00CE3F6F"/>
    <w:pPr>
      <w:spacing w:line="240" w:lineRule="auto"/>
      <w:ind w:right="129"/>
      <w:jc w:val="right"/>
    </w:pPr>
    <w:rPr>
      <w:rFonts w:eastAsia="Times New Roman" w:cs="Times New Roman"/>
      <w:szCs w:val="22"/>
      <w:lang w:val="th-TH" w:bidi="th-TH"/>
    </w:rPr>
  </w:style>
  <w:style w:type="paragraph" w:customStyle="1" w:styleId="E0">
    <w:name w:val="ª×èÍºÃÔÉÑ· E"/>
    <w:basedOn w:val="Normal"/>
    <w:uiPriority w:val="99"/>
    <w:rsid w:val="00CE3F6F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 w:bidi="th-TH"/>
    </w:rPr>
  </w:style>
  <w:style w:type="paragraph" w:customStyle="1" w:styleId="a5">
    <w:name w:val="Åº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 w:bidi="th-TH"/>
    </w:rPr>
  </w:style>
  <w:style w:type="paragraph" w:customStyle="1" w:styleId="a6">
    <w:name w:val="ลบ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CE3F6F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basedOn w:val="DefaultParagraphFont"/>
    <w:locked/>
    <w:rsid w:val="00CE3F6F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character" w:customStyle="1" w:styleId="shorttext1">
    <w:name w:val="short_text1"/>
    <w:basedOn w:val="DefaultParagraphFont"/>
    <w:rsid w:val="00CE3F6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CE3F6F"/>
    <w:rPr>
      <w:rFonts w:cs="Times New Roman"/>
    </w:rPr>
  </w:style>
  <w:style w:type="character" w:customStyle="1" w:styleId="gt-icon-text1">
    <w:name w:val="gt-icon-text1"/>
    <w:basedOn w:val="DefaultParagraphFont"/>
    <w:rsid w:val="00CE3F6F"/>
    <w:rPr>
      <w:rFonts w:cs="Times New Roman"/>
    </w:rPr>
  </w:style>
  <w:style w:type="character" w:customStyle="1" w:styleId="shorttext">
    <w:name w:val="short_text"/>
    <w:basedOn w:val="DefaultParagraphFont"/>
    <w:rsid w:val="00CE3F6F"/>
    <w:rPr>
      <w:rFonts w:cs="Times New Roman"/>
    </w:rPr>
  </w:style>
  <w:style w:type="character" w:customStyle="1" w:styleId="longtext">
    <w:name w:val="long_text"/>
    <w:basedOn w:val="DefaultParagraphFont"/>
    <w:rsid w:val="00CE3F6F"/>
    <w:rPr>
      <w:rFonts w:cs="Times New Roman"/>
    </w:rPr>
  </w:style>
  <w:style w:type="character" w:customStyle="1" w:styleId="apple-converted-space">
    <w:name w:val="apple-converted-space"/>
    <w:basedOn w:val="DefaultParagraphFont"/>
    <w:rsid w:val="00CE3F6F"/>
  </w:style>
  <w:style w:type="table" w:styleId="GridTable1Light-Accent1">
    <w:name w:val="Grid Table 1 Light Accent 1"/>
    <w:basedOn w:val="TableNormal"/>
    <w:uiPriority w:val="46"/>
    <w:rsid w:val="00CE3F6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CE3F6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 w:bidi="th-TH"/>
    </w:rPr>
  </w:style>
  <w:style w:type="character" w:customStyle="1" w:styleId="BodyText2Char1">
    <w:name w:val="Body Text 2 Char1"/>
    <w:basedOn w:val="DefaultParagraphFont"/>
    <w:rsid w:val="00CE3F6F"/>
    <w:rPr>
      <w:rFonts w:ascii="Book Antiqua" w:eastAsia="Times New Roman" w:hAnsi="Book Antiqua" w:cs="Times New Roman"/>
      <w:szCs w:val="22"/>
    </w:rPr>
  </w:style>
  <w:style w:type="paragraph" w:customStyle="1" w:styleId="zfaxdetails">
    <w:name w:val="zfax details"/>
    <w:basedOn w:val="Normal"/>
    <w:uiPriority w:val="99"/>
    <w:rsid w:val="00CE3F6F"/>
    <w:rPr>
      <w:rFonts w:ascii="Univers 55" w:hAnsi="Univers 55"/>
      <w:sz w:val="18"/>
      <w:szCs w:val="18"/>
      <w:lang w:bidi="th-TH"/>
    </w:rPr>
  </w:style>
  <w:style w:type="paragraph" w:customStyle="1" w:styleId="zbrand">
    <w:name w:val="zbrand"/>
    <w:basedOn w:val="Normal"/>
    <w:uiPriority w:val="99"/>
    <w:rsid w:val="00CE3F6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styleId="BodyTextIndent3">
    <w:name w:val="Body Text Indent 3"/>
    <w:basedOn w:val="Normal"/>
    <w:link w:val="BodyTextIndent3Char"/>
    <w:uiPriority w:val="99"/>
    <w:rsid w:val="00CE3F6F"/>
    <w:pPr>
      <w:tabs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3F6F"/>
    <w:rPr>
      <w:rFonts w:ascii="CG Times (W1)" w:hAnsi="CG Times (W1)"/>
      <w:sz w:val="28"/>
      <w:lang w:val="th-TH"/>
    </w:rPr>
  </w:style>
  <w:style w:type="numbering" w:customStyle="1" w:styleId="Style1">
    <w:name w:val="Style1"/>
    <w:rsid w:val="00CE3F6F"/>
    <w:pPr>
      <w:numPr>
        <w:numId w:val="25"/>
      </w:numPr>
    </w:pPr>
  </w:style>
  <w:style w:type="numbering" w:customStyle="1" w:styleId="CurrentList1">
    <w:name w:val="Current List1"/>
    <w:rsid w:val="00CE3F6F"/>
    <w:pPr>
      <w:numPr>
        <w:numId w:val="26"/>
      </w:numPr>
    </w:pPr>
  </w:style>
  <w:style w:type="numbering" w:styleId="111111">
    <w:name w:val="Outline List 2"/>
    <w:aliases w:val="24 / 24.1"/>
    <w:basedOn w:val="NoList"/>
    <w:rsid w:val="00CE3F6F"/>
    <w:pPr>
      <w:numPr>
        <w:numId w:val="27"/>
      </w:numPr>
    </w:pPr>
  </w:style>
  <w:style w:type="paragraph" w:customStyle="1" w:styleId="E1">
    <w:name w:val="??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 w:val="24"/>
      <w:szCs w:val="24"/>
      <w:lang w:val="th-TH" w:bidi="th-TH"/>
    </w:rPr>
  </w:style>
  <w:style w:type="paragraph" w:customStyle="1" w:styleId="E2">
    <w:name w:val="?????????? 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Cs w:val="22"/>
      <w:lang w:val="th-TH" w:bidi="th-TH"/>
    </w:rPr>
  </w:style>
  <w:style w:type="paragraph" w:customStyle="1" w:styleId="5">
    <w:name w:val="5"/>
    <w:basedOn w:val="E1"/>
    <w:uiPriority w:val="99"/>
    <w:rsid w:val="00CE3F6F"/>
    <w:pPr>
      <w:jc w:val="left"/>
    </w:pPr>
    <w:rPr>
      <w:sz w:val="10"/>
      <w:szCs w:val="10"/>
    </w:rPr>
  </w:style>
  <w:style w:type="paragraph" w:customStyle="1" w:styleId="E3">
    <w:name w:val="?????? E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Batang"/>
      <w:szCs w:val="22"/>
      <w:lang w:val="th-TH" w:bidi="th-TH"/>
    </w:rPr>
  </w:style>
  <w:style w:type="paragraph" w:customStyle="1" w:styleId="10">
    <w:name w:val="10"/>
    <w:basedOn w:val="Normal"/>
    <w:uiPriority w:val="99"/>
    <w:rsid w:val="00CE3F6F"/>
    <w:pPr>
      <w:tabs>
        <w:tab w:val="left" w:pos="1080"/>
      </w:tabs>
      <w:spacing w:line="240" w:lineRule="auto"/>
      <w:jc w:val="both"/>
    </w:pPr>
    <w:rPr>
      <w:rFonts w:eastAsia="Batang"/>
      <w:sz w:val="20"/>
      <w:lang w:val="th-TH" w:bidi="th-TH"/>
    </w:rPr>
  </w:style>
  <w:style w:type="paragraph" w:customStyle="1" w:styleId="zDistnHeader">
    <w:name w:val="zDistnHeader"/>
    <w:basedOn w:val="Normal"/>
    <w:next w:val="Normal"/>
    <w:uiPriority w:val="99"/>
    <w:rsid w:val="00CE3F6F"/>
    <w:pPr>
      <w:keepNext/>
      <w:spacing w:before="520"/>
    </w:pPr>
    <w:rPr>
      <w:rFonts w:eastAsia="Batang"/>
      <w:szCs w:val="22"/>
      <w:lang w:bidi="th-TH"/>
    </w:rPr>
  </w:style>
  <w:style w:type="paragraph" w:customStyle="1" w:styleId="zdisclaimer">
    <w:name w:val="zdisclaimer"/>
    <w:basedOn w:val="Normal"/>
    <w:next w:val="Footer"/>
    <w:uiPriority w:val="99"/>
    <w:rsid w:val="00CE3F6F"/>
    <w:pPr>
      <w:framePr w:wrap="auto" w:vAnchor="page" w:hAnchor="page" w:x="3238" w:y="14685"/>
      <w:spacing w:line="240" w:lineRule="exact"/>
    </w:pPr>
    <w:rPr>
      <w:rFonts w:ascii="Univers 55" w:hAnsi="Univers 55"/>
      <w:sz w:val="20"/>
      <w:lang w:bidi="th-TH"/>
    </w:rPr>
  </w:style>
  <w:style w:type="paragraph" w:customStyle="1" w:styleId="zsubject">
    <w:name w:val="zsubject"/>
    <w:basedOn w:val="Normal"/>
    <w:uiPriority w:val="99"/>
    <w:rsid w:val="00CE3F6F"/>
    <w:pPr>
      <w:spacing w:after="520"/>
    </w:pPr>
    <w:rPr>
      <w:b/>
      <w:bCs/>
      <w:szCs w:val="22"/>
      <w:lang w:bidi="th-TH"/>
    </w:rPr>
  </w:style>
  <w:style w:type="paragraph" w:customStyle="1" w:styleId="zdetails">
    <w:name w:val="zdetails"/>
    <w:basedOn w:val="Normal"/>
    <w:uiPriority w:val="99"/>
    <w:rsid w:val="00CE3F6F"/>
    <w:pPr>
      <w:spacing w:line="240" w:lineRule="exact"/>
    </w:pPr>
    <w:rPr>
      <w:rFonts w:ascii="Univers 45 Light" w:hAnsi="Univers 45 Light"/>
      <w:sz w:val="16"/>
      <w:szCs w:val="16"/>
      <w:lang w:bidi="th-TH"/>
    </w:rPr>
  </w:style>
  <w:style w:type="paragraph" w:customStyle="1" w:styleId="Double">
    <w:name w:val="Double"/>
    <w:basedOn w:val="Normal"/>
    <w:uiPriority w:val="99"/>
    <w:rsid w:val="00CE3F6F"/>
    <w:pPr>
      <w:spacing w:after="130" w:line="240" w:lineRule="auto"/>
      <w:jc w:val="right"/>
    </w:pPr>
    <w:rPr>
      <w:szCs w:val="22"/>
      <w:u w:val="double"/>
      <w:lang w:bidi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uiPriority w:val="99"/>
    <w:rsid w:val="00CE3F6F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kern w:val="2"/>
      <w:sz w:val="20"/>
      <w:lang w:val="en-US" w:eastAsia="zh-CN" w:bidi="th-TH"/>
    </w:rPr>
  </w:style>
  <w:style w:type="character" w:customStyle="1" w:styleId="CharChar19">
    <w:name w:val="Char Char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CE3F6F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CE3F6F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CharChar10">
    <w:name w:val="Char Char10"/>
    <w:semiHidden/>
    <w:locked/>
    <w:rsid w:val="00CE3F6F"/>
    <w:rPr>
      <w:rFonts w:cs="Angsana New"/>
      <w:sz w:val="18"/>
      <w:lang w:val="en-GB" w:eastAsia="en-US" w:bidi="ar-SA"/>
    </w:rPr>
  </w:style>
  <w:style w:type="character" w:customStyle="1" w:styleId="Heading2Char1">
    <w:name w:val="Heading 2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atn">
    <w:name w:val="atn"/>
    <w:rsid w:val="00CE3F6F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CE3F6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E3F6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E3F6F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t1">
    <w:name w:val="st1"/>
    <w:basedOn w:val="DefaultParagraphFont"/>
    <w:rsid w:val="00CE3F6F"/>
  </w:style>
  <w:style w:type="character" w:customStyle="1" w:styleId="alt-edited1">
    <w:name w:val="alt-edited1"/>
    <w:rsid w:val="00CE3F6F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CE3F6F"/>
    <w:pPr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val="en-US" w:eastAsia="th-TH" w:bidi="th-TH"/>
    </w:rPr>
  </w:style>
  <w:style w:type="paragraph" w:customStyle="1" w:styleId="NormalIndent3">
    <w:name w:val="Normal Indent3"/>
    <w:basedOn w:val="Normal"/>
    <w:uiPriority w:val="99"/>
    <w:rsid w:val="00CE3F6F"/>
    <w:pPr>
      <w:ind w:left="142"/>
    </w:pPr>
  </w:style>
  <w:style w:type="table" w:customStyle="1" w:styleId="TableGrid4">
    <w:name w:val="Table Grid4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E3F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3F6F"/>
    <w:rPr>
      <w:rFonts w:ascii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l42">
    <w:name w:val="xl42"/>
    <w:basedOn w:val="Normal"/>
    <w:uiPriority w:val="99"/>
    <w:rsid w:val="00CE3F6F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val="en-US" w:eastAsia="zh-CN" w:bidi="th-TH"/>
    </w:rPr>
  </w:style>
  <w:style w:type="character" w:customStyle="1" w:styleId="BalloonTextChar1">
    <w:name w:val="Balloon Text Char1"/>
    <w:uiPriority w:val="99"/>
    <w:semiHidden/>
    <w:rsid w:val="00CE3F6F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E3F6F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E3F6F"/>
  </w:style>
  <w:style w:type="character" w:customStyle="1" w:styleId="WW8Num4z1">
    <w:name w:val="WW8Num4z1"/>
    <w:rsid w:val="00CE3F6F"/>
    <w:rPr>
      <w:rFonts w:ascii="Courier New" w:hAnsi="Courier New" w:cs="Courier New"/>
    </w:rPr>
  </w:style>
  <w:style w:type="character" w:customStyle="1" w:styleId="WW8Num1z0">
    <w:name w:val="WW8Num1z0"/>
    <w:rsid w:val="00CE3F6F"/>
    <w:rPr>
      <w:rFonts w:ascii="Symbol" w:hAnsi="Symbol" w:cs="Symbol"/>
    </w:rPr>
  </w:style>
  <w:style w:type="character" w:customStyle="1" w:styleId="CharChar1">
    <w:name w:val="Char Char1"/>
    <w:rsid w:val="00CE3F6F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CE3F6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CE3F6F"/>
    <w:pPr>
      <w:tabs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  <w:lang w:val="en-US" w:bidi="th-TH"/>
    </w:rPr>
  </w:style>
  <w:style w:type="character" w:customStyle="1" w:styleId="HeadingChar">
    <w:name w:val="Heading Char"/>
    <w:basedOn w:val="DefaultParagraphFont"/>
    <w:link w:val="Heading0"/>
    <w:rsid w:val="00CE3F6F"/>
    <w:rPr>
      <w:rFonts w:ascii="Angsana New" w:eastAsia="Times New Roman" w:hAnsi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CE3F6F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  <w:lang w:val="en-US" w:bidi="th-TH"/>
    </w:rPr>
  </w:style>
  <w:style w:type="character" w:customStyle="1" w:styleId="FSContentChar">
    <w:name w:val="FS_Content Char"/>
    <w:link w:val="FSContent"/>
    <w:rsid w:val="00CE3F6F"/>
    <w:rPr>
      <w:rFonts w:ascii="Angsana New" w:eastAsia="MS Mincho" w:hAnsi="Angsana New"/>
      <w:sz w:val="30"/>
      <w:szCs w:val="30"/>
    </w:rPr>
  </w:style>
  <w:style w:type="character" w:customStyle="1" w:styleId="blockChar">
    <w:name w:val="block Char"/>
    <w:aliases w:val="b Char"/>
    <w:locked/>
    <w:rsid w:val="00CE3F6F"/>
    <w:rPr>
      <w:sz w:val="22"/>
      <w:lang w:val="en-GB" w:bidi="ar-SA"/>
    </w:rPr>
  </w:style>
  <w:style w:type="paragraph" w:customStyle="1" w:styleId="Pa3">
    <w:name w:val="Pa3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MacroTextChar1">
    <w:name w:val="Macro Text Char1"/>
    <w:basedOn w:val="DefaultParagraphFont"/>
    <w:locked/>
    <w:rsid w:val="00CE3F6F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CE3F6F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eastAsia="en-GB" w:bidi="th-TH"/>
    </w:rPr>
  </w:style>
  <w:style w:type="character" w:customStyle="1" w:styleId="FootnoteTextChar1">
    <w:name w:val="Footnote Text Char1"/>
    <w:aliases w:val="ft Char1"/>
    <w:basedOn w:val="DefaultParagraphFont"/>
    <w:semiHidden/>
    <w:rsid w:val="00CE3F6F"/>
    <w:rPr>
      <w:rFonts w:ascii="Arial" w:hAnsi="Arial"/>
      <w:szCs w:val="25"/>
    </w:rPr>
  </w:style>
  <w:style w:type="paragraph" w:customStyle="1" w:styleId="Pa64">
    <w:name w:val="Pa64"/>
    <w:basedOn w:val="Default"/>
    <w:next w:val="Default"/>
    <w:uiPriority w:val="99"/>
    <w:rsid w:val="00CE3F6F"/>
    <w:pPr>
      <w:spacing w:line="191" w:lineRule="atLeast"/>
    </w:pPr>
    <w:rPr>
      <w:rFonts w:ascii="Univers 55" w:eastAsia="MS Mincho" w:hAnsi="Univers 55" w:cs="Angsana New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8">
    <w:name w:val="Pa38"/>
    <w:basedOn w:val="Default"/>
    <w:next w:val="Default"/>
    <w:uiPriority w:val="99"/>
    <w:rsid w:val="00CE3F6F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1">
    <w:name w:val="A11"/>
    <w:uiPriority w:val="99"/>
    <w:rsid w:val="00CE3F6F"/>
    <w:rPr>
      <w:rFonts w:cs="Univers LT Std 45 Light"/>
      <w:i/>
      <w:iCs/>
      <w:color w:val="004D97"/>
      <w:sz w:val="14"/>
      <w:szCs w:val="14"/>
    </w:rPr>
  </w:style>
  <w:style w:type="character" w:customStyle="1" w:styleId="ui-provider">
    <w:name w:val="ui-provider"/>
    <w:basedOn w:val="DefaultParagraphFont"/>
    <w:rsid w:val="003E3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50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573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6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12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76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1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4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272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03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229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28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918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528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1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9760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531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9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8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808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57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570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40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77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457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549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133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504E64AA7E3A47910C1607C07C69DD" ma:contentTypeVersion="12" ma:contentTypeDescription="Create a new document." ma:contentTypeScope="" ma:versionID="a321a6bf7fac97b2fb864100f000b151">
  <xsd:schema xmlns:xsd="http://www.w3.org/2001/XMLSchema" xmlns:xs="http://www.w3.org/2001/XMLSchema" xmlns:p="http://schemas.microsoft.com/office/2006/metadata/properties" xmlns:ns3="a2cae483-1d02-46f3-bc1c-0f8ed45293e1" xmlns:ns4="4fa2ffcd-d0f2-4ed1-8df7-3b57656193c2" targetNamespace="http://schemas.microsoft.com/office/2006/metadata/properties" ma:root="true" ma:fieldsID="014493518a20b1e9c6585a7c3f62b240" ns3:_="" ns4:_="">
    <xsd:import namespace="a2cae483-1d02-46f3-bc1c-0f8ed45293e1"/>
    <xsd:import namespace="4fa2ffcd-d0f2-4ed1-8df7-3b57656193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e483-1d02-46f3-bc1c-0f8ed4529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2ffcd-d0f2-4ed1-8df7-3b5765619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E40676-F0FB-4575-B5F7-7C51A3566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e483-1d02-46f3-bc1c-0f8ed45293e1"/>
    <ds:schemaRef ds:uri="4fa2ffcd-d0f2-4ed1-8df7-3b5765619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4E1468-7925-4086-8226-1473E416D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F6E24-D45B-4FB1-B84F-3242A2C3A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DAFB10-15A3-4FA7-8DBF-A68B14D1D612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4fa2ffcd-d0f2-4ed1-8df7-3b57656193c2"/>
    <ds:schemaRef ds:uri="a2cae483-1d02-46f3-bc1c-0f8ed45293e1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26</TotalTime>
  <Pages>2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cp:lastModifiedBy>Nutthaya, Tinthawee</cp:lastModifiedBy>
  <cp:revision>18</cp:revision>
  <cp:lastPrinted>2024-10-31T10:55:00Z</cp:lastPrinted>
  <dcterms:created xsi:type="dcterms:W3CDTF">2024-10-17T03:22:00Z</dcterms:created>
  <dcterms:modified xsi:type="dcterms:W3CDTF">2024-10-31T10:56:00Z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_ReviewCycleID">
    <vt:i4>-8491569</vt:i4>
  </property>
  <property fmtid="{D5CDD505-2E9C-101B-9397-08002B2CF9AE}" pid="5" name="_NewReviewCycle">
    <vt:lpwstr/>
  </property>
  <property fmtid="{D5CDD505-2E9C-101B-9397-08002B2CF9AE}" pid="6" name="_EmailEntryID">
    <vt:lpwstr>00000000E86FE3D7D81E9C468B7D15F1DDCC947807004AE8B7CA760B394DA1207BFA5AC1C1C400000000010C0000D2D6FAA01C30B8499ECE4F35FC8CC3B70002EFE1B4010000</vt:lpwstr>
  </property>
  <property fmtid="{D5CDD505-2E9C-101B-9397-08002B2CF9AE}" pid="7" name="_EmailStoreID">
    <vt:lpwstr>0000000038A1BB1005E5101AA1BB08002B2A56C200006D737073742E646C6C00000000004E495441F9BFB80100AA0037D96E0000000043003A005C0044006100740061005C004F00750074006C006F006F006B002E007000730074000000</vt:lpwstr>
  </property>
  <property fmtid="{D5CDD505-2E9C-101B-9397-08002B2CF9AE}" pid="8" name="_EmailStoreID0">
    <vt:lpwstr>0000000038A1BB1005E5101AA1BB08002B2A56C20000454D534D44422E444C4C00000000000000001B55FA20AA6611CD9BC800AA002FC45A0C00000050616E6B6165772E43686140746D6262616E6B2E636F6D002F6F3D45786368616E67654C6162732F6F753D45786368616E67652041646D696E697374726174697665204</vt:lpwstr>
  </property>
  <property fmtid="{D5CDD505-2E9C-101B-9397-08002B2CF9AE}" pid="9" name="_EmailStoreID1">
    <vt:lpwstr>7726F7570202846594449424F484632335350444C54292F636E3D526563697069656E74732F636E3D32666434313765663935623734343462613131343862383334353038613964322D50414E4B4145572043484100E94632F4420000000200000010000000500061006E006B006100650077002E0043006800610040007400</vt:lpwstr>
  </property>
  <property fmtid="{D5CDD505-2E9C-101B-9397-08002B2CF9AE}" pid="10" name="_EmailStoreID2">
    <vt:lpwstr>6D006200620061006E006B002E0063006F006D0000000000</vt:lpwstr>
  </property>
  <property fmtid="{D5CDD505-2E9C-101B-9397-08002B2CF9AE}" pid="11" name="_DocHome">
    <vt:i4>2054827444</vt:i4>
  </property>
  <property fmtid="{D5CDD505-2E9C-101B-9397-08002B2CF9AE}" pid="12" name="MSIP_Label_1bfd9de4-406c-4c67-a16d-72319b357204_Enabled">
    <vt:lpwstr>True</vt:lpwstr>
  </property>
  <property fmtid="{D5CDD505-2E9C-101B-9397-08002B2CF9AE}" pid="13" name="MSIP_Label_1bfd9de4-406c-4c67-a16d-72319b357204_Ref">
    <vt:lpwstr>https://api.informationprotection.azure.com/api/771863e0-ae69-42c9-9bb8-40e48d597651</vt:lpwstr>
  </property>
  <property fmtid="{D5CDD505-2E9C-101B-9397-08002B2CF9AE}" pid="14" name="MSIP_Label_1bfd9de4-406c-4c67-a16d-72319b357204_AssignedBy">
    <vt:lpwstr>16609@tmbbank.com</vt:lpwstr>
  </property>
  <property fmtid="{D5CDD505-2E9C-101B-9397-08002B2CF9AE}" pid="15" name="MSIP_Label_1bfd9de4-406c-4c67-a16d-72319b357204_DateCreated">
    <vt:lpwstr>2018-07-24T17:08:11.0824802+07:00</vt:lpwstr>
  </property>
  <property fmtid="{D5CDD505-2E9C-101B-9397-08002B2CF9AE}" pid="16" name="MSIP_Label_1bfd9de4-406c-4c67-a16d-72319b357204_Name">
    <vt:lpwstr>Public [C1]</vt:lpwstr>
  </property>
  <property fmtid="{D5CDD505-2E9C-101B-9397-08002B2CF9AE}" pid="17" name="MSIP_Label_1bfd9de4-406c-4c67-a16d-72319b357204_Extended_MSFT_Method">
    <vt:lpwstr>Automatic</vt:lpwstr>
  </property>
  <property fmtid="{D5CDD505-2E9C-101B-9397-08002B2CF9AE}" pid="18" name="EngagementID">
    <vt:lpwstr>d071ee86-85a3-4cee-918c-06ce58558359</vt:lpwstr>
  </property>
  <property fmtid="{D5CDD505-2E9C-101B-9397-08002B2CF9AE}" pid="19" name="LibraryID">
    <vt:lpwstr>Audit Files</vt:lpwstr>
  </property>
  <property fmtid="{D5CDD505-2E9C-101B-9397-08002B2CF9AE}" pid="20" name="DocumentID">
    <vt:lpwstr>1B58923F-5EF7-47E7-88D8-02218B125402</vt:lpwstr>
  </property>
  <property fmtid="{D5CDD505-2E9C-101B-9397-08002B2CF9AE}" pid="21" name="ComponentID">
    <vt:lpwstr>9F524CC5-BDDE-4620-8A3C-6D3D2F1A4B18</vt:lpwstr>
  </property>
  <property fmtid="{D5CDD505-2E9C-101B-9397-08002B2CF9AE}" pid="22" name="ComponentName">
    <vt:lpwstr>964319_SEPARATE_TMB Bank Public Company Limited_30 JUN 2020</vt:lpwstr>
  </property>
  <property fmtid="{D5CDD505-2E9C-101B-9397-08002B2CF9AE}" pid="23" name="Locale">
    <vt:lpwstr>en</vt:lpwstr>
  </property>
  <property fmtid="{D5CDD505-2E9C-101B-9397-08002B2CF9AE}" pid="24" name="FilePath">
    <vt:lpwstr>C:\ProgramData\eAudIT\DM\d071ee86-85a3-4cee-918c-06ce58558359\ReadOnlyDocs\\Q1.7.1.1.5.0080tha509a201b-03e-1 V 1.4.docx</vt:lpwstr>
  </property>
  <property fmtid="{D5CDD505-2E9C-101B-9397-08002B2CF9AE}" pid="25" name="SiteType">
    <vt:lpwstr>Engagement2018</vt:lpwstr>
  </property>
  <property fmtid="{D5CDD505-2E9C-101B-9397-08002B2CF9AE}" pid="26" name="ResourceDBName">
    <vt:lpwstr>eAudITAppDB2019_FSAV1</vt:lpwstr>
  </property>
  <property fmtid="{D5CDD505-2E9C-101B-9397-08002B2CF9AE}" pid="27" name="Product">
    <vt:lpwstr>eAudIT2018</vt:lpwstr>
  </property>
  <property fmtid="{D5CDD505-2E9C-101B-9397-08002B2CF9AE}" pid="28" name="Version">
    <vt:lpwstr>V1</vt:lpwstr>
  </property>
  <property fmtid="{D5CDD505-2E9C-101B-9397-08002B2CF9AE}" pid="29" name="IsMembershipServiceImplemented">
    <vt:lpwstr>False</vt:lpwstr>
  </property>
  <property fmtid="{D5CDD505-2E9C-101B-9397-08002B2CF9AE}" pid="30" name="OnLine">
    <vt:lpwstr>False</vt:lpwstr>
  </property>
  <property fmtid="{D5CDD505-2E9C-101B-9397-08002B2CF9AE}" pid="31" name="SiteSource">
    <vt:lpwstr>Workgroup</vt:lpwstr>
  </property>
  <property fmtid="{D5CDD505-2E9C-101B-9397-08002B2CF9AE}" pid="32" name="RestrictedRibbons">
    <vt:lpwstr>AI-T|CT-T</vt:lpwstr>
  </property>
  <property fmtid="{D5CDD505-2E9C-101B-9397-08002B2CF9AE}" pid="33" name="ContentTypeId">
    <vt:lpwstr>0x0101008B504E64AA7E3A47910C1607C07C69DD</vt:lpwstr>
  </property>
</Properties>
</file>