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A32A0" w14:textId="0DEC55C2" w:rsidR="002E1256" w:rsidRPr="00081D48" w:rsidRDefault="002E1256" w:rsidP="00191992">
      <w:pPr>
        <w:spacing w:line="240" w:lineRule="atLeast"/>
        <w:jc w:val="center"/>
        <w:rPr>
          <w:rFonts w:cs="Cordia New" w:hint="cs"/>
          <w:cs/>
          <w:lang w:val="en-US" w:bidi="th-TH"/>
        </w:rPr>
      </w:pPr>
    </w:p>
    <w:p w14:paraId="4994EC81" w14:textId="77777777" w:rsidR="00183FB7" w:rsidRPr="00313788" w:rsidRDefault="009453E1" w:rsidP="005748C7">
      <w:pPr>
        <w:spacing w:line="240" w:lineRule="atLeast"/>
        <w:rPr>
          <w:rFonts w:cstheme="minorBidi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413F70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9B917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928A174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16C6B875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BA44CA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392524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r w:rsidRPr="00392524">
        <w:rPr>
          <w:rFonts w:ascii="CordiaUPC" w:hAnsi="CordiaUPC" w:cs="CordiaUPC" w:hint="cs"/>
          <w:sz w:val="40"/>
          <w:szCs w:val="40"/>
        </w:rPr>
        <w:t>TMB</w:t>
      </w:r>
      <w:r w:rsidRPr="00392524">
        <w:rPr>
          <w:rFonts w:ascii="CordiaUPC" w:hAnsi="CordiaUPC" w:cs="CordiaUPC"/>
          <w:sz w:val="40"/>
          <w:szCs w:val="40"/>
        </w:rPr>
        <w:t xml:space="preserve">Thanachart Bank </w:t>
      </w:r>
      <w:r w:rsidRPr="00392524">
        <w:rPr>
          <w:rFonts w:ascii="CordiaUPC" w:hAnsi="CordiaUPC" w:cs="CordiaUPC" w:hint="cs"/>
          <w:sz w:val="40"/>
          <w:szCs w:val="40"/>
        </w:rPr>
        <w:t>Public Company Limited</w:t>
      </w:r>
    </w:p>
    <w:p w14:paraId="0AE19882" w14:textId="55D84C48" w:rsidR="005E5FDE" w:rsidRPr="00392524" w:rsidRDefault="000F6243" w:rsidP="007A3CAE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392524">
        <w:rPr>
          <w:rFonts w:ascii="CordiaUPC" w:hAnsi="CordiaUPC" w:cs="CordiaUPC" w:hint="cs"/>
          <w:sz w:val="40"/>
          <w:szCs w:val="40"/>
        </w:rPr>
        <w:t>and its Subsidiaries</w:t>
      </w:r>
    </w:p>
    <w:p w14:paraId="0BA4734B" w14:textId="77777777" w:rsidR="004250F1" w:rsidRPr="00392524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EEFCAEF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48BEA984" w14:textId="1B6AAA75" w:rsidR="00D257F4" w:rsidRPr="005B2349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>for the three-month</w:t>
      </w:r>
      <w:r w:rsidR="0023114F">
        <w:rPr>
          <w:rFonts w:ascii="CordiaUPC" w:eastAsia="Times New Roman" w:hAnsi="CordiaUPC" w:cs="CordiaUPC" w:hint="cs"/>
          <w:sz w:val="36"/>
          <w:szCs w:val="3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period ended </w:t>
      </w:r>
    </w:p>
    <w:p w14:paraId="5DA8853B" w14:textId="67008D3E" w:rsidR="00722829" w:rsidRPr="00720B05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val="en-US" w:bidi="th-TH"/>
        </w:rPr>
      </w:pPr>
      <w:r w:rsidRPr="00C91A4A">
        <w:rPr>
          <w:rFonts w:ascii="CordiaUPC" w:eastAsia="Times New Roman" w:hAnsi="CordiaUPC" w:cs="CordiaUPC" w:hint="cs"/>
          <w:sz w:val="36"/>
          <w:szCs w:val="36"/>
        </w:rPr>
        <w:t>3</w:t>
      </w:r>
      <w:r w:rsidR="00A9133C">
        <w:rPr>
          <w:rFonts w:ascii="CordiaUPC" w:eastAsia="Times New Roman" w:hAnsi="CordiaUPC" w:cs="CordiaUPC"/>
          <w:sz w:val="36"/>
          <w:szCs w:val="36"/>
          <w:lang w:val="en-US"/>
        </w:rPr>
        <w:t>1</w:t>
      </w:r>
      <w:r w:rsidR="0023114F">
        <w:rPr>
          <w:rFonts w:ascii="CordiaUPC" w:eastAsia="Times New Roman" w:hAnsi="CordiaUPC" w:cs="CordiaUPC"/>
          <w:sz w:val="36"/>
          <w:szCs w:val="36"/>
        </w:rPr>
        <w:t xml:space="preserve"> </w:t>
      </w:r>
      <w:r w:rsidR="00A9133C">
        <w:rPr>
          <w:rFonts w:ascii="CordiaUPC" w:eastAsia="Times New Roman" w:hAnsi="CordiaUPC" w:cs="CordiaUPC"/>
          <w:sz w:val="36"/>
          <w:szCs w:val="36"/>
        </w:rPr>
        <w:t>March</w:t>
      </w:r>
      <w:r w:rsidRPr="00C91A4A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722829" w:rsidRPr="00C91A4A">
        <w:rPr>
          <w:rFonts w:ascii="CordiaUPC" w:eastAsia="Times New Roman" w:hAnsi="CordiaUPC" w:cs="CordiaUPC" w:hint="cs"/>
          <w:sz w:val="36"/>
          <w:szCs w:val="36"/>
        </w:rPr>
        <w:t>202</w:t>
      </w:r>
      <w:r w:rsidR="00A9133C">
        <w:rPr>
          <w:rFonts w:ascii="CordiaUPC" w:eastAsia="Times New Roman" w:hAnsi="CordiaUPC" w:cs="CordiaUPC"/>
          <w:sz w:val="36"/>
          <w:szCs w:val="45"/>
          <w:lang w:bidi="th-TH"/>
        </w:rPr>
        <w:t>5</w:t>
      </w:r>
    </w:p>
    <w:p w14:paraId="250C087E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1AFE58C3" w14:textId="17189AAB" w:rsidR="00722829" w:rsidRPr="00392524" w:rsidRDefault="00722829" w:rsidP="0045378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hAnsi="CordiaUPC" w:cs="CordiaUPC"/>
          <w:sz w:val="36"/>
          <w:szCs w:val="36"/>
        </w:rPr>
      </w:pP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</w:t>
      </w:r>
      <w:r w:rsidR="0045378A">
        <w:rPr>
          <w:rFonts w:ascii="CordiaUPC" w:eastAsia="Times New Roman" w:hAnsi="CordiaUPC" w:cs="CordiaUPC"/>
          <w:spacing w:val="-3"/>
          <w:sz w:val="36"/>
          <w:szCs w:val="36"/>
          <w:lang w:val="en-US" w:bidi="th-TH"/>
        </w:rPr>
        <w:t xml:space="preserve">review 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>report</w:t>
      </w:r>
    </w:p>
    <w:p w14:paraId="7A67A140" w14:textId="77777777" w:rsidR="00ED42E6" w:rsidRPr="00392524" w:rsidRDefault="00ED42E6" w:rsidP="00ED42E6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4A209A9" w14:textId="77777777" w:rsidR="000F1CCF" w:rsidRPr="00392524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392524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392524" w:rsidSect="00C364E9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392524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bidi="th-TH"/>
        </w:rPr>
      </w:pPr>
    </w:p>
    <w:p w14:paraId="4835650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66581A" w14:textId="77777777" w:rsidR="002C3108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06F8AF6" w14:textId="77777777" w:rsidR="002C3108" w:rsidRPr="00392524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392524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78DF43CC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570814CE" w14:textId="77777777" w:rsidR="002C3108" w:rsidRPr="00392524" w:rsidRDefault="002C3108" w:rsidP="002C3108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392524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392524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6C12F6C1" w14:textId="77777777" w:rsidR="002C3108" w:rsidRPr="00392524" w:rsidRDefault="002C3108" w:rsidP="002C3108">
      <w:pPr>
        <w:rPr>
          <w:rFonts w:eastAsia="Times New Roman" w:cs="Times New Roman"/>
          <w:b/>
          <w:bCs/>
          <w:sz w:val="24"/>
          <w:szCs w:val="24"/>
        </w:rPr>
      </w:pPr>
    </w:p>
    <w:p w14:paraId="2E9134BD" w14:textId="77777777" w:rsidR="002C3108" w:rsidRPr="00392524" w:rsidRDefault="002C3108" w:rsidP="002C3108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TMB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13A0FC6C" w14:textId="77777777" w:rsidR="002C3108" w:rsidRPr="00392524" w:rsidRDefault="002C3108" w:rsidP="002C3108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220072D5" w14:textId="2C834BC3" w:rsidR="002C3108" w:rsidRPr="005B2349" w:rsidRDefault="002C3108" w:rsidP="001B6A0C">
      <w:pPr>
        <w:shd w:val="clear" w:color="auto" w:fill="FFFFFF"/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lang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and its subsidiaries (the “Group”), and of 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(the “Bank”) respectively, as at </w:t>
      </w:r>
      <w:r w:rsidRPr="001C7C10">
        <w:rPr>
          <w:rFonts w:ascii="CordiaUPC" w:eastAsia="Times New Roman" w:hAnsi="CordiaUPC" w:cs="CordiaUPC"/>
          <w:sz w:val="26"/>
          <w:szCs w:val="26"/>
          <w:lang w:bidi="th-TH"/>
        </w:rPr>
        <w:t>3</w:t>
      </w:r>
      <w:r w:rsidR="006068CB">
        <w:rPr>
          <w:rFonts w:ascii="CordiaUPC" w:eastAsia="Times New Roman" w:hAnsi="CordiaUPC" w:cs="CordiaUPC"/>
          <w:sz w:val="26"/>
          <w:szCs w:val="26"/>
          <w:lang w:bidi="th-TH"/>
        </w:rPr>
        <w:t>1</w:t>
      </w:r>
      <w:r w:rsidR="0072227B">
        <w:rPr>
          <w:rFonts w:ascii="CordiaUPC" w:eastAsia="Times New Roman" w:hAnsi="CordiaUPC" w:cs="CordiaUPC"/>
          <w:sz w:val="26"/>
          <w:szCs w:val="26"/>
          <w:lang w:bidi="th-TH"/>
        </w:rPr>
        <w:t xml:space="preserve"> </w:t>
      </w:r>
      <w:r w:rsidR="006068CB">
        <w:rPr>
          <w:rFonts w:ascii="CordiaUPC" w:eastAsia="Times New Roman" w:hAnsi="CordiaUPC" w:cs="CordiaUPC"/>
          <w:sz w:val="26"/>
          <w:szCs w:val="26"/>
          <w:lang w:bidi="th-TH"/>
        </w:rPr>
        <w:t>March</w:t>
      </w:r>
      <w:r w:rsidRPr="001C7C10">
        <w:rPr>
          <w:rFonts w:ascii="CordiaUPC" w:eastAsia="Times New Roman" w:hAnsi="CordiaUPC" w:cs="CordiaUPC"/>
          <w:sz w:val="26"/>
          <w:szCs w:val="26"/>
          <w:lang w:bidi="th-TH"/>
        </w:rPr>
        <w:t xml:space="preserve"> 202</w:t>
      </w:r>
      <w:r w:rsidR="006068CB">
        <w:rPr>
          <w:rFonts w:ascii="CordiaUPC" w:eastAsia="Times New Roman" w:hAnsi="CordiaUPC" w:cs="CordiaUPC"/>
          <w:sz w:val="26"/>
          <w:szCs w:val="26"/>
          <w:lang w:bidi="th-TH"/>
        </w:rPr>
        <w:t>5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; the consolidated and the Bank </w:t>
      </w:r>
      <w:r w:rsidRPr="005724A3">
        <w:rPr>
          <w:rFonts w:ascii="CordiaUPC" w:eastAsia="Times New Roman" w:hAnsi="CordiaUPC" w:cs="CordiaUPC" w:hint="cs"/>
          <w:sz w:val="26"/>
          <w:szCs w:val="26"/>
          <w:lang w:bidi="th-TH"/>
        </w:rPr>
        <w:t>only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statements of profit or loss and other comprehensive </w:t>
      </w:r>
      <w:r w:rsidR="001B6A0C" w:rsidRPr="005B2349">
        <w:rPr>
          <w:rFonts w:ascii="CordiaUPC" w:eastAsia="Times New Roman" w:hAnsi="CordiaUPC" w:cs="CordiaUPC"/>
          <w:sz w:val="26"/>
          <w:szCs w:val="26"/>
          <w:lang w:bidi="th-TH"/>
        </w:rPr>
        <w:t>income, changes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in equity and cash flows </w:t>
      </w:r>
      <w:r w:rsidR="0072227B">
        <w:rPr>
          <w:rFonts w:ascii="CordiaUPC" w:hAnsi="CordiaUPC" w:cs="CordiaUPC"/>
          <w:sz w:val="26"/>
          <w:szCs w:val="26"/>
          <w:lang w:bidi="th-TH"/>
        </w:rPr>
        <w:t xml:space="preserve">for the </w:t>
      </w:r>
      <w:r w:rsidR="001B6A0C">
        <w:rPr>
          <w:rFonts w:ascii="CordiaUPC" w:hAnsi="CordiaUPC" w:cs="CordiaUPC"/>
          <w:sz w:val="26"/>
          <w:szCs w:val="26"/>
          <w:lang w:bidi="th-TH"/>
        </w:rPr>
        <w:t>three</w:t>
      </w:r>
      <w:r w:rsidR="0072227B">
        <w:rPr>
          <w:rFonts w:ascii="CordiaUPC" w:hAnsi="CordiaUPC" w:cs="CordiaUPC"/>
          <w:sz w:val="26"/>
          <w:szCs w:val="26"/>
          <w:lang w:bidi="th-TH"/>
        </w:rPr>
        <w:t>-month</w:t>
      </w:r>
      <w:r w:rsidRPr="006E00EA">
        <w:rPr>
          <w:rFonts w:ascii="CordiaUPC" w:hAnsi="CordiaUPC" w:cs="CordiaUPC" w:hint="cs"/>
          <w:sz w:val="26"/>
          <w:szCs w:val="26"/>
          <w:lang w:bidi="th-TH"/>
        </w:rPr>
        <w:t xml:space="preserve"> period</w:t>
      </w:r>
      <w:r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6E00EA">
        <w:rPr>
          <w:rFonts w:ascii="CordiaUPC" w:hAnsi="CordiaUPC" w:cs="CordiaUPC" w:hint="cs"/>
          <w:sz w:val="26"/>
          <w:szCs w:val="26"/>
          <w:lang w:bidi="th-TH"/>
        </w:rPr>
        <w:t>ended</w:t>
      </w:r>
      <w:r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1B6A0C">
        <w:rPr>
          <w:rFonts w:ascii="CordiaUPC" w:eastAsia="Times New Roman" w:hAnsi="CordiaUPC" w:cs="CordiaUPC"/>
          <w:sz w:val="26"/>
          <w:szCs w:val="26"/>
          <w:lang w:val="en-US" w:bidi="th-TH"/>
        </w:rPr>
        <w:t>31 March 2025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; and the condensed notes (“interim financial information”).</w:t>
      </w:r>
      <w:r w:rsidRPr="005B2349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My responsibility is to express a conclusion on this interim financial information based on my review.</w:t>
      </w:r>
    </w:p>
    <w:p w14:paraId="064226AE" w14:textId="77777777" w:rsidR="002C3108" w:rsidRPr="005B2349" w:rsidRDefault="002C3108" w:rsidP="002C3108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32D297C3" w14:textId="77777777" w:rsidR="002C3108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5414D04E" w14:textId="77777777" w:rsidR="002C3108" w:rsidRPr="008E77EF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</w:p>
    <w:p w14:paraId="3D883094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5B2349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2CBC7B5A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5D50083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6781931B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0F553C3" w14:textId="77777777" w:rsidR="002C3108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5B2349">
        <w:rPr>
          <w:rFonts w:ascii="CordiaUPC" w:eastAsia="Times New Roman" w:hAnsi="CordiaUPC" w:cs="CordiaUPC"/>
          <w:sz w:val="26"/>
          <w:szCs w:val="26"/>
        </w:rPr>
        <w:t>the regulations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0E9B61B2" w14:textId="77777777" w:rsidR="002C3108" w:rsidRPr="00B51C2A" w:rsidRDefault="002C3108" w:rsidP="002C3108">
      <w:pPr>
        <w:autoSpaceDE w:val="0"/>
        <w:autoSpaceDN w:val="0"/>
        <w:adjustRightInd w:val="0"/>
        <w:spacing w:line="240" w:lineRule="atLeast"/>
        <w:jc w:val="thaiDistribute"/>
        <w:rPr>
          <w:rFonts w:ascii="CordiaUPC" w:eastAsia="Times New Roman" w:hAnsi="CordiaUPC" w:cs="CordiaUPC"/>
          <w:sz w:val="28"/>
          <w:szCs w:val="28"/>
          <w:lang w:val="en-US"/>
        </w:rPr>
      </w:pPr>
    </w:p>
    <w:p w14:paraId="79FF94E5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cs/>
          <w:lang w:bidi="th-TH"/>
        </w:rPr>
      </w:pPr>
    </w:p>
    <w:p w14:paraId="5D000DF9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Cs/>
          <w:sz w:val="26"/>
          <w:szCs w:val="26"/>
        </w:rPr>
      </w:pPr>
    </w:p>
    <w:p w14:paraId="6625022A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  <w:cs/>
          <w:lang w:bidi="th-TH"/>
        </w:rPr>
      </w:pPr>
    </w:p>
    <w:p w14:paraId="34D0F700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</w:rPr>
      </w:pPr>
    </w:p>
    <w:p w14:paraId="4FA08A80" w14:textId="77777777" w:rsidR="002C3108" w:rsidRPr="00F81AF1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5CEE1F9F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(</w:t>
      </w:r>
      <w:r w:rsidRPr="00392524">
        <w:rPr>
          <w:rFonts w:ascii="CordiaUPC" w:eastAsia="Times New Roman" w:hAnsi="CordiaUPC" w:cs="CordiaUPC"/>
          <w:sz w:val="26"/>
          <w:szCs w:val="26"/>
        </w:rPr>
        <w:t>Chokechai Ngamwutikul</w:t>
      </w:r>
      <w:r w:rsidRPr="00392524">
        <w:rPr>
          <w:rFonts w:ascii="CordiaUPC" w:eastAsia="Times New Roman" w:hAnsi="CordiaUPC" w:cs="CordiaUPC" w:hint="cs"/>
          <w:sz w:val="26"/>
          <w:szCs w:val="26"/>
        </w:rPr>
        <w:t>)</w:t>
      </w:r>
    </w:p>
    <w:p w14:paraId="36400FC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2A9DFD1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Registration No. </w:t>
      </w:r>
      <w:r w:rsidRPr="00392524">
        <w:rPr>
          <w:rFonts w:ascii="CordiaUPC" w:hAnsi="CordiaUPC" w:cs="CordiaUPC"/>
          <w:sz w:val="26"/>
          <w:szCs w:val="26"/>
        </w:rPr>
        <w:t>9728</w:t>
      </w:r>
    </w:p>
    <w:p w14:paraId="59FC3A4D" w14:textId="77777777" w:rsidR="002C3108" w:rsidRPr="00392524" w:rsidRDefault="002C3108" w:rsidP="002C3108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3C5592F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39F3ABED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KPMG Phoomchai Audit Ltd.</w:t>
      </w:r>
    </w:p>
    <w:p w14:paraId="541784A7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31ACFA47" w14:textId="5F9601F6" w:rsidR="00BA6A58" w:rsidRPr="002C3108" w:rsidRDefault="001B6A0C" w:rsidP="001B6A0C">
      <w:pPr>
        <w:spacing w:line="240" w:lineRule="exact"/>
        <w:rPr>
          <w:rFonts w:ascii="CordiaUPC" w:hAnsi="CordiaUPC" w:cs="CordiaUPC"/>
          <w:b/>
          <w:bCs/>
          <w:color w:val="FF0000"/>
          <w:sz w:val="26"/>
          <w:szCs w:val="26"/>
          <w:highlight w:val="green"/>
          <w:lang w:val="en-US"/>
        </w:rPr>
      </w:pPr>
      <w:r>
        <w:rPr>
          <w:rFonts w:ascii="CordiaUPC" w:eastAsia="Times New Roman" w:hAnsi="CordiaUPC" w:cs="CordiaUPC"/>
          <w:sz w:val="26"/>
          <w:szCs w:val="26"/>
          <w:lang w:val="en-US" w:bidi="th-TH"/>
        </w:rPr>
        <w:t>9</w:t>
      </w:r>
      <w:r w:rsidR="002C3108" w:rsidRPr="0021791E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</w:t>
      </w:r>
      <w:r>
        <w:rPr>
          <w:rFonts w:ascii="CordiaUPC" w:eastAsia="Times New Roman" w:hAnsi="CordiaUPC" w:cs="CordiaUPC"/>
          <w:sz w:val="26"/>
          <w:szCs w:val="26"/>
          <w:lang w:val="en-US" w:bidi="th-TH"/>
        </w:rPr>
        <w:t>May 2025</w:t>
      </w:r>
    </w:p>
    <w:sectPr w:rsidR="00BA6A58" w:rsidRPr="002C3108" w:rsidSect="002C3108">
      <w:headerReference w:type="default" r:id="rId15"/>
      <w:pgSz w:w="11907" w:h="16840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F6ED8" w14:textId="77777777" w:rsidR="002577B0" w:rsidRDefault="002577B0">
      <w:r>
        <w:separator/>
      </w:r>
    </w:p>
  </w:endnote>
  <w:endnote w:type="continuationSeparator" w:id="0">
    <w:p w14:paraId="399BB776" w14:textId="77777777" w:rsidR="002577B0" w:rsidRDefault="002577B0">
      <w:r>
        <w:continuationSeparator/>
      </w:r>
    </w:p>
  </w:endnote>
  <w:endnote w:type="continuationNotice" w:id="1">
    <w:p w14:paraId="36D013CF" w14:textId="77777777" w:rsidR="002577B0" w:rsidRDefault="002577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E3A6" w14:textId="77777777" w:rsidR="00F777DA" w:rsidRDefault="00F777DA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F777DA" w:rsidRDefault="00F777DA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1376" w14:textId="5C477F8A" w:rsidR="00F777DA" w:rsidRDefault="00F777DA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110076EC" w:rsidR="00F777DA" w:rsidRPr="007103D1" w:rsidRDefault="00F777DA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7809BD">
      <w:rPr>
        <w:i/>
        <w:iCs/>
        <w:noProof/>
        <w:sz w:val="22"/>
        <w:szCs w:val="22"/>
      </w:rPr>
      <w:t>Auditor's report Sep24 EN -RR.docx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5273" w14:textId="63E0AA57" w:rsidR="00F777DA" w:rsidRPr="00EF47D7" w:rsidRDefault="00F777DA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172D4" w14:textId="77777777" w:rsidR="002577B0" w:rsidRDefault="002577B0">
      <w:r>
        <w:separator/>
      </w:r>
    </w:p>
  </w:footnote>
  <w:footnote w:type="continuationSeparator" w:id="0">
    <w:p w14:paraId="1E874D28" w14:textId="77777777" w:rsidR="002577B0" w:rsidRDefault="002577B0">
      <w:r>
        <w:continuationSeparator/>
      </w:r>
    </w:p>
  </w:footnote>
  <w:footnote w:type="continuationNotice" w:id="1">
    <w:p w14:paraId="08CAE136" w14:textId="77777777" w:rsidR="002577B0" w:rsidRDefault="002577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B740" w14:textId="77777777" w:rsidR="00F777DA" w:rsidRDefault="00F777DA">
    <w:pPr>
      <w:pStyle w:val="Header"/>
    </w:pPr>
  </w:p>
  <w:p w14:paraId="07DFDFF4" w14:textId="77777777" w:rsidR="00F777DA" w:rsidRDefault="00F7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D330" w14:textId="77777777" w:rsidR="00CF4296" w:rsidRPr="00C004C6" w:rsidRDefault="00CF4296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35455C8"/>
    <w:multiLevelType w:val="multilevel"/>
    <w:tmpl w:val="46C459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42F20F5"/>
    <w:multiLevelType w:val="hybridMultilevel"/>
    <w:tmpl w:val="B884521E"/>
    <w:lvl w:ilvl="0" w:tplc="03F087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B641D"/>
    <w:multiLevelType w:val="multilevel"/>
    <w:tmpl w:val="72C6AB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440"/>
      </w:pPr>
      <w:rPr>
        <w:rFonts w:hint="default"/>
      </w:rPr>
    </w:lvl>
  </w:abstractNum>
  <w:abstractNum w:abstractNumId="12" w15:restartNumberingAfterBreak="0">
    <w:nsid w:val="07296D04"/>
    <w:multiLevelType w:val="hybridMultilevel"/>
    <w:tmpl w:val="EE3E82C8"/>
    <w:lvl w:ilvl="0" w:tplc="B1A4662A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E952773"/>
    <w:multiLevelType w:val="hybridMultilevel"/>
    <w:tmpl w:val="1C566624"/>
    <w:lvl w:ilvl="0" w:tplc="0BEEF5A8">
      <w:start w:val="1"/>
      <w:numFmt w:val="lowerLetter"/>
      <w:lvlText w:val="(%1)"/>
      <w:lvlJc w:val="left"/>
      <w:pPr>
        <w:ind w:left="1350" w:hanging="360"/>
      </w:pPr>
      <w:rPr>
        <w:rFonts w:hint="default"/>
        <w:b w:val="0"/>
        <w:i/>
        <w:i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5" w15:restartNumberingAfterBreak="0">
    <w:nsid w:val="109311B9"/>
    <w:multiLevelType w:val="hybridMultilevel"/>
    <w:tmpl w:val="5B66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6479E9"/>
    <w:multiLevelType w:val="multilevel"/>
    <w:tmpl w:val="BE241F6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B4E36F4"/>
    <w:multiLevelType w:val="hybridMultilevel"/>
    <w:tmpl w:val="F112D97C"/>
    <w:lvl w:ilvl="0" w:tplc="0000000F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DE369DC"/>
    <w:multiLevelType w:val="hybridMultilevel"/>
    <w:tmpl w:val="990E407A"/>
    <w:lvl w:ilvl="0" w:tplc="C750D52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DFF11E3"/>
    <w:multiLevelType w:val="multilevel"/>
    <w:tmpl w:val="CCE06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EEF215C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3606A94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47623587"/>
    <w:multiLevelType w:val="hybridMultilevel"/>
    <w:tmpl w:val="ACB2C636"/>
    <w:lvl w:ilvl="0" w:tplc="13307EE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A88F8D0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49E81BA9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5987EA7"/>
    <w:multiLevelType w:val="multilevel"/>
    <w:tmpl w:val="9704E1C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DC3E15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3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30976992">
    <w:abstractNumId w:val="2"/>
  </w:num>
  <w:num w:numId="2" w16cid:durableId="1619027592">
    <w:abstractNumId w:val="1"/>
  </w:num>
  <w:num w:numId="3" w16cid:durableId="1288245057">
    <w:abstractNumId w:val="21"/>
  </w:num>
  <w:num w:numId="4" w16cid:durableId="1359306970">
    <w:abstractNumId w:val="22"/>
  </w:num>
  <w:num w:numId="5" w16cid:durableId="1542017625">
    <w:abstractNumId w:val="19"/>
  </w:num>
  <w:num w:numId="6" w16cid:durableId="1714034673">
    <w:abstractNumId w:val="42"/>
  </w:num>
  <w:num w:numId="7" w16cid:durableId="752900892">
    <w:abstractNumId w:val="36"/>
  </w:num>
  <w:num w:numId="8" w16cid:durableId="456921744">
    <w:abstractNumId w:val="34"/>
  </w:num>
  <w:num w:numId="9" w16cid:durableId="1548372566">
    <w:abstractNumId w:val="45"/>
  </w:num>
  <w:num w:numId="10" w16cid:durableId="427577262">
    <w:abstractNumId w:val="18"/>
  </w:num>
  <w:num w:numId="11" w16cid:durableId="507060186">
    <w:abstractNumId w:val="39"/>
  </w:num>
  <w:num w:numId="12" w16cid:durableId="364868756">
    <w:abstractNumId w:val="46"/>
  </w:num>
  <w:num w:numId="13" w16cid:durableId="673462909">
    <w:abstractNumId w:val="14"/>
  </w:num>
  <w:num w:numId="14" w16cid:durableId="27607854">
    <w:abstractNumId w:val="44"/>
  </w:num>
  <w:num w:numId="15" w16cid:durableId="255871342">
    <w:abstractNumId w:val="40"/>
  </w:num>
  <w:num w:numId="16" w16cid:durableId="1299342404">
    <w:abstractNumId w:val="29"/>
  </w:num>
  <w:num w:numId="17" w16cid:durableId="1495801457">
    <w:abstractNumId w:val="47"/>
  </w:num>
  <w:num w:numId="18" w16cid:durableId="189151457">
    <w:abstractNumId w:val="7"/>
  </w:num>
  <w:num w:numId="19" w16cid:durableId="1095445889">
    <w:abstractNumId w:val="28"/>
  </w:num>
  <w:num w:numId="20" w16cid:durableId="1786346900">
    <w:abstractNumId w:val="0"/>
  </w:num>
  <w:num w:numId="21" w16cid:durableId="1976058429">
    <w:abstractNumId w:val="25"/>
  </w:num>
  <w:num w:numId="22" w16cid:durableId="1424497058">
    <w:abstractNumId w:val="20"/>
  </w:num>
  <w:num w:numId="23" w16cid:durableId="241841381">
    <w:abstractNumId w:val="43"/>
  </w:num>
  <w:num w:numId="24" w16cid:durableId="1891382769">
    <w:abstractNumId w:val="27"/>
  </w:num>
  <w:num w:numId="25" w16cid:durableId="676231983">
    <w:abstractNumId w:val="8"/>
  </w:num>
  <w:num w:numId="26" w16cid:durableId="453404996">
    <w:abstractNumId w:val="48"/>
  </w:num>
  <w:num w:numId="27" w16cid:durableId="565725155">
    <w:abstractNumId w:val="24"/>
  </w:num>
  <w:num w:numId="28" w16cid:durableId="175079315">
    <w:abstractNumId w:val="31"/>
  </w:num>
  <w:num w:numId="29" w16cid:durableId="99834230">
    <w:abstractNumId w:val="10"/>
  </w:num>
  <w:num w:numId="30" w16cid:durableId="1122460350">
    <w:abstractNumId w:val="38"/>
  </w:num>
  <w:num w:numId="31" w16cid:durableId="1879581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9676878">
    <w:abstractNumId w:val="23"/>
  </w:num>
  <w:num w:numId="33" w16cid:durableId="1054278878">
    <w:abstractNumId w:val="26"/>
  </w:num>
  <w:num w:numId="34" w16cid:durableId="1769932367">
    <w:abstractNumId w:val="35"/>
  </w:num>
  <w:num w:numId="35" w16cid:durableId="1024332658">
    <w:abstractNumId w:val="32"/>
  </w:num>
  <w:num w:numId="36" w16cid:durableId="717122913">
    <w:abstractNumId w:val="13"/>
  </w:num>
  <w:num w:numId="37" w16cid:durableId="1850290519">
    <w:abstractNumId w:val="41"/>
  </w:num>
  <w:num w:numId="38" w16cid:durableId="116335077">
    <w:abstractNumId w:val="11"/>
  </w:num>
  <w:num w:numId="39" w16cid:durableId="265307267">
    <w:abstractNumId w:val="37"/>
  </w:num>
  <w:num w:numId="40" w16cid:durableId="157234050">
    <w:abstractNumId w:val="9"/>
  </w:num>
  <w:num w:numId="41" w16cid:durableId="1169558516">
    <w:abstractNumId w:val="33"/>
  </w:num>
  <w:num w:numId="42" w16cid:durableId="828985328">
    <w:abstractNumId w:val="44"/>
  </w:num>
  <w:num w:numId="43" w16cid:durableId="1922761351">
    <w:abstractNumId w:val="44"/>
  </w:num>
  <w:num w:numId="44" w16cid:durableId="837118042">
    <w:abstractNumId w:val="44"/>
  </w:num>
  <w:num w:numId="45" w16cid:durableId="74016018">
    <w:abstractNumId w:val="12"/>
  </w:num>
  <w:num w:numId="46" w16cid:durableId="704598085">
    <w:abstractNumId w:val="16"/>
  </w:num>
  <w:num w:numId="47" w16cid:durableId="567687384">
    <w:abstractNumId w:val="15"/>
  </w:num>
  <w:num w:numId="48" w16cid:durableId="10884980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CFC"/>
    <w:rsid w:val="00001DB7"/>
    <w:rsid w:val="00001DD6"/>
    <w:rsid w:val="00001E9F"/>
    <w:rsid w:val="00001F79"/>
    <w:rsid w:val="0000202F"/>
    <w:rsid w:val="0000234C"/>
    <w:rsid w:val="00002352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B1"/>
    <w:rsid w:val="000039C5"/>
    <w:rsid w:val="00003A05"/>
    <w:rsid w:val="00003BF2"/>
    <w:rsid w:val="00003CEA"/>
    <w:rsid w:val="00003F0D"/>
    <w:rsid w:val="00003F13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21"/>
    <w:rsid w:val="00005B66"/>
    <w:rsid w:val="00005C0C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31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D61"/>
    <w:rsid w:val="00007DB4"/>
    <w:rsid w:val="00007E21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36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3C"/>
    <w:rsid w:val="000150D4"/>
    <w:rsid w:val="000154E1"/>
    <w:rsid w:val="000157F4"/>
    <w:rsid w:val="00015875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6AD6"/>
    <w:rsid w:val="0001715C"/>
    <w:rsid w:val="0001720C"/>
    <w:rsid w:val="000172FD"/>
    <w:rsid w:val="00017437"/>
    <w:rsid w:val="00017445"/>
    <w:rsid w:val="000179AC"/>
    <w:rsid w:val="00017A5A"/>
    <w:rsid w:val="00017B2D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FBA"/>
    <w:rsid w:val="00022249"/>
    <w:rsid w:val="00022286"/>
    <w:rsid w:val="00022386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B56"/>
    <w:rsid w:val="00023C63"/>
    <w:rsid w:val="00023CF2"/>
    <w:rsid w:val="00023DCD"/>
    <w:rsid w:val="00023F9A"/>
    <w:rsid w:val="00023FCB"/>
    <w:rsid w:val="0002424C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316"/>
    <w:rsid w:val="000275ED"/>
    <w:rsid w:val="00027620"/>
    <w:rsid w:val="00027692"/>
    <w:rsid w:val="00027837"/>
    <w:rsid w:val="00027A46"/>
    <w:rsid w:val="00027D18"/>
    <w:rsid w:val="00027D6C"/>
    <w:rsid w:val="00030348"/>
    <w:rsid w:val="0003077C"/>
    <w:rsid w:val="00030992"/>
    <w:rsid w:val="00030AB6"/>
    <w:rsid w:val="00031015"/>
    <w:rsid w:val="00031038"/>
    <w:rsid w:val="000311C0"/>
    <w:rsid w:val="00031446"/>
    <w:rsid w:val="000315C4"/>
    <w:rsid w:val="000317FB"/>
    <w:rsid w:val="00031921"/>
    <w:rsid w:val="00031B23"/>
    <w:rsid w:val="00031BF0"/>
    <w:rsid w:val="00031D0C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B00"/>
    <w:rsid w:val="00035FC5"/>
    <w:rsid w:val="000360BA"/>
    <w:rsid w:val="000360EA"/>
    <w:rsid w:val="00036279"/>
    <w:rsid w:val="0003640E"/>
    <w:rsid w:val="0003641D"/>
    <w:rsid w:val="000365D7"/>
    <w:rsid w:val="0003686D"/>
    <w:rsid w:val="000369EB"/>
    <w:rsid w:val="00036B28"/>
    <w:rsid w:val="00036BEB"/>
    <w:rsid w:val="00036CC7"/>
    <w:rsid w:val="00036D36"/>
    <w:rsid w:val="00036E94"/>
    <w:rsid w:val="00036FC1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37CC9"/>
    <w:rsid w:val="00040174"/>
    <w:rsid w:val="00040780"/>
    <w:rsid w:val="000408B0"/>
    <w:rsid w:val="000408E5"/>
    <w:rsid w:val="00040AEA"/>
    <w:rsid w:val="00040D15"/>
    <w:rsid w:val="00040FA5"/>
    <w:rsid w:val="00041071"/>
    <w:rsid w:val="0004117E"/>
    <w:rsid w:val="000412D6"/>
    <w:rsid w:val="00041471"/>
    <w:rsid w:val="0004147F"/>
    <w:rsid w:val="0004191B"/>
    <w:rsid w:val="000419DD"/>
    <w:rsid w:val="00041A71"/>
    <w:rsid w:val="00041B22"/>
    <w:rsid w:val="00041BF0"/>
    <w:rsid w:val="00041F23"/>
    <w:rsid w:val="00042075"/>
    <w:rsid w:val="00042158"/>
    <w:rsid w:val="00042366"/>
    <w:rsid w:val="0004254B"/>
    <w:rsid w:val="00042B74"/>
    <w:rsid w:val="00042DD0"/>
    <w:rsid w:val="00042EDE"/>
    <w:rsid w:val="00043045"/>
    <w:rsid w:val="00043091"/>
    <w:rsid w:val="000430EB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474"/>
    <w:rsid w:val="0004471F"/>
    <w:rsid w:val="000447A1"/>
    <w:rsid w:val="00044A7D"/>
    <w:rsid w:val="00044C96"/>
    <w:rsid w:val="00044E47"/>
    <w:rsid w:val="00044E51"/>
    <w:rsid w:val="00045787"/>
    <w:rsid w:val="0004579E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8D7"/>
    <w:rsid w:val="000479CB"/>
    <w:rsid w:val="00047BE8"/>
    <w:rsid w:val="00047C62"/>
    <w:rsid w:val="00047E36"/>
    <w:rsid w:val="00047E39"/>
    <w:rsid w:val="0005010B"/>
    <w:rsid w:val="000502AA"/>
    <w:rsid w:val="00050316"/>
    <w:rsid w:val="00050374"/>
    <w:rsid w:val="00050431"/>
    <w:rsid w:val="00050651"/>
    <w:rsid w:val="0005082C"/>
    <w:rsid w:val="0005091A"/>
    <w:rsid w:val="00050A97"/>
    <w:rsid w:val="00050C87"/>
    <w:rsid w:val="00050D2A"/>
    <w:rsid w:val="00050F9E"/>
    <w:rsid w:val="00051001"/>
    <w:rsid w:val="00051228"/>
    <w:rsid w:val="00051236"/>
    <w:rsid w:val="000513EB"/>
    <w:rsid w:val="000517C7"/>
    <w:rsid w:val="000517D8"/>
    <w:rsid w:val="00051A9D"/>
    <w:rsid w:val="00051B50"/>
    <w:rsid w:val="00051D9E"/>
    <w:rsid w:val="00051E38"/>
    <w:rsid w:val="000523AC"/>
    <w:rsid w:val="000526C5"/>
    <w:rsid w:val="0005282A"/>
    <w:rsid w:val="0005293A"/>
    <w:rsid w:val="000529F9"/>
    <w:rsid w:val="00052AE8"/>
    <w:rsid w:val="00052B64"/>
    <w:rsid w:val="00052D11"/>
    <w:rsid w:val="00052D5A"/>
    <w:rsid w:val="00052F64"/>
    <w:rsid w:val="0005306D"/>
    <w:rsid w:val="000532E6"/>
    <w:rsid w:val="000535C3"/>
    <w:rsid w:val="000535D1"/>
    <w:rsid w:val="000537F2"/>
    <w:rsid w:val="00053AF2"/>
    <w:rsid w:val="00053D54"/>
    <w:rsid w:val="00053F4E"/>
    <w:rsid w:val="00053F8F"/>
    <w:rsid w:val="0005403D"/>
    <w:rsid w:val="00054078"/>
    <w:rsid w:val="000540AB"/>
    <w:rsid w:val="00054159"/>
    <w:rsid w:val="000545E7"/>
    <w:rsid w:val="000545ED"/>
    <w:rsid w:val="00054BA0"/>
    <w:rsid w:val="00054CC9"/>
    <w:rsid w:val="00054D17"/>
    <w:rsid w:val="00054DF9"/>
    <w:rsid w:val="00055207"/>
    <w:rsid w:val="00055234"/>
    <w:rsid w:val="00055283"/>
    <w:rsid w:val="0005538D"/>
    <w:rsid w:val="000553C9"/>
    <w:rsid w:val="000553CE"/>
    <w:rsid w:val="00055501"/>
    <w:rsid w:val="00055BA4"/>
    <w:rsid w:val="00055BD4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6F7C"/>
    <w:rsid w:val="000571D9"/>
    <w:rsid w:val="00057299"/>
    <w:rsid w:val="00057730"/>
    <w:rsid w:val="000577F6"/>
    <w:rsid w:val="0005782D"/>
    <w:rsid w:val="00057CE7"/>
    <w:rsid w:val="00057F29"/>
    <w:rsid w:val="00060059"/>
    <w:rsid w:val="000601FA"/>
    <w:rsid w:val="00060209"/>
    <w:rsid w:val="000603A2"/>
    <w:rsid w:val="000603FD"/>
    <w:rsid w:val="000604B6"/>
    <w:rsid w:val="00060644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0B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8B"/>
    <w:rsid w:val="000626A6"/>
    <w:rsid w:val="00062C75"/>
    <w:rsid w:val="00062D20"/>
    <w:rsid w:val="00062D2A"/>
    <w:rsid w:val="00062DD5"/>
    <w:rsid w:val="00062F04"/>
    <w:rsid w:val="0006321C"/>
    <w:rsid w:val="00063269"/>
    <w:rsid w:val="000633B0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AE1"/>
    <w:rsid w:val="00063CF6"/>
    <w:rsid w:val="00063E25"/>
    <w:rsid w:val="00064139"/>
    <w:rsid w:val="0006415A"/>
    <w:rsid w:val="000641C0"/>
    <w:rsid w:val="000642EC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59C"/>
    <w:rsid w:val="00067663"/>
    <w:rsid w:val="00067A72"/>
    <w:rsid w:val="00067B2B"/>
    <w:rsid w:val="00067F68"/>
    <w:rsid w:val="00067FA0"/>
    <w:rsid w:val="00067FE3"/>
    <w:rsid w:val="00067FF8"/>
    <w:rsid w:val="0007026E"/>
    <w:rsid w:val="00070597"/>
    <w:rsid w:val="00070645"/>
    <w:rsid w:val="0007075E"/>
    <w:rsid w:val="00070762"/>
    <w:rsid w:val="00070840"/>
    <w:rsid w:val="000709E9"/>
    <w:rsid w:val="00070A57"/>
    <w:rsid w:val="00070C42"/>
    <w:rsid w:val="00070EC4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695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669"/>
    <w:rsid w:val="000767D2"/>
    <w:rsid w:val="0007685B"/>
    <w:rsid w:val="00076A32"/>
    <w:rsid w:val="00076C6A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6BF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1DB1"/>
    <w:rsid w:val="00082373"/>
    <w:rsid w:val="00082384"/>
    <w:rsid w:val="000826DD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6DB"/>
    <w:rsid w:val="000838DA"/>
    <w:rsid w:val="00083A50"/>
    <w:rsid w:val="00083ACA"/>
    <w:rsid w:val="00083C4E"/>
    <w:rsid w:val="00083D21"/>
    <w:rsid w:val="00083FB2"/>
    <w:rsid w:val="000841B0"/>
    <w:rsid w:val="000842C1"/>
    <w:rsid w:val="0008434F"/>
    <w:rsid w:val="00084376"/>
    <w:rsid w:val="0008437D"/>
    <w:rsid w:val="00084436"/>
    <w:rsid w:val="00084475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E34"/>
    <w:rsid w:val="000852B8"/>
    <w:rsid w:val="00085335"/>
    <w:rsid w:val="000853D8"/>
    <w:rsid w:val="00085678"/>
    <w:rsid w:val="0008597C"/>
    <w:rsid w:val="00085988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811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964"/>
    <w:rsid w:val="00090998"/>
    <w:rsid w:val="00090BDF"/>
    <w:rsid w:val="00090F1F"/>
    <w:rsid w:val="00090F91"/>
    <w:rsid w:val="000910F8"/>
    <w:rsid w:val="000911BD"/>
    <w:rsid w:val="0009126F"/>
    <w:rsid w:val="00091392"/>
    <w:rsid w:val="00091492"/>
    <w:rsid w:val="00091498"/>
    <w:rsid w:val="00091839"/>
    <w:rsid w:val="0009189D"/>
    <w:rsid w:val="000918D9"/>
    <w:rsid w:val="00091C34"/>
    <w:rsid w:val="00091C7F"/>
    <w:rsid w:val="00091CB2"/>
    <w:rsid w:val="00091D93"/>
    <w:rsid w:val="000922D0"/>
    <w:rsid w:val="0009242D"/>
    <w:rsid w:val="0009264A"/>
    <w:rsid w:val="0009280D"/>
    <w:rsid w:val="0009286C"/>
    <w:rsid w:val="0009287C"/>
    <w:rsid w:val="00092A50"/>
    <w:rsid w:val="00092A56"/>
    <w:rsid w:val="00092EE4"/>
    <w:rsid w:val="000931AB"/>
    <w:rsid w:val="00093352"/>
    <w:rsid w:val="0009353F"/>
    <w:rsid w:val="000935A9"/>
    <w:rsid w:val="00093615"/>
    <w:rsid w:val="0009382A"/>
    <w:rsid w:val="00093860"/>
    <w:rsid w:val="000938ED"/>
    <w:rsid w:val="00093C79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9D7"/>
    <w:rsid w:val="00095AF8"/>
    <w:rsid w:val="00095D3F"/>
    <w:rsid w:val="00096430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393"/>
    <w:rsid w:val="000A06F7"/>
    <w:rsid w:val="000A085B"/>
    <w:rsid w:val="000A09A9"/>
    <w:rsid w:val="000A0AE1"/>
    <w:rsid w:val="000A0B54"/>
    <w:rsid w:val="000A0BA4"/>
    <w:rsid w:val="000A0BE8"/>
    <w:rsid w:val="000A0C94"/>
    <w:rsid w:val="000A0F1A"/>
    <w:rsid w:val="000A134A"/>
    <w:rsid w:val="000A1415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2F2"/>
    <w:rsid w:val="000A459C"/>
    <w:rsid w:val="000A45E1"/>
    <w:rsid w:val="000A46AE"/>
    <w:rsid w:val="000A481E"/>
    <w:rsid w:val="000A4898"/>
    <w:rsid w:val="000A48D3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009"/>
    <w:rsid w:val="000A71F1"/>
    <w:rsid w:val="000A73EE"/>
    <w:rsid w:val="000A7461"/>
    <w:rsid w:val="000A74A8"/>
    <w:rsid w:val="000A75F2"/>
    <w:rsid w:val="000A760B"/>
    <w:rsid w:val="000A78CD"/>
    <w:rsid w:val="000A7A5A"/>
    <w:rsid w:val="000A7ABD"/>
    <w:rsid w:val="000A7FE9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AED"/>
    <w:rsid w:val="000B1CFD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32E"/>
    <w:rsid w:val="000B4476"/>
    <w:rsid w:val="000B44C9"/>
    <w:rsid w:val="000B4845"/>
    <w:rsid w:val="000B496B"/>
    <w:rsid w:val="000B4AEE"/>
    <w:rsid w:val="000B4BE3"/>
    <w:rsid w:val="000B4BFF"/>
    <w:rsid w:val="000B4C84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3B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11EB"/>
    <w:rsid w:val="000C126A"/>
    <w:rsid w:val="000C1698"/>
    <w:rsid w:val="000C188B"/>
    <w:rsid w:val="000C1A04"/>
    <w:rsid w:val="000C1BAF"/>
    <w:rsid w:val="000C1BCF"/>
    <w:rsid w:val="000C1D18"/>
    <w:rsid w:val="000C225B"/>
    <w:rsid w:val="000C22FC"/>
    <w:rsid w:val="000C23A0"/>
    <w:rsid w:val="000C2485"/>
    <w:rsid w:val="000C26A2"/>
    <w:rsid w:val="000C26E2"/>
    <w:rsid w:val="000C271D"/>
    <w:rsid w:val="000C288B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DF9"/>
    <w:rsid w:val="000C4F2A"/>
    <w:rsid w:val="000C507C"/>
    <w:rsid w:val="000C52CD"/>
    <w:rsid w:val="000C52F9"/>
    <w:rsid w:val="000C5512"/>
    <w:rsid w:val="000C5830"/>
    <w:rsid w:val="000C5920"/>
    <w:rsid w:val="000C5A25"/>
    <w:rsid w:val="000C5BE5"/>
    <w:rsid w:val="000C5D34"/>
    <w:rsid w:val="000C5D70"/>
    <w:rsid w:val="000C5F67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5F6"/>
    <w:rsid w:val="000C76B6"/>
    <w:rsid w:val="000C780F"/>
    <w:rsid w:val="000C7858"/>
    <w:rsid w:val="000C7A9E"/>
    <w:rsid w:val="000D01A9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DD7"/>
    <w:rsid w:val="000D1E76"/>
    <w:rsid w:val="000D204C"/>
    <w:rsid w:val="000D20A6"/>
    <w:rsid w:val="000D2135"/>
    <w:rsid w:val="000D2184"/>
    <w:rsid w:val="000D22D6"/>
    <w:rsid w:val="000D238F"/>
    <w:rsid w:val="000D285E"/>
    <w:rsid w:val="000D2983"/>
    <w:rsid w:val="000D2B25"/>
    <w:rsid w:val="000D2BC3"/>
    <w:rsid w:val="000D2BE2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9E0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C58"/>
    <w:rsid w:val="000D6E6D"/>
    <w:rsid w:val="000D6ECE"/>
    <w:rsid w:val="000D7050"/>
    <w:rsid w:val="000D70F4"/>
    <w:rsid w:val="000D7224"/>
    <w:rsid w:val="000D727F"/>
    <w:rsid w:val="000D735D"/>
    <w:rsid w:val="000D738D"/>
    <w:rsid w:val="000D7581"/>
    <w:rsid w:val="000D7658"/>
    <w:rsid w:val="000D767F"/>
    <w:rsid w:val="000D76D5"/>
    <w:rsid w:val="000D77C8"/>
    <w:rsid w:val="000D780E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B5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85D"/>
    <w:rsid w:val="000E4B45"/>
    <w:rsid w:val="000E4F1D"/>
    <w:rsid w:val="000E50D8"/>
    <w:rsid w:val="000E5152"/>
    <w:rsid w:val="000E5247"/>
    <w:rsid w:val="000E5395"/>
    <w:rsid w:val="000E55CF"/>
    <w:rsid w:val="000E59BA"/>
    <w:rsid w:val="000E5ACA"/>
    <w:rsid w:val="000E5ADF"/>
    <w:rsid w:val="000E5AFC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FF9"/>
    <w:rsid w:val="000E700E"/>
    <w:rsid w:val="000E7089"/>
    <w:rsid w:val="000E718B"/>
    <w:rsid w:val="000E733E"/>
    <w:rsid w:val="000E7518"/>
    <w:rsid w:val="000E7669"/>
    <w:rsid w:val="000E77E1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A91"/>
    <w:rsid w:val="000F0AD5"/>
    <w:rsid w:val="000F0E6F"/>
    <w:rsid w:val="000F0ECE"/>
    <w:rsid w:val="000F0F43"/>
    <w:rsid w:val="000F1062"/>
    <w:rsid w:val="000F130D"/>
    <w:rsid w:val="000F190E"/>
    <w:rsid w:val="000F1A84"/>
    <w:rsid w:val="000F1A91"/>
    <w:rsid w:val="000F1B01"/>
    <w:rsid w:val="000F1CCF"/>
    <w:rsid w:val="000F1D80"/>
    <w:rsid w:val="000F1EBE"/>
    <w:rsid w:val="000F1F1E"/>
    <w:rsid w:val="000F1FFF"/>
    <w:rsid w:val="000F2043"/>
    <w:rsid w:val="000F21FA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9B6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5F"/>
    <w:rsid w:val="000F3B60"/>
    <w:rsid w:val="000F3B6E"/>
    <w:rsid w:val="000F41DF"/>
    <w:rsid w:val="000F4389"/>
    <w:rsid w:val="000F45D9"/>
    <w:rsid w:val="000F469F"/>
    <w:rsid w:val="000F47D1"/>
    <w:rsid w:val="000F47D4"/>
    <w:rsid w:val="000F4893"/>
    <w:rsid w:val="000F4A59"/>
    <w:rsid w:val="000F4CE2"/>
    <w:rsid w:val="000F5026"/>
    <w:rsid w:val="000F5216"/>
    <w:rsid w:val="000F5A35"/>
    <w:rsid w:val="000F5B02"/>
    <w:rsid w:val="000F5B38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FF9"/>
    <w:rsid w:val="000F7180"/>
    <w:rsid w:val="000F72D2"/>
    <w:rsid w:val="000F7335"/>
    <w:rsid w:val="000F747C"/>
    <w:rsid w:val="000F760C"/>
    <w:rsid w:val="000F7965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6E"/>
    <w:rsid w:val="00101688"/>
    <w:rsid w:val="001018DB"/>
    <w:rsid w:val="0010194C"/>
    <w:rsid w:val="00101ABA"/>
    <w:rsid w:val="00101B4E"/>
    <w:rsid w:val="00101BCC"/>
    <w:rsid w:val="00101BCE"/>
    <w:rsid w:val="00101FAA"/>
    <w:rsid w:val="00101FC2"/>
    <w:rsid w:val="0010210F"/>
    <w:rsid w:val="0010219A"/>
    <w:rsid w:val="00102201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B53"/>
    <w:rsid w:val="00103CB9"/>
    <w:rsid w:val="00103E2F"/>
    <w:rsid w:val="0010441E"/>
    <w:rsid w:val="00104480"/>
    <w:rsid w:val="001046B8"/>
    <w:rsid w:val="001048E4"/>
    <w:rsid w:val="00104AA9"/>
    <w:rsid w:val="00104BC1"/>
    <w:rsid w:val="00104C04"/>
    <w:rsid w:val="00104FBF"/>
    <w:rsid w:val="00105010"/>
    <w:rsid w:val="00105413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758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7C5"/>
    <w:rsid w:val="00112865"/>
    <w:rsid w:val="0011288D"/>
    <w:rsid w:val="00112BC8"/>
    <w:rsid w:val="00112CA9"/>
    <w:rsid w:val="00112F81"/>
    <w:rsid w:val="00113448"/>
    <w:rsid w:val="00113562"/>
    <w:rsid w:val="0011382F"/>
    <w:rsid w:val="00113C58"/>
    <w:rsid w:val="001142D9"/>
    <w:rsid w:val="001144E3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415"/>
    <w:rsid w:val="0011647C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31C"/>
    <w:rsid w:val="00120369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B6"/>
    <w:rsid w:val="00121CFD"/>
    <w:rsid w:val="00121D58"/>
    <w:rsid w:val="00122078"/>
    <w:rsid w:val="0012236E"/>
    <w:rsid w:val="00122782"/>
    <w:rsid w:val="00122DFC"/>
    <w:rsid w:val="00122E49"/>
    <w:rsid w:val="00122FE7"/>
    <w:rsid w:val="0012334A"/>
    <w:rsid w:val="001233A8"/>
    <w:rsid w:val="001233DD"/>
    <w:rsid w:val="001235CC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71C"/>
    <w:rsid w:val="00124B88"/>
    <w:rsid w:val="00124BB3"/>
    <w:rsid w:val="00124BC9"/>
    <w:rsid w:val="00124C33"/>
    <w:rsid w:val="00125269"/>
    <w:rsid w:val="001252C8"/>
    <w:rsid w:val="001254CA"/>
    <w:rsid w:val="001255A3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6DA1"/>
    <w:rsid w:val="00127009"/>
    <w:rsid w:val="001270AB"/>
    <w:rsid w:val="0012729B"/>
    <w:rsid w:val="001272D7"/>
    <w:rsid w:val="00127473"/>
    <w:rsid w:val="00127492"/>
    <w:rsid w:val="001274DA"/>
    <w:rsid w:val="00127671"/>
    <w:rsid w:val="00127887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62"/>
    <w:rsid w:val="00131C8F"/>
    <w:rsid w:val="00131CB5"/>
    <w:rsid w:val="00131EF5"/>
    <w:rsid w:val="00131F61"/>
    <w:rsid w:val="00132311"/>
    <w:rsid w:val="00132425"/>
    <w:rsid w:val="0013242A"/>
    <w:rsid w:val="00132481"/>
    <w:rsid w:val="00132593"/>
    <w:rsid w:val="001326AF"/>
    <w:rsid w:val="001326C7"/>
    <w:rsid w:val="0013286F"/>
    <w:rsid w:val="00133224"/>
    <w:rsid w:val="001336AA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4EC3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27E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B7F"/>
    <w:rsid w:val="00142E40"/>
    <w:rsid w:val="00142E7C"/>
    <w:rsid w:val="00142F7C"/>
    <w:rsid w:val="00143176"/>
    <w:rsid w:val="001431B4"/>
    <w:rsid w:val="001433AC"/>
    <w:rsid w:val="0014352C"/>
    <w:rsid w:val="00143544"/>
    <w:rsid w:val="00143583"/>
    <w:rsid w:val="0014360F"/>
    <w:rsid w:val="00143643"/>
    <w:rsid w:val="001436C5"/>
    <w:rsid w:val="00143814"/>
    <w:rsid w:val="00143C4B"/>
    <w:rsid w:val="00143EEF"/>
    <w:rsid w:val="00143F73"/>
    <w:rsid w:val="00143F7E"/>
    <w:rsid w:val="0014402A"/>
    <w:rsid w:val="001440D4"/>
    <w:rsid w:val="001443B5"/>
    <w:rsid w:val="001443FB"/>
    <w:rsid w:val="001446F2"/>
    <w:rsid w:val="00144811"/>
    <w:rsid w:val="00144932"/>
    <w:rsid w:val="001449E2"/>
    <w:rsid w:val="001449F4"/>
    <w:rsid w:val="00144A5C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6D8"/>
    <w:rsid w:val="00147701"/>
    <w:rsid w:val="00147723"/>
    <w:rsid w:val="001479DB"/>
    <w:rsid w:val="00147A5A"/>
    <w:rsid w:val="00147E96"/>
    <w:rsid w:val="00147F34"/>
    <w:rsid w:val="00150032"/>
    <w:rsid w:val="001500C5"/>
    <w:rsid w:val="001502B9"/>
    <w:rsid w:val="00150326"/>
    <w:rsid w:val="00150463"/>
    <w:rsid w:val="0015047A"/>
    <w:rsid w:val="001504AA"/>
    <w:rsid w:val="00150610"/>
    <w:rsid w:val="001510C1"/>
    <w:rsid w:val="0015128F"/>
    <w:rsid w:val="001513B5"/>
    <w:rsid w:val="00151580"/>
    <w:rsid w:val="00151669"/>
    <w:rsid w:val="001518BB"/>
    <w:rsid w:val="00151ADB"/>
    <w:rsid w:val="00151CB2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2D0"/>
    <w:rsid w:val="001533CF"/>
    <w:rsid w:val="00153674"/>
    <w:rsid w:val="00153694"/>
    <w:rsid w:val="00153812"/>
    <w:rsid w:val="0015398C"/>
    <w:rsid w:val="001539CE"/>
    <w:rsid w:val="00153E1A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9F7"/>
    <w:rsid w:val="00154B3E"/>
    <w:rsid w:val="00154D90"/>
    <w:rsid w:val="00155079"/>
    <w:rsid w:val="00155188"/>
    <w:rsid w:val="001551FD"/>
    <w:rsid w:val="00155247"/>
    <w:rsid w:val="001552C3"/>
    <w:rsid w:val="0015532E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2C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6ED"/>
    <w:rsid w:val="001579D1"/>
    <w:rsid w:val="001579FB"/>
    <w:rsid w:val="00157AED"/>
    <w:rsid w:val="00157FED"/>
    <w:rsid w:val="00157FFA"/>
    <w:rsid w:val="00160629"/>
    <w:rsid w:val="001611E1"/>
    <w:rsid w:val="00161553"/>
    <w:rsid w:val="00161673"/>
    <w:rsid w:val="001618E2"/>
    <w:rsid w:val="001619B0"/>
    <w:rsid w:val="00161BA3"/>
    <w:rsid w:val="00161E14"/>
    <w:rsid w:val="00161F28"/>
    <w:rsid w:val="00162090"/>
    <w:rsid w:val="0016226B"/>
    <w:rsid w:val="00162319"/>
    <w:rsid w:val="001623B3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4D"/>
    <w:rsid w:val="00163FCB"/>
    <w:rsid w:val="00163FD6"/>
    <w:rsid w:val="00164032"/>
    <w:rsid w:val="001642FD"/>
    <w:rsid w:val="0016460B"/>
    <w:rsid w:val="001649DD"/>
    <w:rsid w:val="001649E3"/>
    <w:rsid w:val="001649EE"/>
    <w:rsid w:val="00164DB3"/>
    <w:rsid w:val="00164DD0"/>
    <w:rsid w:val="00164F54"/>
    <w:rsid w:val="001650BA"/>
    <w:rsid w:val="001651C0"/>
    <w:rsid w:val="001652A5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67FF8"/>
    <w:rsid w:val="001700A3"/>
    <w:rsid w:val="001700EF"/>
    <w:rsid w:val="00170184"/>
    <w:rsid w:val="001706F3"/>
    <w:rsid w:val="001707DA"/>
    <w:rsid w:val="00170931"/>
    <w:rsid w:val="00170A11"/>
    <w:rsid w:val="00170B2E"/>
    <w:rsid w:val="00170E0E"/>
    <w:rsid w:val="00170EB6"/>
    <w:rsid w:val="00170F16"/>
    <w:rsid w:val="0017131D"/>
    <w:rsid w:val="001714BE"/>
    <w:rsid w:val="00171649"/>
    <w:rsid w:val="0017181D"/>
    <w:rsid w:val="0017182A"/>
    <w:rsid w:val="00171855"/>
    <w:rsid w:val="00171869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37"/>
    <w:rsid w:val="0017285D"/>
    <w:rsid w:val="0017290F"/>
    <w:rsid w:val="00172997"/>
    <w:rsid w:val="00172E01"/>
    <w:rsid w:val="00173192"/>
    <w:rsid w:val="0017319F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C18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4BD3"/>
    <w:rsid w:val="0017531F"/>
    <w:rsid w:val="001755C0"/>
    <w:rsid w:val="001755D3"/>
    <w:rsid w:val="00175716"/>
    <w:rsid w:val="00175750"/>
    <w:rsid w:val="00175751"/>
    <w:rsid w:val="001757CF"/>
    <w:rsid w:val="00175834"/>
    <w:rsid w:val="0017594E"/>
    <w:rsid w:val="001759F0"/>
    <w:rsid w:val="00175B4E"/>
    <w:rsid w:val="00175B93"/>
    <w:rsid w:val="00175EF8"/>
    <w:rsid w:val="00175FFE"/>
    <w:rsid w:val="001761C2"/>
    <w:rsid w:val="001763AD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A79"/>
    <w:rsid w:val="00176B40"/>
    <w:rsid w:val="00176BF2"/>
    <w:rsid w:val="00176C54"/>
    <w:rsid w:val="00176D5A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8EF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2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4D9"/>
    <w:rsid w:val="001905FB"/>
    <w:rsid w:val="0019062A"/>
    <w:rsid w:val="00190647"/>
    <w:rsid w:val="00190961"/>
    <w:rsid w:val="00190A28"/>
    <w:rsid w:val="00190A63"/>
    <w:rsid w:val="00190AE7"/>
    <w:rsid w:val="00190B28"/>
    <w:rsid w:val="001910A7"/>
    <w:rsid w:val="0019110C"/>
    <w:rsid w:val="00191177"/>
    <w:rsid w:val="00191422"/>
    <w:rsid w:val="00191616"/>
    <w:rsid w:val="00191992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29"/>
    <w:rsid w:val="001929F0"/>
    <w:rsid w:val="00192DA3"/>
    <w:rsid w:val="00192DC5"/>
    <w:rsid w:val="00192F7D"/>
    <w:rsid w:val="00192F8F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2E"/>
    <w:rsid w:val="00193CCC"/>
    <w:rsid w:val="00193DB6"/>
    <w:rsid w:val="00194067"/>
    <w:rsid w:val="00194472"/>
    <w:rsid w:val="00194630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208"/>
    <w:rsid w:val="001A2332"/>
    <w:rsid w:val="001A2BFC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E1"/>
    <w:rsid w:val="001A58FE"/>
    <w:rsid w:val="001A5A5F"/>
    <w:rsid w:val="001A5CC5"/>
    <w:rsid w:val="001A5D92"/>
    <w:rsid w:val="001A5E9E"/>
    <w:rsid w:val="001A5F61"/>
    <w:rsid w:val="001A6159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7D1"/>
    <w:rsid w:val="001A7BB9"/>
    <w:rsid w:val="001A7ED9"/>
    <w:rsid w:val="001B0010"/>
    <w:rsid w:val="001B0076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6F0"/>
    <w:rsid w:val="001B2A28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3B"/>
    <w:rsid w:val="001B31BB"/>
    <w:rsid w:val="001B31FB"/>
    <w:rsid w:val="001B32EC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996"/>
    <w:rsid w:val="001B5A7A"/>
    <w:rsid w:val="001B5BA0"/>
    <w:rsid w:val="001B5C07"/>
    <w:rsid w:val="001B5D6B"/>
    <w:rsid w:val="001B5DDC"/>
    <w:rsid w:val="001B5E22"/>
    <w:rsid w:val="001B5E9F"/>
    <w:rsid w:val="001B5F7B"/>
    <w:rsid w:val="001B602B"/>
    <w:rsid w:val="001B60D7"/>
    <w:rsid w:val="001B6354"/>
    <w:rsid w:val="001B6355"/>
    <w:rsid w:val="001B64F0"/>
    <w:rsid w:val="001B65BC"/>
    <w:rsid w:val="001B6921"/>
    <w:rsid w:val="001B6A0C"/>
    <w:rsid w:val="001B6A77"/>
    <w:rsid w:val="001B6B14"/>
    <w:rsid w:val="001B6C77"/>
    <w:rsid w:val="001B6F23"/>
    <w:rsid w:val="001B709A"/>
    <w:rsid w:val="001B72C6"/>
    <w:rsid w:val="001B76EE"/>
    <w:rsid w:val="001B775F"/>
    <w:rsid w:val="001B7B47"/>
    <w:rsid w:val="001B7BBA"/>
    <w:rsid w:val="001B7C55"/>
    <w:rsid w:val="001B7EA1"/>
    <w:rsid w:val="001B7F49"/>
    <w:rsid w:val="001C0024"/>
    <w:rsid w:val="001C0171"/>
    <w:rsid w:val="001C01D8"/>
    <w:rsid w:val="001C02E2"/>
    <w:rsid w:val="001C06C2"/>
    <w:rsid w:val="001C0726"/>
    <w:rsid w:val="001C07DC"/>
    <w:rsid w:val="001C07E9"/>
    <w:rsid w:val="001C09C6"/>
    <w:rsid w:val="001C09F5"/>
    <w:rsid w:val="001C0A31"/>
    <w:rsid w:val="001C0AE0"/>
    <w:rsid w:val="001C0B99"/>
    <w:rsid w:val="001C0F2A"/>
    <w:rsid w:val="001C0F97"/>
    <w:rsid w:val="001C11BD"/>
    <w:rsid w:val="001C1210"/>
    <w:rsid w:val="001C127F"/>
    <w:rsid w:val="001C16CE"/>
    <w:rsid w:val="001C1886"/>
    <w:rsid w:val="001C18CA"/>
    <w:rsid w:val="001C1A00"/>
    <w:rsid w:val="001C1ACE"/>
    <w:rsid w:val="001C1D56"/>
    <w:rsid w:val="001C1EE3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2F7A"/>
    <w:rsid w:val="001C3269"/>
    <w:rsid w:val="001C3292"/>
    <w:rsid w:val="001C34A8"/>
    <w:rsid w:val="001C351D"/>
    <w:rsid w:val="001C3573"/>
    <w:rsid w:val="001C36A1"/>
    <w:rsid w:val="001C3797"/>
    <w:rsid w:val="001C3972"/>
    <w:rsid w:val="001C3D00"/>
    <w:rsid w:val="001C3E91"/>
    <w:rsid w:val="001C3F47"/>
    <w:rsid w:val="001C401A"/>
    <w:rsid w:val="001C4219"/>
    <w:rsid w:val="001C45CE"/>
    <w:rsid w:val="001C461A"/>
    <w:rsid w:val="001C4705"/>
    <w:rsid w:val="001C474A"/>
    <w:rsid w:val="001C4BC1"/>
    <w:rsid w:val="001C4BE9"/>
    <w:rsid w:val="001C4E5F"/>
    <w:rsid w:val="001C4F0E"/>
    <w:rsid w:val="001C4F48"/>
    <w:rsid w:val="001C4F61"/>
    <w:rsid w:val="001C4FBF"/>
    <w:rsid w:val="001C50CC"/>
    <w:rsid w:val="001C50D4"/>
    <w:rsid w:val="001C50E2"/>
    <w:rsid w:val="001C5186"/>
    <w:rsid w:val="001C537F"/>
    <w:rsid w:val="001C5625"/>
    <w:rsid w:val="001C564C"/>
    <w:rsid w:val="001C5A7D"/>
    <w:rsid w:val="001C5CE7"/>
    <w:rsid w:val="001C5FC0"/>
    <w:rsid w:val="001C6203"/>
    <w:rsid w:val="001C66DF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B08"/>
    <w:rsid w:val="001C7BBA"/>
    <w:rsid w:val="001C7C10"/>
    <w:rsid w:val="001C7CEF"/>
    <w:rsid w:val="001C7EDF"/>
    <w:rsid w:val="001D01DA"/>
    <w:rsid w:val="001D0AB0"/>
    <w:rsid w:val="001D0B52"/>
    <w:rsid w:val="001D0B99"/>
    <w:rsid w:val="001D0BC0"/>
    <w:rsid w:val="001D126F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03C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2B2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CBF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23E9"/>
    <w:rsid w:val="001E2614"/>
    <w:rsid w:val="001E261D"/>
    <w:rsid w:val="001E2746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CC9"/>
    <w:rsid w:val="001E7D6D"/>
    <w:rsid w:val="001E7F15"/>
    <w:rsid w:val="001F0060"/>
    <w:rsid w:val="001F0271"/>
    <w:rsid w:val="001F0353"/>
    <w:rsid w:val="001F03D3"/>
    <w:rsid w:val="001F0490"/>
    <w:rsid w:val="001F052F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5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22E"/>
    <w:rsid w:val="001F37A7"/>
    <w:rsid w:val="001F37CD"/>
    <w:rsid w:val="001F38C0"/>
    <w:rsid w:val="001F3989"/>
    <w:rsid w:val="001F3D34"/>
    <w:rsid w:val="001F3F94"/>
    <w:rsid w:val="001F40C1"/>
    <w:rsid w:val="001F4110"/>
    <w:rsid w:val="001F4115"/>
    <w:rsid w:val="001F4286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D13"/>
    <w:rsid w:val="001F5D8F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BC0"/>
    <w:rsid w:val="001F7DEA"/>
    <w:rsid w:val="001F7EE7"/>
    <w:rsid w:val="00200106"/>
    <w:rsid w:val="00200220"/>
    <w:rsid w:val="00200254"/>
    <w:rsid w:val="002004C7"/>
    <w:rsid w:val="00200843"/>
    <w:rsid w:val="00200A46"/>
    <w:rsid w:val="00200C7B"/>
    <w:rsid w:val="00200DD1"/>
    <w:rsid w:val="002011FB"/>
    <w:rsid w:val="0020135E"/>
    <w:rsid w:val="002013E4"/>
    <w:rsid w:val="0020140E"/>
    <w:rsid w:val="00201507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C4"/>
    <w:rsid w:val="0020343B"/>
    <w:rsid w:val="00203686"/>
    <w:rsid w:val="00203A48"/>
    <w:rsid w:val="00203A49"/>
    <w:rsid w:val="00203A65"/>
    <w:rsid w:val="00203C65"/>
    <w:rsid w:val="0020428C"/>
    <w:rsid w:val="002043CC"/>
    <w:rsid w:val="002043F8"/>
    <w:rsid w:val="00204509"/>
    <w:rsid w:val="00204801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5FEE"/>
    <w:rsid w:val="00206071"/>
    <w:rsid w:val="0020608F"/>
    <w:rsid w:val="00206160"/>
    <w:rsid w:val="002061FD"/>
    <w:rsid w:val="002063C6"/>
    <w:rsid w:val="002064AC"/>
    <w:rsid w:val="002064C5"/>
    <w:rsid w:val="00206561"/>
    <w:rsid w:val="0020659B"/>
    <w:rsid w:val="002065CF"/>
    <w:rsid w:val="00206725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07FC9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17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1E93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A28"/>
    <w:rsid w:val="00213B3B"/>
    <w:rsid w:val="00213E28"/>
    <w:rsid w:val="00213ECA"/>
    <w:rsid w:val="00213F4F"/>
    <w:rsid w:val="00214171"/>
    <w:rsid w:val="00214172"/>
    <w:rsid w:val="00214306"/>
    <w:rsid w:val="00214492"/>
    <w:rsid w:val="0021463F"/>
    <w:rsid w:val="0021466C"/>
    <w:rsid w:val="00214904"/>
    <w:rsid w:val="00214914"/>
    <w:rsid w:val="0021491D"/>
    <w:rsid w:val="00214B3B"/>
    <w:rsid w:val="002150C5"/>
    <w:rsid w:val="0021521B"/>
    <w:rsid w:val="0021538E"/>
    <w:rsid w:val="002153D5"/>
    <w:rsid w:val="00215617"/>
    <w:rsid w:val="002156EB"/>
    <w:rsid w:val="00215709"/>
    <w:rsid w:val="0021573B"/>
    <w:rsid w:val="00215BB9"/>
    <w:rsid w:val="00215C78"/>
    <w:rsid w:val="00215CBE"/>
    <w:rsid w:val="00215E4C"/>
    <w:rsid w:val="00215F99"/>
    <w:rsid w:val="00216347"/>
    <w:rsid w:val="002164F9"/>
    <w:rsid w:val="002165AD"/>
    <w:rsid w:val="0021683E"/>
    <w:rsid w:val="00216B9D"/>
    <w:rsid w:val="00216BE1"/>
    <w:rsid w:val="00216C26"/>
    <w:rsid w:val="00216C8C"/>
    <w:rsid w:val="00216D79"/>
    <w:rsid w:val="00216E85"/>
    <w:rsid w:val="00216EA2"/>
    <w:rsid w:val="0021721D"/>
    <w:rsid w:val="00217307"/>
    <w:rsid w:val="0021740A"/>
    <w:rsid w:val="0021791E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DED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46F"/>
    <w:rsid w:val="0022769F"/>
    <w:rsid w:val="002276CA"/>
    <w:rsid w:val="002276E2"/>
    <w:rsid w:val="002279C1"/>
    <w:rsid w:val="002279CE"/>
    <w:rsid w:val="00227ABE"/>
    <w:rsid w:val="00227C59"/>
    <w:rsid w:val="00227E5D"/>
    <w:rsid w:val="00227EB4"/>
    <w:rsid w:val="00227F20"/>
    <w:rsid w:val="0023003B"/>
    <w:rsid w:val="00230268"/>
    <w:rsid w:val="00230370"/>
    <w:rsid w:val="00230376"/>
    <w:rsid w:val="002303CB"/>
    <w:rsid w:val="0023047E"/>
    <w:rsid w:val="00230518"/>
    <w:rsid w:val="002305CB"/>
    <w:rsid w:val="0023061B"/>
    <w:rsid w:val="00230F36"/>
    <w:rsid w:val="00230FBD"/>
    <w:rsid w:val="0023107E"/>
    <w:rsid w:val="0023114F"/>
    <w:rsid w:val="002313C9"/>
    <w:rsid w:val="0023146A"/>
    <w:rsid w:val="002315D5"/>
    <w:rsid w:val="00231705"/>
    <w:rsid w:val="002317AC"/>
    <w:rsid w:val="002317B0"/>
    <w:rsid w:val="00231DC2"/>
    <w:rsid w:val="002321B8"/>
    <w:rsid w:val="002321C2"/>
    <w:rsid w:val="00232582"/>
    <w:rsid w:val="002325CB"/>
    <w:rsid w:val="002325FA"/>
    <w:rsid w:val="002326CC"/>
    <w:rsid w:val="002328EF"/>
    <w:rsid w:val="0023291D"/>
    <w:rsid w:val="00232986"/>
    <w:rsid w:val="00232BA8"/>
    <w:rsid w:val="00232E01"/>
    <w:rsid w:val="00232E38"/>
    <w:rsid w:val="00233253"/>
    <w:rsid w:val="002332B8"/>
    <w:rsid w:val="0023339C"/>
    <w:rsid w:val="00233628"/>
    <w:rsid w:val="0023364A"/>
    <w:rsid w:val="0023378C"/>
    <w:rsid w:val="002339F4"/>
    <w:rsid w:val="00233A86"/>
    <w:rsid w:val="00233A97"/>
    <w:rsid w:val="00233E90"/>
    <w:rsid w:val="00233FD4"/>
    <w:rsid w:val="00234438"/>
    <w:rsid w:val="0023469E"/>
    <w:rsid w:val="002346AA"/>
    <w:rsid w:val="00234A02"/>
    <w:rsid w:val="00234A82"/>
    <w:rsid w:val="00234B54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AC4"/>
    <w:rsid w:val="00237BE9"/>
    <w:rsid w:val="00237CB9"/>
    <w:rsid w:val="00237FC7"/>
    <w:rsid w:val="002402A9"/>
    <w:rsid w:val="002403F3"/>
    <w:rsid w:val="0024040D"/>
    <w:rsid w:val="002405A6"/>
    <w:rsid w:val="00240775"/>
    <w:rsid w:val="00240A99"/>
    <w:rsid w:val="00240C9A"/>
    <w:rsid w:val="0024114E"/>
    <w:rsid w:val="002411E8"/>
    <w:rsid w:val="00241395"/>
    <w:rsid w:val="00241442"/>
    <w:rsid w:val="0024150D"/>
    <w:rsid w:val="00241937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0A"/>
    <w:rsid w:val="00243998"/>
    <w:rsid w:val="00243D4A"/>
    <w:rsid w:val="00243EE3"/>
    <w:rsid w:val="0024401D"/>
    <w:rsid w:val="002443FA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D9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6CC1"/>
    <w:rsid w:val="00246FB6"/>
    <w:rsid w:val="00247087"/>
    <w:rsid w:val="0024728E"/>
    <w:rsid w:val="0024760B"/>
    <w:rsid w:val="002476CD"/>
    <w:rsid w:val="00247C88"/>
    <w:rsid w:val="00247D3A"/>
    <w:rsid w:val="00247E68"/>
    <w:rsid w:val="00247FA8"/>
    <w:rsid w:val="00250106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0FD2"/>
    <w:rsid w:val="00251079"/>
    <w:rsid w:val="0025122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2F2A"/>
    <w:rsid w:val="0025357F"/>
    <w:rsid w:val="00253710"/>
    <w:rsid w:val="00253B83"/>
    <w:rsid w:val="00253CE6"/>
    <w:rsid w:val="00254405"/>
    <w:rsid w:val="00254411"/>
    <w:rsid w:val="00254518"/>
    <w:rsid w:val="0025466B"/>
    <w:rsid w:val="00254710"/>
    <w:rsid w:val="0025486C"/>
    <w:rsid w:val="00254C73"/>
    <w:rsid w:val="00254E82"/>
    <w:rsid w:val="0025532E"/>
    <w:rsid w:val="00255541"/>
    <w:rsid w:val="002556AA"/>
    <w:rsid w:val="002559DB"/>
    <w:rsid w:val="00255F02"/>
    <w:rsid w:val="0025637E"/>
    <w:rsid w:val="002565C7"/>
    <w:rsid w:val="00256687"/>
    <w:rsid w:val="002566FD"/>
    <w:rsid w:val="0025670C"/>
    <w:rsid w:val="00256742"/>
    <w:rsid w:val="002567BF"/>
    <w:rsid w:val="002568DB"/>
    <w:rsid w:val="00256BE9"/>
    <w:rsid w:val="00256CF3"/>
    <w:rsid w:val="00256F67"/>
    <w:rsid w:val="00257022"/>
    <w:rsid w:val="0025715C"/>
    <w:rsid w:val="0025716E"/>
    <w:rsid w:val="002577B0"/>
    <w:rsid w:val="00257973"/>
    <w:rsid w:val="002600FE"/>
    <w:rsid w:val="0026046D"/>
    <w:rsid w:val="00260667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072"/>
    <w:rsid w:val="00262127"/>
    <w:rsid w:val="00262573"/>
    <w:rsid w:val="00262585"/>
    <w:rsid w:val="00262C8A"/>
    <w:rsid w:val="00262D38"/>
    <w:rsid w:val="00262EC8"/>
    <w:rsid w:val="00262EF9"/>
    <w:rsid w:val="00262F24"/>
    <w:rsid w:val="002631AD"/>
    <w:rsid w:val="002631DD"/>
    <w:rsid w:val="002632F2"/>
    <w:rsid w:val="0026362A"/>
    <w:rsid w:val="002637E4"/>
    <w:rsid w:val="0026387A"/>
    <w:rsid w:val="00263AB7"/>
    <w:rsid w:val="00263ACC"/>
    <w:rsid w:val="00263C10"/>
    <w:rsid w:val="00263C6E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F35"/>
    <w:rsid w:val="00265035"/>
    <w:rsid w:val="00265090"/>
    <w:rsid w:val="00265242"/>
    <w:rsid w:val="002653C0"/>
    <w:rsid w:val="00265AF2"/>
    <w:rsid w:val="00265AFB"/>
    <w:rsid w:val="00265E72"/>
    <w:rsid w:val="00265EA1"/>
    <w:rsid w:val="00266495"/>
    <w:rsid w:val="00266501"/>
    <w:rsid w:val="00266854"/>
    <w:rsid w:val="00266886"/>
    <w:rsid w:val="00266A17"/>
    <w:rsid w:val="00266E3A"/>
    <w:rsid w:val="00266F84"/>
    <w:rsid w:val="00266FE2"/>
    <w:rsid w:val="00267107"/>
    <w:rsid w:val="0026715B"/>
    <w:rsid w:val="002673CF"/>
    <w:rsid w:val="002674EF"/>
    <w:rsid w:val="00267588"/>
    <w:rsid w:val="002676E1"/>
    <w:rsid w:val="00267814"/>
    <w:rsid w:val="00267919"/>
    <w:rsid w:val="0026796B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12C"/>
    <w:rsid w:val="00271364"/>
    <w:rsid w:val="002715D6"/>
    <w:rsid w:val="00271637"/>
    <w:rsid w:val="00271761"/>
    <w:rsid w:val="00271C27"/>
    <w:rsid w:val="00271EE9"/>
    <w:rsid w:val="00271F4D"/>
    <w:rsid w:val="002721BE"/>
    <w:rsid w:val="002721F4"/>
    <w:rsid w:val="002721FA"/>
    <w:rsid w:val="00272429"/>
    <w:rsid w:val="00272A93"/>
    <w:rsid w:val="00272C52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B41"/>
    <w:rsid w:val="00274C6A"/>
    <w:rsid w:val="00274D47"/>
    <w:rsid w:val="00274E08"/>
    <w:rsid w:val="00274EB9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A6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C9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CDA"/>
    <w:rsid w:val="00282D39"/>
    <w:rsid w:val="00282D4B"/>
    <w:rsid w:val="00283160"/>
    <w:rsid w:val="00283378"/>
    <w:rsid w:val="00283458"/>
    <w:rsid w:val="00283BBF"/>
    <w:rsid w:val="00283C25"/>
    <w:rsid w:val="00283DA5"/>
    <w:rsid w:val="00283ECF"/>
    <w:rsid w:val="00283EE2"/>
    <w:rsid w:val="00283F9E"/>
    <w:rsid w:val="0028400D"/>
    <w:rsid w:val="00284273"/>
    <w:rsid w:val="002842E0"/>
    <w:rsid w:val="00284383"/>
    <w:rsid w:val="0028459C"/>
    <w:rsid w:val="002847FD"/>
    <w:rsid w:val="00284968"/>
    <w:rsid w:val="002849DE"/>
    <w:rsid w:val="00284A67"/>
    <w:rsid w:val="00284BD7"/>
    <w:rsid w:val="00284DBA"/>
    <w:rsid w:val="00285180"/>
    <w:rsid w:val="002851C3"/>
    <w:rsid w:val="002851F4"/>
    <w:rsid w:val="002852A9"/>
    <w:rsid w:val="002852CE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C0A"/>
    <w:rsid w:val="00292C43"/>
    <w:rsid w:val="00292F5E"/>
    <w:rsid w:val="002930C8"/>
    <w:rsid w:val="00293175"/>
    <w:rsid w:val="00293571"/>
    <w:rsid w:val="00293592"/>
    <w:rsid w:val="00293A64"/>
    <w:rsid w:val="00293B46"/>
    <w:rsid w:val="00293E2A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36A"/>
    <w:rsid w:val="00296388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1E"/>
    <w:rsid w:val="002A26BC"/>
    <w:rsid w:val="002A2746"/>
    <w:rsid w:val="002A2764"/>
    <w:rsid w:val="002A2B8C"/>
    <w:rsid w:val="002A2B98"/>
    <w:rsid w:val="002A2BBF"/>
    <w:rsid w:val="002A31B3"/>
    <w:rsid w:val="002A34E6"/>
    <w:rsid w:val="002A3514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6C5"/>
    <w:rsid w:val="002A49B7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2D8"/>
    <w:rsid w:val="002A7614"/>
    <w:rsid w:val="002A767F"/>
    <w:rsid w:val="002A7C97"/>
    <w:rsid w:val="002A7CD3"/>
    <w:rsid w:val="002A7E00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73D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66D"/>
    <w:rsid w:val="002B47F5"/>
    <w:rsid w:val="002B4845"/>
    <w:rsid w:val="002B4EAA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DF5"/>
    <w:rsid w:val="002B6DF7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08B"/>
    <w:rsid w:val="002C0184"/>
    <w:rsid w:val="002C0202"/>
    <w:rsid w:val="002C02F5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7EE"/>
    <w:rsid w:val="002C1958"/>
    <w:rsid w:val="002C196A"/>
    <w:rsid w:val="002C1994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08"/>
    <w:rsid w:val="002C31C7"/>
    <w:rsid w:val="002C3216"/>
    <w:rsid w:val="002C3374"/>
    <w:rsid w:val="002C3597"/>
    <w:rsid w:val="002C3982"/>
    <w:rsid w:val="002C3E63"/>
    <w:rsid w:val="002C3E6C"/>
    <w:rsid w:val="002C3EA5"/>
    <w:rsid w:val="002C3F27"/>
    <w:rsid w:val="002C405E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C6"/>
    <w:rsid w:val="002C5262"/>
    <w:rsid w:val="002C558F"/>
    <w:rsid w:val="002C560C"/>
    <w:rsid w:val="002C579E"/>
    <w:rsid w:val="002C58D6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C42"/>
    <w:rsid w:val="002C6EE0"/>
    <w:rsid w:val="002C707B"/>
    <w:rsid w:val="002C713A"/>
    <w:rsid w:val="002C7205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C2"/>
    <w:rsid w:val="002D07E6"/>
    <w:rsid w:val="002D0850"/>
    <w:rsid w:val="002D08E0"/>
    <w:rsid w:val="002D098E"/>
    <w:rsid w:val="002D099C"/>
    <w:rsid w:val="002D0BC7"/>
    <w:rsid w:val="002D0C58"/>
    <w:rsid w:val="002D0CB4"/>
    <w:rsid w:val="002D0DEB"/>
    <w:rsid w:val="002D0F08"/>
    <w:rsid w:val="002D0FA6"/>
    <w:rsid w:val="002D1068"/>
    <w:rsid w:val="002D10DF"/>
    <w:rsid w:val="002D1607"/>
    <w:rsid w:val="002D16D3"/>
    <w:rsid w:val="002D1A4F"/>
    <w:rsid w:val="002D1A84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DDF"/>
    <w:rsid w:val="002D3E5C"/>
    <w:rsid w:val="002D3F73"/>
    <w:rsid w:val="002D42A8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BDE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1C4"/>
    <w:rsid w:val="002D6401"/>
    <w:rsid w:val="002D673B"/>
    <w:rsid w:val="002D69EE"/>
    <w:rsid w:val="002D6B02"/>
    <w:rsid w:val="002D6B97"/>
    <w:rsid w:val="002D6C50"/>
    <w:rsid w:val="002D6F1E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D7F9F"/>
    <w:rsid w:val="002E0131"/>
    <w:rsid w:val="002E024E"/>
    <w:rsid w:val="002E026F"/>
    <w:rsid w:val="002E053B"/>
    <w:rsid w:val="002E054E"/>
    <w:rsid w:val="002E05F8"/>
    <w:rsid w:val="002E0667"/>
    <w:rsid w:val="002E0893"/>
    <w:rsid w:val="002E09C6"/>
    <w:rsid w:val="002E0BAC"/>
    <w:rsid w:val="002E0D3A"/>
    <w:rsid w:val="002E0FFB"/>
    <w:rsid w:val="002E1181"/>
    <w:rsid w:val="002E1228"/>
    <w:rsid w:val="002E1256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A6"/>
    <w:rsid w:val="002E2859"/>
    <w:rsid w:val="002E28B3"/>
    <w:rsid w:val="002E28EA"/>
    <w:rsid w:val="002E2BA6"/>
    <w:rsid w:val="002E2F0B"/>
    <w:rsid w:val="002E2FF2"/>
    <w:rsid w:val="002E32D3"/>
    <w:rsid w:val="002E330E"/>
    <w:rsid w:val="002E335C"/>
    <w:rsid w:val="002E3508"/>
    <w:rsid w:val="002E351A"/>
    <w:rsid w:val="002E3736"/>
    <w:rsid w:val="002E37EF"/>
    <w:rsid w:val="002E3A14"/>
    <w:rsid w:val="002E3A78"/>
    <w:rsid w:val="002E3BEC"/>
    <w:rsid w:val="002E3DE5"/>
    <w:rsid w:val="002E3EFD"/>
    <w:rsid w:val="002E3F1E"/>
    <w:rsid w:val="002E3FA2"/>
    <w:rsid w:val="002E42D3"/>
    <w:rsid w:val="002E4381"/>
    <w:rsid w:val="002E453E"/>
    <w:rsid w:val="002E460F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E6F"/>
    <w:rsid w:val="002E5EC0"/>
    <w:rsid w:val="002E60E4"/>
    <w:rsid w:val="002E6114"/>
    <w:rsid w:val="002E62A0"/>
    <w:rsid w:val="002E62AE"/>
    <w:rsid w:val="002E6396"/>
    <w:rsid w:val="002E63EE"/>
    <w:rsid w:val="002E64DB"/>
    <w:rsid w:val="002E670D"/>
    <w:rsid w:val="002E69B7"/>
    <w:rsid w:val="002E6E6A"/>
    <w:rsid w:val="002E761F"/>
    <w:rsid w:val="002E7683"/>
    <w:rsid w:val="002E77D6"/>
    <w:rsid w:val="002E7C02"/>
    <w:rsid w:val="002E7F16"/>
    <w:rsid w:val="002F0022"/>
    <w:rsid w:val="002F0179"/>
    <w:rsid w:val="002F017C"/>
    <w:rsid w:val="002F01CB"/>
    <w:rsid w:val="002F05C7"/>
    <w:rsid w:val="002F065C"/>
    <w:rsid w:val="002F094A"/>
    <w:rsid w:val="002F0980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87F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83F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C6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5C8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B9"/>
    <w:rsid w:val="00301FBB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936"/>
    <w:rsid w:val="00302A59"/>
    <w:rsid w:val="00302B5B"/>
    <w:rsid w:val="00302DF9"/>
    <w:rsid w:val="0030302D"/>
    <w:rsid w:val="0030350C"/>
    <w:rsid w:val="00303651"/>
    <w:rsid w:val="003036EB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C"/>
    <w:rsid w:val="00305482"/>
    <w:rsid w:val="00305BFE"/>
    <w:rsid w:val="00305D2F"/>
    <w:rsid w:val="0030600E"/>
    <w:rsid w:val="00306077"/>
    <w:rsid w:val="003062BA"/>
    <w:rsid w:val="003063D9"/>
    <w:rsid w:val="00306610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40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520"/>
    <w:rsid w:val="00311632"/>
    <w:rsid w:val="003116CB"/>
    <w:rsid w:val="00311794"/>
    <w:rsid w:val="00311828"/>
    <w:rsid w:val="003120F7"/>
    <w:rsid w:val="003121D1"/>
    <w:rsid w:val="003121D4"/>
    <w:rsid w:val="0031245F"/>
    <w:rsid w:val="003125A8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81"/>
    <w:rsid w:val="003136F5"/>
    <w:rsid w:val="00313751"/>
    <w:rsid w:val="00313788"/>
    <w:rsid w:val="003137AA"/>
    <w:rsid w:val="00313819"/>
    <w:rsid w:val="00313A1D"/>
    <w:rsid w:val="00313A2E"/>
    <w:rsid w:val="00313DF1"/>
    <w:rsid w:val="0031409A"/>
    <w:rsid w:val="003141E4"/>
    <w:rsid w:val="00314204"/>
    <w:rsid w:val="00314611"/>
    <w:rsid w:val="0031464D"/>
    <w:rsid w:val="003146E7"/>
    <w:rsid w:val="00314827"/>
    <w:rsid w:val="003149B2"/>
    <w:rsid w:val="00314ADF"/>
    <w:rsid w:val="00314B81"/>
    <w:rsid w:val="00314C97"/>
    <w:rsid w:val="00314CAE"/>
    <w:rsid w:val="00314EC3"/>
    <w:rsid w:val="00314FC9"/>
    <w:rsid w:val="00315007"/>
    <w:rsid w:val="00315328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2AD"/>
    <w:rsid w:val="00317348"/>
    <w:rsid w:val="003177BD"/>
    <w:rsid w:val="00317812"/>
    <w:rsid w:val="0031791D"/>
    <w:rsid w:val="00317930"/>
    <w:rsid w:val="00317992"/>
    <w:rsid w:val="00317ACC"/>
    <w:rsid w:val="00317C01"/>
    <w:rsid w:val="00317D12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210"/>
    <w:rsid w:val="00323363"/>
    <w:rsid w:val="003234E6"/>
    <w:rsid w:val="003234FB"/>
    <w:rsid w:val="003235D6"/>
    <w:rsid w:val="00323741"/>
    <w:rsid w:val="0032386E"/>
    <w:rsid w:val="003239A7"/>
    <w:rsid w:val="00323A1B"/>
    <w:rsid w:val="00323C28"/>
    <w:rsid w:val="00323D59"/>
    <w:rsid w:val="00323E43"/>
    <w:rsid w:val="00323ED8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14D"/>
    <w:rsid w:val="00325151"/>
    <w:rsid w:val="00325349"/>
    <w:rsid w:val="003258CC"/>
    <w:rsid w:val="00325B79"/>
    <w:rsid w:val="00325EF5"/>
    <w:rsid w:val="00325FF8"/>
    <w:rsid w:val="003261E8"/>
    <w:rsid w:val="0032635E"/>
    <w:rsid w:val="00326760"/>
    <w:rsid w:val="00326848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67F"/>
    <w:rsid w:val="0032792F"/>
    <w:rsid w:val="00327A76"/>
    <w:rsid w:val="00327B67"/>
    <w:rsid w:val="00327DAF"/>
    <w:rsid w:val="0033009E"/>
    <w:rsid w:val="003300D5"/>
    <w:rsid w:val="003301A9"/>
    <w:rsid w:val="0033022A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B6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BBA"/>
    <w:rsid w:val="00332D83"/>
    <w:rsid w:val="00332E1E"/>
    <w:rsid w:val="0033302D"/>
    <w:rsid w:val="00333123"/>
    <w:rsid w:val="0033341A"/>
    <w:rsid w:val="00333478"/>
    <w:rsid w:val="003335EF"/>
    <w:rsid w:val="00333748"/>
    <w:rsid w:val="0033381E"/>
    <w:rsid w:val="00333A48"/>
    <w:rsid w:val="00333B3B"/>
    <w:rsid w:val="00334139"/>
    <w:rsid w:val="003341F6"/>
    <w:rsid w:val="0033425F"/>
    <w:rsid w:val="003349C4"/>
    <w:rsid w:val="003349CF"/>
    <w:rsid w:val="003349F7"/>
    <w:rsid w:val="00334C0D"/>
    <w:rsid w:val="00334E4E"/>
    <w:rsid w:val="003351DC"/>
    <w:rsid w:val="003351F0"/>
    <w:rsid w:val="00335451"/>
    <w:rsid w:val="0033563C"/>
    <w:rsid w:val="003357F4"/>
    <w:rsid w:val="00335AE8"/>
    <w:rsid w:val="00335DC8"/>
    <w:rsid w:val="0033608F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A41"/>
    <w:rsid w:val="00337CC6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DE"/>
    <w:rsid w:val="00340AF7"/>
    <w:rsid w:val="00340BE2"/>
    <w:rsid w:val="00340EF9"/>
    <w:rsid w:val="0034128C"/>
    <w:rsid w:val="00341404"/>
    <w:rsid w:val="00341569"/>
    <w:rsid w:val="00341732"/>
    <w:rsid w:val="00341A26"/>
    <w:rsid w:val="00341B10"/>
    <w:rsid w:val="00341BC9"/>
    <w:rsid w:val="00341D45"/>
    <w:rsid w:val="00341DCD"/>
    <w:rsid w:val="00341FD4"/>
    <w:rsid w:val="00342004"/>
    <w:rsid w:val="003420C6"/>
    <w:rsid w:val="00342545"/>
    <w:rsid w:val="003426A5"/>
    <w:rsid w:val="003427A1"/>
    <w:rsid w:val="003428D4"/>
    <w:rsid w:val="00342931"/>
    <w:rsid w:val="00342A4A"/>
    <w:rsid w:val="00342ACC"/>
    <w:rsid w:val="00342E3D"/>
    <w:rsid w:val="0034334E"/>
    <w:rsid w:val="0034343C"/>
    <w:rsid w:val="00343489"/>
    <w:rsid w:val="003435B9"/>
    <w:rsid w:val="00343622"/>
    <w:rsid w:val="00343858"/>
    <w:rsid w:val="0034394A"/>
    <w:rsid w:val="00343BFA"/>
    <w:rsid w:val="00343C3D"/>
    <w:rsid w:val="00343CA1"/>
    <w:rsid w:val="00343EF0"/>
    <w:rsid w:val="0034420E"/>
    <w:rsid w:val="003442DD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EB"/>
    <w:rsid w:val="00344FFD"/>
    <w:rsid w:val="0034529E"/>
    <w:rsid w:val="00345408"/>
    <w:rsid w:val="003454F6"/>
    <w:rsid w:val="003459AE"/>
    <w:rsid w:val="00345B9E"/>
    <w:rsid w:val="00345CC4"/>
    <w:rsid w:val="00345CCC"/>
    <w:rsid w:val="00346014"/>
    <w:rsid w:val="00346046"/>
    <w:rsid w:val="003461AA"/>
    <w:rsid w:val="003461EC"/>
    <w:rsid w:val="003463EF"/>
    <w:rsid w:val="00346781"/>
    <w:rsid w:val="0034685D"/>
    <w:rsid w:val="00346B51"/>
    <w:rsid w:val="00347031"/>
    <w:rsid w:val="003470B9"/>
    <w:rsid w:val="0034716C"/>
    <w:rsid w:val="003471F5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4C3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BEF"/>
    <w:rsid w:val="00354C19"/>
    <w:rsid w:val="00354CFA"/>
    <w:rsid w:val="00354DE1"/>
    <w:rsid w:val="00354E43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2E7"/>
    <w:rsid w:val="003573BF"/>
    <w:rsid w:val="003573E9"/>
    <w:rsid w:val="003575D4"/>
    <w:rsid w:val="003576F6"/>
    <w:rsid w:val="003576FE"/>
    <w:rsid w:val="003578D6"/>
    <w:rsid w:val="00357A91"/>
    <w:rsid w:val="00357BA9"/>
    <w:rsid w:val="00357F8D"/>
    <w:rsid w:val="0036016B"/>
    <w:rsid w:val="00360420"/>
    <w:rsid w:val="003604D9"/>
    <w:rsid w:val="00360B82"/>
    <w:rsid w:val="00360C1E"/>
    <w:rsid w:val="00360DDD"/>
    <w:rsid w:val="003612B5"/>
    <w:rsid w:val="00361347"/>
    <w:rsid w:val="0036144C"/>
    <w:rsid w:val="00361563"/>
    <w:rsid w:val="003615BD"/>
    <w:rsid w:val="00361746"/>
    <w:rsid w:val="003618AC"/>
    <w:rsid w:val="00361B3D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536E"/>
    <w:rsid w:val="00365672"/>
    <w:rsid w:val="003658A7"/>
    <w:rsid w:val="00365B8C"/>
    <w:rsid w:val="00365DAB"/>
    <w:rsid w:val="00365EF2"/>
    <w:rsid w:val="00365FA9"/>
    <w:rsid w:val="0036628F"/>
    <w:rsid w:val="003667D0"/>
    <w:rsid w:val="00366830"/>
    <w:rsid w:val="00366858"/>
    <w:rsid w:val="00366AAD"/>
    <w:rsid w:val="00366B75"/>
    <w:rsid w:val="00366CE3"/>
    <w:rsid w:val="00366FE0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43D"/>
    <w:rsid w:val="003705B3"/>
    <w:rsid w:val="003708B8"/>
    <w:rsid w:val="00370B9E"/>
    <w:rsid w:val="00370BC5"/>
    <w:rsid w:val="00370C60"/>
    <w:rsid w:val="00370E00"/>
    <w:rsid w:val="00370E1D"/>
    <w:rsid w:val="00370F50"/>
    <w:rsid w:val="003713EA"/>
    <w:rsid w:val="003716B9"/>
    <w:rsid w:val="00371CC2"/>
    <w:rsid w:val="00371F08"/>
    <w:rsid w:val="00371FAC"/>
    <w:rsid w:val="0037225D"/>
    <w:rsid w:val="00372552"/>
    <w:rsid w:val="00372659"/>
    <w:rsid w:val="00372851"/>
    <w:rsid w:val="00372AE4"/>
    <w:rsid w:val="00372BEC"/>
    <w:rsid w:val="00372C13"/>
    <w:rsid w:val="00372E3E"/>
    <w:rsid w:val="00373297"/>
    <w:rsid w:val="00373396"/>
    <w:rsid w:val="00373AB5"/>
    <w:rsid w:val="00373B0C"/>
    <w:rsid w:val="00373B99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98"/>
    <w:rsid w:val="003817E6"/>
    <w:rsid w:val="0038193B"/>
    <w:rsid w:val="00381A0F"/>
    <w:rsid w:val="00381DA3"/>
    <w:rsid w:val="00381E0D"/>
    <w:rsid w:val="0038202D"/>
    <w:rsid w:val="0038206E"/>
    <w:rsid w:val="003820E1"/>
    <w:rsid w:val="003822FF"/>
    <w:rsid w:val="0038230A"/>
    <w:rsid w:val="0038242A"/>
    <w:rsid w:val="003824FA"/>
    <w:rsid w:val="00382847"/>
    <w:rsid w:val="00382A4B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3C3"/>
    <w:rsid w:val="00385495"/>
    <w:rsid w:val="00385742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443"/>
    <w:rsid w:val="00387555"/>
    <w:rsid w:val="003876C2"/>
    <w:rsid w:val="00387833"/>
    <w:rsid w:val="0038788D"/>
    <w:rsid w:val="003878D0"/>
    <w:rsid w:val="00387DED"/>
    <w:rsid w:val="00387E51"/>
    <w:rsid w:val="00387E5D"/>
    <w:rsid w:val="00387F9E"/>
    <w:rsid w:val="00390199"/>
    <w:rsid w:val="003901DD"/>
    <w:rsid w:val="00390339"/>
    <w:rsid w:val="0039036D"/>
    <w:rsid w:val="00390465"/>
    <w:rsid w:val="0039048E"/>
    <w:rsid w:val="00390572"/>
    <w:rsid w:val="00390594"/>
    <w:rsid w:val="003906B0"/>
    <w:rsid w:val="003907F1"/>
    <w:rsid w:val="0039089A"/>
    <w:rsid w:val="00390999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63A"/>
    <w:rsid w:val="003916BD"/>
    <w:rsid w:val="00391702"/>
    <w:rsid w:val="00391B6A"/>
    <w:rsid w:val="00391DBB"/>
    <w:rsid w:val="00391EB0"/>
    <w:rsid w:val="00391F3F"/>
    <w:rsid w:val="00392120"/>
    <w:rsid w:val="0039227C"/>
    <w:rsid w:val="0039248E"/>
    <w:rsid w:val="003924B0"/>
    <w:rsid w:val="00392524"/>
    <w:rsid w:val="00392550"/>
    <w:rsid w:val="00392553"/>
    <w:rsid w:val="00392B54"/>
    <w:rsid w:val="00392D1B"/>
    <w:rsid w:val="00392EA7"/>
    <w:rsid w:val="00392F85"/>
    <w:rsid w:val="0039301B"/>
    <w:rsid w:val="00393220"/>
    <w:rsid w:val="0039325D"/>
    <w:rsid w:val="00393490"/>
    <w:rsid w:val="00393574"/>
    <w:rsid w:val="00393C58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72D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8F9"/>
    <w:rsid w:val="00395A54"/>
    <w:rsid w:val="00395B15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C2E"/>
    <w:rsid w:val="00397E83"/>
    <w:rsid w:val="00397F03"/>
    <w:rsid w:val="003A0091"/>
    <w:rsid w:val="003A0530"/>
    <w:rsid w:val="003A0542"/>
    <w:rsid w:val="003A07C8"/>
    <w:rsid w:val="003A0829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7CD"/>
    <w:rsid w:val="003A1B9D"/>
    <w:rsid w:val="003A1DEA"/>
    <w:rsid w:val="003A1FBC"/>
    <w:rsid w:val="003A21F8"/>
    <w:rsid w:val="003A22EF"/>
    <w:rsid w:val="003A2511"/>
    <w:rsid w:val="003A26D5"/>
    <w:rsid w:val="003A2797"/>
    <w:rsid w:val="003A2A1A"/>
    <w:rsid w:val="003A2B4D"/>
    <w:rsid w:val="003A2C13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2BD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466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B9B"/>
    <w:rsid w:val="003B6CBF"/>
    <w:rsid w:val="003B6CE9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C0148"/>
    <w:rsid w:val="003C02ED"/>
    <w:rsid w:val="003C030E"/>
    <w:rsid w:val="003C0357"/>
    <w:rsid w:val="003C0384"/>
    <w:rsid w:val="003C06D4"/>
    <w:rsid w:val="003C06E4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E3B"/>
    <w:rsid w:val="003C2F2B"/>
    <w:rsid w:val="003C2F7F"/>
    <w:rsid w:val="003C3060"/>
    <w:rsid w:val="003C336F"/>
    <w:rsid w:val="003C34AA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96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21D"/>
    <w:rsid w:val="003C63CD"/>
    <w:rsid w:val="003C663C"/>
    <w:rsid w:val="003C66AC"/>
    <w:rsid w:val="003C66C0"/>
    <w:rsid w:val="003C6732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44"/>
    <w:rsid w:val="003D06DA"/>
    <w:rsid w:val="003D06E2"/>
    <w:rsid w:val="003D077B"/>
    <w:rsid w:val="003D0A29"/>
    <w:rsid w:val="003D0A95"/>
    <w:rsid w:val="003D0C3A"/>
    <w:rsid w:val="003D0D26"/>
    <w:rsid w:val="003D0D7A"/>
    <w:rsid w:val="003D0EED"/>
    <w:rsid w:val="003D0F41"/>
    <w:rsid w:val="003D14E3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21"/>
    <w:rsid w:val="003D5DD2"/>
    <w:rsid w:val="003D5DF2"/>
    <w:rsid w:val="003D5F11"/>
    <w:rsid w:val="003D5F36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84F"/>
    <w:rsid w:val="003D795E"/>
    <w:rsid w:val="003D7B3A"/>
    <w:rsid w:val="003D7C84"/>
    <w:rsid w:val="003E0136"/>
    <w:rsid w:val="003E0396"/>
    <w:rsid w:val="003E03B5"/>
    <w:rsid w:val="003E04DF"/>
    <w:rsid w:val="003E05DD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2DF"/>
    <w:rsid w:val="003E2608"/>
    <w:rsid w:val="003E283B"/>
    <w:rsid w:val="003E2D0F"/>
    <w:rsid w:val="003E3282"/>
    <w:rsid w:val="003E3337"/>
    <w:rsid w:val="003E34B6"/>
    <w:rsid w:val="003E3521"/>
    <w:rsid w:val="003E3788"/>
    <w:rsid w:val="003E3B46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7F6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B68"/>
    <w:rsid w:val="003E6C4E"/>
    <w:rsid w:val="003E6D5B"/>
    <w:rsid w:val="003E6FEB"/>
    <w:rsid w:val="003E72C2"/>
    <w:rsid w:val="003E72CD"/>
    <w:rsid w:val="003E7911"/>
    <w:rsid w:val="003E7959"/>
    <w:rsid w:val="003E79A6"/>
    <w:rsid w:val="003E7AFE"/>
    <w:rsid w:val="003E7C88"/>
    <w:rsid w:val="003E7DAA"/>
    <w:rsid w:val="003E7DB7"/>
    <w:rsid w:val="003E7E07"/>
    <w:rsid w:val="003E7EC8"/>
    <w:rsid w:val="003F0431"/>
    <w:rsid w:val="003F0509"/>
    <w:rsid w:val="003F054D"/>
    <w:rsid w:val="003F0609"/>
    <w:rsid w:val="003F0E8F"/>
    <w:rsid w:val="003F0F30"/>
    <w:rsid w:val="003F0F79"/>
    <w:rsid w:val="003F10C5"/>
    <w:rsid w:val="003F10F5"/>
    <w:rsid w:val="003F1318"/>
    <w:rsid w:val="003F15E9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4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4488"/>
    <w:rsid w:val="003F5281"/>
    <w:rsid w:val="003F53EB"/>
    <w:rsid w:val="003F53FA"/>
    <w:rsid w:val="003F542C"/>
    <w:rsid w:val="003F545C"/>
    <w:rsid w:val="003F547F"/>
    <w:rsid w:val="003F57BA"/>
    <w:rsid w:val="003F585E"/>
    <w:rsid w:val="003F58E4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A3"/>
    <w:rsid w:val="003F74E3"/>
    <w:rsid w:val="003F74E7"/>
    <w:rsid w:val="003F766D"/>
    <w:rsid w:val="003F78DC"/>
    <w:rsid w:val="003F795F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57A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4C"/>
    <w:rsid w:val="00401282"/>
    <w:rsid w:val="004014B3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61B"/>
    <w:rsid w:val="00405B30"/>
    <w:rsid w:val="00405C08"/>
    <w:rsid w:val="00405D13"/>
    <w:rsid w:val="00405E3D"/>
    <w:rsid w:val="004060A5"/>
    <w:rsid w:val="004061A0"/>
    <w:rsid w:val="0040635A"/>
    <w:rsid w:val="00406482"/>
    <w:rsid w:val="00406855"/>
    <w:rsid w:val="00406A7C"/>
    <w:rsid w:val="00406AC4"/>
    <w:rsid w:val="00406D7C"/>
    <w:rsid w:val="00406D89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8A7"/>
    <w:rsid w:val="00410921"/>
    <w:rsid w:val="00410AFB"/>
    <w:rsid w:val="00410B97"/>
    <w:rsid w:val="00410C22"/>
    <w:rsid w:val="00410F7F"/>
    <w:rsid w:val="00410FBA"/>
    <w:rsid w:val="0041103A"/>
    <w:rsid w:val="004114F6"/>
    <w:rsid w:val="004116BD"/>
    <w:rsid w:val="004117F8"/>
    <w:rsid w:val="004119D4"/>
    <w:rsid w:val="00411BC0"/>
    <w:rsid w:val="00411C5B"/>
    <w:rsid w:val="00411C7B"/>
    <w:rsid w:val="00411E82"/>
    <w:rsid w:val="00411EAA"/>
    <w:rsid w:val="0041205D"/>
    <w:rsid w:val="004122B0"/>
    <w:rsid w:val="0041238A"/>
    <w:rsid w:val="0041246B"/>
    <w:rsid w:val="0041277F"/>
    <w:rsid w:val="0041282C"/>
    <w:rsid w:val="00412874"/>
    <w:rsid w:val="00412995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3F70"/>
    <w:rsid w:val="004140F2"/>
    <w:rsid w:val="00414173"/>
    <w:rsid w:val="00414527"/>
    <w:rsid w:val="00414552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2D4"/>
    <w:rsid w:val="00416842"/>
    <w:rsid w:val="004168F7"/>
    <w:rsid w:val="00416A44"/>
    <w:rsid w:val="00416BD2"/>
    <w:rsid w:val="00416E48"/>
    <w:rsid w:val="00416EAE"/>
    <w:rsid w:val="0041742A"/>
    <w:rsid w:val="00417583"/>
    <w:rsid w:val="004175DE"/>
    <w:rsid w:val="004176C7"/>
    <w:rsid w:val="004177AD"/>
    <w:rsid w:val="004179CA"/>
    <w:rsid w:val="00417C02"/>
    <w:rsid w:val="004200B9"/>
    <w:rsid w:val="004200D1"/>
    <w:rsid w:val="004201DC"/>
    <w:rsid w:val="0042047C"/>
    <w:rsid w:val="004204E3"/>
    <w:rsid w:val="004207AA"/>
    <w:rsid w:val="004208CA"/>
    <w:rsid w:val="00420D35"/>
    <w:rsid w:val="004211EF"/>
    <w:rsid w:val="004215C0"/>
    <w:rsid w:val="00421799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92E"/>
    <w:rsid w:val="004239F5"/>
    <w:rsid w:val="00423D5F"/>
    <w:rsid w:val="00423DE6"/>
    <w:rsid w:val="00423F08"/>
    <w:rsid w:val="0042413F"/>
    <w:rsid w:val="004248BB"/>
    <w:rsid w:val="00424BEC"/>
    <w:rsid w:val="00424D4A"/>
    <w:rsid w:val="00424D99"/>
    <w:rsid w:val="00424F95"/>
    <w:rsid w:val="00425028"/>
    <w:rsid w:val="004250F1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7C7"/>
    <w:rsid w:val="00426862"/>
    <w:rsid w:val="00426961"/>
    <w:rsid w:val="00426C85"/>
    <w:rsid w:val="00427132"/>
    <w:rsid w:val="00427193"/>
    <w:rsid w:val="00427291"/>
    <w:rsid w:val="0042738E"/>
    <w:rsid w:val="004273F8"/>
    <w:rsid w:val="00427806"/>
    <w:rsid w:val="00427812"/>
    <w:rsid w:val="00427C3C"/>
    <w:rsid w:val="00427E54"/>
    <w:rsid w:val="00427ED6"/>
    <w:rsid w:val="00430092"/>
    <w:rsid w:val="004300D0"/>
    <w:rsid w:val="004302F7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80"/>
    <w:rsid w:val="00431BD0"/>
    <w:rsid w:val="00431E2A"/>
    <w:rsid w:val="004324F0"/>
    <w:rsid w:val="00432BC8"/>
    <w:rsid w:val="00432CB9"/>
    <w:rsid w:val="00432E58"/>
    <w:rsid w:val="00432FC2"/>
    <w:rsid w:val="004334DF"/>
    <w:rsid w:val="004336A1"/>
    <w:rsid w:val="0043398B"/>
    <w:rsid w:val="00433A6F"/>
    <w:rsid w:val="00433B08"/>
    <w:rsid w:val="00433CDB"/>
    <w:rsid w:val="00433F1C"/>
    <w:rsid w:val="004341AD"/>
    <w:rsid w:val="00434591"/>
    <w:rsid w:val="00434739"/>
    <w:rsid w:val="00434F85"/>
    <w:rsid w:val="00435590"/>
    <w:rsid w:val="0043576B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3C6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AF5"/>
    <w:rsid w:val="00445E26"/>
    <w:rsid w:val="004461E2"/>
    <w:rsid w:val="0044653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9FC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CF3"/>
    <w:rsid w:val="00452D66"/>
    <w:rsid w:val="00452E46"/>
    <w:rsid w:val="00452EBD"/>
    <w:rsid w:val="004531ED"/>
    <w:rsid w:val="0045328E"/>
    <w:rsid w:val="004534EF"/>
    <w:rsid w:val="00453549"/>
    <w:rsid w:val="004535B2"/>
    <w:rsid w:val="0045378A"/>
    <w:rsid w:val="0045379C"/>
    <w:rsid w:val="0045393D"/>
    <w:rsid w:val="00453EF0"/>
    <w:rsid w:val="00453F13"/>
    <w:rsid w:val="00453F5F"/>
    <w:rsid w:val="004541E8"/>
    <w:rsid w:val="004541FD"/>
    <w:rsid w:val="004546E8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85"/>
    <w:rsid w:val="004561E9"/>
    <w:rsid w:val="0045627C"/>
    <w:rsid w:val="00456390"/>
    <w:rsid w:val="00456449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BE2"/>
    <w:rsid w:val="00460E23"/>
    <w:rsid w:val="00460E74"/>
    <w:rsid w:val="00460F64"/>
    <w:rsid w:val="004610F5"/>
    <w:rsid w:val="0046110F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22F"/>
    <w:rsid w:val="00462311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2F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0EF4"/>
    <w:rsid w:val="0047126F"/>
    <w:rsid w:val="00471357"/>
    <w:rsid w:val="004715A2"/>
    <w:rsid w:val="0047169F"/>
    <w:rsid w:val="0047181A"/>
    <w:rsid w:val="004718E4"/>
    <w:rsid w:val="004718EC"/>
    <w:rsid w:val="00471B73"/>
    <w:rsid w:val="00471C67"/>
    <w:rsid w:val="00471CA4"/>
    <w:rsid w:val="00471F51"/>
    <w:rsid w:val="0047201E"/>
    <w:rsid w:val="004721DF"/>
    <w:rsid w:val="004723ED"/>
    <w:rsid w:val="004724AD"/>
    <w:rsid w:val="0047252B"/>
    <w:rsid w:val="0047272B"/>
    <w:rsid w:val="004728BB"/>
    <w:rsid w:val="004729A4"/>
    <w:rsid w:val="00473128"/>
    <w:rsid w:val="0047320F"/>
    <w:rsid w:val="004732C7"/>
    <w:rsid w:val="004732D5"/>
    <w:rsid w:val="00473422"/>
    <w:rsid w:val="00473631"/>
    <w:rsid w:val="00473A01"/>
    <w:rsid w:val="00473C1C"/>
    <w:rsid w:val="00473E7E"/>
    <w:rsid w:val="00473E91"/>
    <w:rsid w:val="00473ED7"/>
    <w:rsid w:val="0047407F"/>
    <w:rsid w:val="004743AB"/>
    <w:rsid w:val="00474509"/>
    <w:rsid w:val="00474684"/>
    <w:rsid w:val="00474DC7"/>
    <w:rsid w:val="0047528F"/>
    <w:rsid w:val="004753B9"/>
    <w:rsid w:val="00475917"/>
    <w:rsid w:val="004759B9"/>
    <w:rsid w:val="00475A22"/>
    <w:rsid w:val="00475BB6"/>
    <w:rsid w:val="00475BF1"/>
    <w:rsid w:val="00475CD1"/>
    <w:rsid w:val="00475E95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3C"/>
    <w:rsid w:val="00477F48"/>
    <w:rsid w:val="00480020"/>
    <w:rsid w:val="0048011B"/>
    <w:rsid w:val="00480244"/>
    <w:rsid w:val="004803D0"/>
    <w:rsid w:val="004803D6"/>
    <w:rsid w:val="00480440"/>
    <w:rsid w:val="004806FA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B7"/>
    <w:rsid w:val="004845FD"/>
    <w:rsid w:val="0048460A"/>
    <w:rsid w:val="004847EF"/>
    <w:rsid w:val="00484821"/>
    <w:rsid w:val="00484842"/>
    <w:rsid w:val="004849C0"/>
    <w:rsid w:val="00484A36"/>
    <w:rsid w:val="00484D20"/>
    <w:rsid w:val="00484D73"/>
    <w:rsid w:val="00484F9C"/>
    <w:rsid w:val="00484FC9"/>
    <w:rsid w:val="00485066"/>
    <w:rsid w:val="004852B8"/>
    <w:rsid w:val="0048530E"/>
    <w:rsid w:val="00485324"/>
    <w:rsid w:val="00485489"/>
    <w:rsid w:val="00485591"/>
    <w:rsid w:val="0048562A"/>
    <w:rsid w:val="00485AB6"/>
    <w:rsid w:val="00485CE9"/>
    <w:rsid w:val="00485D06"/>
    <w:rsid w:val="0048646C"/>
    <w:rsid w:val="00486655"/>
    <w:rsid w:val="0048676A"/>
    <w:rsid w:val="0048689C"/>
    <w:rsid w:val="00486982"/>
    <w:rsid w:val="00486D10"/>
    <w:rsid w:val="00486FAB"/>
    <w:rsid w:val="00486FCC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E82"/>
    <w:rsid w:val="00491F7F"/>
    <w:rsid w:val="0049204E"/>
    <w:rsid w:val="00492490"/>
    <w:rsid w:val="004926B1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E62"/>
    <w:rsid w:val="00494F08"/>
    <w:rsid w:val="004951C1"/>
    <w:rsid w:val="004952B9"/>
    <w:rsid w:val="004954E1"/>
    <w:rsid w:val="00495502"/>
    <w:rsid w:val="004956A9"/>
    <w:rsid w:val="00495801"/>
    <w:rsid w:val="00495883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6B8A"/>
    <w:rsid w:val="00496C59"/>
    <w:rsid w:val="00497547"/>
    <w:rsid w:val="004976D8"/>
    <w:rsid w:val="0049771A"/>
    <w:rsid w:val="0049777F"/>
    <w:rsid w:val="00497C3E"/>
    <w:rsid w:val="00497CC8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8B"/>
    <w:rsid w:val="004A2B96"/>
    <w:rsid w:val="004A2BB7"/>
    <w:rsid w:val="004A2E87"/>
    <w:rsid w:val="004A2F01"/>
    <w:rsid w:val="004A30F0"/>
    <w:rsid w:val="004A3108"/>
    <w:rsid w:val="004A3214"/>
    <w:rsid w:val="004A35B8"/>
    <w:rsid w:val="004A3902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9DD"/>
    <w:rsid w:val="004A4AA7"/>
    <w:rsid w:val="004A4BEA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653"/>
    <w:rsid w:val="004A57C0"/>
    <w:rsid w:val="004A589C"/>
    <w:rsid w:val="004A58E6"/>
    <w:rsid w:val="004A5CD5"/>
    <w:rsid w:val="004A5EBF"/>
    <w:rsid w:val="004A5F75"/>
    <w:rsid w:val="004A608C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6E67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60F"/>
    <w:rsid w:val="004A7808"/>
    <w:rsid w:val="004A7961"/>
    <w:rsid w:val="004A7B4E"/>
    <w:rsid w:val="004A7C64"/>
    <w:rsid w:val="004A7E08"/>
    <w:rsid w:val="004B002E"/>
    <w:rsid w:val="004B0393"/>
    <w:rsid w:val="004B07B6"/>
    <w:rsid w:val="004B0939"/>
    <w:rsid w:val="004B0AA0"/>
    <w:rsid w:val="004B0D7F"/>
    <w:rsid w:val="004B0EEE"/>
    <w:rsid w:val="004B10C1"/>
    <w:rsid w:val="004B1258"/>
    <w:rsid w:val="004B1260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70"/>
    <w:rsid w:val="004B2733"/>
    <w:rsid w:val="004B2880"/>
    <w:rsid w:val="004B289A"/>
    <w:rsid w:val="004B2BA1"/>
    <w:rsid w:val="004B2C43"/>
    <w:rsid w:val="004B2D2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47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706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440"/>
    <w:rsid w:val="004C46DE"/>
    <w:rsid w:val="004C4768"/>
    <w:rsid w:val="004C480B"/>
    <w:rsid w:val="004C4A21"/>
    <w:rsid w:val="004C4D2E"/>
    <w:rsid w:val="004C4D53"/>
    <w:rsid w:val="004C5018"/>
    <w:rsid w:val="004C50D4"/>
    <w:rsid w:val="004C527C"/>
    <w:rsid w:val="004C537B"/>
    <w:rsid w:val="004C56B4"/>
    <w:rsid w:val="004C5A50"/>
    <w:rsid w:val="004C5AF4"/>
    <w:rsid w:val="004C5C3B"/>
    <w:rsid w:val="004C5CDD"/>
    <w:rsid w:val="004C5CF1"/>
    <w:rsid w:val="004C5CF7"/>
    <w:rsid w:val="004C6085"/>
    <w:rsid w:val="004C62DB"/>
    <w:rsid w:val="004C67D9"/>
    <w:rsid w:val="004C68AD"/>
    <w:rsid w:val="004C69A9"/>
    <w:rsid w:val="004C6B0E"/>
    <w:rsid w:val="004C6C07"/>
    <w:rsid w:val="004C6DF3"/>
    <w:rsid w:val="004C6E03"/>
    <w:rsid w:val="004C71D9"/>
    <w:rsid w:val="004C71F8"/>
    <w:rsid w:val="004C793B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DD7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2C"/>
    <w:rsid w:val="004D24E9"/>
    <w:rsid w:val="004D251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3C0"/>
    <w:rsid w:val="004D3455"/>
    <w:rsid w:val="004D3986"/>
    <w:rsid w:val="004D39D7"/>
    <w:rsid w:val="004D3BDF"/>
    <w:rsid w:val="004D3C82"/>
    <w:rsid w:val="004D3DD8"/>
    <w:rsid w:val="004D3DF7"/>
    <w:rsid w:val="004D3F91"/>
    <w:rsid w:val="004D429F"/>
    <w:rsid w:val="004D44A5"/>
    <w:rsid w:val="004D4772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538"/>
    <w:rsid w:val="004D57F1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295"/>
    <w:rsid w:val="004D73AE"/>
    <w:rsid w:val="004D7543"/>
    <w:rsid w:val="004D764C"/>
    <w:rsid w:val="004D77E0"/>
    <w:rsid w:val="004D781E"/>
    <w:rsid w:val="004D7890"/>
    <w:rsid w:val="004D78F9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52"/>
    <w:rsid w:val="004E3C7A"/>
    <w:rsid w:val="004E3E0D"/>
    <w:rsid w:val="004E3E90"/>
    <w:rsid w:val="004E3EFF"/>
    <w:rsid w:val="004E4000"/>
    <w:rsid w:val="004E400D"/>
    <w:rsid w:val="004E42EA"/>
    <w:rsid w:val="004E432E"/>
    <w:rsid w:val="004E4A17"/>
    <w:rsid w:val="004E4B32"/>
    <w:rsid w:val="004E4C35"/>
    <w:rsid w:val="004E4D06"/>
    <w:rsid w:val="004E4D31"/>
    <w:rsid w:val="004E4DFF"/>
    <w:rsid w:val="004E5088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61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4CD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3BEA"/>
    <w:rsid w:val="004F4004"/>
    <w:rsid w:val="004F4139"/>
    <w:rsid w:val="004F419E"/>
    <w:rsid w:val="004F425A"/>
    <w:rsid w:val="004F442B"/>
    <w:rsid w:val="004F4650"/>
    <w:rsid w:val="004F4715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A63"/>
    <w:rsid w:val="004F5AA0"/>
    <w:rsid w:val="004F5B2B"/>
    <w:rsid w:val="004F5C33"/>
    <w:rsid w:val="004F5C54"/>
    <w:rsid w:val="004F5CC4"/>
    <w:rsid w:val="004F5FDA"/>
    <w:rsid w:val="004F616F"/>
    <w:rsid w:val="004F62BB"/>
    <w:rsid w:val="004F66B9"/>
    <w:rsid w:val="004F67B3"/>
    <w:rsid w:val="004F681C"/>
    <w:rsid w:val="004F689C"/>
    <w:rsid w:val="004F68FD"/>
    <w:rsid w:val="004F69D4"/>
    <w:rsid w:val="004F6B2D"/>
    <w:rsid w:val="004F6BDC"/>
    <w:rsid w:val="004F6F82"/>
    <w:rsid w:val="004F700D"/>
    <w:rsid w:val="004F7185"/>
    <w:rsid w:val="004F7247"/>
    <w:rsid w:val="004F7282"/>
    <w:rsid w:val="004F72CE"/>
    <w:rsid w:val="004F759B"/>
    <w:rsid w:val="004F7621"/>
    <w:rsid w:val="004F7755"/>
    <w:rsid w:val="004F778C"/>
    <w:rsid w:val="004F7ACE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E5F"/>
    <w:rsid w:val="00500FD1"/>
    <w:rsid w:val="00501009"/>
    <w:rsid w:val="00501017"/>
    <w:rsid w:val="00501071"/>
    <w:rsid w:val="005014F1"/>
    <w:rsid w:val="005017AC"/>
    <w:rsid w:val="00501885"/>
    <w:rsid w:val="00501E3E"/>
    <w:rsid w:val="00502027"/>
    <w:rsid w:val="00502140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0CC"/>
    <w:rsid w:val="005061A8"/>
    <w:rsid w:val="00506401"/>
    <w:rsid w:val="0050669D"/>
    <w:rsid w:val="005067B9"/>
    <w:rsid w:val="00506A84"/>
    <w:rsid w:val="00506AD7"/>
    <w:rsid w:val="00506D0F"/>
    <w:rsid w:val="00506D6D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247"/>
    <w:rsid w:val="00510271"/>
    <w:rsid w:val="00510316"/>
    <w:rsid w:val="005105B0"/>
    <w:rsid w:val="005106B3"/>
    <w:rsid w:val="005106C5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DE3"/>
    <w:rsid w:val="00511E6E"/>
    <w:rsid w:val="00511EB3"/>
    <w:rsid w:val="00511F3A"/>
    <w:rsid w:val="00511F46"/>
    <w:rsid w:val="005120FD"/>
    <w:rsid w:val="00512183"/>
    <w:rsid w:val="00512300"/>
    <w:rsid w:val="005124E0"/>
    <w:rsid w:val="0051255A"/>
    <w:rsid w:val="005125D8"/>
    <w:rsid w:val="005127EC"/>
    <w:rsid w:val="0051288C"/>
    <w:rsid w:val="00512985"/>
    <w:rsid w:val="005129F7"/>
    <w:rsid w:val="00512C81"/>
    <w:rsid w:val="00512EFC"/>
    <w:rsid w:val="00512F6E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C1"/>
    <w:rsid w:val="005160ED"/>
    <w:rsid w:val="005161FD"/>
    <w:rsid w:val="0051628E"/>
    <w:rsid w:val="005168CF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63"/>
    <w:rsid w:val="00521B72"/>
    <w:rsid w:val="00521C27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924"/>
    <w:rsid w:val="0052598A"/>
    <w:rsid w:val="005259F5"/>
    <w:rsid w:val="00525B3C"/>
    <w:rsid w:val="00525C0F"/>
    <w:rsid w:val="00526126"/>
    <w:rsid w:val="005261F6"/>
    <w:rsid w:val="00526261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072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27EDB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8AD"/>
    <w:rsid w:val="0053198F"/>
    <w:rsid w:val="00531B58"/>
    <w:rsid w:val="00531C34"/>
    <w:rsid w:val="00531C3B"/>
    <w:rsid w:val="00531C9A"/>
    <w:rsid w:val="00532020"/>
    <w:rsid w:val="005320D1"/>
    <w:rsid w:val="00532105"/>
    <w:rsid w:val="005322BD"/>
    <w:rsid w:val="00532377"/>
    <w:rsid w:val="005328AC"/>
    <w:rsid w:val="00532969"/>
    <w:rsid w:val="00532A46"/>
    <w:rsid w:val="00532A5F"/>
    <w:rsid w:val="00532A95"/>
    <w:rsid w:val="00532AAA"/>
    <w:rsid w:val="00532DCE"/>
    <w:rsid w:val="005331D9"/>
    <w:rsid w:val="00533326"/>
    <w:rsid w:val="00533424"/>
    <w:rsid w:val="00533466"/>
    <w:rsid w:val="005334A5"/>
    <w:rsid w:val="00533709"/>
    <w:rsid w:val="0053384E"/>
    <w:rsid w:val="00533C14"/>
    <w:rsid w:val="00533E60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234"/>
    <w:rsid w:val="00535365"/>
    <w:rsid w:val="005355B3"/>
    <w:rsid w:val="00535930"/>
    <w:rsid w:val="00535988"/>
    <w:rsid w:val="00535A07"/>
    <w:rsid w:val="00535CA9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DC7"/>
    <w:rsid w:val="00540EC7"/>
    <w:rsid w:val="00540ED0"/>
    <w:rsid w:val="005412D1"/>
    <w:rsid w:val="005413D7"/>
    <w:rsid w:val="005414EF"/>
    <w:rsid w:val="005415DA"/>
    <w:rsid w:val="0054189B"/>
    <w:rsid w:val="00541A81"/>
    <w:rsid w:val="00541C84"/>
    <w:rsid w:val="00541F49"/>
    <w:rsid w:val="00542117"/>
    <w:rsid w:val="00542137"/>
    <w:rsid w:val="0054218B"/>
    <w:rsid w:val="00542394"/>
    <w:rsid w:val="005423B3"/>
    <w:rsid w:val="005425CA"/>
    <w:rsid w:val="0054266C"/>
    <w:rsid w:val="005426A0"/>
    <w:rsid w:val="0054271B"/>
    <w:rsid w:val="005428F1"/>
    <w:rsid w:val="00542947"/>
    <w:rsid w:val="00542DA7"/>
    <w:rsid w:val="00542DD9"/>
    <w:rsid w:val="00542F72"/>
    <w:rsid w:val="005431A7"/>
    <w:rsid w:val="0054331E"/>
    <w:rsid w:val="005434CF"/>
    <w:rsid w:val="005437DF"/>
    <w:rsid w:val="00543AFA"/>
    <w:rsid w:val="00543C55"/>
    <w:rsid w:val="00543CFD"/>
    <w:rsid w:val="00543F18"/>
    <w:rsid w:val="0054441E"/>
    <w:rsid w:val="005444A8"/>
    <w:rsid w:val="0054452D"/>
    <w:rsid w:val="00544652"/>
    <w:rsid w:val="00544780"/>
    <w:rsid w:val="00544BB2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244"/>
    <w:rsid w:val="0054756A"/>
    <w:rsid w:val="005476AD"/>
    <w:rsid w:val="00547739"/>
    <w:rsid w:val="00547A12"/>
    <w:rsid w:val="00547AE3"/>
    <w:rsid w:val="00547C95"/>
    <w:rsid w:val="00547DFA"/>
    <w:rsid w:val="00547F11"/>
    <w:rsid w:val="00550219"/>
    <w:rsid w:val="0055041D"/>
    <w:rsid w:val="00550684"/>
    <w:rsid w:val="005508EC"/>
    <w:rsid w:val="00550915"/>
    <w:rsid w:val="00550941"/>
    <w:rsid w:val="00550A14"/>
    <w:rsid w:val="00550B07"/>
    <w:rsid w:val="00550C84"/>
    <w:rsid w:val="00550CE6"/>
    <w:rsid w:val="00550D67"/>
    <w:rsid w:val="00550DA9"/>
    <w:rsid w:val="00550F02"/>
    <w:rsid w:val="00550F08"/>
    <w:rsid w:val="00550FC0"/>
    <w:rsid w:val="00551135"/>
    <w:rsid w:val="00551256"/>
    <w:rsid w:val="005512FC"/>
    <w:rsid w:val="0055173D"/>
    <w:rsid w:val="00551858"/>
    <w:rsid w:val="00551890"/>
    <w:rsid w:val="00551A7E"/>
    <w:rsid w:val="00551DF1"/>
    <w:rsid w:val="00551E05"/>
    <w:rsid w:val="005523AD"/>
    <w:rsid w:val="00552613"/>
    <w:rsid w:val="005526F3"/>
    <w:rsid w:val="005527F0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A1"/>
    <w:rsid w:val="00555A07"/>
    <w:rsid w:val="00555B79"/>
    <w:rsid w:val="00555D10"/>
    <w:rsid w:val="00555EFB"/>
    <w:rsid w:val="005561C0"/>
    <w:rsid w:val="00556399"/>
    <w:rsid w:val="00556568"/>
    <w:rsid w:val="00556582"/>
    <w:rsid w:val="0055695F"/>
    <w:rsid w:val="00556AA7"/>
    <w:rsid w:val="00556D14"/>
    <w:rsid w:val="00556FE1"/>
    <w:rsid w:val="005575BA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D69"/>
    <w:rsid w:val="00561E9F"/>
    <w:rsid w:val="0056210F"/>
    <w:rsid w:val="005626BD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0F0"/>
    <w:rsid w:val="0056426D"/>
    <w:rsid w:val="005642DA"/>
    <w:rsid w:val="005643A1"/>
    <w:rsid w:val="00564713"/>
    <w:rsid w:val="00564831"/>
    <w:rsid w:val="00564A9A"/>
    <w:rsid w:val="00564B85"/>
    <w:rsid w:val="0056538F"/>
    <w:rsid w:val="005653D8"/>
    <w:rsid w:val="0056597E"/>
    <w:rsid w:val="00565A29"/>
    <w:rsid w:val="00565EAE"/>
    <w:rsid w:val="005660CB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50E"/>
    <w:rsid w:val="00567591"/>
    <w:rsid w:val="005675D4"/>
    <w:rsid w:val="00567C4E"/>
    <w:rsid w:val="00567C70"/>
    <w:rsid w:val="00567F56"/>
    <w:rsid w:val="00570010"/>
    <w:rsid w:val="00570011"/>
    <w:rsid w:val="005702A7"/>
    <w:rsid w:val="00570303"/>
    <w:rsid w:val="0057038E"/>
    <w:rsid w:val="005707A8"/>
    <w:rsid w:val="005708CB"/>
    <w:rsid w:val="00570A51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1B9"/>
    <w:rsid w:val="0057229E"/>
    <w:rsid w:val="00572416"/>
    <w:rsid w:val="00572440"/>
    <w:rsid w:val="005724A3"/>
    <w:rsid w:val="00572736"/>
    <w:rsid w:val="005729C6"/>
    <w:rsid w:val="00572B1A"/>
    <w:rsid w:val="00572F7E"/>
    <w:rsid w:val="00572F83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2F7"/>
    <w:rsid w:val="0057459F"/>
    <w:rsid w:val="00574774"/>
    <w:rsid w:val="005748C7"/>
    <w:rsid w:val="0057496C"/>
    <w:rsid w:val="00574AB8"/>
    <w:rsid w:val="00574BBC"/>
    <w:rsid w:val="00574C6A"/>
    <w:rsid w:val="00574D0C"/>
    <w:rsid w:val="005750B3"/>
    <w:rsid w:val="005750ED"/>
    <w:rsid w:val="0057525A"/>
    <w:rsid w:val="0057529B"/>
    <w:rsid w:val="00575313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32E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89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5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42F"/>
    <w:rsid w:val="00582570"/>
    <w:rsid w:val="0058299A"/>
    <w:rsid w:val="005829B6"/>
    <w:rsid w:val="00582BCD"/>
    <w:rsid w:val="00582C5F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0"/>
    <w:rsid w:val="00584F0E"/>
    <w:rsid w:val="00584FB8"/>
    <w:rsid w:val="00585355"/>
    <w:rsid w:val="005853CB"/>
    <w:rsid w:val="005854DA"/>
    <w:rsid w:val="005854FE"/>
    <w:rsid w:val="0058551B"/>
    <w:rsid w:val="005858B2"/>
    <w:rsid w:val="005859A5"/>
    <w:rsid w:val="00585A64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84A"/>
    <w:rsid w:val="00590CD5"/>
    <w:rsid w:val="00590DCF"/>
    <w:rsid w:val="00590E69"/>
    <w:rsid w:val="00591055"/>
    <w:rsid w:val="005910F9"/>
    <w:rsid w:val="005912B7"/>
    <w:rsid w:val="005915D0"/>
    <w:rsid w:val="00591663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D3E"/>
    <w:rsid w:val="00592D67"/>
    <w:rsid w:val="00592DAB"/>
    <w:rsid w:val="00592E5E"/>
    <w:rsid w:val="00592ECA"/>
    <w:rsid w:val="00592F11"/>
    <w:rsid w:val="00592F90"/>
    <w:rsid w:val="00592FA5"/>
    <w:rsid w:val="00593062"/>
    <w:rsid w:val="005930AD"/>
    <w:rsid w:val="005930C2"/>
    <w:rsid w:val="00593442"/>
    <w:rsid w:val="00593583"/>
    <w:rsid w:val="005935BD"/>
    <w:rsid w:val="00593604"/>
    <w:rsid w:val="005936AE"/>
    <w:rsid w:val="00593AE7"/>
    <w:rsid w:val="00593F78"/>
    <w:rsid w:val="0059407F"/>
    <w:rsid w:val="0059429D"/>
    <w:rsid w:val="00594362"/>
    <w:rsid w:val="005947F3"/>
    <w:rsid w:val="00594840"/>
    <w:rsid w:val="0059485D"/>
    <w:rsid w:val="00594907"/>
    <w:rsid w:val="00594C1A"/>
    <w:rsid w:val="00594DF9"/>
    <w:rsid w:val="00594F69"/>
    <w:rsid w:val="00595095"/>
    <w:rsid w:val="0059511B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FE"/>
    <w:rsid w:val="0059726B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71"/>
    <w:rsid w:val="005A06EE"/>
    <w:rsid w:val="005A077E"/>
    <w:rsid w:val="005A07E7"/>
    <w:rsid w:val="005A0857"/>
    <w:rsid w:val="005A08CA"/>
    <w:rsid w:val="005A0BDD"/>
    <w:rsid w:val="005A0CF2"/>
    <w:rsid w:val="005A0E73"/>
    <w:rsid w:val="005A0F90"/>
    <w:rsid w:val="005A0FD4"/>
    <w:rsid w:val="005A1220"/>
    <w:rsid w:val="005A17A6"/>
    <w:rsid w:val="005A17D3"/>
    <w:rsid w:val="005A1B48"/>
    <w:rsid w:val="005A1D91"/>
    <w:rsid w:val="005A1DFD"/>
    <w:rsid w:val="005A2263"/>
    <w:rsid w:val="005A22C3"/>
    <w:rsid w:val="005A241B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9B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922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D9"/>
    <w:rsid w:val="005B02DD"/>
    <w:rsid w:val="005B0418"/>
    <w:rsid w:val="005B0684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0D8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5B9"/>
    <w:rsid w:val="005C07AF"/>
    <w:rsid w:val="005C0837"/>
    <w:rsid w:val="005C0A89"/>
    <w:rsid w:val="005C0B5B"/>
    <w:rsid w:val="005C0B99"/>
    <w:rsid w:val="005C0D35"/>
    <w:rsid w:val="005C0F67"/>
    <w:rsid w:val="005C0FC5"/>
    <w:rsid w:val="005C121A"/>
    <w:rsid w:val="005C1453"/>
    <w:rsid w:val="005C152D"/>
    <w:rsid w:val="005C1571"/>
    <w:rsid w:val="005C15C7"/>
    <w:rsid w:val="005C1683"/>
    <w:rsid w:val="005C171E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292"/>
    <w:rsid w:val="005C6313"/>
    <w:rsid w:val="005C637A"/>
    <w:rsid w:val="005C643F"/>
    <w:rsid w:val="005C65B5"/>
    <w:rsid w:val="005C65F1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89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7E4"/>
    <w:rsid w:val="005D39E1"/>
    <w:rsid w:val="005D3A13"/>
    <w:rsid w:val="005D3B31"/>
    <w:rsid w:val="005D3DFF"/>
    <w:rsid w:val="005D3ECC"/>
    <w:rsid w:val="005D3F82"/>
    <w:rsid w:val="005D4000"/>
    <w:rsid w:val="005D40ED"/>
    <w:rsid w:val="005D418F"/>
    <w:rsid w:val="005D41F6"/>
    <w:rsid w:val="005D43D5"/>
    <w:rsid w:val="005D4451"/>
    <w:rsid w:val="005D47F2"/>
    <w:rsid w:val="005D487D"/>
    <w:rsid w:val="005D48B7"/>
    <w:rsid w:val="005D4C8F"/>
    <w:rsid w:val="005D4C93"/>
    <w:rsid w:val="005D4D51"/>
    <w:rsid w:val="005D4DC4"/>
    <w:rsid w:val="005D4DFF"/>
    <w:rsid w:val="005D4F0E"/>
    <w:rsid w:val="005D4FBC"/>
    <w:rsid w:val="005D50BE"/>
    <w:rsid w:val="005D524F"/>
    <w:rsid w:val="005D53FC"/>
    <w:rsid w:val="005D557A"/>
    <w:rsid w:val="005D55CC"/>
    <w:rsid w:val="005D5615"/>
    <w:rsid w:val="005D585E"/>
    <w:rsid w:val="005D5B8F"/>
    <w:rsid w:val="005D5CE2"/>
    <w:rsid w:val="005D62AC"/>
    <w:rsid w:val="005D62C0"/>
    <w:rsid w:val="005D62F9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944"/>
    <w:rsid w:val="005E0A36"/>
    <w:rsid w:val="005E0C97"/>
    <w:rsid w:val="005E0D7C"/>
    <w:rsid w:val="005E0E93"/>
    <w:rsid w:val="005E10D9"/>
    <w:rsid w:val="005E11FC"/>
    <w:rsid w:val="005E1252"/>
    <w:rsid w:val="005E1A68"/>
    <w:rsid w:val="005E1B2B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2FA2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0BC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A91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2B1"/>
    <w:rsid w:val="005E631D"/>
    <w:rsid w:val="005E6828"/>
    <w:rsid w:val="005E68D9"/>
    <w:rsid w:val="005E692C"/>
    <w:rsid w:val="005E6A05"/>
    <w:rsid w:val="005E6C49"/>
    <w:rsid w:val="005E6DEE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0E3"/>
    <w:rsid w:val="005F1197"/>
    <w:rsid w:val="005F14EE"/>
    <w:rsid w:val="005F1614"/>
    <w:rsid w:val="005F176A"/>
    <w:rsid w:val="005F17B7"/>
    <w:rsid w:val="005F1B38"/>
    <w:rsid w:val="005F1E7F"/>
    <w:rsid w:val="005F1F16"/>
    <w:rsid w:val="005F1F7A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DBF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1A0"/>
    <w:rsid w:val="005F5444"/>
    <w:rsid w:val="005F5563"/>
    <w:rsid w:val="005F55C9"/>
    <w:rsid w:val="005F580B"/>
    <w:rsid w:val="005F58B2"/>
    <w:rsid w:val="005F58DB"/>
    <w:rsid w:val="005F5B83"/>
    <w:rsid w:val="005F5DDF"/>
    <w:rsid w:val="005F5F6F"/>
    <w:rsid w:val="005F614E"/>
    <w:rsid w:val="005F61A9"/>
    <w:rsid w:val="005F639D"/>
    <w:rsid w:val="005F63C1"/>
    <w:rsid w:val="005F64BB"/>
    <w:rsid w:val="005F6520"/>
    <w:rsid w:val="005F66EE"/>
    <w:rsid w:val="005F671F"/>
    <w:rsid w:val="005F67EC"/>
    <w:rsid w:val="005F6882"/>
    <w:rsid w:val="005F68CD"/>
    <w:rsid w:val="005F6AC9"/>
    <w:rsid w:val="005F6CD8"/>
    <w:rsid w:val="005F6FF7"/>
    <w:rsid w:val="005F700B"/>
    <w:rsid w:val="005F747D"/>
    <w:rsid w:val="005F7608"/>
    <w:rsid w:val="005F76F4"/>
    <w:rsid w:val="005F78B3"/>
    <w:rsid w:val="005F78EE"/>
    <w:rsid w:val="005F79D3"/>
    <w:rsid w:val="005F7EA9"/>
    <w:rsid w:val="005F7F56"/>
    <w:rsid w:val="0060005A"/>
    <w:rsid w:val="006001F3"/>
    <w:rsid w:val="006002F6"/>
    <w:rsid w:val="00600365"/>
    <w:rsid w:val="0060042D"/>
    <w:rsid w:val="0060049E"/>
    <w:rsid w:val="006004AD"/>
    <w:rsid w:val="006008A4"/>
    <w:rsid w:val="00600AD1"/>
    <w:rsid w:val="00600BF2"/>
    <w:rsid w:val="00600CB3"/>
    <w:rsid w:val="00600CE2"/>
    <w:rsid w:val="00600D51"/>
    <w:rsid w:val="00600E57"/>
    <w:rsid w:val="00600EBD"/>
    <w:rsid w:val="00601266"/>
    <w:rsid w:val="00601916"/>
    <w:rsid w:val="00601923"/>
    <w:rsid w:val="006019DC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7EB"/>
    <w:rsid w:val="006049D9"/>
    <w:rsid w:val="00604A2B"/>
    <w:rsid w:val="00604B33"/>
    <w:rsid w:val="00604B9B"/>
    <w:rsid w:val="00604D5D"/>
    <w:rsid w:val="00604EA0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367"/>
    <w:rsid w:val="00606558"/>
    <w:rsid w:val="006065CF"/>
    <w:rsid w:val="0060678D"/>
    <w:rsid w:val="006068CB"/>
    <w:rsid w:val="00606B2F"/>
    <w:rsid w:val="00606BBE"/>
    <w:rsid w:val="00606D59"/>
    <w:rsid w:val="00606D7C"/>
    <w:rsid w:val="00606DC9"/>
    <w:rsid w:val="00606FBC"/>
    <w:rsid w:val="00607036"/>
    <w:rsid w:val="006070B4"/>
    <w:rsid w:val="0060713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80"/>
    <w:rsid w:val="00607FDA"/>
    <w:rsid w:val="006101B7"/>
    <w:rsid w:val="0061023D"/>
    <w:rsid w:val="00610291"/>
    <w:rsid w:val="00610396"/>
    <w:rsid w:val="00610581"/>
    <w:rsid w:val="006105C1"/>
    <w:rsid w:val="006105C4"/>
    <w:rsid w:val="00610661"/>
    <w:rsid w:val="006106D8"/>
    <w:rsid w:val="006107A6"/>
    <w:rsid w:val="00610C0E"/>
    <w:rsid w:val="006110A6"/>
    <w:rsid w:val="00611123"/>
    <w:rsid w:val="006111D5"/>
    <w:rsid w:val="006114D8"/>
    <w:rsid w:val="00611651"/>
    <w:rsid w:val="006116C8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2B72"/>
    <w:rsid w:val="00612BE8"/>
    <w:rsid w:val="00613463"/>
    <w:rsid w:val="00613526"/>
    <w:rsid w:val="006135F5"/>
    <w:rsid w:val="0061360C"/>
    <w:rsid w:val="006136B3"/>
    <w:rsid w:val="006137A4"/>
    <w:rsid w:val="0061382B"/>
    <w:rsid w:val="0061383F"/>
    <w:rsid w:val="00613A35"/>
    <w:rsid w:val="00613E5B"/>
    <w:rsid w:val="00613F3B"/>
    <w:rsid w:val="00613F75"/>
    <w:rsid w:val="006141AB"/>
    <w:rsid w:val="0061458D"/>
    <w:rsid w:val="0061494D"/>
    <w:rsid w:val="00614966"/>
    <w:rsid w:val="00614B13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3B"/>
    <w:rsid w:val="00617A4B"/>
    <w:rsid w:val="00617A6F"/>
    <w:rsid w:val="00617C15"/>
    <w:rsid w:val="00617F4D"/>
    <w:rsid w:val="00617F54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99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509"/>
    <w:rsid w:val="006237AB"/>
    <w:rsid w:val="00623A2E"/>
    <w:rsid w:val="00623A96"/>
    <w:rsid w:val="00623CCD"/>
    <w:rsid w:val="00623DF1"/>
    <w:rsid w:val="00623F54"/>
    <w:rsid w:val="0062420C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0E0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42"/>
    <w:rsid w:val="006266BD"/>
    <w:rsid w:val="006268FC"/>
    <w:rsid w:val="0062696D"/>
    <w:rsid w:val="00626AA6"/>
    <w:rsid w:val="00626B33"/>
    <w:rsid w:val="00626C9B"/>
    <w:rsid w:val="00626EAD"/>
    <w:rsid w:val="00626EF8"/>
    <w:rsid w:val="00626FBE"/>
    <w:rsid w:val="006271D2"/>
    <w:rsid w:val="00627214"/>
    <w:rsid w:val="006274AE"/>
    <w:rsid w:val="0062777F"/>
    <w:rsid w:val="006278EA"/>
    <w:rsid w:val="00627B0E"/>
    <w:rsid w:val="00627CFA"/>
    <w:rsid w:val="00627DA5"/>
    <w:rsid w:val="00630162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0E70"/>
    <w:rsid w:val="00631239"/>
    <w:rsid w:val="00631298"/>
    <w:rsid w:val="00631516"/>
    <w:rsid w:val="0063165E"/>
    <w:rsid w:val="00631964"/>
    <w:rsid w:val="00631974"/>
    <w:rsid w:val="00631B6A"/>
    <w:rsid w:val="00631B71"/>
    <w:rsid w:val="00631B9B"/>
    <w:rsid w:val="00631BA9"/>
    <w:rsid w:val="00631C3D"/>
    <w:rsid w:val="00631C5D"/>
    <w:rsid w:val="00632114"/>
    <w:rsid w:val="0063212A"/>
    <w:rsid w:val="0063213B"/>
    <w:rsid w:val="006322D6"/>
    <w:rsid w:val="006322F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3E02"/>
    <w:rsid w:val="00634025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2EB"/>
    <w:rsid w:val="006355BB"/>
    <w:rsid w:val="006355EC"/>
    <w:rsid w:val="00635627"/>
    <w:rsid w:val="00635CC6"/>
    <w:rsid w:val="006367C0"/>
    <w:rsid w:val="0063687D"/>
    <w:rsid w:val="00636922"/>
    <w:rsid w:val="00636997"/>
    <w:rsid w:val="00637109"/>
    <w:rsid w:val="00637399"/>
    <w:rsid w:val="006373A3"/>
    <w:rsid w:val="00637747"/>
    <w:rsid w:val="0063780E"/>
    <w:rsid w:val="0063785A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C0F"/>
    <w:rsid w:val="00640ECE"/>
    <w:rsid w:val="00640F11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22E3"/>
    <w:rsid w:val="00642597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F56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5F93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35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02D"/>
    <w:rsid w:val="00650214"/>
    <w:rsid w:val="006506C7"/>
    <w:rsid w:val="006508B0"/>
    <w:rsid w:val="0065090F"/>
    <w:rsid w:val="00650AEA"/>
    <w:rsid w:val="00650B36"/>
    <w:rsid w:val="00650C2B"/>
    <w:rsid w:val="00650C7A"/>
    <w:rsid w:val="00650E32"/>
    <w:rsid w:val="00650E93"/>
    <w:rsid w:val="0065108D"/>
    <w:rsid w:val="006515FE"/>
    <w:rsid w:val="0065188D"/>
    <w:rsid w:val="006519B6"/>
    <w:rsid w:val="00651A5E"/>
    <w:rsid w:val="00651AEA"/>
    <w:rsid w:val="00651BF2"/>
    <w:rsid w:val="00651EA3"/>
    <w:rsid w:val="00651FD5"/>
    <w:rsid w:val="00651FE1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DCB"/>
    <w:rsid w:val="00655F41"/>
    <w:rsid w:val="00655F4E"/>
    <w:rsid w:val="00655FF3"/>
    <w:rsid w:val="00656146"/>
    <w:rsid w:val="006562F1"/>
    <w:rsid w:val="00656362"/>
    <w:rsid w:val="006563B0"/>
    <w:rsid w:val="00656A79"/>
    <w:rsid w:val="00656FA3"/>
    <w:rsid w:val="00656FDE"/>
    <w:rsid w:val="006572CA"/>
    <w:rsid w:val="0065737F"/>
    <w:rsid w:val="00657410"/>
    <w:rsid w:val="00657678"/>
    <w:rsid w:val="006576CC"/>
    <w:rsid w:val="00657740"/>
    <w:rsid w:val="0065780C"/>
    <w:rsid w:val="00657991"/>
    <w:rsid w:val="00657B29"/>
    <w:rsid w:val="00657CC8"/>
    <w:rsid w:val="00657DE4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EC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D4B"/>
    <w:rsid w:val="00663E89"/>
    <w:rsid w:val="006640DD"/>
    <w:rsid w:val="0066437F"/>
    <w:rsid w:val="006646EC"/>
    <w:rsid w:val="00664733"/>
    <w:rsid w:val="00664B0F"/>
    <w:rsid w:val="00664DB9"/>
    <w:rsid w:val="00664E08"/>
    <w:rsid w:val="00664E3E"/>
    <w:rsid w:val="00664F40"/>
    <w:rsid w:val="00664F59"/>
    <w:rsid w:val="00665427"/>
    <w:rsid w:val="00665480"/>
    <w:rsid w:val="006655A5"/>
    <w:rsid w:val="00665797"/>
    <w:rsid w:val="006659F7"/>
    <w:rsid w:val="00665B95"/>
    <w:rsid w:val="00665C9C"/>
    <w:rsid w:val="00665F2B"/>
    <w:rsid w:val="00666107"/>
    <w:rsid w:val="0066629F"/>
    <w:rsid w:val="006662A1"/>
    <w:rsid w:val="006662F0"/>
    <w:rsid w:val="00666520"/>
    <w:rsid w:val="00666524"/>
    <w:rsid w:val="006666A9"/>
    <w:rsid w:val="006666E4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50"/>
    <w:rsid w:val="0067009A"/>
    <w:rsid w:val="006700E1"/>
    <w:rsid w:val="00670455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5025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42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406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27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23C"/>
    <w:rsid w:val="00683314"/>
    <w:rsid w:val="00683D97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ADB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172"/>
    <w:rsid w:val="00687290"/>
    <w:rsid w:val="006873EF"/>
    <w:rsid w:val="00687496"/>
    <w:rsid w:val="006877DB"/>
    <w:rsid w:val="0068791E"/>
    <w:rsid w:val="006879EC"/>
    <w:rsid w:val="00687CDC"/>
    <w:rsid w:val="00687DB6"/>
    <w:rsid w:val="00687EF5"/>
    <w:rsid w:val="006900B3"/>
    <w:rsid w:val="00690635"/>
    <w:rsid w:val="00690777"/>
    <w:rsid w:val="006908DF"/>
    <w:rsid w:val="00690A68"/>
    <w:rsid w:val="00690B7E"/>
    <w:rsid w:val="00690F15"/>
    <w:rsid w:val="00690F31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CA"/>
    <w:rsid w:val="006930E2"/>
    <w:rsid w:val="006933B5"/>
    <w:rsid w:val="0069368D"/>
    <w:rsid w:val="00693917"/>
    <w:rsid w:val="006939DD"/>
    <w:rsid w:val="00693ABB"/>
    <w:rsid w:val="00693AE2"/>
    <w:rsid w:val="00693E13"/>
    <w:rsid w:val="00693FD1"/>
    <w:rsid w:val="006940BE"/>
    <w:rsid w:val="0069412C"/>
    <w:rsid w:val="006941C3"/>
    <w:rsid w:val="006943BC"/>
    <w:rsid w:val="0069444C"/>
    <w:rsid w:val="006948E2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3E"/>
    <w:rsid w:val="00696EAF"/>
    <w:rsid w:val="00696F66"/>
    <w:rsid w:val="00696FDF"/>
    <w:rsid w:val="00697071"/>
    <w:rsid w:val="00697213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2F"/>
    <w:rsid w:val="006A0FF4"/>
    <w:rsid w:val="006A1068"/>
    <w:rsid w:val="006A13B6"/>
    <w:rsid w:val="006A1439"/>
    <w:rsid w:val="006A17A3"/>
    <w:rsid w:val="006A1A34"/>
    <w:rsid w:val="006A1C70"/>
    <w:rsid w:val="006A1D61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18"/>
    <w:rsid w:val="006A302A"/>
    <w:rsid w:val="006A3059"/>
    <w:rsid w:val="006A3240"/>
    <w:rsid w:val="006A331C"/>
    <w:rsid w:val="006A34F3"/>
    <w:rsid w:val="006A38B7"/>
    <w:rsid w:val="006A3924"/>
    <w:rsid w:val="006A3965"/>
    <w:rsid w:val="006A39FA"/>
    <w:rsid w:val="006A3AE6"/>
    <w:rsid w:val="006A3C07"/>
    <w:rsid w:val="006A3DA1"/>
    <w:rsid w:val="006A3DE2"/>
    <w:rsid w:val="006A3EC1"/>
    <w:rsid w:val="006A3F7D"/>
    <w:rsid w:val="006A41F5"/>
    <w:rsid w:val="006A441C"/>
    <w:rsid w:val="006A447E"/>
    <w:rsid w:val="006A4480"/>
    <w:rsid w:val="006A4511"/>
    <w:rsid w:val="006A494E"/>
    <w:rsid w:val="006A4B42"/>
    <w:rsid w:val="006A4DEE"/>
    <w:rsid w:val="006A4F7F"/>
    <w:rsid w:val="006A501F"/>
    <w:rsid w:val="006A511E"/>
    <w:rsid w:val="006A51E4"/>
    <w:rsid w:val="006A55AE"/>
    <w:rsid w:val="006A55CD"/>
    <w:rsid w:val="006A58A1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931"/>
    <w:rsid w:val="006A79AC"/>
    <w:rsid w:val="006A7A87"/>
    <w:rsid w:val="006A7ACD"/>
    <w:rsid w:val="006A7E15"/>
    <w:rsid w:val="006A7E28"/>
    <w:rsid w:val="006A7F53"/>
    <w:rsid w:val="006A7F93"/>
    <w:rsid w:val="006A7FF3"/>
    <w:rsid w:val="006B0589"/>
    <w:rsid w:val="006B07CF"/>
    <w:rsid w:val="006B0BD3"/>
    <w:rsid w:val="006B0CD2"/>
    <w:rsid w:val="006B0E72"/>
    <w:rsid w:val="006B0EAA"/>
    <w:rsid w:val="006B0EB3"/>
    <w:rsid w:val="006B0EEB"/>
    <w:rsid w:val="006B1063"/>
    <w:rsid w:val="006B10CE"/>
    <w:rsid w:val="006B111A"/>
    <w:rsid w:val="006B15D3"/>
    <w:rsid w:val="006B16C0"/>
    <w:rsid w:val="006B1A5C"/>
    <w:rsid w:val="006B1C99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4D2"/>
    <w:rsid w:val="006B357A"/>
    <w:rsid w:val="006B3648"/>
    <w:rsid w:val="006B36ED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773"/>
    <w:rsid w:val="006B47A9"/>
    <w:rsid w:val="006B4810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5B6"/>
    <w:rsid w:val="006B675B"/>
    <w:rsid w:val="006B6830"/>
    <w:rsid w:val="006B68B6"/>
    <w:rsid w:val="006B68E8"/>
    <w:rsid w:val="006B6ADE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46"/>
    <w:rsid w:val="006C07A0"/>
    <w:rsid w:val="006C0A7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3F4"/>
    <w:rsid w:val="006C34BA"/>
    <w:rsid w:val="006C3563"/>
    <w:rsid w:val="006C3604"/>
    <w:rsid w:val="006C377F"/>
    <w:rsid w:val="006C3851"/>
    <w:rsid w:val="006C3AF8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4CAC"/>
    <w:rsid w:val="006C515F"/>
    <w:rsid w:val="006C51B3"/>
    <w:rsid w:val="006C52F9"/>
    <w:rsid w:val="006C535D"/>
    <w:rsid w:val="006C5816"/>
    <w:rsid w:val="006C5888"/>
    <w:rsid w:val="006C595D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AC9"/>
    <w:rsid w:val="006C6C72"/>
    <w:rsid w:val="006C6CF5"/>
    <w:rsid w:val="006C6E0F"/>
    <w:rsid w:val="006C7087"/>
    <w:rsid w:val="006C72C9"/>
    <w:rsid w:val="006C748A"/>
    <w:rsid w:val="006C74C3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9E"/>
    <w:rsid w:val="006D0D00"/>
    <w:rsid w:val="006D0E88"/>
    <w:rsid w:val="006D0EA4"/>
    <w:rsid w:val="006D1149"/>
    <w:rsid w:val="006D138D"/>
    <w:rsid w:val="006D142D"/>
    <w:rsid w:val="006D17C6"/>
    <w:rsid w:val="006D1A96"/>
    <w:rsid w:val="006D1B79"/>
    <w:rsid w:val="006D1CB4"/>
    <w:rsid w:val="006D1D69"/>
    <w:rsid w:val="006D1F05"/>
    <w:rsid w:val="006D1F9E"/>
    <w:rsid w:val="006D1FA7"/>
    <w:rsid w:val="006D2099"/>
    <w:rsid w:val="006D2194"/>
    <w:rsid w:val="006D21B9"/>
    <w:rsid w:val="006D228F"/>
    <w:rsid w:val="006D2356"/>
    <w:rsid w:val="006D2553"/>
    <w:rsid w:val="006D25E9"/>
    <w:rsid w:val="006D2754"/>
    <w:rsid w:val="006D288A"/>
    <w:rsid w:val="006D297C"/>
    <w:rsid w:val="006D2C44"/>
    <w:rsid w:val="006D2C74"/>
    <w:rsid w:val="006D2D27"/>
    <w:rsid w:val="006D2DDB"/>
    <w:rsid w:val="006D2E5E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370"/>
    <w:rsid w:val="006D45B1"/>
    <w:rsid w:val="006D476F"/>
    <w:rsid w:val="006D49C2"/>
    <w:rsid w:val="006D4A18"/>
    <w:rsid w:val="006D4C17"/>
    <w:rsid w:val="006D4D6E"/>
    <w:rsid w:val="006D4D7A"/>
    <w:rsid w:val="006D4DB1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501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0EA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7DA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1F2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7A0"/>
    <w:rsid w:val="006E69F2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764"/>
    <w:rsid w:val="006F0D77"/>
    <w:rsid w:val="006F0E2D"/>
    <w:rsid w:val="006F107D"/>
    <w:rsid w:val="006F11C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49A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0F8A"/>
    <w:rsid w:val="00701301"/>
    <w:rsid w:val="007015F3"/>
    <w:rsid w:val="00701A0D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9C8"/>
    <w:rsid w:val="00702B04"/>
    <w:rsid w:val="00702B27"/>
    <w:rsid w:val="00702EEB"/>
    <w:rsid w:val="00702F61"/>
    <w:rsid w:val="00702FF0"/>
    <w:rsid w:val="00703022"/>
    <w:rsid w:val="007030C3"/>
    <w:rsid w:val="00703208"/>
    <w:rsid w:val="0070322F"/>
    <w:rsid w:val="0070335D"/>
    <w:rsid w:val="007034FE"/>
    <w:rsid w:val="00703521"/>
    <w:rsid w:val="007035DA"/>
    <w:rsid w:val="0070362A"/>
    <w:rsid w:val="00703C30"/>
    <w:rsid w:val="00703D56"/>
    <w:rsid w:val="00703D70"/>
    <w:rsid w:val="0070408C"/>
    <w:rsid w:val="00704250"/>
    <w:rsid w:val="007043F4"/>
    <w:rsid w:val="007046ED"/>
    <w:rsid w:val="0070487E"/>
    <w:rsid w:val="007049CF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273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BC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2A5B"/>
    <w:rsid w:val="00712D62"/>
    <w:rsid w:val="00713176"/>
    <w:rsid w:val="00713229"/>
    <w:rsid w:val="0071329B"/>
    <w:rsid w:val="007133BA"/>
    <w:rsid w:val="00713418"/>
    <w:rsid w:val="0071351F"/>
    <w:rsid w:val="00713564"/>
    <w:rsid w:val="0071365C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FC0"/>
    <w:rsid w:val="007154C4"/>
    <w:rsid w:val="0071578E"/>
    <w:rsid w:val="00715901"/>
    <w:rsid w:val="00715934"/>
    <w:rsid w:val="0071597A"/>
    <w:rsid w:val="00715A33"/>
    <w:rsid w:val="0071666C"/>
    <w:rsid w:val="007167FA"/>
    <w:rsid w:val="00716A00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2"/>
    <w:rsid w:val="00717E7B"/>
    <w:rsid w:val="00717FF7"/>
    <w:rsid w:val="00720424"/>
    <w:rsid w:val="007204EA"/>
    <w:rsid w:val="007205D0"/>
    <w:rsid w:val="00720655"/>
    <w:rsid w:val="007209BE"/>
    <w:rsid w:val="00720A37"/>
    <w:rsid w:val="00720B05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27B"/>
    <w:rsid w:val="007223B6"/>
    <w:rsid w:val="00722507"/>
    <w:rsid w:val="007225B0"/>
    <w:rsid w:val="00722829"/>
    <w:rsid w:val="00722831"/>
    <w:rsid w:val="00722907"/>
    <w:rsid w:val="00722E25"/>
    <w:rsid w:val="007233A7"/>
    <w:rsid w:val="00723630"/>
    <w:rsid w:val="00723649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3B6"/>
    <w:rsid w:val="0072545D"/>
    <w:rsid w:val="007254C8"/>
    <w:rsid w:val="00725596"/>
    <w:rsid w:val="00725728"/>
    <w:rsid w:val="0072587C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300E3"/>
    <w:rsid w:val="00730195"/>
    <w:rsid w:val="007301FB"/>
    <w:rsid w:val="00730474"/>
    <w:rsid w:val="007304C5"/>
    <w:rsid w:val="007308FE"/>
    <w:rsid w:val="00730909"/>
    <w:rsid w:val="00730974"/>
    <w:rsid w:val="00730C40"/>
    <w:rsid w:val="00730E16"/>
    <w:rsid w:val="00730E62"/>
    <w:rsid w:val="00731005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57D"/>
    <w:rsid w:val="00733755"/>
    <w:rsid w:val="0073388D"/>
    <w:rsid w:val="00733CAF"/>
    <w:rsid w:val="00733CD2"/>
    <w:rsid w:val="00733CF8"/>
    <w:rsid w:val="00733E9F"/>
    <w:rsid w:val="00733FBF"/>
    <w:rsid w:val="0073426A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4F47"/>
    <w:rsid w:val="00734F55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60D7"/>
    <w:rsid w:val="00736158"/>
    <w:rsid w:val="007365D3"/>
    <w:rsid w:val="00736705"/>
    <w:rsid w:val="00736816"/>
    <w:rsid w:val="0073683D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B45"/>
    <w:rsid w:val="00737CA5"/>
    <w:rsid w:val="00737D65"/>
    <w:rsid w:val="00737DB9"/>
    <w:rsid w:val="00740030"/>
    <w:rsid w:val="0074010B"/>
    <w:rsid w:val="0074037A"/>
    <w:rsid w:val="00740451"/>
    <w:rsid w:val="007404EB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B3"/>
    <w:rsid w:val="00742FE8"/>
    <w:rsid w:val="00743035"/>
    <w:rsid w:val="00743115"/>
    <w:rsid w:val="00743198"/>
    <w:rsid w:val="007431A9"/>
    <w:rsid w:val="00743354"/>
    <w:rsid w:val="007434C3"/>
    <w:rsid w:val="007434E1"/>
    <w:rsid w:val="00743AD0"/>
    <w:rsid w:val="00743CEF"/>
    <w:rsid w:val="00744039"/>
    <w:rsid w:val="0074425E"/>
    <w:rsid w:val="00744371"/>
    <w:rsid w:val="007445C2"/>
    <w:rsid w:val="00744691"/>
    <w:rsid w:val="0074469F"/>
    <w:rsid w:val="007446A4"/>
    <w:rsid w:val="007446D9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6E"/>
    <w:rsid w:val="007469EA"/>
    <w:rsid w:val="00746AC2"/>
    <w:rsid w:val="00746D13"/>
    <w:rsid w:val="00746EA3"/>
    <w:rsid w:val="00746F82"/>
    <w:rsid w:val="00747006"/>
    <w:rsid w:val="007472F8"/>
    <w:rsid w:val="0074744E"/>
    <w:rsid w:val="00747524"/>
    <w:rsid w:val="00747793"/>
    <w:rsid w:val="00747944"/>
    <w:rsid w:val="00747973"/>
    <w:rsid w:val="00747C05"/>
    <w:rsid w:val="00747CC0"/>
    <w:rsid w:val="00747E47"/>
    <w:rsid w:val="00750182"/>
    <w:rsid w:val="00750BE4"/>
    <w:rsid w:val="00750F64"/>
    <w:rsid w:val="00750F79"/>
    <w:rsid w:val="00750F86"/>
    <w:rsid w:val="0075102E"/>
    <w:rsid w:val="007510FC"/>
    <w:rsid w:val="007512A0"/>
    <w:rsid w:val="00751739"/>
    <w:rsid w:val="007519C2"/>
    <w:rsid w:val="007519DF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98F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4D8"/>
    <w:rsid w:val="00756542"/>
    <w:rsid w:val="007565D9"/>
    <w:rsid w:val="00756712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905"/>
    <w:rsid w:val="00757B25"/>
    <w:rsid w:val="00757CE2"/>
    <w:rsid w:val="00757DCC"/>
    <w:rsid w:val="00757F0C"/>
    <w:rsid w:val="00760022"/>
    <w:rsid w:val="00760029"/>
    <w:rsid w:val="007600E2"/>
    <w:rsid w:val="0076019A"/>
    <w:rsid w:val="007601D0"/>
    <w:rsid w:val="0076086F"/>
    <w:rsid w:val="0076096A"/>
    <w:rsid w:val="00760BCB"/>
    <w:rsid w:val="00760BED"/>
    <w:rsid w:val="00760C63"/>
    <w:rsid w:val="00760DAD"/>
    <w:rsid w:val="00760DCC"/>
    <w:rsid w:val="00760F6E"/>
    <w:rsid w:val="007615C1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781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1FF"/>
    <w:rsid w:val="007642BC"/>
    <w:rsid w:val="007643A4"/>
    <w:rsid w:val="00764425"/>
    <w:rsid w:val="0076447E"/>
    <w:rsid w:val="00764513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3CC"/>
    <w:rsid w:val="007664CE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67FC5"/>
    <w:rsid w:val="00770259"/>
    <w:rsid w:val="0077031F"/>
    <w:rsid w:val="0077037B"/>
    <w:rsid w:val="0077040A"/>
    <w:rsid w:val="007705FF"/>
    <w:rsid w:val="007708B4"/>
    <w:rsid w:val="007708F3"/>
    <w:rsid w:val="007709BD"/>
    <w:rsid w:val="00770D6A"/>
    <w:rsid w:val="00770E3D"/>
    <w:rsid w:val="00771136"/>
    <w:rsid w:val="00771B14"/>
    <w:rsid w:val="00771C5E"/>
    <w:rsid w:val="00771F5B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11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DFD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2D"/>
    <w:rsid w:val="007803B0"/>
    <w:rsid w:val="007805C7"/>
    <w:rsid w:val="007806EA"/>
    <w:rsid w:val="00780794"/>
    <w:rsid w:val="007807D1"/>
    <w:rsid w:val="007808FD"/>
    <w:rsid w:val="007809BD"/>
    <w:rsid w:val="00780ABE"/>
    <w:rsid w:val="00780B08"/>
    <w:rsid w:val="00780C49"/>
    <w:rsid w:val="00780C70"/>
    <w:rsid w:val="00780CBB"/>
    <w:rsid w:val="00780FBE"/>
    <w:rsid w:val="0078107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851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A4"/>
    <w:rsid w:val="0079039F"/>
    <w:rsid w:val="007904F7"/>
    <w:rsid w:val="0079060B"/>
    <w:rsid w:val="007906C2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CBA"/>
    <w:rsid w:val="00792D8D"/>
    <w:rsid w:val="00793190"/>
    <w:rsid w:val="007931D2"/>
    <w:rsid w:val="007935C1"/>
    <w:rsid w:val="0079361A"/>
    <w:rsid w:val="0079363A"/>
    <w:rsid w:val="007937B7"/>
    <w:rsid w:val="00793BE4"/>
    <w:rsid w:val="00793C6E"/>
    <w:rsid w:val="00793CA5"/>
    <w:rsid w:val="00793D4D"/>
    <w:rsid w:val="00794109"/>
    <w:rsid w:val="00794658"/>
    <w:rsid w:val="007949EF"/>
    <w:rsid w:val="00794AE8"/>
    <w:rsid w:val="00794B69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6A8"/>
    <w:rsid w:val="007966FD"/>
    <w:rsid w:val="0079670A"/>
    <w:rsid w:val="007968D2"/>
    <w:rsid w:val="00796B1F"/>
    <w:rsid w:val="00796FAF"/>
    <w:rsid w:val="0079725C"/>
    <w:rsid w:val="007972BF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900"/>
    <w:rsid w:val="007A0984"/>
    <w:rsid w:val="007A0A77"/>
    <w:rsid w:val="007A0AE2"/>
    <w:rsid w:val="007A0DB6"/>
    <w:rsid w:val="007A0E04"/>
    <w:rsid w:val="007A0E95"/>
    <w:rsid w:val="007A11FA"/>
    <w:rsid w:val="007A164D"/>
    <w:rsid w:val="007A196E"/>
    <w:rsid w:val="007A1B1A"/>
    <w:rsid w:val="007A1C1F"/>
    <w:rsid w:val="007A1DF3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3CAE"/>
    <w:rsid w:val="007A4242"/>
    <w:rsid w:val="007A42C1"/>
    <w:rsid w:val="007A43D1"/>
    <w:rsid w:val="007A43F1"/>
    <w:rsid w:val="007A4533"/>
    <w:rsid w:val="007A471A"/>
    <w:rsid w:val="007A47FC"/>
    <w:rsid w:val="007A48CC"/>
    <w:rsid w:val="007A4BAD"/>
    <w:rsid w:val="007A4D8E"/>
    <w:rsid w:val="007A5083"/>
    <w:rsid w:val="007A50F3"/>
    <w:rsid w:val="007A5105"/>
    <w:rsid w:val="007A52DB"/>
    <w:rsid w:val="007A5337"/>
    <w:rsid w:val="007A567A"/>
    <w:rsid w:val="007A59A6"/>
    <w:rsid w:val="007A5A4B"/>
    <w:rsid w:val="007A5B78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6D1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AD9"/>
    <w:rsid w:val="007B3D5E"/>
    <w:rsid w:val="007B3ED2"/>
    <w:rsid w:val="007B3FFD"/>
    <w:rsid w:val="007B42AC"/>
    <w:rsid w:val="007B4381"/>
    <w:rsid w:val="007B43D0"/>
    <w:rsid w:val="007B43D9"/>
    <w:rsid w:val="007B443C"/>
    <w:rsid w:val="007B4699"/>
    <w:rsid w:val="007B474F"/>
    <w:rsid w:val="007B47F5"/>
    <w:rsid w:val="007B4AE0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B05"/>
    <w:rsid w:val="007B5FB7"/>
    <w:rsid w:val="007B6042"/>
    <w:rsid w:val="007B60B1"/>
    <w:rsid w:val="007B60D0"/>
    <w:rsid w:val="007B622B"/>
    <w:rsid w:val="007B64BE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D5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18E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1F5"/>
    <w:rsid w:val="007C2261"/>
    <w:rsid w:val="007C2445"/>
    <w:rsid w:val="007C27AC"/>
    <w:rsid w:val="007C29A5"/>
    <w:rsid w:val="007C29FB"/>
    <w:rsid w:val="007C2ACC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40AC"/>
    <w:rsid w:val="007C4318"/>
    <w:rsid w:val="007C441F"/>
    <w:rsid w:val="007C45C4"/>
    <w:rsid w:val="007C46C3"/>
    <w:rsid w:val="007C4AF6"/>
    <w:rsid w:val="007C4C7B"/>
    <w:rsid w:val="007C4D32"/>
    <w:rsid w:val="007C4E93"/>
    <w:rsid w:val="007C567C"/>
    <w:rsid w:val="007C576B"/>
    <w:rsid w:val="007C57C5"/>
    <w:rsid w:val="007C581C"/>
    <w:rsid w:val="007C5828"/>
    <w:rsid w:val="007C59B5"/>
    <w:rsid w:val="007C5A17"/>
    <w:rsid w:val="007C5B37"/>
    <w:rsid w:val="007C5C21"/>
    <w:rsid w:val="007C5E9A"/>
    <w:rsid w:val="007C6148"/>
    <w:rsid w:val="007C6504"/>
    <w:rsid w:val="007C679A"/>
    <w:rsid w:val="007C6841"/>
    <w:rsid w:val="007C689B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4B6"/>
    <w:rsid w:val="007D04C8"/>
    <w:rsid w:val="007D0775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3D1"/>
    <w:rsid w:val="007D3400"/>
    <w:rsid w:val="007D35BF"/>
    <w:rsid w:val="007D38BD"/>
    <w:rsid w:val="007D3A64"/>
    <w:rsid w:val="007D3AE8"/>
    <w:rsid w:val="007D3BD2"/>
    <w:rsid w:val="007D3CE1"/>
    <w:rsid w:val="007D3E66"/>
    <w:rsid w:val="007D3FCB"/>
    <w:rsid w:val="007D4182"/>
    <w:rsid w:val="007D42E5"/>
    <w:rsid w:val="007D4A36"/>
    <w:rsid w:val="007D4E29"/>
    <w:rsid w:val="007D4F56"/>
    <w:rsid w:val="007D4F65"/>
    <w:rsid w:val="007D503D"/>
    <w:rsid w:val="007D520B"/>
    <w:rsid w:val="007D5338"/>
    <w:rsid w:val="007D5417"/>
    <w:rsid w:val="007D545D"/>
    <w:rsid w:val="007D5B0D"/>
    <w:rsid w:val="007D5C7B"/>
    <w:rsid w:val="007D5CCF"/>
    <w:rsid w:val="007D5D62"/>
    <w:rsid w:val="007D5D6F"/>
    <w:rsid w:val="007D5DBC"/>
    <w:rsid w:val="007D5DDA"/>
    <w:rsid w:val="007D5DDC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D7970"/>
    <w:rsid w:val="007E012F"/>
    <w:rsid w:val="007E01D6"/>
    <w:rsid w:val="007E02F9"/>
    <w:rsid w:val="007E0572"/>
    <w:rsid w:val="007E0589"/>
    <w:rsid w:val="007E05D3"/>
    <w:rsid w:val="007E0665"/>
    <w:rsid w:val="007E07BC"/>
    <w:rsid w:val="007E0952"/>
    <w:rsid w:val="007E0A77"/>
    <w:rsid w:val="007E0B08"/>
    <w:rsid w:val="007E0C21"/>
    <w:rsid w:val="007E0E5D"/>
    <w:rsid w:val="007E0FB9"/>
    <w:rsid w:val="007E1022"/>
    <w:rsid w:val="007E11AB"/>
    <w:rsid w:val="007E1494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125"/>
    <w:rsid w:val="007E322E"/>
    <w:rsid w:val="007E3342"/>
    <w:rsid w:val="007E36FF"/>
    <w:rsid w:val="007E37CB"/>
    <w:rsid w:val="007E39A6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3A4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6EFB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606"/>
    <w:rsid w:val="007F163D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B29"/>
    <w:rsid w:val="007F3FA3"/>
    <w:rsid w:val="007F42B0"/>
    <w:rsid w:val="007F4494"/>
    <w:rsid w:val="007F48A6"/>
    <w:rsid w:val="007F48C7"/>
    <w:rsid w:val="007F499C"/>
    <w:rsid w:val="007F4AAC"/>
    <w:rsid w:val="007F4BBD"/>
    <w:rsid w:val="007F4FAD"/>
    <w:rsid w:val="007F5102"/>
    <w:rsid w:val="007F5238"/>
    <w:rsid w:val="007F54C1"/>
    <w:rsid w:val="007F572F"/>
    <w:rsid w:val="007F58EC"/>
    <w:rsid w:val="007F5DF1"/>
    <w:rsid w:val="007F5FA4"/>
    <w:rsid w:val="007F6122"/>
    <w:rsid w:val="007F62EC"/>
    <w:rsid w:val="007F6419"/>
    <w:rsid w:val="007F6651"/>
    <w:rsid w:val="007F6707"/>
    <w:rsid w:val="007F689E"/>
    <w:rsid w:val="007F6953"/>
    <w:rsid w:val="007F6C35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2F"/>
    <w:rsid w:val="008005BA"/>
    <w:rsid w:val="00800676"/>
    <w:rsid w:val="008006AD"/>
    <w:rsid w:val="008008A8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90B"/>
    <w:rsid w:val="00810E69"/>
    <w:rsid w:val="00810F33"/>
    <w:rsid w:val="00810F76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AE3"/>
    <w:rsid w:val="00813DD6"/>
    <w:rsid w:val="00813DDB"/>
    <w:rsid w:val="00813E11"/>
    <w:rsid w:val="00813FBE"/>
    <w:rsid w:val="0081407B"/>
    <w:rsid w:val="00814234"/>
    <w:rsid w:val="00814482"/>
    <w:rsid w:val="00814558"/>
    <w:rsid w:val="008145AF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5FA"/>
    <w:rsid w:val="0081664C"/>
    <w:rsid w:val="00816751"/>
    <w:rsid w:val="00816A8B"/>
    <w:rsid w:val="00816C28"/>
    <w:rsid w:val="00816DA4"/>
    <w:rsid w:val="00816FC1"/>
    <w:rsid w:val="0081708B"/>
    <w:rsid w:val="008170F9"/>
    <w:rsid w:val="00817225"/>
    <w:rsid w:val="00817280"/>
    <w:rsid w:val="008173CA"/>
    <w:rsid w:val="00817781"/>
    <w:rsid w:val="00817B6C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275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4FA"/>
    <w:rsid w:val="00823568"/>
    <w:rsid w:val="008235E1"/>
    <w:rsid w:val="00823738"/>
    <w:rsid w:val="00823797"/>
    <w:rsid w:val="008237FE"/>
    <w:rsid w:val="00823852"/>
    <w:rsid w:val="00823951"/>
    <w:rsid w:val="00823BE5"/>
    <w:rsid w:val="00823CA8"/>
    <w:rsid w:val="008244FF"/>
    <w:rsid w:val="0082450A"/>
    <w:rsid w:val="00824521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9D3"/>
    <w:rsid w:val="00825A86"/>
    <w:rsid w:val="00825BEF"/>
    <w:rsid w:val="00825C15"/>
    <w:rsid w:val="00825EDC"/>
    <w:rsid w:val="008262FA"/>
    <w:rsid w:val="00826379"/>
    <w:rsid w:val="0082665C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8D0"/>
    <w:rsid w:val="00827BE5"/>
    <w:rsid w:val="00827C83"/>
    <w:rsid w:val="00827CE9"/>
    <w:rsid w:val="00830054"/>
    <w:rsid w:val="00830200"/>
    <w:rsid w:val="00830781"/>
    <w:rsid w:val="008307DD"/>
    <w:rsid w:val="00830849"/>
    <w:rsid w:val="0083086C"/>
    <w:rsid w:val="0083091E"/>
    <w:rsid w:val="00830C46"/>
    <w:rsid w:val="00830C9F"/>
    <w:rsid w:val="00830CB2"/>
    <w:rsid w:val="0083109C"/>
    <w:rsid w:val="008313E1"/>
    <w:rsid w:val="008313FB"/>
    <w:rsid w:val="00831808"/>
    <w:rsid w:val="008319C0"/>
    <w:rsid w:val="008319C3"/>
    <w:rsid w:val="00831C20"/>
    <w:rsid w:val="00831CBE"/>
    <w:rsid w:val="008320FE"/>
    <w:rsid w:val="00832129"/>
    <w:rsid w:val="008322BE"/>
    <w:rsid w:val="00832367"/>
    <w:rsid w:val="008326ED"/>
    <w:rsid w:val="008327A8"/>
    <w:rsid w:val="008327BB"/>
    <w:rsid w:val="00832895"/>
    <w:rsid w:val="00832BDB"/>
    <w:rsid w:val="00832BF9"/>
    <w:rsid w:val="00832C14"/>
    <w:rsid w:val="00832C5C"/>
    <w:rsid w:val="00832FFE"/>
    <w:rsid w:val="00833012"/>
    <w:rsid w:val="008330BB"/>
    <w:rsid w:val="008330E0"/>
    <w:rsid w:val="00833151"/>
    <w:rsid w:val="00833154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4F5A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938"/>
    <w:rsid w:val="00837A5A"/>
    <w:rsid w:val="00837CB6"/>
    <w:rsid w:val="00837F15"/>
    <w:rsid w:val="00837F86"/>
    <w:rsid w:val="00840429"/>
    <w:rsid w:val="00840618"/>
    <w:rsid w:val="008406C1"/>
    <w:rsid w:val="008407EE"/>
    <w:rsid w:val="00840905"/>
    <w:rsid w:val="00840E79"/>
    <w:rsid w:val="00840F14"/>
    <w:rsid w:val="00841001"/>
    <w:rsid w:val="00841044"/>
    <w:rsid w:val="008410D4"/>
    <w:rsid w:val="0084114D"/>
    <w:rsid w:val="00841510"/>
    <w:rsid w:val="0084168F"/>
    <w:rsid w:val="008416D3"/>
    <w:rsid w:val="00841833"/>
    <w:rsid w:val="008418BA"/>
    <w:rsid w:val="008418ED"/>
    <w:rsid w:val="00841AC7"/>
    <w:rsid w:val="00841BBB"/>
    <w:rsid w:val="00841C27"/>
    <w:rsid w:val="00841DA7"/>
    <w:rsid w:val="00841E29"/>
    <w:rsid w:val="00841FE0"/>
    <w:rsid w:val="008423D0"/>
    <w:rsid w:val="0084282D"/>
    <w:rsid w:val="008428E9"/>
    <w:rsid w:val="00842965"/>
    <w:rsid w:val="008429B8"/>
    <w:rsid w:val="00842C81"/>
    <w:rsid w:val="00842DD5"/>
    <w:rsid w:val="00842FF9"/>
    <w:rsid w:val="00843071"/>
    <w:rsid w:val="008431DA"/>
    <w:rsid w:val="00843236"/>
    <w:rsid w:val="0084341D"/>
    <w:rsid w:val="008435A6"/>
    <w:rsid w:val="00843776"/>
    <w:rsid w:val="0084388A"/>
    <w:rsid w:val="0084396C"/>
    <w:rsid w:val="00843C0B"/>
    <w:rsid w:val="00843C50"/>
    <w:rsid w:val="008440F1"/>
    <w:rsid w:val="0084419F"/>
    <w:rsid w:val="008441CD"/>
    <w:rsid w:val="008443B7"/>
    <w:rsid w:val="0084443F"/>
    <w:rsid w:val="00844662"/>
    <w:rsid w:val="008447D9"/>
    <w:rsid w:val="00844951"/>
    <w:rsid w:val="00844A11"/>
    <w:rsid w:val="00844E54"/>
    <w:rsid w:val="00844E5E"/>
    <w:rsid w:val="00845317"/>
    <w:rsid w:val="0084536F"/>
    <w:rsid w:val="00845558"/>
    <w:rsid w:val="0084561E"/>
    <w:rsid w:val="00845AC5"/>
    <w:rsid w:val="00845AE7"/>
    <w:rsid w:val="00845B62"/>
    <w:rsid w:val="00845F2B"/>
    <w:rsid w:val="00845F64"/>
    <w:rsid w:val="00846102"/>
    <w:rsid w:val="00846176"/>
    <w:rsid w:val="008461AA"/>
    <w:rsid w:val="00846529"/>
    <w:rsid w:val="0084667F"/>
    <w:rsid w:val="00846734"/>
    <w:rsid w:val="0084678B"/>
    <w:rsid w:val="00846B99"/>
    <w:rsid w:val="00846C65"/>
    <w:rsid w:val="00846CFD"/>
    <w:rsid w:val="00846D75"/>
    <w:rsid w:val="00846E28"/>
    <w:rsid w:val="00846F04"/>
    <w:rsid w:val="00846F4A"/>
    <w:rsid w:val="00846FA8"/>
    <w:rsid w:val="008470DD"/>
    <w:rsid w:val="00847381"/>
    <w:rsid w:val="008473C8"/>
    <w:rsid w:val="008473FE"/>
    <w:rsid w:val="0084759D"/>
    <w:rsid w:val="00847CFE"/>
    <w:rsid w:val="00847D18"/>
    <w:rsid w:val="00847D7B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D3"/>
    <w:rsid w:val="008512E3"/>
    <w:rsid w:val="00851325"/>
    <w:rsid w:val="0085151E"/>
    <w:rsid w:val="008516E8"/>
    <w:rsid w:val="00851F76"/>
    <w:rsid w:val="00852092"/>
    <w:rsid w:val="008522F3"/>
    <w:rsid w:val="0085231E"/>
    <w:rsid w:val="008524DF"/>
    <w:rsid w:val="008526DE"/>
    <w:rsid w:val="00852A0A"/>
    <w:rsid w:val="00852BAE"/>
    <w:rsid w:val="008531CC"/>
    <w:rsid w:val="008531FF"/>
    <w:rsid w:val="00853219"/>
    <w:rsid w:val="008532C9"/>
    <w:rsid w:val="0085338C"/>
    <w:rsid w:val="00853474"/>
    <w:rsid w:val="00853493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4F5"/>
    <w:rsid w:val="00854A99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BA8"/>
    <w:rsid w:val="00856D63"/>
    <w:rsid w:val="00856DB0"/>
    <w:rsid w:val="00856FDB"/>
    <w:rsid w:val="00856FEE"/>
    <w:rsid w:val="008570A7"/>
    <w:rsid w:val="00857313"/>
    <w:rsid w:val="00857424"/>
    <w:rsid w:val="008574CD"/>
    <w:rsid w:val="0085757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452"/>
    <w:rsid w:val="00861675"/>
    <w:rsid w:val="008618A5"/>
    <w:rsid w:val="00861A6D"/>
    <w:rsid w:val="00861C2F"/>
    <w:rsid w:val="00861DF6"/>
    <w:rsid w:val="00861E6B"/>
    <w:rsid w:val="00861EB1"/>
    <w:rsid w:val="00861F71"/>
    <w:rsid w:val="008620A5"/>
    <w:rsid w:val="00862317"/>
    <w:rsid w:val="00862374"/>
    <w:rsid w:val="008625C1"/>
    <w:rsid w:val="008625CB"/>
    <w:rsid w:val="008626C8"/>
    <w:rsid w:val="008628E4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7A7"/>
    <w:rsid w:val="0086496A"/>
    <w:rsid w:val="008649C2"/>
    <w:rsid w:val="00864AA4"/>
    <w:rsid w:val="00864C69"/>
    <w:rsid w:val="00864E57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7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CF1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A3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B2"/>
    <w:rsid w:val="00875232"/>
    <w:rsid w:val="008752BF"/>
    <w:rsid w:val="008753F9"/>
    <w:rsid w:val="008753FC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94"/>
    <w:rsid w:val="00876D3A"/>
    <w:rsid w:val="00876D80"/>
    <w:rsid w:val="00876DE7"/>
    <w:rsid w:val="00876EFB"/>
    <w:rsid w:val="0087700B"/>
    <w:rsid w:val="00877141"/>
    <w:rsid w:val="00877974"/>
    <w:rsid w:val="0087799F"/>
    <w:rsid w:val="00877B00"/>
    <w:rsid w:val="00877C43"/>
    <w:rsid w:val="00877D9C"/>
    <w:rsid w:val="00877F20"/>
    <w:rsid w:val="00880380"/>
    <w:rsid w:val="00880624"/>
    <w:rsid w:val="0088074C"/>
    <w:rsid w:val="00880BBA"/>
    <w:rsid w:val="00880BF9"/>
    <w:rsid w:val="00880CA5"/>
    <w:rsid w:val="00880DE8"/>
    <w:rsid w:val="00880E7A"/>
    <w:rsid w:val="008812B3"/>
    <w:rsid w:val="0088145C"/>
    <w:rsid w:val="00881760"/>
    <w:rsid w:val="00881BD4"/>
    <w:rsid w:val="00881C37"/>
    <w:rsid w:val="00881C73"/>
    <w:rsid w:val="00881DE4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86E"/>
    <w:rsid w:val="00882DBD"/>
    <w:rsid w:val="00882E97"/>
    <w:rsid w:val="00882F13"/>
    <w:rsid w:val="0088301C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6D1"/>
    <w:rsid w:val="00884985"/>
    <w:rsid w:val="008849C9"/>
    <w:rsid w:val="00884BC2"/>
    <w:rsid w:val="00884F80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E55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476"/>
    <w:rsid w:val="0088761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BA4"/>
    <w:rsid w:val="00890D1D"/>
    <w:rsid w:val="00890D57"/>
    <w:rsid w:val="00891025"/>
    <w:rsid w:val="00891376"/>
    <w:rsid w:val="008913F8"/>
    <w:rsid w:val="0089142B"/>
    <w:rsid w:val="00891497"/>
    <w:rsid w:val="008917EA"/>
    <w:rsid w:val="00891883"/>
    <w:rsid w:val="008919BB"/>
    <w:rsid w:val="00891DAA"/>
    <w:rsid w:val="00891DCA"/>
    <w:rsid w:val="00891E4B"/>
    <w:rsid w:val="00891E9F"/>
    <w:rsid w:val="00891EF4"/>
    <w:rsid w:val="008922E6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67A"/>
    <w:rsid w:val="00893711"/>
    <w:rsid w:val="0089375C"/>
    <w:rsid w:val="008937ED"/>
    <w:rsid w:val="00893817"/>
    <w:rsid w:val="0089381B"/>
    <w:rsid w:val="00893850"/>
    <w:rsid w:val="0089388D"/>
    <w:rsid w:val="00893A01"/>
    <w:rsid w:val="00893EDB"/>
    <w:rsid w:val="00893F8A"/>
    <w:rsid w:val="00893FB1"/>
    <w:rsid w:val="0089452E"/>
    <w:rsid w:val="008945DB"/>
    <w:rsid w:val="008946A3"/>
    <w:rsid w:val="008947C3"/>
    <w:rsid w:val="008947E6"/>
    <w:rsid w:val="0089488C"/>
    <w:rsid w:val="0089491B"/>
    <w:rsid w:val="00894CD6"/>
    <w:rsid w:val="00894D30"/>
    <w:rsid w:val="00894D6E"/>
    <w:rsid w:val="00894E88"/>
    <w:rsid w:val="00895086"/>
    <w:rsid w:val="0089517C"/>
    <w:rsid w:val="008953A8"/>
    <w:rsid w:val="00895C61"/>
    <w:rsid w:val="00895D5E"/>
    <w:rsid w:val="00895DE7"/>
    <w:rsid w:val="008960BA"/>
    <w:rsid w:val="0089614A"/>
    <w:rsid w:val="008961D5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73"/>
    <w:rsid w:val="00897692"/>
    <w:rsid w:val="0089779E"/>
    <w:rsid w:val="0089783F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B0E"/>
    <w:rsid w:val="008A0B57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BE0"/>
    <w:rsid w:val="008A2D06"/>
    <w:rsid w:val="008A2D36"/>
    <w:rsid w:val="008A2F40"/>
    <w:rsid w:val="008A2F95"/>
    <w:rsid w:val="008A2FE6"/>
    <w:rsid w:val="008A30FE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399"/>
    <w:rsid w:val="008B04A6"/>
    <w:rsid w:val="008B05A7"/>
    <w:rsid w:val="008B07C1"/>
    <w:rsid w:val="008B0C59"/>
    <w:rsid w:val="008B0E6A"/>
    <w:rsid w:val="008B1456"/>
    <w:rsid w:val="008B166B"/>
    <w:rsid w:val="008B178C"/>
    <w:rsid w:val="008B196F"/>
    <w:rsid w:val="008B1A32"/>
    <w:rsid w:val="008B1AB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26D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79F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B6"/>
    <w:rsid w:val="008C09FC"/>
    <w:rsid w:val="008C0A8D"/>
    <w:rsid w:val="008C0AD8"/>
    <w:rsid w:val="008C0B1F"/>
    <w:rsid w:val="008C0BF5"/>
    <w:rsid w:val="008C0C0F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147"/>
    <w:rsid w:val="008C3385"/>
    <w:rsid w:val="008C3429"/>
    <w:rsid w:val="008C36BA"/>
    <w:rsid w:val="008C381A"/>
    <w:rsid w:val="008C38B3"/>
    <w:rsid w:val="008C3988"/>
    <w:rsid w:val="008C3EBA"/>
    <w:rsid w:val="008C4093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05A"/>
    <w:rsid w:val="008C7255"/>
    <w:rsid w:val="008C73B4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D006E"/>
    <w:rsid w:val="008D00F9"/>
    <w:rsid w:val="008D018F"/>
    <w:rsid w:val="008D0333"/>
    <w:rsid w:val="008D03F2"/>
    <w:rsid w:val="008D04F7"/>
    <w:rsid w:val="008D0720"/>
    <w:rsid w:val="008D0903"/>
    <w:rsid w:val="008D0E6E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725"/>
    <w:rsid w:val="008D28FB"/>
    <w:rsid w:val="008D2A20"/>
    <w:rsid w:val="008D2A80"/>
    <w:rsid w:val="008D2BD3"/>
    <w:rsid w:val="008D2C20"/>
    <w:rsid w:val="008D2C8D"/>
    <w:rsid w:val="008D2DE3"/>
    <w:rsid w:val="008D335E"/>
    <w:rsid w:val="008D356C"/>
    <w:rsid w:val="008D363C"/>
    <w:rsid w:val="008D37AD"/>
    <w:rsid w:val="008D3922"/>
    <w:rsid w:val="008D3A3A"/>
    <w:rsid w:val="008D3AE5"/>
    <w:rsid w:val="008D3D04"/>
    <w:rsid w:val="008D3FAF"/>
    <w:rsid w:val="008D41AA"/>
    <w:rsid w:val="008D4383"/>
    <w:rsid w:val="008D44F7"/>
    <w:rsid w:val="008D45C5"/>
    <w:rsid w:val="008D4615"/>
    <w:rsid w:val="008D4682"/>
    <w:rsid w:val="008D4A26"/>
    <w:rsid w:val="008D4C68"/>
    <w:rsid w:val="008D4DB3"/>
    <w:rsid w:val="008D4DD7"/>
    <w:rsid w:val="008D4E71"/>
    <w:rsid w:val="008D5237"/>
    <w:rsid w:val="008D52E3"/>
    <w:rsid w:val="008D5626"/>
    <w:rsid w:val="008D5638"/>
    <w:rsid w:val="008D5806"/>
    <w:rsid w:val="008D587D"/>
    <w:rsid w:val="008D593D"/>
    <w:rsid w:val="008D5A98"/>
    <w:rsid w:val="008D5D36"/>
    <w:rsid w:val="008D5F44"/>
    <w:rsid w:val="008D64A2"/>
    <w:rsid w:val="008D64F4"/>
    <w:rsid w:val="008D66DF"/>
    <w:rsid w:val="008D6795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D7F90"/>
    <w:rsid w:val="008E002A"/>
    <w:rsid w:val="008E04C2"/>
    <w:rsid w:val="008E06A3"/>
    <w:rsid w:val="008E093C"/>
    <w:rsid w:val="008E0A6F"/>
    <w:rsid w:val="008E0BD5"/>
    <w:rsid w:val="008E0DCF"/>
    <w:rsid w:val="008E1227"/>
    <w:rsid w:val="008E13DD"/>
    <w:rsid w:val="008E150E"/>
    <w:rsid w:val="008E159C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62"/>
    <w:rsid w:val="008E4ECE"/>
    <w:rsid w:val="008E5245"/>
    <w:rsid w:val="008E5422"/>
    <w:rsid w:val="008E54E8"/>
    <w:rsid w:val="008E552C"/>
    <w:rsid w:val="008E5576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2FF"/>
    <w:rsid w:val="008E77EF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D32"/>
    <w:rsid w:val="008F0E8E"/>
    <w:rsid w:val="008F1132"/>
    <w:rsid w:val="008F1249"/>
    <w:rsid w:val="008F14C7"/>
    <w:rsid w:val="008F14FF"/>
    <w:rsid w:val="008F164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B16"/>
    <w:rsid w:val="008F2C21"/>
    <w:rsid w:val="008F2C5D"/>
    <w:rsid w:val="008F2D15"/>
    <w:rsid w:val="008F2DC4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BA"/>
    <w:rsid w:val="008F3CBF"/>
    <w:rsid w:val="008F3D0B"/>
    <w:rsid w:val="008F3D83"/>
    <w:rsid w:val="008F40BD"/>
    <w:rsid w:val="008F41D2"/>
    <w:rsid w:val="008F444F"/>
    <w:rsid w:val="008F45DD"/>
    <w:rsid w:val="008F47A1"/>
    <w:rsid w:val="008F48FD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CAD"/>
    <w:rsid w:val="008F6D49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64"/>
    <w:rsid w:val="00900AEE"/>
    <w:rsid w:val="00900CBC"/>
    <w:rsid w:val="00900D59"/>
    <w:rsid w:val="00900D61"/>
    <w:rsid w:val="00900E24"/>
    <w:rsid w:val="00900E4F"/>
    <w:rsid w:val="00900F7F"/>
    <w:rsid w:val="00901147"/>
    <w:rsid w:val="009011EE"/>
    <w:rsid w:val="00901358"/>
    <w:rsid w:val="0090136D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4DE"/>
    <w:rsid w:val="00902540"/>
    <w:rsid w:val="009027E1"/>
    <w:rsid w:val="00902885"/>
    <w:rsid w:val="009029F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DEE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C0"/>
    <w:rsid w:val="00906FF0"/>
    <w:rsid w:val="0090706A"/>
    <w:rsid w:val="0090721D"/>
    <w:rsid w:val="00907359"/>
    <w:rsid w:val="0090738F"/>
    <w:rsid w:val="00907422"/>
    <w:rsid w:val="009075BD"/>
    <w:rsid w:val="009075E2"/>
    <w:rsid w:val="009075E6"/>
    <w:rsid w:val="00907786"/>
    <w:rsid w:val="009077B3"/>
    <w:rsid w:val="00907812"/>
    <w:rsid w:val="00907820"/>
    <w:rsid w:val="00907A27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20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3"/>
    <w:rsid w:val="00911DFD"/>
    <w:rsid w:val="00911EDE"/>
    <w:rsid w:val="0091205F"/>
    <w:rsid w:val="0091217A"/>
    <w:rsid w:val="00912287"/>
    <w:rsid w:val="00912910"/>
    <w:rsid w:val="00912928"/>
    <w:rsid w:val="0091296F"/>
    <w:rsid w:val="00912BB1"/>
    <w:rsid w:val="00912CCA"/>
    <w:rsid w:val="00912F45"/>
    <w:rsid w:val="0091364F"/>
    <w:rsid w:val="00913717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A66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98"/>
    <w:rsid w:val="00921E7E"/>
    <w:rsid w:val="00922230"/>
    <w:rsid w:val="00922236"/>
    <w:rsid w:val="00922265"/>
    <w:rsid w:val="009223DD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BC6"/>
    <w:rsid w:val="00923C6F"/>
    <w:rsid w:val="00924555"/>
    <w:rsid w:val="0092455D"/>
    <w:rsid w:val="00924669"/>
    <w:rsid w:val="00924B7A"/>
    <w:rsid w:val="00924B9A"/>
    <w:rsid w:val="00924BEA"/>
    <w:rsid w:val="00924C51"/>
    <w:rsid w:val="00924CF0"/>
    <w:rsid w:val="00924F73"/>
    <w:rsid w:val="009250D4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6DB"/>
    <w:rsid w:val="00927815"/>
    <w:rsid w:val="00927A84"/>
    <w:rsid w:val="00927B8E"/>
    <w:rsid w:val="00927C2D"/>
    <w:rsid w:val="00927E2E"/>
    <w:rsid w:val="00930154"/>
    <w:rsid w:val="0093018B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28"/>
    <w:rsid w:val="0093169C"/>
    <w:rsid w:val="00931833"/>
    <w:rsid w:val="00931945"/>
    <w:rsid w:val="00931977"/>
    <w:rsid w:val="009319E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E6D"/>
    <w:rsid w:val="00932F03"/>
    <w:rsid w:val="00933279"/>
    <w:rsid w:val="009332D6"/>
    <w:rsid w:val="00933538"/>
    <w:rsid w:val="00933B35"/>
    <w:rsid w:val="0093414F"/>
    <w:rsid w:val="009343B7"/>
    <w:rsid w:val="0093455D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722D"/>
    <w:rsid w:val="009373A7"/>
    <w:rsid w:val="009374B9"/>
    <w:rsid w:val="009376DA"/>
    <w:rsid w:val="0093788E"/>
    <w:rsid w:val="009378E3"/>
    <w:rsid w:val="009379D0"/>
    <w:rsid w:val="00937A3A"/>
    <w:rsid w:val="00937D98"/>
    <w:rsid w:val="00937EC2"/>
    <w:rsid w:val="00937F5B"/>
    <w:rsid w:val="00937F65"/>
    <w:rsid w:val="0094001A"/>
    <w:rsid w:val="009400BB"/>
    <w:rsid w:val="0094068A"/>
    <w:rsid w:val="009406DA"/>
    <w:rsid w:val="00940853"/>
    <w:rsid w:val="00940BB2"/>
    <w:rsid w:val="00940C37"/>
    <w:rsid w:val="00940E39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892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AF2"/>
    <w:rsid w:val="00944C45"/>
    <w:rsid w:val="00944EBB"/>
    <w:rsid w:val="00944F5A"/>
    <w:rsid w:val="00945086"/>
    <w:rsid w:val="009450B9"/>
    <w:rsid w:val="0094516E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BFE"/>
    <w:rsid w:val="00947D1A"/>
    <w:rsid w:val="00947D22"/>
    <w:rsid w:val="00947DE7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1E2"/>
    <w:rsid w:val="009512B4"/>
    <w:rsid w:val="0095136F"/>
    <w:rsid w:val="00951BC9"/>
    <w:rsid w:val="00951CCE"/>
    <w:rsid w:val="00951E30"/>
    <w:rsid w:val="0095219E"/>
    <w:rsid w:val="0095258C"/>
    <w:rsid w:val="00952633"/>
    <w:rsid w:val="0095269C"/>
    <w:rsid w:val="009528E5"/>
    <w:rsid w:val="00952ABB"/>
    <w:rsid w:val="00952C19"/>
    <w:rsid w:val="00952CAD"/>
    <w:rsid w:val="00952D0F"/>
    <w:rsid w:val="00952D78"/>
    <w:rsid w:val="00952E21"/>
    <w:rsid w:val="00953024"/>
    <w:rsid w:val="0095324F"/>
    <w:rsid w:val="009532C2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6C6"/>
    <w:rsid w:val="00954AE7"/>
    <w:rsid w:val="00954C09"/>
    <w:rsid w:val="009550C6"/>
    <w:rsid w:val="009552CC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19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36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A81"/>
    <w:rsid w:val="00960B39"/>
    <w:rsid w:val="00960B6E"/>
    <w:rsid w:val="00960C09"/>
    <w:rsid w:val="00960C91"/>
    <w:rsid w:val="00960DC6"/>
    <w:rsid w:val="00960EF4"/>
    <w:rsid w:val="009612D1"/>
    <w:rsid w:val="00961380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B45"/>
    <w:rsid w:val="00962C62"/>
    <w:rsid w:val="00962D96"/>
    <w:rsid w:val="00962F76"/>
    <w:rsid w:val="0096314A"/>
    <w:rsid w:val="00963505"/>
    <w:rsid w:val="00963747"/>
    <w:rsid w:val="009637CA"/>
    <w:rsid w:val="009638C2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6EE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20F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648"/>
    <w:rsid w:val="009666EE"/>
    <w:rsid w:val="009667D5"/>
    <w:rsid w:val="009667E7"/>
    <w:rsid w:val="009667FD"/>
    <w:rsid w:val="009668A4"/>
    <w:rsid w:val="00966ABC"/>
    <w:rsid w:val="00966B83"/>
    <w:rsid w:val="00966B9B"/>
    <w:rsid w:val="009671F7"/>
    <w:rsid w:val="00967294"/>
    <w:rsid w:val="009673CA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385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8E4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669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632"/>
    <w:rsid w:val="00982889"/>
    <w:rsid w:val="00982A45"/>
    <w:rsid w:val="00982AC9"/>
    <w:rsid w:val="00982C40"/>
    <w:rsid w:val="00982D16"/>
    <w:rsid w:val="00982D6A"/>
    <w:rsid w:val="00982E03"/>
    <w:rsid w:val="00983112"/>
    <w:rsid w:val="0098363F"/>
    <w:rsid w:val="0098382C"/>
    <w:rsid w:val="009839DD"/>
    <w:rsid w:val="00983D18"/>
    <w:rsid w:val="009843A0"/>
    <w:rsid w:val="009846F9"/>
    <w:rsid w:val="00984743"/>
    <w:rsid w:val="009847D1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3AC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BDC"/>
    <w:rsid w:val="00986C9B"/>
    <w:rsid w:val="00987067"/>
    <w:rsid w:val="00987184"/>
    <w:rsid w:val="00987273"/>
    <w:rsid w:val="0098730E"/>
    <w:rsid w:val="00987552"/>
    <w:rsid w:val="00987562"/>
    <w:rsid w:val="00987583"/>
    <w:rsid w:val="00987753"/>
    <w:rsid w:val="009878C9"/>
    <w:rsid w:val="00987914"/>
    <w:rsid w:val="00987986"/>
    <w:rsid w:val="00987A3E"/>
    <w:rsid w:val="00987BC4"/>
    <w:rsid w:val="00987C1B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62"/>
    <w:rsid w:val="009921D4"/>
    <w:rsid w:val="009928D1"/>
    <w:rsid w:val="00992944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4F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9C1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94D"/>
    <w:rsid w:val="009A1A9C"/>
    <w:rsid w:val="009A1D1A"/>
    <w:rsid w:val="009A1EA8"/>
    <w:rsid w:val="009A1F80"/>
    <w:rsid w:val="009A2229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94"/>
    <w:rsid w:val="009A3EF7"/>
    <w:rsid w:val="009A4435"/>
    <w:rsid w:val="009A4756"/>
    <w:rsid w:val="009A4B26"/>
    <w:rsid w:val="009A4B48"/>
    <w:rsid w:val="009A4C75"/>
    <w:rsid w:val="009A4FCF"/>
    <w:rsid w:val="009A52B1"/>
    <w:rsid w:val="009A5311"/>
    <w:rsid w:val="009A53D4"/>
    <w:rsid w:val="009A5434"/>
    <w:rsid w:val="009A5481"/>
    <w:rsid w:val="009A59C5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9A"/>
    <w:rsid w:val="009B00C1"/>
    <w:rsid w:val="009B02A0"/>
    <w:rsid w:val="009B0390"/>
    <w:rsid w:val="009B044F"/>
    <w:rsid w:val="009B045D"/>
    <w:rsid w:val="009B04A6"/>
    <w:rsid w:val="009B05AE"/>
    <w:rsid w:val="009B0699"/>
    <w:rsid w:val="009B078A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EBC"/>
    <w:rsid w:val="009B2FCE"/>
    <w:rsid w:val="009B2FEE"/>
    <w:rsid w:val="009B310E"/>
    <w:rsid w:val="009B317B"/>
    <w:rsid w:val="009B3601"/>
    <w:rsid w:val="009B3646"/>
    <w:rsid w:val="009B3E13"/>
    <w:rsid w:val="009B43A4"/>
    <w:rsid w:val="009B43ED"/>
    <w:rsid w:val="009B44E7"/>
    <w:rsid w:val="009B4560"/>
    <w:rsid w:val="009B488C"/>
    <w:rsid w:val="009B4B67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362"/>
    <w:rsid w:val="009B65D7"/>
    <w:rsid w:val="009B65FC"/>
    <w:rsid w:val="009B671B"/>
    <w:rsid w:val="009B69D9"/>
    <w:rsid w:val="009B6C3F"/>
    <w:rsid w:val="009B6D8B"/>
    <w:rsid w:val="009B6E06"/>
    <w:rsid w:val="009B6E84"/>
    <w:rsid w:val="009B6EBA"/>
    <w:rsid w:val="009B71A2"/>
    <w:rsid w:val="009B7214"/>
    <w:rsid w:val="009B7344"/>
    <w:rsid w:val="009B73BE"/>
    <w:rsid w:val="009B754E"/>
    <w:rsid w:val="009B779F"/>
    <w:rsid w:val="009B7904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A3"/>
    <w:rsid w:val="009C0EDA"/>
    <w:rsid w:val="009C0FB6"/>
    <w:rsid w:val="009C1039"/>
    <w:rsid w:val="009C1062"/>
    <w:rsid w:val="009C1104"/>
    <w:rsid w:val="009C127D"/>
    <w:rsid w:val="009C1976"/>
    <w:rsid w:val="009C1A8A"/>
    <w:rsid w:val="009C1AA3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BD1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838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EA9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5D4"/>
    <w:rsid w:val="009C7609"/>
    <w:rsid w:val="009C7810"/>
    <w:rsid w:val="009C7857"/>
    <w:rsid w:val="009C7DF6"/>
    <w:rsid w:val="009D0002"/>
    <w:rsid w:val="009D027C"/>
    <w:rsid w:val="009D0511"/>
    <w:rsid w:val="009D063F"/>
    <w:rsid w:val="009D08B7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B4D"/>
    <w:rsid w:val="009D2C3A"/>
    <w:rsid w:val="009D2D26"/>
    <w:rsid w:val="009D2E96"/>
    <w:rsid w:val="009D2F0E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08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5E9D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401"/>
    <w:rsid w:val="009D757E"/>
    <w:rsid w:val="009D766F"/>
    <w:rsid w:val="009D7687"/>
    <w:rsid w:val="009D7695"/>
    <w:rsid w:val="009D76A6"/>
    <w:rsid w:val="009D7796"/>
    <w:rsid w:val="009D79FE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267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9E6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97F"/>
    <w:rsid w:val="009E6AB3"/>
    <w:rsid w:val="009E6B78"/>
    <w:rsid w:val="009E6C14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B7A"/>
    <w:rsid w:val="009F0C7B"/>
    <w:rsid w:val="009F0CC3"/>
    <w:rsid w:val="009F0FDB"/>
    <w:rsid w:val="009F1104"/>
    <w:rsid w:val="009F1AE8"/>
    <w:rsid w:val="009F1EE1"/>
    <w:rsid w:val="009F1F97"/>
    <w:rsid w:val="009F202E"/>
    <w:rsid w:val="009F21E0"/>
    <w:rsid w:val="009F2253"/>
    <w:rsid w:val="009F23C5"/>
    <w:rsid w:val="009F2572"/>
    <w:rsid w:val="009F2604"/>
    <w:rsid w:val="009F2748"/>
    <w:rsid w:val="009F2823"/>
    <w:rsid w:val="009F28F5"/>
    <w:rsid w:val="009F299A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CB7"/>
    <w:rsid w:val="009F5F48"/>
    <w:rsid w:val="009F5FF1"/>
    <w:rsid w:val="009F62E8"/>
    <w:rsid w:val="009F6610"/>
    <w:rsid w:val="009F696F"/>
    <w:rsid w:val="009F6B12"/>
    <w:rsid w:val="009F6C30"/>
    <w:rsid w:val="009F6F4C"/>
    <w:rsid w:val="009F6F65"/>
    <w:rsid w:val="009F708C"/>
    <w:rsid w:val="009F7288"/>
    <w:rsid w:val="009F73E0"/>
    <w:rsid w:val="009F7489"/>
    <w:rsid w:val="009F74E4"/>
    <w:rsid w:val="009F75BD"/>
    <w:rsid w:val="009F7812"/>
    <w:rsid w:val="009F7889"/>
    <w:rsid w:val="009F7AB5"/>
    <w:rsid w:val="009F7D16"/>
    <w:rsid w:val="009F7E16"/>
    <w:rsid w:val="009F7EC3"/>
    <w:rsid w:val="00A00132"/>
    <w:rsid w:val="00A00449"/>
    <w:rsid w:val="00A0083B"/>
    <w:rsid w:val="00A00959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C1F"/>
    <w:rsid w:val="00A01CD5"/>
    <w:rsid w:val="00A01DD2"/>
    <w:rsid w:val="00A01EFC"/>
    <w:rsid w:val="00A01F25"/>
    <w:rsid w:val="00A0224E"/>
    <w:rsid w:val="00A0225A"/>
    <w:rsid w:val="00A022AF"/>
    <w:rsid w:val="00A022FE"/>
    <w:rsid w:val="00A024A3"/>
    <w:rsid w:val="00A0268C"/>
    <w:rsid w:val="00A02897"/>
    <w:rsid w:val="00A028D9"/>
    <w:rsid w:val="00A0296F"/>
    <w:rsid w:val="00A02BB8"/>
    <w:rsid w:val="00A02F19"/>
    <w:rsid w:val="00A0306B"/>
    <w:rsid w:val="00A0323B"/>
    <w:rsid w:val="00A03478"/>
    <w:rsid w:val="00A0382F"/>
    <w:rsid w:val="00A039C2"/>
    <w:rsid w:val="00A03B41"/>
    <w:rsid w:val="00A03C3A"/>
    <w:rsid w:val="00A03DFD"/>
    <w:rsid w:val="00A03E3B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30"/>
    <w:rsid w:val="00A058C1"/>
    <w:rsid w:val="00A059B4"/>
    <w:rsid w:val="00A05AAF"/>
    <w:rsid w:val="00A05B8F"/>
    <w:rsid w:val="00A05F60"/>
    <w:rsid w:val="00A0615E"/>
    <w:rsid w:val="00A061BF"/>
    <w:rsid w:val="00A06206"/>
    <w:rsid w:val="00A06520"/>
    <w:rsid w:val="00A0666D"/>
    <w:rsid w:val="00A06830"/>
    <w:rsid w:val="00A068C6"/>
    <w:rsid w:val="00A06953"/>
    <w:rsid w:val="00A06A33"/>
    <w:rsid w:val="00A06A9F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31B"/>
    <w:rsid w:val="00A10546"/>
    <w:rsid w:val="00A105BC"/>
    <w:rsid w:val="00A1067C"/>
    <w:rsid w:val="00A106B0"/>
    <w:rsid w:val="00A106DF"/>
    <w:rsid w:val="00A107CF"/>
    <w:rsid w:val="00A10C21"/>
    <w:rsid w:val="00A10C9E"/>
    <w:rsid w:val="00A10FDE"/>
    <w:rsid w:val="00A11108"/>
    <w:rsid w:val="00A1112C"/>
    <w:rsid w:val="00A11238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F"/>
    <w:rsid w:val="00A12E8A"/>
    <w:rsid w:val="00A131AC"/>
    <w:rsid w:val="00A131FB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B2D"/>
    <w:rsid w:val="00A13C8F"/>
    <w:rsid w:val="00A13D89"/>
    <w:rsid w:val="00A13D9E"/>
    <w:rsid w:val="00A13F71"/>
    <w:rsid w:val="00A140B2"/>
    <w:rsid w:val="00A14285"/>
    <w:rsid w:val="00A1443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62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57D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783"/>
    <w:rsid w:val="00A209B2"/>
    <w:rsid w:val="00A209C3"/>
    <w:rsid w:val="00A20AA0"/>
    <w:rsid w:val="00A20E6A"/>
    <w:rsid w:val="00A20E77"/>
    <w:rsid w:val="00A20E9F"/>
    <w:rsid w:val="00A211DB"/>
    <w:rsid w:val="00A213D1"/>
    <w:rsid w:val="00A21483"/>
    <w:rsid w:val="00A214FF"/>
    <w:rsid w:val="00A2162E"/>
    <w:rsid w:val="00A21750"/>
    <w:rsid w:val="00A219A8"/>
    <w:rsid w:val="00A21E80"/>
    <w:rsid w:val="00A21FE8"/>
    <w:rsid w:val="00A22042"/>
    <w:rsid w:val="00A22695"/>
    <w:rsid w:val="00A2272C"/>
    <w:rsid w:val="00A22BA9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CE9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690"/>
    <w:rsid w:val="00A25735"/>
    <w:rsid w:val="00A257CA"/>
    <w:rsid w:val="00A25928"/>
    <w:rsid w:val="00A25A29"/>
    <w:rsid w:val="00A25C43"/>
    <w:rsid w:val="00A25D3D"/>
    <w:rsid w:val="00A25DCF"/>
    <w:rsid w:val="00A26156"/>
    <w:rsid w:val="00A261AF"/>
    <w:rsid w:val="00A265D8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1"/>
    <w:rsid w:val="00A30A6C"/>
    <w:rsid w:val="00A30C69"/>
    <w:rsid w:val="00A30CB0"/>
    <w:rsid w:val="00A30CC3"/>
    <w:rsid w:val="00A30EB8"/>
    <w:rsid w:val="00A3100E"/>
    <w:rsid w:val="00A31059"/>
    <w:rsid w:val="00A310BA"/>
    <w:rsid w:val="00A3149B"/>
    <w:rsid w:val="00A315EC"/>
    <w:rsid w:val="00A3167D"/>
    <w:rsid w:val="00A3180A"/>
    <w:rsid w:val="00A318C3"/>
    <w:rsid w:val="00A31A1A"/>
    <w:rsid w:val="00A31ADF"/>
    <w:rsid w:val="00A31B39"/>
    <w:rsid w:val="00A31B52"/>
    <w:rsid w:val="00A320DB"/>
    <w:rsid w:val="00A32178"/>
    <w:rsid w:val="00A32335"/>
    <w:rsid w:val="00A323A8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17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92B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810"/>
    <w:rsid w:val="00A41E83"/>
    <w:rsid w:val="00A41F4E"/>
    <w:rsid w:val="00A41FEC"/>
    <w:rsid w:val="00A42219"/>
    <w:rsid w:val="00A42292"/>
    <w:rsid w:val="00A42381"/>
    <w:rsid w:val="00A424C8"/>
    <w:rsid w:val="00A426B0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DBE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06"/>
    <w:rsid w:val="00A44E50"/>
    <w:rsid w:val="00A4500B"/>
    <w:rsid w:val="00A45068"/>
    <w:rsid w:val="00A4521B"/>
    <w:rsid w:val="00A4528A"/>
    <w:rsid w:val="00A45370"/>
    <w:rsid w:val="00A454B2"/>
    <w:rsid w:val="00A456E8"/>
    <w:rsid w:val="00A456F8"/>
    <w:rsid w:val="00A45753"/>
    <w:rsid w:val="00A4594C"/>
    <w:rsid w:val="00A459A4"/>
    <w:rsid w:val="00A45B62"/>
    <w:rsid w:val="00A45BF7"/>
    <w:rsid w:val="00A45C8E"/>
    <w:rsid w:val="00A46081"/>
    <w:rsid w:val="00A4629C"/>
    <w:rsid w:val="00A4629E"/>
    <w:rsid w:val="00A464B7"/>
    <w:rsid w:val="00A4655B"/>
    <w:rsid w:val="00A465C2"/>
    <w:rsid w:val="00A468E5"/>
    <w:rsid w:val="00A46E5A"/>
    <w:rsid w:val="00A46F56"/>
    <w:rsid w:val="00A46FFD"/>
    <w:rsid w:val="00A47173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3F15"/>
    <w:rsid w:val="00A54185"/>
    <w:rsid w:val="00A54216"/>
    <w:rsid w:val="00A544B9"/>
    <w:rsid w:val="00A545E9"/>
    <w:rsid w:val="00A5461A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896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B5C"/>
    <w:rsid w:val="00A56B69"/>
    <w:rsid w:val="00A56CBF"/>
    <w:rsid w:val="00A56D73"/>
    <w:rsid w:val="00A5701F"/>
    <w:rsid w:val="00A570A1"/>
    <w:rsid w:val="00A577F2"/>
    <w:rsid w:val="00A577F5"/>
    <w:rsid w:val="00A57910"/>
    <w:rsid w:val="00A57969"/>
    <w:rsid w:val="00A57AF2"/>
    <w:rsid w:val="00A57BBD"/>
    <w:rsid w:val="00A57D11"/>
    <w:rsid w:val="00A57D7D"/>
    <w:rsid w:val="00A57DFC"/>
    <w:rsid w:val="00A57F1E"/>
    <w:rsid w:val="00A57FD6"/>
    <w:rsid w:val="00A600AE"/>
    <w:rsid w:val="00A6013C"/>
    <w:rsid w:val="00A6042C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D96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D9C"/>
    <w:rsid w:val="00A62EB3"/>
    <w:rsid w:val="00A62FE8"/>
    <w:rsid w:val="00A63221"/>
    <w:rsid w:val="00A6325E"/>
    <w:rsid w:val="00A6326F"/>
    <w:rsid w:val="00A63395"/>
    <w:rsid w:val="00A63415"/>
    <w:rsid w:val="00A636CC"/>
    <w:rsid w:val="00A63946"/>
    <w:rsid w:val="00A63A5A"/>
    <w:rsid w:val="00A63F83"/>
    <w:rsid w:val="00A64278"/>
    <w:rsid w:val="00A642A1"/>
    <w:rsid w:val="00A64409"/>
    <w:rsid w:val="00A64487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231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66D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2E9A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D4D"/>
    <w:rsid w:val="00A74DCC"/>
    <w:rsid w:val="00A74E0A"/>
    <w:rsid w:val="00A74F7A"/>
    <w:rsid w:val="00A7515D"/>
    <w:rsid w:val="00A75469"/>
    <w:rsid w:val="00A754FE"/>
    <w:rsid w:val="00A7550E"/>
    <w:rsid w:val="00A75534"/>
    <w:rsid w:val="00A75563"/>
    <w:rsid w:val="00A75838"/>
    <w:rsid w:val="00A75942"/>
    <w:rsid w:val="00A75A01"/>
    <w:rsid w:val="00A75A38"/>
    <w:rsid w:val="00A75A54"/>
    <w:rsid w:val="00A75A81"/>
    <w:rsid w:val="00A75B6E"/>
    <w:rsid w:val="00A75D1E"/>
    <w:rsid w:val="00A75E1A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564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9A8"/>
    <w:rsid w:val="00A84B91"/>
    <w:rsid w:val="00A84C78"/>
    <w:rsid w:val="00A84C94"/>
    <w:rsid w:val="00A84E3E"/>
    <w:rsid w:val="00A85107"/>
    <w:rsid w:val="00A85227"/>
    <w:rsid w:val="00A8525B"/>
    <w:rsid w:val="00A852BE"/>
    <w:rsid w:val="00A852EF"/>
    <w:rsid w:val="00A85301"/>
    <w:rsid w:val="00A85447"/>
    <w:rsid w:val="00A856A0"/>
    <w:rsid w:val="00A85ABB"/>
    <w:rsid w:val="00A85B96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0FDD"/>
    <w:rsid w:val="00A9133C"/>
    <w:rsid w:val="00A915D7"/>
    <w:rsid w:val="00A9167B"/>
    <w:rsid w:val="00A919E5"/>
    <w:rsid w:val="00A91B4C"/>
    <w:rsid w:val="00A91B94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46C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7B"/>
    <w:rsid w:val="00A94FFA"/>
    <w:rsid w:val="00A95142"/>
    <w:rsid w:val="00A952EA"/>
    <w:rsid w:val="00A9537C"/>
    <w:rsid w:val="00A95619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7"/>
    <w:rsid w:val="00AA01BB"/>
    <w:rsid w:val="00AA023A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C06"/>
    <w:rsid w:val="00AA2D54"/>
    <w:rsid w:val="00AA3001"/>
    <w:rsid w:val="00AA308B"/>
    <w:rsid w:val="00AA328E"/>
    <w:rsid w:val="00AA3449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6036"/>
    <w:rsid w:val="00AA68F2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A73"/>
    <w:rsid w:val="00AB0BEE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AF4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5E"/>
    <w:rsid w:val="00AB3CA4"/>
    <w:rsid w:val="00AB3EF6"/>
    <w:rsid w:val="00AB3EFE"/>
    <w:rsid w:val="00AB3F46"/>
    <w:rsid w:val="00AB3FBD"/>
    <w:rsid w:val="00AB4081"/>
    <w:rsid w:val="00AB421E"/>
    <w:rsid w:val="00AB433E"/>
    <w:rsid w:val="00AB440A"/>
    <w:rsid w:val="00AB441F"/>
    <w:rsid w:val="00AB4605"/>
    <w:rsid w:val="00AB4889"/>
    <w:rsid w:val="00AB4903"/>
    <w:rsid w:val="00AB4946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979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4FB"/>
    <w:rsid w:val="00AB76C7"/>
    <w:rsid w:val="00AB77D3"/>
    <w:rsid w:val="00AB7CB4"/>
    <w:rsid w:val="00AB7D4D"/>
    <w:rsid w:val="00AC0073"/>
    <w:rsid w:val="00AC009C"/>
    <w:rsid w:val="00AC012C"/>
    <w:rsid w:val="00AC0667"/>
    <w:rsid w:val="00AC06B0"/>
    <w:rsid w:val="00AC0724"/>
    <w:rsid w:val="00AC07C8"/>
    <w:rsid w:val="00AC0889"/>
    <w:rsid w:val="00AC0DFD"/>
    <w:rsid w:val="00AC0E08"/>
    <w:rsid w:val="00AC0EAA"/>
    <w:rsid w:val="00AC140A"/>
    <w:rsid w:val="00AC14D6"/>
    <w:rsid w:val="00AC1593"/>
    <w:rsid w:val="00AC15D7"/>
    <w:rsid w:val="00AC1D43"/>
    <w:rsid w:val="00AC1F72"/>
    <w:rsid w:val="00AC2111"/>
    <w:rsid w:val="00AC21EA"/>
    <w:rsid w:val="00AC2249"/>
    <w:rsid w:val="00AC24E3"/>
    <w:rsid w:val="00AC24E8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340"/>
    <w:rsid w:val="00AC582E"/>
    <w:rsid w:val="00AC5844"/>
    <w:rsid w:val="00AC590E"/>
    <w:rsid w:val="00AC5A43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4FC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2EE9"/>
    <w:rsid w:val="00AD30A1"/>
    <w:rsid w:val="00AD34C1"/>
    <w:rsid w:val="00AD36EF"/>
    <w:rsid w:val="00AD373E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204"/>
    <w:rsid w:val="00AD64AB"/>
    <w:rsid w:val="00AD67AE"/>
    <w:rsid w:val="00AD6969"/>
    <w:rsid w:val="00AD6AF8"/>
    <w:rsid w:val="00AD6C48"/>
    <w:rsid w:val="00AD6E1B"/>
    <w:rsid w:val="00AD7018"/>
    <w:rsid w:val="00AD76FC"/>
    <w:rsid w:val="00AD777C"/>
    <w:rsid w:val="00AD79CA"/>
    <w:rsid w:val="00AD7BC5"/>
    <w:rsid w:val="00AD7C76"/>
    <w:rsid w:val="00AD7C99"/>
    <w:rsid w:val="00AE0018"/>
    <w:rsid w:val="00AE0038"/>
    <w:rsid w:val="00AE031E"/>
    <w:rsid w:val="00AE0381"/>
    <w:rsid w:val="00AE03AB"/>
    <w:rsid w:val="00AE03D3"/>
    <w:rsid w:val="00AE040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2C5"/>
    <w:rsid w:val="00AE1710"/>
    <w:rsid w:val="00AE19E0"/>
    <w:rsid w:val="00AE1CB9"/>
    <w:rsid w:val="00AE1FE7"/>
    <w:rsid w:val="00AE1FFC"/>
    <w:rsid w:val="00AE2081"/>
    <w:rsid w:val="00AE2218"/>
    <w:rsid w:val="00AE224C"/>
    <w:rsid w:val="00AE2496"/>
    <w:rsid w:val="00AE2634"/>
    <w:rsid w:val="00AE274D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49E"/>
    <w:rsid w:val="00AE35C3"/>
    <w:rsid w:val="00AE3752"/>
    <w:rsid w:val="00AE3B1F"/>
    <w:rsid w:val="00AE3B26"/>
    <w:rsid w:val="00AE3BA8"/>
    <w:rsid w:val="00AE3EFD"/>
    <w:rsid w:val="00AE40FD"/>
    <w:rsid w:val="00AE4607"/>
    <w:rsid w:val="00AE4747"/>
    <w:rsid w:val="00AE4A0B"/>
    <w:rsid w:val="00AE4A4A"/>
    <w:rsid w:val="00AE4A5D"/>
    <w:rsid w:val="00AE4ACC"/>
    <w:rsid w:val="00AE4C1C"/>
    <w:rsid w:val="00AE4E24"/>
    <w:rsid w:val="00AE4E5E"/>
    <w:rsid w:val="00AE52AB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425"/>
    <w:rsid w:val="00AE643B"/>
    <w:rsid w:val="00AE69DC"/>
    <w:rsid w:val="00AE6B0A"/>
    <w:rsid w:val="00AE6CE5"/>
    <w:rsid w:val="00AE6E56"/>
    <w:rsid w:val="00AE6F40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3D4"/>
    <w:rsid w:val="00AF19F9"/>
    <w:rsid w:val="00AF1B2F"/>
    <w:rsid w:val="00AF1B41"/>
    <w:rsid w:val="00AF1C5B"/>
    <w:rsid w:val="00AF1D20"/>
    <w:rsid w:val="00AF1E38"/>
    <w:rsid w:val="00AF1E78"/>
    <w:rsid w:val="00AF1F1D"/>
    <w:rsid w:val="00AF208D"/>
    <w:rsid w:val="00AF211B"/>
    <w:rsid w:val="00AF21C2"/>
    <w:rsid w:val="00AF23B8"/>
    <w:rsid w:val="00AF2414"/>
    <w:rsid w:val="00AF2419"/>
    <w:rsid w:val="00AF271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775"/>
    <w:rsid w:val="00AF38C5"/>
    <w:rsid w:val="00AF39DD"/>
    <w:rsid w:val="00AF3B54"/>
    <w:rsid w:val="00AF3D21"/>
    <w:rsid w:val="00AF3DA8"/>
    <w:rsid w:val="00AF44B7"/>
    <w:rsid w:val="00AF4540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FC"/>
    <w:rsid w:val="00AF5B30"/>
    <w:rsid w:val="00AF5BCE"/>
    <w:rsid w:val="00AF5D8B"/>
    <w:rsid w:val="00AF5DCA"/>
    <w:rsid w:val="00AF5DCE"/>
    <w:rsid w:val="00AF60ED"/>
    <w:rsid w:val="00AF6150"/>
    <w:rsid w:val="00AF6764"/>
    <w:rsid w:val="00AF67B8"/>
    <w:rsid w:val="00AF67F1"/>
    <w:rsid w:val="00AF6E79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DC"/>
    <w:rsid w:val="00AF7999"/>
    <w:rsid w:val="00AF7B65"/>
    <w:rsid w:val="00AF7D91"/>
    <w:rsid w:val="00AF7E05"/>
    <w:rsid w:val="00AF7E94"/>
    <w:rsid w:val="00AF7EBD"/>
    <w:rsid w:val="00B000DF"/>
    <w:rsid w:val="00B0012C"/>
    <w:rsid w:val="00B002AA"/>
    <w:rsid w:val="00B00430"/>
    <w:rsid w:val="00B00704"/>
    <w:rsid w:val="00B00749"/>
    <w:rsid w:val="00B00ABB"/>
    <w:rsid w:val="00B00CB7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BEB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76E"/>
    <w:rsid w:val="00B03E1B"/>
    <w:rsid w:val="00B03FCA"/>
    <w:rsid w:val="00B044F0"/>
    <w:rsid w:val="00B045C8"/>
    <w:rsid w:val="00B045CF"/>
    <w:rsid w:val="00B046A6"/>
    <w:rsid w:val="00B04AE5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5EE"/>
    <w:rsid w:val="00B126B9"/>
    <w:rsid w:val="00B1280B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EA5"/>
    <w:rsid w:val="00B15FEE"/>
    <w:rsid w:val="00B1614E"/>
    <w:rsid w:val="00B1625D"/>
    <w:rsid w:val="00B164FF"/>
    <w:rsid w:val="00B1658B"/>
    <w:rsid w:val="00B16F6B"/>
    <w:rsid w:val="00B16FCF"/>
    <w:rsid w:val="00B16FF1"/>
    <w:rsid w:val="00B1701B"/>
    <w:rsid w:val="00B1715B"/>
    <w:rsid w:val="00B1723C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40B"/>
    <w:rsid w:val="00B2078E"/>
    <w:rsid w:val="00B2089D"/>
    <w:rsid w:val="00B20A4C"/>
    <w:rsid w:val="00B20B72"/>
    <w:rsid w:val="00B20DB8"/>
    <w:rsid w:val="00B2106A"/>
    <w:rsid w:val="00B2125E"/>
    <w:rsid w:val="00B213EF"/>
    <w:rsid w:val="00B21583"/>
    <w:rsid w:val="00B21640"/>
    <w:rsid w:val="00B216D9"/>
    <w:rsid w:val="00B217D2"/>
    <w:rsid w:val="00B2184B"/>
    <w:rsid w:val="00B21960"/>
    <w:rsid w:val="00B21AC1"/>
    <w:rsid w:val="00B21B3D"/>
    <w:rsid w:val="00B21C66"/>
    <w:rsid w:val="00B21CFD"/>
    <w:rsid w:val="00B21D28"/>
    <w:rsid w:val="00B21DBE"/>
    <w:rsid w:val="00B21DD7"/>
    <w:rsid w:val="00B21E73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BF6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4EB"/>
    <w:rsid w:val="00B265E5"/>
    <w:rsid w:val="00B26910"/>
    <w:rsid w:val="00B26F2D"/>
    <w:rsid w:val="00B270C1"/>
    <w:rsid w:val="00B2726C"/>
    <w:rsid w:val="00B2755A"/>
    <w:rsid w:val="00B277F8"/>
    <w:rsid w:val="00B27883"/>
    <w:rsid w:val="00B27E32"/>
    <w:rsid w:val="00B27E8D"/>
    <w:rsid w:val="00B3019F"/>
    <w:rsid w:val="00B301BE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98B"/>
    <w:rsid w:val="00B32A00"/>
    <w:rsid w:val="00B32C6A"/>
    <w:rsid w:val="00B33083"/>
    <w:rsid w:val="00B33194"/>
    <w:rsid w:val="00B333D5"/>
    <w:rsid w:val="00B33A22"/>
    <w:rsid w:val="00B33BCA"/>
    <w:rsid w:val="00B33C19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EA6"/>
    <w:rsid w:val="00B34FF4"/>
    <w:rsid w:val="00B351FB"/>
    <w:rsid w:val="00B352FE"/>
    <w:rsid w:val="00B3536A"/>
    <w:rsid w:val="00B35A2B"/>
    <w:rsid w:val="00B35AEE"/>
    <w:rsid w:val="00B35B36"/>
    <w:rsid w:val="00B35EA8"/>
    <w:rsid w:val="00B36223"/>
    <w:rsid w:val="00B362CE"/>
    <w:rsid w:val="00B36338"/>
    <w:rsid w:val="00B366BD"/>
    <w:rsid w:val="00B366E5"/>
    <w:rsid w:val="00B36DAE"/>
    <w:rsid w:val="00B36DD5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0ECB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7C"/>
    <w:rsid w:val="00B42090"/>
    <w:rsid w:val="00B422F5"/>
    <w:rsid w:val="00B42482"/>
    <w:rsid w:val="00B425AC"/>
    <w:rsid w:val="00B4262B"/>
    <w:rsid w:val="00B426DB"/>
    <w:rsid w:val="00B426E3"/>
    <w:rsid w:val="00B42778"/>
    <w:rsid w:val="00B42821"/>
    <w:rsid w:val="00B4289F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4FF5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807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77"/>
    <w:rsid w:val="00B479AF"/>
    <w:rsid w:val="00B47B48"/>
    <w:rsid w:val="00B47BEB"/>
    <w:rsid w:val="00B47D99"/>
    <w:rsid w:val="00B47DEB"/>
    <w:rsid w:val="00B47FD4"/>
    <w:rsid w:val="00B500C1"/>
    <w:rsid w:val="00B500D0"/>
    <w:rsid w:val="00B502F6"/>
    <w:rsid w:val="00B5035F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9EA"/>
    <w:rsid w:val="00B51AA4"/>
    <w:rsid w:val="00B51C2A"/>
    <w:rsid w:val="00B51CDF"/>
    <w:rsid w:val="00B51E2D"/>
    <w:rsid w:val="00B51F0C"/>
    <w:rsid w:val="00B51FC2"/>
    <w:rsid w:val="00B523B4"/>
    <w:rsid w:val="00B52513"/>
    <w:rsid w:val="00B5280C"/>
    <w:rsid w:val="00B52A72"/>
    <w:rsid w:val="00B52AF5"/>
    <w:rsid w:val="00B52E3D"/>
    <w:rsid w:val="00B52F92"/>
    <w:rsid w:val="00B531E3"/>
    <w:rsid w:val="00B531E5"/>
    <w:rsid w:val="00B532C4"/>
    <w:rsid w:val="00B535AC"/>
    <w:rsid w:val="00B535DF"/>
    <w:rsid w:val="00B53637"/>
    <w:rsid w:val="00B536C1"/>
    <w:rsid w:val="00B536F9"/>
    <w:rsid w:val="00B537D6"/>
    <w:rsid w:val="00B53D65"/>
    <w:rsid w:val="00B53E68"/>
    <w:rsid w:val="00B53EE7"/>
    <w:rsid w:val="00B53FE5"/>
    <w:rsid w:val="00B541B4"/>
    <w:rsid w:val="00B5440F"/>
    <w:rsid w:val="00B54458"/>
    <w:rsid w:val="00B5453C"/>
    <w:rsid w:val="00B54653"/>
    <w:rsid w:val="00B5467E"/>
    <w:rsid w:val="00B548BD"/>
    <w:rsid w:val="00B5493C"/>
    <w:rsid w:val="00B54948"/>
    <w:rsid w:val="00B54AE6"/>
    <w:rsid w:val="00B54E97"/>
    <w:rsid w:val="00B5500D"/>
    <w:rsid w:val="00B55116"/>
    <w:rsid w:val="00B55363"/>
    <w:rsid w:val="00B556FF"/>
    <w:rsid w:val="00B5580C"/>
    <w:rsid w:val="00B558E7"/>
    <w:rsid w:val="00B55904"/>
    <w:rsid w:val="00B559F8"/>
    <w:rsid w:val="00B55BDC"/>
    <w:rsid w:val="00B55CC0"/>
    <w:rsid w:val="00B55CE1"/>
    <w:rsid w:val="00B56049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A60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BB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2F7A"/>
    <w:rsid w:val="00B63233"/>
    <w:rsid w:val="00B63492"/>
    <w:rsid w:val="00B63520"/>
    <w:rsid w:val="00B6366C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08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1CE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A97"/>
    <w:rsid w:val="00B71B56"/>
    <w:rsid w:val="00B71CC8"/>
    <w:rsid w:val="00B71D1B"/>
    <w:rsid w:val="00B71D60"/>
    <w:rsid w:val="00B71F2E"/>
    <w:rsid w:val="00B723DA"/>
    <w:rsid w:val="00B726E5"/>
    <w:rsid w:val="00B728CC"/>
    <w:rsid w:val="00B7299D"/>
    <w:rsid w:val="00B72C40"/>
    <w:rsid w:val="00B72C6D"/>
    <w:rsid w:val="00B72DD3"/>
    <w:rsid w:val="00B72E1E"/>
    <w:rsid w:val="00B732D9"/>
    <w:rsid w:val="00B73487"/>
    <w:rsid w:val="00B735CC"/>
    <w:rsid w:val="00B73A8E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7F3"/>
    <w:rsid w:val="00B74893"/>
    <w:rsid w:val="00B749D0"/>
    <w:rsid w:val="00B74E11"/>
    <w:rsid w:val="00B7501E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D7C"/>
    <w:rsid w:val="00B76F8F"/>
    <w:rsid w:val="00B77340"/>
    <w:rsid w:val="00B77762"/>
    <w:rsid w:val="00B777F8"/>
    <w:rsid w:val="00B77C8B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3A"/>
    <w:rsid w:val="00B855F9"/>
    <w:rsid w:val="00B8587B"/>
    <w:rsid w:val="00B85C25"/>
    <w:rsid w:val="00B85E92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D6"/>
    <w:rsid w:val="00B873F4"/>
    <w:rsid w:val="00B874D9"/>
    <w:rsid w:val="00B87515"/>
    <w:rsid w:val="00B87638"/>
    <w:rsid w:val="00B87751"/>
    <w:rsid w:val="00B877EC"/>
    <w:rsid w:val="00B878DC"/>
    <w:rsid w:val="00B87A9A"/>
    <w:rsid w:val="00B87EB6"/>
    <w:rsid w:val="00B87F3B"/>
    <w:rsid w:val="00B903DD"/>
    <w:rsid w:val="00B90533"/>
    <w:rsid w:val="00B90817"/>
    <w:rsid w:val="00B90BBE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8C9"/>
    <w:rsid w:val="00B93A46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795"/>
    <w:rsid w:val="00B95858"/>
    <w:rsid w:val="00B95884"/>
    <w:rsid w:val="00B95A58"/>
    <w:rsid w:val="00B95FE4"/>
    <w:rsid w:val="00B9604B"/>
    <w:rsid w:val="00B962D6"/>
    <w:rsid w:val="00B9668D"/>
    <w:rsid w:val="00B96AE0"/>
    <w:rsid w:val="00B96E50"/>
    <w:rsid w:val="00B96F79"/>
    <w:rsid w:val="00B96FD9"/>
    <w:rsid w:val="00B97094"/>
    <w:rsid w:val="00B973A8"/>
    <w:rsid w:val="00B975C6"/>
    <w:rsid w:val="00B9774A"/>
    <w:rsid w:val="00B97A54"/>
    <w:rsid w:val="00B97BE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F2"/>
    <w:rsid w:val="00BA16D1"/>
    <w:rsid w:val="00BA1767"/>
    <w:rsid w:val="00BA190F"/>
    <w:rsid w:val="00BA1D12"/>
    <w:rsid w:val="00BA1D90"/>
    <w:rsid w:val="00BA1E2E"/>
    <w:rsid w:val="00BA21A8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427"/>
    <w:rsid w:val="00BA44CA"/>
    <w:rsid w:val="00BA487D"/>
    <w:rsid w:val="00BA49E9"/>
    <w:rsid w:val="00BA4B98"/>
    <w:rsid w:val="00BA52CA"/>
    <w:rsid w:val="00BA5334"/>
    <w:rsid w:val="00BA5451"/>
    <w:rsid w:val="00BA561C"/>
    <w:rsid w:val="00BA56DD"/>
    <w:rsid w:val="00BA5798"/>
    <w:rsid w:val="00BA586B"/>
    <w:rsid w:val="00BA58CE"/>
    <w:rsid w:val="00BA5965"/>
    <w:rsid w:val="00BA5B6D"/>
    <w:rsid w:val="00BA5D57"/>
    <w:rsid w:val="00BA60C0"/>
    <w:rsid w:val="00BA6235"/>
    <w:rsid w:val="00BA63FE"/>
    <w:rsid w:val="00BA6579"/>
    <w:rsid w:val="00BA6644"/>
    <w:rsid w:val="00BA6A58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35B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84D"/>
    <w:rsid w:val="00BB2AB9"/>
    <w:rsid w:val="00BB2AF8"/>
    <w:rsid w:val="00BB2E83"/>
    <w:rsid w:val="00BB3066"/>
    <w:rsid w:val="00BB313E"/>
    <w:rsid w:val="00BB317F"/>
    <w:rsid w:val="00BB31CB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3FFC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9B"/>
    <w:rsid w:val="00BB5789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234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802"/>
    <w:rsid w:val="00BC2939"/>
    <w:rsid w:val="00BC29A8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46"/>
    <w:rsid w:val="00BC7A7F"/>
    <w:rsid w:val="00BC7C5E"/>
    <w:rsid w:val="00BC7CB9"/>
    <w:rsid w:val="00BC7F0C"/>
    <w:rsid w:val="00BD0291"/>
    <w:rsid w:val="00BD03DC"/>
    <w:rsid w:val="00BD05FD"/>
    <w:rsid w:val="00BD0772"/>
    <w:rsid w:val="00BD0840"/>
    <w:rsid w:val="00BD09E3"/>
    <w:rsid w:val="00BD0E7F"/>
    <w:rsid w:val="00BD118F"/>
    <w:rsid w:val="00BD1539"/>
    <w:rsid w:val="00BD15A7"/>
    <w:rsid w:val="00BD163B"/>
    <w:rsid w:val="00BD1955"/>
    <w:rsid w:val="00BD19CA"/>
    <w:rsid w:val="00BD1F1E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7B0"/>
    <w:rsid w:val="00BD680C"/>
    <w:rsid w:val="00BD6A36"/>
    <w:rsid w:val="00BD6A77"/>
    <w:rsid w:val="00BD6C32"/>
    <w:rsid w:val="00BD6C60"/>
    <w:rsid w:val="00BD6E53"/>
    <w:rsid w:val="00BD7278"/>
    <w:rsid w:val="00BD752E"/>
    <w:rsid w:val="00BD775D"/>
    <w:rsid w:val="00BD77F6"/>
    <w:rsid w:val="00BD7906"/>
    <w:rsid w:val="00BD796B"/>
    <w:rsid w:val="00BD7CB4"/>
    <w:rsid w:val="00BD7EB3"/>
    <w:rsid w:val="00BD7EC1"/>
    <w:rsid w:val="00BE015D"/>
    <w:rsid w:val="00BE0280"/>
    <w:rsid w:val="00BE059A"/>
    <w:rsid w:val="00BE06BB"/>
    <w:rsid w:val="00BE090A"/>
    <w:rsid w:val="00BE094C"/>
    <w:rsid w:val="00BE0972"/>
    <w:rsid w:val="00BE0B08"/>
    <w:rsid w:val="00BE0D35"/>
    <w:rsid w:val="00BE0EBF"/>
    <w:rsid w:val="00BE0FBE"/>
    <w:rsid w:val="00BE1184"/>
    <w:rsid w:val="00BE11A0"/>
    <w:rsid w:val="00BE11AB"/>
    <w:rsid w:val="00BE142D"/>
    <w:rsid w:val="00BE154E"/>
    <w:rsid w:val="00BE1772"/>
    <w:rsid w:val="00BE186A"/>
    <w:rsid w:val="00BE1A9B"/>
    <w:rsid w:val="00BE1B34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0A9"/>
    <w:rsid w:val="00BE33AB"/>
    <w:rsid w:val="00BE33D6"/>
    <w:rsid w:val="00BE35A7"/>
    <w:rsid w:val="00BE35CB"/>
    <w:rsid w:val="00BE3949"/>
    <w:rsid w:val="00BE39D2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E1B"/>
    <w:rsid w:val="00BE6099"/>
    <w:rsid w:val="00BE6120"/>
    <w:rsid w:val="00BE62D7"/>
    <w:rsid w:val="00BE678D"/>
    <w:rsid w:val="00BE6A31"/>
    <w:rsid w:val="00BE6B68"/>
    <w:rsid w:val="00BE6C3F"/>
    <w:rsid w:val="00BE6FEA"/>
    <w:rsid w:val="00BE7137"/>
    <w:rsid w:val="00BE71C8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72C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21BC"/>
    <w:rsid w:val="00BF2336"/>
    <w:rsid w:val="00BF23D1"/>
    <w:rsid w:val="00BF2441"/>
    <w:rsid w:val="00BF246B"/>
    <w:rsid w:val="00BF2496"/>
    <w:rsid w:val="00BF257A"/>
    <w:rsid w:val="00BF25B2"/>
    <w:rsid w:val="00BF265E"/>
    <w:rsid w:val="00BF2760"/>
    <w:rsid w:val="00BF2D5C"/>
    <w:rsid w:val="00BF2E57"/>
    <w:rsid w:val="00BF2F95"/>
    <w:rsid w:val="00BF313A"/>
    <w:rsid w:val="00BF3290"/>
    <w:rsid w:val="00BF33A7"/>
    <w:rsid w:val="00BF3651"/>
    <w:rsid w:val="00BF3809"/>
    <w:rsid w:val="00BF39F3"/>
    <w:rsid w:val="00BF3BD9"/>
    <w:rsid w:val="00BF3C63"/>
    <w:rsid w:val="00BF3CD7"/>
    <w:rsid w:val="00BF3E1D"/>
    <w:rsid w:val="00BF3E6C"/>
    <w:rsid w:val="00BF3FE1"/>
    <w:rsid w:val="00BF443B"/>
    <w:rsid w:val="00BF44F9"/>
    <w:rsid w:val="00BF4834"/>
    <w:rsid w:val="00BF48CE"/>
    <w:rsid w:val="00BF48D4"/>
    <w:rsid w:val="00BF4A87"/>
    <w:rsid w:val="00BF4B0C"/>
    <w:rsid w:val="00BF4BF2"/>
    <w:rsid w:val="00BF4D28"/>
    <w:rsid w:val="00BF4EAE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EE9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BF7B1C"/>
    <w:rsid w:val="00C0019E"/>
    <w:rsid w:val="00C002F1"/>
    <w:rsid w:val="00C002FA"/>
    <w:rsid w:val="00C0042C"/>
    <w:rsid w:val="00C004C6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B71"/>
    <w:rsid w:val="00C05C2A"/>
    <w:rsid w:val="00C0602B"/>
    <w:rsid w:val="00C06116"/>
    <w:rsid w:val="00C06243"/>
    <w:rsid w:val="00C064C5"/>
    <w:rsid w:val="00C0679B"/>
    <w:rsid w:val="00C06E14"/>
    <w:rsid w:val="00C06E32"/>
    <w:rsid w:val="00C070E1"/>
    <w:rsid w:val="00C07102"/>
    <w:rsid w:val="00C071AB"/>
    <w:rsid w:val="00C0728C"/>
    <w:rsid w:val="00C073DE"/>
    <w:rsid w:val="00C07638"/>
    <w:rsid w:val="00C07676"/>
    <w:rsid w:val="00C0771D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B00"/>
    <w:rsid w:val="00C10EBC"/>
    <w:rsid w:val="00C115AA"/>
    <w:rsid w:val="00C115F5"/>
    <w:rsid w:val="00C115FD"/>
    <w:rsid w:val="00C118CB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7A8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D02"/>
    <w:rsid w:val="00C15EFE"/>
    <w:rsid w:val="00C15F2A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586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0FCC"/>
    <w:rsid w:val="00C212B0"/>
    <w:rsid w:val="00C214A7"/>
    <w:rsid w:val="00C216AF"/>
    <w:rsid w:val="00C21827"/>
    <w:rsid w:val="00C219A3"/>
    <w:rsid w:val="00C21A15"/>
    <w:rsid w:val="00C21B0F"/>
    <w:rsid w:val="00C21B10"/>
    <w:rsid w:val="00C21B69"/>
    <w:rsid w:val="00C21C56"/>
    <w:rsid w:val="00C21EF1"/>
    <w:rsid w:val="00C21F1F"/>
    <w:rsid w:val="00C21F9B"/>
    <w:rsid w:val="00C22474"/>
    <w:rsid w:val="00C226C5"/>
    <w:rsid w:val="00C22832"/>
    <w:rsid w:val="00C22C70"/>
    <w:rsid w:val="00C22CD9"/>
    <w:rsid w:val="00C22FB9"/>
    <w:rsid w:val="00C23096"/>
    <w:rsid w:val="00C230BE"/>
    <w:rsid w:val="00C236A0"/>
    <w:rsid w:val="00C23841"/>
    <w:rsid w:val="00C23B14"/>
    <w:rsid w:val="00C23B1C"/>
    <w:rsid w:val="00C23DA5"/>
    <w:rsid w:val="00C23E03"/>
    <w:rsid w:val="00C23F43"/>
    <w:rsid w:val="00C23FF1"/>
    <w:rsid w:val="00C240DA"/>
    <w:rsid w:val="00C24160"/>
    <w:rsid w:val="00C24290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05"/>
    <w:rsid w:val="00C257D2"/>
    <w:rsid w:val="00C257E1"/>
    <w:rsid w:val="00C258C6"/>
    <w:rsid w:val="00C259D8"/>
    <w:rsid w:val="00C25A96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0DB"/>
    <w:rsid w:val="00C274F9"/>
    <w:rsid w:val="00C27572"/>
    <w:rsid w:val="00C27677"/>
    <w:rsid w:val="00C27D54"/>
    <w:rsid w:val="00C27E68"/>
    <w:rsid w:val="00C30154"/>
    <w:rsid w:val="00C30222"/>
    <w:rsid w:val="00C30380"/>
    <w:rsid w:val="00C30390"/>
    <w:rsid w:val="00C30485"/>
    <w:rsid w:val="00C309D4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1A57"/>
    <w:rsid w:val="00C32054"/>
    <w:rsid w:val="00C32325"/>
    <w:rsid w:val="00C3260D"/>
    <w:rsid w:val="00C326DD"/>
    <w:rsid w:val="00C3281F"/>
    <w:rsid w:val="00C328EC"/>
    <w:rsid w:val="00C32C4F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930"/>
    <w:rsid w:val="00C34ACB"/>
    <w:rsid w:val="00C34B0D"/>
    <w:rsid w:val="00C34C7D"/>
    <w:rsid w:val="00C34DB4"/>
    <w:rsid w:val="00C34FBD"/>
    <w:rsid w:val="00C35091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4E9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E3D"/>
    <w:rsid w:val="00C40038"/>
    <w:rsid w:val="00C40138"/>
    <w:rsid w:val="00C401C4"/>
    <w:rsid w:val="00C401C7"/>
    <w:rsid w:val="00C402E6"/>
    <w:rsid w:val="00C408F8"/>
    <w:rsid w:val="00C40B37"/>
    <w:rsid w:val="00C40C0A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277"/>
    <w:rsid w:val="00C43306"/>
    <w:rsid w:val="00C434B3"/>
    <w:rsid w:val="00C435AD"/>
    <w:rsid w:val="00C435B0"/>
    <w:rsid w:val="00C4385A"/>
    <w:rsid w:val="00C43A31"/>
    <w:rsid w:val="00C43CC1"/>
    <w:rsid w:val="00C43DC1"/>
    <w:rsid w:val="00C43EC1"/>
    <w:rsid w:val="00C440A6"/>
    <w:rsid w:val="00C440D0"/>
    <w:rsid w:val="00C44143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4F9E"/>
    <w:rsid w:val="00C4502D"/>
    <w:rsid w:val="00C4505B"/>
    <w:rsid w:val="00C451BF"/>
    <w:rsid w:val="00C456DB"/>
    <w:rsid w:val="00C45716"/>
    <w:rsid w:val="00C45A7A"/>
    <w:rsid w:val="00C45B05"/>
    <w:rsid w:val="00C46B24"/>
    <w:rsid w:val="00C46CBF"/>
    <w:rsid w:val="00C46DA7"/>
    <w:rsid w:val="00C46DF4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72E"/>
    <w:rsid w:val="00C50794"/>
    <w:rsid w:val="00C50B9A"/>
    <w:rsid w:val="00C50C0E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2FDC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18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A89"/>
    <w:rsid w:val="00C55EC4"/>
    <w:rsid w:val="00C5605F"/>
    <w:rsid w:val="00C560A1"/>
    <w:rsid w:val="00C560D5"/>
    <w:rsid w:val="00C56174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0E"/>
    <w:rsid w:val="00C6034E"/>
    <w:rsid w:val="00C604FF"/>
    <w:rsid w:val="00C605C2"/>
    <w:rsid w:val="00C608DB"/>
    <w:rsid w:val="00C60914"/>
    <w:rsid w:val="00C609F8"/>
    <w:rsid w:val="00C60B30"/>
    <w:rsid w:val="00C60B73"/>
    <w:rsid w:val="00C60BAC"/>
    <w:rsid w:val="00C60CB2"/>
    <w:rsid w:val="00C60E5C"/>
    <w:rsid w:val="00C60F25"/>
    <w:rsid w:val="00C6145A"/>
    <w:rsid w:val="00C616B2"/>
    <w:rsid w:val="00C616E2"/>
    <w:rsid w:val="00C617AF"/>
    <w:rsid w:val="00C61807"/>
    <w:rsid w:val="00C61A44"/>
    <w:rsid w:val="00C61ABC"/>
    <w:rsid w:val="00C61BE3"/>
    <w:rsid w:val="00C61D27"/>
    <w:rsid w:val="00C61DE2"/>
    <w:rsid w:val="00C61F2F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97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B9F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44"/>
    <w:rsid w:val="00C6575F"/>
    <w:rsid w:val="00C657CB"/>
    <w:rsid w:val="00C65857"/>
    <w:rsid w:val="00C658A6"/>
    <w:rsid w:val="00C65BE3"/>
    <w:rsid w:val="00C65CC2"/>
    <w:rsid w:val="00C65CCE"/>
    <w:rsid w:val="00C65EB3"/>
    <w:rsid w:val="00C6642F"/>
    <w:rsid w:val="00C664B2"/>
    <w:rsid w:val="00C668D2"/>
    <w:rsid w:val="00C6695E"/>
    <w:rsid w:val="00C6697C"/>
    <w:rsid w:val="00C66ADC"/>
    <w:rsid w:val="00C66CEF"/>
    <w:rsid w:val="00C66DB6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CE"/>
    <w:rsid w:val="00C729DB"/>
    <w:rsid w:val="00C72A87"/>
    <w:rsid w:val="00C72C35"/>
    <w:rsid w:val="00C72CE3"/>
    <w:rsid w:val="00C72DD5"/>
    <w:rsid w:val="00C72E29"/>
    <w:rsid w:val="00C73086"/>
    <w:rsid w:val="00C73263"/>
    <w:rsid w:val="00C73499"/>
    <w:rsid w:val="00C734C8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5E"/>
    <w:rsid w:val="00C74C81"/>
    <w:rsid w:val="00C74C93"/>
    <w:rsid w:val="00C74F03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894"/>
    <w:rsid w:val="00C75A70"/>
    <w:rsid w:val="00C75B28"/>
    <w:rsid w:val="00C75BD0"/>
    <w:rsid w:val="00C75F36"/>
    <w:rsid w:val="00C760BD"/>
    <w:rsid w:val="00C7612F"/>
    <w:rsid w:val="00C761ED"/>
    <w:rsid w:val="00C7621A"/>
    <w:rsid w:val="00C762F6"/>
    <w:rsid w:val="00C7638F"/>
    <w:rsid w:val="00C763B9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E2C"/>
    <w:rsid w:val="00C76EE5"/>
    <w:rsid w:val="00C77079"/>
    <w:rsid w:val="00C77603"/>
    <w:rsid w:val="00C7778A"/>
    <w:rsid w:val="00C77839"/>
    <w:rsid w:val="00C77942"/>
    <w:rsid w:val="00C77D20"/>
    <w:rsid w:val="00C77D7F"/>
    <w:rsid w:val="00C77F45"/>
    <w:rsid w:val="00C800E6"/>
    <w:rsid w:val="00C801AF"/>
    <w:rsid w:val="00C80261"/>
    <w:rsid w:val="00C80615"/>
    <w:rsid w:val="00C80903"/>
    <w:rsid w:val="00C80AF1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5"/>
    <w:rsid w:val="00C81F27"/>
    <w:rsid w:val="00C81F9A"/>
    <w:rsid w:val="00C821D8"/>
    <w:rsid w:val="00C8227C"/>
    <w:rsid w:val="00C82281"/>
    <w:rsid w:val="00C823EC"/>
    <w:rsid w:val="00C827BD"/>
    <w:rsid w:val="00C8291C"/>
    <w:rsid w:val="00C82A12"/>
    <w:rsid w:val="00C82ACB"/>
    <w:rsid w:val="00C82B5D"/>
    <w:rsid w:val="00C82C88"/>
    <w:rsid w:val="00C83078"/>
    <w:rsid w:val="00C830AC"/>
    <w:rsid w:val="00C83185"/>
    <w:rsid w:val="00C83452"/>
    <w:rsid w:val="00C83532"/>
    <w:rsid w:val="00C839DF"/>
    <w:rsid w:val="00C83CA8"/>
    <w:rsid w:val="00C83D16"/>
    <w:rsid w:val="00C83FE8"/>
    <w:rsid w:val="00C84113"/>
    <w:rsid w:val="00C84121"/>
    <w:rsid w:val="00C841CF"/>
    <w:rsid w:val="00C8451A"/>
    <w:rsid w:val="00C8451B"/>
    <w:rsid w:val="00C846E1"/>
    <w:rsid w:val="00C84FF8"/>
    <w:rsid w:val="00C852F0"/>
    <w:rsid w:val="00C856A5"/>
    <w:rsid w:val="00C85718"/>
    <w:rsid w:val="00C8583E"/>
    <w:rsid w:val="00C8598C"/>
    <w:rsid w:val="00C85B04"/>
    <w:rsid w:val="00C85BE7"/>
    <w:rsid w:val="00C85C2C"/>
    <w:rsid w:val="00C85D67"/>
    <w:rsid w:val="00C86337"/>
    <w:rsid w:val="00C864D4"/>
    <w:rsid w:val="00C8660B"/>
    <w:rsid w:val="00C8679C"/>
    <w:rsid w:val="00C86822"/>
    <w:rsid w:val="00C86A5E"/>
    <w:rsid w:val="00C86C2B"/>
    <w:rsid w:val="00C86F98"/>
    <w:rsid w:val="00C87824"/>
    <w:rsid w:val="00C87CF6"/>
    <w:rsid w:val="00C87E78"/>
    <w:rsid w:val="00C90176"/>
    <w:rsid w:val="00C90277"/>
    <w:rsid w:val="00C90326"/>
    <w:rsid w:val="00C9077A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4A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A21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0E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9ED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488"/>
    <w:rsid w:val="00CA17BD"/>
    <w:rsid w:val="00CA17BE"/>
    <w:rsid w:val="00CA17E3"/>
    <w:rsid w:val="00CA18CE"/>
    <w:rsid w:val="00CA196A"/>
    <w:rsid w:val="00CA1BA5"/>
    <w:rsid w:val="00CA1C37"/>
    <w:rsid w:val="00CA1D89"/>
    <w:rsid w:val="00CA1F7B"/>
    <w:rsid w:val="00CA2027"/>
    <w:rsid w:val="00CA2110"/>
    <w:rsid w:val="00CA2489"/>
    <w:rsid w:val="00CA27AC"/>
    <w:rsid w:val="00CA299D"/>
    <w:rsid w:val="00CA2CA5"/>
    <w:rsid w:val="00CA2EB3"/>
    <w:rsid w:val="00CA2ECF"/>
    <w:rsid w:val="00CA2EF4"/>
    <w:rsid w:val="00CA3000"/>
    <w:rsid w:val="00CA3089"/>
    <w:rsid w:val="00CA30DD"/>
    <w:rsid w:val="00CA3616"/>
    <w:rsid w:val="00CA38D9"/>
    <w:rsid w:val="00CA3D67"/>
    <w:rsid w:val="00CA3D7B"/>
    <w:rsid w:val="00CA3F09"/>
    <w:rsid w:val="00CA3F66"/>
    <w:rsid w:val="00CA42A5"/>
    <w:rsid w:val="00CA42C7"/>
    <w:rsid w:val="00CA42D9"/>
    <w:rsid w:val="00CA44AA"/>
    <w:rsid w:val="00CA4759"/>
    <w:rsid w:val="00CA486F"/>
    <w:rsid w:val="00CA48D1"/>
    <w:rsid w:val="00CA4AC2"/>
    <w:rsid w:val="00CA4B2D"/>
    <w:rsid w:val="00CA4B66"/>
    <w:rsid w:val="00CA4BD7"/>
    <w:rsid w:val="00CA4CAE"/>
    <w:rsid w:val="00CA4DD2"/>
    <w:rsid w:val="00CA4DF7"/>
    <w:rsid w:val="00CA4E32"/>
    <w:rsid w:val="00CA4F83"/>
    <w:rsid w:val="00CA5136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A9E"/>
    <w:rsid w:val="00CA6BA1"/>
    <w:rsid w:val="00CA6C93"/>
    <w:rsid w:val="00CA6D1E"/>
    <w:rsid w:val="00CA7094"/>
    <w:rsid w:val="00CA7734"/>
    <w:rsid w:val="00CA7849"/>
    <w:rsid w:val="00CA7916"/>
    <w:rsid w:val="00CA7AC1"/>
    <w:rsid w:val="00CA7B75"/>
    <w:rsid w:val="00CA7C3B"/>
    <w:rsid w:val="00CA7CC5"/>
    <w:rsid w:val="00CA7D23"/>
    <w:rsid w:val="00CA7E8E"/>
    <w:rsid w:val="00CA7F3B"/>
    <w:rsid w:val="00CB0026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1CFC"/>
    <w:rsid w:val="00CB20B8"/>
    <w:rsid w:val="00CB20CD"/>
    <w:rsid w:val="00CB20F3"/>
    <w:rsid w:val="00CB21AC"/>
    <w:rsid w:val="00CB228D"/>
    <w:rsid w:val="00CB2293"/>
    <w:rsid w:val="00CB22D9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463"/>
    <w:rsid w:val="00CB4535"/>
    <w:rsid w:val="00CB4630"/>
    <w:rsid w:val="00CB4656"/>
    <w:rsid w:val="00CB4660"/>
    <w:rsid w:val="00CB46C1"/>
    <w:rsid w:val="00CB46F8"/>
    <w:rsid w:val="00CB49A4"/>
    <w:rsid w:val="00CB4B47"/>
    <w:rsid w:val="00CB4C39"/>
    <w:rsid w:val="00CB4C4E"/>
    <w:rsid w:val="00CB50C7"/>
    <w:rsid w:val="00CB52C5"/>
    <w:rsid w:val="00CB54E6"/>
    <w:rsid w:val="00CB54FF"/>
    <w:rsid w:val="00CB5770"/>
    <w:rsid w:val="00CB5ABA"/>
    <w:rsid w:val="00CB5BEE"/>
    <w:rsid w:val="00CB60EE"/>
    <w:rsid w:val="00CB61BE"/>
    <w:rsid w:val="00CB6264"/>
    <w:rsid w:val="00CB68D1"/>
    <w:rsid w:val="00CB6CDB"/>
    <w:rsid w:val="00CB7271"/>
    <w:rsid w:val="00CB72F0"/>
    <w:rsid w:val="00CB7582"/>
    <w:rsid w:val="00CB7E01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338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0FA"/>
    <w:rsid w:val="00CC3377"/>
    <w:rsid w:val="00CC3469"/>
    <w:rsid w:val="00CC3584"/>
    <w:rsid w:val="00CC3593"/>
    <w:rsid w:val="00CC35EE"/>
    <w:rsid w:val="00CC3793"/>
    <w:rsid w:val="00CC3AEC"/>
    <w:rsid w:val="00CC3B8F"/>
    <w:rsid w:val="00CC3CB5"/>
    <w:rsid w:val="00CC3D07"/>
    <w:rsid w:val="00CC3E80"/>
    <w:rsid w:val="00CC3F16"/>
    <w:rsid w:val="00CC3FD7"/>
    <w:rsid w:val="00CC4186"/>
    <w:rsid w:val="00CC4395"/>
    <w:rsid w:val="00CC444A"/>
    <w:rsid w:val="00CC478A"/>
    <w:rsid w:val="00CC4994"/>
    <w:rsid w:val="00CC4A4E"/>
    <w:rsid w:val="00CC4A87"/>
    <w:rsid w:val="00CC4B60"/>
    <w:rsid w:val="00CC4C98"/>
    <w:rsid w:val="00CC4CB5"/>
    <w:rsid w:val="00CC4F36"/>
    <w:rsid w:val="00CC5AC6"/>
    <w:rsid w:val="00CC5BDD"/>
    <w:rsid w:val="00CC5C4E"/>
    <w:rsid w:val="00CC5FC3"/>
    <w:rsid w:val="00CC61E4"/>
    <w:rsid w:val="00CC634B"/>
    <w:rsid w:val="00CC63B1"/>
    <w:rsid w:val="00CC65D3"/>
    <w:rsid w:val="00CC6653"/>
    <w:rsid w:val="00CC6A9C"/>
    <w:rsid w:val="00CC6C57"/>
    <w:rsid w:val="00CC6DF0"/>
    <w:rsid w:val="00CC72F1"/>
    <w:rsid w:val="00CC76E5"/>
    <w:rsid w:val="00CC78FE"/>
    <w:rsid w:val="00CC79C1"/>
    <w:rsid w:val="00CC7A59"/>
    <w:rsid w:val="00CC7B7C"/>
    <w:rsid w:val="00CC7CC5"/>
    <w:rsid w:val="00CC7F47"/>
    <w:rsid w:val="00CD08B3"/>
    <w:rsid w:val="00CD0CA3"/>
    <w:rsid w:val="00CD0F69"/>
    <w:rsid w:val="00CD14B8"/>
    <w:rsid w:val="00CD151C"/>
    <w:rsid w:val="00CD1584"/>
    <w:rsid w:val="00CD15B3"/>
    <w:rsid w:val="00CD1947"/>
    <w:rsid w:val="00CD1A9C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4A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7A0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0CD"/>
    <w:rsid w:val="00CD610C"/>
    <w:rsid w:val="00CD6238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7C9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F3F"/>
    <w:rsid w:val="00CE21E9"/>
    <w:rsid w:val="00CE2234"/>
    <w:rsid w:val="00CE2445"/>
    <w:rsid w:val="00CE2518"/>
    <w:rsid w:val="00CE27AB"/>
    <w:rsid w:val="00CE286C"/>
    <w:rsid w:val="00CE2A8C"/>
    <w:rsid w:val="00CE2C76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785"/>
    <w:rsid w:val="00CF084E"/>
    <w:rsid w:val="00CF08E7"/>
    <w:rsid w:val="00CF0B4D"/>
    <w:rsid w:val="00CF0CB9"/>
    <w:rsid w:val="00CF0DBD"/>
    <w:rsid w:val="00CF0F13"/>
    <w:rsid w:val="00CF0F75"/>
    <w:rsid w:val="00CF0F94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A3"/>
    <w:rsid w:val="00CF30B5"/>
    <w:rsid w:val="00CF30FC"/>
    <w:rsid w:val="00CF31F6"/>
    <w:rsid w:val="00CF34A5"/>
    <w:rsid w:val="00CF3566"/>
    <w:rsid w:val="00CF3780"/>
    <w:rsid w:val="00CF382C"/>
    <w:rsid w:val="00CF3844"/>
    <w:rsid w:val="00CF3B00"/>
    <w:rsid w:val="00CF3B31"/>
    <w:rsid w:val="00CF3E89"/>
    <w:rsid w:val="00CF4127"/>
    <w:rsid w:val="00CF4296"/>
    <w:rsid w:val="00CF44DC"/>
    <w:rsid w:val="00CF4563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014"/>
    <w:rsid w:val="00CF511B"/>
    <w:rsid w:val="00CF519A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60"/>
    <w:rsid w:val="00CF62E7"/>
    <w:rsid w:val="00CF6352"/>
    <w:rsid w:val="00CF65D5"/>
    <w:rsid w:val="00CF66A9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01"/>
    <w:rsid w:val="00D00A3A"/>
    <w:rsid w:val="00D00B6B"/>
    <w:rsid w:val="00D00C02"/>
    <w:rsid w:val="00D00DA5"/>
    <w:rsid w:val="00D0109A"/>
    <w:rsid w:val="00D0118C"/>
    <w:rsid w:val="00D013BA"/>
    <w:rsid w:val="00D01617"/>
    <w:rsid w:val="00D0185C"/>
    <w:rsid w:val="00D0194B"/>
    <w:rsid w:val="00D01A4E"/>
    <w:rsid w:val="00D01CDA"/>
    <w:rsid w:val="00D01CE4"/>
    <w:rsid w:val="00D01F68"/>
    <w:rsid w:val="00D02081"/>
    <w:rsid w:val="00D0214C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47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D3"/>
    <w:rsid w:val="00D041F3"/>
    <w:rsid w:val="00D043E3"/>
    <w:rsid w:val="00D044DE"/>
    <w:rsid w:val="00D044FE"/>
    <w:rsid w:val="00D04893"/>
    <w:rsid w:val="00D048DD"/>
    <w:rsid w:val="00D04AD4"/>
    <w:rsid w:val="00D04EF3"/>
    <w:rsid w:val="00D05134"/>
    <w:rsid w:val="00D05285"/>
    <w:rsid w:val="00D055C7"/>
    <w:rsid w:val="00D05A71"/>
    <w:rsid w:val="00D05C35"/>
    <w:rsid w:val="00D05CB7"/>
    <w:rsid w:val="00D05F6F"/>
    <w:rsid w:val="00D06068"/>
    <w:rsid w:val="00D06514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78B"/>
    <w:rsid w:val="00D169EA"/>
    <w:rsid w:val="00D16B84"/>
    <w:rsid w:val="00D16CE5"/>
    <w:rsid w:val="00D170F7"/>
    <w:rsid w:val="00D17106"/>
    <w:rsid w:val="00D17399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9C6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2D6"/>
    <w:rsid w:val="00D256D5"/>
    <w:rsid w:val="00D257F4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89A"/>
    <w:rsid w:val="00D27C2A"/>
    <w:rsid w:val="00D27D49"/>
    <w:rsid w:val="00D27FA9"/>
    <w:rsid w:val="00D3019F"/>
    <w:rsid w:val="00D3026D"/>
    <w:rsid w:val="00D30351"/>
    <w:rsid w:val="00D30515"/>
    <w:rsid w:val="00D305C4"/>
    <w:rsid w:val="00D3072A"/>
    <w:rsid w:val="00D30CBE"/>
    <w:rsid w:val="00D30D6E"/>
    <w:rsid w:val="00D30DEA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426"/>
    <w:rsid w:val="00D32482"/>
    <w:rsid w:val="00D3251D"/>
    <w:rsid w:val="00D32586"/>
    <w:rsid w:val="00D325D1"/>
    <w:rsid w:val="00D3263A"/>
    <w:rsid w:val="00D326E5"/>
    <w:rsid w:val="00D3280F"/>
    <w:rsid w:val="00D32839"/>
    <w:rsid w:val="00D32986"/>
    <w:rsid w:val="00D32E89"/>
    <w:rsid w:val="00D32EA9"/>
    <w:rsid w:val="00D33132"/>
    <w:rsid w:val="00D33220"/>
    <w:rsid w:val="00D335CA"/>
    <w:rsid w:val="00D3373B"/>
    <w:rsid w:val="00D337A0"/>
    <w:rsid w:val="00D33952"/>
    <w:rsid w:val="00D33A4A"/>
    <w:rsid w:val="00D33ABC"/>
    <w:rsid w:val="00D33BCB"/>
    <w:rsid w:val="00D33C82"/>
    <w:rsid w:val="00D33F6E"/>
    <w:rsid w:val="00D340A3"/>
    <w:rsid w:val="00D343EE"/>
    <w:rsid w:val="00D34470"/>
    <w:rsid w:val="00D344B4"/>
    <w:rsid w:val="00D347BA"/>
    <w:rsid w:val="00D347F5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39F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6BD2"/>
    <w:rsid w:val="00D3702F"/>
    <w:rsid w:val="00D370DC"/>
    <w:rsid w:val="00D372C8"/>
    <w:rsid w:val="00D37A32"/>
    <w:rsid w:val="00D37DD0"/>
    <w:rsid w:val="00D37E23"/>
    <w:rsid w:val="00D40028"/>
    <w:rsid w:val="00D40125"/>
    <w:rsid w:val="00D4025C"/>
    <w:rsid w:val="00D40644"/>
    <w:rsid w:val="00D40708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134"/>
    <w:rsid w:val="00D412E3"/>
    <w:rsid w:val="00D415A5"/>
    <w:rsid w:val="00D41677"/>
    <w:rsid w:val="00D4178A"/>
    <w:rsid w:val="00D41929"/>
    <w:rsid w:val="00D41BFA"/>
    <w:rsid w:val="00D41EE2"/>
    <w:rsid w:val="00D421B3"/>
    <w:rsid w:val="00D4224E"/>
    <w:rsid w:val="00D42441"/>
    <w:rsid w:val="00D4258F"/>
    <w:rsid w:val="00D425E8"/>
    <w:rsid w:val="00D4268F"/>
    <w:rsid w:val="00D4284F"/>
    <w:rsid w:val="00D428FE"/>
    <w:rsid w:val="00D42C94"/>
    <w:rsid w:val="00D42C97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B16"/>
    <w:rsid w:val="00D43C0C"/>
    <w:rsid w:val="00D43CBF"/>
    <w:rsid w:val="00D43F1B"/>
    <w:rsid w:val="00D44286"/>
    <w:rsid w:val="00D44483"/>
    <w:rsid w:val="00D444E3"/>
    <w:rsid w:val="00D4468C"/>
    <w:rsid w:val="00D44762"/>
    <w:rsid w:val="00D447EA"/>
    <w:rsid w:val="00D4483F"/>
    <w:rsid w:val="00D448A3"/>
    <w:rsid w:val="00D44AC7"/>
    <w:rsid w:val="00D44B5E"/>
    <w:rsid w:val="00D45174"/>
    <w:rsid w:val="00D453B4"/>
    <w:rsid w:val="00D454E2"/>
    <w:rsid w:val="00D45531"/>
    <w:rsid w:val="00D45753"/>
    <w:rsid w:val="00D459F4"/>
    <w:rsid w:val="00D45A0E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12"/>
    <w:rsid w:val="00D47830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EFB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A67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3EA7"/>
    <w:rsid w:val="00D54031"/>
    <w:rsid w:val="00D54060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05"/>
    <w:rsid w:val="00D558E5"/>
    <w:rsid w:val="00D55A4E"/>
    <w:rsid w:val="00D55C74"/>
    <w:rsid w:val="00D55E06"/>
    <w:rsid w:val="00D56233"/>
    <w:rsid w:val="00D5686F"/>
    <w:rsid w:val="00D56A60"/>
    <w:rsid w:val="00D56B0C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54"/>
    <w:rsid w:val="00D6178B"/>
    <w:rsid w:val="00D61968"/>
    <w:rsid w:val="00D61979"/>
    <w:rsid w:val="00D619FA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1D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E59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DD3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1"/>
    <w:rsid w:val="00D75666"/>
    <w:rsid w:val="00D7574E"/>
    <w:rsid w:val="00D75817"/>
    <w:rsid w:val="00D75BB1"/>
    <w:rsid w:val="00D75C34"/>
    <w:rsid w:val="00D75C7A"/>
    <w:rsid w:val="00D75EF9"/>
    <w:rsid w:val="00D76187"/>
    <w:rsid w:val="00D763CA"/>
    <w:rsid w:val="00D76498"/>
    <w:rsid w:val="00D7660D"/>
    <w:rsid w:val="00D7677B"/>
    <w:rsid w:val="00D77079"/>
    <w:rsid w:val="00D770B5"/>
    <w:rsid w:val="00D771F0"/>
    <w:rsid w:val="00D77647"/>
    <w:rsid w:val="00D77BC9"/>
    <w:rsid w:val="00D77C7D"/>
    <w:rsid w:val="00D77CB5"/>
    <w:rsid w:val="00D80072"/>
    <w:rsid w:val="00D80271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894"/>
    <w:rsid w:val="00D819A0"/>
    <w:rsid w:val="00D81B42"/>
    <w:rsid w:val="00D81CCC"/>
    <w:rsid w:val="00D81FE6"/>
    <w:rsid w:val="00D820D0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7AF"/>
    <w:rsid w:val="00D847DA"/>
    <w:rsid w:val="00D8497E"/>
    <w:rsid w:val="00D84A02"/>
    <w:rsid w:val="00D84BD7"/>
    <w:rsid w:val="00D84C32"/>
    <w:rsid w:val="00D84CAF"/>
    <w:rsid w:val="00D84D8C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F3"/>
    <w:rsid w:val="00D85F57"/>
    <w:rsid w:val="00D86146"/>
    <w:rsid w:val="00D86150"/>
    <w:rsid w:val="00D8659F"/>
    <w:rsid w:val="00D8662A"/>
    <w:rsid w:val="00D867BC"/>
    <w:rsid w:val="00D867DB"/>
    <w:rsid w:val="00D867E0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18"/>
    <w:rsid w:val="00D87758"/>
    <w:rsid w:val="00D8776E"/>
    <w:rsid w:val="00D87841"/>
    <w:rsid w:val="00D87C19"/>
    <w:rsid w:val="00D87E84"/>
    <w:rsid w:val="00D9001F"/>
    <w:rsid w:val="00D90070"/>
    <w:rsid w:val="00D9024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3B0"/>
    <w:rsid w:val="00D91796"/>
    <w:rsid w:val="00D91914"/>
    <w:rsid w:val="00D91D6A"/>
    <w:rsid w:val="00D91D94"/>
    <w:rsid w:val="00D91E3D"/>
    <w:rsid w:val="00D92046"/>
    <w:rsid w:val="00D920DE"/>
    <w:rsid w:val="00D921F7"/>
    <w:rsid w:val="00D9264A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0D"/>
    <w:rsid w:val="00D951E2"/>
    <w:rsid w:val="00D9569F"/>
    <w:rsid w:val="00D95821"/>
    <w:rsid w:val="00D9595C"/>
    <w:rsid w:val="00D959D1"/>
    <w:rsid w:val="00D95DFB"/>
    <w:rsid w:val="00D95E58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96E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1F80"/>
    <w:rsid w:val="00DA21D7"/>
    <w:rsid w:val="00DA26D5"/>
    <w:rsid w:val="00DA2899"/>
    <w:rsid w:val="00DA2BA5"/>
    <w:rsid w:val="00DA2D70"/>
    <w:rsid w:val="00DA2E4F"/>
    <w:rsid w:val="00DA2EDD"/>
    <w:rsid w:val="00DA3143"/>
    <w:rsid w:val="00DA3719"/>
    <w:rsid w:val="00DA389B"/>
    <w:rsid w:val="00DA3956"/>
    <w:rsid w:val="00DA3AD8"/>
    <w:rsid w:val="00DA3B2D"/>
    <w:rsid w:val="00DA3D3C"/>
    <w:rsid w:val="00DA3EB3"/>
    <w:rsid w:val="00DA438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F4B"/>
    <w:rsid w:val="00DA6328"/>
    <w:rsid w:val="00DA638D"/>
    <w:rsid w:val="00DA66A8"/>
    <w:rsid w:val="00DA680F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66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0FE1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635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44"/>
    <w:rsid w:val="00DB40A0"/>
    <w:rsid w:val="00DB42F7"/>
    <w:rsid w:val="00DB430C"/>
    <w:rsid w:val="00DB43A5"/>
    <w:rsid w:val="00DB43A8"/>
    <w:rsid w:val="00DB4624"/>
    <w:rsid w:val="00DB4837"/>
    <w:rsid w:val="00DB486E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667"/>
    <w:rsid w:val="00DB56DB"/>
    <w:rsid w:val="00DB5951"/>
    <w:rsid w:val="00DB5C39"/>
    <w:rsid w:val="00DB5C66"/>
    <w:rsid w:val="00DB5CFA"/>
    <w:rsid w:val="00DB5ECD"/>
    <w:rsid w:val="00DB5FF0"/>
    <w:rsid w:val="00DB62E5"/>
    <w:rsid w:val="00DB641D"/>
    <w:rsid w:val="00DB64B7"/>
    <w:rsid w:val="00DB678F"/>
    <w:rsid w:val="00DB6A53"/>
    <w:rsid w:val="00DB6D28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48B"/>
    <w:rsid w:val="00DC18B1"/>
    <w:rsid w:val="00DC1AAB"/>
    <w:rsid w:val="00DC1B23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9A"/>
    <w:rsid w:val="00DC31D5"/>
    <w:rsid w:val="00DC3B51"/>
    <w:rsid w:val="00DC3B9E"/>
    <w:rsid w:val="00DC3D6A"/>
    <w:rsid w:val="00DC40F5"/>
    <w:rsid w:val="00DC417B"/>
    <w:rsid w:val="00DC427F"/>
    <w:rsid w:val="00DC43FC"/>
    <w:rsid w:val="00DC442B"/>
    <w:rsid w:val="00DC4610"/>
    <w:rsid w:val="00DC4A50"/>
    <w:rsid w:val="00DC4C55"/>
    <w:rsid w:val="00DC4D8C"/>
    <w:rsid w:val="00DC4EA8"/>
    <w:rsid w:val="00DC4EE7"/>
    <w:rsid w:val="00DC51B5"/>
    <w:rsid w:val="00DC52A9"/>
    <w:rsid w:val="00DC566A"/>
    <w:rsid w:val="00DC5695"/>
    <w:rsid w:val="00DC5CDD"/>
    <w:rsid w:val="00DC6045"/>
    <w:rsid w:val="00DC6251"/>
    <w:rsid w:val="00DC6456"/>
    <w:rsid w:val="00DC6875"/>
    <w:rsid w:val="00DC68C9"/>
    <w:rsid w:val="00DC6A55"/>
    <w:rsid w:val="00DC6B70"/>
    <w:rsid w:val="00DC6BA7"/>
    <w:rsid w:val="00DC6FB5"/>
    <w:rsid w:val="00DC709B"/>
    <w:rsid w:val="00DC73E7"/>
    <w:rsid w:val="00DC7466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5D9"/>
    <w:rsid w:val="00DD1B94"/>
    <w:rsid w:val="00DD1D55"/>
    <w:rsid w:val="00DD215E"/>
    <w:rsid w:val="00DD2188"/>
    <w:rsid w:val="00DD235F"/>
    <w:rsid w:val="00DD293A"/>
    <w:rsid w:val="00DD2AA1"/>
    <w:rsid w:val="00DD2BC8"/>
    <w:rsid w:val="00DD2BFD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7B9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82E"/>
    <w:rsid w:val="00DE29F5"/>
    <w:rsid w:val="00DE2A78"/>
    <w:rsid w:val="00DE2C34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83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F7D"/>
    <w:rsid w:val="00DE7078"/>
    <w:rsid w:val="00DE71AF"/>
    <w:rsid w:val="00DE730C"/>
    <w:rsid w:val="00DE7756"/>
    <w:rsid w:val="00DE788C"/>
    <w:rsid w:val="00DF01B8"/>
    <w:rsid w:val="00DF038E"/>
    <w:rsid w:val="00DF042B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CBA"/>
    <w:rsid w:val="00DF1EC7"/>
    <w:rsid w:val="00DF1F50"/>
    <w:rsid w:val="00DF2251"/>
    <w:rsid w:val="00DF2297"/>
    <w:rsid w:val="00DF22A5"/>
    <w:rsid w:val="00DF233F"/>
    <w:rsid w:val="00DF2894"/>
    <w:rsid w:val="00DF2A0A"/>
    <w:rsid w:val="00DF2A21"/>
    <w:rsid w:val="00DF2A23"/>
    <w:rsid w:val="00DF2A43"/>
    <w:rsid w:val="00DF2A4D"/>
    <w:rsid w:val="00DF2B2E"/>
    <w:rsid w:val="00DF2C1C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CDC"/>
    <w:rsid w:val="00DF3F83"/>
    <w:rsid w:val="00DF40B0"/>
    <w:rsid w:val="00DF41AA"/>
    <w:rsid w:val="00DF453B"/>
    <w:rsid w:val="00DF4686"/>
    <w:rsid w:val="00DF46FE"/>
    <w:rsid w:val="00DF47F4"/>
    <w:rsid w:val="00DF4899"/>
    <w:rsid w:val="00DF48BC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D45"/>
    <w:rsid w:val="00DF5F87"/>
    <w:rsid w:val="00DF6615"/>
    <w:rsid w:val="00DF6651"/>
    <w:rsid w:val="00DF67C7"/>
    <w:rsid w:val="00DF68A8"/>
    <w:rsid w:val="00DF68C6"/>
    <w:rsid w:val="00DF6945"/>
    <w:rsid w:val="00DF6A77"/>
    <w:rsid w:val="00DF731A"/>
    <w:rsid w:val="00DF732F"/>
    <w:rsid w:val="00DF736D"/>
    <w:rsid w:val="00DF73BE"/>
    <w:rsid w:val="00DF7412"/>
    <w:rsid w:val="00DF7484"/>
    <w:rsid w:val="00DF776D"/>
    <w:rsid w:val="00DF78F0"/>
    <w:rsid w:val="00DF7DFF"/>
    <w:rsid w:val="00DF7E41"/>
    <w:rsid w:val="00DF7E46"/>
    <w:rsid w:val="00E0007C"/>
    <w:rsid w:val="00E002A0"/>
    <w:rsid w:val="00E0033D"/>
    <w:rsid w:val="00E005E9"/>
    <w:rsid w:val="00E005FB"/>
    <w:rsid w:val="00E00793"/>
    <w:rsid w:val="00E00CD7"/>
    <w:rsid w:val="00E00D07"/>
    <w:rsid w:val="00E00D5E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BF0"/>
    <w:rsid w:val="00E01D94"/>
    <w:rsid w:val="00E01E55"/>
    <w:rsid w:val="00E01E57"/>
    <w:rsid w:val="00E02279"/>
    <w:rsid w:val="00E0229A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383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2CC"/>
    <w:rsid w:val="00E06301"/>
    <w:rsid w:val="00E0631A"/>
    <w:rsid w:val="00E06392"/>
    <w:rsid w:val="00E0658D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07CB5"/>
    <w:rsid w:val="00E1011B"/>
    <w:rsid w:val="00E10152"/>
    <w:rsid w:val="00E10390"/>
    <w:rsid w:val="00E10CC7"/>
    <w:rsid w:val="00E10D35"/>
    <w:rsid w:val="00E1134A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3B0"/>
    <w:rsid w:val="00E155EE"/>
    <w:rsid w:val="00E15607"/>
    <w:rsid w:val="00E158ED"/>
    <w:rsid w:val="00E15ABB"/>
    <w:rsid w:val="00E15CD6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7A4"/>
    <w:rsid w:val="00E20B40"/>
    <w:rsid w:val="00E20B58"/>
    <w:rsid w:val="00E20B76"/>
    <w:rsid w:val="00E20C66"/>
    <w:rsid w:val="00E20CC7"/>
    <w:rsid w:val="00E20CDF"/>
    <w:rsid w:val="00E20D0E"/>
    <w:rsid w:val="00E20D27"/>
    <w:rsid w:val="00E20D9A"/>
    <w:rsid w:val="00E2102F"/>
    <w:rsid w:val="00E21047"/>
    <w:rsid w:val="00E2108E"/>
    <w:rsid w:val="00E21113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ECC"/>
    <w:rsid w:val="00E21F34"/>
    <w:rsid w:val="00E21F42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958"/>
    <w:rsid w:val="00E23B39"/>
    <w:rsid w:val="00E23C03"/>
    <w:rsid w:val="00E23C6E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737"/>
    <w:rsid w:val="00E2580F"/>
    <w:rsid w:val="00E25BFB"/>
    <w:rsid w:val="00E25E6A"/>
    <w:rsid w:val="00E25F8D"/>
    <w:rsid w:val="00E2602F"/>
    <w:rsid w:val="00E2635A"/>
    <w:rsid w:val="00E26430"/>
    <w:rsid w:val="00E2644E"/>
    <w:rsid w:val="00E2647C"/>
    <w:rsid w:val="00E265BD"/>
    <w:rsid w:val="00E26946"/>
    <w:rsid w:val="00E269E4"/>
    <w:rsid w:val="00E26ABD"/>
    <w:rsid w:val="00E26C62"/>
    <w:rsid w:val="00E26CAF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75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111E"/>
    <w:rsid w:val="00E31291"/>
    <w:rsid w:val="00E31614"/>
    <w:rsid w:val="00E319FC"/>
    <w:rsid w:val="00E31AB7"/>
    <w:rsid w:val="00E31DA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636"/>
    <w:rsid w:val="00E337E4"/>
    <w:rsid w:val="00E33900"/>
    <w:rsid w:val="00E339CE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74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8D3"/>
    <w:rsid w:val="00E36ACC"/>
    <w:rsid w:val="00E36AF1"/>
    <w:rsid w:val="00E36BE0"/>
    <w:rsid w:val="00E37023"/>
    <w:rsid w:val="00E37642"/>
    <w:rsid w:val="00E377B8"/>
    <w:rsid w:val="00E37B13"/>
    <w:rsid w:val="00E37B71"/>
    <w:rsid w:val="00E37BA6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E"/>
    <w:rsid w:val="00E41443"/>
    <w:rsid w:val="00E41463"/>
    <w:rsid w:val="00E414AD"/>
    <w:rsid w:val="00E41601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7F0"/>
    <w:rsid w:val="00E428DB"/>
    <w:rsid w:val="00E42991"/>
    <w:rsid w:val="00E42B2B"/>
    <w:rsid w:val="00E42C03"/>
    <w:rsid w:val="00E42D84"/>
    <w:rsid w:val="00E430BC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6B"/>
    <w:rsid w:val="00E461EC"/>
    <w:rsid w:val="00E462D2"/>
    <w:rsid w:val="00E464D9"/>
    <w:rsid w:val="00E46545"/>
    <w:rsid w:val="00E46713"/>
    <w:rsid w:val="00E468EC"/>
    <w:rsid w:val="00E468F4"/>
    <w:rsid w:val="00E46903"/>
    <w:rsid w:val="00E46A92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DA1"/>
    <w:rsid w:val="00E50FF8"/>
    <w:rsid w:val="00E51010"/>
    <w:rsid w:val="00E51520"/>
    <w:rsid w:val="00E5194B"/>
    <w:rsid w:val="00E51A1C"/>
    <w:rsid w:val="00E51AAE"/>
    <w:rsid w:val="00E51CC2"/>
    <w:rsid w:val="00E51DCB"/>
    <w:rsid w:val="00E51DD7"/>
    <w:rsid w:val="00E521ED"/>
    <w:rsid w:val="00E5220D"/>
    <w:rsid w:val="00E52304"/>
    <w:rsid w:val="00E5252A"/>
    <w:rsid w:val="00E52873"/>
    <w:rsid w:val="00E52A11"/>
    <w:rsid w:val="00E52B2F"/>
    <w:rsid w:val="00E52E1C"/>
    <w:rsid w:val="00E52F8F"/>
    <w:rsid w:val="00E533EF"/>
    <w:rsid w:val="00E53565"/>
    <w:rsid w:val="00E536FB"/>
    <w:rsid w:val="00E53792"/>
    <w:rsid w:val="00E5380E"/>
    <w:rsid w:val="00E538F3"/>
    <w:rsid w:val="00E53A60"/>
    <w:rsid w:val="00E53AAC"/>
    <w:rsid w:val="00E53B5A"/>
    <w:rsid w:val="00E54149"/>
    <w:rsid w:val="00E54191"/>
    <w:rsid w:val="00E54344"/>
    <w:rsid w:val="00E543A9"/>
    <w:rsid w:val="00E543E9"/>
    <w:rsid w:val="00E54622"/>
    <w:rsid w:val="00E54714"/>
    <w:rsid w:val="00E5495D"/>
    <w:rsid w:val="00E54A46"/>
    <w:rsid w:val="00E54BDE"/>
    <w:rsid w:val="00E54C23"/>
    <w:rsid w:val="00E54D62"/>
    <w:rsid w:val="00E54E95"/>
    <w:rsid w:val="00E54FFB"/>
    <w:rsid w:val="00E55145"/>
    <w:rsid w:val="00E55163"/>
    <w:rsid w:val="00E556BD"/>
    <w:rsid w:val="00E556D6"/>
    <w:rsid w:val="00E55737"/>
    <w:rsid w:val="00E558F2"/>
    <w:rsid w:val="00E5599D"/>
    <w:rsid w:val="00E55B42"/>
    <w:rsid w:val="00E55E2C"/>
    <w:rsid w:val="00E55EAE"/>
    <w:rsid w:val="00E55F50"/>
    <w:rsid w:val="00E55FA6"/>
    <w:rsid w:val="00E55FAC"/>
    <w:rsid w:val="00E560C7"/>
    <w:rsid w:val="00E560EB"/>
    <w:rsid w:val="00E56493"/>
    <w:rsid w:val="00E56691"/>
    <w:rsid w:val="00E5681B"/>
    <w:rsid w:val="00E56981"/>
    <w:rsid w:val="00E56B9B"/>
    <w:rsid w:val="00E56DD4"/>
    <w:rsid w:val="00E573AC"/>
    <w:rsid w:val="00E575EB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71"/>
    <w:rsid w:val="00E617C1"/>
    <w:rsid w:val="00E618A9"/>
    <w:rsid w:val="00E61915"/>
    <w:rsid w:val="00E61C4F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2A5"/>
    <w:rsid w:val="00E637EB"/>
    <w:rsid w:val="00E6394C"/>
    <w:rsid w:val="00E63987"/>
    <w:rsid w:val="00E63B32"/>
    <w:rsid w:val="00E6423E"/>
    <w:rsid w:val="00E6431D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A2D"/>
    <w:rsid w:val="00E66A89"/>
    <w:rsid w:val="00E66AD5"/>
    <w:rsid w:val="00E66B15"/>
    <w:rsid w:val="00E66EE6"/>
    <w:rsid w:val="00E66F15"/>
    <w:rsid w:val="00E6706B"/>
    <w:rsid w:val="00E671A7"/>
    <w:rsid w:val="00E6738A"/>
    <w:rsid w:val="00E67621"/>
    <w:rsid w:val="00E6777D"/>
    <w:rsid w:val="00E678A3"/>
    <w:rsid w:val="00E67DF6"/>
    <w:rsid w:val="00E700CD"/>
    <w:rsid w:val="00E7010E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0F41"/>
    <w:rsid w:val="00E71132"/>
    <w:rsid w:val="00E71336"/>
    <w:rsid w:val="00E713B2"/>
    <w:rsid w:val="00E7145B"/>
    <w:rsid w:val="00E71884"/>
    <w:rsid w:val="00E718C1"/>
    <w:rsid w:val="00E718CB"/>
    <w:rsid w:val="00E71985"/>
    <w:rsid w:val="00E71A25"/>
    <w:rsid w:val="00E71AAB"/>
    <w:rsid w:val="00E721FA"/>
    <w:rsid w:val="00E7280A"/>
    <w:rsid w:val="00E72AF0"/>
    <w:rsid w:val="00E72B31"/>
    <w:rsid w:val="00E72B3A"/>
    <w:rsid w:val="00E72BDC"/>
    <w:rsid w:val="00E72DB5"/>
    <w:rsid w:val="00E72E2B"/>
    <w:rsid w:val="00E72EE6"/>
    <w:rsid w:val="00E7303F"/>
    <w:rsid w:val="00E731B2"/>
    <w:rsid w:val="00E731B9"/>
    <w:rsid w:val="00E733C8"/>
    <w:rsid w:val="00E73694"/>
    <w:rsid w:val="00E73736"/>
    <w:rsid w:val="00E73753"/>
    <w:rsid w:val="00E738D0"/>
    <w:rsid w:val="00E73A1D"/>
    <w:rsid w:val="00E73B42"/>
    <w:rsid w:val="00E73B6E"/>
    <w:rsid w:val="00E73C25"/>
    <w:rsid w:val="00E73E2E"/>
    <w:rsid w:val="00E73E70"/>
    <w:rsid w:val="00E73E86"/>
    <w:rsid w:val="00E73E8B"/>
    <w:rsid w:val="00E73FF5"/>
    <w:rsid w:val="00E74170"/>
    <w:rsid w:val="00E74452"/>
    <w:rsid w:val="00E74465"/>
    <w:rsid w:val="00E7459D"/>
    <w:rsid w:val="00E74681"/>
    <w:rsid w:val="00E746F3"/>
    <w:rsid w:val="00E7488B"/>
    <w:rsid w:val="00E74D52"/>
    <w:rsid w:val="00E74D70"/>
    <w:rsid w:val="00E74E49"/>
    <w:rsid w:val="00E7502D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F09"/>
    <w:rsid w:val="00E76F4F"/>
    <w:rsid w:val="00E771F2"/>
    <w:rsid w:val="00E77843"/>
    <w:rsid w:val="00E77CF3"/>
    <w:rsid w:val="00E77E90"/>
    <w:rsid w:val="00E77E98"/>
    <w:rsid w:val="00E80244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AD2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752"/>
    <w:rsid w:val="00E878F6"/>
    <w:rsid w:val="00E87AE2"/>
    <w:rsid w:val="00E87CF7"/>
    <w:rsid w:val="00E87D17"/>
    <w:rsid w:val="00E87D21"/>
    <w:rsid w:val="00E87FA8"/>
    <w:rsid w:val="00E87FD4"/>
    <w:rsid w:val="00E901A3"/>
    <w:rsid w:val="00E903D9"/>
    <w:rsid w:val="00E906F9"/>
    <w:rsid w:val="00E90B72"/>
    <w:rsid w:val="00E90CE5"/>
    <w:rsid w:val="00E90F43"/>
    <w:rsid w:val="00E90F69"/>
    <w:rsid w:val="00E911AF"/>
    <w:rsid w:val="00E914EB"/>
    <w:rsid w:val="00E915CF"/>
    <w:rsid w:val="00E91663"/>
    <w:rsid w:val="00E91C96"/>
    <w:rsid w:val="00E92115"/>
    <w:rsid w:val="00E92602"/>
    <w:rsid w:val="00E929B6"/>
    <w:rsid w:val="00E92AE5"/>
    <w:rsid w:val="00E92B61"/>
    <w:rsid w:val="00E92C91"/>
    <w:rsid w:val="00E92FF4"/>
    <w:rsid w:val="00E93228"/>
    <w:rsid w:val="00E932B7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E9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960"/>
    <w:rsid w:val="00EA19D2"/>
    <w:rsid w:val="00EA1DFF"/>
    <w:rsid w:val="00EA1FE0"/>
    <w:rsid w:val="00EA20E2"/>
    <w:rsid w:val="00EA210C"/>
    <w:rsid w:val="00EA2157"/>
    <w:rsid w:val="00EA22B2"/>
    <w:rsid w:val="00EA2390"/>
    <w:rsid w:val="00EA2571"/>
    <w:rsid w:val="00EA2602"/>
    <w:rsid w:val="00EA281E"/>
    <w:rsid w:val="00EA2898"/>
    <w:rsid w:val="00EA2C00"/>
    <w:rsid w:val="00EA2D34"/>
    <w:rsid w:val="00EA2D48"/>
    <w:rsid w:val="00EA2D70"/>
    <w:rsid w:val="00EA2E72"/>
    <w:rsid w:val="00EA3001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43F"/>
    <w:rsid w:val="00EA453F"/>
    <w:rsid w:val="00EA45BE"/>
    <w:rsid w:val="00EA46C2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14"/>
    <w:rsid w:val="00EA6BC9"/>
    <w:rsid w:val="00EA6BD8"/>
    <w:rsid w:val="00EA6C46"/>
    <w:rsid w:val="00EA6CA5"/>
    <w:rsid w:val="00EA70D9"/>
    <w:rsid w:val="00EA7176"/>
    <w:rsid w:val="00EA71C8"/>
    <w:rsid w:val="00EA72F7"/>
    <w:rsid w:val="00EA746A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0F80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BFF"/>
    <w:rsid w:val="00EB4E67"/>
    <w:rsid w:val="00EB50B2"/>
    <w:rsid w:val="00EB51EE"/>
    <w:rsid w:val="00EB5290"/>
    <w:rsid w:val="00EB5335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3F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29"/>
    <w:rsid w:val="00EC28A0"/>
    <w:rsid w:val="00EC299B"/>
    <w:rsid w:val="00EC2B16"/>
    <w:rsid w:val="00EC2B8C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0D6"/>
    <w:rsid w:val="00EC41E2"/>
    <w:rsid w:val="00EC4345"/>
    <w:rsid w:val="00EC4438"/>
    <w:rsid w:val="00EC47A8"/>
    <w:rsid w:val="00EC49FC"/>
    <w:rsid w:val="00EC4A33"/>
    <w:rsid w:val="00EC4D7D"/>
    <w:rsid w:val="00EC4F72"/>
    <w:rsid w:val="00EC504E"/>
    <w:rsid w:val="00EC512C"/>
    <w:rsid w:val="00EC5273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0EAA"/>
    <w:rsid w:val="00ED1074"/>
    <w:rsid w:val="00ED108B"/>
    <w:rsid w:val="00ED112C"/>
    <w:rsid w:val="00ED13DF"/>
    <w:rsid w:val="00ED1547"/>
    <w:rsid w:val="00ED1861"/>
    <w:rsid w:val="00ED18E9"/>
    <w:rsid w:val="00ED1D6C"/>
    <w:rsid w:val="00ED1EBB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926"/>
    <w:rsid w:val="00ED3A64"/>
    <w:rsid w:val="00ED3D8C"/>
    <w:rsid w:val="00ED3E4D"/>
    <w:rsid w:val="00ED40F6"/>
    <w:rsid w:val="00ED4108"/>
    <w:rsid w:val="00ED4269"/>
    <w:rsid w:val="00ED42D4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A61"/>
    <w:rsid w:val="00ED4AE5"/>
    <w:rsid w:val="00ED4C40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6EA"/>
    <w:rsid w:val="00ED5B08"/>
    <w:rsid w:val="00ED5D91"/>
    <w:rsid w:val="00ED5DE3"/>
    <w:rsid w:val="00ED5E9D"/>
    <w:rsid w:val="00ED6269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743"/>
    <w:rsid w:val="00EE09E0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298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58B"/>
    <w:rsid w:val="00EF0733"/>
    <w:rsid w:val="00EF09D2"/>
    <w:rsid w:val="00EF0B9B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13"/>
    <w:rsid w:val="00EF1232"/>
    <w:rsid w:val="00EF145D"/>
    <w:rsid w:val="00EF15BE"/>
    <w:rsid w:val="00EF1609"/>
    <w:rsid w:val="00EF1743"/>
    <w:rsid w:val="00EF182E"/>
    <w:rsid w:val="00EF1B34"/>
    <w:rsid w:val="00EF1EC1"/>
    <w:rsid w:val="00EF1EED"/>
    <w:rsid w:val="00EF2272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F6C"/>
    <w:rsid w:val="00EF3FF5"/>
    <w:rsid w:val="00EF4056"/>
    <w:rsid w:val="00EF418E"/>
    <w:rsid w:val="00EF428F"/>
    <w:rsid w:val="00EF445F"/>
    <w:rsid w:val="00EF4579"/>
    <w:rsid w:val="00EF47D7"/>
    <w:rsid w:val="00EF48FC"/>
    <w:rsid w:val="00EF4D77"/>
    <w:rsid w:val="00EF4DA4"/>
    <w:rsid w:val="00EF4E57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8AD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A9"/>
    <w:rsid w:val="00EF7822"/>
    <w:rsid w:val="00EF7851"/>
    <w:rsid w:val="00EF793E"/>
    <w:rsid w:val="00EF7E30"/>
    <w:rsid w:val="00EF7E6C"/>
    <w:rsid w:val="00EF7F48"/>
    <w:rsid w:val="00F0000B"/>
    <w:rsid w:val="00F0001E"/>
    <w:rsid w:val="00F0027F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9F1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903"/>
    <w:rsid w:val="00F04A14"/>
    <w:rsid w:val="00F04A17"/>
    <w:rsid w:val="00F04C4C"/>
    <w:rsid w:val="00F0558A"/>
    <w:rsid w:val="00F05AE0"/>
    <w:rsid w:val="00F05D01"/>
    <w:rsid w:val="00F05D3D"/>
    <w:rsid w:val="00F0625C"/>
    <w:rsid w:val="00F06662"/>
    <w:rsid w:val="00F0671A"/>
    <w:rsid w:val="00F06883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DAE"/>
    <w:rsid w:val="00F102BD"/>
    <w:rsid w:val="00F1055E"/>
    <w:rsid w:val="00F10619"/>
    <w:rsid w:val="00F10652"/>
    <w:rsid w:val="00F10970"/>
    <w:rsid w:val="00F10C7C"/>
    <w:rsid w:val="00F10EA5"/>
    <w:rsid w:val="00F10EBD"/>
    <w:rsid w:val="00F10F54"/>
    <w:rsid w:val="00F11281"/>
    <w:rsid w:val="00F113D8"/>
    <w:rsid w:val="00F1149E"/>
    <w:rsid w:val="00F114CC"/>
    <w:rsid w:val="00F114E5"/>
    <w:rsid w:val="00F1154E"/>
    <w:rsid w:val="00F115DE"/>
    <w:rsid w:val="00F1166A"/>
    <w:rsid w:val="00F116EF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EA6"/>
    <w:rsid w:val="00F15FB6"/>
    <w:rsid w:val="00F164AB"/>
    <w:rsid w:val="00F164DA"/>
    <w:rsid w:val="00F16858"/>
    <w:rsid w:val="00F1690D"/>
    <w:rsid w:val="00F169CB"/>
    <w:rsid w:val="00F16A5A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2C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38B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19F"/>
    <w:rsid w:val="00F212BF"/>
    <w:rsid w:val="00F216A7"/>
    <w:rsid w:val="00F21923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066"/>
    <w:rsid w:val="00F232D7"/>
    <w:rsid w:val="00F23359"/>
    <w:rsid w:val="00F2354E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333"/>
    <w:rsid w:val="00F24407"/>
    <w:rsid w:val="00F24698"/>
    <w:rsid w:val="00F247E0"/>
    <w:rsid w:val="00F24892"/>
    <w:rsid w:val="00F2497C"/>
    <w:rsid w:val="00F24996"/>
    <w:rsid w:val="00F24B85"/>
    <w:rsid w:val="00F24E33"/>
    <w:rsid w:val="00F24E55"/>
    <w:rsid w:val="00F24EAA"/>
    <w:rsid w:val="00F25061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67D"/>
    <w:rsid w:val="00F26757"/>
    <w:rsid w:val="00F26808"/>
    <w:rsid w:val="00F26849"/>
    <w:rsid w:val="00F26871"/>
    <w:rsid w:val="00F268B9"/>
    <w:rsid w:val="00F269D5"/>
    <w:rsid w:val="00F269E1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1F2A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2D7"/>
    <w:rsid w:val="00F342E9"/>
    <w:rsid w:val="00F343EF"/>
    <w:rsid w:val="00F347B0"/>
    <w:rsid w:val="00F34BD4"/>
    <w:rsid w:val="00F35046"/>
    <w:rsid w:val="00F350A4"/>
    <w:rsid w:val="00F35110"/>
    <w:rsid w:val="00F353CE"/>
    <w:rsid w:val="00F357F1"/>
    <w:rsid w:val="00F35F88"/>
    <w:rsid w:val="00F36107"/>
    <w:rsid w:val="00F3619C"/>
    <w:rsid w:val="00F36211"/>
    <w:rsid w:val="00F363B7"/>
    <w:rsid w:val="00F363CE"/>
    <w:rsid w:val="00F367BC"/>
    <w:rsid w:val="00F36B09"/>
    <w:rsid w:val="00F36E96"/>
    <w:rsid w:val="00F36EAE"/>
    <w:rsid w:val="00F371C7"/>
    <w:rsid w:val="00F37203"/>
    <w:rsid w:val="00F3720A"/>
    <w:rsid w:val="00F37266"/>
    <w:rsid w:val="00F3736E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87B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793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55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428"/>
    <w:rsid w:val="00F454F9"/>
    <w:rsid w:val="00F455EC"/>
    <w:rsid w:val="00F458EE"/>
    <w:rsid w:val="00F45973"/>
    <w:rsid w:val="00F45A3C"/>
    <w:rsid w:val="00F45AB8"/>
    <w:rsid w:val="00F45DA5"/>
    <w:rsid w:val="00F45F5B"/>
    <w:rsid w:val="00F45FD3"/>
    <w:rsid w:val="00F4629C"/>
    <w:rsid w:val="00F464E6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56"/>
    <w:rsid w:val="00F500CD"/>
    <w:rsid w:val="00F501E1"/>
    <w:rsid w:val="00F501FF"/>
    <w:rsid w:val="00F50207"/>
    <w:rsid w:val="00F505B2"/>
    <w:rsid w:val="00F5067E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AC1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EDC"/>
    <w:rsid w:val="00F53F63"/>
    <w:rsid w:val="00F54093"/>
    <w:rsid w:val="00F5432F"/>
    <w:rsid w:val="00F543FF"/>
    <w:rsid w:val="00F547BE"/>
    <w:rsid w:val="00F547CD"/>
    <w:rsid w:val="00F54854"/>
    <w:rsid w:val="00F548FD"/>
    <w:rsid w:val="00F54902"/>
    <w:rsid w:val="00F54BFE"/>
    <w:rsid w:val="00F54C55"/>
    <w:rsid w:val="00F54F5E"/>
    <w:rsid w:val="00F55250"/>
    <w:rsid w:val="00F55254"/>
    <w:rsid w:val="00F552D7"/>
    <w:rsid w:val="00F553F1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6A7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708"/>
    <w:rsid w:val="00F60939"/>
    <w:rsid w:val="00F60A8C"/>
    <w:rsid w:val="00F60AC5"/>
    <w:rsid w:val="00F60D79"/>
    <w:rsid w:val="00F60E8A"/>
    <w:rsid w:val="00F610F6"/>
    <w:rsid w:val="00F61194"/>
    <w:rsid w:val="00F611EB"/>
    <w:rsid w:val="00F612B8"/>
    <w:rsid w:val="00F612F3"/>
    <w:rsid w:val="00F61342"/>
    <w:rsid w:val="00F61867"/>
    <w:rsid w:val="00F618CC"/>
    <w:rsid w:val="00F61A2A"/>
    <w:rsid w:val="00F61CE3"/>
    <w:rsid w:val="00F61D8A"/>
    <w:rsid w:val="00F61E2D"/>
    <w:rsid w:val="00F61E2F"/>
    <w:rsid w:val="00F621C4"/>
    <w:rsid w:val="00F623CF"/>
    <w:rsid w:val="00F623F6"/>
    <w:rsid w:val="00F626B3"/>
    <w:rsid w:val="00F626F3"/>
    <w:rsid w:val="00F6273D"/>
    <w:rsid w:val="00F62B98"/>
    <w:rsid w:val="00F63030"/>
    <w:rsid w:val="00F63408"/>
    <w:rsid w:val="00F6347B"/>
    <w:rsid w:val="00F63784"/>
    <w:rsid w:val="00F6389D"/>
    <w:rsid w:val="00F6391E"/>
    <w:rsid w:val="00F641AA"/>
    <w:rsid w:val="00F64320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4ED"/>
    <w:rsid w:val="00F65545"/>
    <w:rsid w:val="00F656AF"/>
    <w:rsid w:val="00F65A36"/>
    <w:rsid w:val="00F65BC4"/>
    <w:rsid w:val="00F65BF4"/>
    <w:rsid w:val="00F65E31"/>
    <w:rsid w:val="00F65F13"/>
    <w:rsid w:val="00F65F28"/>
    <w:rsid w:val="00F66332"/>
    <w:rsid w:val="00F664E2"/>
    <w:rsid w:val="00F66B46"/>
    <w:rsid w:val="00F66B59"/>
    <w:rsid w:val="00F66E80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87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9EB"/>
    <w:rsid w:val="00F70A9B"/>
    <w:rsid w:val="00F70B2B"/>
    <w:rsid w:val="00F70C31"/>
    <w:rsid w:val="00F70CBC"/>
    <w:rsid w:val="00F71023"/>
    <w:rsid w:val="00F710B0"/>
    <w:rsid w:val="00F71193"/>
    <w:rsid w:val="00F712E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E23"/>
    <w:rsid w:val="00F71F95"/>
    <w:rsid w:val="00F72042"/>
    <w:rsid w:val="00F722CD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2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AD2"/>
    <w:rsid w:val="00F75BAE"/>
    <w:rsid w:val="00F75D7F"/>
    <w:rsid w:val="00F75D8E"/>
    <w:rsid w:val="00F75FEF"/>
    <w:rsid w:val="00F764B0"/>
    <w:rsid w:val="00F76ABD"/>
    <w:rsid w:val="00F76E50"/>
    <w:rsid w:val="00F76EA1"/>
    <w:rsid w:val="00F76EC8"/>
    <w:rsid w:val="00F76FDA"/>
    <w:rsid w:val="00F771A1"/>
    <w:rsid w:val="00F772DB"/>
    <w:rsid w:val="00F775F4"/>
    <w:rsid w:val="00F7763E"/>
    <w:rsid w:val="00F7766C"/>
    <w:rsid w:val="00F77673"/>
    <w:rsid w:val="00F777DA"/>
    <w:rsid w:val="00F77984"/>
    <w:rsid w:val="00F779F6"/>
    <w:rsid w:val="00F77A19"/>
    <w:rsid w:val="00F77A83"/>
    <w:rsid w:val="00F77C80"/>
    <w:rsid w:val="00F77C8E"/>
    <w:rsid w:val="00F77F2E"/>
    <w:rsid w:val="00F77F60"/>
    <w:rsid w:val="00F803FB"/>
    <w:rsid w:val="00F804AC"/>
    <w:rsid w:val="00F808D9"/>
    <w:rsid w:val="00F80907"/>
    <w:rsid w:val="00F80BB2"/>
    <w:rsid w:val="00F80C3B"/>
    <w:rsid w:val="00F80C80"/>
    <w:rsid w:val="00F80DC7"/>
    <w:rsid w:val="00F80DCE"/>
    <w:rsid w:val="00F80EF7"/>
    <w:rsid w:val="00F80F0D"/>
    <w:rsid w:val="00F81163"/>
    <w:rsid w:val="00F81217"/>
    <w:rsid w:val="00F81420"/>
    <w:rsid w:val="00F8152A"/>
    <w:rsid w:val="00F81530"/>
    <w:rsid w:val="00F8199F"/>
    <w:rsid w:val="00F81AE7"/>
    <w:rsid w:val="00F81AF1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3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22D"/>
    <w:rsid w:val="00F8448B"/>
    <w:rsid w:val="00F844BC"/>
    <w:rsid w:val="00F84699"/>
    <w:rsid w:val="00F847AA"/>
    <w:rsid w:val="00F847FA"/>
    <w:rsid w:val="00F8489E"/>
    <w:rsid w:val="00F84936"/>
    <w:rsid w:val="00F84AFF"/>
    <w:rsid w:val="00F84DD0"/>
    <w:rsid w:val="00F84E52"/>
    <w:rsid w:val="00F84E77"/>
    <w:rsid w:val="00F85367"/>
    <w:rsid w:val="00F854F0"/>
    <w:rsid w:val="00F858D8"/>
    <w:rsid w:val="00F85B45"/>
    <w:rsid w:val="00F85E6F"/>
    <w:rsid w:val="00F85F2D"/>
    <w:rsid w:val="00F860D1"/>
    <w:rsid w:val="00F862A8"/>
    <w:rsid w:val="00F863F0"/>
    <w:rsid w:val="00F86628"/>
    <w:rsid w:val="00F8669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8EA"/>
    <w:rsid w:val="00F87901"/>
    <w:rsid w:val="00F879F0"/>
    <w:rsid w:val="00F87A3B"/>
    <w:rsid w:val="00F87B59"/>
    <w:rsid w:val="00F87F79"/>
    <w:rsid w:val="00F87F88"/>
    <w:rsid w:val="00F87FA1"/>
    <w:rsid w:val="00F90051"/>
    <w:rsid w:val="00F90257"/>
    <w:rsid w:val="00F90331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2DE"/>
    <w:rsid w:val="00F9234F"/>
    <w:rsid w:val="00F923FA"/>
    <w:rsid w:val="00F92540"/>
    <w:rsid w:val="00F925EB"/>
    <w:rsid w:val="00F926A8"/>
    <w:rsid w:val="00F928B4"/>
    <w:rsid w:val="00F929FD"/>
    <w:rsid w:val="00F92AAF"/>
    <w:rsid w:val="00F92B0C"/>
    <w:rsid w:val="00F92B97"/>
    <w:rsid w:val="00F92C13"/>
    <w:rsid w:val="00F92C8E"/>
    <w:rsid w:val="00F92D23"/>
    <w:rsid w:val="00F93227"/>
    <w:rsid w:val="00F93284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7FB"/>
    <w:rsid w:val="00F948A0"/>
    <w:rsid w:val="00F949DB"/>
    <w:rsid w:val="00F94AA2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DD6"/>
    <w:rsid w:val="00F97EBC"/>
    <w:rsid w:val="00F97F00"/>
    <w:rsid w:val="00F97F48"/>
    <w:rsid w:val="00F97F4E"/>
    <w:rsid w:val="00FA032F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1E61"/>
    <w:rsid w:val="00FA20AA"/>
    <w:rsid w:val="00FA23F8"/>
    <w:rsid w:val="00FA2564"/>
    <w:rsid w:val="00FA25AC"/>
    <w:rsid w:val="00FA266E"/>
    <w:rsid w:val="00FA282C"/>
    <w:rsid w:val="00FA2990"/>
    <w:rsid w:val="00FA2B07"/>
    <w:rsid w:val="00FA2E00"/>
    <w:rsid w:val="00FA2E9A"/>
    <w:rsid w:val="00FA2F5A"/>
    <w:rsid w:val="00FA2FCF"/>
    <w:rsid w:val="00FA3422"/>
    <w:rsid w:val="00FA3466"/>
    <w:rsid w:val="00FA34DF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621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430"/>
    <w:rsid w:val="00FA5615"/>
    <w:rsid w:val="00FA569C"/>
    <w:rsid w:val="00FA56BF"/>
    <w:rsid w:val="00FA56F1"/>
    <w:rsid w:val="00FA5747"/>
    <w:rsid w:val="00FA59E3"/>
    <w:rsid w:val="00FA5D3D"/>
    <w:rsid w:val="00FA5EE5"/>
    <w:rsid w:val="00FA6048"/>
    <w:rsid w:val="00FA60AB"/>
    <w:rsid w:val="00FA627B"/>
    <w:rsid w:val="00FA62CD"/>
    <w:rsid w:val="00FA655B"/>
    <w:rsid w:val="00FA65C6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CC"/>
    <w:rsid w:val="00FB04D5"/>
    <w:rsid w:val="00FB05B7"/>
    <w:rsid w:val="00FB089D"/>
    <w:rsid w:val="00FB0B08"/>
    <w:rsid w:val="00FB0B29"/>
    <w:rsid w:val="00FB0B48"/>
    <w:rsid w:val="00FB0CDD"/>
    <w:rsid w:val="00FB0D1E"/>
    <w:rsid w:val="00FB1051"/>
    <w:rsid w:val="00FB123E"/>
    <w:rsid w:val="00FB1406"/>
    <w:rsid w:val="00FB1550"/>
    <w:rsid w:val="00FB15A8"/>
    <w:rsid w:val="00FB1713"/>
    <w:rsid w:val="00FB1920"/>
    <w:rsid w:val="00FB19ED"/>
    <w:rsid w:val="00FB1BF5"/>
    <w:rsid w:val="00FB1CB3"/>
    <w:rsid w:val="00FB1CFB"/>
    <w:rsid w:val="00FB1E5F"/>
    <w:rsid w:val="00FB1EB2"/>
    <w:rsid w:val="00FB2211"/>
    <w:rsid w:val="00FB2381"/>
    <w:rsid w:val="00FB2394"/>
    <w:rsid w:val="00FB23DC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754"/>
    <w:rsid w:val="00FB37AF"/>
    <w:rsid w:val="00FB37CB"/>
    <w:rsid w:val="00FB3BAF"/>
    <w:rsid w:val="00FB3CBD"/>
    <w:rsid w:val="00FB3D31"/>
    <w:rsid w:val="00FB3E20"/>
    <w:rsid w:val="00FB3E3C"/>
    <w:rsid w:val="00FB408A"/>
    <w:rsid w:val="00FB41AF"/>
    <w:rsid w:val="00FB41D5"/>
    <w:rsid w:val="00FB4313"/>
    <w:rsid w:val="00FB44BB"/>
    <w:rsid w:val="00FB4821"/>
    <w:rsid w:val="00FB4994"/>
    <w:rsid w:val="00FB4BEF"/>
    <w:rsid w:val="00FB4CD3"/>
    <w:rsid w:val="00FB4CE4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388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7E2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69D"/>
    <w:rsid w:val="00FC1726"/>
    <w:rsid w:val="00FC1B10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6CF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34A"/>
    <w:rsid w:val="00FC457D"/>
    <w:rsid w:val="00FC45C0"/>
    <w:rsid w:val="00FC4742"/>
    <w:rsid w:val="00FC478C"/>
    <w:rsid w:val="00FC4791"/>
    <w:rsid w:val="00FC4886"/>
    <w:rsid w:val="00FC490D"/>
    <w:rsid w:val="00FC49F6"/>
    <w:rsid w:val="00FC4B7C"/>
    <w:rsid w:val="00FC5042"/>
    <w:rsid w:val="00FC52DA"/>
    <w:rsid w:val="00FC5667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8D"/>
    <w:rsid w:val="00FC65F9"/>
    <w:rsid w:val="00FC6817"/>
    <w:rsid w:val="00FC6B04"/>
    <w:rsid w:val="00FC6D22"/>
    <w:rsid w:val="00FC6E80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1EAD"/>
    <w:rsid w:val="00FD20E3"/>
    <w:rsid w:val="00FD21DE"/>
    <w:rsid w:val="00FD2293"/>
    <w:rsid w:val="00FD23EE"/>
    <w:rsid w:val="00FD265C"/>
    <w:rsid w:val="00FD28A7"/>
    <w:rsid w:val="00FD2AEE"/>
    <w:rsid w:val="00FD2D59"/>
    <w:rsid w:val="00FD2E91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7C8"/>
    <w:rsid w:val="00FD4892"/>
    <w:rsid w:val="00FD48B2"/>
    <w:rsid w:val="00FD48BD"/>
    <w:rsid w:val="00FD49B4"/>
    <w:rsid w:val="00FD4A44"/>
    <w:rsid w:val="00FD4AD8"/>
    <w:rsid w:val="00FD4BB4"/>
    <w:rsid w:val="00FD4CDD"/>
    <w:rsid w:val="00FD4D60"/>
    <w:rsid w:val="00FD4D7E"/>
    <w:rsid w:val="00FD4E06"/>
    <w:rsid w:val="00FD4FA3"/>
    <w:rsid w:val="00FD533D"/>
    <w:rsid w:val="00FD546C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9E6"/>
    <w:rsid w:val="00FE1B7C"/>
    <w:rsid w:val="00FE1C15"/>
    <w:rsid w:val="00FE1CC3"/>
    <w:rsid w:val="00FE1DF1"/>
    <w:rsid w:val="00FE1F10"/>
    <w:rsid w:val="00FE211A"/>
    <w:rsid w:val="00FE2146"/>
    <w:rsid w:val="00FE265A"/>
    <w:rsid w:val="00FE26F6"/>
    <w:rsid w:val="00FE270E"/>
    <w:rsid w:val="00FE296C"/>
    <w:rsid w:val="00FE2FCA"/>
    <w:rsid w:val="00FE2FFE"/>
    <w:rsid w:val="00FE31AB"/>
    <w:rsid w:val="00FE345B"/>
    <w:rsid w:val="00FE34F7"/>
    <w:rsid w:val="00FE35CE"/>
    <w:rsid w:val="00FE39A0"/>
    <w:rsid w:val="00FE39E3"/>
    <w:rsid w:val="00FE3B8F"/>
    <w:rsid w:val="00FE3BF6"/>
    <w:rsid w:val="00FE3C63"/>
    <w:rsid w:val="00FE3D0C"/>
    <w:rsid w:val="00FE4148"/>
    <w:rsid w:val="00FE4197"/>
    <w:rsid w:val="00FE4389"/>
    <w:rsid w:val="00FE448B"/>
    <w:rsid w:val="00FE4616"/>
    <w:rsid w:val="00FE46A3"/>
    <w:rsid w:val="00FE4752"/>
    <w:rsid w:val="00FE47C8"/>
    <w:rsid w:val="00FE49B3"/>
    <w:rsid w:val="00FE4C20"/>
    <w:rsid w:val="00FE4E91"/>
    <w:rsid w:val="00FE4F2E"/>
    <w:rsid w:val="00FE54B2"/>
    <w:rsid w:val="00FE598D"/>
    <w:rsid w:val="00FE59D1"/>
    <w:rsid w:val="00FE5CAB"/>
    <w:rsid w:val="00FE5E29"/>
    <w:rsid w:val="00FE6024"/>
    <w:rsid w:val="00FE628A"/>
    <w:rsid w:val="00FE650E"/>
    <w:rsid w:val="00FE65BF"/>
    <w:rsid w:val="00FE677D"/>
    <w:rsid w:val="00FE687C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233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AF1"/>
    <w:rsid w:val="00FF4B2C"/>
    <w:rsid w:val="00FF4CC2"/>
    <w:rsid w:val="00FF4E67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41D"/>
    <w:rsid w:val="00FF6496"/>
    <w:rsid w:val="00FF6546"/>
    <w:rsid w:val="00FF65B6"/>
    <w:rsid w:val="00FF6651"/>
    <w:rsid w:val="00FF668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71ADA"/>
  <w15:chartTrackingRefBased/>
  <w15:docId w15:val="{9CEA65F0-F676-4EE2-888A-7D6A0820D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50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tabs>
        <w:tab w:val="clear" w:pos="0"/>
        <w:tab w:val="num" w:pos="576"/>
      </w:tabs>
      <w:spacing w:line="280" w:lineRule="atLeast"/>
      <w:ind w:left="576" w:hanging="576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4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5"/>
      </w:numPr>
    </w:pPr>
  </w:style>
  <w:style w:type="numbering" w:customStyle="1" w:styleId="CurrentList1">
    <w:name w:val="Current List1"/>
    <w:rsid w:val="00CE3F6F"/>
    <w:pPr>
      <w:numPr>
        <w:numId w:val="26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7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  <w:style w:type="character" w:customStyle="1" w:styleId="ui-provider">
    <w:name w:val="ui-provider"/>
    <w:basedOn w:val="DefaultParagraphFont"/>
    <w:rsid w:val="003E3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504E64AA7E3A47910C1607C07C69DD" ma:contentTypeVersion="12" ma:contentTypeDescription="Create a new document." ma:contentTypeScope="" ma:versionID="a321a6bf7fac97b2fb864100f000b151">
  <xsd:schema xmlns:xsd="http://www.w3.org/2001/XMLSchema" xmlns:xs="http://www.w3.org/2001/XMLSchema" xmlns:p="http://schemas.microsoft.com/office/2006/metadata/properties" xmlns:ns3="a2cae483-1d02-46f3-bc1c-0f8ed45293e1" xmlns:ns4="4fa2ffcd-d0f2-4ed1-8df7-3b57656193c2" targetNamespace="http://schemas.microsoft.com/office/2006/metadata/properties" ma:root="true" ma:fieldsID="014493518a20b1e9c6585a7c3f62b240" ns3:_="" ns4:_="">
    <xsd:import namespace="a2cae483-1d02-46f3-bc1c-0f8ed45293e1"/>
    <xsd:import namespace="4fa2ffcd-d0f2-4ed1-8df7-3b57656193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e483-1d02-46f3-bc1c-0f8ed4529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2ffcd-d0f2-4ed1-8df7-3b5765619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40676-F0FB-4575-B5F7-7C51A356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e483-1d02-46f3-bc1c-0f8ed45293e1"/>
    <ds:schemaRef ds:uri="4fa2ffcd-d0f2-4ed1-8df7-3b5765619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DAFB10-15A3-4FA7-8DBF-A68B14D1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5F6E24-D45B-4FB1-B84F-3242A2C3A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32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Chatkamon, Ampornruangrong</cp:lastModifiedBy>
  <cp:revision>24</cp:revision>
  <cp:lastPrinted>2024-10-31T10:55:00Z</cp:lastPrinted>
  <dcterms:created xsi:type="dcterms:W3CDTF">2024-10-17T03:22:00Z</dcterms:created>
  <dcterms:modified xsi:type="dcterms:W3CDTF">2025-04-23T06:46:00Z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0x0101008B504E64AA7E3A47910C1607C07C69DD</vt:lpwstr>
  </property>
</Properties>
</file>