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2FEBD" w14:textId="298AB894" w:rsidR="005E5FDE" w:rsidRPr="0012708E" w:rsidRDefault="006C68F2" w:rsidP="005748C7">
      <w:pPr>
        <w:pStyle w:val="CoverClientName"/>
        <w:spacing w:before="0" w:after="0" w:line="240" w:lineRule="atLeast"/>
        <w:jc w:val="center"/>
        <w:rPr>
          <w:rFonts w:cs="Times New Roman"/>
          <w:sz w:val="40"/>
          <w:szCs w:val="40"/>
        </w:rPr>
      </w:pPr>
      <w:r w:rsidRPr="0012708E">
        <w:rPr>
          <w:rFonts w:cs="Times New Roman"/>
          <w:sz w:val="40"/>
          <w:szCs w:val="40"/>
        </w:rPr>
        <w:t>Thai Credit Bank Public Company Limited</w:t>
      </w:r>
    </w:p>
    <w:p w14:paraId="6B037D70" w14:textId="3BCF30B8" w:rsidR="007E796C" w:rsidRDefault="007E796C" w:rsidP="005748C7">
      <w:pPr>
        <w:pStyle w:val="CoverClientName"/>
        <w:spacing w:before="0" w:after="0" w:line="240" w:lineRule="atLeast"/>
        <w:jc w:val="center"/>
        <w:rPr>
          <w:rFonts w:cs="Times New Roman"/>
          <w:sz w:val="40"/>
          <w:szCs w:val="40"/>
        </w:rPr>
      </w:pPr>
      <w:r w:rsidRPr="0012708E">
        <w:rPr>
          <w:rFonts w:cs="Times New Roman"/>
          <w:sz w:val="40"/>
          <w:szCs w:val="40"/>
        </w:rPr>
        <w:t xml:space="preserve">and its </w:t>
      </w:r>
      <w:r w:rsidR="00EC5273" w:rsidRPr="0012708E">
        <w:rPr>
          <w:rFonts w:cs="Times New Roman"/>
          <w:sz w:val="40"/>
          <w:szCs w:val="40"/>
        </w:rPr>
        <w:t>S</w:t>
      </w:r>
      <w:r w:rsidRPr="0012708E">
        <w:rPr>
          <w:rFonts w:cs="Times New Roman"/>
          <w:sz w:val="40"/>
          <w:szCs w:val="40"/>
        </w:rPr>
        <w:t>ubsidiary</w:t>
      </w:r>
    </w:p>
    <w:p w14:paraId="58D4BF89" w14:textId="77777777" w:rsidR="000D3C86" w:rsidRPr="006456CE" w:rsidRDefault="000D3C86" w:rsidP="000D3C86">
      <w:pPr>
        <w:pStyle w:val="CoverClientName"/>
        <w:spacing w:before="0" w:after="0" w:line="240" w:lineRule="atLeast"/>
        <w:jc w:val="center"/>
        <w:rPr>
          <w:rFonts w:cs="Times New Roman"/>
          <w:sz w:val="48"/>
          <w:szCs w:val="48"/>
        </w:rPr>
      </w:pPr>
    </w:p>
    <w:p w14:paraId="384CFBFE" w14:textId="2E07C732" w:rsidR="000811F0" w:rsidRPr="00AA6956" w:rsidRDefault="000811F0" w:rsidP="000D3C86">
      <w:pPr>
        <w:overflowPunct w:val="0"/>
        <w:autoSpaceDE w:val="0"/>
        <w:autoSpaceDN w:val="0"/>
        <w:adjustRightInd w:val="0"/>
        <w:spacing w:line="240" w:lineRule="atLeast"/>
        <w:jc w:val="center"/>
        <w:textAlignment w:val="baseline"/>
        <w:rPr>
          <w:rFonts w:cstheme="minorBidi"/>
          <w:sz w:val="36"/>
          <w:lang w:bidi="th-TH"/>
        </w:rPr>
      </w:pPr>
      <w:r>
        <w:rPr>
          <w:rFonts w:cs="Times New Roman"/>
          <w:spacing w:val="-3"/>
          <w:sz w:val="36"/>
          <w:szCs w:val="36"/>
          <w:lang w:val="en-US"/>
        </w:rPr>
        <w:t>Interim f</w:t>
      </w:r>
      <w:proofErr w:type="spellStart"/>
      <w:r w:rsidR="000D3C86" w:rsidRPr="006456CE">
        <w:rPr>
          <w:rFonts w:cs="Times New Roman"/>
          <w:spacing w:val="-3"/>
          <w:sz w:val="36"/>
          <w:szCs w:val="36"/>
        </w:rPr>
        <w:t>inancial</w:t>
      </w:r>
      <w:proofErr w:type="spellEnd"/>
      <w:r w:rsidR="000D3C86" w:rsidRPr="006456CE">
        <w:rPr>
          <w:rFonts w:cs="Times New Roman"/>
          <w:spacing w:val="-3"/>
          <w:sz w:val="36"/>
          <w:szCs w:val="36"/>
        </w:rPr>
        <w:t xml:space="preserve"> statements</w:t>
      </w:r>
      <w:r w:rsidR="000D3C86" w:rsidRPr="006456CE">
        <w:rPr>
          <w:rFonts w:cs="Times New Roman"/>
          <w:sz w:val="36"/>
        </w:rPr>
        <w:t xml:space="preserve"> </w:t>
      </w:r>
    </w:p>
    <w:p w14:paraId="74C4D491" w14:textId="7B71954A" w:rsidR="000D3C86" w:rsidRPr="009969DE" w:rsidRDefault="000D3C86" w:rsidP="000D3C86">
      <w:pPr>
        <w:overflowPunct w:val="0"/>
        <w:autoSpaceDE w:val="0"/>
        <w:autoSpaceDN w:val="0"/>
        <w:adjustRightInd w:val="0"/>
        <w:spacing w:line="240" w:lineRule="atLeast"/>
        <w:jc w:val="center"/>
        <w:textAlignment w:val="baseline"/>
        <w:rPr>
          <w:rFonts w:cs="Times New Roman"/>
          <w:spacing w:val="-3"/>
          <w:sz w:val="36"/>
          <w:szCs w:val="36"/>
        </w:rPr>
      </w:pPr>
      <w:r w:rsidRPr="009969DE">
        <w:rPr>
          <w:rFonts w:cs="Times New Roman"/>
          <w:spacing w:val="-3"/>
          <w:sz w:val="36"/>
          <w:szCs w:val="36"/>
        </w:rPr>
        <w:t xml:space="preserve">for the </w:t>
      </w:r>
      <w:r w:rsidR="000811F0" w:rsidRPr="009969DE">
        <w:rPr>
          <w:rFonts w:cs="Times New Roman"/>
          <w:spacing w:val="-3"/>
          <w:sz w:val="36"/>
          <w:szCs w:val="36"/>
        </w:rPr>
        <w:t xml:space="preserve">three-month and six-month periods </w:t>
      </w:r>
      <w:r w:rsidRPr="009969DE">
        <w:rPr>
          <w:rFonts w:cs="Times New Roman"/>
          <w:spacing w:val="-3"/>
          <w:sz w:val="36"/>
          <w:szCs w:val="36"/>
        </w:rPr>
        <w:t>ended</w:t>
      </w:r>
    </w:p>
    <w:p w14:paraId="3E1BAACC" w14:textId="1106BD63" w:rsidR="000D3C86" w:rsidRPr="009969DE" w:rsidRDefault="000811F0" w:rsidP="000D3C86">
      <w:pPr>
        <w:autoSpaceDE w:val="0"/>
        <w:autoSpaceDN w:val="0"/>
        <w:adjustRightInd w:val="0"/>
        <w:jc w:val="center"/>
        <w:rPr>
          <w:rFonts w:cs="Times New Roman"/>
          <w:sz w:val="36"/>
          <w:szCs w:val="36"/>
          <w:lang w:eastAsia="en-GB" w:bidi="th-TH"/>
        </w:rPr>
      </w:pPr>
      <w:r w:rsidRPr="009969DE">
        <w:rPr>
          <w:rFonts w:cs="Times New Roman"/>
          <w:spacing w:val="-3"/>
          <w:sz w:val="36"/>
          <w:szCs w:val="36"/>
        </w:rPr>
        <w:t xml:space="preserve">30 June </w:t>
      </w:r>
      <w:r w:rsidR="000D3C86" w:rsidRPr="009969DE">
        <w:rPr>
          <w:rFonts w:cs="Times New Roman"/>
          <w:sz w:val="36"/>
          <w:szCs w:val="36"/>
          <w:lang w:eastAsia="en-GB" w:bidi="th-TH"/>
        </w:rPr>
        <w:t>202</w:t>
      </w:r>
      <w:r w:rsidRPr="009969DE">
        <w:rPr>
          <w:rFonts w:cs="Times New Roman"/>
          <w:sz w:val="36"/>
          <w:szCs w:val="36"/>
          <w:lang w:eastAsia="en-GB" w:bidi="th-TH"/>
        </w:rPr>
        <w:t>5</w:t>
      </w:r>
    </w:p>
    <w:p w14:paraId="46743225" w14:textId="77777777" w:rsidR="000D3C86" w:rsidRPr="009969DE" w:rsidRDefault="000D3C86" w:rsidP="000D3C86">
      <w:pPr>
        <w:autoSpaceDE w:val="0"/>
        <w:autoSpaceDN w:val="0"/>
        <w:adjustRightInd w:val="0"/>
        <w:jc w:val="center"/>
        <w:rPr>
          <w:rFonts w:cs="Times New Roman"/>
          <w:sz w:val="36"/>
          <w:szCs w:val="36"/>
          <w:lang w:eastAsia="en-GB" w:bidi="th-TH"/>
        </w:rPr>
      </w:pPr>
      <w:r w:rsidRPr="009969DE">
        <w:rPr>
          <w:rFonts w:cs="Times New Roman"/>
          <w:sz w:val="36"/>
          <w:szCs w:val="36"/>
          <w:lang w:eastAsia="en-GB" w:bidi="th-TH"/>
        </w:rPr>
        <w:t>and</w:t>
      </w:r>
    </w:p>
    <w:p w14:paraId="72B48DB4" w14:textId="77777777" w:rsidR="000D3C86" w:rsidRPr="006456CE" w:rsidRDefault="000D3C86" w:rsidP="000D3C86">
      <w:pPr>
        <w:spacing w:line="240" w:lineRule="atLeast"/>
        <w:jc w:val="center"/>
        <w:rPr>
          <w:rFonts w:cs="Times New Roman"/>
          <w:sz w:val="36"/>
          <w:szCs w:val="36"/>
        </w:rPr>
      </w:pPr>
      <w:r w:rsidRPr="006456CE">
        <w:rPr>
          <w:rFonts w:cs="Times New Roman"/>
          <w:sz w:val="36"/>
          <w:szCs w:val="36"/>
          <w:lang w:eastAsia="en-GB" w:bidi="th-TH"/>
        </w:rPr>
        <w:t>Independent Auditor’s Report</w:t>
      </w:r>
    </w:p>
    <w:p w14:paraId="471F880D" w14:textId="77777777" w:rsidR="000F1CCF" w:rsidRPr="0012708E" w:rsidRDefault="000F1CCF" w:rsidP="005748C7">
      <w:pPr>
        <w:rPr>
          <w:rFonts w:cs="Times New Roman"/>
          <w:b/>
          <w:bCs/>
          <w:sz w:val="28"/>
          <w:szCs w:val="28"/>
          <w:lang w:val="en-US"/>
        </w:rPr>
      </w:pPr>
    </w:p>
    <w:p w14:paraId="1FB32F52" w14:textId="77777777" w:rsidR="00C3639C" w:rsidRPr="0012708E" w:rsidRDefault="00C3639C" w:rsidP="005748C7">
      <w:pPr>
        <w:rPr>
          <w:rFonts w:cs="Times New Roman"/>
          <w:b/>
          <w:bCs/>
          <w:sz w:val="28"/>
          <w:szCs w:val="28"/>
        </w:rPr>
      </w:pPr>
    </w:p>
    <w:p w14:paraId="382B130A" w14:textId="77777777" w:rsidR="00C3639C" w:rsidRPr="0012708E" w:rsidRDefault="00C3639C" w:rsidP="005748C7">
      <w:pPr>
        <w:rPr>
          <w:rFonts w:cs="Times New Roman"/>
          <w:b/>
          <w:bCs/>
          <w:sz w:val="28"/>
          <w:szCs w:val="28"/>
        </w:rPr>
      </w:pPr>
    </w:p>
    <w:p w14:paraId="67862D96" w14:textId="77777777" w:rsidR="00C3639C" w:rsidRPr="0012708E" w:rsidRDefault="00C3639C" w:rsidP="005748C7">
      <w:pPr>
        <w:rPr>
          <w:rFonts w:cs="Times New Roman"/>
          <w:b/>
          <w:bCs/>
          <w:sz w:val="28"/>
          <w:szCs w:val="28"/>
        </w:rPr>
      </w:pPr>
    </w:p>
    <w:p w14:paraId="35896008" w14:textId="77777777" w:rsidR="00C3639C" w:rsidRPr="0012708E" w:rsidRDefault="00C3639C" w:rsidP="005748C7">
      <w:pPr>
        <w:rPr>
          <w:rFonts w:cs="Times New Roman"/>
          <w:b/>
          <w:bCs/>
          <w:sz w:val="28"/>
          <w:szCs w:val="28"/>
        </w:rPr>
        <w:sectPr w:rsidR="00C3639C" w:rsidRPr="0012708E" w:rsidSect="005271AD">
          <w:headerReference w:type="even" r:id="rId10"/>
          <w:headerReference w:type="default" r:id="rId11"/>
          <w:footerReference w:type="even" r:id="rId12"/>
          <w:footerReference w:type="default" r:id="rId13"/>
          <w:headerReference w:type="first" r:id="rId14"/>
          <w:footerReference w:type="first" r:id="rId15"/>
          <w:pgSz w:w="11907" w:h="16840" w:code="9"/>
          <w:pgMar w:top="691" w:right="1152" w:bottom="576" w:left="1152" w:header="720" w:footer="720" w:gutter="0"/>
          <w:pgNumType w:start="0"/>
          <w:cols w:space="720"/>
          <w:titlePg/>
          <w:docGrid w:linePitch="299"/>
        </w:sectPr>
      </w:pPr>
    </w:p>
    <w:p w14:paraId="2503E10E" w14:textId="77777777" w:rsidR="0057529B" w:rsidRPr="0012708E" w:rsidRDefault="0057529B" w:rsidP="0057529B">
      <w:pPr>
        <w:rPr>
          <w:rFonts w:cs="Times New Roman"/>
          <w:b/>
          <w:bCs/>
          <w:sz w:val="28"/>
          <w:szCs w:val="28"/>
        </w:rPr>
      </w:pPr>
      <w:r w:rsidRPr="0012708E">
        <w:rPr>
          <w:rFonts w:cs="Times New Roman"/>
          <w:b/>
          <w:bCs/>
          <w:sz w:val="28"/>
          <w:szCs w:val="28"/>
        </w:rPr>
        <w:lastRenderedPageBreak/>
        <w:t>Independent Auditor’s Report</w:t>
      </w:r>
    </w:p>
    <w:p w14:paraId="20DDA284" w14:textId="77777777" w:rsidR="0057529B" w:rsidRPr="0012708E" w:rsidRDefault="0057529B" w:rsidP="0057529B">
      <w:pPr>
        <w:jc w:val="both"/>
        <w:rPr>
          <w:rFonts w:cs="Times New Roman"/>
          <w:b/>
          <w:bCs/>
          <w:sz w:val="24"/>
          <w:szCs w:val="24"/>
        </w:rPr>
      </w:pPr>
    </w:p>
    <w:p w14:paraId="71B05FEB" w14:textId="77777777" w:rsidR="00DA3FC4" w:rsidRPr="0012708E" w:rsidRDefault="00DA3FC4" w:rsidP="0057529B">
      <w:pPr>
        <w:jc w:val="both"/>
        <w:rPr>
          <w:rFonts w:cs="Times New Roman"/>
          <w:b/>
          <w:bCs/>
          <w:sz w:val="24"/>
          <w:szCs w:val="24"/>
        </w:rPr>
      </w:pPr>
    </w:p>
    <w:p w14:paraId="283964D2" w14:textId="0188AFE3" w:rsidR="000331F3" w:rsidRPr="0012708E" w:rsidRDefault="0057529B" w:rsidP="0057529B">
      <w:pPr>
        <w:jc w:val="both"/>
        <w:rPr>
          <w:rFonts w:cs="Times New Roman"/>
          <w:b/>
          <w:bCs/>
          <w:sz w:val="24"/>
          <w:szCs w:val="24"/>
          <w:lang w:bidi="th-TH"/>
        </w:rPr>
      </w:pPr>
      <w:r w:rsidRPr="0012708E">
        <w:rPr>
          <w:rFonts w:cs="Times New Roman"/>
          <w:b/>
          <w:bCs/>
          <w:sz w:val="24"/>
          <w:szCs w:val="24"/>
        </w:rPr>
        <w:t>To the</w:t>
      </w:r>
      <w:r w:rsidR="007F03C5">
        <w:rPr>
          <w:rFonts w:cstheme="minorBidi"/>
          <w:b/>
          <w:bCs/>
          <w:sz w:val="24"/>
          <w:szCs w:val="30"/>
          <w:lang w:bidi="th-TH"/>
        </w:rPr>
        <w:t xml:space="preserve"> Board of Directors</w:t>
      </w:r>
      <w:r w:rsidR="00604017" w:rsidRPr="0012708E">
        <w:rPr>
          <w:rFonts w:cs="Times New Roman"/>
          <w:b/>
          <w:bCs/>
          <w:sz w:val="24"/>
          <w:szCs w:val="24"/>
        </w:rPr>
        <w:t xml:space="preserve"> </w:t>
      </w:r>
      <w:r w:rsidRPr="0012708E">
        <w:rPr>
          <w:rFonts w:cs="Times New Roman"/>
          <w:b/>
          <w:bCs/>
          <w:sz w:val="24"/>
          <w:szCs w:val="24"/>
        </w:rPr>
        <w:t xml:space="preserve">of </w:t>
      </w:r>
      <w:r w:rsidR="00F30891" w:rsidRPr="0012708E">
        <w:rPr>
          <w:rFonts w:cs="Times New Roman"/>
          <w:b/>
          <w:bCs/>
          <w:sz w:val="24"/>
          <w:szCs w:val="24"/>
        </w:rPr>
        <w:t xml:space="preserve">Thai Credit </w:t>
      </w:r>
      <w:r w:rsidRPr="0012708E">
        <w:rPr>
          <w:rFonts w:cs="Times New Roman"/>
          <w:b/>
          <w:bCs/>
          <w:sz w:val="24"/>
          <w:szCs w:val="24"/>
        </w:rPr>
        <w:t>Bank Public Company Limited</w:t>
      </w:r>
    </w:p>
    <w:p w14:paraId="79EDBF15" w14:textId="3CDD9173" w:rsidR="0057529B" w:rsidRDefault="0057529B" w:rsidP="0057529B">
      <w:pPr>
        <w:jc w:val="both"/>
        <w:rPr>
          <w:rFonts w:cs="Times New Roman"/>
          <w:sz w:val="24"/>
          <w:szCs w:val="24"/>
          <w:lang w:bidi="th-TH"/>
        </w:rPr>
      </w:pPr>
    </w:p>
    <w:p w14:paraId="241237FD" w14:textId="046A3A8F" w:rsidR="000811F0" w:rsidRPr="00241D94" w:rsidRDefault="000811F0" w:rsidP="0057529B">
      <w:pPr>
        <w:jc w:val="both"/>
        <w:rPr>
          <w:rFonts w:cs="Times New Roman"/>
          <w:b/>
          <w:bCs/>
          <w:sz w:val="24"/>
          <w:szCs w:val="24"/>
          <w:lang w:bidi="th-TH"/>
        </w:rPr>
      </w:pPr>
      <w:r>
        <w:rPr>
          <w:rFonts w:cs="Times New Roman"/>
          <w:b/>
          <w:bCs/>
          <w:sz w:val="24"/>
          <w:szCs w:val="24"/>
          <w:lang w:bidi="th-TH"/>
        </w:rPr>
        <w:t>Audit Report</w:t>
      </w:r>
    </w:p>
    <w:p w14:paraId="30C872E1" w14:textId="77777777" w:rsidR="00DA3FC4" w:rsidRPr="0012708E" w:rsidRDefault="00DA3FC4" w:rsidP="0057529B">
      <w:pPr>
        <w:jc w:val="both"/>
        <w:rPr>
          <w:rFonts w:cs="Times New Roman"/>
          <w:sz w:val="24"/>
          <w:szCs w:val="24"/>
          <w:lang w:bidi="th-TH"/>
        </w:rPr>
      </w:pPr>
    </w:p>
    <w:p w14:paraId="5592446F" w14:textId="77777777" w:rsidR="000811F0" w:rsidRPr="00AB5DFA" w:rsidRDefault="000811F0" w:rsidP="000811F0">
      <w:pPr>
        <w:jc w:val="both"/>
        <w:outlineLvl w:val="0"/>
        <w:rPr>
          <w:rFonts w:cs="Times New Roman"/>
          <w:i/>
          <w:iCs/>
          <w:szCs w:val="22"/>
        </w:rPr>
      </w:pPr>
      <w:r w:rsidRPr="00AB5DFA">
        <w:rPr>
          <w:rFonts w:cs="Times New Roman"/>
          <w:i/>
          <w:iCs/>
          <w:szCs w:val="22"/>
        </w:rPr>
        <w:t>Opinion</w:t>
      </w:r>
    </w:p>
    <w:p w14:paraId="67583CC0" w14:textId="77777777" w:rsidR="000811F0" w:rsidRPr="00AB5DFA" w:rsidRDefault="000811F0" w:rsidP="000811F0">
      <w:pPr>
        <w:jc w:val="both"/>
        <w:outlineLvl w:val="0"/>
        <w:rPr>
          <w:rFonts w:cs="Times New Roman"/>
          <w:i/>
          <w:iCs/>
          <w:szCs w:val="22"/>
        </w:rPr>
      </w:pPr>
    </w:p>
    <w:p w14:paraId="3F1F7734" w14:textId="77777777" w:rsidR="000811F0" w:rsidRPr="00AB5DFA" w:rsidRDefault="000811F0" w:rsidP="000811F0">
      <w:pPr>
        <w:jc w:val="both"/>
        <w:rPr>
          <w:rFonts w:cs="Times New Roman"/>
          <w:i/>
          <w:iCs/>
          <w:szCs w:val="22"/>
          <w:lang w:val="en-US" w:bidi="th-TH"/>
        </w:rPr>
      </w:pPr>
      <w:r w:rsidRPr="00AB5DFA">
        <w:rPr>
          <w:rFonts w:cs="Times New Roman"/>
          <w:szCs w:val="22"/>
          <w:lang w:val="en-US" w:bidi="th-TH"/>
        </w:rPr>
        <w:t xml:space="preserve">I have audited the interim consolidated and the Bank’s financial statements of </w:t>
      </w:r>
      <w:r w:rsidRPr="006456CE">
        <w:rPr>
          <w:rFonts w:cs="Times New Roman"/>
          <w:szCs w:val="22"/>
          <w:lang w:bidi="th-TH"/>
        </w:rPr>
        <w:t xml:space="preserve">Thai Credit Bank Public Company Limited and its </w:t>
      </w:r>
      <w:r>
        <w:rPr>
          <w:rFonts w:cs="Times New Roman"/>
          <w:szCs w:val="22"/>
          <w:lang w:bidi="th-TH"/>
        </w:rPr>
        <w:t>S</w:t>
      </w:r>
      <w:r w:rsidRPr="006456CE">
        <w:rPr>
          <w:rFonts w:cs="Times New Roman"/>
          <w:szCs w:val="22"/>
          <w:lang w:bidi="th-TH"/>
        </w:rPr>
        <w:t>ubsidiary</w:t>
      </w:r>
      <w:r w:rsidRPr="00AB5DFA">
        <w:rPr>
          <w:rFonts w:cs="Times New Roman"/>
          <w:szCs w:val="22"/>
          <w:lang w:val="en-US" w:bidi="th-TH"/>
        </w:rPr>
        <w:t xml:space="preserve"> (the “Group”) and of Thai Credit Bank Public Company Limited (the “Bank”), respectively, which comprise the consolidated and the Bank’s statements of financial position as at 30 June 202</w:t>
      </w:r>
      <w:r>
        <w:rPr>
          <w:rFonts w:cs="Times New Roman"/>
          <w:szCs w:val="22"/>
          <w:lang w:val="en-US" w:bidi="th-TH"/>
        </w:rPr>
        <w:t>5</w:t>
      </w:r>
      <w:r w:rsidRPr="00AB5DFA">
        <w:rPr>
          <w:rFonts w:cs="Times New Roman"/>
          <w:szCs w:val="22"/>
          <w:lang w:val="en-US" w:bidi="th-TH"/>
        </w:rPr>
        <w:t xml:space="preserve">, the consolidated and the Bank’s statements of profit or loss and other comprehensive income, changes in equity and cash flows for the six-month period then ended, and notes, comprising a summary of </w:t>
      </w:r>
      <w:r>
        <w:rPr>
          <w:szCs w:val="28"/>
          <w:lang w:val="en-US" w:bidi="th-TH"/>
        </w:rPr>
        <w:t>m</w:t>
      </w:r>
      <w:r>
        <w:rPr>
          <w:rFonts w:cs="Times New Roman"/>
          <w:szCs w:val="22"/>
          <w:lang w:val="en-US" w:bidi="th-TH"/>
        </w:rPr>
        <w:t>aterial accounting policies</w:t>
      </w:r>
      <w:r>
        <w:rPr>
          <w:rFonts w:cstheme="minorBidi" w:hint="cs"/>
          <w:szCs w:val="22"/>
          <w:cs/>
          <w:lang w:val="en-US" w:bidi="th-TH"/>
        </w:rPr>
        <w:t xml:space="preserve"> </w:t>
      </w:r>
      <w:r w:rsidRPr="00AB5DFA">
        <w:rPr>
          <w:rFonts w:cs="Times New Roman"/>
          <w:szCs w:val="22"/>
          <w:lang w:val="en-US" w:bidi="th-TH"/>
        </w:rPr>
        <w:t>and other explanatory information.</w:t>
      </w:r>
    </w:p>
    <w:p w14:paraId="352CDD7C" w14:textId="77777777" w:rsidR="000811F0" w:rsidRPr="00AB5DFA" w:rsidRDefault="000811F0" w:rsidP="000811F0">
      <w:pPr>
        <w:jc w:val="both"/>
        <w:rPr>
          <w:rFonts w:cs="Times New Roman"/>
          <w:i/>
          <w:iCs/>
          <w:szCs w:val="22"/>
          <w:lang w:val="en-US" w:bidi="th-TH"/>
        </w:rPr>
      </w:pPr>
    </w:p>
    <w:p w14:paraId="15399E7D" w14:textId="77777777" w:rsidR="000811F0" w:rsidRPr="00AB5DFA" w:rsidRDefault="000811F0" w:rsidP="000811F0">
      <w:pPr>
        <w:shd w:val="clear" w:color="auto" w:fill="FFFFFF"/>
        <w:jc w:val="both"/>
        <w:rPr>
          <w:rFonts w:cs="Times New Roman"/>
          <w:szCs w:val="22"/>
          <w:lang w:val="en-US"/>
        </w:rPr>
      </w:pPr>
      <w:r w:rsidRPr="00AB5DFA">
        <w:rPr>
          <w:rFonts w:cs="Times New Roman"/>
          <w:szCs w:val="22"/>
          <w:lang w:val="en-US"/>
        </w:rPr>
        <w:t xml:space="preserve">In my opinion, the accompanying interim </w:t>
      </w:r>
      <w:proofErr w:type="gramStart"/>
      <w:r w:rsidRPr="00AB5DFA">
        <w:rPr>
          <w:rFonts w:cs="Times New Roman"/>
          <w:szCs w:val="22"/>
          <w:lang w:val="en-US"/>
        </w:rPr>
        <w:t>consolidated</w:t>
      </w:r>
      <w:proofErr w:type="gramEnd"/>
      <w:r w:rsidRPr="00AB5DFA">
        <w:rPr>
          <w:rFonts w:cs="Times New Roman"/>
          <w:szCs w:val="22"/>
          <w:lang w:val="en-US"/>
        </w:rPr>
        <w:t xml:space="preserve"> and the Bank’s financial statements present fairly, in all material respects, the financial position of the Group and the Bank, respectively, as </w:t>
      </w:r>
      <w:proofErr w:type="gramStart"/>
      <w:r w:rsidRPr="00AB5DFA">
        <w:rPr>
          <w:rFonts w:cs="Times New Roman"/>
          <w:szCs w:val="22"/>
          <w:lang w:val="en-US"/>
        </w:rPr>
        <w:t>at</w:t>
      </w:r>
      <w:proofErr w:type="gramEnd"/>
      <w:r w:rsidRPr="00AB5DFA">
        <w:rPr>
          <w:rFonts w:cs="Times New Roman"/>
          <w:szCs w:val="22"/>
          <w:lang w:val="en-US"/>
        </w:rPr>
        <w:t xml:space="preserve"> </w:t>
      </w:r>
      <w:r w:rsidRPr="00AB5DFA">
        <w:rPr>
          <w:rFonts w:cs="Times New Roman"/>
          <w:szCs w:val="22"/>
          <w:lang w:val="en-US" w:bidi="th-TH"/>
        </w:rPr>
        <w:t xml:space="preserve">30 June </w:t>
      </w:r>
      <w:r w:rsidRPr="00AB5DFA">
        <w:rPr>
          <w:rFonts w:cs="Times New Roman"/>
          <w:szCs w:val="22"/>
          <w:lang w:val="en-US"/>
        </w:rPr>
        <w:t>202</w:t>
      </w:r>
      <w:r>
        <w:rPr>
          <w:rFonts w:cs="Times New Roman"/>
          <w:szCs w:val="22"/>
          <w:lang w:val="en-US"/>
        </w:rPr>
        <w:t>5</w:t>
      </w:r>
      <w:r w:rsidRPr="00AB5DFA">
        <w:rPr>
          <w:rFonts w:cs="Times New Roman"/>
          <w:szCs w:val="22"/>
          <w:lang w:val="en-US"/>
        </w:rPr>
        <w:t xml:space="preserve"> and their financial performance </w:t>
      </w:r>
      <w:r w:rsidRPr="00AB5DFA">
        <w:rPr>
          <w:rFonts w:cs="Times New Roman"/>
          <w:szCs w:val="22"/>
          <w:lang w:val="en-US" w:bidi="th-TH"/>
        </w:rPr>
        <w:t xml:space="preserve">and cash flows </w:t>
      </w:r>
      <w:r w:rsidRPr="00AB5DFA">
        <w:rPr>
          <w:rFonts w:cs="Times New Roman"/>
          <w:szCs w:val="22"/>
          <w:lang w:val="en-US"/>
        </w:rPr>
        <w:t xml:space="preserve">for the six-month period then ended in accordance with Thai Financial Reporting Standards (TFRSs) and the regulations of the Bank of Thailand. </w:t>
      </w:r>
    </w:p>
    <w:p w14:paraId="5E81DCFA" w14:textId="77777777" w:rsidR="000811F0" w:rsidRPr="00AB5DFA" w:rsidRDefault="000811F0" w:rsidP="000811F0">
      <w:pPr>
        <w:jc w:val="both"/>
        <w:rPr>
          <w:rFonts w:cs="Times New Roman"/>
          <w:i/>
          <w:iCs/>
          <w:szCs w:val="22"/>
          <w:lang w:val="en-US" w:bidi="th-TH"/>
        </w:rPr>
      </w:pPr>
    </w:p>
    <w:p w14:paraId="37074C2C" w14:textId="77777777" w:rsidR="000811F0" w:rsidRPr="00AB5DFA" w:rsidRDefault="000811F0" w:rsidP="000811F0">
      <w:pPr>
        <w:autoSpaceDE w:val="0"/>
        <w:autoSpaceDN w:val="0"/>
        <w:adjustRightInd w:val="0"/>
        <w:rPr>
          <w:rFonts w:cs="Times New Roman"/>
          <w:i/>
          <w:iCs/>
          <w:szCs w:val="22"/>
        </w:rPr>
      </w:pPr>
      <w:r w:rsidRPr="00AB5DFA">
        <w:rPr>
          <w:rFonts w:cs="Times New Roman"/>
          <w:i/>
          <w:iCs/>
          <w:szCs w:val="22"/>
        </w:rPr>
        <w:t xml:space="preserve">Basis for Opinion </w:t>
      </w:r>
    </w:p>
    <w:p w14:paraId="2E01F64C" w14:textId="77777777" w:rsidR="000811F0" w:rsidRPr="00AB5DFA" w:rsidRDefault="000811F0" w:rsidP="000811F0">
      <w:pPr>
        <w:autoSpaceDE w:val="0"/>
        <w:autoSpaceDN w:val="0"/>
        <w:adjustRightInd w:val="0"/>
        <w:rPr>
          <w:rFonts w:cs="Times New Roman"/>
          <w:i/>
          <w:iCs/>
          <w:szCs w:val="22"/>
        </w:rPr>
      </w:pPr>
    </w:p>
    <w:p w14:paraId="1C5291EF" w14:textId="77777777" w:rsidR="000811F0" w:rsidRPr="00AB5DFA" w:rsidRDefault="000811F0" w:rsidP="000811F0">
      <w:pPr>
        <w:autoSpaceDE w:val="0"/>
        <w:autoSpaceDN w:val="0"/>
        <w:adjustRightInd w:val="0"/>
        <w:jc w:val="both"/>
        <w:rPr>
          <w:rFonts w:cs="Times New Roman"/>
          <w:szCs w:val="22"/>
        </w:rPr>
      </w:pPr>
      <w:r w:rsidRPr="00AB5DFA">
        <w:rPr>
          <w:rFonts w:cs="Times New Roman"/>
          <w:szCs w:val="22"/>
        </w:rPr>
        <w:t xml:space="preserve">I conducted my audit in accordance with Thai Standards on Auditing (TSAs). My responsibilities under those standards are further described in the </w:t>
      </w:r>
      <w:r w:rsidRPr="00AB5DFA">
        <w:rPr>
          <w:rFonts w:cs="Times New Roman"/>
          <w:i/>
          <w:iCs/>
          <w:szCs w:val="22"/>
        </w:rPr>
        <w:t xml:space="preserve">Auditor’s Responsibilities for the Audit of the Interim Consolidated and the Bank’s Financial Statements </w:t>
      </w:r>
      <w:r w:rsidRPr="00AB5DFA">
        <w:rPr>
          <w:rFonts w:cs="Times New Roman"/>
          <w:szCs w:val="22"/>
        </w:rPr>
        <w:t xml:space="preserve">section of my report. I am independent of the Group and the Bank in accordance with the </w:t>
      </w:r>
      <w:r w:rsidRPr="00AB5DFA">
        <w:rPr>
          <w:rFonts w:cs="Times New Roman"/>
          <w:i/>
          <w:iCs/>
          <w:szCs w:val="22"/>
        </w:rPr>
        <w:t>Code of Ethics for Professional Accountants including Independence Standards</w:t>
      </w:r>
      <w:r w:rsidRPr="00AB5DFA">
        <w:rPr>
          <w:rFonts w:cs="Times New Roman"/>
          <w:szCs w:val="22"/>
        </w:rPr>
        <w:t xml:space="preserve"> issued by the Federation of Accounting Professions (Code of Ethics for Professional Accountants) that is relevant to my audit of the interim consolidated and the Bank’s financial statements, and I have fulfilled my other ethical responsibilities in accordance with the Code of Ethics for Professional Accountants. I believe that the audit evidence I have obtained is sufficient and appropriate to provide a basis for my opinion.</w:t>
      </w:r>
    </w:p>
    <w:p w14:paraId="5C8ABFC2" w14:textId="77777777" w:rsidR="000811F0" w:rsidRDefault="000811F0" w:rsidP="00B64E03">
      <w:pPr>
        <w:jc w:val="both"/>
        <w:outlineLvl w:val="0"/>
        <w:rPr>
          <w:rFonts w:cs="Times New Roman"/>
          <w:szCs w:val="22"/>
        </w:rPr>
      </w:pPr>
    </w:p>
    <w:p w14:paraId="2DCCD61A" w14:textId="77777777" w:rsidR="000811F0" w:rsidRDefault="000811F0" w:rsidP="00B64E03">
      <w:pPr>
        <w:jc w:val="both"/>
        <w:outlineLvl w:val="0"/>
        <w:rPr>
          <w:rFonts w:cs="Times New Roman"/>
          <w:szCs w:val="22"/>
        </w:rPr>
      </w:pPr>
    </w:p>
    <w:p w14:paraId="60DF4B01" w14:textId="77777777" w:rsidR="000811F0" w:rsidRDefault="000811F0" w:rsidP="00B64E03">
      <w:pPr>
        <w:jc w:val="both"/>
        <w:outlineLvl w:val="0"/>
        <w:rPr>
          <w:rFonts w:cs="Times New Roman"/>
          <w:szCs w:val="22"/>
        </w:rPr>
      </w:pPr>
    </w:p>
    <w:p w14:paraId="0175FD97" w14:textId="40D51296" w:rsidR="000C4D1E" w:rsidRDefault="000C4D1E">
      <w:pPr>
        <w:rPr>
          <w:rFonts w:cs="Times New Roman"/>
          <w:i/>
          <w:iCs/>
          <w:szCs w:val="22"/>
        </w:rPr>
      </w:pPr>
      <w:r>
        <w:rPr>
          <w:rFonts w:cs="Times New Roman"/>
          <w:i/>
          <w:iCs/>
          <w:szCs w:val="22"/>
        </w:rPr>
        <w:br w:type="page"/>
      </w:r>
    </w:p>
    <w:p w14:paraId="3D740478" w14:textId="77777777" w:rsidR="000811F0" w:rsidRPr="00EF6257" w:rsidRDefault="000811F0" w:rsidP="000811F0">
      <w:pPr>
        <w:autoSpaceDE w:val="0"/>
        <w:autoSpaceDN w:val="0"/>
        <w:adjustRightInd w:val="0"/>
        <w:rPr>
          <w:i/>
          <w:iCs/>
          <w:szCs w:val="22"/>
        </w:rPr>
      </w:pPr>
      <w:r w:rsidRPr="00EF6257">
        <w:rPr>
          <w:i/>
          <w:iCs/>
          <w:szCs w:val="22"/>
        </w:rPr>
        <w:t>Key Audit Matter</w:t>
      </w:r>
    </w:p>
    <w:p w14:paraId="26DC5772" w14:textId="4671DEFA" w:rsidR="000811F0" w:rsidRPr="00EF6257" w:rsidRDefault="000811F0" w:rsidP="000811F0">
      <w:pPr>
        <w:autoSpaceDE w:val="0"/>
        <w:autoSpaceDN w:val="0"/>
        <w:adjustRightInd w:val="0"/>
        <w:rPr>
          <w:szCs w:val="22"/>
        </w:rPr>
      </w:pPr>
    </w:p>
    <w:p w14:paraId="6E1380CF" w14:textId="3A6681EF" w:rsidR="000811F0" w:rsidRDefault="000811F0" w:rsidP="000811F0">
      <w:pPr>
        <w:autoSpaceDE w:val="0"/>
        <w:autoSpaceDN w:val="0"/>
        <w:adjustRightInd w:val="0"/>
        <w:jc w:val="both"/>
        <w:rPr>
          <w:szCs w:val="22"/>
        </w:rPr>
      </w:pPr>
      <w:r w:rsidRPr="00EF6257">
        <w:rPr>
          <w:szCs w:val="22"/>
        </w:rPr>
        <w:t xml:space="preserve">Key audit matter </w:t>
      </w:r>
      <w:r>
        <w:rPr>
          <w:szCs w:val="22"/>
        </w:rPr>
        <w:t>is</w:t>
      </w:r>
      <w:r w:rsidRPr="00EF6257">
        <w:rPr>
          <w:szCs w:val="22"/>
        </w:rPr>
        <w:t xml:space="preserve"> matter that, in my professional judgment, w</w:t>
      </w:r>
      <w:r>
        <w:rPr>
          <w:szCs w:val="22"/>
        </w:rPr>
        <w:t>as</w:t>
      </w:r>
      <w:r w:rsidRPr="00EF6257">
        <w:rPr>
          <w:szCs w:val="22"/>
        </w:rPr>
        <w:t xml:space="preserve"> of most significance in my audit </w:t>
      </w:r>
      <w:r w:rsidRPr="00212247">
        <w:rPr>
          <w:szCs w:val="22"/>
        </w:rPr>
        <w:t xml:space="preserve">of </w:t>
      </w:r>
      <w:r>
        <w:rPr>
          <w:szCs w:val="22"/>
        </w:rPr>
        <w:br/>
      </w:r>
      <w:r w:rsidRPr="00212247">
        <w:rPr>
          <w:szCs w:val="22"/>
        </w:rPr>
        <w:t xml:space="preserve">the </w:t>
      </w:r>
      <w:r>
        <w:rPr>
          <w:szCs w:val="22"/>
        </w:rPr>
        <w:t xml:space="preserve">interim </w:t>
      </w:r>
      <w:r w:rsidRPr="00212247">
        <w:rPr>
          <w:szCs w:val="22"/>
        </w:rPr>
        <w:t xml:space="preserve">consolidated and </w:t>
      </w:r>
      <w:r>
        <w:rPr>
          <w:szCs w:val="22"/>
        </w:rPr>
        <w:t>the Bank’s</w:t>
      </w:r>
      <w:r w:rsidRPr="00212247">
        <w:rPr>
          <w:szCs w:val="22"/>
        </w:rPr>
        <w:t xml:space="preserve"> financial statements of the current period. </w:t>
      </w:r>
      <w:r>
        <w:rPr>
          <w:szCs w:val="22"/>
        </w:rPr>
        <w:t>This</w:t>
      </w:r>
      <w:r w:rsidRPr="00212247">
        <w:rPr>
          <w:szCs w:val="22"/>
        </w:rPr>
        <w:t xml:space="preserve"> matter w</w:t>
      </w:r>
      <w:r>
        <w:rPr>
          <w:szCs w:val="22"/>
        </w:rPr>
        <w:t>as</w:t>
      </w:r>
      <w:r w:rsidRPr="00212247">
        <w:rPr>
          <w:szCs w:val="22"/>
        </w:rPr>
        <w:t xml:space="preserve"> addressed in the context of my audit of </w:t>
      </w:r>
      <w:r w:rsidR="0035680D">
        <w:rPr>
          <w:szCs w:val="22"/>
        </w:rPr>
        <w:t xml:space="preserve">the </w:t>
      </w:r>
      <w:r>
        <w:rPr>
          <w:szCs w:val="22"/>
        </w:rPr>
        <w:t xml:space="preserve">interim </w:t>
      </w:r>
      <w:r w:rsidRPr="00212247">
        <w:rPr>
          <w:szCs w:val="22"/>
        </w:rPr>
        <w:t xml:space="preserve">consolidated and </w:t>
      </w:r>
      <w:r>
        <w:rPr>
          <w:szCs w:val="22"/>
        </w:rPr>
        <w:t>the Bank’s</w:t>
      </w:r>
      <w:r w:rsidRPr="00212247">
        <w:rPr>
          <w:szCs w:val="22"/>
        </w:rPr>
        <w:t xml:space="preserve"> financial </w:t>
      </w:r>
      <w:proofErr w:type="gramStart"/>
      <w:r w:rsidRPr="00212247">
        <w:rPr>
          <w:szCs w:val="22"/>
        </w:rPr>
        <w:t>statements as a whole, and</w:t>
      </w:r>
      <w:proofErr w:type="gramEnd"/>
      <w:r w:rsidRPr="00212247">
        <w:rPr>
          <w:szCs w:val="22"/>
        </w:rPr>
        <w:t xml:space="preserve"> in forming my opinion thereon, and I do not provide a separate opinion on th</w:t>
      </w:r>
      <w:r>
        <w:rPr>
          <w:szCs w:val="22"/>
        </w:rPr>
        <w:t>is</w:t>
      </w:r>
      <w:r w:rsidRPr="00212247">
        <w:rPr>
          <w:szCs w:val="22"/>
        </w:rPr>
        <w:t xml:space="preserve"> matter.</w:t>
      </w:r>
    </w:p>
    <w:p w14:paraId="7D418194" w14:textId="77777777" w:rsidR="000811F0" w:rsidRPr="0012708E" w:rsidRDefault="000811F0" w:rsidP="000811F0">
      <w:pPr>
        <w:autoSpaceDE w:val="0"/>
        <w:autoSpaceDN w:val="0"/>
        <w:adjustRightInd w:val="0"/>
        <w:jc w:val="thaiDistribute"/>
        <w:rPr>
          <w:rFonts w:cs="Times New Roman"/>
          <w:i/>
          <w:iCs/>
          <w:szCs w:val="22"/>
        </w:rPr>
      </w:pPr>
    </w:p>
    <w:tbl>
      <w:tblPr>
        <w:tblStyle w:val="TableGrid"/>
        <w:tblW w:w="0" w:type="auto"/>
        <w:tblLook w:val="04A0" w:firstRow="1" w:lastRow="0" w:firstColumn="1" w:lastColumn="0" w:noHBand="0" w:noVBand="1"/>
      </w:tblPr>
      <w:tblGrid>
        <w:gridCol w:w="4765"/>
        <w:gridCol w:w="4585"/>
      </w:tblGrid>
      <w:tr w:rsidR="000811F0" w:rsidRPr="00EF6257" w14:paraId="20953D66" w14:textId="77777777">
        <w:tc>
          <w:tcPr>
            <w:tcW w:w="9350" w:type="dxa"/>
            <w:gridSpan w:val="2"/>
          </w:tcPr>
          <w:p w14:paraId="5514F8AF" w14:textId="77777777" w:rsidR="000811F0" w:rsidRPr="00FE304D" w:rsidRDefault="000811F0">
            <w:pPr>
              <w:autoSpaceDE w:val="0"/>
              <w:autoSpaceDN w:val="0"/>
              <w:adjustRightInd w:val="0"/>
              <w:rPr>
                <w:b/>
                <w:bCs/>
                <w:szCs w:val="22"/>
              </w:rPr>
            </w:pPr>
            <w:r w:rsidRPr="00FE304D">
              <w:rPr>
                <w:b/>
                <w:bCs/>
                <w:szCs w:val="22"/>
              </w:rPr>
              <w:t>Allowance for expected credit loss on loans to customers and accrued interest receivables</w:t>
            </w:r>
          </w:p>
        </w:tc>
      </w:tr>
      <w:tr w:rsidR="000811F0" w:rsidRPr="00EF6257" w14:paraId="641A2ADC" w14:textId="77777777">
        <w:tc>
          <w:tcPr>
            <w:tcW w:w="9350" w:type="dxa"/>
            <w:gridSpan w:val="2"/>
          </w:tcPr>
          <w:p w14:paraId="18613425" w14:textId="77777777" w:rsidR="000811F0" w:rsidRPr="00EF6257" w:rsidRDefault="000811F0">
            <w:pPr>
              <w:autoSpaceDE w:val="0"/>
              <w:autoSpaceDN w:val="0"/>
              <w:adjustRightInd w:val="0"/>
              <w:rPr>
                <w:szCs w:val="22"/>
              </w:rPr>
            </w:pPr>
            <w:r w:rsidRPr="00893739">
              <w:rPr>
                <w:szCs w:val="22"/>
              </w:rPr>
              <w:t xml:space="preserve">Refer to </w:t>
            </w:r>
            <w:r w:rsidRPr="0093239C">
              <w:rPr>
                <w:szCs w:val="22"/>
              </w:rPr>
              <w:t>Note</w:t>
            </w:r>
            <w:r>
              <w:rPr>
                <w:szCs w:val="22"/>
                <w:lang w:val="en-US"/>
              </w:rPr>
              <w:t>s</w:t>
            </w:r>
            <w:r w:rsidRPr="0093239C">
              <w:rPr>
                <w:szCs w:val="22"/>
              </w:rPr>
              <w:t xml:space="preserve"> 3 (j)</w:t>
            </w:r>
            <w:r w:rsidRPr="00893739">
              <w:rPr>
                <w:szCs w:val="22"/>
              </w:rPr>
              <w:t xml:space="preserve">, </w:t>
            </w:r>
            <w:r>
              <w:rPr>
                <w:szCs w:val="22"/>
              </w:rPr>
              <w:t>4</w:t>
            </w:r>
            <w:r w:rsidRPr="00893739">
              <w:rPr>
                <w:szCs w:val="22"/>
              </w:rPr>
              <w:t>.1, 1</w:t>
            </w:r>
            <w:r>
              <w:rPr>
                <w:szCs w:val="22"/>
              </w:rPr>
              <w:t>2</w:t>
            </w:r>
            <w:r w:rsidRPr="00893739">
              <w:rPr>
                <w:szCs w:val="22"/>
              </w:rPr>
              <w:t xml:space="preserve"> and 1</w:t>
            </w:r>
            <w:r>
              <w:rPr>
                <w:szCs w:val="22"/>
              </w:rPr>
              <w:t>3</w:t>
            </w:r>
          </w:p>
        </w:tc>
      </w:tr>
      <w:tr w:rsidR="000811F0" w:rsidRPr="00EF6257" w14:paraId="5F41B7AE" w14:textId="77777777">
        <w:tc>
          <w:tcPr>
            <w:tcW w:w="4765" w:type="dxa"/>
          </w:tcPr>
          <w:p w14:paraId="5AEB1555" w14:textId="77777777" w:rsidR="000811F0" w:rsidRPr="00EF6257" w:rsidRDefault="000811F0">
            <w:pPr>
              <w:autoSpaceDE w:val="0"/>
              <w:autoSpaceDN w:val="0"/>
              <w:adjustRightInd w:val="0"/>
              <w:rPr>
                <w:b/>
                <w:bCs/>
                <w:szCs w:val="22"/>
              </w:rPr>
            </w:pPr>
            <w:r w:rsidRPr="00D72DCC">
              <w:rPr>
                <w:b/>
                <w:bCs/>
                <w:szCs w:val="22"/>
              </w:rPr>
              <w:t>The key audit matter</w:t>
            </w:r>
          </w:p>
        </w:tc>
        <w:tc>
          <w:tcPr>
            <w:tcW w:w="4585" w:type="dxa"/>
          </w:tcPr>
          <w:p w14:paraId="079E4ECD" w14:textId="77777777" w:rsidR="000811F0" w:rsidRPr="00EF6257" w:rsidRDefault="000811F0">
            <w:pPr>
              <w:autoSpaceDE w:val="0"/>
              <w:autoSpaceDN w:val="0"/>
              <w:adjustRightInd w:val="0"/>
              <w:rPr>
                <w:b/>
                <w:bCs/>
                <w:szCs w:val="22"/>
              </w:rPr>
            </w:pPr>
            <w:r w:rsidRPr="00D72DCC">
              <w:rPr>
                <w:b/>
                <w:bCs/>
                <w:szCs w:val="22"/>
              </w:rPr>
              <w:t>How the matter was addressed in the audit</w:t>
            </w:r>
          </w:p>
        </w:tc>
      </w:tr>
      <w:tr w:rsidR="000811F0" w:rsidRPr="00EF6257" w14:paraId="08B99A12" w14:textId="77777777">
        <w:tc>
          <w:tcPr>
            <w:tcW w:w="4765" w:type="dxa"/>
          </w:tcPr>
          <w:p w14:paraId="77308AAA" w14:textId="478CC876" w:rsidR="000811F0" w:rsidRDefault="000811F0">
            <w:pPr>
              <w:jc w:val="both"/>
              <w:rPr>
                <w:szCs w:val="22"/>
              </w:rPr>
            </w:pPr>
            <w:r w:rsidRPr="00CB316B">
              <w:rPr>
                <w:szCs w:val="22"/>
              </w:rPr>
              <w:t xml:space="preserve">As </w:t>
            </w:r>
            <w:proofErr w:type="gramStart"/>
            <w:r w:rsidRPr="00CB316B">
              <w:rPr>
                <w:szCs w:val="22"/>
              </w:rPr>
              <w:t>at</w:t>
            </w:r>
            <w:proofErr w:type="gramEnd"/>
            <w:r w:rsidRPr="00CB316B">
              <w:rPr>
                <w:szCs w:val="22"/>
              </w:rPr>
              <w:t xml:space="preserve"> 3</w:t>
            </w:r>
            <w:r>
              <w:rPr>
                <w:szCs w:val="22"/>
              </w:rPr>
              <w:t>0</w:t>
            </w:r>
            <w:r w:rsidRPr="00CB316B">
              <w:rPr>
                <w:szCs w:val="22"/>
              </w:rPr>
              <w:t xml:space="preserve"> </w:t>
            </w:r>
            <w:r>
              <w:rPr>
                <w:szCs w:val="22"/>
              </w:rPr>
              <w:t>June</w:t>
            </w:r>
            <w:r w:rsidRPr="00CB316B">
              <w:rPr>
                <w:szCs w:val="22"/>
              </w:rPr>
              <w:t xml:space="preserve"> 202</w:t>
            </w:r>
            <w:r w:rsidR="007F03C5">
              <w:rPr>
                <w:szCs w:val="22"/>
              </w:rPr>
              <w:t>5</w:t>
            </w:r>
            <w:r w:rsidRPr="00CB316B">
              <w:rPr>
                <w:szCs w:val="22"/>
              </w:rPr>
              <w:t xml:space="preserve">, loans to customers and accrued interest receivables recorded in the </w:t>
            </w:r>
            <w:r>
              <w:rPr>
                <w:szCs w:val="22"/>
              </w:rPr>
              <w:t xml:space="preserve">interim </w:t>
            </w:r>
            <w:r w:rsidRPr="00CB316B">
              <w:rPr>
                <w:szCs w:val="22"/>
              </w:rPr>
              <w:t>consolidated and the</w:t>
            </w:r>
            <w:r>
              <w:rPr>
                <w:szCs w:val="22"/>
              </w:rPr>
              <w:t xml:space="preserve"> </w:t>
            </w:r>
            <w:r w:rsidRPr="00CB316B">
              <w:rPr>
                <w:szCs w:val="22"/>
              </w:rPr>
              <w:t>Bank’s financial statements amounted to Baht</w:t>
            </w:r>
            <w:r>
              <w:rPr>
                <w:szCs w:val="22"/>
              </w:rPr>
              <w:t xml:space="preserve"> </w:t>
            </w:r>
            <w:r w:rsidR="007674A4">
              <w:rPr>
                <w:szCs w:val="22"/>
                <w:lang w:val="en-US"/>
              </w:rPr>
              <w:t>179,377</w:t>
            </w:r>
            <w:r w:rsidRPr="00CB316B">
              <w:rPr>
                <w:szCs w:val="22"/>
              </w:rPr>
              <w:t xml:space="preserve"> million, against which allowance for expected credit loss on loans to customers and accrued interest receivables in </w:t>
            </w:r>
            <w:r>
              <w:rPr>
                <w:szCs w:val="22"/>
              </w:rPr>
              <w:br/>
            </w:r>
            <w:r w:rsidRPr="00CB316B">
              <w:rPr>
                <w:szCs w:val="22"/>
              </w:rPr>
              <w:t xml:space="preserve">the </w:t>
            </w:r>
            <w:r>
              <w:rPr>
                <w:szCs w:val="22"/>
              </w:rPr>
              <w:t xml:space="preserve">interim </w:t>
            </w:r>
            <w:r w:rsidRPr="00CB316B">
              <w:rPr>
                <w:szCs w:val="22"/>
              </w:rPr>
              <w:t xml:space="preserve">consolidated and the </w:t>
            </w:r>
            <w:r w:rsidRPr="00BA4D3C">
              <w:rPr>
                <w:szCs w:val="22"/>
              </w:rPr>
              <w:t xml:space="preserve">Bank’s financial statements amounted to Baht </w:t>
            </w:r>
            <w:r w:rsidR="007674A4" w:rsidRPr="00AA6956">
              <w:rPr>
                <w:szCs w:val="22"/>
              </w:rPr>
              <w:t>11,341</w:t>
            </w:r>
            <w:r w:rsidRPr="00BA4D3C">
              <w:rPr>
                <w:szCs w:val="22"/>
              </w:rPr>
              <w:t xml:space="preserve"> million. </w:t>
            </w:r>
            <w:r w:rsidRPr="00BA4D3C">
              <w:rPr>
                <w:szCs w:val="22"/>
              </w:rPr>
              <w:br/>
              <w:t xml:space="preserve">The net amount represents </w:t>
            </w:r>
            <w:r w:rsidR="007674A4" w:rsidRPr="00AA6956">
              <w:rPr>
                <w:szCs w:val="22"/>
              </w:rPr>
              <w:t>87.5</w:t>
            </w:r>
            <w:r w:rsidRPr="00BA4D3C">
              <w:rPr>
                <w:szCs w:val="22"/>
              </w:rPr>
              <w:t xml:space="preserve">% and </w:t>
            </w:r>
            <w:r w:rsidR="007674A4" w:rsidRPr="00AA6956">
              <w:rPr>
                <w:szCs w:val="22"/>
              </w:rPr>
              <w:t>87</w:t>
            </w:r>
            <w:r w:rsidR="00BA4D3C" w:rsidRPr="00AA6956">
              <w:rPr>
                <w:szCs w:val="22"/>
              </w:rPr>
              <w:t>.4</w:t>
            </w:r>
            <w:r w:rsidRPr="00214ED1">
              <w:rPr>
                <w:szCs w:val="22"/>
              </w:rPr>
              <w:t>%</w:t>
            </w:r>
            <w:r>
              <w:rPr>
                <w:szCs w:val="22"/>
              </w:rPr>
              <w:t>,</w:t>
            </w:r>
            <w:r w:rsidRPr="00214ED1">
              <w:rPr>
                <w:szCs w:val="22"/>
              </w:rPr>
              <w:t xml:space="preserve"> respectively of the total assets in the interim consolidated and </w:t>
            </w:r>
            <w:r>
              <w:rPr>
                <w:szCs w:val="22"/>
              </w:rPr>
              <w:t xml:space="preserve">the </w:t>
            </w:r>
            <w:r w:rsidRPr="00214ED1">
              <w:rPr>
                <w:szCs w:val="22"/>
              </w:rPr>
              <w:t>Bank</w:t>
            </w:r>
            <w:r>
              <w:rPr>
                <w:szCs w:val="22"/>
              </w:rPr>
              <w:t>’</w:t>
            </w:r>
            <w:r w:rsidRPr="00214ED1">
              <w:rPr>
                <w:szCs w:val="22"/>
              </w:rPr>
              <w:t>s financial statements</w:t>
            </w:r>
            <w:r>
              <w:rPr>
                <w:szCs w:val="22"/>
              </w:rPr>
              <w:t>.</w:t>
            </w:r>
          </w:p>
          <w:p w14:paraId="1C4490A6" w14:textId="77777777" w:rsidR="000811F0" w:rsidRPr="00E358C1" w:rsidRDefault="000811F0">
            <w:pPr>
              <w:jc w:val="both"/>
              <w:rPr>
                <w:szCs w:val="22"/>
              </w:rPr>
            </w:pPr>
          </w:p>
          <w:p w14:paraId="0D6DF192" w14:textId="16BEA534" w:rsidR="000811F0" w:rsidRDefault="000811F0">
            <w:pPr>
              <w:jc w:val="both"/>
              <w:rPr>
                <w:szCs w:val="22"/>
              </w:rPr>
            </w:pPr>
            <w:r w:rsidRPr="00ED7471">
              <w:rPr>
                <w:szCs w:val="22"/>
              </w:rPr>
              <w:t>TFRS 9</w:t>
            </w:r>
            <w:r w:rsidR="007F03C5">
              <w:rPr>
                <w:szCs w:val="22"/>
              </w:rPr>
              <w:t xml:space="preserve"> </w:t>
            </w:r>
            <w:r w:rsidR="007F03C5" w:rsidRPr="007F03C5">
              <w:rPr>
                <w:i/>
                <w:iCs/>
                <w:szCs w:val="22"/>
              </w:rPr>
              <w:t>Financial instruments</w:t>
            </w:r>
            <w:r w:rsidRPr="00ED7471">
              <w:rPr>
                <w:szCs w:val="22"/>
              </w:rPr>
              <w:t xml:space="preserve"> and the </w:t>
            </w:r>
            <w:r>
              <w:rPr>
                <w:szCs w:val="22"/>
              </w:rPr>
              <w:t>relevant regulations of the</w:t>
            </w:r>
            <w:r w:rsidRPr="00ED7471">
              <w:rPr>
                <w:szCs w:val="22"/>
              </w:rPr>
              <w:t xml:space="preserve"> Bank of Thailand require the Group to recognise expected credit loss (“ECL”) on certain types of financial instruments including loans to customers and accrued interest receivables. Management’s estimation of ECL on loans to customers measured at amortised cost is based on credit models which are dependent on significant management judgments and estimat</w:t>
            </w:r>
            <w:r>
              <w:rPr>
                <w:szCs w:val="22"/>
              </w:rPr>
              <w:t>ion</w:t>
            </w:r>
            <w:r w:rsidRPr="00ED7471">
              <w:rPr>
                <w:szCs w:val="22"/>
              </w:rPr>
              <w:t xml:space="preserve"> including establishment of the criteria </w:t>
            </w:r>
            <w:r>
              <w:rPr>
                <w:szCs w:val="22"/>
              </w:rPr>
              <w:t xml:space="preserve">in determination of significant increase in </w:t>
            </w:r>
            <w:r w:rsidRPr="00ED7471">
              <w:rPr>
                <w:szCs w:val="22"/>
              </w:rPr>
              <w:t>credit risk since initial recognition, development of models used to measure ECL, determination of the forward-looking macroeconomic variables and probability-weighted scenarios into the measurement of ECL.</w:t>
            </w:r>
          </w:p>
          <w:p w14:paraId="4DD92988" w14:textId="77777777" w:rsidR="000811F0" w:rsidRPr="00E358C1" w:rsidRDefault="000811F0">
            <w:pPr>
              <w:jc w:val="both"/>
              <w:rPr>
                <w:szCs w:val="22"/>
              </w:rPr>
            </w:pPr>
          </w:p>
          <w:p w14:paraId="1F1B28CA" w14:textId="1B022248" w:rsidR="000811F0" w:rsidRPr="00EF6257" w:rsidRDefault="000811F0">
            <w:pPr>
              <w:autoSpaceDE w:val="0"/>
              <w:autoSpaceDN w:val="0"/>
              <w:adjustRightInd w:val="0"/>
              <w:jc w:val="both"/>
              <w:rPr>
                <w:szCs w:val="22"/>
              </w:rPr>
            </w:pPr>
            <w:r w:rsidRPr="007859C4">
              <w:rPr>
                <w:szCs w:val="22"/>
              </w:rPr>
              <w:t>The carrying amount of allowance for expected credit loss on loans to customers and accrued interest receivables was material and involved complex calculation as well as management judgment, I considered this</w:t>
            </w:r>
            <w:r w:rsidR="006D16FE">
              <w:rPr>
                <w:szCs w:val="22"/>
              </w:rPr>
              <w:t xml:space="preserve"> area</w:t>
            </w:r>
            <w:r w:rsidRPr="007859C4">
              <w:rPr>
                <w:szCs w:val="22"/>
              </w:rPr>
              <w:t xml:space="preserve"> to be</w:t>
            </w:r>
            <w:r>
              <w:rPr>
                <w:szCs w:val="22"/>
              </w:rPr>
              <w:t xml:space="preserve"> a</w:t>
            </w:r>
            <w:r w:rsidRPr="007859C4">
              <w:rPr>
                <w:szCs w:val="22"/>
              </w:rPr>
              <w:t xml:space="preserve"> key audit matter.</w:t>
            </w:r>
          </w:p>
        </w:tc>
        <w:tc>
          <w:tcPr>
            <w:tcW w:w="4585" w:type="dxa"/>
          </w:tcPr>
          <w:p w14:paraId="6FF893D0" w14:textId="77777777" w:rsidR="000811F0" w:rsidRPr="00E358C1" w:rsidRDefault="000811F0">
            <w:pPr>
              <w:jc w:val="both"/>
              <w:outlineLvl w:val="0"/>
              <w:rPr>
                <w:rFonts w:eastAsia="Batang"/>
                <w:color w:val="000000"/>
                <w:szCs w:val="22"/>
              </w:rPr>
            </w:pPr>
            <w:r w:rsidRPr="00E358C1">
              <w:rPr>
                <w:rFonts w:eastAsia="Batang"/>
                <w:color w:val="000000"/>
                <w:szCs w:val="22"/>
              </w:rPr>
              <w:t>My audit procedures included:</w:t>
            </w:r>
          </w:p>
          <w:p w14:paraId="2E4B88E0" w14:textId="77777777" w:rsidR="000811F0" w:rsidRPr="00E358C1"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197"/>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U</w:t>
            </w:r>
            <w:r w:rsidRPr="00F64E22">
              <w:rPr>
                <w:rFonts w:eastAsia="Batang"/>
                <w:color w:val="000000"/>
                <w:szCs w:val="22"/>
              </w:rPr>
              <w:t>nderstanding the loans granting, repayment and monitoring processes including the policies and management consideration process of allowance for ECL</w:t>
            </w:r>
            <w:r>
              <w:rPr>
                <w:rFonts w:eastAsia="Batang"/>
                <w:color w:val="000000"/>
                <w:szCs w:val="22"/>
              </w:rPr>
              <w:t>.</w:t>
            </w:r>
          </w:p>
          <w:p w14:paraId="22CECC06" w14:textId="01A42BCF" w:rsidR="000811F0" w:rsidRPr="00E358C1"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w:t>
            </w:r>
            <w:r w:rsidRPr="000F0E20">
              <w:rPr>
                <w:rFonts w:eastAsia="Batang"/>
                <w:color w:val="000000"/>
                <w:szCs w:val="22"/>
              </w:rPr>
              <w:t xml:space="preserve">valuating the design and implementation and operating effectiveness of key controls </w:t>
            </w:r>
            <w:r>
              <w:rPr>
                <w:rFonts w:eastAsia="Batang"/>
                <w:color w:val="000000"/>
                <w:szCs w:val="22"/>
              </w:rPr>
              <w:t>over</w:t>
            </w:r>
            <w:r w:rsidRPr="000F0E20">
              <w:rPr>
                <w:rFonts w:eastAsia="Batang"/>
                <w:color w:val="000000"/>
                <w:szCs w:val="22"/>
              </w:rPr>
              <w:t xml:space="preserve"> the credit</w:t>
            </w:r>
            <w:r w:rsidR="006D16FE">
              <w:rPr>
                <w:rFonts w:eastAsia="Batang"/>
                <w:color w:val="000000"/>
                <w:szCs w:val="22"/>
              </w:rPr>
              <w:t xml:space="preserve"> and impairment</w:t>
            </w:r>
            <w:r w:rsidRPr="000F0E20">
              <w:rPr>
                <w:rFonts w:eastAsia="Batang"/>
                <w:color w:val="000000"/>
                <w:szCs w:val="22"/>
              </w:rPr>
              <w:t xml:space="preserve"> process</w:t>
            </w:r>
            <w:r w:rsidR="006D16FE">
              <w:rPr>
                <w:rFonts w:eastAsia="Batang"/>
                <w:color w:val="000000"/>
                <w:szCs w:val="22"/>
              </w:rPr>
              <w:t>es</w:t>
            </w:r>
            <w:r>
              <w:rPr>
                <w:rFonts w:eastAsia="Batang"/>
                <w:color w:val="000000"/>
                <w:szCs w:val="22"/>
              </w:rPr>
              <w:t>.</w:t>
            </w:r>
          </w:p>
          <w:p w14:paraId="7275C311" w14:textId="4F4B1A2E" w:rsidR="000811F0" w:rsidRPr="00416EEA"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7E2C5A">
              <w:rPr>
                <w:rFonts w:eastAsia="Batang"/>
                <w:color w:val="000000"/>
                <w:szCs w:val="22"/>
              </w:rPr>
              <w:t xml:space="preserve">nvolving </w:t>
            </w:r>
            <w:r w:rsidR="006D16FE">
              <w:rPr>
                <w:rFonts w:eastAsia="Batang"/>
                <w:color w:val="000000"/>
                <w:szCs w:val="22"/>
              </w:rPr>
              <w:t>KPMG</w:t>
            </w:r>
            <w:r w:rsidRPr="007E2C5A">
              <w:rPr>
                <w:rFonts w:eastAsia="Batang"/>
                <w:color w:val="000000"/>
                <w:szCs w:val="22"/>
              </w:rPr>
              <w:t xml:space="preserve"> credit risk specialists to evaluate the appropriateness of model methodologies, criteria in determination of significant increase in credit risk, staging classification, determination of the forward-looking macroeconomic variables and probability-weighted scenarios into the measurement of ECL as well as reviewing the model validation report</w:t>
            </w:r>
            <w:r>
              <w:rPr>
                <w:rFonts w:eastAsia="Batang"/>
                <w:color w:val="000000"/>
                <w:szCs w:val="22"/>
              </w:rPr>
              <w:t xml:space="preserve"> which</w:t>
            </w:r>
            <w:r w:rsidRPr="007E2C5A">
              <w:rPr>
                <w:rFonts w:eastAsia="Batang"/>
                <w:color w:val="000000"/>
                <w:szCs w:val="22"/>
              </w:rPr>
              <w:t xml:space="preserve"> </w:t>
            </w:r>
            <w:r>
              <w:rPr>
                <w:rFonts w:eastAsia="Batang"/>
                <w:color w:val="000000"/>
                <w:szCs w:val="22"/>
              </w:rPr>
              <w:t xml:space="preserve">was </w:t>
            </w:r>
            <w:r w:rsidRPr="007E2C5A">
              <w:rPr>
                <w:rFonts w:eastAsia="Batang"/>
                <w:color w:val="000000"/>
                <w:szCs w:val="22"/>
              </w:rPr>
              <w:t>perform</w:t>
            </w:r>
            <w:r>
              <w:rPr>
                <w:rFonts w:eastAsia="Batang"/>
                <w:color w:val="000000"/>
                <w:szCs w:val="22"/>
              </w:rPr>
              <w:t>ed</w:t>
            </w:r>
            <w:r w:rsidRPr="007E2C5A">
              <w:rPr>
                <w:rFonts w:eastAsia="Batang"/>
                <w:color w:val="000000"/>
                <w:szCs w:val="22"/>
              </w:rPr>
              <w:t xml:space="preserve"> by expert engaged by the management</w:t>
            </w:r>
            <w:r>
              <w:rPr>
                <w:szCs w:val="22"/>
              </w:rPr>
              <w:t>.</w:t>
            </w:r>
          </w:p>
          <w:p w14:paraId="2AC9488E" w14:textId="197BA593" w:rsidR="000811F0" w:rsidRPr="0093239C"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I</w:t>
            </w:r>
            <w:r w:rsidRPr="0005009B">
              <w:rPr>
                <w:rFonts w:eastAsia="Batang"/>
                <w:color w:val="000000"/>
                <w:szCs w:val="22"/>
              </w:rPr>
              <w:t xml:space="preserve">nvolving </w:t>
            </w:r>
            <w:r w:rsidR="006D16FE">
              <w:rPr>
                <w:rFonts w:eastAsia="Batang"/>
                <w:color w:val="000000"/>
                <w:szCs w:val="22"/>
              </w:rPr>
              <w:t>KPMG</w:t>
            </w:r>
            <w:r w:rsidRPr="0005009B">
              <w:rPr>
                <w:rFonts w:eastAsia="Batang"/>
                <w:color w:val="000000"/>
                <w:szCs w:val="22"/>
              </w:rPr>
              <w:t xml:space="preserve"> IT specialists to test reconciliation of data, loan aging, present value of collateral calculation and effective interest rate calculation</w:t>
            </w:r>
            <w:r>
              <w:rPr>
                <w:szCs w:val="22"/>
              </w:rPr>
              <w:t>.</w:t>
            </w:r>
          </w:p>
          <w:p w14:paraId="06F1404A" w14:textId="77777777" w:rsidR="000811F0" w:rsidRPr="00E358C1"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E358C1">
              <w:rPr>
                <w:rFonts w:eastAsia="Batang"/>
                <w:color w:val="000000"/>
                <w:szCs w:val="22"/>
              </w:rPr>
              <w:t xml:space="preserve">esting the use of a significant increase in </w:t>
            </w:r>
            <w:r w:rsidRPr="00E358C1">
              <w:rPr>
                <w:rFonts w:eastAsia="Batang"/>
                <w:color w:val="000000"/>
                <w:szCs w:val="22"/>
              </w:rPr>
              <w:br/>
              <w:t xml:space="preserve">credit risk and staging </w:t>
            </w:r>
            <w:r>
              <w:rPr>
                <w:rFonts w:eastAsia="Batang"/>
                <w:color w:val="000000"/>
                <w:szCs w:val="22"/>
              </w:rPr>
              <w:t>classification on a sample basis</w:t>
            </w:r>
            <w:r>
              <w:rPr>
                <w:szCs w:val="22"/>
              </w:rPr>
              <w:t>.</w:t>
            </w:r>
          </w:p>
          <w:p w14:paraId="703BFC0B" w14:textId="77777777" w:rsidR="000811F0" w:rsidRDefault="000811F0"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T</w:t>
            </w:r>
            <w:r w:rsidRPr="00FE0EE9">
              <w:rPr>
                <w:rFonts w:eastAsia="Batang"/>
                <w:color w:val="000000"/>
                <w:szCs w:val="22"/>
              </w:rPr>
              <w:t>esting the ECL calculation on loans to customers on a sample basis</w:t>
            </w:r>
            <w:r>
              <w:rPr>
                <w:szCs w:val="22"/>
              </w:rPr>
              <w:t>.</w:t>
            </w:r>
          </w:p>
          <w:p w14:paraId="484135CB" w14:textId="7089A49E" w:rsidR="000811F0" w:rsidRPr="00B032A1" w:rsidRDefault="006D16FE" w:rsidP="000811F0">
            <w:pPr>
              <w:pStyle w:val="ListParagraph"/>
              <w:numPr>
                <w:ilvl w:val="0"/>
                <w:numId w:val="46"/>
              </w:numPr>
              <w:tabs>
                <w:tab w:val="left" w:pos="258"/>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hanging="250"/>
              <w:jc w:val="both"/>
              <w:outlineLvl w:val="0"/>
              <w:rPr>
                <w:rFonts w:eastAsia="Batang"/>
                <w:color w:val="000000"/>
                <w:szCs w:val="22"/>
              </w:rPr>
            </w:pPr>
            <w:r>
              <w:rPr>
                <w:rFonts w:eastAsia="Batang"/>
                <w:color w:val="000000"/>
                <w:szCs w:val="22"/>
              </w:rPr>
              <w:t>Evaluating</w:t>
            </w:r>
            <w:r w:rsidR="000811F0" w:rsidRPr="003A145F">
              <w:rPr>
                <w:rFonts w:eastAsia="Batang"/>
                <w:color w:val="000000"/>
                <w:szCs w:val="22"/>
              </w:rPr>
              <w:t xml:space="preserve"> the adequacy of </w:t>
            </w:r>
            <w:r>
              <w:rPr>
                <w:rFonts w:eastAsia="Batang"/>
                <w:color w:val="000000"/>
                <w:szCs w:val="22"/>
              </w:rPr>
              <w:t xml:space="preserve">the financial statement </w:t>
            </w:r>
            <w:r w:rsidR="000811F0" w:rsidRPr="003A145F">
              <w:rPr>
                <w:rFonts w:eastAsia="Batang"/>
                <w:color w:val="000000"/>
                <w:szCs w:val="22"/>
              </w:rPr>
              <w:t>disclosures in accordance with</w:t>
            </w:r>
            <w:r w:rsidR="000811F0">
              <w:rPr>
                <w:rFonts w:eastAsia="Batang"/>
                <w:color w:val="000000"/>
                <w:szCs w:val="22"/>
              </w:rPr>
              <w:t xml:space="preserve"> </w:t>
            </w:r>
            <w:r w:rsidR="000811F0" w:rsidRPr="003A145F">
              <w:rPr>
                <w:rFonts w:eastAsia="Batang"/>
                <w:color w:val="000000"/>
                <w:szCs w:val="22"/>
              </w:rPr>
              <w:t>Thai Financial Reporting Standards and</w:t>
            </w:r>
            <w:r w:rsidR="000811F0">
              <w:rPr>
                <w:rFonts w:eastAsia="Batang"/>
                <w:color w:val="000000"/>
                <w:szCs w:val="22"/>
              </w:rPr>
              <w:t xml:space="preserve"> the relevant regulations of the</w:t>
            </w:r>
            <w:r w:rsidR="000811F0" w:rsidRPr="003A145F">
              <w:rPr>
                <w:rFonts w:eastAsia="Batang"/>
                <w:color w:val="000000"/>
                <w:szCs w:val="22"/>
              </w:rPr>
              <w:t xml:space="preserve"> Bank of Thailand</w:t>
            </w:r>
            <w:r w:rsidR="000811F0" w:rsidRPr="00B032A1">
              <w:rPr>
                <w:rFonts w:eastAsia="Batang"/>
                <w:color w:val="000000"/>
                <w:szCs w:val="22"/>
              </w:rPr>
              <w:t>.</w:t>
            </w:r>
          </w:p>
        </w:tc>
      </w:tr>
    </w:tbl>
    <w:p w14:paraId="0288E270" w14:textId="77777777" w:rsidR="000811F0" w:rsidRDefault="000811F0" w:rsidP="00D71717">
      <w:pPr>
        <w:autoSpaceDE w:val="0"/>
        <w:autoSpaceDN w:val="0"/>
        <w:adjustRightInd w:val="0"/>
        <w:rPr>
          <w:szCs w:val="22"/>
        </w:rPr>
      </w:pPr>
    </w:p>
    <w:p w14:paraId="0B788E77" w14:textId="77777777" w:rsidR="000811F0" w:rsidRDefault="000811F0" w:rsidP="00D71717">
      <w:pPr>
        <w:autoSpaceDE w:val="0"/>
        <w:autoSpaceDN w:val="0"/>
        <w:adjustRightInd w:val="0"/>
        <w:rPr>
          <w:szCs w:val="22"/>
        </w:rPr>
      </w:pPr>
    </w:p>
    <w:p w14:paraId="796C9CCE" w14:textId="77777777" w:rsidR="000811F0" w:rsidRDefault="000811F0" w:rsidP="00D71717">
      <w:pPr>
        <w:autoSpaceDE w:val="0"/>
        <w:autoSpaceDN w:val="0"/>
        <w:adjustRightInd w:val="0"/>
        <w:rPr>
          <w:szCs w:val="22"/>
        </w:rPr>
      </w:pPr>
    </w:p>
    <w:p w14:paraId="6C974527" w14:textId="77777777" w:rsidR="00212247" w:rsidRPr="00212247" w:rsidRDefault="00212247" w:rsidP="00B021B2">
      <w:pPr>
        <w:autoSpaceDE w:val="0"/>
        <w:autoSpaceDN w:val="0"/>
        <w:adjustRightInd w:val="0"/>
        <w:jc w:val="thaiDistribute"/>
        <w:rPr>
          <w:rFonts w:cs="Times New Roman"/>
          <w:i/>
          <w:iCs/>
          <w:szCs w:val="22"/>
        </w:rPr>
      </w:pPr>
    </w:p>
    <w:p w14:paraId="5CACC219" w14:textId="77777777" w:rsidR="000C4D1E" w:rsidRDefault="000C4D1E">
      <w:pPr>
        <w:rPr>
          <w:rFonts w:cs="Times New Roman"/>
          <w:i/>
          <w:iCs/>
          <w:szCs w:val="22"/>
        </w:rPr>
      </w:pPr>
      <w:r>
        <w:rPr>
          <w:rFonts w:cs="Times New Roman"/>
          <w:i/>
          <w:iCs/>
          <w:szCs w:val="22"/>
        </w:rPr>
        <w:br w:type="page"/>
      </w:r>
    </w:p>
    <w:p w14:paraId="3A5999D3" w14:textId="77777777" w:rsidR="000811F0" w:rsidRPr="00542902" w:rsidRDefault="000811F0" w:rsidP="000811F0">
      <w:pPr>
        <w:autoSpaceDE w:val="0"/>
        <w:autoSpaceDN w:val="0"/>
        <w:adjustRightInd w:val="0"/>
        <w:jc w:val="thaiDistribute"/>
        <w:rPr>
          <w:rFonts w:cs="Times New Roman"/>
          <w:i/>
          <w:iCs/>
          <w:szCs w:val="22"/>
        </w:rPr>
      </w:pPr>
      <w:r w:rsidRPr="00542902">
        <w:rPr>
          <w:rFonts w:cs="Times New Roman"/>
          <w:i/>
          <w:iCs/>
          <w:szCs w:val="22"/>
        </w:rPr>
        <w:t xml:space="preserve">Responsibilities of Management and Those Charged with Governance for the </w:t>
      </w:r>
      <w:r w:rsidRPr="00542902">
        <w:rPr>
          <w:rFonts w:cs="Times New Roman"/>
          <w:i/>
          <w:iCs/>
          <w:szCs w:val="22"/>
          <w:lang w:val="en-US" w:bidi="th-TH"/>
        </w:rPr>
        <w:t xml:space="preserve">Interim </w:t>
      </w:r>
      <w:r w:rsidRPr="00542902">
        <w:rPr>
          <w:rFonts w:cs="Times New Roman"/>
          <w:i/>
          <w:iCs/>
          <w:szCs w:val="22"/>
        </w:rPr>
        <w:t xml:space="preserve">Consolidated and </w:t>
      </w:r>
      <w:r w:rsidRPr="00542902">
        <w:rPr>
          <w:rFonts w:cs="Times New Roman"/>
          <w:i/>
          <w:iCs/>
          <w:szCs w:val="22"/>
        </w:rPr>
        <w:br/>
        <w:t>the Bank’s Financial Statements</w:t>
      </w:r>
    </w:p>
    <w:p w14:paraId="1A6EFA63" w14:textId="77777777" w:rsidR="000811F0" w:rsidRPr="00542902" w:rsidRDefault="000811F0" w:rsidP="000811F0">
      <w:pPr>
        <w:autoSpaceDE w:val="0"/>
        <w:autoSpaceDN w:val="0"/>
        <w:adjustRightInd w:val="0"/>
        <w:rPr>
          <w:rFonts w:cs="Times New Roman"/>
          <w:szCs w:val="22"/>
        </w:rPr>
      </w:pPr>
    </w:p>
    <w:p w14:paraId="2E886D6D" w14:textId="77777777" w:rsidR="000811F0" w:rsidRPr="00542902" w:rsidRDefault="000811F0" w:rsidP="000811F0">
      <w:pPr>
        <w:autoSpaceDE w:val="0"/>
        <w:autoSpaceDN w:val="0"/>
        <w:adjustRightInd w:val="0"/>
        <w:jc w:val="thaiDistribute"/>
        <w:rPr>
          <w:rFonts w:cs="Times New Roman"/>
          <w:i/>
          <w:iCs/>
          <w:szCs w:val="22"/>
        </w:rPr>
      </w:pPr>
      <w:r w:rsidRPr="00542902">
        <w:rPr>
          <w:rFonts w:cs="Times New Roman"/>
          <w:szCs w:val="22"/>
        </w:rPr>
        <w:t xml:space="preserve">Management is responsible for the preparation and fair presentation of the interim consolidated and the Bank’s financial statements in accordance with TFRSs and the regulations of the Bank of Thailand, and for such internal control as management determines </w:t>
      </w:r>
      <w:proofErr w:type="spellStart"/>
      <w:r w:rsidRPr="00542902">
        <w:rPr>
          <w:rFonts w:cs="Times New Roman"/>
          <w:szCs w:val="22"/>
        </w:rPr>
        <w:t>i</w:t>
      </w:r>
      <w:proofErr w:type="spellEnd"/>
      <w:r>
        <w:rPr>
          <w:szCs w:val="22"/>
          <w:lang w:val="en-US" w:bidi="th-TH"/>
        </w:rPr>
        <w:t>s</w:t>
      </w:r>
      <w:r w:rsidRPr="00542902">
        <w:rPr>
          <w:rFonts w:cs="Times New Roman"/>
          <w:szCs w:val="22"/>
        </w:rPr>
        <w:t xml:space="preserve"> necessary to enable the preparation of interim consolidated and the Bank’s financial statements that are free from material misstatement, whether due to fraud or error.</w:t>
      </w:r>
    </w:p>
    <w:p w14:paraId="42DAB0AF" w14:textId="77777777" w:rsidR="000811F0" w:rsidRPr="00542902" w:rsidRDefault="000811F0" w:rsidP="000811F0">
      <w:pPr>
        <w:autoSpaceDE w:val="0"/>
        <w:autoSpaceDN w:val="0"/>
        <w:adjustRightInd w:val="0"/>
        <w:jc w:val="thaiDistribute"/>
        <w:rPr>
          <w:rFonts w:cs="Times New Roman"/>
          <w:i/>
          <w:iCs/>
          <w:szCs w:val="22"/>
        </w:rPr>
      </w:pPr>
    </w:p>
    <w:p w14:paraId="5AB90B5B" w14:textId="77777777" w:rsidR="000811F0" w:rsidRPr="00542902" w:rsidRDefault="000811F0" w:rsidP="000811F0">
      <w:pPr>
        <w:autoSpaceDE w:val="0"/>
        <w:autoSpaceDN w:val="0"/>
        <w:adjustRightInd w:val="0"/>
        <w:jc w:val="both"/>
        <w:rPr>
          <w:rFonts w:cs="Times New Roman"/>
          <w:szCs w:val="22"/>
        </w:rPr>
      </w:pPr>
      <w:r w:rsidRPr="00542902">
        <w:rPr>
          <w:rFonts w:cs="Times New Roman"/>
          <w:szCs w:val="22"/>
        </w:rPr>
        <w:t xml:space="preserve">In preparing the interim consolidated and the Bank’s financial statements, management is responsible for assessing the Group’s and the Bank’s ability to continue as a going concern, disclosing, as applicable, matters related to going concern and using the going concern basis of accounting unless management either intends to liquidate the Group and the Bank or to cease operations, or has no realistic alternative but to do so. </w:t>
      </w:r>
    </w:p>
    <w:p w14:paraId="07F57D7A" w14:textId="77777777" w:rsidR="000811F0" w:rsidRPr="00542902" w:rsidRDefault="000811F0" w:rsidP="000811F0">
      <w:pPr>
        <w:autoSpaceDE w:val="0"/>
        <w:autoSpaceDN w:val="0"/>
        <w:adjustRightInd w:val="0"/>
        <w:jc w:val="both"/>
        <w:rPr>
          <w:rFonts w:cs="Times New Roman"/>
          <w:szCs w:val="22"/>
        </w:rPr>
      </w:pPr>
    </w:p>
    <w:p w14:paraId="6FDB5582" w14:textId="77777777" w:rsidR="000811F0" w:rsidRPr="00542902" w:rsidRDefault="000811F0" w:rsidP="000811F0">
      <w:pPr>
        <w:autoSpaceDE w:val="0"/>
        <w:autoSpaceDN w:val="0"/>
        <w:adjustRightInd w:val="0"/>
        <w:jc w:val="both"/>
        <w:rPr>
          <w:rFonts w:cs="Times New Roman"/>
          <w:szCs w:val="22"/>
        </w:rPr>
      </w:pPr>
      <w:r w:rsidRPr="00542902">
        <w:rPr>
          <w:rFonts w:cs="Times New Roman"/>
          <w:szCs w:val="22"/>
        </w:rPr>
        <w:t xml:space="preserve">Those charged with governance are responsible for overseeing the Group’s and the Bank’s financial reporting process. </w:t>
      </w:r>
    </w:p>
    <w:p w14:paraId="4C6C522A" w14:textId="77777777" w:rsidR="000811F0" w:rsidRPr="00542902" w:rsidRDefault="000811F0" w:rsidP="000811F0">
      <w:pPr>
        <w:autoSpaceDE w:val="0"/>
        <w:autoSpaceDN w:val="0"/>
        <w:adjustRightInd w:val="0"/>
        <w:jc w:val="both"/>
        <w:rPr>
          <w:rFonts w:cs="Times New Roman"/>
          <w:szCs w:val="22"/>
        </w:rPr>
      </w:pPr>
    </w:p>
    <w:p w14:paraId="7298EB7F" w14:textId="77777777" w:rsidR="000811F0" w:rsidRPr="00542902" w:rsidRDefault="000811F0" w:rsidP="000811F0">
      <w:pPr>
        <w:autoSpaceDE w:val="0"/>
        <w:autoSpaceDN w:val="0"/>
        <w:adjustRightInd w:val="0"/>
        <w:jc w:val="thaiDistribute"/>
        <w:rPr>
          <w:rFonts w:cs="Times New Roman"/>
          <w:i/>
          <w:iCs/>
          <w:szCs w:val="22"/>
        </w:rPr>
      </w:pPr>
      <w:r w:rsidRPr="00542902">
        <w:rPr>
          <w:rFonts w:cs="Times New Roman"/>
          <w:i/>
          <w:iCs/>
          <w:szCs w:val="22"/>
        </w:rPr>
        <w:t xml:space="preserve">Auditor’s Responsibilities for the Audit of the Interim Consolidated and the Bank’s Financial Statements </w:t>
      </w:r>
    </w:p>
    <w:p w14:paraId="6F8F69F5" w14:textId="77777777" w:rsidR="000811F0" w:rsidRPr="00542902" w:rsidRDefault="000811F0" w:rsidP="000811F0">
      <w:pPr>
        <w:autoSpaceDE w:val="0"/>
        <w:autoSpaceDN w:val="0"/>
        <w:adjustRightInd w:val="0"/>
        <w:rPr>
          <w:rFonts w:cs="Times New Roman"/>
          <w:szCs w:val="22"/>
        </w:rPr>
      </w:pPr>
    </w:p>
    <w:p w14:paraId="6BE0E1E6" w14:textId="77777777" w:rsidR="000811F0" w:rsidRPr="00542902" w:rsidRDefault="000811F0" w:rsidP="000811F0">
      <w:pPr>
        <w:autoSpaceDE w:val="0"/>
        <w:autoSpaceDN w:val="0"/>
        <w:adjustRightInd w:val="0"/>
        <w:jc w:val="both"/>
        <w:rPr>
          <w:rFonts w:cs="Times New Roman"/>
          <w:szCs w:val="22"/>
        </w:rPr>
      </w:pPr>
      <w:r w:rsidRPr="00542902">
        <w:rPr>
          <w:rFonts w:cs="Times New Roman"/>
          <w:szCs w:val="22"/>
        </w:rPr>
        <w:t xml:space="preserve">My objectives are to obtain reasonable assurance about whether the interim consolidated and the Bank’s financial statements </w:t>
      </w:r>
      <w:proofErr w:type="gramStart"/>
      <w:r w:rsidRPr="00542902">
        <w:rPr>
          <w:rFonts w:cs="Times New Roman"/>
          <w:szCs w:val="22"/>
        </w:rPr>
        <w:t>as a whole are</w:t>
      </w:r>
      <w:proofErr w:type="gramEnd"/>
      <w:r w:rsidRPr="00542902">
        <w:rPr>
          <w:rFonts w:cs="Times New Roman"/>
          <w:szCs w:val="22"/>
        </w:rPr>
        <w:t xml:space="preserve"> free from material misstatement, whether due to fraud or error, and to issue an auditor’s report that includes my opinion. Reasonable assurance is a high level of </w:t>
      </w:r>
      <w:proofErr w:type="gramStart"/>
      <w:r w:rsidRPr="00542902">
        <w:rPr>
          <w:rFonts w:cs="Times New Roman"/>
          <w:szCs w:val="22"/>
        </w:rPr>
        <w:t>assurance, but</w:t>
      </w:r>
      <w:proofErr w:type="gramEnd"/>
      <w:r w:rsidRPr="00542902">
        <w:rPr>
          <w:rFonts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42902">
        <w:rPr>
          <w:rFonts w:cs="Times New Roman"/>
          <w:szCs w:val="22"/>
        </w:rPr>
        <w:t>on the basis of</w:t>
      </w:r>
      <w:proofErr w:type="gramEnd"/>
      <w:r w:rsidRPr="00542902">
        <w:rPr>
          <w:rFonts w:cs="Times New Roman"/>
          <w:szCs w:val="22"/>
        </w:rPr>
        <w:t xml:space="preserve"> these interim consolidated and the Bank’s financial statements. </w:t>
      </w:r>
    </w:p>
    <w:p w14:paraId="2D47252C" w14:textId="77777777" w:rsidR="000811F0" w:rsidRPr="00542902" w:rsidRDefault="000811F0" w:rsidP="000811F0">
      <w:pPr>
        <w:autoSpaceDE w:val="0"/>
        <w:autoSpaceDN w:val="0"/>
        <w:adjustRightInd w:val="0"/>
        <w:jc w:val="both"/>
        <w:rPr>
          <w:rFonts w:cs="Times New Roman"/>
          <w:szCs w:val="22"/>
        </w:rPr>
      </w:pPr>
    </w:p>
    <w:p w14:paraId="1D69E320" w14:textId="77777777" w:rsidR="000811F0" w:rsidRPr="00542902" w:rsidRDefault="000811F0" w:rsidP="000811F0">
      <w:pPr>
        <w:autoSpaceDE w:val="0"/>
        <w:autoSpaceDN w:val="0"/>
        <w:adjustRightInd w:val="0"/>
        <w:jc w:val="both"/>
        <w:rPr>
          <w:rFonts w:cs="Times New Roman"/>
          <w:szCs w:val="22"/>
        </w:rPr>
      </w:pPr>
      <w:r w:rsidRPr="00542902">
        <w:rPr>
          <w:rFonts w:cs="Times New Roman"/>
          <w:szCs w:val="22"/>
        </w:rPr>
        <w:t xml:space="preserve">As part of an audit in accordance with TSAs, I exercise professional judgment and maintain professional </w:t>
      </w:r>
      <w:proofErr w:type="spellStart"/>
      <w:r w:rsidRPr="00542902">
        <w:rPr>
          <w:rFonts w:cs="Times New Roman"/>
          <w:szCs w:val="22"/>
        </w:rPr>
        <w:t>skepticism</w:t>
      </w:r>
      <w:proofErr w:type="spellEnd"/>
      <w:r w:rsidRPr="00542902">
        <w:rPr>
          <w:rFonts w:cs="Times New Roman"/>
          <w:szCs w:val="22"/>
        </w:rPr>
        <w:t xml:space="preserve"> throughout the audit. I also: </w:t>
      </w:r>
    </w:p>
    <w:p w14:paraId="023B09D0" w14:textId="77777777" w:rsidR="000811F0" w:rsidRPr="00542902" w:rsidRDefault="000811F0" w:rsidP="000811F0">
      <w:pPr>
        <w:autoSpaceDE w:val="0"/>
        <w:autoSpaceDN w:val="0"/>
        <w:adjustRightInd w:val="0"/>
        <w:jc w:val="both"/>
        <w:rPr>
          <w:rFonts w:cs="Times New Roman"/>
          <w:szCs w:val="22"/>
        </w:rPr>
      </w:pPr>
    </w:p>
    <w:p w14:paraId="2DF4131B" w14:textId="77777777" w:rsidR="000811F0" w:rsidRPr="00542902" w:rsidRDefault="000811F0" w:rsidP="000811F0">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Identify and assess the risks of material misstatement of the interim consolidated and the Bank’s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78DC28A" w14:textId="77777777" w:rsidR="000811F0" w:rsidRPr="00542902" w:rsidRDefault="000811F0" w:rsidP="000811F0">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Obtain an understanding of internal control relevant to the audit </w:t>
      </w:r>
      <w:proofErr w:type="gramStart"/>
      <w:r w:rsidRPr="00542902">
        <w:rPr>
          <w:rFonts w:eastAsia="Calibri" w:cs="Times New Roman"/>
          <w:szCs w:val="22"/>
          <w:lang w:bidi="th-TH"/>
        </w:rPr>
        <w:t>in order to</w:t>
      </w:r>
      <w:proofErr w:type="gramEnd"/>
      <w:r w:rsidRPr="00542902">
        <w:rPr>
          <w:rFonts w:eastAsia="Calibri" w:cs="Times New Roman"/>
          <w:szCs w:val="22"/>
          <w:lang w:bidi="th-TH"/>
        </w:rPr>
        <w:t xml:space="preserve"> design audit procedures that are appropriate in the circumstances, but not for the purpose of expressing an opinion on the effectiveness of the Group’s and the Bank’s internal control.</w:t>
      </w:r>
    </w:p>
    <w:p w14:paraId="646CD670" w14:textId="77777777" w:rsidR="000811F0" w:rsidRPr="00542902" w:rsidRDefault="000811F0" w:rsidP="000811F0">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Evaluate the appropriateness of accounting policies used and the reasonableness of accounting estimates and related disclosures made by management. </w:t>
      </w:r>
    </w:p>
    <w:p w14:paraId="3E6B6A45" w14:textId="0E7D45B8" w:rsidR="000811F0" w:rsidRPr="00542902" w:rsidRDefault="000811F0" w:rsidP="000811F0">
      <w:pPr>
        <w:numPr>
          <w:ilvl w:val="0"/>
          <w:numId w:val="21"/>
        </w:numPr>
        <w:autoSpaceDE w:val="0"/>
        <w:autoSpaceDN w:val="0"/>
        <w:adjustRightInd w:val="0"/>
        <w:spacing w:line="240" w:lineRule="atLeast"/>
        <w:contextualSpacing/>
        <w:jc w:val="both"/>
        <w:rPr>
          <w:rFonts w:eastAsia="Calibri" w:cs="Times New Roman"/>
          <w:szCs w:val="22"/>
          <w:lang w:bidi="th-TH"/>
        </w:rPr>
      </w:pPr>
      <w:r w:rsidRPr="00542902">
        <w:rPr>
          <w:rFonts w:eastAsia="Calibri" w:cs="Times New Roman"/>
          <w:szCs w:val="22"/>
          <w:lang w:bidi="th-TH"/>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Bank’s ability to continue as a going concern. If I conclude that a material uncertainty exists, I am required to draw attention in my auditor’s report to the related disclosures in the interim consolidated and the Bank’s financial statements or, if such disclosures are inadequate, to modify my opinion. My conclusions are based on the audit evidence obtained up to the date of my auditor’s report. However, future events or conditions may cause the Group and the Bank to cease to continue as a going concern. </w:t>
      </w:r>
    </w:p>
    <w:p w14:paraId="0E6CC139" w14:textId="77777777" w:rsidR="000811F0" w:rsidRDefault="000811F0" w:rsidP="00B021B2">
      <w:pPr>
        <w:autoSpaceDE w:val="0"/>
        <w:autoSpaceDN w:val="0"/>
        <w:adjustRightInd w:val="0"/>
        <w:jc w:val="thaiDistribute"/>
        <w:rPr>
          <w:rFonts w:cs="Times New Roman"/>
          <w:szCs w:val="22"/>
        </w:rPr>
      </w:pPr>
    </w:p>
    <w:p w14:paraId="65C23205" w14:textId="77777777" w:rsidR="000811F0" w:rsidRDefault="000811F0" w:rsidP="00B021B2">
      <w:pPr>
        <w:autoSpaceDE w:val="0"/>
        <w:autoSpaceDN w:val="0"/>
        <w:adjustRightInd w:val="0"/>
        <w:jc w:val="thaiDistribute"/>
        <w:rPr>
          <w:rFonts w:cs="Times New Roman"/>
          <w:szCs w:val="22"/>
        </w:rPr>
      </w:pPr>
    </w:p>
    <w:p w14:paraId="5BF85FA0" w14:textId="77777777" w:rsidR="000811F0" w:rsidRDefault="000811F0" w:rsidP="00B021B2">
      <w:pPr>
        <w:autoSpaceDE w:val="0"/>
        <w:autoSpaceDN w:val="0"/>
        <w:adjustRightInd w:val="0"/>
        <w:jc w:val="thaiDistribute"/>
        <w:rPr>
          <w:rFonts w:cs="Times New Roman"/>
          <w:szCs w:val="22"/>
        </w:rPr>
      </w:pPr>
    </w:p>
    <w:p w14:paraId="177FA103" w14:textId="77777777" w:rsidR="000811F0" w:rsidRDefault="000811F0">
      <w:pPr>
        <w:rPr>
          <w:rFonts w:cs="Times New Roman"/>
          <w:i/>
          <w:iCs/>
          <w:szCs w:val="22"/>
        </w:rPr>
      </w:pPr>
      <w:r>
        <w:rPr>
          <w:rFonts w:cs="Times New Roman"/>
          <w:i/>
          <w:iCs/>
          <w:szCs w:val="22"/>
        </w:rPr>
        <w:br w:type="page"/>
      </w:r>
    </w:p>
    <w:p w14:paraId="72680A6B" w14:textId="77777777" w:rsidR="000811F0" w:rsidRPr="00565D1A" w:rsidRDefault="000811F0" w:rsidP="000811F0">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sidRPr="00565D1A">
        <w:rPr>
          <w:rFonts w:eastAsia="Calibri" w:cs="Times New Roman"/>
          <w:szCs w:val="22"/>
          <w:lang w:bidi="th-TH"/>
        </w:rPr>
        <w:t xml:space="preserve">Evaluate the overall presentation, structure and content of the interim consolidated and the Bank’s financial statements, including the disclosures, and whether the interim consolidated and the Bank’s financial statements represent the underlying transactions and events in a manner that achieves fair presentation. </w:t>
      </w:r>
    </w:p>
    <w:p w14:paraId="1C64AFA6" w14:textId="17CEB91D" w:rsidR="000811F0" w:rsidRPr="00565D1A" w:rsidRDefault="00426F17" w:rsidP="000811F0">
      <w:pPr>
        <w:numPr>
          <w:ilvl w:val="0"/>
          <w:numId w:val="21"/>
        </w:numPr>
        <w:autoSpaceDE w:val="0"/>
        <w:autoSpaceDN w:val="0"/>
        <w:adjustRightInd w:val="0"/>
        <w:spacing w:line="240" w:lineRule="atLeast"/>
        <w:ind w:left="346" w:hanging="346"/>
        <w:contextualSpacing/>
        <w:jc w:val="both"/>
        <w:rPr>
          <w:rFonts w:eastAsia="Calibri" w:cs="Times New Roman"/>
          <w:szCs w:val="22"/>
          <w:lang w:bidi="th-TH"/>
        </w:rPr>
      </w:pPr>
      <w:r>
        <w:rPr>
          <w:rFonts w:eastAsia="Calibri"/>
          <w:szCs w:val="28"/>
          <w:lang w:val="en-US" w:bidi="th-TH"/>
        </w:rPr>
        <w:t>Plan and perform the group audit to o</w:t>
      </w:r>
      <w:proofErr w:type="spellStart"/>
      <w:r w:rsidR="000811F0" w:rsidRPr="00565D1A">
        <w:rPr>
          <w:rFonts w:eastAsia="Calibri" w:cs="Times New Roman"/>
          <w:szCs w:val="22"/>
          <w:lang w:bidi="th-TH"/>
        </w:rPr>
        <w:t>btain</w:t>
      </w:r>
      <w:proofErr w:type="spellEnd"/>
      <w:r w:rsidR="000811F0" w:rsidRPr="00565D1A">
        <w:rPr>
          <w:rFonts w:eastAsia="Calibri" w:cs="Times New Roman"/>
          <w:szCs w:val="22"/>
          <w:lang w:bidi="th-TH"/>
        </w:rPr>
        <w:t xml:space="preserve"> sufficient appropriate audit evidence regarding the financial information of the entities or business </w:t>
      </w:r>
      <w:r>
        <w:rPr>
          <w:rFonts w:eastAsia="Calibri" w:cs="Times New Roman"/>
          <w:szCs w:val="22"/>
          <w:lang w:bidi="th-TH"/>
        </w:rPr>
        <w:t>units</w:t>
      </w:r>
      <w:r w:rsidR="000811F0" w:rsidRPr="00565D1A">
        <w:rPr>
          <w:rFonts w:eastAsia="Calibri" w:cs="Times New Roman"/>
          <w:szCs w:val="22"/>
          <w:lang w:bidi="th-TH"/>
        </w:rPr>
        <w:t xml:space="preserve"> within the Group</w:t>
      </w:r>
      <w:r>
        <w:rPr>
          <w:rFonts w:eastAsia="Calibri" w:cs="Times New Roman"/>
          <w:szCs w:val="22"/>
          <w:lang w:bidi="th-TH"/>
        </w:rPr>
        <w:t xml:space="preserve"> as a basis for forming</w:t>
      </w:r>
      <w:r w:rsidR="000811F0" w:rsidRPr="00565D1A">
        <w:rPr>
          <w:rFonts w:eastAsia="Calibri" w:cs="Times New Roman"/>
          <w:szCs w:val="22"/>
          <w:lang w:bidi="th-TH"/>
        </w:rPr>
        <w:t xml:space="preserve"> an opinion on the </w:t>
      </w:r>
      <w:r>
        <w:rPr>
          <w:rFonts w:eastAsia="Calibri" w:cs="Times New Roman"/>
          <w:szCs w:val="22"/>
          <w:lang w:bidi="th-TH"/>
        </w:rPr>
        <w:t>group</w:t>
      </w:r>
      <w:r w:rsidR="000811F0" w:rsidRPr="00565D1A">
        <w:rPr>
          <w:rFonts w:eastAsia="Calibri" w:cs="Times New Roman"/>
          <w:szCs w:val="22"/>
          <w:lang w:bidi="th-TH"/>
        </w:rPr>
        <w:t xml:space="preserve"> financial statements. I am responsible for the direction, supervision and</w:t>
      </w:r>
      <w:r>
        <w:rPr>
          <w:rFonts w:eastAsia="Calibri" w:cs="Times New Roman"/>
          <w:szCs w:val="22"/>
          <w:lang w:bidi="th-TH"/>
        </w:rPr>
        <w:t xml:space="preserve"> review of the audit work performed for purposes</w:t>
      </w:r>
      <w:r w:rsidR="000811F0" w:rsidRPr="00565D1A">
        <w:rPr>
          <w:rFonts w:eastAsia="Calibri" w:cs="Times New Roman"/>
          <w:szCs w:val="22"/>
          <w:lang w:bidi="th-TH"/>
        </w:rPr>
        <w:t xml:space="preserve"> of the group audit. I remain solely responsible for my audit opinion. </w:t>
      </w:r>
    </w:p>
    <w:p w14:paraId="5DB321AF" w14:textId="77777777" w:rsidR="000811F0" w:rsidRPr="00565D1A" w:rsidRDefault="000811F0" w:rsidP="000811F0">
      <w:pPr>
        <w:autoSpaceDE w:val="0"/>
        <w:autoSpaceDN w:val="0"/>
        <w:adjustRightInd w:val="0"/>
        <w:spacing w:line="240" w:lineRule="atLeast"/>
        <w:jc w:val="both"/>
        <w:rPr>
          <w:rFonts w:cs="Times New Roman"/>
          <w:szCs w:val="22"/>
        </w:rPr>
      </w:pPr>
    </w:p>
    <w:p w14:paraId="3C20211F" w14:textId="77777777" w:rsidR="000811F0" w:rsidRDefault="000811F0" w:rsidP="000811F0">
      <w:pPr>
        <w:autoSpaceDE w:val="0"/>
        <w:autoSpaceDN w:val="0"/>
        <w:adjustRightInd w:val="0"/>
        <w:spacing w:line="240" w:lineRule="atLeast"/>
        <w:jc w:val="both"/>
        <w:rPr>
          <w:rFonts w:cs="Times New Roman"/>
          <w:szCs w:val="22"/>
        </w:rPr>
      </w:pPr>
      <w:r w:rsidRPr="00565D1A">
        <w:rPr>
          <w:rFonts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A38757" w14:textId="77777777" w:rsidR="000811F0" w:rsidRDefault="000811F0" w:rsidP="000811F0">
      <w:pPr>
        <w:autoSpaceDE w:val="0"/>
        <w:autoSpaceDN w:val="0"/>
        <w:adjustRightInd w:val="0"/>
        <w:spacing w:line="240" w:lineRule="atLeast"/>
        <w:jc w:val="both"/>
        <w:rPr>
          <w:rFonts w:cs="Times New Roman"/>
          <w:szCs w:val="22"/>
        </w:rPr>
      </w:pPr>
    </w:p>
    <w:p w14:paraId="178BEFB9" w14:textId="77777777" w:rsidR="000811F0" w:rsidRPr="00EF6257" w:rsidRDefault="000811F0" w:rsidP="000811F0">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CE71AB">
        <w:rPr>
          <w:szCs w:val="22"/>
        </w:rPr>
        <w:t xml:space="preserve">and where applicable, </w:t>
      </w:r>
      <w:r w:rsidRPr="00CE71AB">
        <w:rPr>
          <w:rFonts w:cstheme="minorBidi"/>
          <w:szCs w:val="28"/>
          <w:lang w:bidi="th-TH"/>
        </w:rPr>
        <w:t>actions taken to eliminate threats or</w:t>
      </w:r>
      <w:r w:rsidRPr="00CE71AB">
        <w:rPr>
          <w:szCs w:val="22"/>
        </w:rPr>
        <w:t xml:space="preserve"> safeguards applied.</w:t>
      </w:r>
      <w:r w:rsidRPr="00EF6257">
        <w:rPr>
          <w:szCs w:val="22"/>
        </w:rPr>
        <w:t xml:space="preserve"> </w:t>
      </w:r>
    </w:p>
    <w:p w14:paraId="6E783AE3" w14:textId="77777777" w:rsidR="000811F0" w:rsidRPr="00EF6257" w:rsidRDefault="000811F0" w:rsidP="000811F0">
      <w:pPr>
        <w:autoSpaceDE w:val="0"/>
        <w:autoSpaceDN w:val="0"/>
        <w:adjustRightInd w:val="0"/>
        <w:jc w:val="both"/>
        <w:rPr>
          <w:szCs w:val="22"/>
        </w:rPr>
      </w:pPr>
    </w:p>
    <w:p w14:paraId="1577F687" w14:textId="77777777" w:rsidR="000811F0" w:rsidRPr="00565D1A" w:rsidRDefault="000811F0" w:rsidP="000811F0">
      <w:pPr>
        <w:autoSpaceDE w:val="0"/>
        <w:autoSpaceDN w:val="0"/>
        <w:adjustRightInd w:val="0"/>
        <w:spacing w:line="240" w:lineRule="atLeast"/>
        <w:jc w:val="both"/>
        <w:rPr>
          <w:rFonts w:cs="Times New Roman"/>
          <w:szCs w:val="22"/>
        </w:rPr>
      </w:pPr>
      <w:r w:rsidRPr="00EF6257">
        <w:rPr>
          <w:szCs w:val="22"/>
        </w:rPr>
        <w:t xml:space="preserve">From the matters communicated with those charged with governance, I determine those matters that were of most significance in the audit of </w:t>
      </w:r>
      <w:r w:rsidRPr="00CE71AB">
        <w:rPr>
          <w:szCs w:val="22"/>
        </w:rPr>
        <w:t>the</w:t>
      </w:r>
      <w:r>
        <w:rPr>
          <w:szCs w:val="22"/>
        </w:rPr>
        <w:t xml:space="preserve"> interim</w:t>
      </w:r>
      <w:r w:rsidRPr="00CE71AB">
        <w:rPr>
          <w:szCs w:val="22"/>
        </w:rPr>
        <w:t xml:space="preserve"> consolidated and the Bank’s financial </w:t>
      </w:r>
      <w:r w:rsidRPr="00EF6257">
        <w:rPr>
          <w:szCs w:val="22"/>
        </w:rPr>
        <w:t>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639476D" w14:textId="77777777" w:rsidR="000811F0" w:rsidRPr="00565D1A" w:rsidRDefault="000811F0" w:rsidP="000811F0">
      <w:pPr>
        <w:autoSpaceDE w:val="0"/>
        <w:autoSpaceDN w:val="0"/>
        <w:adjustRightInd w:val="0"/>
        <w:rPr>
          <w:rFonts w:cs="Times New Roman"/>
          <w:szCs w:val="22"/>
        </w:rPr>
      </w:pPr>
    </w:p>
    <w:p w14:paraId="4E75E4C8" w14:textId="77777777" w:rsidR="000811F0" w:rsidRPr="002F0E16" w:rsidRDefault="000811F0" w:rsidP="000811F0">
      <w:pPr>
        <w:autoSpaceDE w:val="0"/>
        <w:autoSpaceDN w:val="0"/>
        <w:adjustRightInd w:val="0"/>
        <w:rPr>
          <w:b/>
          <w:bCs/>
          <w:szCs w:val="22"/>
        </w:rPr>
      </w:pPr>
      <w:r w:rsidRPr="002F0E16">
        <w:rPr>
          <w:b/>
          <w:bCs/>
          <w:szCs w:val="22"/>
        </w:rPr>
        <w:t>Review Report</w:t>
      </w:r>
    </w:p>
    <w:p w14:paraId="1BD6B1BD" w14:textId="77777777" w:rsidR="000811F0" w:rsidRPr="00565D1A" w:rsidRDefault="000811F0" w:rsidP="000811F0">
      <w:pPr>
        <w:autoSpaceDE w:val="0"/>
        <w:autoSpaceDN w:val="0"/>
        <w:adjustRightInd w:val="0"/>
        <w:rPr>
          <w:rFonts w:cs="Times New Roman"/>
          <w:szCs w:val="22"/>
        </w:rPr>
      </w:pPr>
    </w:p>
    <w:p w14:paraId="166D546A" w14:textId="51BC614D" w:rsidR="000811F0" w:rsidRPr="00565D1A" w:rsidRDefault="000811F0" w:rsidP="000811F0">
      <w:pPr>
        <w:jc w:val="both"/>
        <w:rPr>
          <w:rFonts w:cs="Times New Roman"/>
          <w:szCs w:val="22"/>
        </w:rPr>
      </w:pPr>
      <w:r w:rsidRPr="00565D1A">
        <w:rPr>
          <w:rFonts w:cs="Times New Roman"/>
          <w:szCs w:val="22"/>
        </w:rPr>
        <w:t>I have also reviewed the accompanying interim consolidated and the Bank’s statements of profit or loss and other comprehensive income for the three-month period ended 30 June 202</w:t>
      </w:r>
      <w:r w:rsidR="00426F17">
        <w:rPr>
          <w:rFonts w:cs="Times New Roman"/>
          <w:szCs w:val="22"/>
        </w:rPr>
        <w:t>5</w:t>
      </w:r>
      <w:r w:rsidRPr="00565D1A">
        <w:rPr>
          <w:rFonts w:cs="Times New Roman"/>
          <w:szCs w:val="22"/>
        </w:rPr>
        <w:t xml:space="preserve"> of the Group and the Bank, respectively. Management is responsible for the preparation and presentation of these interim consolidated and the Bank’s statements of profit or loss and other comprehensive income in accordance with </w:t>
      </w:r>
      <w:r w:rsidRPr="00565D1A">
        <w:rPr>
          <w:rFonts w:cs="Times New Roman"/>
          <w:szCs w:val="22"/>
        </w:rPr>
        <w:br/>
        <w:t>Thai Accounting Standard 34, “Interim Financial Reporting” and the regulations of the Bank of Thailand.</w:t>
      </w:r>
      <w:r w:rsidRPr="00565D1A">
        <w:rPr>
          <w:rFonts w:cs="Times New Roman"/>
          <w:szCs w:val="22"/>
        </w:rPr>
        <w:br/>
        <w:t>My responsibility is to express a conclusion on these interim consolidated and the Bank’s statements of profit</w:t>
      </w:r>
    </w:p>
    <w:p w14:paraId="7B4C152F" w14:textId="77777777" w:rsidR="000811F0" w:rsidRPr="00565D1A" w:rsidRDefault="000811F0" w:rsidP="000811F0">
      <w:pPr>
        <w:jc w:val="both"/>
        <w:rPr>
          <w:rFonts w:cs="Times New Roman"/>
          <w:szCs w:val="22"/>
        </w:rPr>
      </w:pPr>
      <w:r w:rsidRPr="00565D1A">
        <w:rPr>
          <w:rFonts w:cs="Times New Roman"/>
          <w:szCs w:val="22"/>
        </w:rPr>
        <w:t>or loss and other comprehensive income based on my review.</w:t>
      </w:r>
    </w:p>
    <w:p w14:paraId="30D5B27F" w14:textId="77777777" w:rsidR="000811F0" w:rsidRPr="00565D1A" w:rsidRDefault="000811F0" w:rsidP="000811F0">
      <w:pPr>
        <w:jc w:val="both"/>
        <w:rPr>
          <w:rFonts w:cs="Times New Roman"/>
          <w:szCs w:val="22"/>
        </w:rPr>
      </w:pPr>
    </w:p>
    <w:p w14:paraId="112D86E2" w14:textId="77777777" w:rsidR="000811F0" w:rsidRPr="00565D1A" w:rsidRDefault="000811F0" w:rsidP="000811F0">
      <w:pPr>
        <w:jc w:val="both"/>
        <w:rPr>
          <w:rFonts w:cs="Times New Roman"/>
          <w:i/>
          <w:iCs/>
          <w:szCs w:val="22"/>
        </w:rPr>
      </w:pPr>
      <w:r w:rsidRPr="00565D1A">
        <w:rPr>
          <w:rFonts w:cs="Times New Roman"/>
          <w:i/>
          <w:iCs/>
          <w:szCs w:val="22"/>
        </w:rPr>
        <w:t>Scope of Review</w:t>
      </w:r>
    </w:p>
    <w:p w14:paraId="1A9C504A" w14:textId="77777777" w:rsidR="000811F0" w:rsidRPr="00565D1A" w:rsidRDefault="000811F0" w:rsidP="000811F0">
      <w:pPr>
        <w:jc w:val="both"/>
        <w:rPr>
          <w:rFonts w:cs="Times New Roman"/>
          <w:szCs w:val="22"/>
        </w:rPr>
      </w:pPr>
    </w:p>
    <w:p w14:paraId="79C0E598" w14:textId="77777777" w:rsidR="000811F0" w:rsidRPr="00565D1A" w:rsidRDefault="000811F0" w:rsidP="000811F0">
      <w:pPr>
        <w:jc w:val="thaiDistribute"/>
        <w:rPr>
          <w:rFonts w:cs="Times New Roman"/>
          <w:szCs w:val="22"/>
        </w:rPr>
      </w:pPr>
      <w:r w:rsidRPr="00565D1A">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7F13C29" w14:textId="77777777" w:rsidR="000811F0" w:rsidRPr="006456CE" w:rsidRDefault="000811F0" w:rsidP="00B021B2">
      <w:pPr>
        <w:autoSpaceDE w:val="0"/>
        <w:autoSpaceDN w:val="0"/>
        <w:adjustRightInd w:val="0"/>
        <w:jc w:val="thaiDistribute"/>
        <w:rPr>
          <w:rFonts w:cs="Times New Roman"/>
          <w:i/>
          <w:iCs/>
          <w:szCs w:val="22"/>
        </w:rPr>
      </w:pPr>
    </w:p>
    <w:p w14:paraId="5ECF7901" w14:textId="77777777" w:rsidR="005166BC" w:rsidRDefault="005166BC" w:rsidP="00FE304D">
      <w:pPr>
        <w:autoSpaceDE w:val="0"/>
        <w:autoSpaceDN w:val="0"/>
        <w:adjustRightInd w:val="0"/>
        <w:spacing w:line="240" w:lineRule="atLeast"/>
        <w:ind w:left="340"/>
        <w:contextualSpacing/>
        <w:jc w:val="both"/>
        <w:rPr>
          <w:rFonts w:eastAsia="Calibri" w:cs="Times New Roman"/>
          <w:szCs w:val="22"/>
          <w:lang w:bidi="th-TH"/>
        </w:rPr>
      </w:pPr>
    </w:p>
    <w:p w14:paraId="0C088DBE" w14:textId="77777777" w:rsidR="000811F0" w:rsidRDefault="000811F0">
      <w:pPr>
        <w:rPr>
          <w:rFonts w:eastAsia="Calibri" w:cs="Times New Roman"/>
          <w:szCs w:val="22"/>
          <w:lang w:bidi="th-TH"/>
        </w:rPr>
      </w:pPr>
      <w:r>
        <w:rPr>
          <w:rFonts w:eastAsia="Calibri" w:cs="Times New Roman"/>
          <w:szCs w:val="22"/>
          <w:lang w:bidi="th-TH"/>
        </w:rPr>
        <w:br w:type="page"/>
      </w:r>
    </w:p>
    <w:p w14:paraId="41977C5A" w14:textId="77777777" w:rsidR="000811F0" w:rsidRPr="00565D1A" w:rsidRDefault="000811F0" w:rsidP="000811F0">
      <w:pPr>
        <w:jc w:val="both"/>
        <w:rPr>
          <w:rFonts w:cs="Times New Roman"/>
          <w:i/>
          <w:iCs/>
          <w:szCs w:val="22"/>
        </w:rPr>
      </w:pPr>
      <w:r w:rsidRPr="00565D1A">
        <w:rPr>
          <w:rFonts w:cs="Times New Roman"/>
          <w:i/>
          <w:iCs/>
          <w:szCs w:val="22"/>
        </w:rPr>
        <w:t xml:space="preserve">Conclusion </w:t>
      </w:r>
    </w:p>
    <w:p w14:paraId="6B8A56D8" w14:textId="77777777" w:rsidR="000811F0" w:rsidRPr="00565D1A" w:rsidRDefault="000811F0" w:rsidP="000811F0">
      <w:pPr>
        <w:jc w:val="both"/>
        <w:rPr>
          <w:rFonts w:cs="Times New Roman"/>
          <w:szCs w:val="22"/>
        </w:rPr>
      </w:pPr>
    </w:p>
    <w:p w14:paraId="3532879E" w14:textId="2C1B58A6" w:rsidR="000811F0" w:rsidRPr="00565D1A" w:rsidRDefault="000811F0" w:rsidP="000811F0">
      <w:pPr>
        <w:jc w:val="both"/>
        <w:rPr>
          <w:rFonts w:cs="Times New Roman"/>
          <w:szCs w:val="22"/>
        </w:rPr>
      </w:pPr>
      <w:r w:rsidRPr="00565D1A">
        <w:rPr>
          <w:rFonts w:cs="Times New Roman"/>
          <w:szCs w:val="22"/>
        </w:rPr>
        <w:t xml:space="preserve">Based on my review, nothing has come to my attention that causes me to believe that the accompanying interim consolidated and the Bank’s statements of profit or loss and other comprehensive income for the </w:t>
      </w:r>
      <w:r w:rsidRPr="00565D1A">
        <w:rPr>
          <w:rFonts w:cs="Times New Roman"/>
          <w:szCs w:val="22"/>
        </w:rPr>
        <w:br/>
        <w:t>three-month period ended 30 June 202</w:t>
      </w:r>
      <w:r>
        <w:rPr>
          <w:rFonts w:cs="Times New Roman"/>
          <w:szCs w:val="22"/>
        </w:rPr>
        <w:t>5</w:t>
      </w:r>
      <w:r w:rsidRPr="00565D1A">
        <w:rPr>
          <w:rFonts w:cs="Times New Roman"/>
          <w:szCs w:val="22"/>
        </w:rPr>
        <w:t xml:space="preserve"> are not prepared, in all material respects, in accordance with Thai Accounting Standard 34, “Interim Financial Reporting” and the regulations of the Bank of Thailand.</w:t>
      </w:r>
    </w:p>
    <w:p w14:paraId="25DA509D" w14:textId="43535BBF" w:rsidR="002251FF" w:rsidRDefault="002251FF" w:rsidP="00B64E03">
      <w:pPr>
        <w:jc w:val="both"/>
        <w:rPr>
          <w:rFonts w:cs="Times New Roman"/>
          <w:szCs w:val="22"/>
        </w:rPr>
      </w:pPr>
    </w:p>
    <w:p w14:paraId="02BD8D27" w14:textId="77777777" w:rsidR="00CE71AB" w:rsidRPr="00CE71AB" w:rsidRDefault="00CE71AB" w:rsidP="00B64E03">
      <w:pPr>
        <w:jc w:val="both"/>
        <w:rPr>
          <w:rFonts w:cs="Times New Roman"/>
          <w:szCs w:val="22"/>
        </w:rPr>
      </w:pPr>
    </w:p>
    <w:p w14:paraId="6FF37784" w14:textId="77777777" w:rsidR="002251FF" w:rsidRDefault="002251FF" w:rsidP="00B64E03">
      <w:pPr>
        <w:jc w:val="both"/>
        <w:rPr>
          <w:rFonts w:cs="Times New Roman"/>
          <w:szCs w:val="28"/>
          <w:lang w:val="en-US" w:bidi="th-TH"/>
        </w:rPr>
      </w:pPr>
    </w:p>
    <w:p w14:paraId="4D42823B" w14:textId="43673164" w:rsidR="00B64E03" w:rsidRDefault="00B64E03" w:rsidP="00B64E03">
      <w:pPr>
        <w:jc w:val="both"/>
        <w:rPr>
          <w:rFonts w:cs="Times New Roman"/>
          <w:szCs w:val="22"/>
        </w:rPr>
      </w:pPr>
    </w:p>
    <w:p w14:paraId="497C5433" w14:textId="77777777" w:rsidR="000811F0" w:rsidRDefault="000811F0" w:rsidP="00B64E03">
      <w:pPr>
        <w:jc w:val="both"/>
        <w:rPr>
          <w:rFonts w:cs="Times New Roman"/>
          <w:szCs w:val="22"/>
        </w:rPr>
      </w:pPr>
    </w:p>
    <w:p w14:paraId="683BD57C" w14:textId="77777777" w:rsidR="000811F0" w:rsidRPr="0012708E" w:rsidRDefault="000811F0" w:rsidP="00B64E03">
      <w:pPr>
        <w:jc w:val="both"/>
        <w:rPr>
          <w:rFonts w:cs="Times New Roman"/>
          <w:szCs w:val="22"/>
        </w:rPr>
      </w:pPr>
    </w:p>
    <w:p w14:paraId="0B8B01AE" w14:textId="29328687" w:rsidR="00B64E03" w:rsidRPr="0012708E" w:rsidRDefault="00B64E03" w:rsidP="00B64E03">
      <w:pPr>
        <w:ind w:right="-43"/>
        <w:jc w:val="both"/>
        <w:rPr>
          <w:rFonts w:cs="Times New Roman"/>
          <w:szCs w:val="22"/>
        </w:rPr>
      </w:pPr>
      <w:r w:rsidRPr="0012708E">
        <w:rPr>
          <w:rFonts w:cs="Times New Roman"/>
          <w:szCs w:val="22"/>
        </w:rPr>
        <w:t>(</w:t>
      </w:r>
      <w:r w:rsidR="003F1A97">
        <w:rPr>
          <w:rFonts w:cs="Times New Roman"/>
          <w:szCs w:val="22"/>
        </w:rPr>
        <w:t>Thitima</w:t>
      </w:r>
      <w:r w:rsidR="004D15F4" w:rsidRPr="0012708E">
        <w:rPr>
          <w:rFonts w:cs="Times New Roman"/>
          <w:szCs w:val="22"/>
        </w:rPr>
        <w:t xml:space="preserve"> </w:t>
      </w:r>
      <w:proofErr w:type="spellStart"/>
      <w:r w:rsidR="003F1A97">
        <w:rPr>
          <w:rFonts w:cs="Times New Roman"/>
          <w:szCs w:val="22"/>
        </w:rPr>
        <w:t>Pongchaiyong</w:t>
      </w:r>
      <w:proofErr w:type="spellEnd"/>
      <w:r w:rsidR="004D15F4" w:rsidRPr="0012708E">
        <w:rPr>
          <w:rFonts w:cs="Times New Roman"/>
          <w:szCs w:val="22"/>
        </w:rPr>
        <w:t>)</w:t>
      </w:r>
    </w:p>
    <w:p w14:paraId="6ECC276E" w14:textId="77777777" w:rsidR="00B64E03" w:rsidRPr="0012708E" w:rsidRDefault="00B64E03" w:rsidP="00B64E03">
      <w:pPr>
        <w:jc w:val="both"/>
        <w:rPr>
          <w:rFonts w:cs="Times New Roman"/>
          <w:szCs w:val="22"/>
        </w:rPr>
      </w:pPr>
      <w:r w:rsidRPr="0012708E">
        <w:rPr>
          <w:rFonts w:cs="Times New Roman"/>
          <w:szCs w:val="22"/>
        </w:rPr>
        <w:t>Certified Public Accountant</w:t>
      </w:r>
    </w:p>
    <w:p w14:paraId="2911A225" w14:textId="7B1A15AA" w:rsidR="00B64E03" w:rsidRPr="0012708E" w:rsidRDefault="00B64E03" w:rsidP="00B64E03">
      <w:pPr>
        <w:jc w:val="both"/>
        <w:rPr>
          <w:rFonts w:cs="Times New Roman"/>
          <w:szCs w:val="22"/>
        </w:rPr>
      </w:pPr>
      <w:r w:rsidRPr="0012708E">
        <w:rPr>
          <w:rFonts w:cs="Times New Roman"/>
          <w:szCs w:val="22"/>
        </w:rPr>
        <w:t xml:space="preserve">Registration No. </w:t>
      </w:r>
      <w:r w:rsidR="003F1A97">
        <w:rPr>
          <w:rFonts w:cs="Times New Roman"/>
          <w:szCs w:val="22"/>
        </w:rPr>
        <w:t>10728</w:t>
      </w:r>
    </w:p>
    <w:p w14:paraId="24863099" w14:textId="77777777" w:rsidR="00B64E03" w:rsidRPr="0012708E" w:rsidRDefault="00B64E03" w:rsidP="00B64E03">
      <w:pPr>
        <w:jc w:val="both"/>
        <w:rPr>
          <w:rFonts w:cs="Times New Roman"/>
          <w:szCs w:val="22"/>
        </w:rPr>
      </w:pPr>
    </w:p>
    <w:p w14:paraId="4B03182D" w14:textId="77777777" w:rsidR="00B64E03" w:rsidRPr="0012708E" w:rsidRDefault="00B64E03" w:rsidP="00B64E03">
      <w:pPr>
        <w:jc w:val="both"/>
        <w:rPr>
          <w:rFonts w:cs="Times New Roman"/>
          <w:szCs w:val="22"/>
        </w:rPr>
      </w:pPr>
    </w:p>
    <w:p w14:paraId="50C351D6" w14:textId="77777777" w:rsidR="00B64E03" w:rsidRPr="0012708E" w:rsidRDefault="00B64E03" w:rsidP="00B64E03">
      <w:pPr>
        <w:jc w:val="both"/>
        <w:rPr>
          <w:rFonts w:cs="Times New Roman"/>
          <w:szCs w:val="22"/>
        </w:rPr>
      </w:pPr>
      <w:r w:rsidRPr="0012708E">
        <w:rPr>
          <w:rFonts w:cs="Times New Roman"/>
          <w:szCs w:val="22"/>
        </w:rPr>
        <w:t xml:space="preserve">KPMG </w:t>
      </w:r>
      <w:proofErr w:type="spellStart"/>
      <w:r w:rsidRPr="0012708E">
        <w:rPr>
          <w:rFonts w:cs="Times New Roman"/>
          <w:szCs w:val="22"/>
        </w:rPr>
        <w:t>Phoomchai</w:t>
      </w:r>
      <w:proofErr w:type="spellEnd"/>
      <w:r w:rsidRPr="0012708E">
        <w:rPr>
          <w:rFonts w:cs="Times New Roman"/>
          <w:szCs w:val="22"/>
        </w:rPr>
        <w:t xml:space="preserve"> Audit Ltd.</w:t>
      </w:r>
    </w:p>
    <w:p w14:paraId="70275043" w14:textId="77777777" w:rsidR="00B64E03" w:rsidRPr="00694EE2" w:rsidRDefault="00B64E03" w:rsidP="00B64E03">
      <w:pPr>
        <w:jc w:val="both"/>
        <w:rPr>
          <w:rFonts w:cs="Times New Roman"/>
          <w:szCs w:val="22"/>
        </w:rPr>
      </w:pPr>
      <w:r w:rsidRPr="0012708E">
        <w:rPr>
          <w:rFonts w:cs="Times New Roman"/>
          <w:szCs w:val="22"/>
        </w:rPr>
        <w:t>Bangkok</w:t>
      </w:r>
    </w:p>
    <w:p w14:paraId="0533D2E5" w14:textId="03D6DD8D" w:rsidR="00694EE2" w:rsidRPr="00694EE2" w:rsidRDefault="00694EE2" w:rsidP="00B64E03">
      <w:pPr>
        <w:jc w:val="both"/>
        <w:rPr>
          <w:rFonts w:cs="Times New Roman"/>
          <w:szCs w:val="22"/>
        </w:rPr>
      </w:pPr>
      <w:r w:rsidRPr="00694EE2">
        <w:rPr>
          <w:rFonts w:cs="Times New Roman" w:hint="cs"/>
          <w:szCs w:val="22"/>
          <w:cs/>
          <w:lang w:bidi="th-TH"/>
        </w:rPr>
        <w:t xml:space="preserve">26 </w:t>
      </w:r>
      <w:r w:rsidRPr="00694EE2">
        <w:rPr>
          <w:rFonts w:cs="Times New Roman"/>
          <w:szCs w:val="22"/>
        </w:rPr>
        <w:t>August 2025</w:t>
      </w:r>
    </w:p>
    <w:p w14:paraId="7F63D6D7" w14:textId="77777777" w:rsidR="00DF1330" w:rsidRPr="005271AD" w:rsidRDefault="00DF1330" w:rsidP="005748C7">
      <w:pPr>
        <w:rPr>
          <w:rFonts w:cstheme="minorBidi"/>
          <w:b/>
          <w:bCs/>
          <w:sz w:val="28"/>
          <w:szCs w:val="35"/>
          <w:lang w:bidi="th-TH"/>
        </w:rPr>
      </w:pPr>
    </w:p>
    <w:sectPr w:rsidR="00DF1330" w:rsidRPr="005271AD" w:rsidSect="00D03227">
      <w:headerReference w:type="default" r:id="rId16"/>
      <w:footerReference w:type="default" r:id="rId17"/>
      <w:headerReference w:type="first" r:id="rId18"/>
      <w:footerReference w:type="first" r:id="rId19"/>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8753" w14:textId="77777777" w:rsidR="00542935" w:rsidRDefault="00542935">
      <w:r>
        <w:separator/>
      </w:r>
    </w:p>
  </w:endnote>
  <w:endnote w:type="continuationSeparator" w:id="0">
    <w:p w14:paraId="0CD2F0D0" w14:textId="77777777" w:rsidR="00542935" w:rsidRDefault="00542935">
      <w:r>
        <w:continuationSeparator/>
      </w:r>
    </w:p>
  </w:endnote>
  <w:endnote w:type="continuationNotice" w:id="1">
    <w:p w14:paraId="59F80387" w14:textId="77777777" w:rsidR="00542935" w:rsidRDefault="00542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D446F" w14:textId="77777777" w:rsidR="002247BB" w:rsidRDefault="002247BB" w:rsidP="000C188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4EC712DE" w14:textId="77777777" w:rsidR="002247BB" w:rsidRDefault="002247BB" w:rsidP="00A21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2A49B" w14:textId="023EF1B2"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EC17D24" w14:textId="267BCF95" w:rsidR="002247BB" w:rsidRPr="007103D1" w:rsidRDefault="002247BB">
    <w:pPr>
      <w:pStyle w:val="Footer"/>
      <w:rPr>
        <w:i/>
        <w:iCs/>
        <w:sz w:val="22"/>
        <w:szCs w:val="22"/>
      </w:rPr>
    </w:pPr>
    <w:r>
      <w:rPr>
        <w:i/>
        <w:iCs/>
        <w:noProof/>
        <w:sz w:val="22"/>
        <w:szCs w:val="22"/>
      </w:rPr>
      <w:fldChar w:fldCharType="begin"/>
    </w:r>
    <w:r>
      <w:rPr>
        <w:i/>
        <w:iCs/>
        <w:noProof/>
        <w:sz w:val="22"/>
        <w:szCs w:val="22"/>
      </w:rPr>
      <w:instrText xml:space="preserve"> FILENAME   \* MERGEFORMAT </w:instrText>
    </w:r>
    <w:r>
      <w:rPr>
        <w:i/>
        <w:iCs/>
        <w:noProof/>
        <w:sz w:val="22"/>
        <w:szCs w:val="22"/>
      </w:rPr>
      <w:fldChar w:fldCharType="separate"/>
    </w:r>
    <w:r w:rsidR="00123BFD">
      <w:rPr>
        <w:i/>
        <w:iCs/>
        <w:noProof/>
        <w:sz w:val="22"/>
        <w:szCs w:val="22"/>
      </w:rPr>
      <w:t>CREDITe1-Q2'25-set</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D3F3" w14:textId="77777777" w:rsidR="00123BFD" w:rsidRDefault="00123BF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2F293" w14:textId="77777777" w:rsidR="00CC24E0" w:rsidRDefault="00CC24E0"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93</w:t>
    </w:r>
    <w:r>
      <w:rPr>
        <w:rStyle w:val="PageNumber"/>
      </w:rPr>
      <w:fldChar w:fldCharType="end"/>
    </w:r>
  </w:p>
  <w:p w14:paraId="1C20E193" w14:textId="77777777" w:rsidR="00CC24E0" w:rsidRPr="00123BFD" w:rsidRDefault="00CC24E0" w:rsidP="00551B49">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2B95" w14:textId="13D573FF" w:rsidR="00654B7C" w:rsidRPr="00131A0D" w:rsidRDefault="00654B7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3CA6" w14:textId="77777777" w:rsidR="00542935" w:rsidRDefault="00542935">
      <w:r>
        <w:separator/>
      </w:r>
    </w:p>
  </w:footnote>
  <w:footnote w:type="continuationSeparator" w:id="0">
    <w:p w14:paraId="29839E24" w14:textId="77777777" w:rsidR="00542935" w:rsidRDefault="00542935">
      <w:r>
        <w:continuationSeparator/>
      </w:r>
    </w:p>
  </w:footnote>
  <w:footnote w:type="continuationNotice" w:id="1">
    <w:p w14:paraId="4BBCA025" w14:textId="77777777" w:rsidR="00542935" w:rsidRDefault="005429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0C65" w14:textId="77777777" w:rsidR="00123BFD" w:rsidRDefault="00123B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B446" w14:textId="48E7F56A" w:rsidR="005271AD" w:rsidRDefault="005271AD" w:rsidP="000D3C86">
    <w:pPr>
      <w:pStyle w:val="Header"/>
      <w:spacing w:line="240" w:lineRule="atLeast"/>
      <w:jc w:val="left"/>
      <w:rPr>
        <w:sz w:val="28"/>
        <w:szCs w:val="28"/>
      </w:rPr>
    </w:pPr>
  </w:p>
  <w:p w14:paraId="05BECE5C" w14:textId="03FF53A7" w:rsidR="005271AD" w:rsidRDefault="005271AD" w:rsidP="000D3C86">
    <w:pPr>
      <w:pStyle w:val="Header"/>
      <w:spacing w:line="240" w:lineRule="atLeast"/>
      <w:jc w:val="left"/>
      <w:rPr>
        <w:sz w:val="28"/>
        <w:szCs w:val="28"/>
      </w:rPr>
    </w:pPr>
  </w:p>
  <w:p w14:paraId="7538D1EE" w14:textId="1FDA945E" w:rsidR="005271AD" w:rsidRDefault="005271AD" w:rsidP="000D3C86">
    <w:pPr>
      <w:pStyle w:val="Header"/>
      <w:spacing w:line="240" w:lineRule="atLeast"/>
      <w:jc w:val="left"/>
      <w:rPr>
        <w:sz w:val="28"/>
        <w:szCs w:val="28"/>
      </w:rPr>
    </w:pPr>
  </w:p>
  <w:p w14:paraId="1F7AAC32" w14:textId="402CD008" w:rsidR="005271AD" w:rsidRDefault="005271AD" w:rsidP="000D3C86">
    <w:pPr>
      <w:pStyle w:val="Header"/>
      <w:spacing w:line="240" w:lineRule="atLeast"/>
      <w:jc w:val="left"/>
      <w:rPr>
        <w:sz w:val="28"/>
        <w:szCs w:val="28"/>
      </w:rPr>
    </w:pPr>
  </w:p>
  <w:p w14:paraId="1235A2E4" w14:textId="77777777" w:rsidR="005271AD" w:rsidRPr="00895CBE" w:rsidRDefault="005271AD" w:rsidP="000D3C86">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CB63" w14:textId="261D38C4" w:rsidR="005271AD" w:rsidRPr="005271AD" w:rsidRDefault="005271AD" w:rsidP="005271AD">
    <w:pPr>
      <w:pStyle w:val="Header"/>
      <w:spacing w:line="240" w:lineRule="atLeast"/>
      <w:jc w:val="left"/>
      <w:rPr>
        <w:rFonts w:cs="Times New Roman"/>
        <w:i w:val="0"/>
        <w:iCs/>
        <w:sz w:val="28"/>
        <w:szCs w:val="28"/>
      </w:rPr>
    </w:pPr>
  </w:p>
  <w:p w14:paraId="4A178714" w14:textId="57741B80" w:rsidR="005271AD" w:rsidRPr="005271AD" w:rsidRDefault="005271AD" w:rsidP="005271AD">
    <w:pPr>
      <w:pStyle w:val="Header"/>
      <w:spacing w:line="240" w:lineRule="atLeast"/>
      <w:jc w:val="left"/>
      <w:rPr>
        <w:rFonts w:cs="Times New Roman"/>
        <w:i w:val="0"/>
        <w:iCs/>
        <w:sz w:val="28"/>
        <w:szCs w:val="28"/>
      </w:rPr>
    </w:pPr>
  </w:p>
  <w:p w14:paraId="1C4FDAA3" w14:textId="3E837096" w:rsidR="005271AD" w:rsidRPr="005271AD" w:rsidRDefault="005271AD" w:rsidP="005271AD">
    <w:pPr>
      <w:pStyle w:val="Header"/>
      <w:spacing w:line="240" w:lineRule="atLeast"/>
      <w:jc w:val="left"/>
      <w:rPr>
        <w:rFonts w:cs="Times New Roman"/>
        <w:i w:val="0"/>
        <w:iCs/>
        <w:sz w:val="28"/>
        <w:szCs w:val="28"/>
      </w:rPr>
    </w:pPr>
  </w:p>
  <w:p w14:paraId="53830E5F" w14:textId="65CB3138" w:rsidR="005271AD" w:rsidRPr="005271AD" w:rsidRDefault="005271AD" w:rsidP="005271AD">
    <w:pPr>
      <w:pStyle w:val="Header"/>
      <w:spacing w:line="240" w:lineRule="atLeast"/>
      <w:jc w:val="left"/>
      <w:rPr>
        <w:rFonts w:cs="Times New Roman"/>
        <w:i w:val="0"/>
        <w:iCs/>
        <w:sz w:val="28"/>
        <w:szCs w:val="28"/>
      </w:rPr>
    </w:pPr>
  </w:p>
  <w:p w14:paraId="3F2C21F6" w14:textId="1B1FB46F" w:rsidR="005271AD" w:rsidRPr="005271AD" w:rsidRDefault="005271AD" w:rsidP="005271AD">
    <w:pPr>
      <w:pStyle w:val="Header"/>
      <w:spacing w:line="240" w:lineRule="atLeast"/>
      <w:jc w:val="left"/>
      <w:rPr>
        <w:rFonts w:cs="Times New Roman"/>
        <w:i w:val="0"/>
        <w:iCs/>
        <w:sz w:val="28"/>
        <w:szCs w:val="28"/>
      </w:rPr>
    </w:pPr>
  </w:p>
  <w:p w14:paraId="2A59C68A" w14:textId="51226929" w:rsidR="005271AD" w:rsidRPr="005271AD" w:rsidRDefault="005271AD" w:rsidP="005271AD">
    <w:pPr>
      <w:pStyle w:val="Header"/>
      <w:spacing w:line="240" w:lineRule="atLeast"/>
      <w:jc w:val="left"/>
      <w:rPr>
        <w:rFonts w:cs="Times New Roman"/>
        <w:i w:val="0"/>
        <w:iCs/>
        <w:sz w:val="28"/>
        <w:szCs w:val="28"/>
      </w:rPr>
    </w:pPr>
  </w:p>
  <w:p w14:paraId="3029193F" w14:textId="33BA4713" w:rsidR="005271AD" w:rsidRPr="005271AD" w:rsidRDefault="005271AD" w:rsidP="005271AD">
    <w:pPr>
      <w:pStyle w:val="Header"/>
      <w:spacing w:line="240" w:lineRule="atLeast"/>
      <w:jc w:val="left"/>
      <w:rPr>
        <w:rFonts w:cs="Times New Roman"/>
        <w:i w:val="0"/>
        <w:iCs/>
        <w:sz w:val="28"/>
        <w:szCs w:val="28"/>
      </w:rPr>
    </w:pPr>
  </w:p>
  <w:p w14:paraId="0C457ECB" w14:textId="611DF1E2" w:rsidR="005271AD" w:rsidRPr="005271AD" w:rsidRDefault="005271AD" w:rsidP="005271AD">
    <w:pPr>
      <w:pStyle w:val="Header"/>
      <w:spacing w:line="240" w:lineRule="atLeast"/>
      <w:jc w:val="left"/>
      <w:rPr>
        <w:rFonts w:cs="Times New Roman"/>
        <w:i w:val="0"/>
        <w:iCs/>
        <w:sz w:val="28"/>
        <w:szCs w:val="28"/>
      </w:rPr>
    </w:pPr>
  </w:p>
  <w:p w14:paraId="54D55786" w14:textId="178B8327" w:rsidR="005271AD" w:rsidRPr="005271AD" w:rsidRDefault="005271AD" w:rsidP="005271AD">
    <w:pPr>
      <w:pStyle w:val="Header"/>
      <w:spacing w:line="240" w:lineRule="atLeast"/>
      <w:jc w:val="left"/>
      <w:rPr>
        <w:rFonts w:cs="Times New Roman"/>
        <w:i w:val="0"/>
        <w:iCs/>
        <w:sz w:val="28"/>
        <w:szCs w:val="28"/>
      </w:rPr>
    </w:pPr>
  </w:p>
  <w:p w14:paraId="4B9F31F6" w14:textId="354C94FE" w:rsidR="005271AD" w:rsidRPr="005271AD" w:rsidRDefault="005271AD" w:rsidP="005271AD">
    <w:pPr>
      <w:pStyle w:val="Header"/>
      <w:spacing w:line="240" w:lineRule="atLeast"/>
      <w:jc w:val="left"/>
      <w:rPr>
        <w:rFonts w:cs="Times New Roman"/>
        <w:i w:val="0"/>
        <w:iCs/>
        <w:sz w:val="28"/>
        <w:szCs w:val="28"/>
      </w:rPr>
    </w:pPr>
  </w:p>
  <w:p w14:paraId="55FC99F5" w14:textId="3DE5D0FA" w:rsidR="005271AD" w:rsidRDefault="005271AD" w:rsidP="005271AD">
    <w:pPr>
      <w:pStyle w:val="Header"/>
      <w:spacing w:line="240" w:lineRule="atLeast"/>
      <w:jc w:val="left"/>
      <w:rPr>
        <w:rFonts w:cs="Times New Roman"/>
        <w:i w:val="0"/>
        <w:iCs/>
        <w:sz w:val="28"/>
        <w:szCs w:val="28"/>
      </w:rPr>
    </w:pPr>
  </w:p>
  <w:p w14:paraId="348ED7E5" w14:textId="77777777" w:rsidR="005271AD" w:rsidRPr="005271AD" w:rsidRDefault="005271AD" w:rsidP="005271AD">
    <w:pPr>
      <w:pStyle w:val="Header"/>
      <w:spacing w:line="240" w:lineRule="atLeast"/>
      <w:jc w:val="left"/>
      <w:rPr>
        <w:rFonts w:cs="Times New Roman"/>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B24B2" w14:textId="77777777" w:rsidR="00654B7C" w:rsidRDefault="00654B7C" w:rsidP="0083673B">
    <w:pPr>
      <w:pStyle w:val="acctmainheading"/>
      <w:spacing w:after="0" w:line="240" w:lineRule="atLeast"/>
      <w:ind w:right="-533"/>
      <w:rPr>
        <w:rFonts w:cs="Times New Roman"/>
        <w:sz w:val="24"/>
        <w:szCs w:val="24"/>
      </w:rPr>
    </w:pPr>
  </w:p>
  <w:p w14:paraId="02EB7A5D" w14:textId="77777777" w:rsidR="00654B7C" w:rsidRDefault="00654B7C" w:rsidP="00161F28">
    <w:pPr>
      <w:pStyle w:val="Header"/>
      <w:spacing w:line="240" w:lineRule="atLeast"/>
      <w:jc w:val="left"/>
      <w:rPr>
        <w:b/>
        <w:bCs/>
        <w:i w:val="0"/>
        <w:iCs/>
        <w:sz w:val="24"/>
        <w:szCs w:val="24"/>
      </w:rPr>
    </w:pPr>
  </w:p>
  <w:p w14:paraId="2B338F28" w14:textId="77777777" w:rsidR="00D03227" w:rsidRDefault="00D03227" w:rsidP="00161F28">
    <w:pPr>
      <w:pStyle w:val="Header"/>
      <w:spacing w:line="240" w:lineRule="atLeast"/>
      <w:jc w:val="left"/>
      <w:rPr>
        <w:b/>
        <w:bCs/>
        <w:i w:val="0"/>
        <w:iCs/>
        <w:sz w:val="24"/>
        <w:szCs w:val="24"/>
      </w:rPr>
    </w:pPr>
  </w:p>
  <w:p w14:paraId="65044761" w14:textId="77777777" w:rsidR="00D03227" w:rsidRDefault="00D03227" w:rsidP="00161F28">
    <w:pPr>
      <w:pStyle w:val="Header"/>
      <w:spacing w:line="240" w:lineRule="atLeast"/>
      <w:jc w:val="left"/>
      <w:rPr>
        <w:b/>
        <w:bCs/>
        <w:i w:val="0"/>
        <w:iCs/>
        <w:sz w:val="24"/>
        <w:szCs w:val="24"/>
      </w:rPr>
    </w:pPr>
  </w:p>
  <w:p w14:paraId="785E7135" w14:textId="77777777" w:rsidR="00D03227" w:rsidRPr="005A5753" w:rsidRDefault="00D03227" w:rsidP="00161F28">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2B991" w14:textId="77777777" w:rsidR="00654B7C" w:rsidRPr="00330575" w:rsidRDefault="00654B7C" w:rsidP="0044620F">
    <w:pPr>
      <w:pStyle w:val="acctmainheading"/>
      <w:spacing w:after="0" w:line="240" w:lineRule="atLeast"/>
      <w:ind w:right="-533"/>
      <w:rPr>
        <w:rFonts w:cs="Times New Roman"/>
        <w:b w:val="0"/>
        <w:bCs/>
        <w:szCs w:val="28"/>
      </w:rPr>
    </w:pPr>
  </w:p>
  <w:p w14:paraId="17C323E0" w14:textId="77777777" w:rsidR="00D03227" w:rsidRPr="00330575" w:rsidRDefault="00D03227" w:rsidP="0044620F">
    <w:pPr>
      <w:pStyle w:val="acctmainheading"/>
      <w:spacing w:after="0" w:line="240" w:lineRule="atLeast"/>
      <w:ind w:right="-533"/>
      <w:rPr>
        <w:rFonts w:cs="Times New Roman"/>
        <w:b w:val="0"/>
        <w:bCs/>
        <w:szCs w:val="28"/>
      </w:rPr>
    </w:pPr>
  </w:p>
  <w:p w14:paraId="3027401A" w14:textId="77777777" w:rsidR="00D03227" w:rsidRPr="00330575" w:rsidRDefault="00D03227" w:rsidP="0044620F">
    <w:pPr>
      <w:pStyle w:val="acctmainheading"/>
      <w:spacing w:after="0" w:line="240" w:lineRule="atLeast"/>
      <w:ind w:right="-533"/>
      <w:rPr>
        <w:rFonts w:cs="Times New Roman"/>
        <w:b w:val="0"/>
        <w:bCs/>
        <w:szCs w:val="28"/>
      </w:rPr>
    </w:pPr>
  </w:p>
  <w:p w14:paraId="7111F94F" w14:textId="77777777" w:rsidR="00D03227" w:rsidRPr="00330575" w:rsidRDefault="00D03227" w:rsidP="0044620F">
    <w:pPr>
      <w:pStyle w:val="acctmainheading"/>
      <w:spacing w:after="0" w:line="240" w:lineRule="atLeast"/>
      <w:ind w:right="-533"/>
      <w:rPr>
        <w:rFonts w:cs="Times New Roman"/>
        <w:b w:val="0"/>
        <w:bCs/>
        <w:szCs w:val="28"/>
      </w:rPr>
    </w:pPr>
  </w:p>
  <w:p w14:paraId="71C8DE41" w14:textId="77777777" w:rsidR="00D03227" w:rsidRPr="00330575" w:rsidRDefault="00D03227" w:rsidP="0044620F">
    <w:pPr>
      <w:pStyle w:val="acctmainheading"/>
      <w:spacing w:after="0" w:line="240" w:lineRule="atLeast"/>
      <w:ind w:right="-533"/>
      <w:rPr>
        <w:rFonts w:cs="Times New Roman"/>
        <w:b w:val="0"/>
        <w:bCs/>
        <w:szCs w:val="28"/>
      </w:rPr>
    </w:pPr>
  </w:p>
  <w:p w14:paraId="15614E8A" w14:textId="77777777" w:rsidR="00D03227" w:rsidRPr="00330575" w:rsidRDefault="00D03227" w:rsidP="0044620F">
    <w:pPr>
      <w:pStyle w:val="acctmainheading"/>
      <w:spacing w:after="0" w:line="240" w:lineRule="atLeast"/>
      <w:ind w:right="-533"/>
      <w:rPr>
        <w:rFonts w:cs="Times New Roman"/>
        <w:b w:val="0"/>
        <w:bCs/>
        <w:szCs w:val="28"/>
      </w:rPr>
    </w:pPr>
  </w:p>
  <w:p w14:paraId="3B6D5B71" w14:textId="77777777" w:rsidR="00D03227" w:rsidRPr="00330575" w:rsidRDefault="00D03227" w:rsidP="0044620F">
    <w:pPr>
      <w:pStyle w:val="acctmainheading"/>
      <w:spacing w:after="0" w:line="240" w:lineRule="atLeast"/>
      <w:ind w:right="-533"/>
      <w:rPr>
        <w:rFonts w:cs="Times New Roman"/>
        <w:b w:val="0"/>
        <w:bCs/>
        <w:szCs w:val="28"/>
      </w:rPr>
    </w:pPr>
  </w:p>
  <w:p w14:paraId="28FE8B8C" w14:textId="77777777" w:rsidR="00D03227" w:rsidRPr="00330575" w:rsidRDefault="00D03227" w:rsidP="0044620F">
    <w:pPr>
      <w:pStyle w:val="acctmainheading"/>
      <w:spacing w:after="0" w:line="240" w:lineRule="atLeast"/>
      <w:ind w:right="-533"/>
      <w:rPr>
        <w:rFonts w:cs="Times New Roman"/>
        <w:b w:val="0"/>
        <w:bCs/>
        <w:szCs w:val="28"/>
      </w:rPr>
    </w:pPr>
  </w:p>
  <w:p w14:paraId="4B52E37F" w14:textId="77777777" w:rsidR="00D03227" w:rsidRPr="00330575" w:rsidRDefault="00D03227" w:rsidP="0044620F">
    <w:pPr>
      <w:pStyle w:val="acctmainheading"/>
      <w:spacing w:after="0" w:line="240" w:lineRule="atLeast"/>
      <w:ind w:right="-533"/>
      <w:rPr>
        <w:rFonts w:cs="Times New Roman"/>
        <w:b w:val="0"/>
        <w:bCs/>
        <w:szCs w:val="28"/>
      </w:rPr>
    </w:pPr>
  </w:p>
  <w:p w14:paraId="40B5B07D" w14:textId="77777777" w:rsidR="00654B7C" w:rsidRDefault="00654B7C" w:rsidP="0044620F">
    <w:pPr>
      <w:pStyle w:val="acctmainheading"/>
      <w:spacing w:after="0" w:line="240" w:lineRule="atLeast"/>
      <w:ind w:right="-535"/>
      <w:rPr>
        <w:rFonts w:cs="Times New Roman"/>
        <w:b w:val="0"/>
        <w:bCs/>
        <w:szCs w:val="28"/>
      </w:rPr>
    </w:pPr>
  </w:p>
  <w:p w14:paraId="5E8A71D8" w14:textId="77777777" w:rsidR="00330575" w:rsidRDefault="00330575" w:rsidP="0044620F">
    <w:pPr>
      <w:pStyle w:val="acctmainheading"/>
      <w:spacing w:after="0" w:line="240" w:lineRule="atLeast"/>
      <w:ind w:right="-535"/>
      <w:rPr>
        <w:rFonts w:cs="Times New Roman"/>
        <w:b w:val="0"/>
        <w:bCs/>
        <w:szCs w:val="28"/>
      </w:rPr>
    </w:pPr>
  </w:p>
  <w:p w14:paraId="71EFA29B" w14:textId="77777777" w:rsidR="00330575" w:rsidRDefault="00330575" w:rsidP="0044620F">
    <w:pPr>
      <w:pStyle w:val="acctmainheading"/>
      <w:spacing w:after="0" w:line="240" w:lineRule="atLeast"/>
      <w:ind w:right="-535"/>
      <w:rPr>
        <w:rFonts w:cs="Times New Roman"/>
        <w:b w:val="0"/>
        <w:bCs/>
        <w:szCs w:val="28"/>
      </w:rPr>
    </w:pPr>
  </w:p>
  <w:p w14:paraId="161E804B" w14:textId="77777777" w:rsidR="00330575" w:rsidRPr="00330575" w:rsidRDefault="00330575" w:rsidP="0044620F">
    <w:pPr>
      <w:pStyle w:val="acctmainheading"/>
      <w:spacing w:after="0" w:line="240" w:lineRule="atLeast"/>
      <w:ind w:right="-535"/>
      <w:rPr>
        <w:rFonts w:cs="Times New Roman"/>
        <w:b w:val="0"/>
        <w:bCs/>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0B171969"/>
    <w:multiLevelType w:val="hybridMultilevel"/>
    <w:tmpl w:val="8AB60278"/>
    <w:lvl w:ilvl="0" w:tplc="0000000F">
      <w:start w:val="31"/>
      <w:numFmt w:val="bullet"/>
      <w:lvlText w:val="-"/>
      <w:lvlJc w:val="left"/>
      <w:pPr>
        <w:ind w:left="900" w:hanging="360"/>
      </w:pPr>
      <w:rPr>
        <w:rFonts w:ascii="Times New Roman" w:hAnsi="Times New Roman" w:cs="Courier New" w:hint="default"/>
        <w:sz w:val="1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6"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0" w15:restartNumberingAfterBreak="0">
    <w:nsid w:val="29642397"/>
    <w:multiLevelType w:val="hybridMultilevel"/>
    <w:tmpl w:val="33A6ED06"/>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6FD5149"/>
    <w:multiLevelType w:val="hybridMultilevel"/>
    <w:tmpl w:val="C1E4BE80"/>
    <w:lvl w:ilvl="0" w:tplc="E25A1EB4">
      <w:start w:val="1"/>
      <w:numFmt w:val="decimal"/>
      <w:lvlText w:val="(%1)"/>
      <w:lvlJc w:val="left"/>
      <w:pPr>
        <w:ind w:left="922" w:hanging="360"/>
      </w:pPr>
      <w:rPr>
        <w:rFonts w:hint="default"/>
        <w:i w:val="0"/>
        <w:iCs w:val="0"/>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6"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5131E1"/>
    <w:multiLevelType w:val="hybridMultilevel"/>
    <w:tmpl w:val="398AD28C"/>
    <w:lvl w:ilvl="0" w:tplc="04090001">
      <w:start w:val="1"/>
      <w:numFmt w:val="bullet"/>
      <w:lvlText w:val=""/>
      <w:lvlJc w:val="left"/>
      <w:pPr>
        <w:ind w:left="720" w:hanging="360"/>
      </w:pPr>
      <w:rPr>
        <w:rFonts w:ascii="Symbol" w:hAnsi="Symbol"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4"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6" w15:restartNumberingAfterBreak="0">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7" w15:restartNumberingAfterBreak="0">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50762675">
    <w:abstractNumId w:val="2"/>
  </w:num>
  <w:num w:numId="2" w16cid:durableId="1590964758">
    <w:abstractNumId w:val="1"/>
  </w:num>
  <w:num w:numId="3" w16cid:durableId="414741843">
    <w:abstractNumId w:val="18"/>
  </w:num>
  <w:num w:numId="4" w16cid:durableId="768089074">
    <w:abstractNumId w:val="21"/>
  </w:num>
  <w:num w:numId="5" w16cid:durableId="1243877460">
    <w:abstractNumId w:val="17"/>
  </w:num>
  <w:num w:numId="6" w16cid:durableId="435104574">
    <w:abstractNumId w:val="38"/>
  </w:num>
  <w:num w:numId="7" w16cid:durableId="1391417115">
    <w:abstractNumId w:val="32"/>
  </w:num>
  <w:num w:numId="8" w16cid:durableId="943659197">
    <w:abstractNumId w:val="31"/>
  </w:num>
  <w:num w:numId="9" w16cid:durableId="1035081230">
    <w:abstractNumId w:val="41"/>
  </w:num>
  <w:num w:numId="10" w16cid:durableId="68238426">
    <w:abstractNumId w:val="16"/>
  </w:num>
  <w:num w:numId="11" w16cid:durableId="996884867">
    <w:abstractNumId w:val="35"/>
  </w:num>
  <w:num w:numId="12" w16cid:durableId="977344373">
    <w:abstractNumId w:val="42"/>
  </w:num>
  <w:num w:numId="13" w16cid:durableId="746659534">
    <w:abstractNumId w:val="13"/>
  </w:num>
  <w:num w:numId="14" w16cid:durableId="748042728">
    <w:abstractNumId w:val="40"/>
  </w:num>
  <w:num w:numId="15" w16cid:durableId="1479763728">
    <w:abstractNumId w:val="36"/>
  </w:num>
  <w:num w:numId="16" w16cid:durableId="1301181444">
    <w:abstractNumId w:val="27"/>
  </w:num>
  <w:num w:numId="17" w16cid:durableId="1712224527">
    <w:abstractNumId w:val="47"/>
  </w:num>
  <w:num w:numId="18" w16cid:durableId="1761291517">
    <w:abstractNumId w:val="7"/>
  </w:num>
  <w:num w:numId="19" w16cid:durableId="1618289106">
    <w:abstractNumId w:val="26"/>
  </w:num>
  <w:num w:numId="20" w16cid:durableId="223762280">
    <w:abstractNumId w:val="0"/>
  </w:num>
  <w:num w:numId="21" w16cid:durableId="721951041">
    <w:abstractNumId w:val="22"/>
  </w:num>
  <w:num w:numId="22" w16cid:durableId="2014796651">
    <w:abstractNumId w:val="29"/>
  </w:num>
  <w:num w:numId="23" w16cid:durableId="1873877759">
    <w:abstractNumId w:val="30"/>
  </w:num>
  <w:num w:numId="24" w16cid:durableId="1788499052">
    <w:abstractNumId w:val="9"/>
  </w:num>
  <w:num w:numId="25" w16cid:durableId="1104613625">
    <w:abstractNumId w:val="28"/>
  </w:num>
  <w:num w:numId="26" w16cid:durableId="2122647718">
    <w:abstractNumId w:val="19"/>
  </w:num>
  <w:num w:numId="27" w16cid:durableId="2055497077">
    <w:abstractNumId w:val="48"/>
  </w:num>
  <w:num w:numId="28" w16cid:durableId="408309097">
    <w:abstractNumId w:val="44"/>
  </w:num>
  <w:num w:numId="29" w16cid:durableId="1232814886">
    <w:abstractNumId w:val="15"/>
  </w:num>
  <w:num w:numId="30" w16cid:durableId="1950745823">
    <w:abstractNumId w:val="25"/>
  </w:num>
  <w:num w:numId="31" w16cid:durableId="1298687506">
    <w:abstractNumId w:val="46"/>
  </w:num>
  <w:num w:numId="32" w16cid:durableId="804395774">
    <w:abstractNumId w:val="33"/>
  </w:num>
  <w:num w:numId="33" w16cid:durableId="176387191">
    <w:abstractNumId w:val="45"/>
  </w:num>
  <w:num w:numId="34" w16cid:durableId="1101145974">
    <w:abstractNumId w:val="39"/>
  </w:num>
  <w:num w:numId="35" w16cid:durableId="2126653157">
    <w:abstractNumId w:val="12"/>
  </w:num>
  <w:num w:numId="36" w16cid:durableId="1083069735">
    <w:abstractNumId w:val="24"/>
  </w:num>
  <w:num w:numId="37" w16cid:durableId="2103918260">
    <w:abstractNumId w:val="14"/>
  </w:num>
  <w:num w:numId="38" w16cid:durableId="762268179">
    <w:abstractNumId w:val="43"/>
  </w:num>
  <w:num w:numId="39" w16cid:durableId="2008511763">
    <w:abstractNumId w:val="11"/>
  </w:num>
  <w:num w:numId="40" w16cid:durableId="1950698624">
    <w:abstractNumId w:val="8"/>
  </w:num>
  <w:num w:numId="41" w16cid:durableId="1318262496">
    <w:abstractNumId w:val="40"/>
  </w:num>
  <w:num w:numId="42" w16cid:durableId="550000223">
    <w:abstractNumId w:val="23"/>
  </w:num>
  <w:num w:numId="43" w16cid:durableId="121195143">
    <w:abstractNumId w:val="40"/>
  </w:num>
  <w:num w:numId="44" w16cid:durableId="518472715">
    <w:abstractNumId w:val="10"/>
  </w:num>
  <w:num w:numId="45" w16cid:durableId="843396943">
    <w:abstractNumId w:val="20"/>
  </w:num>
  <w:num w:numId="46" w16cid:durableId="63938484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40E"/>
    <w:rsid w:val="00000733"/>
    <w:rsid w:val="000007A4"/>
    <w:rsid w:val="000007D3"/>
    <w:rsid w:val="000007EC"/>
    <w:rsid w:val="00000A96"/>
    <w:rsid w:val="00000CBA"/>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0D"/>
    <w:rsid w:val="000025FD"/>
    <w:rsid w:val="00002677"/>
    <w:rsid w:val="0000268D"/>
    <w:rsid w:val="00002843"/>
    <w:rsid w:val="0000284C"/>
    <w:rsid w:val="0000292A"/>
    <w:rsid w:val="00002936"/>
    <w:rsid w:val="00002A32"/>
    <w:rsid w:val="00002BED"/>
    <w:rsid w:val="00002E0E"/>
    <w:rsid w:val="00002EF0"/>
    <w:rsid w:val="00002FF9"/>
    <w:rsid w:val="000032EC"/>
    <w:rsid w:val="00003301"/>
    <w:rsid w:val="00003520"/>
    <w:rsid w:val="000035D2"/>
    <w:rsid w:val="000035EA"/>
    <w:rsid w:val="00003B17"/>
    <w:rsid w:val="00003C78"/>
    <w:rsid w:val="00003CEA"/>
    <w:rsid w:val="00003D55"/>
    <w:rsid w:val="00003E7B"/>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BA"/>
    <w:rsid w:val="00005DFF"/>
    <w:rsid w:val="00005E5A"/>
    <w:rsid w:val="00005F15"/>
    <w:rsid w:val="0000626F"/>
    <w:rsid w:val="000062AB"/>
    <w:rsid w:val="000066D9"/>
    <w:rsid w:val="0000676A"/>
    <w:rsid w:val="000069AF"/>
    <w:rsid w:val="00006AA7"/>
    <w:rsid w:val="00006ADA"/>
    <w:rsid w:val="00006C1E"/>
    <w:rsid w:val="00006CF9"/>
    <w:rsid w:val="00006DC6"/>
    <w:rsid w:val="0000733B"/>
    <w:rsid w:val="00007357"/>
    <w:rsid w:val="0000748A"/>
    <w:rsid w:val="0000779B"/>
    <w:rsid w:val="00007829"/>
    <w:rsid w:val="000079A3"/>
    <w:rsid w:val="00007AF3"/>
    <w:rsid w:val="00007BB9"/>
    <w:rsid w:val="00007DB4"/>
    <w:rsid w:val="00007F5D"/>
    <w:rsid w:val="0001009F"/>
    <w:rsid w:val="0001030F"/>
    <w:rsid w:val="00010390"/>
    <w:rsid w:val="00010416"/>
    <w:rsid w:val="000104E7"/>
    <w:rsid w:val="00010528"/>
    <w:rsid w:val="0001056D"/>
    <w:rsid w:val="000106E5"/>
    <w:rsid w:val="000107DF"/>
    <w:rsid w:val="0001084B"/>
    <w:rsid w:val="00010997"/>
    <w:rsid w:val="00010B01"/>
    <w:rsid w:val="00010C03"/>
    <w:rsid w:val="000110AF"/>
    <w:rsid w:val="0001132D"/>
    <w:rsid w:val="000113F4"/>
    <w:rsid w:val="0001166E"/>
    <w:rsid w:val="00011733"/>
    <w:rsid w:val="00011875"/>
    <w:rsid w:val="00011B5B"/>
    <w:rsid w:val="00011B80"/>
    <w:rsid w:val="00011C33"/>
    <w:rsid w:val="00011D73"/>
    <w:rsid w:val="00011DFB"/>
    <w:rsid w:val="000121BF"/>
    <w:rsid w:val="00012629"/>
    <w:rsid w:val="000126C4"/>
    <w:rsid w:val="000126CA"/>
    <w:rsid w:val="0001290F"/>
    <w:rsid w:val="000129F0"/>
    <w:rsid w:val="00012AD9"/>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2"/>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91D"/>
    <w:rsid w:val="00015A35"/>
    <w:rsid w:val="00015B14"/>
    <w:rsid w:val="00015CEF"/>
    <w:rsid w:val="00015DDF"/>
    <w:rsid w:val="00015E2B"/>
    <w:rsid w:val="0001614F"/>
    <w:rsid w:val="00016191"/>
    <w:rsid w:val="000163BB"/>
    <w:rsid w:val="00016444"/>
    <w:rsid w:val="000165D8"/>
    <w:rsid w:val="000167A4"/>
    <w:rsid w:val="00016897"/>
    <w:rsid w:val="000169C8"/>
    <w:rsid w:val="00016BF1"/>
    <w:rsid w:val="00016C5D"/>
    <w:rsid w:val="00016CA8"/>
    <w:rsid w:val="0001715C"/>
    <w:rsid w:val="0001720C"/>
    <w:rsid w:val="000172DC"/>
    <w:rsid w:val="000172FD"/>
    <w:rsid w:val="00017437"/>
    <w:rsid w:val="000175E1"/>
    <w:rsid w:val="00017688"/>
    <w:rsid w:val="000178FD"/>
    <w:rsid w:val="0001796B"/>
    <w:rsid w:val="000179AC"/>
    <w:rsid w:val="00017A2C"/>
    <w:rsid w:val="00017B66"/>
    <w:rsid w:val="00017B81"/>
    <w:rsid w:val="00017BA5"/>
    <w:rsid w:val="00017C2D"/>
    <w:rsid w:val="00017E8F"/>
    <w:rsid w:val="00017EA0"/>
    <w:rsid w:val="00017EC2"/>
    <w:rsid w:val="00017FCF"/>
    <w:rsid w:val="00020095"/>
    <w:rsid w:val="00020162"/>
    <w:rsid w:val="00020192"/>
    <w:rsid w:val="0002019C"/>
    <w:rsid w:val="000203A1"/>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738"/>
    <w:rsid w:val="00021947"/>
    <w:rsid w:val="000219AD"/>
    <w:rsid w:val="00021ADD"/>
    <w:rsid w:val="00021B5F"/>
    <w:rsid w:val="00021B89"/>
    <w:rsid w:val="00021EA5"/>
    <w:rsid w:val="00021F64"/>
    <w:rsid w:val="00021FBA"/>
    <w:rsid w:val="0002205F"/>
    <w:rsid w:val="00022249"/>
    <w:rsid w:val="00022427"/>
    <w:rsid w:val="0002253C"/>
    <w:rsid w:val="0002268D"/>
    <w:rsid w:val="00022842"/>
    <w:rsid w:val="00022B03"/>
    <w:rsid w:val="00022B0F"/>
    <w:rsid w:val="00022C7B"/>
    <w:rsid w:val="00022C90"/>
    <w:rsid w:val="00022EB3"/>
    <w:rsid w:val="00023127"/>
    <w:rsid w:val="000233BC"/>
    <w:rsid w:val="00023951"/>
    <w:rsid w:val="0002397A"/>
    <w:rsid w:val="000239A8"/>
    <w:rsid w:val="000239CD"/>
    <w:rsid w:val="00023A1C"/>
    <w:rsid w:val="00023B5D"/>
    <w:rsid w:val="00023C30"/>
    <w:rsid w:val="00023C63"/>
    <w:rsid w:val="00023DCD"/>
    <w:rsid w:val="00024112"/>
    <w:rsid w:val="00024250"/>
    <w:rsid w:val="000243C2"/>
    <w:rsid w:val="00024482"/>
    <w:rsid w:val="000244EE"/>
    <w:rsid w:val="00024560"/>
    <w:rsid w:val="00024747"/>
    <w:rsid w:val="000247A7"/>
    <w:rsid w:val="00024AE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BC4"/>
    <w:rsid w:val="00025C5E"/>
    <w:rsid w:val="00025D97"/>
    <w:rsid w:val="00025E6F"/>
    <w:rsid w:val="00026168"/>
    <w:rsid w:val="0002618E"/>
    <w:rsid w:val="00026259"/>
    <w:rsid w:val="0002649E"/>
    <w:rsid w:val="000264C9"/>
    <w:rsid w:val="0002679B"/>
    <w:rsid w:val="00026D5A"/>
    <w:rsid w:val="00026F12"/>
    <w:rsid w:val="00026F65"/>
    <w:rsid w:val="000272B9"/>
    <w:rsid w:val="00027316"/>
    <w:rsid w:val="000273A8"/>
    <w:rsid w:val="000275EA"/>
    <w:rsid w:val="000275ED"/>
    <w:rsid w:val="00027692"/>
    <w:rsid w:val="0002786C"/>
    <w:rsid w:val="00027A46"/>
    <w:rsid w:val="00027ACE"/>
    <w:rsid w:val="00027B83"/>
    <w:rsid w:val="00027D18"/>
    <w:rsid w:val="00027DD5"/>
    <w:rsid w:val="000300EF"/>
    <w:rsid w:val="00030163"/>
    <w:rsid w:val="00030348"/>
    <w:rsid w:val="0003077C"/>
    <w:rsid w:val="00030999"/>
    <w:rsid w:val="00030AB6"/>
    <w:rsid w:val="00030B73"/>
    <w:rsid w:val="00030DA4"/>
    <w:rsid w:val="00030E76"/>
    <w:rsid w:val="000311C0"/>
    <w:rsid w:val="00031258"/>
    <w:rsid w:val="00031418"/>
    <w:rsid w:val="000314D5"/>
    <w:rsid w:val="000315C4"/>
    <w:rsid w:val="00031921"/>
    <w:rsid w:val="00031B6A"/>
    <w:rsid w:val="0003224B"/>
    <w:rsid w:val="00032321"/>
    <w:rsid w:val="0003239F"/>
    <w:rsid w:val="000324D0"/>
    <w:rsid w:val="000326DF"/>
    <w:rsid w:val="0003276D"/>
    <w:rsid w:val="00032A96"/>
    <w:rsid w:val="00032BF3"/>
    <w:rsid w:val="000330B6"/>
    <w:rsid w:val="000331F3"/>
    <w:rsid w:val="0003344D"/>
    <w:rsid w:val="000334B7"/>
    <w:rsid w:val="000334EA"/>
    <w:rsid w:val="00033531"/>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09D"/>
    <w:rsid w:val="000350EB"/>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53"/>
    <w:rsid w:val="0003686D"/>
    <w:rsid w:val="0003693D"/>
    <w:rsid w:val="00036BEB"/>
    <w:rsid w:val="00036D36"/>
    <w:rsid w:val="00036E94"/>
    <w:rsid w:val="00037021"/>
    <w:rsid w:val="00037347"/>
    <w:rsid w:val="00037481"/>
    <w:rsid w:val="000376F7"/>
    <w:rsid w:val="0003774B"/>
    <w:rsid w:val="00037859"/>
    <w:rsid w:val="0003788C"/>
    <w:rsid w:val="0003797F"/>
    <w:rsid w:val="000379FB"/>
    <w:rsid w:val="00037AC7"/>
    <w:rsid w:val="00037ACC"/>
    <w:rsid w:val="00037B74"/>
    <w:rsid w:val="00040503"/>
    <w:rsid w:val="000406FD"/>
    <w:rsid w:val="00040709"/>
    <w:rsid w:val="0004077B"/>
    <w:rsid w:val="00040780"/>
    <w:rsid w:val="0004097D"/>
    <w:rsid w:val="00040AEA"/>
    <w:rsid w:val="00040AF3"/>
    <w:rsid w:val="00040D15"/>
    <w:rsid w:val="00040FA5"/>
    <w:rsid w:val="00041071"/>
    <w:rsid w:val="0004108D"/>
    <w:rsid w:val="000411AB"/>
    <w:rsid w:val="000412D6"/>
    <w:rsid w:val="00041471"/>
    <w:rsid w:val="000416CE"/>
    <w:rsid w:val="000416F4"/>
    <w:rsid w:val="0004191B"/>
    <w:rsid w:val="000419DD"/>
    <w:rsid w:val="00041A71"/>
    <w:rsid w:val="00041B22"/>
    <w:rsid w:val="00041BF0"/>
    <w:rsid w:val="00041E43"/>
    <w:rsid w:val="00041F23"/>
    <w:rsid w:val="00041F84"/>
    <w:rsid w:val="00042033"/>
    <w:rsid w:val="00042138"/>
    <w:rsid w:val="00042366"/>
    <w:rsid w:val="0004254B"/>
    <w:rsid w:val="000426E0"/>
    <w:rsid w:val="00042B74"/>
    <w:rsid w:val="00042C50"/>
    <w:rsid w:val="00042DD0"/>
    <w:rsid w:val="00043045"/>
    <w:rsid w:val="00043091"/>
    <w:rsid w:val="000430EB"/>
    <w:rsid w:val="0004326E"/>
    <w:rsid w:val="00043383"/>
    <w:rsid w:val="000433D7"/>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3F4"/>
    <w:rsid w:val="00044584"/>
    <w:rsid w:val="000447A1"/>
    <w:rsid w:val="000447C2"/>
    <w:rsid w:val="00044907"/>
    <w:rsid w:val="00044972"/>
    <w:rsid w:val="00044A02"/>
    <w:rsid w:val="00044A7D"/>
    <w:rsid w:val="00044C96"/>
    <w:rsid w:val="00044E47"/>
    <w:rsid w:val="00044E51"/>
    <w:rsid w:val="000454A8"/>
    <w:rsid w:val="000455DC"/>
    <w:rsid w:val="0004579E"/>
    <w:rsid w:val="00045849"/>
    <w:rsid w:val="000458F6"/>
    <w:rsid w:val="00045A5E"/>
    <w:rsid w:val="00045B4D"/>
    <w:rsid w:val="00045CBF"/>
    <w:rsid w:val="00045D16"/>
    <w:rsid w:val="00045E1E"/>
    <w:rsid w:val="000460A4"/>
    <w:rsid w:val="00046434"/>
    <w:rsid w:val="000465E0"/>
    <w:rsid w:val="0004671B"/>
    <w:rsid w:val="0004673E"/>
    <w:rsid w:val="000467C2"/>
    <w:rsid w:val="00046845"/>
    <w:rsid w:val="00046B0E"/>
    <w:rsid w:val="00046D27"/>
    <w:rsid w:val="00046EC1"/>
    <w:rsid w:val="000471EF"/>
    <w:rsid w:val="000472F5"/>
    <w:rsid w:val="000473CB"/>
    <w:rsid w:val="00047432"/>
    <w:rsid w:val="00047823"/>
    <w:rsid w:val="00047894"/>
    <w:rsid w:val="000479BA"/>
    <w:rsid w:val="000479CB"/>
    <w:rsid w:val="00047B91"/>
    <w:rsid w:val="00047C2C"/>
    <w:rsid w:val="00047C62"/>
    <w:rsid w:val="00047E36"/>
    <w:rsid w:val="00047E39"/>
    <w:rsid w:val="00050025"/>
    <w:rsid w:val="0005009B"/>
    <w:rsid w:val="000500A7"/>
    <w:rsid w:val="00050283"/>
    <w:rsid w:val="00050292"/>
    <w:rsid w:val="00050374"/>
    <w:rsid w:val="00050431"/>
    <w:rsid w:val="00050537"/>
    <w:rsid w:val="00050651"/>
    <w:rsid w:val="0005068A"/>
    <w:rsid w:val="000508E2"/>
    <w:rsid w:val="00050904"/>
    <w:rsid w:val="00050A97"/>
    <w:rsid w:val="00050C87"/>
    <w:rsid w:val="00050D2A"/>
    <w:rsid w:val="00050E13"/>
    <w:rsid w:val="00050E5B"/>
    <w:rsid w:val="000510E2"/>
    <w:rsid w:val="000511B9"/>
    <w:rsid w:val="00051228"/>
    <w:rsid w:val="00051236"/>
    <w:rsid w:val="000513EB"/>
    <w:rsid w:val="000513F4"/>
    <w:rsid w:val="0005171E"/>
    <w:rsid w:val="00051841"/>
    <w:rsid w:val="000518A1"/>
    <w:rsid w:val="0005198B"/>
    <w:rsid w:val="00051A9D"/>
    <w:rsid w:val="00051B50"/>
    <w:rsid w:val="00051C58"/>
    <w:rsid w:val="00051D0D"/>
    <w:rsid w:val="00051E38"/>
    <w:rsid w:val="0005208D"/>
    <w:rsid w:val="000520EF"/>
    <w:rsid w:val="000521D2"/>
    <w:rsid w:val="000522BC"/>
    <w:rsid w:val="00052613"/>
    <w:rsid w:val="000526BE"/>
    <w:rsid w:val="000526C5"/>
    <w:rsid w:val="000526D8"/>
    <w:rsid w:val="000526E2"/>
    <w:rsid w:val="000528A2"/>
    <w:rsid w:val="0005293A"/>
    <w:rsid w:val="000529F9"/>
    <w:rsid w:val="00052AE8"/>
    <w:rsid w:val="00052C43"/>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689"/>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B80"/>
    <w:rsid w:val="00056B88"/>
    <w:rsid w:val="00056F58"/>
    <w:rsid w:val="000570B6"/>
    <w:rsid w:val="000571C1"/>
    <w:rsid w:val="000572B0"/>
    <w:rsid w:val="00057577"/>
    <w:rsid w:val="00057612"/>
    <w:rsid w:val="00057730"/>
    <w:rsid w:val="000577F6"/>
    <w:rsid w:val="000577FF"/>
    <w:rsid w:val="0005782D"/>
    <w:rsid w:val="000578F8"/>
    <w:rsid w:val="00057B6E"/>
    <w:rsid w:val="00057CE7"/>
    <w:rsid w:val="00057EDD"/>
    <w:rsid w:val="00057F29"/>
    <w:rsid w:val="00057FE7"/>
    <w:rsid w:val="00060209"/>
    <w:rsid w:val="000603DD"/>
    <w:rsid w:val="000603FD"/>
    <w:rsid w:val="00060540"/>
    <w:rsid w:val="000606DC"/>
    <w:rsid w:val="00060719"/>
    <w:rsid w:val="0006071E"/>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7C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50E"/>
    <w:rsid w:val="00066847"/>
    <w:rsid w:val="000669F6"/>
    <w:rsid w:val="00066C6F"/>
    <w:rsid w:val="00066C9E"/>
    <w:rsid w:val="00066D38"/>
    <w:rsid w:val="00066E00"/>
    <w:rsid w:val="00066FEA"/>
    <w:rsid w:val="00067090"/>
    <w:rsid w:val="0006716B"/>
    <w:rsid w:val="000673BB"/>
    <w:rsid w:val="00067B93"/>
    <w:rsid w:val="00067CB9"/>
    <w:rsid w:val="00067F95"/>
    <w:rsid w:val="00067FA0"/>
    <w:rsid w:val="00067FE3"/>
    <w:rsid w:val="00067FF8"/>
    <w:rsid w:val="000700CE"/>
    <w:rsid w:val="0007026E"/>
    <w:rsid w:val="00070645"/>
    <w:rsid w:val="0007075E"/>
    <w:rsid w:val="000707A0"/>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8F"/>
    <w:rsid w:val="000733EB"/>
    <w:rsid w:val="00073461"/>
    <w:rsid w:val="000735B4"/>
    <w:rsid w:val="000735C3"/>
    <w:rsid w:val="00073630"/>
    <w:rsid w:val="000738AD"/>
    <w:rsid w:val="000739D9"/>
    <w:rsid w:val="00073D19"/>
    <w:rsid w:val="00073D6E"/>
    <w:rsid w:val="00073F19"/>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7F6"/>
    <w:rsid w:val="000758FF"/>
    <w:rsid w:val="000759A1"/>
    <w:rsid w:val="000759C7"/>
    <w:rsid w:val="00075BA1"/>
    <w:rsid w:val="00075BB6"/>
    <w:rsid w:val="00075BD1"/>
    <w:rsid w:val="00075C5F"/>
    <w:rsid w:val="00075D80"/>
    <w:rsid w:val="00075F91"/>
    <w:rsid w:val="000761E4"/>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B00"/>
    <w:rsid w:val="00077DC4"/>
    <w:rsid w:val="00077E5E"/>
    <w:rsid w:val="000800CF"/>
    <w:rsid w:val="000801C0"/>
    <w:rsid w:val="00080379"/>
    <w:rsid w:val="0008054C"/>
    <w:rsid w:val="0008061E"/>
    <w:rsid w:val="0008078C"/>
    <w:rsid w:val="0008079A"/>
    <w:rsid w:val="000807C2"/>
    <w:rsid w:val="00080831"/>
    <w:rsid w:val="0008099E"/>
    <w:rsid w:val="00080E0B"/>
    <w:rsid w:val="00080F43"/>
    <w:rsid w:val="000811F0"/>
    <w:rsid w:val="000811F1"/>
    <w:rsid w:val="000812F4"/>
    <w:rsid w:val="0008132C"/>
    <w:rsid w:val="00081383"/>
    <w:rsid w:val="00081814"/>
    <w:rsid w:val="0008183D"/>
    <w:rsid w:val="0008186A"/>
    <w:rsid w:val="00081939"/>
    <w:rsid w:val="00081963"/>
    <w:rsid w:val="00081B0B"/>
    <w:rsid w:val="00081B37"/>
    <w:rsid w:val="00081D7B"/>
    <w:rsid w:val="00081FB5"/>
    <w:rsid w:val="00082289"/>
    <w:rsid w:val="00082292"/>
    <w:rsid w:val="0008241C"/>
    <w:rsid w:val="00082508"/>
    <w:rsid w:val="00082A49"/>
    <w:rsid w:val="00082CE7"/>
    <w:rsid w:val="00082E81"/>
    <w:rsid w:val="00082F09"/>
    <w:rsid w:val="00082FFF"/>
    <w:rsid w:val="000830B2"/>
    <w:rsid w:val="000831FA"/>
    <w:rsid w:val="00083541"/>
    <w:rsid w:val="0008360D"/>
    <w:rsid w:val="0008367D"/>
    <w:rsid w:val="0008368A"/>
    <w:rsid w:val="00083CF9"/>
    <w:rsid w:val="00083D21"/>
    <w:rsid w:val="000841B0"/>
    <w:rsid w:val="000842C1"/>
    <w:rsid w:val="0008434F"/>
    <w:rsid w:val="00084376"/>
    <w:rsid w:val="0008453E"/>
    <w:rsid w:val="00084632"/>
    <w:rsid w:val="00084762"/>
    <w:rsid w:val="000847BB"/>
    <w:rsid w:val="000847ED"/>
    <w:rsid w:val="000849DA"/>
    <w:rsid w:val="000849E1"/>
    <w:rsid w:val="00084B50"/>
    <w:rsid w:val="00084C68"/>
    <w:rsid w:val="00084E34"/>
    <w:rsid w:val="00084E37"/>
    <w:rsid w:val="00085098"/>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0F4"/>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8A"/>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1FA"/>
    <w:rsid w:val="000963C6"/>
    <w:rsid w:val="00096495"/>
    <w:rsid w:val="00096584"/>
    <w:rsid w:val="000966AB"/>
    <w:rsid w:val="000967A0"/>
    <w:rsid w:val="000967C5"/>
    <w:rsid w:val="00096A80"/>
    <w:rsid w:val="00096B15"/>
    <w:rsid w:val="00096BB4"/>
    <w:rsid w:val="00096BE4"/>
    <w:rsid w:val="00096CDD"/>
    <w:rsid w:val="00096D84"/>
    <w:rsid w:val="00097125"/>
    <w:rsid w:val="000971AF"/>
    <w:rsid w:val="0009749A"/>
    <w:rsid w:val="000975A5"/>
    <w:rsid w:val="000978E9"/>
    <w:rsid w:val="00097979"/>
    <w:rsid w:val="00097B3C"/>
    <w:rsid w:val="00097B8A"/>
    <w:rsid w:val="00097C3E"/>
    <w:rsid w:val="00097DBF"/>
    <w:rsid w:val="00097DE7"/>
    <w:rsid w:val="000A01F7"/>
    <w:rsid w:val="000A0540"/>
    <w:rsid w:val="000A069E"/>
    <w:rsid w:val="000A0922"/>
    <w:rsid w:val="000A0945"/>
    <w:rsid w:val="000A0AE1"/>
    <w:rsid w:val="000A0B54"/>
    <w:rsid w:val="000A0BA4"/>
    <w:rsid w:val="000A0BE8"/>
    <w:rsid w:val="000A0C94"/>
    <w:rsid w:val="000A0CC0"/>
    <w:rsid w:val="000A0F1A"/>
    <w:rsid w:val="000A11E0"/>
    <w:rsid w:val="000A134A"/>
    <w:rsid w:val="000A13D5"/>
    <w:rsid w:val="000A140F"/>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04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DA"/>
    <w:rsid w:val="000A52E3"/>
    <w:rsid w:val="000A532F"/>
    <w:rsid w:val="000A53C7"/>
    <w:rsid w:val="000A5415"/>
    <w:rsid w:val="000A56B0"/>
    <w:rsid w:val="000A5983"/>
    <w:rsid w:val="000A5A66"/>
    <w:rsid w:val="000A5AE5"/>
    <w:rsid w:val="000A5C3D"/>
    <w:rsid w:val="000A5D75"/>
    <w:rsid w:val="000A5E3A"/>
    <w:rsid w:val="000A5F0E"/>
    <w:rsid w:val="000A66ED"/>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200"/>
    <w:rsid w:val="000B0928"/>
    <w:rsid w:val="000B0986"/>
    <w:rsid w:val="000B09B7"/>
    <w:rsid w:val="000B0A83"/>
    <w:rsid w:val="000B0B9E"/>
    <w:rsid w:val="000B0BD0"/>
    <w:rsid w:val="000B0C27"/>
    <w:rsid w:val="000B0D5A"/>
    <w:rsid w:val="000B0D5C"/>
    <w:rsid w:val="000B11A6"/>
    <w:rsid w:val="000B134C"/>
    <w:rsid w:val="000B13EA"/>
    <w:rsid w:val="000B1425"/>
    <w:rsid w:val="000B1610"/>
    <w:rsid w:val="000B194C"/>
    <w:rsid w:val="000B19D9"/>
    <w:rsid w:val="000B1A2A"/>
    <w:rsid w:val="000B1AAA"/>
    <w:rsid w:val="000B1DF5"/>
    <w:rsid w:val="000B1DFD"/>
    <w:rsid w:val="000B1E3B"/>
    <w:rsid w:val="000B1E54"/>
    <w:rsid w:val="000B1E6F"/>
    <w:rsid w:val="000B2133"/>
    <w:rsid w:val="000B215D"/>
    <w:rsid w:val="000B226C"/>
    <w:rsid w:val="000B23E0"/>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D9"/>
    <w:rsid w:val="000B36EF"/>
    <w:rsid w:val="000B3AA2"/>
    <w:rsid w:val="000B3BDF"/>
    <w:rsid w:val="000B3C30"/>
    <w:rsid w:val="000B3CBD"/>
    <w:rsid w:val="000B4476"/>
    <w:rsid w:val="000B44C9"/>
    <w:rsid w:val="000B45DB"/>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802"/>
    <w:rsid w:val="000B591F"/>
    <w:rsid w:val="000B59D5"/>
    <w:rsid w:val="000B5AF1"/>
    <w:rsid w:val="000B5B56"/>
    <w:rsid w:val="000B5C3C"/>
    <w:rsid w:val="000B5CAF"/>
    <w:rsid w:val="000B609C"/>
    <w:rsid w:val="000B6207"/>
    <w:rsid w:val="000B6295"/>
    <w:rsid w:val="000B629F"/>
    <w:rsid w:val="000B62B7"/>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C2D"/>
    <w:rsid w:val="000B7DD9"/>
    <w:rsid w:val="000B7DE7"/>
    <w:rsid w:val="000B7ECA"/>
    <w:rsid w:val="000B7ED8"/>
    <w:rsid w:val="000B7EE2"/>
    <w:rsid w:val="000B7F62"/>
    <w:rsid w:val="000C00C8"/>
    <w:rsid w:val="000C0268"/>
    <w:rsid w:val="000C0271"/>
    <w:rsid w:val="000C028F"/>
    <w:rsid w:val="000C0429"/>
    <w:rsid w:val="000C0609"/>
    <w:rsid w:val="000C078E"/>
    <w:rsid w:val="000C08FD"/>
    <w:rsid w:val="000C0910"/>
    <w:rsid w:val="000C0AD4"/>
    <w:rsid w:val="000C0B7B"/>
    <w:rsid w:val="000C0C73"/>
    <w:rsid w:val="000C0D64"/>
    <w:rsid w:val="000C0D99"/>
    <w:rsid w:val="000C0DF4"/>
    <w:rsid w:val="000C0E36"/>
    <w:rsid w:val="000C0EA2"/>
    <w:rsid w:val="000C11EB"/>
    <w:rsid w:val="000C126A"/>
    <w:rsid w:val="000C13B1"/>
    <w:rsid w:val="000C15FC"/>
    <w:rsid w:val="000C1671"/>
    <w:rsid w:val="000C188B"/>
    <w:rsid w:val="000C19C8"/>
    <w:rsid w:val="000C19FE"/>
    <w:rsid w:val="000C1A04"/>
    <w:rsid w:val="000C1A3F"/>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58"/>
    <w:rsid w:val="000C2F96"/>
    <w:rsid w:val="000C305D"/>
    <w:rsid w:val="000C332E"/>
    <w:rsid w:val="000C3343"/>
    <w:rsid w:val="000C3637"/>
    <w:rsid w:val="000C36BC"/>
    <w:rsid w:val="000C38B6"/>
    <w:rsid w:val="000C3ADF"/>
    <w:rsid w:val="000C3C71"/>
    <w:rsid w:val="000C4043"/>
    <w:rsid w:val="000C40E5"/>
    <w:rsid w:val="000C41CB"/>
    <w:rsid w:val="000C41CE"/>
    <w:rsid w:val="000C42A6"/>
    <w:rsid w:val="000C431B"/>
    <w:rsid w:val="000C4430"/>
    <w:rsid w:val="000C44A5"/>
    <w:rsid w:val="000C45D9"/>
    <w:rsid w:val="000C464D"/>
    <w:rsid w:val="000C4666"/>
    <w:rsid w:val="000C4822"/>
    <w:rsid w:val="000C4875"/>
    <w:rsid w:val="000C48CF"/>
    <w:rsid w:val="000C490F"/>
    <w:rsid w:val="000C4934"/>
    <w:rsid w:val="000C4ABC"/>
    <w:rsid w:val="000C4B0E"/>
    <w:rsid w:val="000C4B43"/>
    <w:rsid w:val="000C4B48"/>
    <w:rsid w:val="000C4B5C"/>
    <w:rsid w:val="000C4D1E"/>
    <w:rsid w:val="000C4F2A"/>
    <w:rsid w:val="000C4F97"/>
    <w:rsid w:val="000C507C"/>
    <w:rsid w:val="000C51AE"/>
    <w:rsid w:val="000C5512"/>
    <w:rsid w:val="000C565E"/>
    <w:rsid w:val="000C5830"/>
    <w:rsid w:val="000C5835"/>
    <w:rsid w:val="000C58C1"/>
    <w:rsid w:val="000C5BE5"/>
    <w:rsid w:val="000C5C62"/>
    <w:rsid w:val="000C5D34"/>
    <w:rsid w:val="000C5D70"/>
    <w:rsid w:val="000C5D85"/>
    <w:rsid w:val="000C5E59"/>
    <w:rsid w:val="000C633E"/>
    <w:rsid w:val="000C6424"/>
    <w:rsid w:val="000C664A"/>
    <w:rsid w:val="000C66EA"/>
    <w:rsid w:val="000C691D"/>
    <w:rsid w:val="000C69F3"/>
    <w:rsid w:val="000C6A3C"/>
    <w:rsid w:val="000C6B26"/>
    <w:rsid w:val="000C6B97"/>
    <w:rsid w:val="000C6C34"/>
    <w:rsid w:val="000C6C63"/>
    <w:rsid w:val="000C6D50"/>
    <w:rsid w:val="000C7058"/>
    <w:rsid w:val="000C70E0"/>
    <w:rsid w:val="000C7323"/>
    <w:rsid w:val="000C7479"/>
    <w:rsid w:val="000C753C"/>
    <w:rsid w:val="000C780F"/>
    <w:rsid w:val="000C7858"/>
    <w:rsid w:val="000C7CAE"/>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3C4"/>
    <w:rsid w:val="000D282B"/>
    <w:rsid w:val="000D2A90"/>
    <w:rsid w:val="000D2B25"/>
    <w:rsid w:val="000D2C43"/>
    <w:rsid w:val="000D2C52"/>
    <w:rsid w:val="000D2CE0"/>
    <w:rsid w:val="000D2D21"/>
    <w:rsid w:val="000D2E40"/>
    <w:rsid w:val="000D2EED"/>
    <w:rsid w:val="000D2F50"/>
    <w:rsid w:val="000D2FE5"/>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8BC"/>
    <w:rsid w:val="000D4FA1"/>
    <w:rsid w:val="000D50D8"/>
    <w:rsid w:val="000D5373"/>
    <w:rsid w:val="000D5404"/>
    <w:rsid w:val="000D5596"/>
    <w:rsid w:val="000D58D0"/>
    <w:rsid w:val="000D595E"/>
    <w:rsid w:val="000D5987"/>
    <w:rsid w:val="000D5C72"/>
    <w:rsid w:val="000D5D81"/>
    <w:rsid w:val="000D5E4C"/>
    <w:rsid w:val="000D635A"/>
    <w:rsid w:val="000D63F6"/>
    <w:rsid w:val="000D66FE"/>
    <w:rsid w:val="000D6864"/>
    <w:rsid w:val="000D6910"/>
    <w:rsid w:val="000D6991"/>
    <w:rsid w:val="000D6BDC"/>
    <w:rsid w:val="000D6C71"/>
    <w:rsid w:val="000D6CA1"/>
    <w:rsid w:val="000D6E6D"/>
    <w:rsid w:val="000D6ECE"/>
    <w:rsid w:val="000D6F02"/>
    <w:rsid w:val="000D7224"/>
    <w:rsid w:val="000D735D"/>
    <w:rsid w:val="000D738D"/>
    <w:rsid w:val="000D7581"/>
    <w:rsid w:val="000D767F"/>
    <w:rsid w:val="000D780E"/>
    <w:rsid w:val="000D7BDE"/>
    <w:rsid w:val="000D7D97"/>
    <w:rsid w:val="000D7FC7"/>
    <w:rsid w:val="000E004E"/>
    <w:rsid w:val="000E005C"/>
    <w:rsid w:val="000E0382"/>
    <w:rsid w:val="000E06B1"/>
    <w:rsid w:val="000E0768"/>
    <w:rsid w:val="000E0798"/>
    <w:rsid w:val="000E0C8C"/>
    <w:rsid w:val="000E0CE1"/>
    <w:rsid w:val="000E0D91"/>
    <w:rsid w:val="000E0E0B"/>
    <w:rsid w:val="000E12F1"/>
    <w:rsid w:val="000E1377"/>
    <w:rsid w:val="000E1445"/>
    <w:rsid w:val="000E17C7"/>
    <w:rsid w:val="000E186E"/>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2F63"/>
    <w:rsid w:val="000E30FE"/>
    <w:rsid w:val="000E31EB"/>
    <w:rsid w:val="000E3398"/>
    <w:rsid w:val="000E33DB"/>
    <w:rsid w:val="000E35AF"/>
    <w:rsid w:val="000E387C"/>
    <w:rsid w:val="000E3894"/>
    <w:rsid w:val="000E3966"/>
    <w:rsid w:val="000E3983"/>
    <w:rsid w:val="000E39E0"/>
    <w:rsid w:val="000E3E8B"/>
    <w:rsid w:val="000E41B4"/>
    <w:rsid w:val="000E41C6"/>
    <w:rsid w:val="000E42C4"/>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68"/>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9E2"/>
    <w:rsid w:val="000E7A39"/>
    <w:rsid w:val="000E7A42"/>
    <w:rsid w:val="000E7A73"/>
    <w:rsid w:val="000E7C47"/>
    <w:rsid w:val="000E7DBC"/>
    <w:rsid w:val="000E7DE4"/>
    <w:rsid w:val="000E7E82"/>
    <w:rsid w:val="000F0020"/>
    <w:rsid w:val="000F01E8"/>
    <w:rsid w:val="000F02A4"/>
    <w:rsid w:val="000F0970"/>
    <w:rsid w:val="000F0AE9"/>
    <w:rsid w:val="000F0AF1"/>
    <w:rsid w:val="000F0E20"/>
    <w:rsid w:val="000F0E46"/>
    <w:rsid w:val="000F0ECE"/>
    <w:rsid w:val="000F0F00"/>
    <w:rsid w:val="000F1062"/>
    <w:rsid w:val="000F130D"/>
    <w:rsid w:val="000F18FA"/>
    <w:rsid w:val="000F1904"/>
    <w:rsid w:val="000F190E"/>
    <w:rsid w:val="000F1B01"/>
    <w:rsid w:val="000F1CCF"/>
    <w:rsid w:val="000F1D80"/>
    <w:rsid w:val="000F1D91"/>
    <w:rsid w:val="000F1E84"/>
    <w:rsid w:val="000F1F1E"/>
    <w:rsid w:val="000F1FA7"/>
    <w:rsid w:val="000F1FFF"/>
    <w:rsid w:val="000F2043"/>
    <w:rsid w:val="000F220F"/>
    <w:rsid w:val="000F23D6"/>
    <w:rsid w:val="000F2473"/>
    <w:rsid w:val="000F2765"/>
    <w:rsid w:val="000F2771"/>
    <w:rsid w:val="000F2824"/>
    <w:rsid w:val="000F2970"/>
    <w:rsid w:val="000F2CDC"/>
    <w:rsid w:val="000F2CFE"/>
    <w:rsid w:val="000F2D10"/>
    <w:rsid w:val="000F2DDB"/>
    <w:rsid w:val="000F2E5C"/>
    <w:rsid w:val="000F2E8F"/>
    <w:rsid w:val="000F32EF"/>
    <w:rsid w:val="000F350C"/>
    <w:rsid w:val="000F3542"/>
    <w:rsid w:val="000F35B1"/>
    <w:rsid w:val="000F35D8"/>
    <w:rsid w:val="000F3846"/>
    <w:rsid w:val="000F3876"/>
    <w:rsid w:val="000F3AF7"/>
    <w:rsid w:val="000F3B60"/>
    <w:rsid w:val="000F3C3B"/>
    <w:rsid w:val="000F3C6E"/>
    <w:rsid w:val="000F3D07"/>
    <w:rsid w:val="000F3E89"/>
    <w:rsid w:val="000F432D"/>
    <w:rsid w:val="000F457F"/>
    <w:rsid w:val="000F45D9"/>
    <w:rsid w:val="000F4749"/>
    <w:rsid w:val="000F47D4"/>
    <w:rsid w:val="000F47DE"/>
    <w:rsid w:val="000F4A4F"/>
    <w:rsid w:val="000F4A59"/>
    <w:rsid w:val="000F4CE2"/>
    <w:rsid w:val="000F5026"/>
    <w:rsid w:val="000F51D0"/>
    <w:rsid w:val="000F5216"/>
    <w:rsid w:val="000F5A35"/>
    <w:rsid w:val="000F5B02"/>
    <w:rsid w:val="000F5B38"/>
    <w:rsid w:val="000F5C2F"/>
    <w:rsid w:val="000F6028"/>
    <w:rsid w:val="000F6367"/>
    <w:rsid w:val="000F6574"/>
    <w:rsid w:val="000F65CC"/>
    <w:rsid w:val="000F67F5"/>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7E7"/>
    <w:rsid w:val="000F7BCB"/>
    <w:rsid w:val="000F7FE1"/>
    <w:rsid w:val="001000DC"/>
    <w:rsid w:val="00100169"/>
    <w:rsid w:val="0010027E"/>
    <w:rsid w:val="0010034D"/>
    <w:rsid w:val="001003A8"/>
    <w:rsid w:val="00100400"/>
    <w:rsid w:val="001004ED"/>
    <w:rsid w:val="001005B1"/>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73"/>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79C"/>
    <w:rsid w:val="00103908"/>
    <w:rsid w:val="00103A62"/>
    <w:rsid w:val="00103B70"/>
    <w:rsid w:val="00103CB9"/>
    <w:rsid w:val="00103E2F"/>
    <w:rsid w:val="00103E53"/>
    <w:rsid w:val="0010417B"/>
    <w:rsid w:val="0010441E"/>
    <w:rsid w:val="00104492"/>
    <w:rsid w:val="0010483A"/>
    <w:rsid w:val="00104AA9"/>
    <w:rsid w:val="00104C04"/>
    <w:rsid w:val="00104FFB"/>
    <w:rsid w:val="00105010"/>
    <w:rsid w:val="001052EF"/>
    <w:rsid w:val="00105DA6"/>
    <w:rsid w:val="00105DE3"/>
    <w:rsid w:val="00106194"/>
    <w:rsid w:val="00106277"/>
    <w:rsid w:val="001062EC"/>
    <w:rsid w:val="00106576"/>
    <w:rsid w:val="0010658E"/>
    <w:rsid w:val="001066A0"/>
    <w:rsid w:val="00106800"/>
    <w:rsid w:val="001068FB"/>
    <w:rsid w:val="00106CD5"/>
    <w:rsid w:val="00107426"/>
    <w:rsid w:val="00107567"/>
    <w:rsid w:val="0010759D"/>
    <w:rsid w:val="001075A0"/>
    <w:rsid w:val="0010779B"/>
    <w:rsid w:val="0010785D"/>
    <w:rsid w:val="00107940"/>
    <w:rsid w:val="00107A52"/>
    <w:rsid w:val="00107DA5"/>
    <w:rsid w:val="00107DA8"/>
    <w:rsid w:val="00107FB0"/>
    <w:rsid w:val="00110049"/>
    <w:rsid w:val="001100E3"/>
    <w:rsid w:val="0011034A"/>
    <w:rsid w:val="0011046C"/>
    <w:rsid w:val="0011050A"/>
    <w:rsid w:val="00110619"/>
    <w:rsid w:val="001107A1"/>
    <w:rsid w:val="00110977"/>
    <w:rsid w:val="00110BC3"/>
    <w:rsid w:val="00110BD9"/>
    <w:rsid w:val="00110BEE"/>
    <w:rsid w:val="00110D48"/>
    <w:rsid w:val="00110F81"/>
    <w:rsid w:val="00110FCE"/>
    <w:rsid w:val="00111131"/>
    <w:rsid w:val="0011116C"/>
    <w:rsid w:val="001115CA"/>
    <w:rsid w:val="0011179C"/>
    <w:rsid w:val="00111B86"/>
    <w:rsid w:val="00111C72"/>
    <w:rsid w:val="00111DD5"/>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7C0"/>
    <w:rsid w:val="00113B6F"/>
    <w:rsid w:val="00113D8A"/>
    <w:rsid w:val="00113E5D"/>
    <w:rsid w:val="00114282"/>
    <w:rsid w:val="001142D9"/>
    <w:rsid w:val="001143FA"/>
    <w:rsid w:val="00114514"/>
    <w:rsid w:val="00114B64"/>
    <w:rsid w:val="00114BA6"/>
    <w:rsid w:val="00114CEF"/>
    <w:rsid w:val="00115194"/>
    <w:rsid w:val="001153C3"/>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56D"/>
    <w:rsid w:val="00116852"/>
    <w:rsid w:val="00116B77"/>
    <w:rsid w:val="00116F6B"/>
    <w:rsid w:val="0011708D"/>
    <w:rsid w:val="001170FB"/>
    <w:rsid w:val="00117343"/>
    <w:rsid w:val="00117477"/>
    <w:rsid w:val="00117493"/>
    <w:rsid w:val="001179A2"/>
    <w:rsid w:val="001179CA"/>
    <w:rsid w:val="00117C13"/>
    <w:rsid w:val="00117C57"/>
    <w:rsid w:val="00117D85"/>
    <w:rsid w:val="0012011A"/>
    <w:rsid w:val="0012017E"/>
    <w:rsid w:val="001203C6"/>
    <w:rsid w:val="00120462"/>
    <w:rsid w:val="0012054C"/>
    <w:rsid w:val="00120798"/>
    <w:rsid w:val="001208D1"/>
    <w:rsid w:val="00120942"/>
    <w:rsid w:val="00120B9A"/>
    <w:rsid w:val="00120D23"/>
    <w:rsid w:val="00120EBD"/>
    <w:rsid w:val="00120EF9"/>
    <w:rsid w:val="00120F1A"/>
    <w:rsid w:val="00120F50"/>
    <w:rsid w:val="00120F7F"/>
    <w:rsid w:val="0012103C"/>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51"/>
    <w:rsid w:val="00122078"/>
    <w:rsid w:val="00122305"/>
    <w:rsid w:val="0012236E"/>
    <w:rsid w:val="001224AD"/>
    <w:rsid w:val="0012276A"/>
    <w:rsid w:val="0012276B"/>
    <w:rsid w:val="001229B3"/>
    <w:rsid w:val="00122BE1"/>
    <w:rsid w:val="00122DFC"/>
    <w:rsid w:val="00122E43"/>
    <w:rsid w:val="00122E49"/>
    <w:rsid w:val="00122EAF"/>
    <w:rsid w:val="00122FE7"/>
    <w:rsid w:val="0012320C"/>
    <w:rsid w:val="00123330"/>
    <w:rsid w:val="0012334A"/>
    <w:rsid w:val="001233A8"/>
    <w:rsid w:val="001236EF"/>
    <w:rsid w:val="00123852"/>
    <w:rsid w:val="001238F3"/>
    <w:rsid w:val="00123BFD"/>
    <w:rsid w:val="00123C47"/>
    <w:rsid w:val="00123D3A"/>
    <w:rsid w:val="00123FAE"/>
    <w:rsid w:val="00124010"/>
    <w:rsid w:val="0012404B"/>
    <w:rsid w:val="00124142"/>
    <w:rsid w:val="001241A2"/>
    <w:rsid w:val="001243F1"/>
    <w:rsid w:val="0012456F"/>
    <w:rsid w:val="001247DF"/>
    <w:rsid w:val="0012487A"/>
    <w:rsid w:val="00124B88"/>
    <w:rsid w:val="00124BB3"/>
    <w:rsid w:val="00124C33"/>
    <w:rsid w:val="00124D7F"/>
    <w:rsid w:val="0012504D"/>
    <w:rsid w:val="00125391"/>
    <w:rsid w:val="001253F9"/>
    <w:rsid w:val="0012543E"/>
    <w:rsid w:val="001254CA"/>
    <w:rsid w:val="0012569B"/>
    <w:rsid w:val="00125705"/>
    <w:rsid w:val="00125731"/>
    <w:rsid w:val="00125753"/>
    <w:rsid w:val="00125B64"/>
    <w:rsid w:val="00125D29"/>
    <w:rsid w:val="00125D8D"/>
    <w:rsid w:val="00125DEC"/>
    <w:rsid w:val="00125E8E"/>
    <w:rsid w:val="00126031"/>
    <w:rsid w:val="001262D0"/>
    <w:rsid w:val="00126470"/>
    <w:rsid w:val="001264ED"/>
    <w:rsid w:val="00126B1E"/>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969"/>
    <w:rsid w:val="00130A04"/>
    <w:rsid w:val="00130A82"/>
    <w:rsid w:val="00130C08"/>
    <w:rsid w:val="00130CC4"/>
    <w:rsid w:val="00130E3B"/>
    <w:rsid w:val="00131204"/>
    <w:rsid w:val="0013127A"/>
    <w:rsid w:val="00131489"/>
    <w:rsid w:val="001316AA"/>
    <w:rsid w:val="00131780"/>
    <w:rsid w:val="001318C3"/>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59D"/>
    <w:rsid w:val="00133830"/>
    <w:rsid w:val="00133A32"/>
    <w:rsid w:val="00133D3B"/>
    <w:rsid w:val="00134083"/>
    <w:rsid w:val="00134150"/>
    <w:rsid w:val="00134232"/>
    <w:rsid w:val="00134440"/>
    <w:rsid w:val="001346C5"/>
    <w:rsid w:val="0013475B"/>
    <w:rsid w:val="001347B6"/>
    <w:rsid w:val="001349C5"/>
    <w:rsid w:val="001349F6"/>
    <w:rsid w:val="00134C83"/>
    <w:rsid w:val="00134D13"/>
    <w:rsid w:val="00134F83"/>
    <w:rsid w:val="0013523F"/>
    <w:rsid w:val="001352AC"/>
    <w:rsid w:val="00135348"/>
    <w:rsid w:val="00135494"/>
    <w:rsid w:val="0013567B"/>
    <w:rsid w:val="00135A6D"/>
    <w:rsid w:val="00135ACE"/>
    <w:rsid w:val="00135CEF"/>
    <w:rsid w:val="00135DFD"/>
    <w:rsid w:val="00135E02"/>
    <w:rsid w:val="00135E0E"/>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1E4"/>
    <w:rsid w:val="0013733D"/>
    <w:rsid w:val="001374C0"/>
    <w:rsid w:val="0013756E"/>
    <w:rsid w:val="001375AE"/>
    <w:rsid w:val="00137766"/>
    <w:rsid w:val="00137923"/>
    <w:rsid w:val="0013795B"/>
    <w:rsid w:val="001379A3"/>
    <w:rsid w:val="00137B41"/>
    <w:rsid w:val="00137C0F"/>
    <w:rsid w:val="00140451"/>
    <w:rsid w:val="0014096E"/>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4E"/>
    <w:rsid w:val="001423D5"/>
    <w:rsid w:val="00142A77"/>
    <w:rsid w:val="00142B7F"/>
    <w:rsid w:val="00142CE2"/>
    <w:rsid w:val="00142E3F"/>
    <w:rsid w:val="00142E40"/>
    <w:rsid w:val="00142E7C"/>
    <w:rsid w:val="00142F7C"/>
    <w:rsid w:val="00143176"/>
    <w:rsid w:val="001433AC"/>
    <w:rsid w:val="00143478"/>
    <w:rsid w:val="00143538"/>
    <w:rsid w:val="00143639"/>
    <w:rsid w:val="00143643"/>
    <w:rsid w:val="0014384F"/>
    <w:rsid w:val="001439EB"/>
    <w:rsid w:val="00143B5C"/>
    <w:rsid w:val="00143E85"/>
    <w:rsid w:val="00143F73"/>
    <w:rsid w:val="00143F7E"/>
    <w:rsid w:val="0014400E"/>
    <w:rsid w:val="0014402A"/>
    <w:rsid w:val="00144102"/>
    <w:rsid w:val="00144275"/>
    <w:rsid w:val="001443B5"/>
    <w:rsid w:val="001444D0"/>
    <w:rsid w:val="001445B6"/>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738"/>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53F"/>
    <w:rsid w:val="00150938"/>
    <w:rsid w:val="00150994"/>
    <w:rsid w:val="00150C5C"/>
    <w:rsid w:val="00150D68"/>
    <w:rsid w:val="00150E2C"/>
    <w:rsid w:val="001510C1"/>
    <w:rsid w:val="001513B5"/>
    <w:rsid w:val="00151580"/>
    <w:rsid w:val="0015171E"/>
    <w:rsid w:val="001517C5"/>
    <w:rsid w:val="001518BB"/>
    <w:rsid w:val="00151ADB"/>
    <w:rsid w:val="00151B44"/>
    <w:rsid w:val="00151C63"/>
    <w:rsid w:val="00151CB2"/>
    <w:rsid w:val="00151DA4"/>
    <w:rsid w:val="00151E45"/>
    <w:rsid w:val="00152072"/>
    <w:rsid w:val="0015213A"/>
    <w:rsid w:val="0015233C"/>
    <w:rsid w:val="001525F8"/>
    <w:rsid w:val="001525FB"/>
    <w:rsid w:val="0015270E"/>
    <w:rsid w:val="001527A1"/>
    <w:rsid w:val="00152AE1"/>
    <w:rsid w:val="00152B5A"/>
    <w:rsid w:val="00152BD9"/>
    <w:rsid w:val="00152CE4"/>
    <w:rsid w:val="00152D72"/>
    <w:rsid w:val="00152D82"/>
    <w:rsid w:val="00152DA5"/>
    <w:rsid w:val="00152E60"/>
    <w:rsid w:val="00152F54"/>
    <w:rsid w:val="00152FB9"/>
    <w:rsid w:val="00153019"/>
    <w:rsid w:val="0015305B"/>
    <w:rsid w:val="001531FF"/>
    <w:rsid w:val="00153529"/>
    <w:rsid w:val="001535ED"/>
    <w:rsid w:val="001535F5"/>
    <w:rsid w:val="00153674"/>
    <w:rsid w:val="00153694"/>
    <w:rsid w:val="0015398C"/>
    <w:rsid w:val="001539CE"/>
    <w:rsid w:val="00153A76"/>
    <w:rsid w:val="00153D99"/>
    <w:rsid w:val="00153E1A"/>
    <w:rsid w:val="0015409E"/>
    <w:rsid w:val="00154126"/>
    <w:rsid w:val="00154353"/>
    <w:rsid w:val="00154445"/>
    <w:rsid w:val="0015454D"/>
    <w:rsid w:val="00154589"/>
    <w:rsid w:val="001546D4"/>
    <w:rsid w:val="00154775"/>
    <w:rsid w:val="0015495F"/>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0EB"/>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C51"/>
    <w:rsid w:val="00157CA9"/>
    <w:rsid w:val="00157F0B"/>
    <w:rsid w:val="00157FED"/>
    <w:rsid w:val="00157FFA"/>
    <w:rsid w:val="001600DC"/>
    <w:rsid w:val="0016041E"/>
    <w:rsid w:val="00160592"/>
    <w:rsid w:val="00160689"/>
    <w:rsid w:val="00160A26"/>
    <w:rsid w:val="00160D8B"/>
    <w:rsid w:val="00160E9C"/>
    <w:rsid w:val="001611E1"/>
    <w:rsid w:val="001612BE"/>
    <w:rsid w:val="001612EC"/>
    <w:rsid w:val="001614B0"/>
    <w:rsid w:val="001614DC"/>
    <w:rsid w:val="0016160A"/>
    <w:rsid w:val="00161673"/>
    <w:rsid w:val="00161849"/>
    <w:rsid w:val="001618E2"/>
    <w:rsid w:val="001619B0"/>
    <w:rsid w:val="00161BA3"/>
    <w:rsid w:val="00161CF4"/>
    <w:rsid w:val="00161E14"/>
    <w:rsid w:val="00161F28"/>
    <w:rsid w:val="001621B3"/>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08"/>
    <w:rsid w:val="00163A7D"/>
    <w:rsid w:val="00163ACF"/>
    <w:rsid w:val="00163D0A"/>
    <w:rsid w:val="00163DAF"/>
    <w:rsid w:val="00163E96"/>
    <w:rsid w:val="00164032"/>
    <w:rsid w:val="001642FD"/>
    <w:rsid w:val="00164383"/>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762"/>
    <w:rsid w:val="001668EB"/>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8E"/>
    <w:rsid w:val="001700A3"/>
    <w:rsid w:val="001700EF"/>
    <w:rsid w:val="00170184"/>
    <w:rsid w:val="00170357"/>
    <w:rsid w:val="001707DA"/>
    <w:rsid w:val="0017085A"/>
    <w:rsid w:val="00170931"/>
    <w:rsid w:val="00170978"/>
    <w:rsid w:val="00170A01"/>
    <w:rsid w:val="00170A11"/>
    <w:rsid w:val="00170B2E"/>
    <w:rsid w:val="00170BE8"/>
    <w:rsid w:val="00170EB6"/>
    <w:rsid w:val="001710EE"/>
    <w:rsid w:val="0017131D"/>
    <w:rsid w:val="0017136F"/>
    <w:rsid w:val="001714BE"/>
    <w:rsid w:val="0017181D"/>
    <w:rsid w:val="0017182A"/>
    <w:rsid w:val="00171845"/>
    <w:rsid w:val="00171855"/>
    <w:rsid w:val="001718F0"/>
    <w:rsid w:val="00171A4A"/>
    <w:rsid w:val="00171BC2"/>
    <w:rsid w:val="00171CEC"/>
    <w:rsid w:val="00171CFC"/>
    <w:rsid w:val="00171D83"/>
    <w:rsid w:val="00171DB8"/>
    <w:rsid w:val="00171FED"/>
    <w:rsid w:val="00172065"/>
    <w:rsid w:val="001720C2"/>
    <w:rsid w:val="00172183"/>
    <w:rsid w:val="001724D9"/>
    <w:rsid w:val="00172530"/>
    <w:rsid w:val="00172534"/>
    <w:rsid w:val="00172579"/>
    <w:rsid w:val="00172790"/>
    <w:rsid w:val="0017280F"/>
    <w:rsid w:val="0017285D"/>
    <w:rsid w:val="0017290F"/>
    <w:rsid w:val="00172CA8"/>
    <w:rsid w:val="00172E01"/>
    <w:rsid w:val="00172E09"/>
    <w:rsid w:val="0017304F"/>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ACB"/>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BB7"/>
    <w:rsid w:val="00176D75"/>
    <w:rsid w:val="00176E22"/>
    <w:rsid w:val="0017701C"/>
    <w:rsid w:val="001770C3"/>
    <w:rsid w:val="00177329"/>
    <w:rsid w:val="00177473"/>
    <w:rsid w:val="0017777A"/>
    <w:rsid w:val="0017786F"/>
    <w:rsid w:val="00177911"/>
    <w:rsid w:val="00177A23"/>
    <w:rsid w:val="00177D24"/>
    <w:rsid w:val="00180137"/>
    <w:rsid w:val="0018021E"/>
    <w:rsid w:val="0018071B"/>
    <w:rsid w:val="001807A1"/>
    <w:rsid w:val="00180980"/>
    <w:rsid w:val="00180A4E"/>
    <w:rsid w:val="00180EBC"/>
    <w:rsid w:val="001810F0"/>
    <w:rsid w:val="00181149"/>
    <w:rsid w:val="00181176"/>
    <w:rsid w:val="00181441"/>
    <w:rsid w:val="00181499"/>
    <w:rsid w:val="00181571"/>
    <w:rsid w:val="0018158B"/>
    <w:rsid w:val="001815AD"/>
    <w:rsid w:val="001815C1"/>
    <w:rsid w:val="0018179E"/>
    <w:rsid w:val="00181892"/>
    <w:rsid w:val="00182361"/>
    <w:rsid w:val="00182935"/>
    <w:rsid w:val="00182B17"/>
    <w:rsid w:val="00182C1A"/>
    <w:rsid w:val="00182C1E"/>
    <w:rsid w:val="00182C3F"/>
    <w:rsid w:val="00182CA3"/>
    <w:rsid w:val="00182D31"/>
    <w:rsid w:val="00182E2E"/>
    <w:rsid w:val="00183054"/>
    <w:rsid w:val="0018314E"/>
    <w:rsid w:val="00183173"/>
    <w:rsid w:val="00183198"/>
    <w:rsid w:val="0018322B"/>
    <w:rsid w:val="001832AE"/>
    <w:rsid w:val="001833B8"/>
    <w:rsid w:val="001833C4"/>
    <w:rsid w:val="0018351E"/>
    <w:rsid w:val="00183589"/>
    <w:rsid w:val="001836F6"/>
    <w:rsid w:val="0018370C"/>
    <w:rsid w:val="00183B29"/>
    <w:rsid w:val="00183C52"/>
    <w:rsid w:val="00183CFA"/>
    <w:rsid w:val="00183D1B"/>
    <w:rsid w:val="00183EF4"/>
    <w:rsid w:val="00183FB7"/>
    <w:rsid w:val="001841C2"/>
    <w:rsid w:val="0018459E"/>
    <w:rsid w:val="001845AE"/>
    <w:rsid w:val="0018463E"/>
    <w:rsid w:val="001848F2"/>
    <w:rsid w:val="001849D7"/>
    <w:rsid w:val="00184A86"/>
    <w:rsid w:val="00184BEE"/>
    <w:rsid w:val="00184DEF"/>
    <w:rsid w:val="00184F10"/>
    <w:rsid w:val="00184F2A"/>
    <w:rsid w:val="00184FBC"/>
    <w:rsid w:val="00184FCA"/>
    <w:rsid w:val="00184FFE"/>
    <w:rsid w:val="001851BF"/>
    <w:rsid w:val="00185233"/>
    <w:rsid w:val="001852D8"/>
    <w:rsid w:val="001857A7"/>
    <w:rsid w:val="0018580F"/>
    <w:rsid w:val="00185893"/>
    <w:rsid w:val="001858FB"/>
    <w:rsid w:val="001859E1"/>
    <w:rsid w:val="00185CE2"/>
    <w:rsid w:val="00185E16"/>
    <w:rsid w:val="00185EA8"/>
    <w:rsid w:val="00185EFF"/>
    <w:rsid w:val="00185FD2"/>
    <w:rsid w:val="001863E8"/>
    <w:rsid w:val="00186429"/>
    <w:rsid w:val="00186847"/>
    <w:rsid w:val="00186925"/>
    <w:rsid w:val="00186DC2"/>
    <w:rsid w:val="00186E82"/>
    <w:rsid w:val="00187073"/>
    <w:rsid w:val="001870A0"/>
    <w:rsid w:val="00187227"/>
    <w:rsid w:val="0018764B"/>
    <w:rsid w:val="00187809"/>
    <w:rsid w:val="001878D0"/>
    <w:rsid w:val="00187A21"/>
    <w:rsid w:val="00187A6A"/>
    <w:rsid w:val="00187A8F"/>
    <w:rsid w:val="00187B6B"/>
    <w:rsid w:val="00187C6B"/>
    <w:rsid w:val="00187D7C"/>
    <w:rsid w:val="00190190"/>
    <w:rsid w:val="00190267"/>
    <w:rsid w:val="001902A1"/>
    <w:rsid w:val="001902E0"/>
    <w:rsid w:val="00190391"/>
    <w:rsid w:val="00190409"/>
    <w:rsid w:val="00190493"/>
    <w:rsid w:val="001904A9"/>
    <w:rsid w:val="001905FB"/>
    <w:rsid w:val="0019062A"/>
    <w:rsid w:val="00190647"/>
    <w:rsid w:val="0019064B"/>
    <w:rsid w:val="00190810"/>
    <w:rsid w:val="00190A28"/>
    <w:rsid w:val="00190A63"/>
    <w:rsid w:val="00190B28"/>
    <w:rsid w:val="00190BC9"/>
    <w:rsid w:val="00190BE2"/>
    <w:rsid w:val="00190C0E"/>
    <w:rsid w:val="00190E46"/>
    <w:rsid w:val="00190EA4"/>
    <w:rsid w:val="00190ECE"/>
    <w:rsid w:val="0019104A"/>
    <w:rsid w:val="001910A7"/>
    <w:rsid w:val="0019110C"/>
    <w:rsid w:val="001914CA"/>
    <w:rsid w:val="00191616"/>
    <w:rsid w:val="00191A39"/>
    <w:rsid w:val="00191B6C"/>
    <w:rsid w:val="00191BB3"/>
    <w:rsid w:val="00191DA4"/>
    <w:rsid w:val="00191E82"/>
    <w:rsid w:val="00191EA1"/>
    <w:rsid w:val="00191FA0"/>
    <w:rsid w:val="00191FA1"/>
    <w:rsid w:val="00192003"/>
    <w:rsid w:val="00192017"/>
    <w:rsid w:val="0019206D"/>
    <w:rsid w:val="00192093"/>
    <w:rsid w:val="00192120"/>
    <w:rsid w:val="0019213A"/>
    <w:rsid w:val="001926BC"/>
    <w:rsid w:val="001927C0"/>
    <w:rsid w:val="00192904"/>
    <w:rsid w:val="001929F0"/>
    <w:rsid w:val="00192B03"/>
    <w:rsid w:val="00192B53"/>
    <w:rsid w:val="00192B5E"/>
    <w:rsid w:val="00192BE3"/>
    <w:rsid w:val="00192D02"/>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9DE"/>
    <w:rsid w:val="00195A74"/>
    <w:rsid w:val="00195D94"/>
    <w:rsid w:val="00195ED3"/>
    <w:rsid w:val="00195F06"/>
    <w:rsid w:val="00195F86"/>
    <w:rsid w:val="0019602B"/>
    <w:rsid w:val="00196089"/>
    <w:rsid w:val="001960E7"/>
    <w:rsid w:val="001960F8"/>
    <w:rsid w:val="001966B0"/>
    <w:rsid w:val="0019694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40"/>
    <w:rsid w:val="00197CF7"/>
    <w:rsid w:val="00197DE1"/>
    <w:rsid w:val="00197E01"/>
    <w:rsid w:val="001A001F"/>
    <w:rsid w:val="001A015A"/>
    <w:rsid w:val="001A017F"/>
    <w:rsid w:val="001A0348"/>
    <w:rsid w:val="001A03E4"/>
    <w:rsid w:val="001A04E7"/>
    <w:rsid w:val="001A0646"/>
    <w:rsid w:val="001A06D3"/>
    <w:rsid w:val="001A081B"/>
    <w:rsid w:val="001A08D8"/>
    <w:rsid w:val="001A097C"/>
    <w:rsid w:val="001A0EDC"/>
    <w:rsid w:val="001A1783"/>
    <w:rsid w:val="001A17F4"/>
    <w:rsid w:val="001A181A"/>
    <w:rsid w:val="001A1953"/>
    <w:rsid w:val="001A1C41"/>
    <w:rsid w:val="001A1C67"/>
    <w:rsid w:val="001A1E77"/>
    <w:rsid w:val="001A1FCF"/>
    <w:rsid w:val="001A2101"/>
    <w:rsid w:val="001A2134"/>
    <w:rsid w:val="001A218E"/>
    <w:rsid w:val="001A223B"/>
    <w:rsid w:val="001A2332"/>
    <w:rsid w:val="001A2663"/>
    <w:rsid w:val="001A26D7"/>
    <w:rsid w:val="001A2C32"/>
    <w:rsid w:val="001A2D8A"/>
    <w:rsid w:val="001A2DFE"/>
    <w:rsid w:val="001A2F98"/>
    <w:rsid w:val="001A307C"/>
    <w:rsid w:val="001A3B33"/>
    <w:rsid w:val="001A3EDC"/>
    <w:rsid w:val="001A408D"/>
    <w:rsid w:val="001A4100"/>
    <w:rsid w:val="001A414C"/>
    <w:rsid w:val="001A4164"/>
    <w:rsid w:val="001A42CA"/>
    <w:rsid w:val="001A4394"/>
    <w:rsid w:val="001A46A9"/>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3B"/>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8F9"/>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0F"/>
    <w:rsid w:val="001B28D8"/>
    <w:rsid w:val="001B2989"/>
    <w:rsid w:val="001B2B69"/>
    <w:rsid w:val="001B2C05"/>
    <w:rsid w:val="001B2D3C"/>
    <w:rsid w:val="001B2E83"/>
    <w:rsid w:val="001B2E91"/>
    <w:rsid w:val="001B2F86"/>
    <w:rsid w:val="001B2FD8"/>
    <w:rsid w:val="001B3021"/>
    <w:rsid w:val="001B31BB"/>
    <w:rsid w:val="001B31FB"/>
    <w:rsid w:val="001B32FF"/>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BAA"/>
    <w:rsid w:val="001B5C07"/>
    <w:rsid w:val="001B5C97"/>
    <w:rsid w:val="001B5D6B"/>
    <w:rsid w:val="001B5E22"/>
    <w:rsid w:val="001B5F7B"/>
    <w:rsid w:val="001B602B"/>
    <w:rsid w:val="001B6057"/>
    <w:rsid w:val="001B60D7"/>
    <w:rsid w:val="001B634A"/>
    <w:rsid w:val="001B6355"/>
    <w:rsid w:val="001B64F0"/>
    <w:rsid w:val="001B660A"/>
    <w:rsid w:val="001B6921"/>
    <w:rsid w:val="001B6B20"/>
    <w:rsid w:val="001B6C77"/>
    <w:rsid w:val="001B6D99"/>
    <w:rsid w:val="001B709A"/>
    <w:rsid w:val="001B72B9"/>
    <w:rsid w:val="001B72C6"/>
    <w:rsid w:val="001B76EE"/>
    <w:rsid w:val="001B775F"/>
    <w:rsid w:val="001B7876"/>
    <w:rsid w:val="001B7B47"/>
    <w:rsid w:val="001B7BBA"/>
    <w:rsid w:val="001B7C55"/>
    <w:rsid w:val="001B7C9C"/>
    <w:rsid w:val="001B7DC0"/>
    <w:rsid w:val="001B7ED3"/>
    <w:rsid w:val="001B7F79"/>
    <w:rsid w:val="001C0024"/>
    <w:rsid w:val="001C04E8"/>
    <w:rsid w:val="001C06C2"/>
    <w:rsid w:val="001C06F1"/>
    <w:rsid w:val="001C0726"/>
    <w:rsid w:val="001C07DC"/>
    <w:rsid w:val="001C07E9"/>
    <w:rsid w:val="001C11BD"/>
    <w:rsid w:val="001C1210"/>
    <w:rsid w:val="001C127F"/>
    <w:rsid w:val="001C16CE"/>
    <w:rsid w:val="001C1886"/>
    <w:rsid w:val="001C1ACE"/>
    <w:rsid w:val="001C1BAD"/>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8A"/>
    <w:rsid w:val="001C4D9F"/>
    <w:rsid w:val="001C4F0E"/>
    <w:rsid w:val="001C4F61"/>
    <w:rsid w:val="001C4FBF"/>
    <w:rsid w:val="001C50E2"/>
    <w:rsid w:val="001C5331"/>
    <w:rsid w:val="001C5463"/>
    <w:rsid w:val="001C564C"/>
    <w:rsid w:val="001C5A7D"/>
    <w:rsid w:val="001C5CE7"/>
    <w:rsid w:val="001C5CEC"/>
    <w:rsid w:val="001C5DAD"/>
    <w:rsid w:val="001C5EB0"/>
    <w:rsid w:val="001C5FB0"/>
    <w:rsid w:val="001C5FC0"/>
    <w:rsid w:val="001C6132"/>
    <w:rsid w:val="001C668D"/>
    <w:rsid w:val="001C66BB"/>
    <w:rsid w:val="001C69F6"/>
    <w:rsid w:val="001C6A11"/>
    <w:rsid w:val="001C6B57"/>
    <w:rsid w:val="001C6BA1"/>
    <w:rsid w:val="001C6C08"/>
    <w:rsid w:val="001C6C52"/>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709"/>
    <w:rsid w:val="001D0775"/>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BF3"/>
    <w:rsid w:val="001D1C12"/>
    <w:rsid w:val="001D1D58"/>
    <w:rsid w:val="001D1D9A"/>
    <w:rsid w:val="001D1F99"/>
    <w:rsid w:val="001D1FF5"/>
    <w:rsid w:val="001D1FFA"/>
    <w:rsid w:val="001D2321"/>
    <w:rsid w:val="001D2349"/>
    <w:rsid w:val="001D24B9"/>
    <w:rsid w:val="001D258F"/>
    <w:rsid w:val="001D259D"/>
    <w:rsid w:val="001D2617"/>
    <w:rsid w:val="001D2668"/>
    <w:rsid w:val="001D272C"/>
    <w:rsid w:val="001D279B"/>
    <w:rsid w:val="001D286B"/>
    <w:rsid w:val="001D2EEF"/>
    <w:rsid w:val="001D323E"/>
    <w:rsid w:val="001D3257"/>
    <w:rsid w:val="001D33A2"/>
    <w:rsid w:val="001D3432"/>
    <w:rsid w:val="001D35D7"/>
    <w:rsid w:val="001D396F"/>
    <w:rsid w:val="001D3BD0"/>
    <w:rsid w:val="001D3CF5"/>
    <w:rsid w:val="001D3DAE"/>
    <w:rsid w:val="001D3F23"/>
    <w:rsid w:val="001D45C9"/>
    <w:rsid w:val="001D45E4"/>
    <w:rsid w:val="001D484E"/>
    <w:rsid w:val="001D485D"/>
    <w:rsid w:val="001D4982"/>
    <w:rsid w:val="001D49DC"/>
    <w:rsid w:val="001D4B14"/>
    <w:rsid w:val="001D4B88"/>
    <w:rsid w:val="001D4C36"/>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682"/>
    <w:rsid w:val="001D796C"/>
    <w:rsid w:val="001D79A6"/>
    <w:rsid w:val="001D7A20"/>
    <w:rsid w:val="001D7A80"/>
    <w:rsid w:val="001D7B0C"/>
    <w:rsid w:val="001D7DFF"/>
    <w:rsid w:val="001D7EEF"/>
    <w:rsid w:val="001D7F72"/>
    <w:rsid w:val="001D7FB6"/>
    <w:rsid w:val="001E046A"/>
    <w:rsid w:val="001E0542"/>
    <w:rsid w:val="001E0659"/>
    <w:rsid w:val="001E0754"/>
    <w:rsid w:val="001E0840"/>
    <w:rsid w:val="001E0999"/>
    <w:rsid w:val="001E09EC"/>
    <w:rsid w:val="001E0A44"/>
    <w:rsid w:val="001E0B1B"/>
    <w:rsid w:val="001E0ED5"/>
    <w:rsid w:val="001E1293"/>
    <w:rsid w:val="001E12A5"/>
    <w:rsid w:val="001E13CC"/>
    <w:rsid w:val="001E14B4"/>
    <w:rsid w:val="001E15A2"/>
    <w:rsid w:val="001E1829"/>
    <w:rsid w:val="001E1BBA"/>
    <w:rsid w:val="001E1C0E"/>
    <w:rsid w:val="001E1FAC"/>
    <w:rsid w:val="001E2060"/>
    <w:rsid w:val="001E20ED"/>
    <w:rsid w:val="001E21B5"/>
    <w:rsid w:val="001E23E9"/>
    <w:rsid w:val="001E25B6"/>
    <w:rsid w:val="001E2614"/>
    <w:rsid w:val="001E261D"/>
    <w:rsid w:val="001E2998"/>
    <w:rsid w:val="001E2D19"/>
    <w:rsid w:val="001E2D43"/>
    <w:rsid w:val="001E2D6B"/>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2D"/>
    <w:rsid w:val="001E5444"/>
    <w:rsid w:val="001E56B8"/>
    <w:rsid w:val="001E5749"/>
    <w:rsid w:val="001E5750"/>
    <w:rsid w:val="001E5863"/>
    <w:rsid w:val="001E5901"/>
    <w:rsid w:val="001E598C"/>
    <w:rsid w:val="001E5992"/>
    <w:rsid w:val="001E5A10"/>
    <w:rsid w:val="001E5B23"/>
    <w:rsid w:val="001E5D83"/>
    <w:rsid w:val="001E5FAD"/>
    <w:rsid w:val="001E6154"/>
    <w:rsid w:val="001E6193"/>
    <w:rsid w:val="001E64E2"/>
    <w:rsid w:val="001E65E8"/>
    <w:rsid w:val="001E668B"/>
    <w:rsid w:val="001E6A89"/>
    <w:rsid w:val="001E6BE5"/>
    <w:rsid w:val="001E70CA"/>
    <w:rsid w:val="001E7266"/>
    <w:rsid w:val="001E733C"/>
    <w:rsid w:val="001E73BB"/>
    <w:rsid w:val="001E7D42"/>
    <w:rsid w:val="001E7F25"/>
    <w:rsid w:val="001F0060"/>
    <w:rsid w:val="001F0353"/>
    <w:rsid w:val="001F0417"/>
    <w:rsid w:val="001F0490"/>
    <w:rsid w:val="001F0532"/>
    <w:rsid w:val="001F0595"/>
    <w:rsid w:val="001F083B"/>
    <w:rsid w:val="001F08D0"/>
    <w:rsid w:val="001F092A"/>
    <w:rsid w:val="001F0CCA"/>
    <w:rsid w:val="001F0DE6"/>
    <w:rsid w:val="001F0EB4"/>
    <w:rsid w:val="001F0FE0"/>
    <w:rsid w:val="001F0FED"/>
    <w:rsid w:val="001F0FFC"/>
    <w:rsid w:val="001F103C"/>
    <w:rsid w:val="001F150B"/>
    <w:rsid w:val="001F1B35"/>
    <w:rsid w:val="001F1C70"/>
    <w:rsid w:val="001F1DD8"/>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102"/>
    <w:rsid w:val="001F3257"/>
    <w:rsid w:val="001F3262"/>
    <w:rsid w:val="001F3396"/>
    <w:rsid w:val="001F3581"/>
    <w:rsid w:val="001F35C4"/>
    <w:rsid w:val="001F3720"/>
    <w:rsid w:val="001F3762"/>
    <w:rsid w:val="001F37A7"/>
    <w:rsid w:val="001F37CD"/>
    <w:rsid w:val="001F38CE"/>
    <w:rsid w:val="001F3A4D"/>
    <w:rsid w:val="001F3B01"/>
    <w:rsid w:val="001F3D34"/>
    <w:rsid w:val="001F3F94"/>
    <w:rsid w:val="001F4043"/>
    <w:rsid w:val="001F40C1"/>
    <w:rsid w:val="001F4308"/>
    <w:rsid w:val="001F4386"/>
    <w:rsid w:val="001F46B2"/>
    <w:rsid w:val="001F46B6"/>
    <w:rsid w:val="001F4811"/>
    <w:rsid w:val="001F4881"/>
    <w:rsid w:val="001F49B0"/>
    <w:rsid w:val="001F4A9E"/>
    <w:rsid w:val="001F4AAD"/>
    <w:rsid w:val="001F4C26"/>
    <w:rsid w:val="001F4D81"/>
    <w:rsid w:val="001F4E99"/>
    <w:rsid w:val="001F4EFC"/>
    <w:rsid w:val="001F50FF"/>
    <w:rsid w:val="001F51C3"/>
    <w:rsid w:val="001F53A9"/>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9FC"/>
    <w:rsid w:val="001F7AC3"/>
    <w:rsid w:val="001F7B02"/>
    <w:rsid w:val="001F7C8A"/>
    <w:rsid w:val="001F7DEA"/>
    <w:rsid w:val="00200028"/>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1D0"/>
    <w:rsid w:val="00202484"/>
    <w:rsid w:val="00202939"/>
    <w:rsid w:val="00202AF0"/>
    <w:rsid w:val="00202BBC"/>
    <w:rsid w:val="00202C1A"/>
    <w:rsid w:val="00202DE7"/>
    <w:rsid w:val="00203051"/>
    <w:rsid w:val="002033E9"/>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BA3"/>
    <w:rsid w:val="00205D08"/>
    <w:rsid w:val="00205D90"/>
    <w:rsid w:val="00205DD4"/>
    <w:rsid w:val="00205F7F"/>
    <w:rsid w:val="00205FDD"/>
    <w:rsid w:val="00206071"/>
    <w:rsid w:val="0020608F"/>
    <w:rsid w:val="0020629D"/>
    <w:rsid w:val="002063C6"/>
    <w:rsid w:val="00206441"/>
    <w:rsid w:val="00206493"/>
    <w:rsid w:val="002064AC"/>
    <w:rsid w:val="002064BF"/>
    <w:rsid w:val="00206561"/>
    <w:rsid w:val="0020659B"/>
    <w:rsid w:val="00206961"/>
    <w:rsid w:val="00206B6D"/>
    <w:rsid w:val="00206C7A"/>
    <w:rsid w:val="00206CA4"/>
    <w:rsid w:val="00206F3A"/>
    <w:rsid w:val="00206FCD"/>
    <w:rsid w:val="00207063"/>
    <w:rsid w:val="002070AC"/>
    <w:rsid w:val="00207257"/>
    <w:rsid w:val="00207283"/>
    <w:rsid w:val="002074E7"/>
    <w:rsid w:val="00207584"/>
    <w:rsid w:val="002075A9"/>
    <w:rsid w:val="002076AB"/>
    <w:rsid w:val="00207873"/>
    <w:rsid w:val="00207994"/>
    <w:rsid w:val="00207C79"/>
    <w:rsid w:val="00207D01"/>
    <w:rsid w:val="00207D3E"/>
    <w:rsid w:val="00207D9A"/>
    <w:rsid w:val="002100B6"/>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2C4"/>
    <w:rsid w:val="00211359"/>
    <w:rsid w:val="0021164E"/>
    <w:rsid w:val="002116D0"/>
    <w:rsid w:val="002116ED"/>
    <w:rsid w:val="00211A53"/>
    <w:rsid w:val="00211A64"/>
    <w:rsid w:val="00211CBC"/>
    <w:rsid w:val="00211CE9"/>
    <w:rsid w:val="00211D07"/>
    <w:rsid w:val="00211DB8"/>
    <w:rsid w:val="00212079"/>
    <w:rsid w:val="00212247"/>
    <w:rsid w:val="0021233F"/>
    <w:rsid w:val="002123BC"/>
    <w:rsid w:val="00212631"/>
    <w:rsid w:val="0021290A"/>
    <w:rsid w:val="002129D9"/>
    <w:rsid w:val="00212A4B"/>
    <w:rsid w:val="00212A9E"/>
    <w:rsid w:val="00212C0E"/>
    <w:rsid w:val="00212CEB"/>
    <w:rsid w:val="00212D70"/>
    <w:rsid w:val="002130FB"/>
    <w:rsid w:val="002131C2"/>
    <w:rsid w:val="00213210"/>
    <w:rsid w:val="00213232"/>
    <w:rsid w:val="0021333E"/>
    <w:rsid w:val="002135D2"/>
    <w:rsid w:val="002135E9"/>
    <w:rsid w:val="002135EE"/>
    <w:rsid w:val="00213830"/>
    <w:rsid w:val="002138FF"/>
    <w:rsid w:val="00213CD9"/>
    <w:rsid w:val="00213DD8"/>
    <w:rsid w:val="00213ECA"/>
    <w:rsid w:val="00213F31"/>
    <w:rsid w:val="00213F4F"/>
    <w:rsid w:val="002140CD"/>
    <w:rsid w:val="00214165"/>
    <w:rsid w:val="00214171"/>
    <w:rsid w:val="00214172"/>
    <w:rsid w:val="002143FF"/>
    <w:rsid w:val="00214492"/>
    <w:rsid w:val="0021478F"/>
    <w:rsid w:val="00214914"/>
    <w:rsid w:val="0021491D"/>
    <w:rsid w:val="00214A48"/>
    <w:rsid w:val="00214AFD"/>
    <w:rsid w:val="00214B66"/>
    <w:rsid w:val="00214BCB"/>
    <w:rsid w:val="0021521B"/>
    <w:rsid w:val="0021538E"/>
    <w:rsid w:val="00215617"/>
    <w:rsid w:val="00215709"/>
    <w:rsid w:val="00215729"/>
    <w:rsid w:val="0021573B"/>
    <w:rsid w:val="00215BB9"/>
    <w:rsid w:val="00215BFA"/>
    <w:rsid w:val="00215C78"/>
    <w:rsid w:val="00215CBE"/>
    <w:rsid w:val="00215DC7"/>
    <w:rsid w:val="00215DDB"/>
    <w:rsid w:val="00215F7B"/>
    <w:rsid w:val="00215F99"/>
    <w:rsid w:val="0021640E"/>
    <w:rsid w:val="002164F9"/>
    <w:rsid w:val="0021683E"/>
    <w:rsid w:val="002169A5"/>
    <w:rsid w:val="00216D79"/>
    <w:rsid w:val="00216E85"/>
    <w:rsid w:val="00216EEB"/>
    <w:rsid w:val="00216FC1"/>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616"/>
    <w:rsid w:val="002207C4"/>
    <w:rsid w:val="002208B5"/>
    <w:rsid w:val="00220BBD"/>
    <w:rsid w:val="00220E83"/>
    <w:rsid w:val="00220F91"/>
    <w:rsid w:val="00220F97"/>
    <w:rsid w:val="00220FE3"/>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3FE6"/>
    <w:rsid w:val="00224299"/>
    <w:rsid w:val="002242E6"/>
    <w:rsid w:val="00224312"/>
    <w:rsid w:val="00224479"/>
    <w:rsid w:val="00224606"/>
    <w:rsid w:val="002246B5"/>
    <w:rsid w:val="002246CA"/>
    <w:rsid w:val="002246F2"/>
    <w:rsid w:val="002247BB"/>
    <w:rsid w:val="00224A64"/>
    <w:rsid w:val="00224B25"/>
    <w:rsid w:val="00224F3A"/>
    <w:rsid w:val="00224FDC"/>
    <w:rsid w:val="002251FF"/>
    <w:rsid w:val="002252F8"/>
    <w:rsid w:val="002258A0"/>
    <w:rsid w:val="00225B67"/>
    <w:rsid w:val="00225DC8"/>
    <w:rsid w:val="0022607F"/>
    <w:rsid w:val="00226290"/>
    <w:rsid w:val="00226364"/>
    <w:rsid w:val="002266EC"/>
    <w:rsid w:val="00226A68"/>
    <w:rsid w:val="00226B80"/>
    <w:rsid w:val="00226B8E"/>
    <w:rsid w:val="00226DE4"/>
    <w:rsid w:val="00226EC8"/>
    <w:rsid w:val="00226EED"/>
    <w:rsid w:val="00226F67"/>
    <w:rsid w:val="002270A1"/>
    <w:rsid w:val="002270BE"/>
    <w:rsid w:val="0022716F"/>
    <w:rsid w:val="00227277"/>
    <w:rsid w:val="0022736E"/>
    <w:rsid w:val="00227375"/>
    <w:rsid w:val="002273E6"/>
    <w:rsid w:val="00227558"/>
    <w:rsid w:val="0022769F"/>
    <w:rsid w:val="002276CA"/>
    <w:rsid w:val="002276E2"/>
    <w:rsid w:val="00227A84"/>
    <w:rsid w:val="00227ABE"/>
    <w:rsid w:val="00227CBD"/>
    <w:rsid w:val="00227E5D"/>
    <w:rsid w:val="00227EB4"/>
    <w:rsid w:val="00230370"/>
    <w:rsid w:val="00230376"/>
    <w:rsid w:val="0023047E"/>
    <w:rsid w:val="002304CA"/>
    <w:rsid w:val="00230518"/>
    <w:rsid w:val="002305CB"/>
    <w:rsid w:val="0023061B"/>
    <w:rsid w:val="00230A51"/>
    <w:rsid w:val="00230CC9"/>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4EF"/>
    <w:rsid w:val="00232582"/>
    <w:rsid w:val="002325CB"/>
    <w:rsid w:val="00232A67"/>
    <w:rsid w:val="00232B84"/>
    <w:rsid w:val="00232C09"/>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109"/>
    <w:rsid w:val="00235518"/>
    <w:rsid w:val="0023554A"/>
    <w:rsid w:val="0023556F"/>
    <w:rsid w:val="002356D0"/>
    <w:rsid w:val="00235784"/>
    <w:rsid w:val="00235961"/>
    <w:rsid w:val="002359D9"/>
    <w:rsid w:val="00235A09"/>
    <w:rsid w:val="00235B0B"/>
    <w:rsid w:val="00235C4E"/>
    <w:rsid w:val="00235DF5"/>
    <w:rsid w:val="002362B8"/>
    <w:rsid w:val="002362E4"/>
    <w:rsid w:val="00236386"/>
    <w:rsid w:val="00236415"/>
    <w:rsid w:val="002364A7"/>
    <w:rsid w:val="0023667D"/>
    <w:rsid w:val="002367FC"/>
    <w:rsid w:val="0023691F"/>
    <w:rsid w:val="00236A09"/>
    <w:rsid w:val="00236D22"/>
    <w:rsid w:val="00236E06"/>
    <w:rsid w:val="00236EF9"/>
    <w:rsid w:val="00236F51"/>
    <w:rsid w:val="00236FB4"/>
    <w:rsid w:val="0023703C"/>
    <w:rsid w:val="0023703E"/>
    <w:rsid w:val="00237187"/>
    <w:rsid w:val="002371A9"/>
    <w:rsid w:val="00237264"/>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17"/>
    <w:rsid w:val="00241442"/>
    <w:rsid w:val="00241596"/>
    <w:rsid w:val="002415CC"/>
    <w:rsid w:val="002419FD"/>
    <w:rsid w:val="00241D1E"/>
    <w:rsid w:val="00241D94"/>
    <w:rsid w:val="00241E11"/>
    <w:rsid w:val="0024202E"/>
    <w:rsid w:val="002420C0"/>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458"/>
    <w:rsid w:val="0024357E"/>
    <w:rsid w:val="002436CB"/>
    <w:rsid w:val="002436D9"/>
    <w:rsid w:val="00243A30"/>
    <w:rsid w:val="00243A5D"/>
    <w:rsid w:val="00243D4A"/>
    <w:rsid w:val="00243E4B"/>
    <w:rsid w:val="00243EE3"/>
    <w:rsid w:val="0024406F"/>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1C"/>
    <w:rsid w:val="00245430"/>
    <w:rsid w:val="002454E1"/>
    <w:rsid w:val="002456E7"/>
    <w:rsid w:val="00245B7E"/>
    <w:rsid w:val="00245BCA"/>
    <w:rsid w:val="00245F50"/>
    <w:rsid w:val="002460FE"/>
    <w:rsid w:val="00246157"/>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39"/>
    <w:rsid w:val="002478F5"/>
    <w:rsid w:val="00247966"/>
    <w:rsid w:val="00247AAA"/>
    <w:rsid w:val="00247BB3"/>
    <w:rsid w:val="00247D3A"/>
    <w:rsid w:val="00247FA8"/>
    <w:rsid w:val="00247FE3"/>
    <w:rsid w:val="002501DC"/>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581"/>
    <w:rsid w:val="0025298C"/>
    <w:rsid w:val="002529BA"/>
    <w:rsid w:val="00252AE7"/>
    <w:rsid w:val="00252E15"/>
    <w:rsid w:val="00252F17"/>
    <w:rsid w:val="00253497"/>
    <w:rsid w:val="0025357F"/>
    <w:rsid w:val="002536F3"/>
    <w:rsid w:val="00253710"/>
    <w:rsid w:val="00253B83"/>
    <w:rsid w:val="00253E63"/>
    <w:rsid w:val="00254089"/>
    <w:rsid w:val="00254405"/>
    <w:rsid w:val="00254411"/>
    <w:rsid w:val="00254518"/>
    <w:rsid w:val="0025466B"/>
    <w:rsid w:val="00254717"/>
    <w:rsid w:val="0025486C"/>
    <w:rsid w:val="00254C73"/>
    <w:rsid w:val="00254E82"/>
    <w:rsid w:val="0025514C"/>
    <w:rsid w:val="002556AA"/>
    <w:rsid w:val="002558DC"/>
    <w:rsid w:val="00255A38"/>
    <w:rsid w:val="00255F02"/>
    <w:rsid w:val="00256089"/>
    <w:rsid w:val="002560CB"/>
    <w:rsid w:val="0025633C"/>
    <w:rsid w:val="0025637E"/>
    <w:rsid w:val="002563BC"/>
    <w:rsid w:val="0025643F"/>
    <w:rsid w:val="00256687"/>
    <w:rsid w:val="002566CE"/>
    <w:rsid w:val="002566FD"/>
    <w:rsid w:val="00256742"/>
    <w:rsid w:val="00256BD1"/>
    <w:rsid w:val="00256BE9"/>
    <w:rsid w:val="00256CF3"/>
    <w:rsid w:val="00256D29"/>
    <w:rsid w:val="00256F67"/>
    <w:rsid w:val="00257022"/>
    <w:rsid w:val="0025715C"/>
    <w:rsid w:val="0025716E"/>
    <w:rsid w:val="00257200"/>
    <w:rsid w:val="002572FA"/>
    <w:rsid w:val="00257536"/>
    <w:rsid w:val="00257584"/>
    <w:rsid w:val="002578AE"/>
    <w:rsid w:val="00257958"/>
    <w:rsid w:val="00257973"/>
    <w:rsid w:val="002600FE"/>
    <w:rsid w:val="00260399"/>
    <w:rsid w:val="0026046D"/>
    <w:rsid w:val="002605D5"/>
    <w:rsid w:val="002606D8"/>
    <w:rsid w:val="002607A5"/>
    <w:rsid w:val="00260E74"/>
    <w:rsid w:val="00261009"/>
    <w:rsid w:val="002611A9"/>
    <w:rsid w:val="00261304"/>
    <w:rsid w:val="0026135F"/>
    <w:rsid w:val="00261368"/>
    <w:rsid w:val="00261700"/>
    <w:rsid w:val="00261802"/>
    <w:rsid w:val="002618CA"/>
    <w:rsid w:val="00261A67"/>
    <w:rsid w:val="00261C40"/>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ED1"/>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6F7"/>
    <w:rsid w:val="002667C3"/>
    <w:rsid w:val="00266854"/>
    <w:rsid w:val="00266886"/>
    <w:rsid w:val="002668C4"/>
    <w:rsid w:val="00266A19"/>
    <w:rsid w:val="00266E3A"/>
    <w:rsid w:val="00266F55"/>
    <w:rsid w:val="00266F84"/>
    <w:rsid w:val="00266FF5"/>
    <w:rsid w:val="002673CF"/>
    <w:rsid w:val="002673F0"/>
    <w:rsid w:val="0026748F"/>
    <w:rsid w:val="00267588"/>
    <w:rsid w:val="00267919"/>
    <w:rsid w:val="0026796B"/>
    <w:rsid w:val="00267A53"/>
    <w:rsid w:val="00267B09"/>
    <w:rsid w:val="00267C82"/>
    <w:rsid w:val="00267D20"/>
    <w:rsid w:val="00270250"/>
    <w:rsid w:val="002702D2"/>
    <w:rsid w:val="00270395"/>
    <w:rsid w:val="00270461"/>
    <w:rsid w:val="002705FA"/>
    <w:rsid w:val="00270B15"/>
    <w:rsid w:val="00270D44"/>
    <w:rsid w:val="00270EE9"/>
    <w:rsid w:val="00271113"/>
    <w:rsid w:val="0027112C"/>
    <w:rsid w:val="00271403"/>
    <w:rsid w:val="002715D6"/>
    <w:rsid w:val="00271761"/>
    <w:rsid w:val="00271B7C"/>
    <w:rsid w:val="00271B83"/>
    <w:rsid w:val="00271BE9"/>
    <w:rsid w:val="00271C27"/>
    <w:rsid w:val="00271C60"/>
    <w:rsid w:val="00271F4D"/>
    <w:rsid w:val="00271FE4"/>
    <w:rsid w:val="002721BE"/>
    <w:rsid w:val="002721E0"/>
    <w:rsid w:val="002721F4"/>
    <w:rsid w:val="002721FA"/>
    <w:rsid w:val="002722B7"/>
    <w:rsid w:val="00272A93"/>
    <w:rsid w:val="00272B60"/>
    <w:rsid w:val="00272B9F"/>
    <w:rsid w:val="00272BB0"/>
    <w:rsid w:val="00272CF4"/>
    <w:rsid w:val="002730E0"/>
    <w:rsid w:val="00273216"/>
    <w:rsid w:val="002734D6"/>
    <w:rsid w:val="00273840"/>
    <w:rsid w:val="00273873"/>
    <w:rsid w:val="00273E6B"/>
    <w:rsid w:val="0027409F"/>
    <w:rsid w:val="00274102"/>
    <w:rsid w:val="002741F4"/>
    <w:rsid w:val="0027422A"/>
    <w:rsid w:val="0027428D"/>
    <w:rsid w:val="0027442A"/>
    <w:rsid w:val="0027449A"/>
    <w:rsid w:val="00274B50"/>
    <w:rsid w:val="00274D00"/>
    <w:rsid w:val="00274E08"/>
    <w:rsid w:val="00275023"/>
    <w:rsid w:val="00275151"/>
    <w:rsid w:val="002751A5"/>
    <w:rsid w:val="00275259"/>
    <w:rsid w:val="00275331"/>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1D"/>
    <w:rsid w:val="002767E4"/>
    <w:rsid w:val="00276B01"/>
    <w:rsid w:val="00276C74"/>
    <w:rsid w:val="00276E9B"/>
    <w:rsid w:val="00276EFB"/>
    <w:rsid w:val="002771C5"/>
    <w:rsid w:val="0027754A"/>
    <w:rsid w:val="00277628"/>
    <w:rsid w:val="0027765B"/>
    <w:rsid w:val="002778D2"/>
    <w:rsid w:val="00277922"/>
    <w:rsid w:val="00277952"/>
    <w:rsid w:val="00277A2E"/>
    <w:rsid w:val="00277A38"/>
    <w:rsid w:val="00277E1C"/>
    <w:rsid w:val="00277FEE"/>
    <w:rsid w:val="00280061"/>
    <w:rsid w:val="0028021C"/>
    <w:rsid w:val="0028034F"/>
    <w:rsid w:val="0028039D"/>
    <w:rsid w:val="00280632"/>
    <w:rsid w:val="00280775"/>
    <w:rsid w:val="00280783"/>
    <w:rsid w:val="00280A57"/>
    <w:rsid w:val="00280AFC"/>
    <w:rsid w:val="00280BC3"/>
    <w:rsid w:val="00280BD8"/>
    <w:rsid w:val="00280C9F"/>
    <w:rsid w:val="00280D6E"/>
    <w:rsid w:val="00280DDA"/>
    <w:rsid w:val="00280E5C"/>
    <w:rsid w:val="00280F9B"/>
    <w:rsid w:val="00281143"/>
    <w:rsid w:val="002811B4"/>
    <w:rsid w:val="002811E2"/>
    <w:rsid w:val="0028130E"/>
    <w:rsid w:val="002814F3"/>
    <w:rsid w:val="0028155C"/>
    <w:rsid w:val="00281ACC"/>
    <w:rsid w:val="00281BC3"/>
    <w:rsid w:val="00281C6D"/>
    <w:rsid w:val="00281E68"/>
    <w:rsid w:val="00281E9E"/>
    <w:rsid w:val="0028229C"/>
    <w:rsid w:val="002823D8"/>
    <w:rsid w:val="002823FB"/>
    <w:rsid w:val="002824C4"/>
    <w:rsid w:val="00282575"/>
    <w:rsid w:val="00282679"/>
    <w:rsid w:val="00282720"/>
    <w:rsid w:val="00282A10"/>
    <w:rsid w:val="00282BCA"/>
    <w:rsid w:val="00282CCB"/>
    <w:rsid w:val="00282D39"/>
    <w:rsid w:val="00282D6D"/>
    <w:rsid w:val="00282F85"/>
    <w:rsid w:val="00283160"/>
    <w:rsid w:val="0028335C"/>
    <w:rsid w:val="0028347C"/>
    <w:rsid w:val="0028359E"/>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454"/>
    <w:rsid w:val="00285886"/>
    <w:rsid w:val="002858BD"/>
    <w:rsid w:val="00285A7A"/>
    <w:rsid w:val="00285BB0"/>
    <w:rsid w:val="00285DAC"/>
    <w:rsid w:val="00285E61"/>
    <w:rsid w:val="002863C2"/>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27"/>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AB6"/>
    <w:rsid w:val="00291BFF"/>
    <w:rsid w:val="00291C0B"/>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2D45"/>
    <w:rsid w:val="0029313A"/>
    <w:rsid w:val="00293175"/>
    <w:rsid w:val="00293320"/>
    <w:rsid w:val="00293571"/>
    <w:rsid w:val="00293A64"/>
    <w:rsid w:val="00293A94"/>
    <w:rsid w:val="00293B04"/>
    <w:rsid w:val="00293B46"/>
    <w:rsid w:val="00293F0F"/>
    <w:rsid w:val="002940FA"/>
    <w:rsid w:val="002940FE"/>
    <w:rsid w:val="002943DC"/>
    <w:rsid w:val="0029444B"/>
    <w:rsid w:val="002944A3"/>
    <w:rsid w:val="00294715"/>
    <w:rsid w:val="00294853"/>
    <w:rsid w:val="00294874"/>
    <w:rsid w:val="002948B3"/>
    <w:rsid w:val="002949F2"/>
    <w:rsid w:val="00294D8F"/>
    <w:rsid w:val="00295086"/>
    <w:rsid w:val="002951C8"/>
    <w:rsid w:val="00295508"/>
    <w:rsid w:val="0029563F"/>
    <w:rsid w:val="002958E3"/>
    <w:rsid w:val="002958F2"/>
    <w:rsid w:val="00295A63"/>
    <w:rsid w:val="00295BF0"/>
    <w:rsid w:val="00295C5A"/>
    <w:rsid w:val="00295D8B"/>
    <w:rsid w:val="00295E86"/>
    <w:rsid w:val="00295F68"/>
    <w:rsid w:val="00295F7D"/>
    <w:rsid w:val="00296117"/>
    <w:rsid w:val="0029634B"/>
    <w:rsid w:val="002965FF"/>
    <w:rsid w:val="0029668F"/>
    <w:rsid w:val="00296801"/>
    <w:rsid w:val="00296829"/>
    <w:rsid w:val="002969A6"/>
    <w:rsid w:val="00296BBF"/>
    <w:rsid w:val="00296C4C"/>
    <w:rsid w:val="00296E36"/>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54"/>
    <w:rsid w:val="002A15BE"/>
    <w:rsid w:val="002A1660"/>
    <w:rsid w:val="002A16C8"/>
    <w:rsid w:val="002A1752"/>
    <w:rsid w:val="002A1AAF"/>
    <w:rsid w:val="002A1D93"/>
    <w:rsid w:val="002A1E8A"/>
    <w:rsid w:val="002A1EB3"/>
    <w:rsid w:val="002A21DF"/>
    <w:rsid w:val="002A25B9"/>
    <w:rsid w:val="002A25CE"/>
    <w:rsid w:val="002A26BC"/>
    <w:rsid w:val="002A2B8C"/>
    <w:rsid w:val="002A2D50"/>
    <w:rsid w:val="002A2E76"/>
    <w:rsid w:val="002A30CC"/>
    <w:rsid w:val="002A31B3"/>
    <w:rsid w:val="002A38B2"/>
    <w:rsid w:val="002A3906"/>
    <w:rsid w:val="002A397C"/>
    <w:rsid w:val="002A39D0"/>
    <w:rsid w:val="002A3B79"/>
    <w:rsid w:val="002A3D0B"/>
    <w:rsid w:val="002A3D93"/>
    <w:rsid w:val="002A3E35"/>
    <w:rsid w:val="002A4000"/>
    <w:rsid w:val="002A4130"/>
    <w:rsid w:val="002A42D8"/>
    <w:rsid w:val="002A44B9"/>
    <w:rsid w:val="002A4574"/>
    <w:rsid w:val="002A4B4D"/>
    <w:rsid w:val="002A4B82"/>
    <w:rsid w:val="002A4BC4"/>
    <w:rsid w:val="002A4E3F"/>
    <w:rsid w:val="002A4F23"/>
    <w:rsid w:val="002A5649"/>
    <w:rsid w:val="002A57E7"/>
    <w:rsid w:val="002A5C39"/>
    <w:rsid w:val="002A5CDF"/>
    <w:rsid w:val="002A5CE0"/>
    <w:rsid w:val="002A5D0A"/>
    <w:rsid w:val="002A5DE6"/>
    <w:rsid w:val="002A645D"/>
    <w:rsid w:val="002A675E"/>
    <w:rsid w:val="002A67AF"/>
    <w:rsid w:val="002A687B"/>
    <w:rsid w:val="002A6A3D"/>
    <w:rsid w:val="002A6B59"/>
    <w:rsid w:val="002A6C09"/>
    <w:rsid w:val="002A6E9D"/>
    <w:rsid w:val="002A6FA0"/>
    <w:rsid w:val="002A6FF7"/>
    <w:rsid w:val="002A7056"/>
    <w:rsid w:val="002A71CE"/>
    <w:rsid w:val="002A729D"/>
    <w:rsid w:val="002A72DD"/>
    <w:rsid w:val="002A73AC"/>
    <w:rsid w:val="002A7532"/>
    <w:rsid w:val="002A7614"/>
    <w:rsid w:val="002A767F"/>
    <w:rsid w:val="002A7813"/>
    <w:rsid w:val="002A7CA0"/>
    <w:rsid w:val="002A7E00"/>
    <w:rsid w:val="002A7E48"/>
    <w:rsid w:val="002A7EF2"/>
    <w:rsid w:val="002B0052"/>
    <w:rsid w:val="002B016D"/>
    <w:rsid w:val="002B0221"/>
    <w:rsid w:val="002B0234"/>
    <w:rsid w:val="002B090A"/>
    <w:rsid w:val="002B0A27"/>
    <w:rsid w:val="002B0A77"/>
    <w:rsid w:val="002B0BE5"/>
    <w:rsid w:val="002B0E47"/>
    <w:rsid w:val="002B0EB5"/>
    <w:rsid w:val="002B0F00"/>
    <w:rsid w:val="002B0F02"/>
    <w:rsid w:val="002B0F49"/>
    <w:rsid w:val="002B0F7B"/>
    <w:rsid w:val="002B1011"/>
    <w:rsid w:val="002B10CE"/>
    <w:rsid w:val="002B163F"/>
    <w:rsid w:val="002B16ED"/>
    <w:rsid w:val="002B16EE"/>
    <w:rsid w:val="002B17D3"/>
    <w:rsid w:val="002B1947"/>
    <w:rsid w:val="002B19C1"/>
    <w:rsid w:val="002B19C4"/>
    <w:rsid w:val="002B19E4"/>
    <w:rsid w:val="002B1ABC"/>
    <w:rsid w:val="002B1C71"/>
    <w:rsid w:val="002B2039"/>
    <w:rsid w:val="002B25D5"/>
    <w:rsid w:val="002B2AA6"/>
    <w:rsid w:val="002B2BB2"/>
    <w:rsid w:val="002B2D0C"/>
    <w:rsid w:val="002B2F80"/>
    <w:rsid w:val="002B3202"/>
    <w:rsid w:val="002B320E"/>
    <w:rsid w:val="002B3302"/>
    <w:rsid w:val="002B339C"/>
    <w:rsid w:val="002B3403"/>
    <w:rsid w:val="002B34ED"/>
    <w:rsid w:val="002B3534"/>
    <w:rsid w:val="002B3603"/>
    <w:rsid w:val="002B371A"/>
    <w:rsid w:val="002B395E"/>
    <w:rsid w:val="002B3D48"/>
    <w:rsid w:val="002B3DBF"/>
    <w:rsid w:val="002B3DE7"/>
    <w:rsid w:val="002B3DFD"/>
    <w:rsid w:val="002B3FD5"/>
    <w:rsid w:val="002B4040"/>
    <w:rsid w:val="002B4060"/>
    <w:rsid w:val="002B410E"/>
    <w:rsid w:val="002B42AE"/>
    <w:rsid w:val="002B430B"/>
    <w:rsid w:val="002B444E"/>
    <w:rsid w:val="002B466D"/>
    <w:rsid w:val="002B47F5"/>
    <w:rsid w:val="002B4B27"/>
    <w:rsid w:val="002B4F22"/>
    <w:rsid w:val="002B4FBD"/>
    <w:rsid w:val="002B4FE0"/>
    <w:rsid w:val="002B5069"/>
    <w:rsid w:val="002B514F"/>
    <w:rsid w:val="002B52CB"/>
    <w:rsid w:val="002B52F2"/>
    <w:rsid w:val="002B5359"/>
    <w:rsid w:val="002B5470"/>
    <w:rsid w:val="002B5652"/>
    <w:rsid w:val="002B565C"/>
    <w:rsid w:val="002B57EC"/>
    <w:rsid w:val="002B5825"/>
    <w:rsid w:val="002B5840"/>
    <w:rsid w:val="002B58B0"/>
    <w:rsid w:val="002B5C69"/>
    <w:rsid w:val="002B5D9D"/>
    <w:rsid w:val="002B5DE4"/>
    <w:rsid w:val="002B6147"/>
    <w:rsid w:val="002B6347"/>
    <w:rsid w:val="002B649F"/>
    <w:rsid w:val="002B64DD"/>
    <w:rsid w:val="002B663D"/>
    <w:rsid w:val="002B678D"/>
    <w:rsid w:val="002B67D3"/>
    <w:rsid w:val="002B67F2"/>
    <w:rsid w:val="002B690A"/>
    <w:rsid w:val="002B6DF5"/>
    <w:rsid w:val="002B6DF7"/>
    <w:rsid w:val="002B7098"/>
    <w:rsid w:val="002B70D0"/>
    <w:rsid w:val="002B7133"/>
    <w:rsid w:val="002B7196"/>
    <w:rsid w:val="002B71FA"/>
    <w:rsid w:val="002B75C9"/>
    <w:rsid w:val="002B778F"/>
    <w:rsid w:val="002B7876"/>
    <w:rsid w:val="002B794D"/>
    <w:rsid w:val="002B7C43"/>
    <w:rsid w:val="002B7C50"/>
    <w:rsid w:val="002B7CAD"/>
    <w:rsid w:val="002B7DB0"/>
    <w:rsid w:val="002B7E1D"/>
    <w:rsid w:val="002C0202"/>
    <w:rsid w:val="002C02F5"/>
    <w:rsid w:val="002C048A"/>
    <w:rsid w:val="002C0503"/>
    <w:rsid w:val="002C0537"/>
    <w:rsid w:val="002C0629"/>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AB9"/>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2DF"/>
    <w:rsid w:val="002C3374"/>
    <w:rsid w:val="002C3597"/>
    <w:rsid w:val="002C3635"/>
    <w:rsid w:val="002C365E"/>
    <w:rsid w:val="002C3982"/>
    <w:rsid w:val="002C3A31"/>
    <w:rsid w:val="002C3A7D"/>
    <w:rsid w:val="002C3AAF"/>
    <w:rsid w:val="002C3BF1"/>
    <w:rsid w:val="002C3E27"/>
    <w:rsid w:val="002C3E63"/>
    <w:rsid w:val="002C3E6C"/>
    <w:rsid w:val="002C3EA5"/>
    <w:rsid w:val="002C3EB0"/>
    <w:rsid w:val="002C3F27"/>
    <w:rsid w:val="002C405E"/>
    <w:rsid w:val="002C429A"/>
    <w:rsid w:val="002C43F0"/>
    <w:rsid w:val="002C44D2"/>
    <w:rsid w:val="002C4705"/>
    <w:rsid w:val="002C476B"/>
    <w:rsid w:val="002C4898"/>
    <w:rsid w:val="002C4926"/>
    <w:rsid w:val="002C4E0D"/>
    <w:rsid w:val="002C4E22"/>
    <w:rsid w:val="002C4F00"/>
    <w:rsid w:val="002C4F1E"/>
    <w:rsid w:val="002C5071"/>
    <w:rsid w:val="002C51A2"/>
    <w:rsid w:val="002C51C6"/>
    <w:rsid w:val="002C558F"/>
    <w:rsid w:val="002C579E"/>
    <w:rsid w:val="002C586A"/>
    <w:rsid w:val="002C59C0"/>
    <w:rsid w:val="002C5E3F"/>
    <w:rsid w:val="002C5E68"/>
    <w:rsid w:val="002C5FD5"/>
    <w:rsid w:val="002C611F"/>
    <w:rsid w:val="002C6294"/>
    <w:rsid w:val="002C62CF"/>
    <w:rsid w:val="002C62D1"/>
    <w:rsid w:val="002C6309"/>
    <w:rsid w:val="002C635F"/>
    <w:rsid w:val="002C6434"/>
    <w:rsid w:val="002C6623"/>
    <w:rsid w:val="002C6849"/>
    <w:rsid w:val="002C6C42"/>
    <w:rsid w:val="002C6CA1"/>
    <w:rsid w:val="002C6EE0"/>
    <w:rsid w:val="002C707B"/>
    <w:rsid w:val="002C713A"/>
    <w:rsid w:val="002C764C"/>
    <w:rsid w:val="002C7A92"/>
    <w:rsid w:val="002C7A9D"/>
    <w:rsid w:val="002C7AE2"/>
    <w:rsid w:val="002C7DAE"/>
    <w:rsid w:val="002C7DDD"/>
    <w:rsid w:val="002C7DEB"/>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16D"/>
    <w:rsid w:val="002D2245"/>
    <w:rsid w:val="002D2279"/>
    <w:rsid w:val="002D265C"/>
    <w:rsid w:val="002D272B"/>
    <w:rsid w:val="002D27F2"/>
    <w:rsid w:val="002D2822"/>
    <w:rsid w:val="002D28A5"/>
    <w:rsid w:val="002D28BA"/>
    <w:rsid w:val="002D2B58"/>
    <w:rsid w:val="002D2C7A"/>
    <w:rsid w:val="002D2DBD"/>
    <w:rsid w:val="002D2F09"/>
    <w:rsid w:val="002D35ED"/>
    <w:rsid w:val="002D3634"/>
    <w:rsid w:val="002D36BB"/>
    <w:rsid w:val="002D372E"/>
    <w:rsid w:val="002D3755"/>
    <w:rsid w:val="002D3799"/>
    <w:rsid w:val="002D385F"/>
    <w:rsid w:val="002D3981"/>
    <w:rsid w:val="002D3992"/>
    <w:rsid w:val="002D3C11"/>
    <w:rsid w:val="002D3C43"/>
    <w:rsid w:val="002D3F73"/>
    <w:rsid w:val="002D405F"/>
    <w:rsid w:val="002D40A7"/>
    <w:rsid w:val="002D422B"/>
    <w:rsid w:val="002D4519"/>
    <w:rsid w:val="002D459B"/>
    <w:rsid w:val="002D45A2"/>
    <w:rsid w:val="002D47B6"/>
    <w:rsid w:val="002D4938"/>
    <w:rsid w:val="002D49A8"/>
    <w:rsid w:val="002D49AE"/>
    <w:rsid w:val="002D4C3C"/>
    <w:rsid w:val="002D4DB3"/>
    <w:rsid w:val="002D4DF2"/>
    <w:rsid w:val="002D4E11"/>
    <w:rsid w:val="002D4F9C"/>
    <w:rsid w:val="002D50B4"/>
    <w:rsid w:val="002D51C5"/>
    <w:rsid w:val="002D5385"/>
    <w:rsid w:val="002D5422"/>
    <w:rsid w:val="002D5585"/>
    <w:rsid w:val="002D55A3"/>
    <w:rsid w:val="002D5731"/>
    <w:rsid w:val="002D581C"/>
    <w:rsid w:val="002D5899"/>
    <w:rsid w:val="002D58F7"/>
    <w:rsid w:val="002D5B9D"/>
    <w:rsid w:val="002D5D35"/>
    <w:rsid w:val="002D5EE9"/>
    <w:rsid w:val="002D6401"/>
    <w:rsid w:val="002D655F"/>
    <w:rsid w:val="002D673B"/>
    <w:rsid w:val="002D6907"/>
    <w:rsid w:val="002D69B3"/>
    <w:rsid w:val="002D69EE"/>
    <w:rsid w:val="002D6BC8"/>
    <w:rsid w:val="002D6C50"/>
    <w:rsid w:val="002D6E77"/>
    <w:rsid w:val="002D6EDA"/>
    <w:rsid w:val="002D6F7D"/>
    <w:rsid w:val="002D7031"/>
    <w:rsid w:val="002D7079"/>
    <w:rsid w:val="002D71B4"/>
    <w:rsid w:val="002D72F4"/>
    <w:rsid w:val="002D7499"/>
    <w:rsid w:val="002D7663"/>
    <w:rsid w:val="002D7792"/>
    <w:rsid w:val="002D7949"/>
    <w:rsid w:val="002D7C51"/>
    <w:rsid w:val="002D7D49"/>
    <w:rsid w:val="002D7DCB"/>
    <w:rsid w:val="002D7E3A"/>
    <w:rsid w:val="002D7E65"/>
    <w:rsid w:val="002E00AF"/>
    <w:rsid w:val="002E019A"/>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9E3"/>
    <w:rsid w:val="002E1B95"/>
    <w:rsid w:val="002E1C75"/>
    <w:rsid w:val="002E1D83"/>
    <w:rsid w:val="002E1E59"/>
    <w:rsid w:val="002E1F74"/>
    <w:rsid w:val="002E1FDE"/>
    <w:rsid w:val="002E2231"/>
    <w:rsid w:val="002E232E"/>
    <w:rsid w:val="002E2371"/>
    <w:rsid w:val="002E2415"/>
    <w:rsid w:val="002E25C9"/>
    <w:rsid w:val="002E2673"/>
    <w:rsid w:val="002E2859"/>
    <w:rsid w:val="002E28B3"/>
    <w:rsid w:val="002E294F"/>
    <w:rsid w:val="002E2A51"/>
    <w:rsid w:val="002E2BA6"/>
    <w:rsid w:val="002E2D2F"/>
    <w:rsid w:val="002E2FF2"/>
    <w:rsid w:val="002E30B4"/>
    <w:rsid w:val="002E32F2"/>
    <w:rsid w:val="002E330E"/>
    <w:rsid w:val="002E33C2"/>
    <w:rsid w:val="002E3508"/>
    <w:rsid w:val="002E351A"/>
    <w:rsid w:val="002E376D"/>
    <w:rsid w:val="002E39F9"/>
    <w:rsid w:val="002E3A14"/>
    <w:rsid w:val="002E3BEC"/>
    <w:rsid w:val="002E3DE1"/>
    <w:rsid w:val="002E3DE5"/>
    <w:rsid w:val="002E3F1E"/>
    <w:rsid w:val="002E3FA2"/>
    <w:rsid w:val="002E4089"/>
    <w:rsid w:val="002E42D3"/>
    <w:rsid w:val="002E4381"/>
    <w:rsid w:val="002E4411"/>
    <w:rsid w:val="002E44E7"/>
    <w:rsid w:val="002E4A42"/>
    <w:rsid w:val="002E4C32"/>
    <w:rsid w:val="002E4EE5"/>
    <w:rsid w:val="002E4F65"/>
    <w:rsid w:val="002E50BE"/>
    <w:rsid w:val="002E5259"/>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93E"/>
    <w:rsid w:val="002E6B45"/>
    <w:rsid w:val="002E6BAE"/>
    <w:rsid w:val="002E6FA1"/>
    <w:rsid w:val="002E7032"/>
    <w:rsid w:val="002E761F"/>
    <w:rsid w:val="002E7683"/>
    <w:rsid w:val="002E77D6"/>
    <w:rsid w:val="002E7AB6"/>
    <w:rsid w:val="002E7B23"/>
    <w:rsid w:val="002E7B27"/>
    <w:rsid w:val="002E7F16"/>
    <w:rsid w:val="002F0022"/>
    <w:rsid w:val="002F01AC"/>
    <w:rsid w:val="002F01CB"/>
    <w:rsid w:val="002F02CA"/>
    <w:rsid w:val="002F04BB"/>
    <w:rsid w:val="002F081E"/>
    <w:rsid w:val="002F0976"/>
    <w:rsid w:val="002F0BA8"/>
    <w:rsid w:val="002F0BF1"/>
    <w:rsid w:val="002F0D2D"/>
    <w:rsid w:val="002F0DCF"/>
    <w:rsid w:val="002F0E16"/>
    <w:rsid w:val="002F0ED4"/>
    <w:rsid w:val="002F1020"/>
    <w:rsid w:val="002F1193"/>
    <w:rsid w:val="002F13F9"/>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5E7"/>
    <w:rsid w:val="002F2958"/>
    <w:rsid w:val="002F29E9"/>
    <w:rsid w:val="002F2C84"/>
    <w:rsid w:val="002F2F9B"/>
    <w:rsid w:val="002F307E"/>
    <w:rsid w:val="002F34CD"/>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1D5"/>
    <w:rsid w:val="002F535D"/>
    <w:rsid w:val="002F5382"/>
    <w:rsid w:val="002F544E"/>
    <w:rsid w:val="002F55E3"/>
    <w:rsid w:val="002F57BE"/>
    <w:rsid w:val="002F5967"/>
    <w:rsid w:val="002F59B6"/>
    <w:rsid w:val="002F59E7"/>
    <w:rsid w:val="002F5D0F"/>
    <w:rsid w:val="002F625D"/>
    <w:rsid w:val="002F6399"/>
    <w:rsid w:val="002F63E8"/>
    <w:rsid w:val="002F64D2"/>
    <w:rsid w:val="002F64DD"/>
    <w:rsid w:val="002F64E1"/>
    <w:rsid w:val="002F6610"/>
    <w:rsid w:val="002F66A7"/>
    <w:rsid w:val="002F66B4"/>
    <w:rsid w:val="002F6907"/>
    <w:rsid w:val="002F6993"/>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D0B"/>
    <w:rsid w:val="00301D45"/>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34B"/>
    <w:rsid w:val="0030350C"/>
    <w:rsid w:val="00303635"/>
    <w:rsid w:val="00303651"/>
    <w:rsid w:val="00303718"/>
    <w:rsid w:val="003039F6"/>
    <w:rsid w:val="00303AE1"/>
    <w:rsid w:val="00303C32"/>
    <w:rsid w:val="00303F59"/>
    <w:rsid w:val="00303FC1"/>
    <w:rsid w:val="00304027"/>
    <w:rsid w:val="00304093"/>
    <w:rsid w:val="00304130"/>
    <w:rsid w:val="00304179"/>
    <w:rsid w:val="003043E0"/>
    <w:rsid w:val="00304415"/>
    <w:rsid w:val="0030451B"/>
    <w:rsid w:val="003045B6"/>
    <w:rsid w:val="00304619"/>
    <w:rsid w:val="00304854"/>
    <w:rsid w:val="003049FD"/>
    <w:rsid w:val="00304B1C"/>
    <w:rsid w:val="00304BAE"/>
    <w:rsid w:val="00304FED"/>
    <w:rsid w:val="0030506D"/>
    <w:rsid w:val="003050FB"/>
    <w:rsid w:val="00305454"/>
    <w:rsid w:val="0030547C"/>
    <w:rsid w:val="00305482"/>
    <w:rsid w:val="00305847"/>
    <w:rsid w:val="00305D2F"/>
    <w:rsid w:val="00305FC1"/>
    <w:rsid w:val="0030600E"/>
    <w:rsid w:val="00306042"/>
    <w:rsid w:val="00306250"/>
    <w:rsid w:val="003062BA"/>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06"/>
    <w:rsid w:val="003103D9"/>
    <w:rsid w:val="00310462"/>
    <w:rsid w:val="00310602"/>
    <w:rsid w:val="00310665"/>
    <w:rsid w:val="00310749"/>
    <w:rsid w:val="003108E4"/>
    <w:rsid w:val="003108F7"/>
    <w:rsid w:val="0031091E"/>
    <w:rsid w:val="00310AA5"/>
    <w:rsid w:val="00310B64"/>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4DA"/>
    <w:rsid w:val="003125C8"/>
    <w:rsid w:val="0031260E"/>
    <w:rsid w:val="003128AC"/>
    <w:rsid w:val="00312997"/>
    <w:rsid w:val="00312AD9"/>
    <w:rsid w:val="00312E8D"/>
    <w:rsid w:val="00312FE2"/>
    <w:rsid w:val="00313108"/>
    <w:rsid w:val="00313272"/>
    <w:rsid w:val="003132A9"/>
    <w:rsid w:val="00313354"/>
    <w:rsid w:val="0031335A"/>
    <w:rsid w:val="0031361E"/>
    <w:rsid w:val="0031366C"/>
    <w:rsid w:val="00313681"/>
    <w:rsid w:val="003136F5"/>
    <w:rsid w:val="00313751"/>
    <w:rsid w:val="003137AA"/>
    <w:rsid w:val="00313A1D"/>
    <w:rsid w:val="00313A2E"/>
    <w:rsid w:val="00313DF1"/>
    <w:rsid w:val="00313E87"/>
    <w:rsid w:val="00314007"/>
    <w:rsid w:val="0031409A"/>
    <w:rsid w:val="003141E4"/>
    <w:rsid w:val="00314204"/>
    <w:rsid w:val="003143E8"/>
    <w:rsid w:val="00314537"/>
    <w:rsid w:val="00314611"/>
    <w:rsid w:val="00314629"/>
    <w:rsid w:val="003148EE"/>
    <w:rsid w:val="003149B2"/>
    <w:rsid w:val="00314B81"/>
    <w:rsid w:val="00314C97"/>
    <w:rsid w:val="00314CAE"/>
    <w:rsid w:val="00314D70"/>
    <w:rsid w:val="00314EC3"/>
    <w:rsid w:val="00314EFD"/>
    <w:rsid w:val="00314FC8"/>
    <w:rsid w:val="00314FC9"/>
    <w:rsid w:val="00315007"/>
    <w:rsid w:val="0031524A"/>
    <w:rsid w:val="00315290"/>
    <w:rsid w:val="00315850"/>
    <w:rsid w:val="00315A2E"/>
    <w:rsid w:val="00315AB2"/>
    <w:rsid w:val="00315B31"/>
    <w:rsid w:val="00315BFE"/>
    <w:rsid w:val="00315CD5"/>
    <w:rsid w:val="00315CEF"/>
    <w:rsid w:val="00315D09"/>
    <w:rsid w:val="00315FEA"/>
    <w:rsid w:val="003161E4"/>
    <w:rsid w:val="003162AA"/>
    <w:rsid w:val="003163D0"/>
    <w:rsid w:val="003164AA"/>
    <w:rsid w:val="00316792"/>
    <w:rsid w:val="00316805"/>
    <w:rsid w:val="00316868"/>
    <w:rsid w:val="003169BC"/>
    <w:rsid w:val="00316AFD"/>
    <w:rsid w:val="00316B25"/>
    <w:rsid w:val="00316BD7"/>
    <w:rsid w:val="00316C02"/>
    <w:rsid w:val="00316EDC"/>
    <w:rsid w:val="00316FAE"/>
    <w:rsid w:val="00317348"/>
    <w:rsid w:val="003174E0"/>
    <w:rsid w:val="00317602"/>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C52"/>
    <w:rsid w:val="00320DF3"/>
    <w:rsid w:val="00320EEB"/>
    <w:rsid w:val="00320FAD"/>
    <w:rsid w:val="00321192"/>
    <w:rsid w:val="0032137D"/>
    <w:rsid w:val="003214D2"/>
    <w:rsid w:val="0032159C"/>
    <w:rsid w:val="003216A5"/>
    <w:rsid w:val="003219D3"/>
    <w:rsid w:val="00321A8F"/>
    <w:rsid w:val="00321C21"/>
    <w:rsid w:val="00321C2F"/>
    <w:rsid w:val="00321C54"/>
    <w:rsid w:val="00321E8B"/>
    <w:rsid w:val="003220B9"/>
    <w:rsid w:val="00322196"/>
    <w:rsid w:val="003221BD"/>
    <w:rsid w:val="003224D9"/>
    <w:rsid w:val="00322536"/>
    <w:rsid w:val="0032253A"/>
    <w:rsid w:val="003226C7"/>
    <w:rsid w:val="003227D7"/>
    <w:rsid w:val="0032293D"/>
    <w:rsid w:val="00322943"/>
    <w:rsid w:val="0032297D"/>
    <w:rsid w:val="00322990"/>
    <w:rsid w:val="00322A68"/>
    <w:rsid w:val="00322BB5"/>
    <w:rsid w:val="00322BE3"/>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E4E"/>
    <w:rsid w:val="00323F77"/>
    <w:rsid w:val="00323FA5"/>
    <w:rsid w:val="00323FB0"/>
    <w:rsid w:val="00323FBC"/>
    <w:rsid w:val="00324115"/>
    <w:rsid w:val="00324278"/>
    <w:rsid w:val="003242A5"/>
    <w:rsid w:val="003245A9"/>
    <w:rsid w:val="00324663"/>
    <w:rsid w:val="00324670"/>
    <w:rsid w:val="0032490E"/>
    <w:rsid w:val="00324A75"/>
    <w:rsid w:val="00324A88"/>
    <w:rsid w:val="00324F00"/>
    <w:rsid w:val="0032503F"/>
    <w:rsid w:val="003250A9"/>
    <w:rsid w:val="00325375"/>
    <w:rsid w:val="0032572D"/>
    <w:rsid w:val="0032582A"/>
    <w:rsid w:val="0032584F"/>
    <w:rsid w:val="003258CC"/>
    <w:rsid w:val="00325921"/>
    <w:rsid w:val="00325AD4"/>
    <w:rsid w:val="00325D2B"/>
    <w:rsid w:val="003261E8"/>
    <w:rsid w:val="0032625B"/>
    <w:rsid w:val="0032635E"/>
    <w:rsid w:val="003265B9"/>
    <w:rsid w:val="00326616"/>
    <w:rsid w:val="0032674D"/>
    <w:rsid w:val="00326760"/>
    <w:rsid w:val="003268D6"/>
    <w:rsid w:val="0032696D"/>
    <w:rsid w:val="00326B44"/>
    <w:rsid w:val="00326BAC"/>
    <w:rsid w:val="00326BBD"/>
    <w:rsid w:val="00326C09"/>
    <w:rsid w:val="00326C80"/>
    <w:rsid w:val="00326CD6"/>
    <w:rsid w:val="00326EAA"/>
    <w:rsid w:val="00327010"/>
    <w:rsid w:val="0032708D"/>
    <w:rsid w:val="00327097"/>
    <w:rsid w:val="0032736A"/>
    <w:rsid w:val="00327415"/>
    <w:rsid w:val="0032767F"/>
    <w:rsid w:val="00327688"/>
    <w:rsid w:val="003279ED"/>
    <w:rsid w:val="00327A76"/>
    <w:rsid w:val="00327B17"/>
    <w:rsid w:val="00327D43"/>
    <w:rsid w:val="00327D96"/>
    <w:rsid w:val="0033008F"/>
    <w:rsid w:val="0033009E"/>
    <w:rsid w:val="003300D5"/>
    <w:rsid w:val="0033022E"/>
    <w:rsid w:val="0033034D"/>
    <w:rsid w:val="003303E8"/>
    <w:rsid w:val="00330575"/>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78E"/>
    <w:rsid w:val="003318CE"/>
    <w:rsid w:val="00331BA6"/>
    <w:rsid w:val="00331CD4"/>
    <w:rsid w:val="00331ECB"/>
    <w:rsid w:val="00332329"/>
    <w:rsid w:val="003324D8"/>
    <w:rsid w:val="003328CB"/>
    <w:rsid w:val="00332BA5"/>
    <w:rsid w:val="00332D08"/>
    <w:rsid w:val="00332D83"/>
    <w:rsid w:val="00332E1E"/>
    <w:rsid w:val="00332EBA"/>
    <w:rsid w:val="0033302D"/>
    <w:rsid w:val="00333123"/>
    <w:rsid w:val="0033341A"/>
    <w:rsid w:val="0033344D"/>
    <w:rsid w:val="003335EF"/>
    <w:rsid w:val="0033381E"/>
    <w:rsid w:val="00333A48"/>
    <w:rsid w:val="00333EF2"/>
    <w:rsid w:val="00333F28"/>
    <w:rsid w:val="00333F8E"/>
    <w:rsid w:val="003341F6"/>
    <w:rsid w:val="00334238"/>
    <w:rsid w:val="003343F8"/>
    <w:rsid w:val="00334484"/>
    <w:rsid w:val="003349C4"/>
    <w:rsid w:val="003349F7"/>
    <w:rsid w:val="003349FA"/>
    <w:rsid w:val="00334AC4"/>
    <w:rsid w:val="00334C0D"/>
    <w:rsid w:val="00334E8A"/>
    <w:rsid w:val="00334F28"/>
    <w:rsid w:val="003351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55A"/>
    <w:rsid w:val="00337668"/>
    <w:rsid w:val="003377A5"/>
    <w:rsid w:val="003377B7"/>
    <w:rsid w:val="00337837"/>
    <w:rsid w:val="00337CDA"/>
    <w:rsid w:val="00337DEC"/>
    <w:rsid w:val="00337E5E"/>
    <w:rsid w:val="00337F3B"/>
    <w:rsid w:val="0034012B"/>
    <w:rsid w:val="0034020D"/>
    <w:rsid w:val="0034026A"/>
    <w:rsid w:val="00340359"/>
    <w:rsid w:val="003403A9"/>
    <w:rsid w:val="003404BD"/>
    <w:rsid w:val="003406FB"/>
    <w:rsid w:val="00340727"/>
    <w:rsid w:val="00340735"/>
    <w:rsid w:val="003409FE"/>
    <w:rsid w:val="00340A20"/>
    <w:rsid w:val="00340A58"/>
    <w:rsid w:val="00340BE2"/>
    <w:rsid w:val="00340EF9"/>
    <w:rsid w:val="0034128C"/>
    <w:rsid w:val="00341418"/>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52"/>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83"/>
    <w:rsid w:val="0034529E"/>
    <w:rsid w:val="00345408"/>
    <w:rsid w:val="003454F6"/>
    <w:rsid w:val="003455A5"/>
    <w:rsid w:val="00345A19"/>
    <w:rsid w:val="00345B9E"/>
    <w:rsid w:val="003461AA"/>
    <w:rsid w:val="0034627C"/>
    <w:rsid w:val="00346316"/>
    <w:rsid w:val="003463EC"/>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5C9"/>
    <w:rsid w:val="00347881"/>
    <w:rsid w:val="00347B3A"/>
    <w:rsid w:val="00347D27"/>
    <w:rsid w:val="0035045D"/>
    <w:rsid w:val="00350604"/>
    <w:rsid w:val="00350830"/>
    <w:rsid w:val="00350871"/>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94C"/>
    <w:rsid w:val="00351A77"/>
    <w:rsid w:val="00351B73"/>
    <w:rsid w:val="00351C68"/>
    <w:rsid w:val="00351D66"/>
    <w:rsid w:val="00351DD4"/>
    <w:rsid w:val="00351F0C"/>
    <w:rsid w:val="00351FD8"/>
    <w:rsid w:val="003520DA"/>
    <w:rsid w:val="003522F1"/>
    <w:rsid w:val="003524DE"/>
    <w:rsid w:val="003525A5"/>
    <w:rsid w:val="003525AE"/>
    <w:rsid w:val="00352605"/>
    <w:rsid w:val="003527A6"/>
    <w:rsid w:val="00352913"/>
    <w:rsid w:val="0035296B"/>
    <w:rsid w:val="00352A1C"/>
    <w:rsid w:val="00352A1F"/>
    <w:rsid w:val="00352AD5"/>
    <w:rsid w:val="00352D26"/>
    <w:rsid w:val="00353009"/>
    <w:rsid w:val="00353126"/>
    <w:rsid w:val="00353272"/>
    <w:rsid w:val="003532F0"/>
    <w:rsid w:val="00353502"/>
    <w:rsid w:val="0035352E"/>
    <w:rsid w:val="00353533"/>
    <w:rsid w:val="0035376E"/>
    <w:rsid w:val="003538D9"/>
    <w:rsid w:val="003538E6"/>
    <w:rsid w:val="00353A8B"/>
    <w:rsid w:val="00353BEA"/>
    <w:rsid w:val="00353DE0"/>
    <w:rsid w:val="00353DEA"/>
    <w:rsid w:val="00353F10"/>
    <w:rsid w:val="00353FE2"/>
    <w:rsid w:val="00354209"/>
    <w:rsid w:val="00354235"/>
    <w:rsid w:val="00354415"/>
    <w:rsid w:val="0035441D"/>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0D"/>
    <w:rsid w:val="003568B0"/>
    <w:rsid w:val="00356B18"/>
    <w:rsid w:val="00356B46"/>
    <w:rsid w:val="00356DE3"/>
    <w:rsid w:val="00356FD7"/>
    <w:rsid w:val="0035700C"/>
    <w:rsid w:val="00357020"/>
    <w:rsid w:val="003573BF"/>
    <w:rsid w:val="003573E9"/>
    <w:rsid w:val="003575D4"/>
    <w:rsid w:val="003576F6"/>
    <w:rsid w:val="003576FE"/>
    <w:rsid w:val="003577CB"/>
    <w:rsid w:val="003578D6"/>
    <w:rsid w:val="003579DA"/>
    <w:rsid w:val="00357A91"/>
    <w:rsid w:val="00357ABC"/>
    <w:rsid w:val="00357DD5"/>
    <w:rsid w:val="00357F8D"/>
    <w:rsid w:val="0036016B"/>
    <w:rsid w:val="0036032F"/>
    <w:rsid w:val="00360420"/>
    <w:rsid w:val="003604D9"/>
    <w:rsid w:val="003607B4"/>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604"/>
    <w:rsid w:val="00362728"/>
    <w:rsid w:val="00362851"/>
    <w:rsid w:val="003628E0"/>
    <w:rsid w:val="00362A15"/>
    <w:rsid w:val="00362A38"/>
    <w:rsid w:val="00362EF3"/>
    <w:rsid w:val="00362F33"/>
    <w:rsid w:val="00362FB6"/>
    <w:rsid w:val="00362FC6"/>
    <w:rsid w:val="00363097"/>
    <w:rsid w:val="0036314D"/>
    <w:rsid w:val="00363152"/>
    <w:rsid w:val="00363447"/>
    <w:rsid w:val="003635E6"/>
    <w:rsid w:val="00363671"/>
    <w:rsid w:val="003636AF"/>
    <w:rsid w:val="0036371D"/>
    <w:rsid w:val="00363962"/>
    <w:rsid w:val="00363B2A"/>
    <w:rsid w:val="00363C5D"/>
    <w:rsid w:val="00363D63"/>
    <w:rsid w:val="00363DA9"/>
    <w:rsid w:val="00363FCC"/>
    <w:rsid w:val="00364036"/>
    <w:rsid w:val="003644DB"/>
    <w:rsid w:val="00364520"/>
    <w:rsid w:val="00364695"/>
    <w:rsid w:val="003646B4"/>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E6"/>
    <w:rsid w:val="00365EF2"/>
    <w:rsid w:val="00365FA9"/>
    <w:rsid w:val="00366255"/>
    <w:rsid w:val="003663A2"/>
    <w:rsid w:val="00366494"/>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21E"/>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854"/>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1D1"/>
    <w:rsid w:val="0037534A"/>
    <w:rsid w:val="00375461"/>
    <w:rsid w:val="00375525"/>
    <w:rsid w:val="003755DE"/>
    <w:rsid w:val="00375749"/>
    <w:rsid w:val="003757E4"/>
    <w:rsid w:val="003758F1"/>
    <w:rsid w:val="00375C4E"/>
    <w:rsid w:val="00375D23"/>
    <w:rsid w:val="00375F0C"/>
    <w:rsid w:val="00376019"/>
    <w:rsid w:val="003760C9"/>
    <w:rsid w:val="00376152"/>
    <w:rsid w:val="00376243"/>
    <w:rsid w:val="00376475"/>
    <w:rsid w:val="00376521"/>
    <w:rsid w:val="0037655D"/>
    <w:rsid w:val="00376669"/>
    <w:rsid w:val="00376A29"/>
    <w:rsid w:val="00376B23"/>
    <w:rsid w:val="00376BFC"/>
    <w:rsid w:val="00376C8D"/>
    <w:rsid w:val="00376D4D"/>
    <w:rsid w:val="00376F31"/>
    <w:rsid w:val="00376FAB"/>
    <w:rsid w:val="003770CA"/>
    <w:rsid w:val="003771CE"/>
    <w:rsid w:val="00377567"/>
    <w:rsid w:val="0037778C"/>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1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D71"/>
    <w:rsid w:val="00382DFE"/>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319"/>
    <w:rsid w:val="00384360"/>
    <w:rsid w:val="00384995"/>
    <w:rsid w:val="00384CC2"/>
    <w:rsid w:val="00384DBB"/>
    <w:rsid w:val="00384DC9"/>
    <w:rsid w:val="00384FF9"/>
    <w:rsid w:val="0038507E"/>
    <w:rsid w:val="003851BD"/>
    <w:rsid w:val="00385372"/>
    <w:rsid w:val="0038539F"/>
    <w:rsid w:val="003853B8"/>
    <w:rsid w:val="0038542A"/>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6FF9"/>
    <w:rsid w:val="003872ED"/>
    <w:rsid w:val="00387654"/>
    <w:rsid w:val="003876C2"/>
    <w:rsid w:val="00387833"/>
    <w:rsid w:val="0038788D"/>
    <w:rsid w:val="003878A9"/>
    <w:rsid w:val="003878D0"/>
    <w:rsid w:val="00387A16"/>
    <w:rsid w:val="00387BF9"/>
    <w:rsid w:val="00387DED"/>
    <w:rsid w:val="00387F0F"/>
    <w:rsid w:val="00390010"/>
    <w:rsid w:val="00390167"/>
    <w:rsid w:val="00390199"/>
    <w:rsid w:val="00390339"/>
    <w:rsid w:val="00390449"/>
    <w:rsid w:val="00390465"/>
    <w:rsid w:val="00390572"/>
    <w:rsid w:val="003906B0"/>
    <w:rsid w:val="003907F1"/>
    <w:rsid w:val="0039089A"/>
    <w:rsid w:val="00390C72"/>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27"/>
    <w:rsid w:val="003924B0"/>
    <w:rsid w:val="00392550"/>
    <w:rsid w:val="0039259A"/>
    <w:rsid w:val="00392919"/>
    <w:rsid w:val="00392B54"/>
    <w:rsid w:val="00392D1B"/>
    <w:rsid w:val="00392D5A"/>
    <w:rsid w:val="00392F09"/>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6B8"/>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1DC"/>
    <w:rsid w:val="0039620F"/>
    <w:rsid w:val="0039634F"/>
    <w:rsid w:val="0039637C"/>
    <w:rsid w:val="003963D0"/>
    <w:rsid w:val="003964DB"/>
    <w:rsid w:val="003967F5"/>
    <w:rsid w:val="003969FF"/>
    <w:rsid w:val="00396AAF"/>
    <w:rsid w:val="00396C88"/>
    <w:rsid w:val="00396E21"/>
    <w:rsid w:val="00396ED6"/>
    <w:rsid w:val="00396FA4"/>
    <w:rsid w:val="00397140"/>
    <w:rsid w:val="00397410"/>
    <w:rsid w:val="00397618"/>
    <w:rsid w:val="00397CDC"/>
    <w:rsid w:val="00397D32"/>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05F"/>
    <w:rsid w:val="003A1322"/>
    <w:rsid w:val="003A1344"/>
    <w:rsid w:val="003A145F"/>
    <w:rsid w:val="003A1564"/>
    <w:rsid w:val="003A1641"/>
    <w:rsid w:val="003A1663"/>
    <w:rsid w:val="003A167D"/>
    <w:rsid w:val="003A1698"/>
    <w:rsid w:val="003A170C"/>
    <w:rsid w:val="003A179F"/>
    <w:rsid w:val="003A1B6A"/>
    <w:rsid w:val="003A1B9D"/>
    <w:rsid w:val="003A1CB9"/>
    <w:rsid w:val="003A1DEA"/>
    <w:rsid w:val="003A1EE1"/>
    <w:rsid w:val="003A1FBC"/>
    <w:rsid w:val="003A1FC6"/>
    <w:rsid w:val="003A2041"/>
    <w:rsid w:val="003A22EF"/>
    <w:rsid w:val="003A232D"/>
    <w:rsid w:val="003A2511"/>
    <w:rsid w:val="003A26D5"/>
    <w:rsid w:val="003A2797"/>
    <w:rsid w:val="003A2ACA"/>
    <w:rsid w:val="003A2B4D"/>
    <w:rsid w:val="003A2CED"/>
    <w:rsid w:val="003A2D1D"/>
    <w:rsid w:val="003A2D5B"/>
    <w:rsid w:val="003A2FA9"/>
    <w:rsid w:val="003A30EA"/>
    <w:rsid w:val="003A3169"/>
    <w:rsid w:val="003A3721"/>
    <w:rsid w:val="003A3814"/>
    <w:rsid w:val="003A3910"/>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09"/>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8D6"/>
    <w:rsid w:val="003A695A"/>
    <w:rsid w:val="003A6A40"/>
    <w:rsid w:val="003A6D6D"/>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8E1"/>
    <w:rsid w:val="003B1964"/>
    <w:rsid w:val="003B1B07"/>
    <w:rsid w:val="003B1D13"/>
    <w:rsid w:val="003B1D69"/>
    <w:rsid w:val="003B1DB9"/>
    <w:rsid w:val="003B1E43"/>
    <w:rsid w:val="003B20D7"/>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B58"/>
    <w:rsid w:val="003B3DA2"/>
    <w:rsid w:val="003B3DD8"/>
    <w:rsid w:val="003B3F91"/>
    <w:rsid w:val="003B3FA2"/>
    <w:rsid w:val="003B3FFE"/>
    <w:rsid w:val="003B424F"/>
    <w:rsid w:val="003B42BC"/>
    <w:rsid w:val="003B4365"/>
    <w:rsid w:val="003B4724"/>
    <w:rsid w:val="003B4AC0"/>
    <w:rsid w:val="003B4C34"/>
    <w:rsid w:val="003B4C37"/>
    <w:rsid w:val="003B4F98"/>
    <w:rsid w:val="003B4FD6"/>
    <w:rsid w:val="003B5088"/>
    <w:rsid w:val="003B53C4"/>
    <w:rsid w:val="003B5434"/>
    <w:rsid w:val="003B5435"/>
    <w:rsid w:val="003B56BF"/>
    <w:rsid w:val="003B575B"/>
    <w:rsid w:val="003B57B4"/>
    <w:rsid w:val="003B5925"/>
    <w:rsid w:val="003B5A9D"/>
    <w:rsid w:val="003B5D9E"/>
    <w:rsid w:val="003B6076"/>
    <w:rsid w:val="003B6118"/>
    <w:rsid w:val="003B61FE"/>
    <w:rsid w:val="003B6312"/>
    <w:rsid w:val="003B6401"/>
    <w:rsid w:val="003B64BE"/>
    <w:rsid w:val="003B6593"/>
    <w:rsid w:val="003B660B"/>
    <w:rsid w:val="003B6658"/>
    <w:rsid w:val="003B6807"/>
    <w:rsid w:val="003B6CBF"/>
    <w:rsid w:val="003B6DF9"/>
    <w:rsid w:val="003B6F39"/>
    <w:rsid w:val="003B6F5F"/>
    <w:rsid w:val="003B6F75"/>
    <w:rsid w:val="003B713D"/>
    <w:rsid w:val="003B7262"/>
    <w:rsid w:val="003B72ED"/>
    <w:rsid w:val="003B7353"/>
    <w:rsid w:val="003B7468"/>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16"/>
    <w:rsid w:val="003C1FE1"/>
    <w:rsid w:val="003C2270"/>
    <w:rsid w:val="003C22B9"/>
    <w:rsid w:val="003C22C0"/>
    <w:rsid w:val="003C2486"/>
    <w:rsid w:val="003C2532"/>
    <w:rsid w:val="003C25CE"/>
    <w:rsid w:val="003C26EC"/>
    <w:rsid w:val="003C2963"/>
    <w:rsid w:val="003C29C5"/>
    <w:rsid w:val="003C2A6D"/>
    <w:rsid w:val="003C2A94"/>
    <w:rsid w:val="003C2B49"/>
    <w:rsid w:val="003C2B91"/>
    <w:rsid w:val="003C2BF8"/>
    <w:rsid w:val="003C2D25"/>
    <w:rsid w:val="003C2F7F"/>
    <w:rsid w:val="003C3060"/>
    <w:rsid w:val="003C3172"/>
    <w:rsid w:val="003C336F"/>
    <w:rsid w:val="003C35EF"/>
    <w:rsid w:val="003C3638"/>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8C0"/>
    <w:rsid w:val="003C49DC"/>
    <w:rsid w:val="003C4B9D"/>
    <w:rsid w:val="003C4E18"/>
    <w:rsid w:val="003C4EA0"/>
    <w:rsid w:val="003C500F"/>
    <w:rsid w:val="003C511F"/>
    <w:rsid w:val="003C53B6"/>
    <w:rsid w:val="003C5545"/>
    <w:rsid w:val="003C5636"/>
    <w:rsid w:val="003C5862"/>
    <w:rsid w:val="003C5D8E"/>
    <w:rsid w:val="003C5E77"/>
    <w:rsid w:val="003C63CD"/>
    <w:rsid w:val="003C63DF"/>
    <w:rsid w:val="003C65CD"/>
    <w:rsid w:val="003C66AC"/>
    <w:rsid w:val="003C6732"/>
    <w:rsid w:val="003C6868"/>
    <w:rsid w:val="003C6960"/>
    <w:rsid w:val="003C6A33"/>
    <w:rsid w:val="003C6C1B"/>
    <w:rsid w:val="003C6E71"/>
    <w:rsid w:val="003C706A"/>
    <w:rsid w:val="003C70DC"/>
    <w:rsid w:val="003C72B8"/>
    <w:rsid w:val="003C741E"/>
    <w:rsid w:val="003C74FC"/>
    <w:rsid w:val="003C7539"/>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A9"/>
    <w:rsid w:val="003D06DA"/>
    <w:rsid w:val="003D06E2"/>
    <w:rsid w:val="003D0A29"/>
    <w:rsid w:val="003D0A95"/>
    <w:rsid w:val="003D0BEC"/>
    <w:rsid w:val="003D0C3A"/>
    <w:rsid w:val="003D0D7A"/>
    <w:rsid w:val="003D0E4E"/>
    <w:rsid w:val="003D0F28"/>
    <w:rsid w:val="003D0FFE"/>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2E2B"/>
    <w:rsid w:val="003D3113"/>
    <w:rsid w:val="003D316C"/>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0E5"/>
    <w:rsid w:val="003D41F5"/>
    <w:rsid w:val="003D421C"/>
    <w:rsid w:val="003D4413"/>
    <w:rsid w:val="003D45F3"/>
    <w:rsid w:val="003D4670"/>
    <w:rsid w:val="003D4696"/>
    <w:rsid w:val="003D479F"/>
    <w:rsid w:val="003D4C55"/>
    <w:rsid w:val="003D4E2F"/>
    <w:rsid w:val="003D4E74"/>
    <w:rsid w:val="003D50E8"/>
    <w:rsid w:val="003D5345"/>
    <w:rsid w:val="003D538A"/>
    <w:rsid w:val="003D53C4"/>
    <w:rsid w:val="003D53C9"/>
    <w:rsid w:val="003D5606"/>
    <w:rsid w:val="003D588B"/>
    <w:rsid w:val="003D5892"/>
    <w:rsid w:val="003D59E7"/>
    <w:rsid w:val="003D5B07"/>
    <w:rsid w:val="003D5BB0"/>
    <w:rsid w:val="003D5CF4"/>
    <w:rsid w:val="003D5DF2"/>
    <w:rsid w:val="003D62E4"/>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01"/>
    <w:rsid w:val="003D791F"/>
    <w:rsid w:val="003D795E"/>
    <w:rsid w:val="003D7B0E"/>
    <w:rsid w:val="003D7B3A"/>
    <w:rsid w:val="003D7C84"/>
    <w:rsid w:val="003E0241"/>
    <w:rsid w:val="003E0396"/>
    <w:rsid w:val="003E0675"/>
    <w:rsid w:val="003E0689"/>
    <w:rsid w:val="003E092F"/>
    <w:rsid w:val="003E0D72"/>
    <w:rsid w:val="003E0DA5"/>
    <w:rsid w:val="003E0E88"/>
    <w:rsid w:val="003E0F31"/>
    <w:rsid w:val="003E1000"/>
    <w:rsid w:val="003E1039"/>
    <w:rsid w:val="003E11F5"/>
    <w:rsid w:val="003E12AC"/>
    <w:rsid w:val="003E12EE"/>
    <w:rsid w:val="003E1354"/>
    <w:rsid w:val="003E1621"/>
    <w:rsid w:val="003E17E0"/>
    <w:rsid w:val="003E17F8"/>
    <w:rsid w:val="003E198A"/>
    <w:rsid w:val="003E1A60"/>
    <w:rsid w:val="003E1B6D"/>
    <w:rsid w:val="003E1D5F"/>
    <w:rsid w:val="003E1D83"/>
    <w:rsid w:val="003E1E38"/>
    <w:rsid w:val="003E1EA4"/>
    <w:rsid w:val="003E204A"/>
    <w:rsid w:val="003E2363"/>
    <w:rsid w:val="003E239B"/>
    <w:rsid w:val="003E2526"/>
    <w:rsid w:val="003E27BA"/>
    <w:rsid w:val="003E283B"/>
    <w:rsid w:val="003E2973"/>
    <w:rsid w:val="003E3084"/>
    <w:rsid w:val="003E30FD"/>
    <w:rsid w:val="003E31CD"/>
    <w:rsid w:val="003E3282"/>
    <w:rsid w:val="003E3343"/>
    <w:rsid w:val="003E34B6"/>
    <w:rsid w:val="003E3670"/>
    <w:rsid w:val="003E396B"/>
    <w:rsid w:val="003E3A41"/>
    <w:rsid w:val="003E3C96"/>
    <w:rsid w:val="003E3DB5"/>
    <w:rsid w:val="003E3EBA"/>
    <w:rsid w:val="003E4082"/>
    <w:rsid w:val="003E40C2"/>
    <w:rsid w:val="003E415A"/>
    <w:rsid w:val="003E434A"/>
    <w:rsid w:val="003E43B2"/>
    <w:rsid w:val="003E442D"/>
    <w:rsid w:val="003E44E6"/>
    <w:rsid w:val="003E463B"/>
    <w:rsid w:val="003E46EC"/>
    <w:rsid w:val="003E4A7F"/>
    <w:rsid w:val="003E4ABF"/>
    <w:rsid w:val="003E4B5E"/>
    <w:rsid w:val="003E4E8A"/>
    <w:rsid w:val="003E5063"/>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4C1"/>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EB5"/>
    <w:rsid w:val="003E7F20"/>
    <w:rsid w:val="003E7FD0"/>
    <w:rsid w:val="003F033E"/>
    <w:rsid w:val="003F0431"/>
    <w:rsid w:val="003F0459"/>
    <w:rsid w:val="003F0509"/>
    <w:rsid w:val="003F0542"/>
    <w:rsid w:val="003F0A58"/>
    <w:rsid w:val="003F0C00"/>
    <w:rsid w:val="003F0C91"/>
    <w:rsid w:val="003F0E8F"/>
    <w:rsid w:val="003F0EE6"/>
    <w:rsid w:val="003F0F30"/>
    <w:rsid w:val="003F0F79"/>
    <w:rsid w:val="003F1094"/>
    <w:rsid w:val="003F10C5"/>
    <w:rsid w:val="003F10F5"/>
    <w:rsid w:val="003F11F1"/>
    <w:rsid w:val="003F1318"/>
    <w:rsid w:val="003F142B"/>
    <w:rsid w:val="003F15E9"/>
    <w:rsid w:val="003F1A97"/>
    <w:rsid w:val="003F1E9C"/>
    <w:rsid w:val="003F1EB3"/>
    <w:rsid w:val="003F21A1"/>
    <w:rsid w:val="003F2364"/>
    <w:rsid w:val="003F251F"/>
    <w:rsid w:val="003F25D9"/>
    <w:rsid w:val="003F2724"/>
    <w:rsid w:val="003F2786"/>
    <w:rsid w:val="003F27B0"/>
    <w:rsid w:val="003F2851"/>
    <w:rsid w:val="003F28F4"/>
    <w:rsid w:val="003F2945"/>
    <w:rsid w:val="003F2955"/>
    <w:rsid w:val="003F2A92"/>
    <w:rsid w:val="003F2AFC"/>
    <w:rsid w:val="003F2C03"/>
    <w:rsid w:val="003F2DBD"/>
    <w:rsid w:val="003F2E4F"/>
    <w:rsid w:val="003F2E5C"/>
    <w:rsid w:val="003F3195"/>
    <w:rsid w:val="003F320D"/>
    <w:rsid w:val="003F3235"/>
    <w:rsid w:val="003F326B"/>
    <w:rsid w:val="003F327A"/>
    <w:rsid w:val="003F32F0"/>
    <w:rsid w:val="003F3382"/>
    <w:rsid w:val="003F3828"/>
    <w:rsid w:val="003F38EE"/>
    <w:rsid w:val="003F3A86"/>
    <w:rsid w:val="003F3AEE"/>
    <w:rsid w:val="003F3BA3"/>
    <w:rsid w:val="003F3C5A"/>
    <w:rsid w:val="003F3E66"/>
    <w:rsid w:val="003F3EC8"/>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4A5"/>
    <w:rsid w:val="003F55E1"/>
    <w:rsid w:val="003F561E"/>
    <w:rsid w:val="003F5786"/>
    <w:rsid w:val="003F57BA"/>
    <w:rsid w:val="003F57CB"/>
    <w:rsid w:val="003F585E"/>
    <w:rsid w:val="003F5AB7"/>
    <w:rsid w:val="003F5C0E"/>
    <w:rsid w:val="003F5CAC"/>
    <w:rsid w:val="003F5D2E"/>
    <w:rsid w:val="003F5D5B"/>
    <w:rsid w:val="003F5E8E"/>
    <w:rsid w:val="003F5F19"/>
    <w:rsid w:val="003F5F41"/>
    <w:rsid w:val="003F5F7D"/>
    <w:rsid w:val="003F601C"/>
    <w:rsid w:val="003F6033"/>
    <w:rsid w:val="003F615B"/>
    <w:rsid w:val="003F626F"/>
    <w:rsid w:val="003F63A5"/>
    <w:rsid w:val="003F63A7"/>
    <w:rsid w:val="003F64B8"/>
    <w:rsid w:val="003F65A0"/>
    <w:rsid w:val="003F66EE"/>
    <w:rsid w:val="003F678A"/>
    <w:rsid w:val="003F67D5"/>
    <w:rsid w:val="003F6ADF"/>
    <w:rsid w:val="003F6C67"/>
    <w:rsid w:val="003F6FA5"/>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1ED9"/>
    <w:rsid w:val="0040204C"/>
    <w:rsid w:val="00402056"/>
    <w:rsid w:val="004021A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E5B"/>
    <w:rsid w:val="00403F16"/>
    <w:rsid w:val="004041B2"/>
    <w:rsid w:val="00404333"/>
    <w:rsid w:val="0040455C"/>
    <w:rsid w:val="00404658"/>
    <w:rsid w:val="00404663"/>
    <w:rsid w:val="004047B9"/>
    <w:rsid w:val="00404838"/>
    <w:rsid w:val="004048E0"/>
    <w:rsid w:val="00404AC1"/>
    <w:rsid w:val="00404AE5"/>
    <w:rsid w:val="00404B0F"/>
    <w:rsid w:val="00404BEC"/>
    <w:rsid w:val="00404CCF"/>
    <w:rsid w:val="00404F84"/>
    <w:rsid w:val="00405150"/>
    <w:rsid w:val="0040516E"/>
    <w:rsid w:val="004052A5"/>
    <w:rsid w:val="004053EF"/>
    <w:rsid w:val="004057DF"/>
    <w:rsid w:val="00405AFF"/>
    <w:rsid w:val="00405B30"/>
    <w:rsid w:val="00405B82"/>
    <w:rsid w:val="00405C94"/>
    <w:rsid w:val="00405E3D"/>
    <w:rsid w:val="004061A0"/>
    <w:rsid w:val="0040635A"/>
    <w:rsid w:val="00406855"/>
    <w:rsid w:val="00406A44"/>
    <w:rsid w:val="00406A7C"/>
    <w:rsid w:val="00406AC4"/>
    <w:rsid w:val="00406B10"/>
    <w:rsid w:val="00406C5A"/>
    <w:rsid w:val="00407052"/>
    <w:rsid w:val="004070B6"/>
    <w:rsid w:val="004071A5"/>
    <w:rsid w:val="004072B3"/>
    <w:rsid w:val="004078D3"/>
    <w:rsid w:val="00407B48"/>
    <w:rsid w:val="00407B4D"/>
    <w:rsid w:val="00407C6E"/>
    <w:rsid w:val="00407CE6"/>
    <w:rsid w:val="00410059"/>
    <w:rsid w:val="004100A8"/>
    <w:rsid w:val="004100B8"/>
    <w:rsid w:val="004102FF"/>
    <w:rsid w:val="00410402"/>
    <w:rsid w:val="004106A5"/>
    <w:rsid w:val="004108A7"/>
    <w:rsid w:val="00410B97"/>
    <w:rsid w:val="00410C22"/>
    <w:rsid w:val="00410CB6"/>
    <w:rsid w:val="00410D50"/>
    <w:rsid w:val="00410DD6"/>
    <w:rsid w:val="00410F25"/>
    <w:rsid w:val="0041103A"/>
    <w:rsid w:val="0041144F"/>
    <w:rsid w:val="004114F6"/>
    <w:rsid w:val="004116DF"/>
    <w:rsid w:val="0041187D"/>
    <w:rsid w:val="00411AEE"/>
    <w:rsid w:val="00411C5B"/>
    <w:rsid w:val="00411C7B"/>
    <w:rsid w:val="00411E6B"/>
    <w:rsid w:val="00411EE0"/>
    <w:rsid w:val="0041204C"/>
    <w:rsid w:val="00412339"/>
    <w:rsid w:val="00412505"/>
    <w:rsid w:val="00412568"/>
    <w:rsid w:val="0041257F"/>
    <w:rsid w:val="004125A5"/>
    <w:rsid w:val="00412662"/>
    <w:rsid w:val="0041282C"/>
    <w:rsid w:val="00412874"/>
    <w:rsid w:val="00412A6F"/>
    <w:rsid w:val="00412C25"/>
    <w:rsid w:val="00412D3B"/>
    <w:rsid w:val="00412D44"/>
    <w:rsid w:val="00412D63"/>
    <w:rsid w:val="00412D78"/>
    <w:rsid w:val="00412E06"/>
    <w:rsid w:val="00412E85"/>
    <w:rsid w:val="00412F36"/>
    <w:rsid w:val="00413085"/>
    <w:rsid w:val="004132FD"/>
    <w:rsid w:val="0041335B"/>
    <w:rsid w:val="0041373B"/>
    <w:rsid w:val="00413984"/>
    <w:rsid w:val="00413A1B"/>
    <w:rsid w:val="00413BCD"/>
    <w:rsid w:val="00413D01"/>
    <w:rsid w:val="00413EB8"/>
    <w:rsid w:val="00414034"/>
    <w:rsid w:val="0041406D"/>
    <w:rsid w:val="004141E0"/>
    <w:rsid w:val="00414527"/>
    <w:rsid w:val="00414539"/>
    <w:rsid w:val="004147E6"/>
    <w:rsid w:val="004148E4"/>
    <w:rsid w:val="00414A51"/>
    <w:rsid w:val="00414D66"/>
    <w:rsid w:val="00415056"/>
    <w:rsid w:val="004150EA"/>
    <w:rsid w:val="004152AE"/>
    <w:rsid w:val="00415318"/>
    <w:rsid w:val="0041532F"/>
    <w:rsid w:val="00415532"/>
    <w:rsid w:val="00415573"/>
    <w:rsid w:val="004156FF"/>
    <w:rsid w:val="00415716"/>
    <w:rsid w:val="0041578A"/>
    <w:rsid w:val="00415829"/>
    <w:rsid w:val="00415990"/>
    <w:rsid w:val="004159F6"/>
    <w:rsid w:val="00415ACB"/>
    <w:rsid w:val="00415BDB"/>
    <w:rsid w:val="00415C1C"/>
    <w:rsid w:val="00415EB6"/>
    <w:rsid w:val="004160BA"/>
    <w:rsid w:val="00416238"/>
    <w:rsid w:val="004166BD"/>
    <w:rsid w:val="00416842"/>
    <w:rsid w:val="004168F7"/>
    <w:rsid w:val="004169E2"/>
    <w:rsid w:val="00416BD2"/>
    <w:rsid w:val="00416E48"/>
    <w:rsid w:val="00416EEA"/>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0AC"/>
    <w:rsid w:val="004211EF"/>
    <w:rsid w:val="004215F9"/>
    <w:rsid w:val="00421799"/>
    <w:rsid w:val="004217C6"/>
    <w:rsid w:val="00421928"/>
    <w:rsid w:val="004219DE"/>
    <w:rsid w:val="00421B35"/>
    <w:rsid w:val="00421C98"/>
    <w:rsid w:val="00421D51"/>
    <w:rsid w:val="00421E7A"/>
    <w:rsid w:val="00421E8F"/>
    <w:rsid w:val="00421F63"/>
    <w:rsid w:val="00421FC7"/>
    <w:rsid w:val="0042219B"/>
    <w:rsid w:val="00422345"/>
    <w:rsid w:val="00422421"/>
    <w:rsid w:val="00422A81"/>
    <w:rsid w:val="00422A94"/>
    <w:rsid w:val="00422AAB"/>
    <w:rsid w:val="00422B8B"/>
    <w:rsid w:val="00422B91"/>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238"/>
    <w:rsid w:val="0042438F"/>
    <w:rsid w:val="0042445F"/>
    <w:rsid w:val="004249DE"/>
    <w:rsid w:val="00424BEC"/>
    <w:rsid w:val="00424F5E"/>
    <w:rsid w:val="004250D4"/>
    <w:rsid w:val="004250F1"/>
    <w:rsid w:val="0042525B"/>
    <w:rsid w:val="00425420"/>
    <w:rsid w:val="00425424"/>
    <w:rsid w:val="004256D2"/>
    <w:rsid w:val="0042588B"/>
    <w:rsid w:val="00425A2E"/>
    <w:rsid w:val="00425ABE"/>
    <w:rsid w:val="00425BE7"/>
    <w:rsid w:val="00425D01"/>
    <w:rsid w:val="00425D7C"/>
    <w:rsid w:val="00425EE1"/>
    <w:rsid w:val="00425EF2"/>
    <w:rsid w:val="0042625D"/>
    <w:rsid w:val="00426387"/>
    <w:rsid w:val="0042645B"/>
    <w:rsid w:val="00426460"/>
    <w:rsid w:val="004266C1"/>
    <w:rsid w:val="00426731"/>
    <w:rsid w:val="00426961"/>
    <w:rsid w:val="00426C85"/>
    <w:rsid w:val="00426F17"/>
    <w:rsid w:val="00426F1D"/>
    <w:rsid w:val="00427132"/>
    <w:rsid w:val="00427193"/>
    <w:rsid w:val="00427291"/>
    <w:rsid w:val="004272F7"/>
    <w:rsid w:val="0042746F"/>
    <w:rsid w:val="00427806"/>
    <w:rsid w:val="00427812"/>
    <w:rsid w:val="0042791E"/>
    <w:rsid w:val="00427B3A"/>
    <w:rsid w:val="00430001"/>
    <w:rsid w:val="00430092"/>
    <w:rsid w:val="004300D0"/>
    <w:rsid w:val="00430249"/>
    <w:rsid w:val="0043036D"/>
    <w:rsid w:val="004305D7"/>
    <w:rsid w:val="0043073E"/>
    <w:rsid w:val="004308EF"/>
    <w:rsid w:val="00430B4C"/>
    <w:rsid w:val="00430BD7"/>
    <w:rsid w:val="00430C9C"/>
    <w:rsid w:val="00430D12"/>
    <w:rsid w:val="00430DCD"/>
    <w:rsid w:val="00430DD6"/>
    <w:rsid w:val="00430F65"/>
    <w:rsid w:val="00430FC7"/>
    <w:rsid w:val="004310B0"/>
    <w:rsid w:val="004310EB"/>
    <w:rsid w:val="00431124"/>
    <w:rsid w:val="004317FF"/>
    <w:rsid w:val="00431911"/>
    <w:rsid w:val="00431AA8"/>
    <w:rsid w:val="00431C03"/>
    <w:rsid w:val="00431E2A"/>
    <w:rsid w:val="0043234E"/>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192"/>
    <w:rsid w:val="0043432F"/>
    <w:rsid w:val="0043441A"/>
    <w:rsid w:val="00434450"/>
    <w:rsid w:val="00434591"/>
    <w:rsid w:val="0043459A"/>
    <w:rsid w:val="004346C3"/>
    <w:rsid w:val="00434DF7"/>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837"/>
    <w:rsid w:val="00436933"/>
    <w:rsid w:val="00436955"/>
    <w:rsid w:val="00436A71"/>
    <w:rsid w:val="00436B94"/>
    <w:rsid w:val="00436BD0"/>
    <w:rsid w:val="00436DAA"/>
    <w:rsid w:val="00436F84"/>
    <w:rsid w:val="004372F8"/>
    <w:rsid w:val="00437436"/>
    <w:rsid w:val="004375A3"/>
    <w:rsid w:val="004375E0"/>
    <w:rsid w:val="004375F6"/>
    <w:rsid w:val="00437767"/>
    <w:rsid w:val="00437852"/>
    <w:rsid w:val="0043785B"/>
    <w:rsid w:val="0043796E"/>
    <w:rsid w:val="00437C2D"/>
    <w:rsid w:val="00437EBB"/>
    <w:rsid w:val="0044002D"/>
    <w:rsid w:val="00440443"/>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00"/>
    <w:rsid w:val="00443668"/>
    <w:rsid w:val="004436AA"/>
    <w:rsid w:val="004436D2"/>
    <w:rsid w:val="004436E4"/>
    <w:rsid w:val="0044381D"/>
    <w:rsid w:val="0044388E"/>
    <w:rsid w:val="00443957"/>
    <w:rsid w:val="0044396E"/>
    <w:rsid w:val="00443A2F"/>
    <w:rsid w:val="00443B9C"/>
    <w:rsid w:val="00443D0B"/>
    <w:rsid w:val="00443DF8"/>
    <w:rsid w:val="00443FC7"/>
    <w:rsid w:val="004440BA"/>
    <w:rsid w:val="004441E2"/>
    <w:rsid w:val="00444233"/>
    <w:rsid w:val="004443F0"/>
    <w:rsid w:val="004444C1"/>
    <w:rsid w:val="004444DB"/>
    <w:rsid w:val="00444536"/>
    <w:rsid w:val="004445C8"/>
    <w:rsid w:val="00444632"/>
    <w:rsid w:val="004447B9"/>
    <w:rsid w:val="004447EC"/>
    <w:rsid w:val="0044488B"/>
    <w:rsid w:val="00444D1D"/>
    <w:rsid w:val="00444D2A"/>
    <w:rsid w:val="0044506B"/>
    <w:rsid w:val="00445202"/>
    <w:rsid w:val="00445359"/>
    <w:rsid w:val="00445375"/>
    <w:rsid w:val="00445417"/>
    <w:rsid w:val="004454C5"/>
    <w:rsid w:val="00445642"/>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585"/>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23"/>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2E10"/>
    <w:rsid w:val="004531AC"/>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38"/>
    <w:rsid w:val="0045417B"/>
    <w:rsid w:val="004541FD"/>
    <w:rsid w:val="0045432D"/>
    <w:rsid w:val="004546E8"/>
    <w:rsid w:val="00454D23"/>
    <w:rsid w:val="00454DB4"/>
    <w:rsid w:val="00454FF6"/>
    <w:rsid w:val="00454FF8"/>
    <w:rsid w:val="004550A9"/>
    <w:rsid w:val="00455188"/>
    <w:rsid w:val="00455254"/>
    <w:rsid w:val="004552F4"/>
    <w:rsid w:val="004553F2"/>
    <w:rsid w:val="0045565A"/>
    <w:rsid w:val="004556F0"/>
    <w:rsid w:val="0045572F"/>
    <w:rsid w:val="00455809"/>
    <w:rsid w:val="004559A1"/>
    <w:rsid w:val="00455B43"/>
    <w:rsid w:val="00455EA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6FD"/>
    <w:rsid w:val="00461707"/>
    <w:rsid w:val="004617AB"/>
    <w:rsid w:val="00461990"/>
    <w:rsid w:val="004619E9"/>
    <w:rsid w:val="00461A28"/>
    <w:rsid w:val="00461AE9"/>
    <w:rsid w:val="00461D76"/>
    <w:rsid w:val="004621CD"/>
    <w:rsid w:val="00462240"/>
    <w:rsid w:val="0046233C"/>
    <w:rsid w:val="004624A1"/>
    <w:rsid w:val="0046263A"/>
    <w:rsid w:val="004626FF"/>
    <w:rsid w:val="00462968"/>
    <w:rsid w:val="00462985"/>
    <w:rsid w:val="004629C7"/>
    <w:rsid w:val="00462A4A"/>
    <w:rsid w:val="00462BDC"/>
    <w:rsid w:val="00462C24"/>
    <w:rsid w:val="00462CEC"/>
    <w:rsid w:val="00462D82"/>
    <w:rsid w:val="00462E9E"/>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06"/>
    <w:rsid w:val="00465178"/>
    <w:rsid w:val="0046518A"/>
    <w:rsid w:val="004654FA"/>
    <w:rsid w:val="004655F7"/>
    <w:rsid w:val="0046567F"/>
    <w:rsid w:val="004656C2"/>
    <w:rsid w:val="004657F7"/>
    <w:rsid w:val="0046584B"/>
    <w:rsid w:val="0046586F"/>
    <w:rsid w:val="00465D10"/>
    <w:rsid w:val="00465FA4"/>
    <w:rsid w:val="00465FE8"/>
    <w:rsid w:val="004661CA"/>
    <w:rsid w:val="00466227"/>
    <w:rsid w:val="004662CA"/>
    <w:rsid w:val="00466444"/>
    <w:rsid w:val="004666EA"/>
    <w:rsid w:val="00466717"/>
    <w:rsid w:val="004667D5"/>
    <w:rsid w:val="004667E7"/>
    <w:rsid w:val="0046684F"/>
    <w:rsid w:val="00466CC6"/>
    <w:rsid w:val="00466DB1"/>
    <w:rsid w:val="00466F0A"/>
    <w:rsid w:val="00466F64"/>
    <w:rsid w:val="0046709B"/>
    <w:rsid w:val="0046722C"/>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1B2"/>
    <w:rsid w:val="004724AD"/>
    <w:rsid w:val="00472727"/>
    <w:rsid w:val="0047272B"/>
    <w:rsid w:val="004728BB"/>
    <w:rsid w:val="0047290F"/>
    <w:rsid w:val="004729A4"/>
    <w:rsid w:val="004729F8"/>
    <w:rsid w:val="00472A4A"/>
    <w:rsid w:val="00472A9B"/>
    <w:rsid w:val="00472B25"/>
    <w:rsid w:val="00472B3C"/>
    <w:rsid w:val="00472C7A"/>
    <w:rsid w:val="00472D01"/>
    <w:rsid w:val="0047320F"/>
    <w:rsid w:val="004732C7"/>
    <w:rsid w:val="004733FC"/>
    <w:rsid w:val="00473422"/>
    <w:rsid w:val="00473470"/>
    <w:rsid w:val="00473784"/>
    <w:rsid w:val="00473830"/>
    <w:rsid w:val="00473A01"/>
    <w:rsid w:val="00473C1C"/>
    <w:rsid w:val="00473E7E"/>
    <w:rsid w:val="00473ED7"/>
    <w:rsid w:val="00473F9F"/>
    <w:rsid w:val="0047407F"/>
    <w:rsid w:val="00474088"/>
    <w:rsid w:val="004740DA"/>
    <w:rsid w:val="00474291"/>
    <w:rsid w:val="004743AB"/>
    <w:rsid w:val="00474684"/>
    <w:rsid w:val="00474996"/>
    <w:rsid w:val="00474AB3"/>
    <w:rsid w:val="00474AF4"/>
    <w:rsid w:val="00474BD2"/>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61D"/>
    <w:rsid w:val="004777B1"/>
    <w:rsid w:val="004778B3"/>
    <w:rsid w:val="00477C67"/>
    <w:rsid w:val="00477E96"/>
    <w:rsid w:val="00477F48"/>
    <w:rsid w:val="0048011B"/>
    <w:rsid w:val="00480244"/>
    <w:rsid w:val="004803D0"/>
    <w:rsid w:val="00480440"/>
    <w:rsid w:val="00480828"/>
    <w:rsid w:val="00480868"/>
    <w:rsid w:val="0048099D"/>
    <w:rsid w:val="004809C8"/>
    <w:rsid w:val="00480AB1"/>
    <w:rsid w:val="00480ACD"/>
    <w:rsid w:val="00480B56"/>
    <w:rsid w:val="004812DE"/>
    <w:rsid w:val="004816A7"/>
    <w:rsid w:val="00481701"/>
    <w:rsid w:val="004817A3"/>
    <w:rsid w:val="004817A5"/>
    <w:rsid w:val="004818F2"/>
    <w:rsid w:val="00481918"/>
    <w:rsid w:val="004819EA"/>
    <w:rsid w:val="00481B55"/>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9AC"/>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8F3"/>
    <w:rsid w:val="00485AB6"/>
    <w:rsid w:val="00485CE9"/>
    <w:rsid w:val="00485D06"/>
    <w:rsid w:val="00485E9B"/>
    <w:rsid w:val="00486584"/>
    <w:rsid w:val="004865F3"/>
    <w:rsid w:val="0048676A"/>
    <w:rsid w:val="00486791"/>
    <w:rsid w:val="00486795"/>
    <w:rsid w:val="00486982"/>
    <w:rsid w:val="00486BFC"/>
    <w:rsid w:val="00486CC4"/>
    <w:rsid w:val="00486D10"/>
    <w:rsid w:val="00486FAB"/>
    <w:rsid w:val="004872ED"/>
    <w:rsid w:val="004873D1"/>
    <w:rsid w:val="00487529"/>
    <w:rsid w:val="00487689"/>
    <w:rsid w:val="0048774F"/>
    <w:rsid w:val="004877EA"/>
    <w:rsid w:val="00487854"/>
    <w:rsid w:val="00487889"/>
    <w:rsid w:val="00487983"/>
    <w:rsid w:val="00487AA3"/>
    <w:rsid w:val="00487AD1"/>
    <w:rsid w:val="00487DC0"/>
    <w:rsid w:val="00487F90"/>
    <w:rsid w:val="00490072"/>
    <w:rsid w:val="0049053F"/>
    <w:rsid w:val="00490880"/>
    <w:rsid w:val="004908D7"/>
    <w:rsid w:val="004909AF"/>
    <w:rsid w:val="00490BF7"/>
    <w:rsid w:val="00490C25"/>
    <w:rsid w:val="00490CDE"/>
    <w:rsid w:val="00490CEA"/>
    <w:rsid w:val="00490DC6"/>
    <w:rsid w:val="00490E97"/>
    <w:rsid w:val="00490EAC"/>
    <w:rsid w:val="00490F81"/>
    <w:rsid w:val="004911B6"/>
    <w:rsid w:val="004912D1"/>
    <w:rsid w:val="004914D7"/>
    <w:rsid w:val="00491629"/>
    <w:rsid w:val="00491700"/>
    <w:rsid w:val="004917B3"/>
    <w:rsid w:val="00491840"/>
    <w:rsid w:val="004918E1"/>
    <w:rsid w:val="004919D2"/>
    <w:rsid w:val="00491A0E"/>
    <w:rsid w:val="00491C89"/>
    <w:rsid w:val="00491D84"/>
    <w:rsid w:val="00491F29"/>
    <w:rsid w:val="00492490"/>
    <w:rsid w:val="004924C4"/>
    <w:rsid w:val="00492574"/>
    <w:rsid w:val="004926A4"/>
    <w:rsid w:val="004926B1"/>
    <w:rsid w:val="00492977"/>
    <w:rsid w:val="004929E3"/>
    <w:rsid w:val="00492B47"/>
    <w:rsid w:val="00492B85"/>
    <w:rsid w:val="00492C40"/>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DAE"/>
    <w:rsid w:val="00493EAB"/>
    <w:rsid w:val="00493F50"/>
    <w:rsid w:val="00493F77"/>
    <w:rsid w:val="00494191"/>
    <w:rsid w:val="00494684"/>
    <w:rsid w:val="004947D0"/>
    <w:rsid w:val="0049493F"/>
    <w:rsid w:val="004949C3"/>
    <w:rsid w:val="00494D04"/>
    <w:rsid w:val="00494DEF"/>
    <w:rsid w:val="00494E27"/>
    <w:rsid w:val="00494F08"/>
    <w:rsid w:val="00494F81"/>
    <w:rsid w:val="004951C1"/>
    <w:rsid w:val="004951F7"/>
    <w:rsid w:val="004954E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B46"/>
    <w:rsid w:val="00496BBE"/>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89A"/>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D1"/>
    <w:rsid w:val="004A27EA"/>
    <w:rsid w:val="004A2958"/>
    <w:rsid w:val="004A29A5"/>
    <w:rsid w:val="004A2B0B"/>
    <w:rsid w:val="004A2E87"/>
    <w:rsid w:val="004A2F01"/>
    <w:rsid w:val="004A2FE1"/>
    <w:rsid w:val="004A3214"/>
    <w:rsid w:val="004A34DF"/>
    <w:rsid w:val="004A369C"/>
    <w:rsid w:val="004A3745"/>
    <w:rsid w:val="004A3A0D"/>
    <w:rsid w:val="004A3BC9"/>
    <w:rsid w:val="004A3C0B"/>
    <w:rsid w:val="004A3C80"/>
    <w:rsid w:val="004A3CB7"/>
    <w:rsid w:val="004A3CE7"/>
    <w:rsid w:val="004A3F9E"/>
    <w:rsid w:val="004A410A"/>
    <w:rsid w:val="004A411C"/>
    <w:rsid w:val="004A444C"/>
    <w:rsid w:val="004A44AA"/>
    <w:rsid w:val="004A44D2"/>
    <w:rsid w:val="004A4634"/>
    <w:rsid w:val="004A46AF"/>
    <w:rsid w:val="004A46CB"/>
    <w:rsid w:val="004A4765"/>
    <w:rsid w:val="004A47A4"/>
    <w:rsid w:val="004A47E9"/>
    <w:rsid w:val="004A4816"/>
    <w:rsid w:val="004A4ADF"/>
    <w:rsid w:val="004A4B3D"/>
    <w:rsid w:val="004A4BDA"/>
    <w:rsid w:val="004A4BEB"/>
    <w:rsid w:val="004A4C3D"/>
    <w:rsid w:val="004A4C3F"/>
    <w:rsid w:val="004A4FE5"/>
    <w:rsid w:val="004A5004"/>
    <w:rsid w:val="004A527B"/>
    <w:rsid w:val="004A5386"/>
    <w:rsid w:val="004A5406"/>
    <w:rsid w:val="004A55DF"/>
    <w:rsid w:val="004A560C"/>
    <w:rsid w:val="004A589C"/>
    <w:rsid w:val="004A5A89"/>
    <w:rsid w:val="004A5CD5"/>
    <w:rsid w:val="004A5E68"/>
    <w:rsid w:val="004A5EBF"/>
    <w:rsid w:val="004A60A1"/>
    <w:rsid w:val="004A61B2"/>
    <w:rsid w:val="004A638A"/>
    <w:rsid w:val="004A694A"/>
    <w:rsid w:val="004A6A39"/>
    <w:rsid w:val="004A6B4B"/>
    <w:rsid w:val="004A6D45"/>
    <w:rsid w:val="004A6E5A"/>
    <w:rsid w:val="004A704A"/>
    <w:rsid w:val="004A70B2"/>
    <w:rsid w:val="004A7148"/>
    <w:rsid w:val="004A71A6"/>
    <w:rsid w:val="004A7247"/>
    <w:rsid w:val="004A7248"/>
    <w:rsid w:val="004A72FF"/>
    <w:rsid w:val="004A737B"/>
    <w:rsid w:val="004A74A2"/>
    <w:rsid w:val="004A74AB"/>
    <w:rsid w:val="004A7550"/>
    <w:rsid w:val="004A7667"/>
    <w:rsid w:val="004A7808"/>
    <w:rsid w:val="004A7961"/>
    <w:rsid w:val="004A7C19"/>
    <w:rsid w:val="004A7C64"/>
    <w:rsid w:val="004B002E"/>
    <w:rsid w:val="004B01C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512"/>
    <w:rsid w:val="004B362A"/>
    <w:rsid w:val="004B3741"/>
    <w:rsid w:val="004B388A"/>
    <w:rsid w:val="004B38AD"/>
    <w:rsid w:val="004B397E"/>
    <w:rsid w:val="004B3A31"/>
    <w:rsid w:val="004B3A63"/>
    <w:rsid w:val="004B3B0E"/>
    <w:rsid w:val="004B3B92"/>
    <w:rsid w:val="004B3CBB"/>
    <w:rsid w:val="004B3DD6"/>
    <w:rsid w:val="004B4040"/>
    <w:rsid w:val="004B40F1"/>
    <w:rsid w:val="004B430F"/>
    <w:rsid w:val="004B4332"/>
    <w:rsid w:val="004B44F0"/>
    <w:rsid w:val="004B4962"/>
    <w:rsid w:val="004B4995"/>
    <w:rsid w:val="004B499A"/>
    <w:rsid w:val="004B4B7C"/>
    <w:rsid w:val="004B4C04"/>
    <w:rsid w:val="004B4CFA"/>
    <w:rsid w:val="004B4D4E"/>
    <w:rsid w:val="004B4E1A"/>
    <w:rsid w:val="004B4E27"/>
    <w:rsid w:val="004B4FD1"/>
    <w:rsid w:val="004B503F"/>
    <w:rsid w:val="004B521B"/>
    <w:rsid w:val="004B53C4"/>
    <w:rsid w:val="004B5663"/>
    <w:rsid w:val="004B575A"/>
    <w:rsid w:val="004B58C3"/>
    <w:rsid w:val="004B5AD7"/>
    <w:rsid w:val="004B5D60"/>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6F5"/>
    <w:rsid w:val="004B79CC"/>
    <w:rsid w:val="004B7ACD"/>
    <w:rsid w:val="004B7AF1"/>
    <w:rsid w:val="004B7CF7"/>
    <w:rsid w:val="004B7E3C"/>
    <w:rsid w:val="004B7E85"/>
    <w:rsid w:val="004B7EC8"/>
    <w:rsid w:val="004B7F5E"/>
    <w:rsid w:val="004C0242"/>
    <w:rsid w:val="004C04A3"/>
    <w:rsid w:val="004C0515"/>
    <w:rsid w:val="004C07DD"/>
    <w:rsid w:val="004C09FC"/>
    <w:rsid w:val="004C0CF9"/>
    <w:rsid w:val="004C0E8E"/>
    <w:rsid w:val="004C0EE0"/>
    <w:rsid w:val="004C0F22"/>
    <w:rsid w:val="004C101F"/>
    <w:rsid w:val="004C13CC"/>
    <w:rsid w:val="004C146E"/>
    <w:rsid w:val="004C18EC"/>
    <w:rsid w:val="004C19AF"/>
    <w:rsid w:val="004C1AA0"/>
    <w:rsid w:val="004C1B0D"/>
    <w:rsid w:val="004C1B54"/>
    <w:rsid w:val="004C1BFF"/>
    <w:rsid w:val="004C1D5B"/>
    <w:rsid w:val="004C203A"/>
    <w:rsid w:val="004C2129"/>
    <w:rsid w:val="004C2227"/>
    <w:rsid w:val="004C2241"/>
    <w:rsid w:val="004C22BD"/>
    <w:rsid w:val="004C246D"/>
    <w:rsid w:val="004C24A5"/>
    <w:rsid w:val="004C2702"/>
    <w:rsid w:val="004C2750"/>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8B3"/>
    <w:rsid w:val="004C490F"/>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BBF"/>
    <w:rsid w:val="004C6C07"/>
    <w:rsid w:val="004C6DA8"/>
    <w:rsid w:val="004C6DAF"/>
    <w:rsid w:val="004C71D9"/>
    <w:rsid w:val="004C71F8"/>
    <w:rsid w:val="004C793F"/>
    <w:rsid w:val="004C796E"/>
    <w:rsid w:val="004C7A0A"/>
    <w:rsid w:val="004C7A2D"/>
    <w:rsid w:val="004C7B19"/>
    <w:rsid w:val="004C7C83"/>
    <w:rsid w:val="004C7CFD"/>
    <w:rsid w:val="004C7D20"/>
    <w:rsid w:val="004C7F76"/>
    <w:rsid w:val="004D0039"/>
    <w:rsid w:val="004D00DF"/>
    <w:rsid w:val="004D022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5B"/>
    <w:rsid w:val="004D21BB"/>
    <w:rsid w:val="004D26BC"/>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2B"/>
    <w:rsid w:val="004D4772"/>
    <w:rsid w:val="004D494A"/>
    <w:rsid w:val="004D497F"/>
    <w:rsid w:val="004D49C3"/>
    <w:rsid w:val="004D4B39"/>
    <w:rsid w:val="004D4E1F"/>
    <w:rsid w:val="004D4EA8"/>
    <w:rsid w:val="004D4FAD"/>
    <w:rsid w:val="004D5218"/>
    <w:rsid w:val="004D532E"/>
    <w:rsid w:val="004D5449"/>
    <w:rsid w:val="004D54A8"/>
    <w:rsid w:val="004D569B"/>
    <w:rsid w:val="004D57F1"/>
    <w:rsid w:val="004D5918"/>
    <w:rsid w:val="004D5B39"/>
    <w:rsid w:val="004D5B52"/>
    <w:rsid w:val="004D6001"/>
    <w:rsid w:val="004D6228"/>
    <w:rsid w:val="004D62DA"/>
    <w:rsid w:val="004D6469"/>
    <w:rsid w:val="004D64B1"/>
    <w:rsid w:val="004D64FF"/>
    <w:rsid w:val="004D66B0"/>
    <w:rsid w:val="004D683F"/>
    <w:rsid w:val="004D6A36"/>
    <w:rsid w:val="004D6F66"/>
    <w:rsid w:val="004D6FC8"/>
    <w:rsid w:val="004D71CF"/>
    <w:rsid w:val="004D71F0"/>
    <w:rsid w:val="004D726D"/>
    <w:rsid w:val="004D73AE"/>
    <w:rsid w:val="004D7543"/>
    <w:rsid w:val="004D779B"/>
    <w:rsid w:val="004D77E0"/>
    <w:rsid w:val="004D781E"/>
    <w:rsid w:val="004D79B3"/>
    <w:rsid w:val="004D7AE3"/>
    <w:rsid w:val="004D7BA4"/>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0E55"/>
    <w:rsid w:val="004E17BE"/>
    <w:rsid w:val="004E1821"/>
    <w:rsid w:val="004E1D33"/>
    <w:rsid w:val="004E1DD9"/>
    <w:rsid w:val="004E1DE6"/>
    <w:rsid w:val="004E2186"/>
    <w:rsid w:val="004E22F1"/>
    <w:rsid w:val="004E242D"/>
    <w:rsid w:val="004E2447"/>
    <w:rsid w:val="004E24A4"/>
    <w:rsid w:val="004E2711"/>
    <w:rsid w:val="004E2C30"/>
    <w:rsid w:val="004E2DA7"/>
    <w:rsid w:val="004E2F12"/>
    <w:rsid w:val="004E2F62"/>
    <w:rsid w:val="004E2FBC"/>
    <w:rsid w:val="004E3029"/>
    <w:rsid w:val="004E325F"/>
    <w:rsid w:val="004E3437"/>
    <w:rsid w:val="004E38A1"/>
    <w:rsid w:val="004E3991"/>
    <w:rsid w:val="004E3B94"/>
    <w:rsid w:val="004E3C7A"/>
    <w:rsid w:val="004E3DF9"/>
    <w:rsid w:val="004E3E90"/>
    <w:rsid w:val="004E3EFF"/>
    <w:rsid w:val="004E4768"/>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013"/>
    <w:rsid w:val="004E616A"/>
    <w:rsid w:val="004E61C9"/>
    <w:rsid w:val="004E620A"/>
    <w:rsid w:val="004E62E6"/>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0FE"/>
    <w:rsid w:val="004F022A"/>
    <w:rsid w:val="004F0263"/>
    <w:rsid w:val="004F0686"/>
    <w:rsid w:val="004F09BA"/>
    <w:rsid w:val="004F0CC8"/>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AF2"/>
    <w:rsid w:val="004F1CC6"/>
    <w:rsid w:val="004F1EB3"/>
    <w:rsid w:val="004F26D9"/>
    <w:rsid w:val="004F296E"/>
    <w:rsid w:val="004F3119"/>
    <w:rsid w:val="004F35AB"/>
    <w:rsid w:val="004F3657"/>
    <w:rsid w:val="004F37E5"/>
    <w:rsid w:val="004F3881"/>
    <w:rsid w:val="004F38A1"/>
    <w:rsid w:val="004F38A7"/>
    <w:rsid w:val="004F38FF"/>
    <w:rsid w:val="004F3ADC"/>
    <w:rsid w:val="004F3D94"/>
    <w:rsid w:val="004F4004"/>
    <w:rsid w:val="004F419E"/>
    <w:rsid w:val="004F41FE"/>
    <w:rsid w:val="004F425A"/>
    <w:rsid w:val="004F4568"/>
    <w:rsid w:val="004F4650"/>
    <w:rsid w:val="004F485F"/>
    <w:rsid w:val="004F490C"/>
    <w:rsid w:val="004F4B2B"/>
    <w:rsid w:val="004F4DCB"/>
    <w:rsid w:val="004F4E75"/>
    <w:rsid w:val="004F504C"/>
    <w:rsid w:val="004F510A"/>
    <w:rsid w:val="004F5214"/>
    <w:rsid w:val="004F5399"/>
    <w:rsid w:val="004F53BE"/>
    <w:rsid w:val="004F555D"/>
    <w:rsid w:val="004F562F"/>
    <w:rsid w:val="004F5875"/>
    <w:rsid w:val="004F5B2B"/>
    <w:rsid w:val="004F5BE0"/>
    <w:rsid w:val="004F5C33"/>
    <w:rsid w:val="004F5C54"/>
    <w:rsid w:val="004F5CC4"/>
    <w:rsid w:val="004F5E21"/>
    <w:rsid w:val="004F61AD"/>
    <w:rsid w:val="004F63E6"/>
    <w:rsid w:val="004F66B9"/>
    <w:rsid w:val="004F681C"/>
    <w:rsid w:val="004F689C"/>
    <w:rsid w:val="004F68FD"/>
    <w:rsid w:val="004F69D4"/>
    <w:rsid w:val="004F6B2D"/>
    <w:rsid w:val="004F6BDC"/>
    <w:rsid w:val="004F7213"/>
    <w:rsid w:val="004F7247"/>
    <w:rsid w:val="004F732D"/>
    <w:rsid w:val="004F7424"/>
    <w:rsid w:val="004F7621"/>
    <w:rsid w:val="004F778C"/>
    <w:rsid w:val="004F7ACE"/>
    <w:rsid w:val="004F7BF0"/>
    <w:rsid w:val="004F7D80"/>
    <w:rsid w:val="004F7E80"/>
    <w:rsid w:val="005000E1"/>
    <w:rsid w:val="0050016D"/>
    <w:rsid w:val="005001B1"/>
    <w:rsid w:val="00500220"/>
    <w:rsid w:val="00500331"/>
    <w:rsid w:val="0050037E"/>
    <w:rsid w:val="005003C8"/>
    <w:rsid w:val="0050041C"/>
    <w:rsid w:val="00500584"/>
    <w:rsid w:val="0050061B"/>
    <w:rsid w:val="005006BD"/>
    <w:rsid w:val="00500907"/>
    <w:rsid w:val="00500931"/>
    <w:rsid w:val="00500ABB"/>
    <w:rsid w:val="00500C2C"/>
    <w:rsid w:val="00500D34"/>
    <w:rsid w:val="00500D84"/>
    <w:rsid w:val="00500DE5"/>
    <w:rsid w:val="00501017"/>
    <w:rsid w:val="00501071"/>
    <w:rsid w:val="0050123E"/>
    <w:rsid w:val="0050169E"/>
    <w:rsid w:val="0050178D"/>
    <w:rsid w:val="005017AC"/>
    <w:rsid w:val="005018EF"/>
    <w:rsid w:val="0050199F"/>
    <w:rsid w:val="00501C34"/>
    <w:rsid w:val="00502027"/>
    <w:rsid w:val="005020A0"/>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264"/>
    <w:rsid w:val="00503440"/>
    <w:rsid w:val="005035AA"/>
    <w:rsid w:val="0050372D"/>
    <w:rsid w:val="00503833"/>
    <w:rsid w:val="00503841"/>
    <w:rsid w:val="0050393E"/>
    <w:rsid w:val="005039CD"/>
    <w:rsid w:val="00503A3A"/>
    <w:rsid w:val="00503B2D"/>
    <w:rsid w:val="00503BE6"/>
    <w:rsid w:val="00503DA1"/>
    <w:rsid w:val="005041CA"/>
    <w:rsid w:val="005041EB"/>
    <w:rsid w:val="0050423B"/>
    <w:rsid w:val="005042F5"/>
    <w:rsid w:val="0050446E"/>
    <w:rsid w:val="00504613"/>
    <w:rsid w:val="0050461A"/>
    <w:rsid w:val="005046AC"/>
    <w:rsid w:val="005046DE"/>
    <w:rsid w:val="0050479F"/>
    <w:rsid w:val="00504933"/>
    <w:rsid w:val="00504BF1"/>
    <w:rsid w:val="00504DE5"/>
    <w:rsid w:val="00504E4E"/>
    <w:rsid w:val="00504F13"/>
    <w:rsid w:val="0050501F"/>
    <w:rsid w:val="00505097"/>
    <w:rsid w:val="00505287"/>
    <w:rsid w:val="00505438"/>
    <w:rsid w:val="00505661"/>
    <w:rsid w:val="005057A9"/>
    <w:rsid w:val="00505904"/>
    <w:rsid w:val="00505D7C"/>
    <w:rsid w:val="00506401"/>
    <w:rsid w:val="0050649D"/>
    <w:rsid w:val="0050666E"/>
    <w:rsid w:val="0050674A"/>
    <w:rsid w:val="005067B9"/>
    <w:rsid w:val="0050694E"/>
    <w:rsid w:val="00506A84"/>
    <w:rsid w:val="00506D0F"/>
    <w:rsid w:val="00506E1A"/>
    <w:rsid w:val="00506E6D"/>
    <w:rsid w:val="0050700D"/>
    <w:rsid w:val="0050708E"/>
    <w:rsid w:val="005070EB"/>
    <w:rsid w:val="0050731D"/>
    <w:rsid w:val="00507338"/>
    <w:rsid w:val="005073A4"/>
    <w:rsid w:val="00507527"/>
    <w:rsid w:val="005076FF"/>
    <w:rsid w:val="00507964"/>
    <w:rsid w:val="0050799E"/>
    <w:rsid w:val="00507A7A"/>
    <w:rsid w:val="00507B57"/>
    <w:rsid w:val="00507C4C"/>
    <w:rsid w:val="00507C91"/>
    <w:rsid w:val="00507DCA"/>
    <w:rsid w:val="00507E8A"/>
    <w:rsid w:val="00510316"/>
    <w:rsid w:val="0051056B"/>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3EF"/>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9D"/>
    <w:rsid w:val="005137FC"/>
    <w:rsid w:val="00513978"/>
    <w:rsid w:val="005139E0"/>
    <w:rsid w:val="00513ABA"/>
    <w:rsid w:val="00513DFA"/>
    <w:rsid w:val="00513F45"/>
    <w:rsid w:val="00513FD6"/>
    <w:rsid w:val="00514005"/>
    <w:rsid w:val="00514050"/>
    <w:rsid w:val="00514063"/>
    <w:rsid w:val="00514084"/>
    <w:rsid w:val="005140B3"/>
    <w:rsid w:val="005141AC"/>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3A5"/>
    <w:rsid w:val="005166BC"/>
    <w:rsid w:val="00516922"/>
    <w:rsid w:val="005169F9"/>
    <w:rsid w:val="00516B48"/>
    <w:rsid w:val="00516B78"/>
    <w:rsid w:val="00516D54"/>
    <w:rsid w:val="00517014"/>
    <w:rsid w:val="00517099"/>
    <w:rsid w:val="005171A7"/>
    <w:rsid w:val="00517207"/>
    <w:rsid w:val="00517506"/>
    <w:rsid w:val="00517542"/>
    <w:rsid w:val="005175E0"/>
    <w:rsid w:val="00517810"/>
    <w:rsid w:val="00517980"/>
    <w:rsid w:val="00517CEA"/>
    <w:rsid w:val="00517EA2"/>
    <w:rsid w:val="005201DB"/>
    <w:rsid w:val="005202B4"/>
    <w:rsid w:val="0052055A"/>
    <w:rsid w:val="0052056D"/>
    <w:rsid w:val="00520588"/>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988"/>
    <w:rsid w:val="005219B7"/>
    <w:rsid w:val="00521A33"/>
    <w:rsid w:val="00521B72"/>
    <w:rsid w:val="00521C98"/>
    <w:rsid w:val="00521CE1"/>
    <w:rsid w:val="00521DC1"/>
    <w:rsid w:val="00521E82"/>
    <w:rsid w:val="0052210C"/>
    <w:rsid w:val="005221C2"/>
    <w:rsid w:val="005222CF"/>
    <w:rsid w:val="0052254F"/>
    <w:rsid w:val="005226DF"/>
    <w:rsid w:val="00522ACA"/>
    <w:rsid w:val="00522AD0"/>
    <w:rsid w:val="00522CC7"/>
    <w:rsid w:val="00522CDB"/>
    <w:rsid w:val="00522D9D"/>
    <w:rsid w:val="00522DE5"/>
    <w:rsid w:val="00523017"/>
    <w:rsid w:val="005232E1"/>
    <w:rsid w:val="0052341A"/>
    <w:rsid w:val="0052365B"/>
    <w:rsid w:val="005236E1"/>
    <w:rsid w:val="00523767"/>
    <w:rsid w:val="00523AAA"/>
    <w:rsid w:val="00523B4A"/>
    <w:rsid w:val="00523B6D"/>
    <w:rsid w:val="00523B95"/>
    <w:rsid w:val="00523DC8"/>
    <w:rsid w:val="00523E1F"/>
    <w:rsid w:val="00523F3E"/>
    <w:rsid w:val="0052401E"/>
    <w:rsid w:val="005240C9"/>
    <w:rsid w:val="0052419E"/>
    <w:rsid w:val="005242A5"/>
    <w:rsid w:val="005242DE"/>
    <w:rsid w:val="0052465C"/>
    <w:rsid w:val="005246C7"/>
    <w:rsid w:val="00524767"/>
    <w:rsid w:val="0052476F"/>
    <w:rsid w:val="00524935"/>
    <w:rsid w:val="00524964"/>
    <w:rsid w:val="00524FBA"/>
    <w:rsid w:val="005250B8"/>
    <w:rsid w:val="005251AF"/>
    <w:rsid w:val="00525359"/>
    <w:rsid w:val="005256D9"/>
    <w:rsid w:val="00525858"/>
    <w:rsid w:val="00525924"/>
    <w:rsid w:val="005259F5"/>
    <w:rsid w:val="00525B6F"/>
    <w:rsid w:val="00525BFF"/>
    <w:rsid w:val="00525C0F"/>
    <w:rsid w:val="00526126"/>
    <w:rsid w:val="005261F6"/>
    <w:rsid w:val="0052631C"/>
    <w:rsid w:val="00526444"/>
    <w:rsid w:val="00526592"/>
    <w:rsid w:val="005265F7"/>
    <w:rsid w:val="005267D1"/>
    <w:rsid w:val="00526925"/>
    <w:rsid w:val="00526B91"/>
    <w:rsid w:val="00526BCB"/>
    <w:rsid w:val="00526C80"/>
    <w:rsid w:val="00526CA8"/>
    <w:rsid w:val="00526F45"/>
    <w:rsid w:val="00526F9D"/>
    <w:rsid w:val="00526FBB"/>
    <w:rsid w:val="00527187"/>
    <w:rsid w:val="005271AD"/>
    <w:rsid w:val="00527285"/>
    <w:rsid w:val="005275FF"/>
    <w:rsid w:val="005276A0"/>
    <w:rsid w:val="005276A1"/>
    <w:rsid w:val="005277B7"/>
    <w:rsid w:val="005278B6"/>
    <w:rsid w:val="00527962"/>
    <w:rsid w:val="00527A6C"/>
    <w:rsid w:val="00527AA6"/>
    <w:rsid w:val="00527CBA"/>
    <w:rsid w:val="00527D31"/>
    <w:rsid w:val="00527F13"/>
    <w:rsid w:val="00530310"/>
    <w:rsid w:val="00530313"/>
    <w:rsid w:val="005303BB"/>
    <w:rsid w:val="00530456"/>
    <w:rsid w:val="005304D3"/>
    <w:rsid w:val="00530516"/>
    <w:rsid w:val="005306F8"/>
    <w:rsid w:val="00530880"/>
    <w:rsid w:val="0053089F"/>
    <w:rsid w:val="00530954"/>
    <w:rsid w:val="00530CEE"/>
    <w:rsid w:val="00530D84"/>
    <w:rsid w:val="00530EDB"/>
    <w:rsid w:val="005312CE"/>
    <w:rsid w:val="005318D6"/>
    <w:rsid w:val="005318E7"/>
    <w:rsid w:val="00531A67"/>
    <w:rsid w:val="00531B58"/>
    <w:rsid w:val="00531BC7"/>
    <w:rsid w:val="00531BDB"/>
    <w:rsid w:val="00531BE5"/>
    <w:rsid w:val="00531C34"/>
    <w:rsid w:val="005320D1"/>
    <w:rsid w:val="00532105"/>
    <w:rsid w:val="00532292"/>
    <w:rsid w:val="005322CC"/>
    <w:rsid w:val="0053234F"/>
    <w:rsid w:val="005326D2"/>
    <w:rsid w:val="00532A46"/>
    <w:rsid w:val="00532A5F"/>
    <w:rsid w:val="00532AAA"/>
    <w:rsid w:val="00532BC9"/>
    <w:rsid w:val="00532C76"/>
    <w:rsid w:val="005331D9"/>
    <w:rsid w:val="00533326"/>
    <w:rsid w:val="00533424"/>
    <w:rsid w:val="00533466"/>
    <w:rsid w:val="0053351E"/>
    <w:rsid w:val="00533981"/>
    <w:rsid w:val="00533C14"/>
    <w:rsid w:val="00533D79"/>
    <w:rsid w:val="00533E98"/>
    <w:rsid w:val="00533EE8"/>
    <w:rsid w:val="0053435B"/>
    <w:rsid w:val="005343F2"/>
    <w:rsid w:val="00534443"/>
    <w:rsid w:val="005347A7"/>
    <w:rsid w:val="00534815"/>
    <w:rsid w:val="00534880"/>
    <w:rsid w:val="00534887"/>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04B"/>
    <w:rsid w:val="0053704E"/>
    <w:rsid w:val="00537183"/>
    <w:rsid w:val="005372FB"/>
    <w:rsid w:val="0053731B"/>
    <w:rsid w:val="00537337"/>
    <w:rsid w:val="005373BC"/>
    <w:rsid w:val="0053742E"/>
    <w:rsid w:val="005375E8"/>
    <w:rsid w:val="00537649"/>
    <w:rsid w:val="0053791E"/>
    <w:rsid w:val="00537C1A"/>
    <w:rsid w:val="00537D87"/>
    <w:rsid w:val="00537DB5"/>
    <w:rsid w:val="00537F1E"/>
    <w:rsid w:val="0054019B"/>
    <w:rsid w:val="0054019D"/>
    <w:rsid w:val="005401E9"/>
    <w:rsid w:val="00540335"/>
    <w:rsid w:val="005403D9"/>
    <w:rsid w:val="005405C6"/>
    <w:rsid w:val="005405D0"/>
    <w:rsid w:val="005408B6"/>
    <w:rsid w:val="00540DE3"/>
    <w:rsid w:val="005412D1"/>
    <w:rsid w:val="00541504"/>
    <w:rsid w:val="005415DA"/>
    <w:rsid w:val="0054189B"/>
    <w:rsid w:val="00541A81"/>
    <w:rsid w:val="00541C73"/>
    <w:rsid w:val="00541DCA"/>
    <w:rsid w:val="00541F49"/>
    <w:rsid w:val="00541FEC"/>
    <w:rsid w:val="00542394"/>
    <w:rsid w:val="005423B3"/>
    <w:rsid w:val="0054266C"/>
    <w:rsid w:val="005426A0"/>
    <w:rsid w:val="0054271B"/>
    <w:rsid w:val="005428F1"/>
    <w:rsid w:val="00542935"/>
    <w:rsid w:val="00542B25"/>
    <w:rsid w:val="00542DD9"/>
    <w:rsid w:val="00542F02"/>
    <w:rsid w:val="00542F66"/>
    <w:rsid w:val="00542F72"/>
    <w:rsid w:val="005431A7"/>
    <w:rsid w:val="0054397C"/>
    <w:rsid w:val="00543A29"/>
    <w:rsid w:val="00543BAF"/>
    <w:rsid w:val="00543C55"/>
    <w:rsid w:val="00543C85"/>
    <w:rsid w:val="00543E2E"/>
    <w:rsid w:val="00543F18"/>
    <w:rsid w:val="00543FD6"/>
    <w:rsid w:val="00544363"/>
    <w:rsid w:val="0054441E"/>
    <w:rsid w:val="005444A8"/>
    <w:rsid w:val="005445AA"/>
    <w:rsid w:val="00544652"/>
    <w:rsid w:val="00544780"/>
    <w:rsid w:val="00544B37"/>
    <w:rsid w:val="00544B64"/>
    <w:rsid w:val="00544BB8"/>
    <w:rsid w:val="00544DD9"/>
    <w:rsid w:val="00544F6E"/>
    <w:rsid w:val="00544FEC"/>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E47"/>
    <w:rsid w:val="00546EAE"/>
    <w:rsid w:val="00546F4B"/>
    <w:rsid w:val="00547057"/>
    <w:rsid w:val="0054712F"/>
    <w:rsid w:val="005471D8"/>
    <w:rsid w:val="005471E9"/>
    <w:rsid w:val="0054760E"/>
    <w:rsid w:val="00547695"/>
    <w:rsid w:val="005476AD"/>
    <w:rsid w:val="00547A12"/>
    <w:rsid w:val="00547AE3"/>
    <w:rsid w:val="00547C95"/>
    <w:rsid w:val="00547EB4"/>
    <w:rsid w:val="00547F11"/>
    <w:rsid w:val="00547FD6"/>
    <w:rsid w:val="0055034E"/>
    <w:rsid w:val="005503F2"/>
    <w:rsid w:val="0055041D"/>
    <w:rsid w:val="00550437"/>
    <w:rsid w:val="005505DA"/>
    <w:rsid w:val="00550923"/>
    <w:rsid w:val="00550A14"/>
    <w:rsid w:val="00550A4A"/>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CFF"/>
    <w:rsid w:val="00552EBB"/>
    <w:rsid w:val="00553251"/>
    <w:rsid w:val="00553265"/>
    <w:rsid w:val="005532DD"/>
    <w:rsid w:val="00553330"/>
    <w:rsid w:val="005535BF"/>
    <w:rsid w:val="00553610"/>
    <w:rsid w:val="00553659"/>
    <w:rsid w:val="00553777"/>
    <w:rsid w:val="00553798"/>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47"/>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49"/>
    <w:rsid w:val="005568F1"/>
    <w:rsid w:val="0055695F"/>
    <w:rsid w:val="00556995"/>
    <w:rsid w:val="00556B39"/>
    <w:rsid w:val="00556CAA"/>
    <w:rsid w:val="00556DC0"/>
    <w:rsid w:val="00556F7F"/>
    <w:rsid w:val="00556FC4"/>
    <w:rsid w:val="00556FE1"/>
    <w:rsid w:val="00557061"/>
    <w:rsid w:val="005572AF"/>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6B"/>
    <w:rsid w:val="005610B3"/>
    <w:rsid w:val="0056179C"/>
    <w:rsid w:val="0056184A"/>
    <w:rsid w:val="00561BD5"/>
    <w:rsid w:val="00561CCD"/>
    <w:rsid w:val="00561D44"/>
    <w:rsid w:val="00561E9F"/>
    <w:rsid w:val="00561F90"/>
    <w:rsid w:val="00562134"/>
    <w:rsid w:val="005621E0"/>
    <w:rsid w:val="005628F0"/>
    <w:rsid w:val="00562AE2"/>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3DA"/>
    <w:rsid w:val="0056446A"/>
    <w:rsid w:val="0056446E"/>
    <w:rsid w:val="0056460F"/>
    <w:rsid w:val="00564691"/>
    <w:rsid w:val="00564713"/>
    <w:rsid w:val="005647E5"/>
    <w:rsid w:val="00564831"/>
    <w:rsid w:val="00564867"/>
    <w:rsid w:val="00564908"/>
    <w:rsid w:val="00564A9A"/>
    <w:rsid w:val="00564B2F"/>
    <w:rsid w:val="00564D33"/>
    <w:rsid w:val="00564F45"/>
    <w:rsid w:val="0056520D"/>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3B"/>
    <w:rsid w:val="0056705E"/>
    <w:rsid w:val="005672D8"/>
    <w:rsid w:val="00567496"/>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AC0"/>
    <w:rsid w:val="00573B46"/>
    <w:rsid w:val="00573D21"/>
    <w:rsid w:val="00573F2E"/>
    <w:rsid w:val="00573F9B"/>
    <w:rsid w:val="00573FCE"/>
    <w:rsid w:val="0057400C"/>
    <w:rsid w:val="0057412B"/>
    <w:rsid w:val="005742C0"/>
    <w:rsid w:val="0057440C"/>
    <w:rsid w:val="00574457"/>
    <w:rsid w:val="005746B6"/>
    <w:rsid w:val="005748C7"/>
    <w:rsid w:val="0057496C"/>
    <w:rsid w:val="00574B7B"/>
    <w:rsid w:val="00574B94"/>
    <w:rsid w:val="00574BBC"/>
    <w:rsid w:val="00574D0C"/>
    <w:rsid w:val="0057512E"/>
    <w:rsid w:val="0057529B"/>
    <w:rsid w:val="0057570A"/>
    <w:rsid w:val="0057590E"/>
    <w:rsid w:val="005759CF"/>
    <w:rsid w:val="00575AA2"/>
    <w:rsid w:val="00575D27"/>
    <w:rsid w:val="00575EF1"/>
    <w:rsid w:val="00576044"/>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3D3"/>
    <w:rsid w:val="005804E8"/>
    <w:rsid w:val="0058068E"/>
    <w:rsid w:val="005806E9"/>
    <w:rsid w:val="00580750"/>
    <w:rsid w:val="0058080B"/>
    <w:rsid w:val="00580A7A"/>
    <w:rsid w:val="00580E9C"/>
    <w:rsid w:val="00580EF7"/>
    <w:rsid w:val="00580FD1"/>
    <w:rsid w:val="005810D3"/>
    <w:rsid w:val="0058111E"/>
    <w:rsid w:val="0058166B"/>
    <w:rsid w:val="00581799"/>
    <w:rsid w:val="00581858"/>
    <w:rsid w:val="005818B8"/>
    <w:rsid w:val="00581906"/>
    <w:rsid w:val="00581B20"/>
    <w:rsid w:val="00581CC0"/>
    <w:rsid w:val="00581F76"/>
    <w:rsid w:val="00582210"/>
    <w:rsid w:val="005823E9"/>
    <w:rsid w:val="0058242F"/>
    <w:rsid w:val="0058247B"/>
    <w:rsid w:val="00582570"/>
    <w:rsid w:val="00582746"/>
    <w:rsid w:val="005827B4"/>
    <w:rsid w:val="00582964"/>
    <w:rsid w:val="005829B6"/>
    <w:rsid w:val="00582A08"/>
    <w:rsid w:val="00582C0B"/>
    <w:rsid w:val="00582DBF"/>
    <w:rsid w:val="00582DCC"/>
    <w:rsid w:val="00583202"/>
    <w:rsid w:val="005833C9"/>
    <w:rsid w:val="005835CE"/>
    <w:rsid w:val="0058372F"/>
    <w:rsid w:val="00583797"/>
    <w:rsid w:val="00583964"/>
    <w:rsid w:val="005839A8"/>
    <w:rsid w:val="005839C4"/>
    <w:rsid w:val="00583A9D"/>
    <w:rsid w:val="00583CFE"/>
    <w:rsid w:val="00584319"/>
    <w:rsid w:val="0058452B"/>
    <w:rsid w:val="00584586"/>
    <w:rsid w:val="0058483A"/>
    <w:rsid w:val="00584902"/>
    <w:rsid w:val="00584AE9"/>
    <w:rsid w:val="00584B3C"/>
    <w:rsid w:val="00584BC0"/>
    <w:rsid w:val="00584C37"/>
    <w:rsid w:val="00584E91"/>
    <w:rsid w:val="00584FB2"/>
    <w:rsid w:val="0058501F"/>
    <w:rsid w:val="005851E6"/>
    <w:rsid w:val="005853CB"/>
    <w:rsid w:val="0058543A"/>
    <w:rsid w:val="0058546F"/>
    <w:rsid w:val="005854DA"/>
    <w:rsid w:val="0058551B"/>
    <w:rsid w:val="00585571"/>
    <w:rsid w:val="005855EF"/>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9EB"/>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786"/>
    <w:rsid w:val="0059084A"/>
    <w:rsid w:val="005909E7"/>
    <w:rsid w:val="00590CD2"/>
    <w:rsid w:val="00590E69"/>
    <w:rsid w:val="00591055"/>
    <w:rsid w:val="00591236"/>
    <w:rsid w:val="00591332"/>
    <w:rsid w:val="00591349"/>
    <w:rsid w:val="005915D0"/>
    <w:rsid w:val="00591669"/>
    <w:rsid w:val="0059171C"/>
    <w:rsid w:val="00591794"/>
    <w:rsid w:val="00591A4D"/>
    <w:rsid w:val="00591C01"/>
    <w:rsid w:val="00591C91"/>
    <w:rsid w:val="00591D09"/>
    <w:rsid w:val="00591D10"/>
    <w:rsid w:val="00591E74"/>
    <w:rsid w:val="00591F21"/>
    <w:rsid w:val="00592049"/>
    <w:rsid w:val="00592231"/>
    <w:rsid w:val="00592585"/>
    <w:rsid w:val="0059269F"/>
    <w:rsid w:val="005928C6"/>
    <w:rsid w:val="00592A8A"/>
    <w:rsid w:val="00592B17"/>
    <w:rsid w:val="00592B2A"/>
    <w:rsid w:val="00592B46"/>
    <w:rsid w:val="00592D3E"/>
    <w:rsid w:val="00592D67"/>
    <w:rsid w:val="00592DAB"/>
    <w:rsid w:val="00592E5C"/>
    <w:rsid w:val="00592E5E"/>
    <w:rsid w:val="00592F90"/>
    <w:rsid w:val="00593047"/>
    <w:rsid w:val="005930AD"/>
    <w:rsid w:val="005930C2"/>
    <w:rsid w:val="005931ED"/>
    <w:rsid w:val="005933B0"/>
    <w:rsid w:val="005935BD"/>
    <w:rsid w:val="005936AE"/>
    <w:rsid w:val="005939BE"/>
    <w:rsid w:val="00593A4D"/>
    <w:rsid w:val="00593BBC"/>
    <w:rsid w:val="00593BEF"/>
    <w:rsid w:val="00593F78"/>
    <w:rsid w:val="0059400C"/>
    <w:rsid w:val="0059407F"/>
    <w:rsid w:val="00594362"/>
    <w:rsid w:val="00594792"/>
    <w:rsid w:val="00594840"/>
    <w:rsid w:val="0059485D"/>
    <w:rsid w:val="00594DF9"/>
    <w:rsid w:val="00594E6F"/>
    <w:rsid w:val="00594F01"/>
    <w:rsid w:val="00595131"/>
    <w:rsid w:val="00595297"/>
    <w:rsid w:val="00595418"/>
    <w:rsid w:val="00595618"/>
    <w:rsid w:val="005956C9"/>
    <w:rsid w:val="005957F0"/>
    <w:rsid w:val="00595A9B"/>
    <w:rsid w:val="00595A9F"/>
    <w:rsid w:val="00595BFD"/>
    <w:rsid w:val="00595DB7"/>
    <w:rsid w:val="00595E3A"/>
    <w:rsid w:val="00595E80"/>
    <w:rsid w:val="00595E9C"/>
    <w:rsid w:val="00595EE3"/>
    <w:rsid w:val="00595F2C"/>
    <w:rsid w:val="0059635A"/>
    <w:rsid w:val="00596429"/>
    <w:rsid w:val="0059642C"/>
    <w:rsid w:val="00596506"/>
    <w:rsid w:val="00596706"/>
    <w:rsid w:val="00596779"/>
    <w:rsid w:val="005967A5"/>
    <w:rsid w:val="00596876"/>
    <w:rsid w:val="00596998"/>
    <w:rsid w:val="00596A6D"/>
    <w:rsid w:val="00596C66"/>
    <w:rsid w:val="00596F1A"/>
    <w:rsid w:val="00596F7A"/>
    <w:rsid w:val="00597208"/>
    <w:rsid w:val="0059733A"/>
    <w:rsid w:val="005973AD"/>
    <w:rsid w:val="00597597"/>
    <w:rsid w:val="00597627"/>
    <w:rsid w:val="005977A2"/>
    <w:rsid w:val="00597856"/>
    <w:rsid w:val="005978A9"/>
    <w:rsid w:val="00597AE9"/>
    <w:rsid w:val="00597C1B"/>
    <w:rsid w:val="00597E53"/>
    <w:rsid w:val="00597F98"/>
    <w:rsid w:val="005A0144"/>
    <w:rsid w:val="005A0197"/>
    <w:rsid w:val="005A02B6"/>
    <w:rsid w:val="005A040C"/>
    <w:rsid w:val="005A05DD"/>
    <w:rsid w:val="005A077E"/>
    <w:rsid w:val="005A07E7"/>
    <w:rsid w:val="005A0A59"/>
    <w:rsid w:val="005A0BDD"/>
    <w:rsid w:val="005A0CF2"/>
    <w:rsid w:val="005A0F90"/>
    <w:rsid w:val="005A0FD4"/>
    <w:rsid w:val="005A1066"/>
    <w:rsid w:val="005A1333"/>
    <w:rsid w:val="005A17D3"/>
    <w:rsid w:val="005A1B48"/>
    <w:rsid w:val="005A1C79"/>
    <w:rsid w:val="005A1D91"/>
    <w:rsid w:val="005A1DFD"/>
    <w:rsid w:val="005A1E22"/>
    <w:rsid w:val="005A1F50"/>
    <w:rsid w:val="005A23FC"/>
    <w:rsid w:val="005A2522"/>
    <w:rsid w:val="005A25D7"/>
    <w:rsid w:val="005A2955"/>
    <w:rsid w:val="005A2E87"/>
    <w:rsid w:val="005A2EC4"/>
    <w:rsid w:val="005A3113"/>
    <w:rsid w:val="005A3123"/>
    <w:rsid w:val="005A34FD"/>
    <w:rsid w:val="005A3830"/>
    <w:rsid w:val="005A3BC0"/>
    <w:rsid w:val="005A3C63"/>
    <w:rsid w:val="005A3F57"/>
    <w:rsid w:val="005A4056"/>
    <w:rsid w:val="005A4122"/>
    <w:rsid w:val="005A446D"/>
    <w:rsid w:val="005A45F0"/>
    <w:rsid w:val="005A473B"/>
    <w:rsid w:val="005A478C"/>
    <w:rsid w:val="005A47A5"/>
    <w:rsid w:val="005A48C2"/>
    <w:rsid w:val="005A4931"/>
    <w:rsid w:val="005A4A14"/>
    <w:rsid w:val="005A4A2A"/>
    <w:rsid w:val="005A4A43"/>
    <w:rsid w:val="005A4CDA"/>
    <w:rsid w:val="005A4E18"/>
    <w:rsid w:val="005A4FC8"/>
    <w:rsid w:val="005A5108"/>
    <w:rsid w:val="005A54F9"/>
    <w:rsid w:val="005A56A4"/>
    <w:rsid w:val="005A5712"/>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277"/>
    <w:rsid w:val="005B051E"/>
    <w:rsid w:val="005B0844"/>
    <w:rsid w:val="005B085F"/>
    <w:rsid w:val="005B08B9"/>
    <w:rsid w:val="005B09AC"/>
    <w:rsid w:val="005B0CA5"/>
    <w:rsid w:val="005B1002"/>
    <w:rsid w:val="005B1074"/>
    <w:rsid w:val="005B1104"/>
    <w:rsid w:val="005B1D5C"/>
    <w:rsid w:val="005B1DFD"/>
    <w:rsid w:val="005B1EBE"/>
    <w:rsid w:val="005B2265"/>
    <w:rsid w:val="005B23DC"/>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DF"/>
    <w:rsid w:val="005B35F5"/>
    <w:rsid w:val="005B37DF"/>
    <w:rsid w:val="005B38A7"/>
    <w:rsid w:val="005B38CE"/>
    <w:rsid w:val="005B38E3"/>
    <w:rsid w:val="005B393D"/>
    <w:rsid w:val="005B3A99"/>
    <w:rsid w:val="005B3AAE"/>
    <w:rsid w:val="005B3D9A"/>
    <w:rsid w:val="005B3E1C"/>
    <w:rsid w:val="005B3F6E"/>
    <w:rsid w:val="005B4071"/>
    <w:rsid w:val="005B4504"/>
    <w:rsid w:val="005B45DA"/>
    <w:rsid w:val="005B45E4"/>
    <w:rsid w:val="005B4889"/>
    <w:rsid w:val="005B497A"/>
    <w:rsid w:val="005B49FF"/>
    <w:rsid w:val="005B4C16"/>
    <w:rsid w:val="005B4E00"/>
    <w:rsid w:val="005B4F50"/>
    <w:rsid w:val="005B4FBC"/>
    <w:rsid w:val="005B5027"/>
    <w:rsid w:val="005B508A"/>
    <w:rsid w:val="005B5950"/>
    <w:rsid w:val="005B5999"/>
    <w:rsid w:val="005B5A21"/>
    <w:rsid w:val="005B5B04"/>
    <w:rsid w:val="005B5D93"/>
    <w:rsid w:val="005B5F30"/>
    <w:rsid w:val="005B6103"/>
    <w:rsid w:val="005B61C7"/>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CB3"/>
    <w:rsid w:val="005B7E0F"/>
    <w:rsid w:val="005B7E7D"/>
    <w:rsid w:val="005B7F7C"/>
    <w:rsid w:val="005C0061"/>
    <w:rsid w:val="005C0237"/>
    <w:rsid w:val="005C037A"/>
    <w:rsid w:val="005C06EE"/>
    <w:rsid w:val="005C0837"/>
    <w:rsid w:val="005C0B5B"/>
    <w:rsid w:val="005C0B84"/>
    <w:rsid w:val="005C0D09"/>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960"/>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15"/>
    <w:rsid w:val="005C4448"/>
    <w:rsid w:val="005C44D9"/>
    <w:rsid w:val="005C459F"/>
    <w:rsid w:val="005C46CC"/>
    <w:rsid w:val="005C48E4"/>
    <w:rsid w:val="005C4946"/>
    <w:rsid w:val="005C4C4C"/>
    <w:rsid w:val="005C4CE4"/>
    <w:rsid w:val="005C4D02"/>
    <w:rsid w:val="005C4EEF"/>
    <w:rsid w:val="005C518A"/>
    <w:rsid w:val="005C534E"/>
    <w:rsid w:val="005C53C7"/>
    <w:rsid w:val="005C54AB"/>
    <w:rsid w:val="005C5A18"/>
    <w:rsid w:val="005C5E86"/>
    <w:rsid w:val="005C623A"/>
    <w:rsid w:val="005C6318"/>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34A"/>
    <w:rsid w:val="005C7A8E"/>
    <w:rsid w:val="005C7ABD"/>
    <w:rsid w:val="005C7C5B"/>
    <w:rsid w:val="005C7E3F"/>
    <w:rsid w:val="005C7ECB"/>
    <w:rsid w:val="005D027C"/>
    <w:rsid w:val="005D027D"/>
    <w:rsid w:val="005D02A6"/>
    <w:rsid w:val="005D0358"/>
    <w:rsid w:val="005D0374"/>
    <w:rsid w:val="005D03D7"/>
    <w:rsid w:val="005D04BF"/>
    <w:rsid w:val="005D04F5"/>
    <w:rsid w:val="005D0573"/>
    <w:rsid w:val="005D0856"/>
    <w:rsid w:val="005D088D"/>
    <w:rsid w:val="005D08C5"/>
    <w:rsid w:val="005D0AE0"/>
    <w:rsid w:val="005D0C84"/>
    <w:rsid w:val="005D0CE1"/>
    <w:rsid w:val="005D0E8F"/>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09D"/>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CD7"/>
    <w:rsid w:val="005D3D54"/>
    <w:rsid w:val="005D3DFF"/>
    <w:rsid w:val="005D3E26"/>
    <w:rsid w:val="005D3ECC"/>
    <w:rsid w:val="005D3F82"/>
    <w:rsid w:val="005D4000"/>
    <w:rsid w:val="005D40ED"/>
    <w:rsid w:val="005D40F5"/>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7AE"/>
    <w:rsid w:val="005D599C"/>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6CDE"/>
    <w:rsid w:val="005D6E0C"/>
    <w:rsid w:val="005D7313"/>
    <w:rsid w:val="005D734B"/>
    <w:rsid w:val="005D7379"/>
    <w:rsid w:val="005D73BE"/>
    <w:rsid w:val="005D75F6"/>
    <w:rsid w:val="005D77AF"/>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B8D"/>
    <w:rsid w:val="005E0DFE"/>
    <w:rsid w:val="005E0E93"/>
    <w:rsid w:val="005E0ECF"/>
    <w:rsid w:val="005E10D9"/>
    <w:rsid w:val="005E1252"/>
    <w:rsid w:val="005E1284"/>
    <w:rsid w:val="005E13B3"/>
    <w:rsid w:val="005E14FB"/>
    <w:rsid w:val="005E1B86"/>
    <w:rsid w:val="005E1BE4"/>
    <w:rsid w:val="005E1CBB"/>
    <w:rsid w:val="005E1CE3"/>
    <w:rsid w:val="005E1D4F"/>
    <w:rsid w:val="005E1D92"/>
    <w:rsid w:val="005E1E9F"/>
    <w:rsid w:val="005E1F4C"/>
    <w:rsid w:val="005E2023"/>
    <w:rsid w:val="005E2159"/>
    <w:rsid w:val="005E21B8"/>
    <w:rsid w:val="005E2449"/>
    <w:rsid w:val="005E2531"/>
    <w:rsid w:val="005E26A6"/>
    <w:rsid w:val="005E290E"/>
    <w:rsid w:val="005E2AF1"/>
    <w:rsid w:val="005E2BBB"/>
    <w:rsid w:val="005E2E9E"/>
    <w:rsid w:val="005E3268"/>
    <w:rsid w:val="005E3447"/>
    <w:rsid w:val="005E37A4"/>
    <w:rsid w:val="005E38CF"/>
    <w:rsid w:val="005E38E7"/>
    <w:rsid w:val="005E3D2F"/>
    <w:rsid w:val="005E3DC8"/>
    <w:rsid w:val="005E3EEA"/>
    <w:rsid w:val="005E3F27"/>
    <w:rsid w:val="005E44AA"/>
    <w:rsid w:val="005E4554"/>
    <w:rsid w:val="005E45D7"/>
    <w:rsid w:val="005E474D"/>
    <w:rsid w:val="005E4751"/>
    <w:rsid w:val="005E49E5"/>
    <w:rsid w:val="005E4A39"/>
    <w:rsid w:val="005E4AC8"/>
    <w:rsid w:val="005E4B25"/>
    <w:rsid w:val="005E4DDA"/>
    <w:rsid w:val="005E4E0E"/>
    <w:rsid w:val="005E4E9C"/>
    <w:rsid w:val="005E508B"/>
    <w:rsid w:val="005E51A8"/>
    <w:rsid w:val="005E520B"/>
    <w:rsid w:val="005E5216"/>
    <w:rsid w:val="005E5257"/>
    <w:rsid w:val="005E5346"/>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1EF"/>
    <w:rsid w:val="005E728E"/>
    <w:rsid w:val="005E73ED"/>
    <w:rsid w:val="005E74E2"/>
    <w:rsid w:val="005E74EB"/>
    <w:rsid w:val="005E74F3"/>
    <w:rsid w:val="005E75D2"/>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ABB"/>
    <w:rsid w:val="005F0DC0"/>
    <w:rsid w:val="005F0FA8"/>
    <w:rsid w:val="005F0FE7"/>
    <w:rsid w:val="005F10A6"/>
    <w:rsid w:val="005F11C9"/>
    <w:rsid w:val="005F1475"/>
    <w:rsid w:val="005F14EE"/>
    <w:rsid w:val="005F159C"/>
    <w:rsid w:val="005F1614"/>
    <w:rsid w:val="005F1720"/>
    <w:rsid w:val="005F176A"/>
    <w:rsid w:val="005F17A6"/>
    <w:rsid w:val="005F1A8D"/>
    <w:rsid w:val="005F1E7F"/>
    <w:rsid w:val="005F1F16"/>
    <w:rsid w:val="005F208B"/>
    <w:rsid w:val="005F213F"/>
    <w:rsid w:val="005F2505"/>
    <w:rsid w:val="005F25ED"/>
    <w:rsid w:val="005F293B"/>
    <w:rsid w:val="005F2AE6"/>
    <w:rsid w:val="005F2B94"/>
    <w:rsid w:val="005F2BBD"/>
    <w:rsid w:val="005F2E27"/>
    <w:rsid w:val="005F2ECE"/>
    <w:rsid w:val="005F2EFF"/>
    <w:rsid w:val="005F3260"/>
    <w:rsid w:val="005F3584"/>
    <w:rsid w:val="005F3615"/>
    <w:rsid w:val="005F38F8"/>
    <w:rsid w:val="005F3920"/>
    <w:rsid w:val="005F393F"/>
    <w:rsid w:val="005F3B1E"/>
    <w:rsid w:val="005F3EC1"/>
    <w:rsid w:val="005F400D"/>
    <w:rsid w:val="005F4033"/>
    <w:rsid w:val="005F407F"/>
    <w:rsid w:val="005F4372"/>
    <w:rsid w:val="005F45CA"/>
    <w:rsid w:val="005F45D2"/>
    <w:rsid w:val="005F463C"/>
    <w:rsid w:val="005F4697"/>
    <w:rsid w:val="005F477D"/>
    <w:rsid w:val="005F4A1C"/>
    <w:rsid w:val="005F4B35"/>
    <w:rsid w:val="005F4B67"/>
    <w:rsid w:val="005F4B6C"/>
    <w:rsid w:val="005F4B88"/>
    <w:rsid w:val="005F4C71"/>
    <w:rsid w:val="005F4E5E"/>
    <w:rsid w:val="005F4FC4"/>
    <w:rsid w:val="005F515A"/>
    <w:rsid w:val="005F5444"/>
    <w:rsid w:val="005F5563"/>
    <w:rsid w:val="005F580B"/>
    <w:rsid w:val="005F58B2"/>
    <w:rsid w:val="005F58D6"/>
    <w:rsid w:val="005F59BD"/>
    <w:rsid w:val="005F5AF4"/>
    <w:rsid w:val="005F5B83"/>
    <w:rsid w:val="005F5DDF"/>
    <w:rsid w:val="005F5F6F"/>
    <w:rsid w:val="005F614E"/>
    <w:rsid w:val="005F6469"/>
    <w:rsid w:val="005F64BB"/>
    <w:rsid w:val="005F67EC"/>
    <w:rsid w:val="005F686E"/>
    <w:rsid w:val="005F68CD"/>
    <w:rsid w:val="005F6CD8"/>
    <w:rsid w:val="005F6FA3"/>
    <w:rsid w:val="005F6FF7"/>
    <w:rsid w:val="005F7387"/>
    <w:rsid w:val="005F7608"/>
    <w:rsid w:val="005F7807"/>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33"/>
    <w:rsid w:val="00600CB3"/>
    <w:rsid w:val="00600D51"/>
    <w:rsid w:val="00600E32"/>
    <w:rsid w:val="00600E57"/>
    <w:rsid w:val="00600EBD"/>
    <w:rsid w:val="00600F60"/>
    <w:rsid w:val="00601266"/>
    <w:rsid w:val="006014E2"/>
    <w:rsid w:val="00601592"/>
    <w:rsid w:val="006015A9"/>
    <w:rsid w:val="006016FB"/>
    <w:rsid w:val="006019F1"/>
    <w:rsid w:val="00601A1B"/>
    <w:rsid w:val="00601A41"/>
    <w:rsid w:val="00601A85"/>
    <w:rsid w:val="00601AFB"/>
    <w:rsid w:val="00601D3C"/>
    <w:rsid w:val="00601E22"/>
    <w:rsid w:val="00601FAB"/>
    <w:rsid w:val="00602120"/>
    <w:rsid w:val="00602138"/>
    <w:rsid w:val="0060220B"/>
    <w:rsid w:val="0060224D"/>
    <w:rsid w:val="006024DB"/>
    <w:rsid w:val="00602522"/>
    <w:rsid w:val="006025FB"/>
    <w:rsid w:val="00602661"/>
    <w:rsid w:val="00602817"/>
    <w:rsid w:val="00602A6C"/>
    <w:rsid w:val="00602B27"/>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6B1"/>
    <w:rsid w:val="006047EB"/>
    <w:rsid w:val="006049CA"/>
    <w:rsid w:val="006049D9"/>
    <w:rsid w:val="00604A2B"/>
    <w:rsid w:val="00604B33"/>
    <w:rsid w:val="00604B9B"/>
    <w:rsid w:val="00604BF9"/>
    <w:rsid w:val="00604D5D"/>
    <w:rsid w:val="0060506E"/>
    <w:rsid w:val="0060516C"/>
    <w:rsid w:val="00605339"/>
    <w:rsid w:val="00605425"/>
    <w:rsid w:val="00605552"/>
    <w:rsid w:val="0060573C"/>
    <w:rsid w:val="006057D1"/>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683"/>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7C7"/>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368"/>
    <w:rsid w:val="006124B3"/>
    <w:rsid w:val="0061266B"/>
    <w:rsid w:val="0061272C"/>
    <w:rsid w:val="00612801"/>
    <w:rsid w:val="006129DB"/>
    <w:rsid w:val="00612A0A"/>
    <w:rsid w:val="00612B0A"/>
    <w:rsid w:val="006131AB"/>
    <w:rsid w:val="00613419"/>
    <w:rsid w:val="006134AE"/>
    <w:rsid w:val="0061360C"/>
    <w:rsid w:val="00613744"/>
    <w:rsid w:val="006137A4"/>
    <w:rsid w:val="00613881"/>
    <w:rsid w:val="006139B0"/>
    <w:rsid w:val="00613B2A"/>
    <w:rsid w:val="00613F75"/>
    <w:rsid w:val="00613FF3"/>
    <w:rsid w:val="006140D0"/>
    <w:rsid w:val="006141AB"/>
    <w:rsid w:val="006141E7"/>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1E"/>
    <w:rsid w:val="00616265"/>
    <w:rsid w:val="006162B4"/>
    <w:rsid w:val="00616489"/>
    <w:rsid w:val="00616505"/>
    <w:rsid w:val="00616533"/>
    <w:rsid w:val="006168D1"/>
    <w:rsid w:val="006168E2"/>
    <w:rsid w:val="006169FA"/>
    <w:rsid w:val="00616B0E"/>
    <w:rsid w:val="00616BAC"/>
    <w:rsid w:val="00616CE3"/>
    <w:rsid w:val="00616D47"/>
    <w:rsid w:val="00616D84"/>
    <w:rsid w:val="00616EA1"/>
    <w:rsid w:val="006171D8"/>
    <w:rsid w:val="00617569"/>
    <w:rsid w:val="00617673"/>
    <w:rsid w:val="00617823"/>
    <w:rsid w:val="006178FE"/>
    <w:rsid w:val="00617918"/>
    <w:rsid w:val="0061793B"/>
    <w:rsid w:val="00617C15"/>
    <w:rsid w:val="00617CEF"/>
    <w:rsid w:val="00617DA9"/>
    <w:rsid w:val="00617F18"/>
    <w:rsid w:val="00617F4D"/>
    <w:rsid w:val="00617F5B"/>
    <w:rsid w:val="00620087"/>
    <w:rsid w:val="006200AD"/>
    <w:rsid w:val="00620213"/>
    <w:rsid w:val="006202C5"/>
    <w:rsid w:val="0062049E"/>
    <w:rsid w:val="00620631"/>
    <w:rsid w:val="006209FE"/>
    <w:rsid w:val="00620A99"/>
    <w:rsid w:val="00620D39"/>
    <w:rsid w:val="00620EB2"/>
    <w:rsid w:val="00620F0F"/>
    <w:rsid w:val="00620FDB"/>
    <w:rsid w:val="006214BD"/>
    <w:rsid w:val="0062162F"/>
    <w:rsid w:val="006216EB"/>
    <w:rsid w:val="00621926"/>
    <w:rsid w:val="00621996"/>
    <w:rsid w:val="00621ACB"/>
    <w:rsid w:val="00621C3F"/>
    <w:rsid w:val="00621D5F"/>
    <w:rsid w:val="00621E11"/>
    <w:rsid w:val="00621F75"/>
    <w:rsid w:val="00622063"/>
    <w:rsid w:val="0062209E"/>
    <w:rsid w:val="006220A4"/>
    <w:rsid w:val="00622236"/>
    <w:rsid w:val="006222AC"/>
    <w:rsid w:val="0062244A"/>
    <w:rsid w:val="0062251B"/>
    <w:rsid w:val="0062263B"/>
    <w:rsid w:val="0062275F"/>
    <w:rsid w:val="0062291F"/>
    <w:rsid w:val="006229CF"/>
    <w:rsid w:val="00622A37"/>
    <w:rsid w:val="00622A7A"/>
    <w:rsid w:val="00622C7C"/>
    <w:rsid w:val="00622D1F"/>
    <w:rsid w:val="00622E84"/>
    <w:rsid w:val="006232E9"/>
    <w:rsid w:val="006233FB"/>
    <w:rsid w:val="00623495"/>
    <w:rsid w:val="00623509"/>
    <w:rsid w:val="0062350F"/>
    <w:rsid w:val="006237AB"/>
    <w:rsid w:val="00623A2E"/>
    <w:rsid w:val="00623CC9"/>
    <w:rsid w:val="00623CCD"/>
    <w:rsid w:val="00623DEF"/>
    <w:rsid w:val="00623DF1"/>
    <w:rsid w:val="0062442E"/>
    <w:rsid w:val="006244AE"/>
    <w:rsid w:val="006244E2"/>
    <w:rsid w:val="00624970"/>
    <w:rsid w:val="006249BD"/>
    <w:rsid w:val="00624AB9"/>
    <w:rsid w:val="00624B17"/>
    <w:rsid w:val="00624B95"/>
    <w:rsid w:val="00624E78"/>
    <w:rsid w:val="00624E7A"/>
    <w:rsid w:val="00624FAD"/>
    <w:rsid w:val="00625070"/>
    <w:rsid w:val="00625324"/>
    <w:rsid w:val="00625622"/>
    <w:rsid w:val="00625832"/>
    <w:rsid w:val="006259D7"/>
    <w:rsid w:val="00625A63"/>
    <w:rsid w:val="00625AF2"/>
    <w:rsid w:val="00625BCD"/>
    <w:rsid w:val="00625C12"/>
    <w:rsid w:val="00625C32"/>
    <w:rsid w:val="00625D78"/>
    <w:rsid w:val="00625EC7"/>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1F6"/>
    <w:rsid w:val="006302ED"/>
    <w:rsid w:val="006303DF"/>
    <w:rsid w:val="006303E8"/>
    <w:rsid w:val="00630992"/>
    <w:rsid w:val="00630A9D"/>
    <w:rsid w:val="00630AF5"/>
    <w:rsid w:val="00630BCE"/>
    <w:rsid w:val="00630C12"/>
    <w:rsid w:val="00630C9A"/>
    <w:rsid w:val="00631018"/>
    <w:rsid w:val="00631208"/>
    <w:rsid w:val="00631239"/>
    <w:rsid w:val="006314AF"/>
    <w:rsid w:val="00631516"/>
    <w:rsid w:val="00631561"/>
    <w:rsid w:val="00631584"/>
    <w:rsid w:val="00631634"/>
    <w:rsid w:val="00631964"/>
    <w:rsid w:val="00631974"/>
    <w:rsid w:val="00631A46"/>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533"/>
    <w:rsid w:val="0063467F"/>
    <w:rsid w:val="006346DC"/>
    <w:rsid w:val="0063489D"/>
    <w:rsid w:val="0063491E"/>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D13"/>
    <w:rsid w:val="00635FD5"/>
    <w:rsid w:val="00636028"/>
    <w:rsid w:val="006360F3"/>
    <w:rsid w:val="00636508"/>
    <w:rsid w:val="00636659"/>
    <w:rsid w:val="006366FA"/>
    <w:rsid w:val="006367C0"/>
    <w:rsid w:val="0063687D"/>
    <w:rsid w:val="00636922"/>
    <w:rsid w:val="00636B49"/>
    <w:rsid w:val="006373A3"/>
    <w:rsid w:val="00637534"/>
    <w:rsid w:val="00637866"/>
    <w:rsid w:val="00637B97"/>
    <w:rsid w:val="00637CEF"/>
    <w:rsid w:val="00637D0B"/>
    <w:rsid w:val="00637E42"/>
    <w:rsid w:val="0064012A"/>
    <w:rsid w:val="0064025F"/>
    <w:rsid w:val="0064032C"/>
    <w:rsid w:val="00640354"/>
    <w:rsid w:val="00640367"/>
    <w:rsid w:val="00640558"/>
    <w:rsid w:val="006405C2"/>
    <w:rsid w:val="006405E7"/>
    <w:rsid w:val="0064080F"/>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0C"/>
    <w:rsid w:val="00642597"/>
    <w:rsid w:val="0064270D"/>
    <w:rsid w:val="00642A35"/>
    <w:rsid w:val="00642B26"/>
    <w:rsid w:val="00642F69"/>
    <w:rsid w:val="00642FB1"/>
    <w:rsid w:val="00642FF1"/>
    <w:rsid w:val="00643241"/>
    <w:rsid w:val="00643296"/>
    <w:rsid w:val="006432BA"/>
    <w:rsid w:val="0064338F"/>
    <w:rsid w:val="006433DD"/>
    <w:rsid w:val="006434CE"/>
    <w:rsid w:val="006434D2"/>
    <w:rsid w:val="006435BF"/>
    <w:rsid w:val="0064360F"/>
    <w:rsid w:val="0064387F"/>
    <w:rsid w:val="00643957"/>
    <w:rsid w:val="00643BF0"/>
    <w:rsid w:val="00643CB6"/>
    <w:rsid w:val="00643D10"/>
    <w:rsid w:val="00643D31"/>
    <w:rsid w:val="00643F56"/>
    <w:rsid w:val="006440EC"/>
    <w:rsid w:val="0064415B"/>
    <w:rsid w:val="006441D5"/>
    <w:rsid w:val="0064424F"/>
    <w:rsid w:val="0064432F"/>
    <w:rsid w:val="006443C3"/>
    <w:rsid w:val="00644514"/>
    <w:rsid w:val="006445E6"/>
    <w:rsid w:val="0064495D"/>
    <w:rsid w:val="00644A61"/>
    <w:rsid w:val="00644A98"/>
    <w:rsid w:val="00644BD2"/>
    <w:rsid w:val="00644C68"/>
    <w:rsid w:val="00644EBA"/>
    <w:rsid w:val="00644F69"/>
    <w:rsid w:val="00644F7B"/>
    <w:rsid w:val="00645207"/>
    <w:rsid w:val="0064520D"/>
    <w:rsid w:val="00645258"/>
    <w:rsid w:val="006452D5"/>
    <w:rsid w:val="00645640"/>
    <w:rsid w:val="00645663"/>
    <w:rsid w:val="006456BE"/>
    <w:rsid w:val="006456CE"/>
    <w:rsid w:val="006459D3"/>
    <w:rsid w:val="00645C6E"/>
    <w:rsid w:val="00645D7B"/>
    <w:rsid w:val="00645DD8"/>
    <w:rsid w:val="00645E4A"/>
    <w:rsid w:val="00645F7D"/>
    <w:rsid w:val="00646071"/>
    <w:rsid w:val="0064607C"/>
    <w:rsid w:val="006463F6"/>
    <w:rsid w:val="006465B6"/>
    <w:rsid w:val="0064676F"/>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225"/>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7E9"/>
    <w:rsid w:val="00650817"/>
    <w:rsid w:val="006508B0"/>
    <w:rsid w:val="0065090F"/>
    <w:rsid w:val="00650996"/>
    <w:rsid w:val="00650BCA"/>
    <w:rsid w:val="00650C2B"/>
    <w:rsid w:val="00651294"/>
    <w:rsid w:val="006513B2"/>
    <w:rsid w:val="0065149B"/>
    <w:rsid w:val="006515FE"/>
    <w:rsid w:val="00651786"/>
    <w:rsid w:val="0065183F"/>
    <w:rsid w:val="0065188D"/>
    <w:rsid w:val="006518F0"/>
    <w:rsid w:val="00651AEA"/>
    <w:rsid w:val="00651E36"/>
    <w:rsid w:val="00651EA3"/>
    <w:rsid w:val="0065202A"/>
    <w:rsid w:val="00652120"/>
    <w:rsid w:val="006523FA"/>
    <w:rsid w:val="00652487"/>
    <w:rsid w:val="006524EA"/>
    <w:rsid w:val="006525D7"/>
    <w:rsid w:val="006525F2"/>
    <w:rsid w:val="00652A57"/>
    <w:rsid w:val="00652AA1"/>
    <w:rsid w:val="00652ADF"/>
    <w:rsid w:val="00652B35"/>
    <w:rsid w:val="00652C12"/>
    <w:rsid w:val="00652FAD"/>
    <w:rsid w:val="00653108"/>
    <w:rsid w:val="00653262"/>
    <w:rsid w:val="006533A2"/>
    <w:rsid w:val="00653410"/>
    <w:rsid w:val="0065352E"/>
    <w:rsid w:val="006539B4"/>
    <w:rsid w:val="00653A0C"/>
    <w:rsid w:val="00653B9F"/>
    <w:rsid w:val="00653BC9"/>
    <w:rsid w:val="00653C02"/>
    <w:rsid w:val="00653C47"/>
    <w:rsid w:val="00653C6D"/>
    <w:rsid w:val="00653EAF"/>
    <w:rsid w:val="00653FAC"/>
    <w:rsid w:val="006540A8"/>
    <w:rsid w:val="006542AB"/>
    <w:rsid w:val="006545AE"/>
    <w:rsid w:val="0065475A"/>
    <w:rsid w:val="00654885"/>
    <w:rsid w:val="0065494A"/>
    <w:rsid w:val="00654B7C"/>
    <w:rsid w:val="00654CA3"/>
    <w:rsid w:val="00654E31"/>
    <w:rsid w:val="006551F0"/>
    <w:rsid w:val="006552F4"/>
    <w:rsid w:val="00655460"/>
    <w:rsid w:val="006554C6"/>
    <w:rsid w:val="0065559A"/>
    <w:rsid w:val="006556BB"/>
    <w:rsid w:val="006556BF"/>
    <w:rsid w:val="006557B0"/>
    <w:rsid w:val="00655B72"/>
    <w:rsid w:val="00655C42"/>
    <w:rsid w:val="00655DB1"/>
    <w:rsid w:val="00655F41"/>
    <w:rsid w:val="00655FF3"/>
    <w:rsid w:val="006561E7"/>
    <w:rsid w:val="006562B0"/>
    <w:rsid w:val="006562F1"/>
    <w:rsid w:val="00656362"/>
    <w:rsid w:val="00656A79"/>
    <w:rsid w:val="00656E38"/>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0AC"/>
    <w:rsid w:val="0066125E"/>
    <w:rsid w:val="006612B0"/>
    <w:rsid w:val="006613E5"/>
    <w:rsid w:val="0066179E"/>
    <w:rsid w:val="00661947"/>
    <w:rsid w:val="00661C1B"/>
    <w:rsid w:val="00661C38"/>
    <w:rsid w:val="00661E76"/>
    <w:rsid w:val="00661E80"/>
    <w:rsid w:val="0066210F"/>
    <w:rsid w:val="0066258D"/>
    <w:rsid w:val="00662608"/>
    <w:rsid w:val="00662621"/>
    <w:rsid w:val="00662628"/>
    <w:rsid w:val="00662A93"/>
    <w:rsid w:val="00662B50"/>
    <w:rsid w:val="00662C9D"/>
    <w:rsid w:val="00662D1D"/>
    <w:rsid w:val="00662E2D"/>
    <w:rsid w:val="00663122"/>
    <w:rsid w:val="00663240"/>
    <w:rsid w:val="0066334C"/>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62"/>
    <w:rsid w:val="00665797"/>
    <w:rsid w:val="006659F7"/>
    <w:rsid w:val="00665C9C"/>
    <w:rsid w:val="00665E18"/>
    <w:rsid w:val="00665F2B"/>
    <w:rsid w:val="0066629F"/>
    <w:rsid w:val="006663DB"/>
    <w:rsid w:val="0066642A"/>
    <w:rsid w:val="00666464"/>
    <w:rsid w:val="00666520"/>
    <w:rsid w:val="00666524"/>
    <w:rsid w:val="00666670"/>
    <w:rsid w:val="006666F1"/>
    <w:rsid w:val="00666A6D"/>
    <w:rsid w:val="00666F16"/>
    <w:rsid w:val="006671D0"/>
    <w:rsid w:val="00667484"/>
    <w:rsid w:val="0066748A"/>
    <w:rsid w:val="0066749F"/>
    <w:rsid w:val="00667934"/>
    <w:rsid w:val="00667A38"/>
    <w:rsid w:val="00667E45"/>
    <w:rsid w:val="00667F15"/>
    <w:rsid w:val="0067009A"/>
    <w:rsid w:val="006700E1"/>
    <w:rsid w:val="0067022E"/>
    <w:rsid w:val="0067035B"/>
    <w:rsid w:val="006703BC"/>
    <w:rsid w:val="00670455"/>
    <w:rsid w:val="00670691"/>
    <w:rsid w:val="006707D2"/>
    <w:rsid w:val="00670877"/>
    <w:rsid w:val="006708AA"/>
    <w:rsid w:val="006709A3"/>
    <w:rsid w:val="00670A6F"/>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350"/>
    <w:rsid w:val="00671560"/>
    <w:rsid w:val="00671598"/>
    <w:rsid w:val="00671ADA"/>
    <w:rsid w:val="00671D65"/>
    <w:rsid w:val="00671E0F"/>
    <w:rsid w:val="00671F61"/>
    <w:rsid w:val="00671FB4"/>
    <w:rsid w:val="0067214D"/>
    <w:rsid w:val="006721EB"/>
    <w:rsid w:val="0067221C"/>
    <w:rsid w:val="0067228C"/>
    <w:rsid w:val="006723CE"/>
    <w:rsid w:val="006723D6"/>
    <w:rsid w:val="00672468"/>
    <w:rsid w:val="0067260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2E"/>
    <w:rsid w:val="00673F7B"/>
    <w:rsid w:val="00673F83"/>
    <w:rsid w:val="0067404F"/>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BD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DB1"/>
    <w:rsid w:val="00676E3E"/>
    <w:rsid w:val="0067710F"/>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67A"/>
    <w:rsid w:val="00680729"/>
    <w:rsid w:val="0068076E"/>
    <w:rsid w:val="006807B5"/>
    <w:rsid w:val="006807F8"/>
    <w:rsid w:val="006809B6"/>
    <w:rsid w:val="00680A65"/>
    <w:rsid w:val="00680B2D"/>
    <w:rsid w:val="00680BCF"/>
    <w:rsid w:val="00680D59"/>
    <w:rsid w:val="00680E37"/>
    <w:rsid w:val="00680F40"/>
    <w:rsid w:val="00681079"/>
    <w:rsid w:val="00681085"/>
    <w:rsid w:val="00681237"/>
    <w:rsid w:val="006813D5"/>
    <w:rsid w:val="006815BB"/>
    <w:rsid w:val="006815F1"/>
    <w:rsid w:val="006819F4"/>
    <w:rsid w:val="006819FB"/>
    <w:rsid w:val="00681AE5"/>
    <w:rsid w:val="00681C30"/>
    <w:rsid w:val="00681D22"/>
    <w:rsid w:val="00681DAB"/>
    <w:rsid w:val="00681F58"/>
    <w:rsid w:val="00682265"/>
    <w:rsid w:val="00682444"/>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2E9"/>
    <w:rsid w:val="006843D4"/>
    <w:rsid w:val="006844C6"/>
    <w:rsid w:val="0068470B"/>
    <w:rsid w:val="00684989"/>
    <w:rsid w:val="00684A7F"/>
    <w:rsid w:val="00684A99"/>
    <w:rsid w:val="00684B12"/>
    <w:rsid w:val="00684DDD"/>
    <w:rsid w:val="00684F45"/>
    <w:rsid w:val="00684F5C"/>
    <w:rsid w:val="00684FAA"/>
    <w:rsid w:val="006850F3"/>
    <w:rsid w:val="006851F7"/>
    <w:rsid w:val="006854A6"/>
    <w:rsid w:val="006854C6"/>
    <w:rsid w:val="006855B7"/>
    <w:rsid w:val="006856F7"/>
    <w:rsid w:val="00685752"/>
    <w:rsid w:val="006857E5"/>
    <w:rsid w:val="00685C5D"/>
    <w:rsid w:val="00685C67"/>
    <w:rsid w:val="006860C2"/>
    <w:rsid w:val="006860FD"/>
    <w:rsid w:val="00686182"/>
    <w:rsid w:val="0068619D"/>
    <w:rsid w:val="0068637B"/>
    <w:rsid w:val="00686745"/>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03"/>
    <w:rsid w:val="006911C6"/>
    <w:rsid w:val="006914AC"/>
    <w:rsid w:val="00691512"/>
    <w:rsid w:val="0069160E"/>
    <w:rsid w:val="006916D1"/>
    <w:rsid w:val="006919CA"/>
    <w:rsid w:val="00691E41"/>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EE2"/>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084"/>
    <w:rsid w:val="0069629C"/>
    <w:rsid w:val="006962EB"/>
    <w:rsid w:val="006962FE"/>
    <w:rsid w:val="00696412"/>
    <w:rsid w:val="006964C7"/>
    <w:rsid w:val="00696523"/>
    <w:rsid w:val="00696560"/>
    <w:rsid w:val="006965C8"/>
    <w:rsid w:val="0069661F"/>
    <w:rsid w:val="006966B4"/>
    <w:rsid w:val="006968D4"/>
    <w:rsid w:val="00696A6F"/>
    <w:rsid w:val="00696AD3"/>
    <w:rsid w:val="00696AD7"/>
    <w:rsid w:val="00696B3E"/>
    <w:rsid w:val="00696D9F"/>
    <w:rsid w:val="00696EAF"/>
    <w:rsid w:val="00696F66"/>
    <w:rsid w:val="00697213"/>
    <w:rsid w:val="00697575"/>
    <w:rsid w:val="00697915"/>
    <w:rsid w:val="00697B29"/>
    <w:rsid w:val="00697B86"/>
    <w:rsid w:val="00697C43"/>
    <w:rsid w:val="00697D7F"/>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632"/>
    <w:rsid w:val="006A1733"/>
    <w:rsid w:val="006A17E0"/>
    <w:rsid w:val="006A1A69"/>
    <w:rsid w:val="006A1C70"/>
    <w:rsid w:val="006A1F1A"/>
    <w:rsid w:val="006A20B3"/>
    <w:rsid w:val="006A222F"/>
    <w:rsid w:val="006A22EC"/>
    <w:rsid w:val="006A23F1"/>
    <w:rsid w:val="006A24E5"/>
    <w:rsid w:val="006A2500"/>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83"/>
    <w:rsid w:val="006A3D92"/>
    <w:rsid w:val="006A3DA1"/>
    <w:rsid w:val="006A3DE2"/>
    <w:rsid w:val="006A3EC1"/>
    <w:rsid w:val="006A3F7D"/>
    <w:rsid w:val="006A41F5"/>
    <w:rsid w:val="006A4355"/>
    <w:rsid w:val="006A43E6"/>
    <w:rsid w:val="006A441C"/>
    <w:rsid w:val="006A447E"/>
    <w:rsid w:val="006A4511"/>
    <w:rsid w:val="006A481F"/>
    <w:rsid w:val="006A4837"/>
    <w:rsid w:val="006A494E"/>
    <w:rsid w:val="006A4DEE"/>
    <w:rsid w:val="006A4F7F"/>
    <w:rsid w:val="006A511E"/>
    <w:rsid w:val="006A51E4"/>
    <w:rsid w:val="006A5369"/>
    <w:rsid w:val="006A55CD"/>
    <w:rsid w:val="006A5631"/>
    <w:rsid w:val="006A5844"/>
    <w:rsid w:val="006A5BD6"/>
    <w:rsid w:val="006A5D72"/>
    <w:rsid w:val="006A60B5"/>
    <w:rsid w:val="006A614D"/>
    <w:rsid w:val="006A61DF"/>
    <w:rsid w:val="006A62E0"/>
    <w:rsid w:val="006A6392"/>
    <w:rsid w:val="006A6544"/>
    <w:rsid w:val="006A6893"/>
    <w:rsid w:val="006A69AF"/>
    <w:rsid w:val="006A6A9A"/>
    <w:rsid w:val="006A6C16"/>
    <w:rsid w:val="006A6D4E"/>
    <w:rsid w:val="006A6EBF"/>
    <w:rsid w:val="006A73CF"/>
    <w:rsid w:val="006A74B2"/>
    <w:rsid w:val="006A7664"/>
    <w:rsid w:val="006A777C"/>
    <w:rsid w:val="006A797F"/>
    <w:rsid w:val="006A79AC"/>
    <w:rsid w:val="006A7ACD"/>
    <w:rsid w:val="006A7E15"/>
    <w:rsid w:val="006A7E9B"/>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01"/>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5F4"/>
    <w:rsid w:val="006B2734"/>
    <w:rsid w:val="006B274E"/>
    <w:rsid w:val="006B2951"/>
    <w:rsid w:val="006B29B4"/>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9F"/>
    <w:rsid w:val="006B3CE4"/>
    <w:rsid w:val="006B3D12"/>
    <w:rsid w:val="006B3E08"/>
    <w:rsid w:val="006B3E1B"/>
    <w:rsid w:val="006B3F00"/>
    <w:rsid w:val="006B43B1"/>
    <w:rsid w:val="006B4648"/>
    <w:rsid w:val="006B46EB"/>
    <w:rsid w:val="006B46EC"/>
    <w:rsid w:val="006B4789"/>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EFE"/>
    <w:rsid w:val="006B5F2A"/>
    <w:rsid w:val="006B6023"/>
    <w:rsid w:val="006B604B"/>
    <w:rsid w:val="006B6359"/>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56C"/>
    <w:rsid w:val="006C070D"/>
    <w:rsid w:val="006C0724"/>
    <w:rsid w:val="006C090D"/>
    <w:rsid w:val="006C0CA7"/>
    <w:rsid w:val="006C0CAC"/>
    <w:rsid w:val="006C0DF7"/>
    <w:rsid w:val="006C1037"/>
    <w:rsid w:val="006C10A1"/>
    <w:rsid w:val="006C1218"/>
    <w:rsid w:val="006C1392"/>
    <w:rsid w:val="006C1523"/>
    <w:rsid w:val="006C173D"/>
    <w:rsid w:val="006C18DA"/>
    <w:rsid w:val="006C1960"/>
    <w:rsid w:val="006C1963"/>
    <w:rsid w:val="006C19A3"/>
    <w:rsid w:val="006C1A38"/>
    <w:rsid w:val="006C1DA1"/>
    <w:rsid w:val="006C1DF8"/>
    <w:rsid w:val="006C1E56"/>
    <w:rsid w:val="006C1F36"/>
    <w:rsid w:val="006C20C2"/>
    <w:rsid w:val="006C21A3"/>
    <w:rsid w:val="006C22B9"/>
    <w:rsid w:val="006C236A"/>
    <w:rsid w:val="006C23ED"/>
    <w:rsid w:val="006C2802"/>
    <w:rsid w:val="006C2976"/>
    <w:rsid w:val="006C29C4"/>
    <w:rsid w:val="006C2B39"/>
    <w:rsid w:val="006C2B80"/>
    <w:rsid w:val="006C2BD5"/>
    <w:rsid w:val="006C2ED8"/>
    <w:rsid w:val="006C2EFA"/>
    <w:rsid w:val="006C3201"/>
    <w:rsid w:val="006C320A"/>
    <w:rsid w:val="006C34BA"/>
    <w:rsid w:val="006C3563"/>
    <w:rsid w:val="006C3604"/>
    <w:rsid w:val="006C377F"/>
    <w:rsid w:val="006C3851"/>
    <w:rsid w:val="006C3B91"/>
    <w:rsid w:val="006C4330"/>
    <w:rsid w:val="006C4530"/>
    <w:rsid w:val="006C45B3"/>
    <w:rsid w:val="006C46E1"/>
    <w:rsid w:val="006C483B"/>
    <w:rsid w:val="006C48AF"/>
    <w:rsid w:val="006C49F1"/>
    <w:rsid w:val="006C4AC3"/>
    <w:rsid w:val="006C4C8C"/>
    <w:rsid w:val="006C4E44"/>
    <w:rsid w:val="006C515F"/>
    <w:rsid w:val="006C5199"/>
    <w:rsid w:val="006C524F"/>
    <w:rsid w:val="006C52A2"/>
    <w:rsid w:val="006C5380"/>
    <w:rsid w:val="006C5816"/>
    <w:rsid w:val="006C5888"/>
    <w:rsid w:val="006C58A7"/>
    <w:rsid w:val="006C59AA"/>
    <w:rsid w:val="006C5AB2"/>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9AB"/>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15"/>
    <w:rsid w:val="006D138D"/>
    <w:rsid w:val="006D142D"/>
    <w:rsid w:val="006D1458"/>
    <w:rsid w:val="006D16FE"/>
    <w:rsid w:val="006D17C6"/>
    <w:rsid w:val="006D1A96"/>
    <w:rsid w:val="006D1B79"/>
    <w:rsid w:val="006D1BC2"/>
    <w:rsid w:val="006D1CB4"/>
    <w:rsid w:val="006D1F05"/>
    <w:rsid w:val="006D1F9E"/>
    <w:rsid w:val="006D2020"/>
    <w:rsid w:val="006D2053"/>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4D4"/>
    <w:rsid w:val="006D4577"/>
    <w:rsid w:val="006D45B1"/>
    <w:rsid w:val="006D45E8"/>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52"/>
    <w:rsid w:val="006D65D4"/>
    <w:rsid w:val="006D6936"/>
    <w:rsid w:val="006D6993"/>
    <w:rsid w:val="006D6C82"/>
    <w:rsid w:val="006D6CBA"/>
    <w:rsid w:val="006D6D84"/>
    <w:rsid w:val="006D6E81"/>
    <w:rsid w:val="006D6FA8"/>
    <w:rsid w:val="006D70B3"/>
    <w:rsid w:val="006D71FC"/>
    <w:rsid w:val="006D7314"/>
    <w:rsid w:val="006D734B"/>
    <w:rsid w:val="006D7426"/>
    <w:rsid w:val="006D7794"/>
    <w:rsid w:val="006D7885"/>
    <w:rsid w:val="006D7AB3"/>
    <w:rsid w:val="006D7D74"/>
    <w:rsid w:val="006D7DE9"/>
    <w:rsid w:val="006D7F1F"/>
    <w:rsid w:val="006E0202"/>
    <w:rsid w:val="006E021E"/>
    <w:rsid w:val="006E02ED"/>
    <w:rsid w:val="006E0425"/>
    <w:rsid w:val="006E0AA9"/>
    <w:rsid w:val="006E0B7D"/>
    <w:rsid w:val="006E0CF2"/>
    <w:rsid w:val="006E0E4E"/>
    <w:rsid w:val="006E1212"/>
    <w:rsid w:val="006E1242"/>
    <w:rsid w:val="006E1316"/>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292"/>
    <w:rsid w:val="006E23AA"/>
    <w:rsid w:val="006E2603"/>
    <w:rsid w:val="006E2892"/>
    <w:rsid w:val="006E2912"/>
    <w:rsid w:val="006E2AC4"/>
    <w:rsid w:val="006E2B0E"/>
    <w:rsid w:val="006E2B90"/>
    <w:rsid w:val="006E2B9F"/>
    <w:rsid w:val="006E2BC0"/>
    <w:rsid w:val="006E2BDD"/>
    <w:rsid w:val="006E2C5A"/>
    <w:rsid w:val="006E2CE5"/>
    <w:rsid w:val="006E2D6A"/>
    <w:rsid w:val="006E300F"/>
    <w:rsid w:val="006E3413"/>
    <w:rsid w:val="006E36F7"/>
    <w:rsid w:val="006E37DC"/>
    <w:rsid w:val="006E389F"/>
    <w:rsid w:val="006E3E6E"/>
    <w:rsid w:val="006E3FB5"/>
    <w:rsid w:val="006E3FC9"/>
    <w:rsid w:val="006E4153"/>
    <w:rsid w:val="006E41C9"/>
    <w:rsid w:val="006E4325"/>
    <w:rsid w:val="006E4472"/>
    <w:rsid w:val="006E447D"/>
    <w:rsid w:val="006E4781"/>
    <w:rsid w:val="006E478E"/>
    <w:rsid w:val="006E480F"/>
    <w:rsid w:val="006E499D"/>
    <w:rsid w:val="006E49BF"/>
    <w:rsid w:val="006E49CA"/>
    <w:rsid w:val="006E4A92"/>
    <w:rsid w:val="006E4B7E"/>
    <w:rsid w:val="006E4CD6"/>
    <w:rsid w:val="006E4DBC"/>
    <w:rsid w:val="006E4E0B"/>
    <w:rsid w:val="006E4E9B"/>
    <w:rsid w:val="006E4ED4"/>
    <w:rsid w:val="006E4F58"/>
    <w:rsid w:val="006E5212"/>
    <w:rsid w:val="006E524D"/>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3F5"/>
    <w:rsid w:val="006F0B16"/>
    <w:rsid w:val="006F0C80"/>
    <w:rsid w:val="006F0D77"/>
    <w:rsid w:val="006F0E2D"/>
    <w:rsid w:val="006F0E3B"/>
    <w:rsid w:val="006F0F9F"/>
    <w:rsid w:val="006F107D"/>
    <w:rsid w:val="006F1129"/>
    <w:rsid w:val="006F11C3"/>
    <w:rsid w:val="006F13D4"/>
    <w:rsid w:val="006F1440"/>
    <w:rsid w:val="006F14D4"/>
    <w:rsid w:val="006F14D6"/>
    <w:rsid w:val="006F14E4"/>
    <w:rsid w:val="006F1552"/>
    <w:rsid w:val="006F1585"/>
    <w:rsid w:val="006F1592"/>
    <w:rsid w:val="006F1778"/>
    <w:rsid w:val="006F1851"/>
    <w:rsid w:val="006F1907"/>
    <w:rsid w:val="006F195A"/>
    <w:rsid w:val="006F1C54"/>
    <w:rsid w:val="006F1CA2"/>
    <w:rsid w:val="006F1D39"/>
    <w:rsid w:val="006F1D51"/>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0C1"/>
    <w:rsid w:val="006F32A4"/>
    <w:rsid w:val="006F3364"/>
    <w:rsid w:val="006F399D"/>
    <w:rsid w:val="006F39BA"/>
    <w:rsid w:val="006F3B0F"/>
    <w:rsid w:val="006F3E2C"/>
    <w:rsid w:val="006F429B"/>
    <w:rsid w:val="006F42AC"/>
    <w:rsid w:val="006F44B8"/>
    <w:rsid w:val="006F4872"/>
    <w:rsid w:val="006F4936"/>
    <w:rsid w:val="006F49B3"/>
    <w:rsid w:val="006F4A26"/>
    <w:rsid w:val="006F4EA4"/>
    <w:rsid w:val="006F4F21"/>
    <w:rsid w:val="006F501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D89"/>
    <w:rsid w:val="006F7E0C"/>
    <w:rsid w:val="006F7E4A"/>
    <w:rsid w:val="006F7ECD"/>
    <w:rsid w:val="007000D7"/>
    <w:rsid w:val="00700250"/>
    <w:rsid w:val="007002E8"/>
    <w:rsid w:val="00700386"/>
    <w:rsid w:val="007006BB"/>
    <w:rsid w:val="007006C5"/>
    <w:rsid w:val="0070080D"/>
    <w:rsid w:val="007008C3"/>
    <w:rsid w:val="007008DD"/>
    <w:rsid w:val="007009CD"/>
    <w:rsid w:val="00700AAE"/>
    <w:rsid w:val="00700B0C"/>
    <w:rsid w:val="00700BC8"/>
    <w:rsid w:val="00700C31"/>
    <w:rsid w:val="00700DB1"/>
    <w:rsid w:val="00700DBB"/>
    <w:rsid w:val="00700DE4"/>
    <w:rsid w:val="00700F42"/>
    <w:rsid w:val="00701301"/>
    <w:rsid w:val="007015F3"/>
    <w:rsid w:val="00701A92"/>
    <w:rsid w:val="00701DF4"/>
    <w:rsid w:val="00701E16"/>
    <w:rsid w:val="00701E58"/>
    <w:rsid w:val="00701E69"/>
    <w:rsid w:val="00702066"/>
    <w:rsid w:val="0070210B"/>
    <w:rsid w:val="00702283"/>
    <w:rsid w:val="007023A5"/>
    <w:rsid w:val="00702543"/>
    <w:rsid w:val="00702790"/>
    <w:rsid w:val="007027D7"/>
    <w:rsid w:val="0070280C"/>
    <w:rsid w:val="00702891"/>
    <w:rsid w:val="00702B04"/>
    <w:rsid w:val="00702B27"/>
    <w:rsid w:val="00702EEB"/>
    <w:rsid w:val="00702F61"/>
    <w:rsid w:val="00703022"/>
    <w:rsid w:val="007030C3"/>
    <w:rsid w:val="007031E6"/>
    <w:rsid w:val="007033AA"/>
    <w:rsid w:val="007034F9"/>
    <w:rsid w:val="007034FE"/>
    <w:rsid w:val="0070353B"/>
    <w:rsid w:val="0070362A"/>
    <w:rsid w:val="007038D0"/>
    <w:rsid w:val="007038FB"/>
    <w:rsid w:val="00703C30"/>
    <w:rsid w:val="00703C3D"/>
    <w:rsid w:val="00703D56"/>
    <w:rsid w:val="00703D70"/>
    <w:rsid w:val="00703DAC"/>
    <w:rsid w:val="00703DE4"/>
    <w:rsid w:val="0070408C"/>
    <w:rsid w:val="007041EF"/>
    <w:rsid w:val="00704250"/>
    <w:rsid w:val="00704251"/>
    <w:rsid w:val="00704439"/>
    <w:rsid w:val="00704524"/>
    <w:rsid w:val="0070487E"/>
    <w:rsid w:val="007049C3"/>
    <w:rsid w:val="007049CF"/>
    <w:rsid w:val="00704AAD"/>
    <w:rsid w:val="00704C11"/>
    <w:rsid w:val="00704CEE"/>
    <w:rsid w:val="00704D93"/>
    <w:rsid w:val="00704DE2"/>
    <w:rsid w:val="00704EA4"/>
    <w:rsid w:val="00704F63"/>
    <w:rsid w:val="0070508A"/>
    <w:rsid w:val="00705127"/>
    <w:rsid w:val="00705178"/>
    <w:rsid w:val="0070549C"/>
    <w:rsid w:val="007054F1"/>
    <w:rsid w:val="007058CF"/>
    <w:rsid w:val="007059AB"/>
    <w:rsid w:val="00705AD3"/>
    <w:rsid w:val="00705B39"/>
    <w:rsid w:val="00705C2F"/>
    <w:rsid w:val="00705E45"/>
    <w:rsid w:val="00705E67"/>
    <w:rsid w:val="00705EDC"/>
    <w:rsid w:val="00705EE5"/>
    <w:rsid w:val="00706150"/>
    <w:rsid w:val="00706175"/>
    <w:rsid w:val="00706306"/>
    <w:rsid w:val="00706324"/>
    <w:rsid w:val="00706337"/>
    <w:rsid w:val="0070667D"/>
    <w:rsid w:val="00706A01"/>
    <w:rsid w:val="00706DF8"/>
    <w:rsid w:val="00706F25"/>
    <w:rsid w:val="00706F96"/>
    <w:rsid w:val="007071D0"/>
    <w:rsid w:val="007071E5"/>
    <w:rsid w:val="007071EF"/>
    <w:rsid w:val="007072B0"/>
    <w:rsid w:val="0070750B"/>
    <w:rsid w:val="00707521"/>
    <w:rsid w:val="0070791D"/>
    <w:rsid w:val="00707923"/>
    <w:rsid w:val="00707D29"/>
    <w:rsid w:val="00707D82"/>
    <w:rsid w:val="00707E05"/>
    <w:rsid w:val="00707ECF"/>
    <w:rsid w:val="00710115"/>
    <w:rsid w:val="007101B1"/>
    <w:rsid w:val="0071028D"/>
    <w:rsid w:val="0071039E"/>
    <w:rsid w:val="007103D1"/>
    <w:rsid w:val="007104D4"/>
    <w:rsid w:val="00710785"/>
    <w:rsid w:val="007107E1"/>
    <w:rsid w:val="00710BF5"/>
    <w:rsid w:val="00710D22"/>
    <w:rsid w:val="00710D2C"/>
    <w:rsid w:val="00710E66"/>
    <w:rsid w:val="00711082"/>
    <w:rsid w:val="00711113"/>
    <w:rsid w:val="00711449"/>
    <w:rsid w:val="0071148B"/>
    <w:rsid w:val="007114E0"/>
    <w:rsid w:val="007119CB"/>
    <w:rsid w:val="00711BF3"/>
    <w:rsid w:val="00711D75"/>
    <w:rsid w:val="00711DB8"/>
    <w:rsid w:val="00712246"/>
    <w:rsid w:val="00712329"/>
    <w:rsid w:val="00712346"/>
    <w:rsid w:val="007123FF"/>
    <w:rsid w:val="0071242D"/>
    <w:rsid w:val="0071249C"/>
    <w:rsid w:val="007125BC"/>
    <w:rsid w:val="007126FC"/>
    <w:rsid w:val="00712716"/>
    <w:rsid w:val="007127C4"/>
    <w:rsid w:val="007127D5"/>
    <w:rsid w:val="007127DE"/>
    <w:rsid w:val="00712C41"/>
    <w:rsid w:val="00712D7D"/>
    <w:rsid w:val="00712F18"/>
    <w:rsid w:val="00712F47"/>
    <w:rsid w:val="0071317C"/>
    <w:rsid w:val="0071329B"/>
    <w:rsid w:val="0071351F"/>
    <w:rsid w:val="0071353A"/>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C66"/>
    <w:rsid w:val="00714D4C"/>
    <w:rsid w:val="00714F53"/>
    <w:rsid w:val="00714FC0"/>
    <w:rsid w:val="007152E2"/>
    <w:rsid w:val="00715380"/>
    <w:rsid w:val="007154C4"/>
    <w:rsid w:val="00715757"/>
    <w:rsid w:val="00715901"/>
    <w:rsid w:val="00715908"/>
    <w:rsid w:val="00715934"/>
    <w:rsid w:val="0071597A"/>
    <w:rsid w:val="007159C7"/>
    <w:rsid w:val="00715A5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521"/>
    <w:rsid w:val="007216A3"/>
    <w:rsid w:val="00721806"/>
    <w:rsid w:val="0072182B"/>
    <w:rsid w:val="00721952"/>
    <w:rsid w:val="00721953"/>
    <w:rsid w:val="00721B4E"/>
    <w:rsid w:val="00721DB8"/>
    <w:rsid w:val="00721F86"/>
    <w:rsid w:val="007221F6"/>
    <w:rsid w:val="00722381"/>
    <w:rsid w:val="00722473"/>
    <w:rsid w:val="00722532"/>
    <w:rsid w:val="007225B0"/>
    <w:rsid w:val="00722831"/>
    <w:rsid w:val="00722907"/>
    <w:rsid w:val="00722BF5"/>
    <w:rsid w:val="00722C12"/>
    <w:rsid w:val="0072303D"/>
    <w:rsid w:val="0072348F"/>
    <w:rsid w:val="007238E5"/>
    <w:rsid w:val="00723A46"/>
    <w:rsid w:val="00723B60"/>
    <w:rsid w:val="00723BAC"/>
    <w:rsid w:val="00723BF2"/>
    <w:rsid w:val="00723E37"/>
    <w:rsid w:val="00723E59"/>
    <w:rsid w:val="00723F60"/>
    <w:rsid w:val="00723F76"/>
    <w:rsid w:val="00723F81"/>
    <w:rsid w:val="00724009"/>
    <w:rsid w:val="007242AA"/>
    <w:rsid w:val="007242E2"/>
    <w:rsid w:val="007243DA"/>
    <w:rsid w:val="00724422"/>
    <w:rsid w:val="0072454B"/>
    <w:rsid w:val="00724550"/>
    <w:rsid w:val="007245C4"/>
    <w:rsid w:val="0072477E"/>
    <w:rsid w:val="00724798"/>
    <w:rsid w:val="007248D7"/>
    <w:rsid w:val="00724B89"/>
    <w:rsid w:val="00724C1C"/>
    <w:rsid w:val="00724E9C"/>
    <w:rsid w:val="00725728"/>
    <w:rsid w:val="00725AC4"/>
    <w:rsid w:val="00725BDB"/>
    <w:rsid w:val="00725CC8"/>
    <w:rsid w:val="007260E2"/>
    <w:rsid w:val="00726118"/>
    <w:rsid w:val="007265FA"/>
    <w:rsid w:val="00726659"/>
    <w:rsid w:val="00726760"/>
    <w:rsid w:val="00726954"/>
    <w:rsid w:val="007269FE"/>
    <w:rsid w:val="00726AA4"/>
    <w:rsid w:val="00726BE0"/>
    <w:rsid w:val="00726E27"/>
    <w:rsid w:val="00726E36"/>
    <w:rsid w:val="00726F0D"/>
    <w:rsid w:val="00726FE7"/>
    <w:rsid w:val="00727120"/>
    <w:rsid w:val="00727130"/>
    <w:rsid w:val="0072733F"/>
    <w:rsid w:val="007273C3"/>
    <w:rsid w:val="007274D7"/>
    <w:rsid w:val="007276E7"/>
    <w:rsid w:val="00727815"/>
    <w:rsid w:val="0072799D"/>
    <w:rsid w:val="00727B99"/>
    <w:rsid w:val="00727CA6"/>
    <w:rsid w:val="00727CAB"/>
    <w:rsid w:val="007300E3"/>
    <w:rsid w:val="00730185"/>
    <w:rsid w:val="007301FB"/>
    <w:rsid w:val="0073046A"/>
    <w:rsid w:val="007306BE"/>
    <w:rsid w:val="00730974"/>
    <w:rsid w:val="00730CB4"/>
    <w:rsid w:val="00730E16"/>
    <w:rsid w:val="00730E62"/>
    <w:rsid w:val="00731136"/>
    <w:rsid w:val="00731319"/>
    <w:rsid w:val="00731567"/>
    <w:rsid w:val="00731817"/>
    <w:rsid w:val="00731864"/>
    <w:rsid w:val="007319A9"/>
    <w:rsid w:val="00731A8F"/>
    <w:rsid w:val="00731CA4"/>
    <w:rsid w:val="00731F9B"/>
    <w:rsid w:val="007326A0"/>
    <w:rsid w:val="00732728"/>
    <w:rsid w:val="00732D1A"/>
    <w:rsid w:val="00732EDC"/>
    <w:rsid w:val="00732EDE"/>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1CD"/>
    <w:rsid w:val="00734268"/>
    <w:rsid w:val="0073426A"/>
    <w:rsid w:val="007343BA"/>
    <w:rsid w:val="00734616"/>
    <w:rsid w:val="007347D6"/>
    <w:rsid w:val="0073484A"/>
    <w:rsid w:val="00734A96"/>
    <w:rsid w:val="00734B71"/>
    <w:rsid w:val="00734C86"/>
    <w:rsid w:val="00734D17"/>
    <w:rsid w:val="00734E97"/>
    <w:rsid w:val="0073504A"/>
    <w:rsid w:val="0073506B"/>
    <w:rsid w:val="007350BE"/>
    <w:rsid w:val="007350E7"/>
    <w:rsid w:val="007350F3"/>
    <w:rsid w:val="007351A7"/>
    <w:rsid w:val="0073546C"/>
    <w:rsid w:val="0073552B"/>
    <w:rsid w:val="00735556"/>
    <w:rsid w:val="0073561D"/>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428"/>
    <w:rsid w:val="00737784"/>
    <w:rsid w:val="0073783B"/>
    <w:rsid w:val="00737913"/>
    <w:rsid w:val="00737917"/>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9EA"/>
    <w:rsid w:val="00741AA8"/>
    <w:rsid w:val="00741B38"/>
    <w:rsid w:val="00741C23"/>
    <w:rsid w:val="00741CEB"/>
    <w:rsid w:val="00741E55"/>
    <w:rsid w:val="00741E8F"/>
    <w:rsid w:val="00742061"/>
    <w:rsid w:val="007420F5"/>
    <w:rsid w:val="00742279"/>
    <w:rsid w:val="0074227E"/>
    <w:rsid w:val="0074249D"/>
    <w:rsid w:val="007427B5"/>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8"/>
    <w:rsid w:val="0074470D"/>
    <w:rsid w:val="007447C3"/>
    <w:rsid w:val="00744886"/>
    <w:rsid w:val="007448E1"/>
    <w:rsid w:val="007448FE"/>
    <w:rsid w:val="00744A0B"/>
    <w:rsid w:val="00744A4C"/>
    <w:rsid w:val="00744A65"/>
    <w:rsid w:val="00744AB7"/>
    <w:rsid w:val="00744B0F"/>
    <w:rsid w:val="00744BA8"/>
    <w:rsid w:val="00744CF8"/>
    <w:rsid w:val="00744D37"/>
    <w:rsid w:val="00744DE7"/>
    <w:rsid w:val="00744FAD"/>
    <w:rsid w:val="00745149"/>
    <w:rsid w:val="0074516E"/>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5AC"/>
    <w:rsid w:val="00747809"/>
    <w:rsid w:val="00747944"/>
    <w:rsid w:val="00747B89"/>
    <w:rsid w:val="00747C05"/>
    <w:rsid w:val="00747E47"/>
    <w:rsid w:val="00750182"/>
    <w:rsid w:val="00750275"/>
    <w:rsid w:val="007502A0"/>
    <w:rsid w:val="00750727"/>
    <w:rsid w:val="00750A8C"/>
    <w:rsid w:val="00750F64"/>
    <w:rsid w:val="00750F69"/>
    <w:rsid w:val="00750F79"/>
    <w:rsid w:val="00750F86"/>
    <w:rsid w:val="0075102E"/>
    <w:rsid w:val="007510FC"/>
    <w:rsid w:val="00751467"/>
    <w:rsid w:val="007516FA"/>
    <w:rsid w:val="0075186E"/>
    <w:rsid w:val="007519C2"/>
    <w:rsid w:val="00751A0B"/>
    <w:rsid w:val="00751AC2"/>
    <w:rsid w:val="00751B61"/>
    <w:rsid w:val="00751C30"/>
    <w:rsid w:val="00751D55"/>
    <w:rsid w:val="00751F0E"/>
    <w:rsid w:val="00751F13"/>
    <w:rsid w:val="00751F1A"/>
    <w:rsid w:val="00751F36"/>
    <w:rsid w:val="00751F3A"/>
    <w:rsid w:val="00751F6F"/>
    <w:rsid w:val="00751FFE"/>
    <w:rsid w:val="0075208D"/>
    <w:rsid w:val="007521FD"/>
    <w:rsid w:val="007522AA"/>
    <w:rsid w:val="00752404"/>
    <w:rsid w:val="00752564"/>
    <w:rsid w:val="00752CDD"/>
    <w:rsid w:val="00752DC1"/>
    <w:rsid w:val="00752F66"/>
    <w:rsid w:val="00753282"/>
    <w:rsid w:val="007532AA"/>
    <w:rsid w:val="007532CF"/>
    <w:rsid w:val="00753307"/>
    <w:rsid w:val="007533CD"/>
    <w:rsid w:val="00753437"/>
    <w:rsid w:val="00753442"/>
    <w:rsid w:val="00753486"/>
    <w:rsid w:val="007535DC"/>
    <w:rsid w:val="00753733"/>
    <w:rsid w:val="00753779"/>
    <w:rsid w:val="007537FF"/>
    <w:rsid w:val="007539B2"/>
    <w:rsid w:val="007539DF"/>
    <w:rsid w:val="00753A27"/>
    <w:rsid w:val="00753A84"/>
    <w:rsid w:val="00753C1B"/>
    <w:rsid w:val="00753D6E"/>
    <w:rsid w:val="00753D8B"/>
    <w:rsid w:val="00753E28"/>
    <w:rsid w:val="007542F2"/>
    <w:rsid w:val="007544B1"/>
    <w:rsid w:val="0075454B"/>
    <w:rsid w:val="00754679"/>
    <w:rsid w:val="00754884"/>
    <w:rsid w:val="007548C8"/>
    <w:rsid w:val="007548DB"/>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A3A"/>
    <w:rsid w:val="00755AB7"/>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3F4"/>
    <w:rsid w:val="00757621"/>
    <w:rsid w:val="007576FA"/>
    <w:rsid w:val="00757795"/>
    <w:rsid w:val="00757DC6"/>
    <w:rsid w:val="00760029"/>
    <w:rsid w:val="007600CB"/>
    <w:rsid w:val="00760117"/>
    <w:rsid w:val="0076019A"/>
    <w:rsid w:val="00760BCB"/>
    <w:rsid w:val="00760C0D"/>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3A"/>
    <w:rsid w:val="00762773"/>
    <w:rsid w:val="007628F2"/>
    <w:rsid w:val="007633CF"/>
    <w:rsid w:val="0076340C"/>
    <w:rsid w:val="00763481"/>
    <w:rsid w:val="00763494"/>
    <w:rsid w:val="007635A1"/>
    <w:rsid w:val="00763611"/>
    <w:rsid w:val="0076362E"/>
    <w:rsid w:val="007636E4"/>
    <w:rsid w:val="00763980"/>
    <w:rsid w:val="00763A91"/>
    <w:rsid w:val="00763B51"/>
    <w:rsid w:val="00763C7A"/>
    <w:rsid w:val="00763D66"/>
    <w:rsid w:val="00763EEC"/>
    <w:rsid w:val="00763F87"/>
    <w:rsid w:val="00763FBA"/>
    <w:rsid w:val="007643A4"/>
    <w:rsid w:val="00764425"/>
    <w:rsid w:val="0076447E"/>
    <w:rsid w:val="007646AD"/>
    <w:rsid w:val="0076476C"/>
    <w:rsid w:val="007647E2"/>
    <w:rsid w:val="00764B47"/>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18D"/>
    <w:rsid w:val="007663CB"/>
    <w:rsid w:val="007664C4"/>
    <w:rsid w:val="00766701"/>
    <w:rsid w:val="0076685D"/>
    <w:rsid w:val="00766965"/>
    <w:rsid w:val="00766A57"/>
    <w:rsid w:val="00766A77"/>
    <w:rsid w:val="00766B60"/>
    <w:rsid w:val="00766D79"/>
    <w:rsid w:val="007671C4"/>
    <w:rsid w:val="00767377"/>
    <w:rsid w:val="007674A4"/>
    <w:rsid w:val="007674E7"/>
    <w:rsid w:val="00767502"/>
    <w:rsid w:val="0076772B"/>
    <w:rsid w:val="00767E2B"/>
    <w:rsid w:val="00767F12"/>
    <w:rsid w:val="00770259"/>
    <w:rsid w:val="007703CB"/>
    <w:rsid w:val="0077040A"/>
    <w:rsid w:val="00770474"/>
    <w:rsid w:val="00770481"/>
    <w:rsid w:val="007708B4"/>
    <w:rsid w:val="007708F3"/>
    <w:rsid w:val="00771136"/>
    <w:rsid w:val="007711B4"/>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4F4D"/>
    <w:rsid w:val="007752C0"/>
    <w:rsid w:val="0077562B"/>
    <w:rsid w:val="00775804"/>
    <w:rsid w:val="00775829"/>
    <w:rsid w:val="00775878"/>
    <w:rsid w:val="0077590F"/>
    <w:rsid w:val="007759D4"/>
    <w:rsid w:val="00775AF8"/>
    <w:rsid w:val="00775B50"/>
    <w:rsid w:val="00775E22"/>
    <w:rsid w:val="00775F9C"/>
    <w:rsid w:val="00776006"/>
    <w:rsid w:val="00776152"/>
    <w:rsid w:val="00776218"/>
    <w:rsid w:val="007762A2"/>
    <w:rsid w:val="00776380"/>
    <w:rsid w:val="007769E5"/>
    <w:rsid w:val="00776B04"/>
    <w:rsid w:val="00776B4B"/>
    <w:rsid w:val="00776C18"/>
    <w:rsid w:val="00776CAC"/>
    <w:rsid w:val="00776CCC"/>
    <w:rsid w:val="00776D83"/>
    <w:rsid w:val="00776DD7"/>
    <w:rsid w:val="00776E2F"/>
    <w:rsid w:val="0077719F"/>
    <w:rsid w:val="00777386"/>
    <w:rsid w:val="007773EE"/>
    <w:rsid w:val="00777419"/>
    <w:rsid w:val="007775BE"/>
    <w:rsid w:val="007775FF"/>
    <w:rsid w:val="00777803"/>
    <w:rsid w:val="0077782D"/>
    <w:rsid w:val="0077793C"/>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6F4"/>
    <w:rsid w:val="00780777"/>
    <w:rsid w:val="00780794"/>
    <w:rsid w:val="007807D1"/>
    <w:rsid w:val="007808ED"/>
    <w:rsid w:val="007808FD"/>
    <w:rsid w:val="00780ABE"/>
    <w:rsid w:val="00780B96"/>
    <w:rsid w:val="00780C49"/>
    <w:rsid w:val="00780CCF"/>
    <w:rsid w:val="00780D5D"/>
    <w:rsid w:val="00780DFA"/>
    <w:rsid w:val="00781139"/>
    <w:rsid w:val="00781192"/>
    <w:rsid w:val="0078135D"/>
    <w:rsid w:val="00781636"/>
    <w:rsid w:val="0078175C"/>
    <w:rsid w:val="00781ABC"/>
    <w:rsid w:val="00781B77"/>
    <w:rsid w:val="00781D70"/>
    <w:rsid w:val="00782156"/>
    <w:rsid w:val="007821C7"/>
    <w:rsid w:val="0078228E"/>
    <w:rsid w:val="00782427"/>
    <w:rsid w:val="0078248D"/>
    <w:rsid w:val="007826E0"/>
    <w:rsid w:val="0078277B"/>
    <w:rsid w:val="0078284D"/>
    <w:rsid w:val="00782856"/>
    <w:rsid w:val="007828A9"/>
    <w:rsid w:val="007828E4"/>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0FD"/>
    <w:rsid w:val="007843CA"/>
    <w:rsid w:val="0078445F"/>
    <w:rsid w:val="007844F1"/>
    <w:rsid w:val="007844F4"/>
    <w:rsid w:val="00784547"/>
    <w:rsid w:val="00784577"/>
    <w:rsid w:val="00784655"/>
    <w:rsid w:val="00784735"/>
    <w:rsid w:val="007848FC"/>
    <w:rsid w:val="00784990"/>
    <w:rsid w:val="00784C7E"/>
    <w:rsid w:val="00785195"/>
    <w:rsid w:val="007851E5"/>
    <w:rsid w:val="00785345"/>
    <w:rsid w:val="007853AD"/>
    <w:rsid w:val="007855A9"/>
    <w:rsid w:val="00785618"/>
    <w:rsid w:val="007856C9"/>
    <w:rsid w:val="00785827"/>
    <w:rsid w:val="00785841"/>
    <w:rsid w:val="0078586A"/>
    <w:rsid w:val="00785966"/>
    <w:rsid w:val="007859C4"/>
    <w:rsid w:val="00785BF1"/>
    <w:rsid w:val="00785C62"/>
    <w:rsid w:val="00785CFD"/>
    <w:rsid w:val="00785DD0"/>
    <w:rsid w:val="00785F25"/>
    <w:rsid w:val="007862A6"/>
    <w:rsid w:val="00786313"/>
    <w:rsid w:val="00786360"/>
    <w:rsid w:val="007864D3"/>
    <w:rsid w:val="00786503"/>
    <w:rsid w:val="007867EB"/>
    <w:rsid w:val="00786C06"/>
    <w:rsid w:val="00786E2D"/>
    <w:rsid w:val="00787089"/>
    <w:rsid w:val="0078710E"/>
    <w:rsid w:val="00787127"/>
    <w:rsid w:val="0078733A"/>
    <w:rsid w:val="00787591"/>
    <w:rsid w:val="00787738"/>
    <w:rsid w:val="007877ED"/>
    <w:rsid w:val="0078783B"/>
    <w:rsid w:val="00787B34"/>
    <w:rsid w:val="00787C95"/>
    <w:rsid w:val="00790024"/>
    <w:rsid w:val="007900A4"/>
    <w:rsid w:val="0079049B"/>
    <w:rsid w:val="007904F7"/>
    <w:rsid w:val="00790509"/>
    <w:rsid w:val="0079057A"/>
    <w:rsid w:val="0079058F"/>
    <w:rsid w:val="0079060B"/>
    <w:rsid w:val="007908B3"/>
    <w:rsid w:val="007909B7"/>
    <w:rsid w:val="00790A20"/>
    <w:rsid w:val="00790A27"/>
    <w:rsid w:val="00790BC5"/>
    <w:rsid w:val="00790BCD"/>
    <w:rsid w:val="00790E26"/>
    <w:rsid w:val="00791181"/>
    <w:rsid w:val="00791234"/>
    <w:rsid w:val="007913CD"/>
    <w:rsid w:val="0079156D"/>
    <w:rsid w:val="007916BC"/>
    <w:rsid w:val="00791779"/>
    <w:rsid w:val="0079189A"/>
    <w:rsid w:val="007919A9"/>
    <w:rsid w:val="00791B8B"/>
    <w:rsid w:val="00791F71"/>
    <w:rsid w:val="00791F9D"/>
    <w:rsid w:val="00791FCD"/>
    <w:rsid w:val="00792343"/>
    <w:rsid w:val="00792651"/>
    <w:rsid w:val="007926C4"/>
    <w:rsid w:val="00792821"/>
    <w:rsid w:val="00792943"/>
    <w:rsid w:val="00792BDC"/>
    <w:rsid w:val="00792BFB"/>
    <w:rsid w:val="00792D8D"/>
    <w:rsid w:val="0079302A"/>
    <w:rsid w:val="0079305F"/>
    <w:rsid w:val="007931CD"/>
    <w:rsid w:val="007931D2"/>
    <w:rsid w:val="00793490"/>
    <w:rsid w:val="007934E0"/>
    <w:rsid w:val="00793504"/>
    <w:rsid w:val="007935C1"/>
    <w:rsid w:val="0079361A"/>
    <w:rsid w:val="0079363A"/>
    <w:rsid w:val="00793699"/>
    <w:rsid w:val="00793934"/>
    <w:rsid w:val="00793CA5"/>
    <w:rsid w:val="00793D4D"/>
    <w:rsid w:val="00793FD8"/>
    <w:rsid w:val="00794109"/>
    <w:rsid w:val="007942B1"/>
    <w:rsid w:val="00794658"/>
    <w:rsid w:val="007946BD"/>
    <w:rsid w:val="00794AE8"/>
    <w:rsid w:val="00794B66"/>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27"/>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36"/>
    <w:rsid w:val="00797DE7"/>
    <w:rsid w:val="00797EEF"/>
    <w:rsid w:val="00797F6F"/>
    <w:rsid w:val="007A067C"/>
    <w:rsid w:val="007A0984"/>
    <w:rsid w:val="007A0AE2"/>
    <w:rsid w:val="007A0B51"/>
    <w:rsid w:val="007A0DB6"/>
    <w:rsid w:val="007A0E04"/>
    <w:rsid w:val="007A0E95"/>
    <w:rsid w:val="007A109E"/>
    <w:rsid w:val="007A131E"/>
    <w:rsid w:val="007A1724"/>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DC3"/>
    <w:rsid w:val="007A2EE9"/>
    <w:rsid w:val="007A2F1E"/>
    <w:rsid w:val="007A31C5"/>
    <w:rsid w:val="007A3252"/>
    <w:rsid w:val="007A3258"/>
    <w:rsid w:val="007A33F9"/>
    <w:rsid w:val="007A34AE"/>
    <w:rsid w:val="007A3609"/>
    <w:rsid w:val="007A36EF"/>
    <w:rsid w:val="007A3773"/>
    <w:rsid w:val="007A3795"/>
    <w:rsid w:val="007A3846"/>
    <w:rsid w:val="007A389B"/>
    <w:rsid w:val="007A389E"/>
    <w:rsid w:val="007A3924"/>
    <w:rsid w:val="007A3944"/>
    <w:rsid w:val="007A3A02"/>
    <w:rsid w:val="007A3A6D"/>
    <w:rsid w:val="007A3B76"/>
    <w:rsid w:val="007A3B7F"/>
    <w:rsid w:val="007A4185"/>
    <w:rsid w:val="007A4242"/>
    <w:rsid w:val="007A42B2"/>
    <w:rsid w:val="007A42D0"/>
    <w:rsid w:val="007A43F1"/>
    <w:rsid w:val="007A4595"/>
    <w:rsid w:val="007A471A"/>
    <w:rsid w:val="007A493E"/>
    <w:rsid w:val="007A4949"/>
    <w:rsid w:val="007A4BAD"/>
    <w:rsid w:val="007A4EB2"/>
    <w:rsid w:val="007A5083"/>
    <w:rsid w:val="007A50F3"/>
    <w:rsid w:val="007A5105"/>
    <w:rsid w:val="007A52DB"/>
    <w:rsid w:val="007A54E6"/>
    <w:rsid w:val="007A567A"/>
    <w:rsid w:val="007A5A45"/>
    <w:rsid w:val="007A5A4B"/>
    <w:rsid w:val="007A5CDB"/>
    <w:rsid w:val="007A5F9C"/>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11"/>
    <w:rsid w:val="007A6FF9"/>
    <w:rsid w:val="007A7113"/>
    <w:rsid w:val="007A714C"/>
    <w:rsid w:val="007A72D1"/>
    <w:rsid w:val="007A7597"/>
    <w:rsid w:val="007A76BF"/>
    <w:rsid w:val="007A7747"/>
    <w:rsid w:val="007A7770"/>
    <w:rsid w:val="007A77D4"/>
    <w:rsid w:val="007A7A6A"/>
    <w:rsid w:val="007A7D54"/>
    <w:rsid w:val="007A7F25"/>
    <w:rsid w:val="007A7F54"/>
    <w:rsid w:val="007B0202"/>
    <w:rsid w:val="007B031E"/>
    <w:rsid w:val="007B04CC"/>
    <w:rsid w:val="007B0534"/>
    <w:rsid w:val="007B0852"/>
    <w:rsid w:val="007B0DBD"/>
    <w:rsid w:val="007B1879"/>
    <w:rsid w:val="007B1A6F"/>
    <w:rsid w:val="007B1ABA"/>
    <w:rsid w:val="007B2212"/>
    <w:rsid w:val="007B2400"/>
    <w:rsid w:val="007B25EB"/>
    <w:rsid w:val="007B2698"/>
    <w:rsid w:val="007B2A2B"/>
    <w:rsid w:val="007B2D21"/>
    <w:rsid w:val="007B2F0C"/>
    <w:rsid w:val="007B2F2F"/>
    <w:rsid w:val="007B2F8D"/>
    <w:rsid w:val="007B2FE2"/>
    <w:rsid w:val="007B3097"/>
    <w:rsid w:val="007B30B2"/>
    <w:rsid w:val="007B3168"/>
    <w:rsid w:val="007B32A7"/>
    <w:rsid w:val="007B32B9"/>
    <w:rsid w:val="007B32BB"/>
    <w:rsid w:val="007B33F8"/>
    <w:rsid w:val="007B3481"/>
    <w:rsid w:val="007B3C22"/>
    <w:rsid w:val="007B3D5E"/>
    <w:rsid w:val="007B3ED2"/>
    <w:rsid w:val="007B3FCA"/>
    <w:rsid w:val="007B3FFD"/>
    <w:rsid w:val="007B4381"/>
    <w:rsid w:val="007B43D0"/>
    <w:rsid w:val="007B43D2"/>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C61"/>
    <w:rsid w:val="007B5D99"/>
    <w:rsid w:val="007B5FB7"/>
    <w:rsid w:val="007B6042"/>
    <w:rsid w:val="007B61A4"/>
    <w:rsid w:val="007B622B"/>
    <w:rsid w:val="007B648B"/>
    <w:rsid w:val="007B64BE"/>
    <w:rsid w:val="007B66A6"/>
    <w:rsid w:val="007B6727"/>
    <w:rsid w:val="007B67D7"/>
    <w:rsid w:val="007B68CE"/>
    <w:rsid w:val="007B6905"/>
    <w:rsid w:val="007B6A5D"/>
    <w:rsid w:val="007B6B80"/>
    <w:rsid w:val="007B6D2A"/>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766"/>
    <w:rsid w:val="007C182A"/>
    <w:rsid w:val="007C185D"/>
    <w:rsid w:val="007C1987"/>
    <w:rsid w:val="007C1D86"/>
    <w:rsid w:val="007C1E09"/>
    <w:rsid w:val="007C1F56"/>
    <w:rsid w:val="007C2185"/>
    <w:rsid w:val="007C21C1"/>
    <w:rsid w:val="007C2261"/>
    <w:rsid w:val="007C23E5"/>
    <w:rsid w:val="007C2445"/>
    <w:rsid w:val="007C25A2"/>
    <w:rsid w:val="007C27AC"/>
    <w:rsid w:val="007C287F"/>
    <w:rsid w:val="007C29FB"/>
    <w:rsid w:val="007C2ACC"/>
    <w:rsid w:val="007C2CAD"/>
    <w:rsid w:val="007C2CD7"/>
    <w:rsid w:val="007C2DD3"/>
    <w:rsid w:val="007C321B"/>
    <w:rsid w:val="007C3532"/>
    <w:rsid w:val="007C35AF"/>
    <w:rsid w:val="007C35EB"/>
    <w:rsid w:val="007C3607"/>
    <w:rsid w:val="007C3639"/>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45D"/>
    <w:rsid w:val="007C6615"/>
    <w:rsid w:val="007C696A"/>
    <w:rsid w:val="007C6BB1"/>
    <w:rsid w:val="007C6CB7"/>
    <w:rsid w:val="007C6CE2"/>
    <w:rsid w:val="007C6E71"/>
    <w:rsid w:val="007C727E"/>
    <w:rsid w:val="007C733C"/>
    <w:rsid w:val="007C73BD"/>
    <w:rsid w:val="007C73E0"/>
    <w:rsid w:val="007C74CD"/>
    <w:rsid w:val="007C7785"/>
    <w:rsid w:val="007C77B9"/>
    <w:rsid w:val="007C7DC7"/>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8B9"/>
    <w:rsid w:val="007D1DA4"/>
    <w:rsid w:val="007D1F4D"/>
    <w:rsid w:val="007D1F85"/>
    <w:rsid w:val="007D1FFB"/>
    <w:rsid w:val="007D2030"/>
    <w:rsid w:val="007D2085"/>
    <w:rsid w:val="007D20A6"/>
    <w:rsid w:val="007D2184"/>
    <w:rsid w:val="007D241C"/>
    <w:rsid w:val="007D2BE9"/>
    <w:rsid w:val="007D2C58"/>
    <w:rsid w:val="007D2CB3"/>
    <w:rsid w:val="007D2D0F"/>
    <w:rsid w:val="007D2D7E"/>
    <w:rsid w:val="007D2EE9"/>
    <w:rsid w:val="007D2FC9"/>
    <w:rsid w:val="007D326D"/>
    <w:rsid w:val="007D331F"/>
    <w:rsid w:val="007D3332"/>
    <w:rsid w:val="007D3400"/>
    <w:rsid w:val="007D35BF"/>
    <w:rsid w:val="007D36C3"/>
    <w:rsid w:val="007D38BD"/>
    <w:rsid w:val="007D3CE1"/>
    <w:rsid w:val="007D3E5E"/>
    <w:rsid w:val="007D3E66"/>
    <w:rsid w:val="007D4182"/>
    <w:rsid w:val="007D41D2"/>
    <w:rsid w:val="007D457F"/>
    <w:rsid w:val="007D45E3"/>
    <w:rsid w:val="007D4656"/>
    <w:rsid w:val="007D48DC"/>
    <w:rsid w:val="007D4B04"/>
    <w:rsid w:val="007D4B8B"/>
    <w:rsid w:val="007D4E2F"/>
    <w:rsid w:val="007D4E6E"/>
    <w:rsid w:val="007D4E7B"/>
    <w:rsid w:val="007D4F56"/>
    <w:rsid w:val="007D4F65"/>
    <w:rsid w:val="007D5037"/>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CF3"/>
    <w:rsid w:val="007D6E59"/>
    <w:rsid w:val="007D6E90"/>
    <w:rsid w:val="007D6F64"/>
    <w:rsid w:val="007D6F6D"/>
    <w:rsid w:val="007D700D"/>
    <w:rsid w:val="007D7149"/>
    <w:rsid w:val="007D7198"/>
    <w:rsid w:val="007D7246"/>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E58"/>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410"/>
    <w:rsid w:val="007E26A8"/>
    <w:rsid w:val="007E28AF"/>
    <w:rsid w:val="007E2B6F"/>
    <w:rsid w:val="007E2C5A"/>
    <w:rsid w:val="007E2CCE"/>
    <w:rsid w:val="007E2F51"/>
    <w:rsid w:val="007E3067"/>
    <w:rsid w:val="007E309D"/>
    <w:rsid w:val="007E36F3"/>
    <w:rsid w:val="007E36FF"/>
    <w:rsid w:val="007E37CB"/>
    <w:rsid w:val="007E38A6"/>
    <w:rsid w:val="007E3BAF"/>
    <w:rsid w:val="007E3BD3"/>
    <w:rsid w:val="007E3DD3"/>
    <w:rsid w:val="007E3FDF"/>
    <w:rsid w:val="007E4183"/>
    <w:rsid w:val="007E428D"/>
    <w:rsid w:val="007E45C8"/>
    <w:rsid w:val="007E47AB"/>
    <w:rsid w:val="007E49B3"/>
    <w:rsid w:val="007E4B00"/>
    <w:rsid w:val="007E4B12"/>
    <w:rsid w:val="007E4D80"/>
    <w:rsid w:val="007E4F22"/>
    <w:rsid w:val="007E4F3A"/>
    <w:rsid w:val="007E4F6A"/>
    <w:rsid w:val="007E5078"/>
    <w:rsid w:val="007E5175"/>
    <w:rsid w:val="007E53CF"/>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4B4"/>
    <w:rsid w:val="007E75AB"/>
    <w:rsid w:val="007E7874"/>
    <w:rsid w:val="007E78BC"/>
    <w:rsid w:val="007E796C"/>
    <w:rsid w:val="007E7AA3"/>
    <w:rsid w:val="007E7BDD"/>
    <w:rsid w:val="007E7BE2"/>
    <w:rsid w:val="007E7DA3"/>
    <w:rsid w:val="007E7F8C"/>
    <w:rsid w:val="007F009C"/>
    <w:rsid w:val="007F018A"/>
    <w:rsid w:val="007F0322"/>
    <w:rsid w:val="007F03C5"/>
    <w:rsid w:val="007F03EE"/>
    <w:rsid w:val="007F0679"/>
    <w:rsid w:val="007F06C1"/>
    <w:rsid w:val="007F08AE"/>
    <w:rsid w:val="007F096C"/>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9C"/>
    <w:rsid w:val="007F37D9"/>
    <w:rsid w:val="007F3AD5"/>
    <w:rsid w:val="007F3D9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9C6"/>
    <w:rsid w:val="007F5DF1"/>
    <w:rsid w:val="007F6062"/>
    <w:rsid w:val="007F610E"/>
    <w:rsid w:val="007F6122"/>
    <w:rsid w:val="007F6398"/>
    <w:rsid w:val="007F63F2"/>
    <w:rsid w:val="007F6419"/>
    <w:rsid w:val="007F6651"/>
    <w:rsid w:val="007F68D1"/>
    <w:rsid w:val="007F6A25"/>
    <w:rsid w:val="007F6A86"/>
    <w:rsid w:val="007F6C7D"/>
    <w:rsid w:val="007F6CDB"/>
    <w:rsid w:val="007F6D03"/>
    <w:rsid w:val="007F6DA0"/>
    <w:rsid w:val="007F6E8C"/>
    <w:rsid w:val="007F6EA4"/>
    <w:rsid w:val="007F6F6C"/>
    <w:rsid w:val="007F6FD4"/>
    <w:rsid w:val="007F7362"/>
    <w:rsid w:val="007F759E"/>
    <w:rsid w:val="007F75E6"/>
    <w:rsid w:val="007F7881"/>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75"/>
    <w:rsid w:val="00800FC3"/>
    <w:rsid w:val="00801324"/>
    <w:rsid w:val="00801375"/>
    <w:rsid w:val="008016B9"/>
    <w:rsid w:val="008016CE"/>
    <w:rsid w:val="00801722"/>
    <w:rsid w:val="008017B5"/>
    <w:rsid w:val="0080190F"/>
    <w:rsid w:val="00801AAA"/>
    <w:rsid w:val="00801C7D"/>
    <w:rsid w:val="00801CF7"/>
    <w:rsid w:val="00801D7A"/>
    <w:rsid w:val="00801DB5"/>
    <w:rsid w:val="0080214A"/>
    <w:rsid w:val="0080216A"/>
    <w:rsid w:val="00802245"/>
    <w:rsid w:val="008022B6"/>
    <w:rsid w:val="00802316"/>
    <w:rsid w:val="00802533"/>
    <w:rsid w:val="00802581"/>
    <w:rsid w:val="008025C6"/>
    <w:rsid w:val="008025ED"/>
    <w:rsid w:val="00802926"/>
    <w:rsid w:val="00802A8A"/>
    <w:rsid w:val="00802EC6"/>
    <w:rsid w:val="00802F52"/>
    <w:rsid w:val="0080314B"/>
    <w:rsid w:val="00803187"/>
    <w:rsid w:val="0080327B"/>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C97"/>
    <w:rsid w:val="00804D3E"/>
    <w:rsid w:val="008050A1"/>
    <w:rsid w:val="008051D3"/>
    <w:rsid w:val="008052B4"/>
    <w:rsid w:val="008055C3"/>
    <w:rsid w:val="0080565D"/>
    <w:rsid w:val="00805775"/>
    <w:rsid w:val="0080588B"/>
    <w:rsid w:val="00805C33"/>
    <w:rsid w:val="00805D2A"/>
    <w:rsid w:val="00805DD4"/>
    <w:rsid w:val="00805EFE"/>
    <w:rsid w:val="0080657E"/>
    <w:rsid w:val="0080680A"/>
    <w:rsid w:val="00806897"/>
    <w:rsid w:val="00806938"/>
    <w:rsid w:val="008069BC"/>
    <w:rsid w:val="00806FDB"/>
    <w:rsid w:val="008070DA"/>
    <w:rsid w:val="00807161"/>
    <w:rsid w:val="008072AF"/>
    <w:rsid w:val="008072FE"/>
    <w:rsid w:val="008074F2"/>
    <w:rsid w:val="00807573"/>
    <w:rsid w:val="00807C2A"/>
    <w:rsid w:val="00807C5A"/>
    <w:rsid w:val="00807C70"/>
    <w:rsid w:val="00807CC4"/>
    <w:rsid w:val="00807E09"/>
    <w:rsid w:val="00807E38"/>
    <w:rsid w:val="00807EA7"/>
    <w:rsid w:val="008100C0"/>
    <w:rsid w:val="00810138"/>
    <w:rsid w:val="008102DB"/>
    <w:rsid w:val="00810862"/>
    <w:rsid w:val="0081090B"/>
    <w:rsid w:val="00810D90"/>
    <w:rsid w:val="00810DF7"/>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2F07"/>
    <w:rsid w:val="0081307C"/>
    <w:rsid w:val="008131FF"/>
    <w:rsid w:val="0081337E"/>
    <w:rsid w:val="0081342E"/>
    <w:rsid w:val="0081397A"/>
    <w:rsid w:val="00813A93"/>
    <w:rsid w:val="00813DD6"/>
    <w:rsid w:val="0081407B"/>
    <w:rsid w:val="00814234"/>
    <w:rsid w:val="00814244"/>
    <w:rsid w:val="008142D6"/>
    <w:rsid w:val="008142EC"/>
    <w:rsid w:val="00814326"/>
    <w:rsid w:val="0081442E"/>
    <w:rsid w:val="00814558"/>
    <w:rsid w:val="0081462A"/>
    <w:rsid w:val="00814694"/>
    <w:rsid w:val="008147DB"/>
    <w:rsid w:val="00814ADC"/>
    <w:rsid w:val="00814B88"/>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23"/>
    <w:rsid w:val="008177C5"/>
    <w:rsid w:val="00817D9B"/>
    <w:rsid w:val="00817E9B"/>
    <w:rsid w:val="00817EA3"/>
    <w:rsid w:val="00817F23"/>
    <w:rsid w:val="00817FE0"/>
    <w:rsid w:val="00817FE5"/>
    <w:rsid w:val="00817FF9"/>
    <w:rsid w:val="008204E1"/>
    <w:rsid w:val="0082056C"/>
    <w:rsid w:val="008205B9"/>
    <w:rsid w:val="00820689"/>
    <w:rsid w:val="00820780"/>
    <w:rsid w:val="0082084F"/>
    <w:rsid w:val="00820A2F"/>
    <w:rsid w:val="00820A48"/>
    <w:rsid w:val="00820C28"/>
    <w:rsid w:val="00820E13"/>
    <w:rsid w:val="00821121"/>
    <w:rsid w:val="00821295"/>
    <w:rsid w:val="008214D6"/>
    <w:rsid w:val="0082154A"/>
    <w:rsid w:val="008215A1"/>
    <w:rsid w:val="008215A5"/>
    <w:rsid w:val="00821956"/>
    <w:rsid w:val="00821C1A"/>
    <w:rsid w:val="00821CFF"/>
    <w:rsid w:val="00821E86"/>
    <w:rsid w:val="00821FA7"/>
    <w:rsid w:val="0082207B"/>
    <w:rsid w:val="00822104"/>
    <w:rsid w:val="00822223"/>
    <w:rsid w:val="0082224A"/>
    <w:rsid w:val="008223C9"/>
    <w:rsid w:val="008226D7"/>
    <w:rsid w:val="00822A31"/>
    <w:rsid w:val="00822B15"/>
    <w:rsid w:val="00822B57"/>
    <w:rsid w:val="00822B8E"/>
    <w:rsid w:val="00822BA4"/>
    <w:rsid w:val="00822C3F"/>
    <w:rsid w:val="00822D86"/>
    <w:rsid w:val="00823009"/>
    <w:rsid w:val="00823016"/>
    <w:rsid w:val="00823031"/>
    <w:rsid w:val="008234FA"/>
    <w:rsid w:val="0082352E"/>
    <w:rsid w:val="00823568"/>
    <w:rsid w:val="008236B6"/>
    <w:rsid w:val="00823738"/>
    <w:rsid w:val="00823797"/>
    <w:rsid w:val="00823945"/>
    <w:rsid w:val="00823BA6"/>
    <w:rsid w:val="00823BE5"/>
    <w:rsid w:val="008241C2"/>
    <w:rsid w:val="00824357"/>
    <w:rsid w:val="00824442"/>
    <w:rsid w:val="00824462"/>
    <w:rsid w:val="00824587"/>
    <w:rsid w:val="00824A0E"/>
    <w:rsid w:val="00824C4F"/>
    <w:rsid w:val="00824EF0"/>
    <w:rsid w:val="00824F5A"/>
    <w:rsid w:val="00824FAB"/>
    <w:rsid w:val="008250C3"/>
    <w:rsid w:val="0082527F"/>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9CE"/>
    <w:rsid w:val="00826B22"/>
    <w:rsid w:val="00826BB5"/>
    <w:rsid w:val="00826F7C"/>
    <w:rsid w:val="00826FDE"/>
    <w:rsid w:val="00827057"/>
    <w:rsid w:val="0082709E"/>
    <w:rsid w:val="008271F0"/>
    <w:rsid w:val="00827283"/>
    <w:rsid w:val="0082731B"/>
    <w:rsid w:val="0082738F"/>
    <w:rsid w:val="0082739B"/>
    <w:rsid w:val="0082743F"/>
    <w:rsid w:val="008275DD"/>
    <w:rsid w:val="008275FF"/>
    <w:rsid w:val="00827866"/>
    <w:rsid w:val="008278D7"/>
    <w:rsid w:val="00827996"/>
    <w:rsid w:val="00827AE3"/>
    <w:rsid w:val="00827B7B"/>
    <w:rsid w:val="00827C83"/>
    <w:rsid w:val="00829278"/>
    <w:rsid w:val="00830200"/>
    <w:rsid w:val="00830781"/>
    <w:rsid w:val="008307DD"/>
    <w:rsid w:val="008308E3"/>
    <w:rsid w:val="00830928"/>
    <w:rsid w:val="00830C9F"/>
    <w:rsid w:val="00831270"/>
    <w:rsid w:val="008313E1"/>
    <w:rsid w:val="008319C0"/>
    <w:rsid w:val="008319C3"/>
    <w:rsid w:val="00831AF5"/>
    <w:rsid w:val="00831C20"/>
    <w:rsid w:val="00831CB0"/>
    <w:rsid w:val="00831CBE"/>
    <w:rsid w:val="00831D4F"/>
    <w:rsid w:val="00831DBA"/>
    <w:rsid w:val="00831FE5"/>
    <w:rsid w:val="008320FE"/>
    <w:rsid w:val="00832170"/>
    <w:rsid w:val="008322AE"/>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3AF"/>
    <w:rsid w:val="0083349F"/>
    <w:rsid w:val="008334A9"/>
    <w:rsid w:val="00833508"/>
    <w:rsid w:val="008335AB"/>
    <w:rsid w:val="00833632"/>
    <w:rsid w:val="00833654"/>
    <w:rsid w:val="0083380C"/>
    <w:rsid w:val="00833A1D"/>
    <w:rsid w:val="00833EA6"/>
    <w:rsid w:val="00833F8A"/>
    <w:rsid w:val="00834196"/>
    <w:rsid w:val="008341DF"/>
    <w:rsid w:val="008346CB"/>
    <w:rsid w:val="00834736"/>
    <w:rsid w:val="0083493F"/>
    <w:rsid w:val="00834A29"/>
    <w:rsid w:val="00834A51"/>
    <w:rsid w:val="00834AD5"/>
    <w:rsid w:val="00834C5B"/>
    <w:rsid w:val="00834CC0"/>
    <w:rsid w:val="00834E53"/>
    <w:rsid w:val="008351B0"/>
    <w:rsid w:val="00835236"/>
    <w:rsid w:val="0083535A"/>
    <w:rsid w:val="0083540D"/>
    <w:rsid w:val="00835482"/>
    <w:rsid w:val="008354AA"/>
    <w:rsid w:val="008355D3"/>
    <w:rsid w:val="008357F1"/>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20C"/>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92"/>
    <w:rsid w:val="008416D3"/>
    <w:rsid w:val="00841833"/>
    <w:rsid w:val="008418BA"/>
    <w:rsid w:val="008418ED"/>
    <w:rsid w:val="00841AC7"/>
    <w:rsid w:val="00841BBB"/>
    <w:rsid w:val="00841E29"/>
    <w:rsid w:val="00841F38"/>
    <w:rsid w:val="00841F7C"/>
    <w:rsid w:val="00841FE0"/>
    <w:rsid w:val="00842312"/>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82"/>
    <w:rsid w:val="008443AA"/>
    <w:rsid w:val="008443B7"/>
    <w:rsid w:val="0084472D"/>
    <w:rsid w:val="00844951"/>
    <w:rsid w:val="00844A11"/>
    <w:rsid w:val="00844E54"/>
    <w:rsid w:val="00844F65"/>
    <w:rsid w:val="00845007"/>
    <w:rsid w:val="0084535A"/>
    <w:rsid w:val="0084536F"/>
    <w:rsid w:val="00845599"/>
    <w:rsid w:val="008455F0"/>
    <w:rsid w:val="00845915"/>
    <w:rsid w:val="00845AE7"/>
    <w:rsid w:val="00845C33"/>
    <w:rsid w:val="00845C87"/>
    <w:rsid w:val="00845D0B"/>
    <w:rsid w:val="00845DD5"/>
    <w:rsid w:val="00845E48"/>
    <w:rsid w:val="0084603E"/>
    <w:rsid w:val="008460BD"/>
    <w:rsid w:val="00846102"/>
    <w:rsid w:val="00846529"/>
    <w:rsid w:val="0084684E"/>
    <w:rsid w:val="0084686E"/>
    <w:rsid w:val="00846A2B"/>
    <w:rsid w:val="00846C65"/>
    <w:rsid w:val="00846CFD"/>
    <w:rsid w:val="00846D75"/>
    <w:rsid w:val="00846E28"/>
    <w:rsid w:val="00846EDD"/>
    <w:rsid w:val="00846EE6"/>
    <w:rsid w:val="008470DD"/>
    <w:rsid w:val="008473FE"/>
    <w:rsid w:val="0084748C"/>
    <w:rsid w:val="0084788F"/>
    <w:rsid w:val="00847D18"/>
    <w:rsid w:val="00847EB0"/>
    <w:rsid w:val="0085002F"/>
    <w:rsid w:val="00850260"/>
    <w:rsid w:val="008504B1"/>
    <w:rsid w:val="00850571"/>
    <w:rsid w:val="0085069B"/>
    <w:rsid w:val="008508E5"/>
    <w:rsid w:val="008509C7"/>
    <w:rsid w:val="00850A21"/>
    <w:rsid w:val="00850B93"/>
    <w:rsid w:val="00850BA0"/>
    <w:rsid w:val="00850C31"/>
    <w:rsid w:val="00850C53"/>
    <w:rsid w:val="00850D11"/>
    <w:rsid w:val="00850F51"/>
    <w:rsid w:val="0085124C"/>
    <w:rsid w:val="00851325"/>
    <w:rsid w:val="0085141E"/>
    <w:rsid w:val="008516E8"/>
    <w:rsid w:val="008518D6"/>
    <w:rsid w:val="00851F76"/>
    <w:rsid w:val="00852088"/>
    <w:rsid w:val="0085215D"/>
    <w:rsid w:val="0085220E"/>
    <w:rsid w:val="008522F3"/>
    <w:rsid w:val="008524DF"/>
    <w:rsid w:val="008526DE"/>
    <w:rsid w:val="008529A3"/>
    <w:rsid w:val="00852A0A"/>
    <w:rsid w:val="00852C3E"/>
    <w:rsid w:val="00852E0A"/>
    <w:rsid w:val="00853065"/>
    <w:rsid w:val="008531CC"/>
    <w:rsid w:val="008531FF"/>
    <w:rsid w:val="00853207"/>
    <w:rsid w:val="0085321D"/>
    <w:rsid w:val="008532C9"/>
    <w:rsid w:val="0085338C"/>
    <w:rsid w:val="00853493"/>
    <w:rsid w:val="0085366F"/>
    <w:rsid w:val="00853875"/>
    <w:rsid w:val="0085391E"/>
    <w:rsid w:val="0085393F"/>
    <w:rsid w:val="008539B8"/>
    <w:rsid w:val="008539D7"/>
    <w:rsid w:val="00853A3F"/>
    <w:rsid w:val="00853BA5"/>
    <w:rsid w:val="00853C1A"/>
    <w:rsid w:val="00853E42"/>
    <w:rsid w:val="00853EDA"/>
    <w:rsid w:val="0085400E"/>
    <w:rsid w:val="0085403F"/>
    <w:rsid w:val="0085407F"/>
    <w:rsid w:val="008540DF"/>
    <w:rsid w:val="008542A2"/>
    <w:rsid w:val="0085440C"/>
    <w:rsid w:val="0085444D"/>
    <w:rsid w:val="0085463B"/>
    <w:rsid w:val="0085476A"/>
    <w:rsid w:val="008549A9"/>
    <w:rsid w:val="00854A95"/>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70"/>
    <w:rsid w:val="00857AA7"/>
    <w:rsid w:val="00857CED"/>
    <w:rsid w:val="00857E30"/>
    <w:rsid w:val="00857EC7"/>
    <w:rsid w:val="008601FE"/>
    <w:rsid w:val="008602C1"/>
    <w:rsid w:val="008602FF"/>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B87"/>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0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BDB"/>
    <w:rsid w:val="00864E57"/>
    <w:rsid w:val="00864FB6"/>
    <w:rsid w:val="0086506B"/>
    <w:rsid w:val="008651D7"/>
    <w:rsid w:val="008653AD"/>
    <w:rsid w:val="0086564E"/>
    <w:rsid w:val="008657BA"/>
    <w:rsid w:val="008658AE"/>
    <w:rsid w:val="00865BCA"/>
    <w:rsid w:val="00865D00"/>
    <w:rsid w:val="00865E89"/>
    <w:rsid w:val="00865EEF"/>
    <w:rsid w:val="00865F9B"/>
    <w:rsid w:val="00866150"/>
    <w:rsid w:val="0086621F"/>
    <w:rsid w:val="00866243"/>
    <w:rsid w:val="00866293"/>
    <w:rsid w:val="00866302"/>
    <w:rsid w:val="0086666F"/>
    <w:rsid w:val="0086676C"/>
    <w:rsid w:val="008668B7"/>
    <w:rsid w:val="00866C14"/>
    <w:rsid w:val="00866C79"/>
    <w:rsid w:val="00866D38"/>
    <w:rsid w:val="00866ECF"/>
    <w:rsid w:val="00866F99"/>
    <w:rsid w:val="008670A3"/>
    <w:rsid w:val="00867266"/>
    <w:rsid w:val="00867401"/>
    <w:rsid w:val="008674A5"/>
    <w:rsid w:val="008674FB"/>
    <w:rsid w:val="00867536"/>
    <w:rsid w:val="008676C9"/>
    <w:rsid w:val="0086771A"/>
    <w:rsid w:val="008677EF"/>
    <w:rsid w:val="008678BA"/>
    <w:rsid w:val="008679C2"/>
    <w:rsid w:val="00867A00"/>
    <w:rsid w:val="00867ABE"/>
    <w:rsid w:val="00867AE9"/>
    <w:rsid w:val="00867B5E"/>
    <w:rsid w:val="00867BAF"/>
    <w:rsid w:val="00867BCC"/>
    <w:rsid w:val="00867C71"/>
    <w:rsid w:val="00867CED"/>
    <w:rsid w:val="00867ED1"/>
    <w:rsid w:val="0087017A"/>
    <w:rsid w:val="00870241"/>
    <w:rsid w:val="0087025F"/>
    <w:rsid w:val="00870272"/>
    <w:rsid w:val="008702E3"/>
    <w:rsid w:val="008703A6"/>
    <w:rsid w:val="0087041D"/>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8B4"/>
    <w:rsid w:val="00871A1B"/>
    <w:rsid w:val="0087229B"/>
    <w:rsid w:val="008722B4"/>
    <w:rsid w:val="008724BE"/>
    <w:rsid w:val="00872775"/>
    <w:rsid w:val="0087282C"/>
    <w:rsid w:val="00872960"/>
    <w:rsid w:val="008729F6"/>
    <w:rsid w:val="00872C98"/>
    <w:rsid w:val="00872CED"/>
    <w:rsid w:val="00872D5F"/>
    <w:rsid w:val="00872E87"/>
    <w:rsid w:val="00872F22"/>
    <w:rsid w:val="00873027"/>
    <w:rsid w:val="0087315B"/>
    <w:rsid w:val="00873279"/>
    <w:rsid w:val="00873376"/>
    <w:rsid w:val="008737E8"/>
    <w:rsid w:val="00873878"/>
    <w:rsid w:val="00873C42"/>
    <w:rsid w:val="00873C55"/>
    <w:rsid w:val="00873C66"/>
    <w:rsid w:val="00874002"/>
    <w:rsid w:val="0087437D"/>
    <w:rsid w:val="0087437E"/>
    <w:rsid w:val="00874473"/>
    <w:rsid w:val="0087449A"/>
    <w:rsid w:val="008744BF"/>
    <w:rsid w:val="00874568"/>
    <w:rsid w:val="00874569"/>
    <w:rsid w:val="0087459E"/>
    <w:rsid w:val="008747B3"/>
    <w:rsid w:val="0087487F"/>
    <w:rsid w:val="00874A8D"/>
    <w:rsid w:val="00874C83"/>
    <w:rsid w:val="00874D10"/>
    <w:rsid w:val="00874D88"/>
    <w:rsid w:val="008751BB"/>
    <w:rsid w:val="008752BF"/>
    <w:rsid w:val="008754EA"/>
    <w:rsid w:val="008755CF"/>
    <w:rsid w:val="008757F3"/>
    <w:rsid w:val="008759C1"/>
    <w:rsid w:val="00875A95"/>
    <w:rsid w:val="00875B5F"/>
    <w:rsid w:val="00875C2E"/>
    <w:rsid w:val="00875E06"/>
    <w:rsid w:val="00875FDD"/>
    <w:rsid w:val="00876016"/>
    <w:rsid w:val="00876142"/>
    <w:rsid w:val="0087624D"/>
    <w:rsid w:val="00876501"/>
    <w:rsid w:val="0087676D"/>
    <w:rsid w:val="00876898"/>
    <w:rsid w:val="00876917"/>
    <w:rsid w:val="00876985"/>
    <w:rsid w:val="00876993"/>
    <w:rsid w:val="00876AFA"/>
    <w:rsid w:val="00876B0D"/>
    <w:rsid w:val="00876B93"/>
    <w:rsid w:val="00876D15"/>
    <w:rsid w:val="00876D3A"/>
    <w:rsid w:val="00876DE7"/>
    <w:rsid w:val="00876EFB"/>
    <w:rsid w:val="00877141"/>
    <w:rsid w:val="00877583"/>
    <w:rsid w:val="008775DF"/>
    <w:rsid w:val="00877747"/>
    <w:rsid w:val="0087799F"/>
    <w:rsid w:val="00877B00"/>
    <w:rsid w:val="00877C43"/>
    <w:rsid w:val="00877C90"/>
    <w:rsid w:val="00877D9C"/>
    <w:rsid w:val="00877F20"/>
    <w:rsid w:val="00877F9A"/>
    <w:rsid w:val="00877FB7"/>
    <w:rsid w:val="00880029"/>
    <w:rsid w:val="00880663"/>
    <w:rsid w:val="00880AF8"/>
    <w:rsid w:val="00880BF9"/>
    <w:rsid w:val="00880C33"/>
    <w:rsid w:val="00880CA5"/>
    <w:rsid w:val="00880DE8"/>
    <w:rsid w:val="00880E7A"/>
    <w:rsid w:val="00880EEB"/>
    <w:rsid w:val="00880FE6"/>
    <w:rsid w:val="00881431"/>
    <w:rsid w:val="008815AB"/>
    <w:rsid w:val="0088179C"/>
    <w:rsid w:val="0088197B"/>
    <w:rsid w:val="00881ADB"/>
    <w:rsid w:val="00881BD4"/>
    <w:rsid w:val="00881C37"/>
    <w:rsid w:val="00881C73"/>
    <w:rsid w:val="00881D5B"/>
    <w:rsid w:val="00881E5B"/>
    <w:rsid w:val="00881F52"/>
    <w:rsid w:val="00881FA5"/>
    <w:rsid w:val="00881FED"/>
    <w:rsid w:val="00882017"/>
    <w:rsid w:val="0088215A"/>
    <w:rsid w:val="008822F4"/>
    <w:rsid w:val="00882487"/>
    <w:rsid w:val="008824CF"/>
    <w:rsid w:val="00882784"/>
    <w:rsid w:val="008828C9"/>
    <w:rsid w:val="00882928"/>
    <w:rsid w:val="00882C6A"/>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87C"/>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A6B"/>
    <w:rsid w:val="00885B42"/>
    <w:rsid w:val="00885EDB"/>
    <w:rsid w:val="00885FF0"/>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21C"/>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AD8"/>
    <w:rsid w:val="00890B4F"/>
    <w:rsid w:val="00890C74"/>
    <w:rsid w:val="00890D1D"/>
    <w:rsid w:val="00890D57"/>
    <w:rsid w:val="00890EC3"/>
    <w:rsid w:val="00891137"/>
    <w:rsid w:val="00891213"/>
    <w:rsid w:val="0089128F"/>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269"/>
    <w:rsid w:val="008933E8"/>
    <w:rsid w:val="0089347C"/>
    <w:rsid w:val="0089356B"/>
    <w:rsid w:val="00893711"/>
    <w:rsid w:val="00893739"/>
    <w:rsid w:val="008937FC"/>
    <w:rsid w:val="00893817"/>
    <w:rsid w:val="0089381B"/>
    <w:rsid w:val="00893850"/>
    <w:rsid w:val="0089388D"/>
    <w:rsid w:val="00893B57"/>
    <w:rsid w:val="00893CEC"/>
    <w:rsid w:val="00893D86"/>
    <w:rsid w:val="00893ED8"/>
    <w:rsid w:val="00893F55"/>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5E9F"/>
    <w:rsid w:val="008960BA"/>
    <w:rsid w:val="0089614A"/>
    <w:rsid w:val="0089631E"/>
    <w:rsid w:val="00896410"/>
    <w:rsid w:val="00896623"/>
    <w:rsid w:val="00896779"/>
    <w:rsid w:val="008967B5"/>
    <w:rsid w:val="00896977"/>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DEA"/>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080"/>
    <w:rsid w:val="008A30D4"/>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26"/>
    <w:rsid w:val="008A4E95"/>
    <w:rsid w:val="008A4ED8"/>
    <w:rsid w:val="008A5089"/>
    <w:rsid w:val="008A51BC"/>
    <w:rsid w:val="008A5248"/>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003"/>
    <w:rsid w:val="008A719B"/>
    <w:rsid w:val="008A7462"/>
    <w:rsid w:val="008A74C9"/>
    <w:rsid w:val="008A751D"/>
    <w:rsid w:val="008A766D"/>
    <w:rsid w:val="008A7720"/>
    <w:rsid w:val="008A77AF"/>
    <w:rsid w:val="008A788B"/>
    <w:rsid w:val="008A796B"/>
    <w:rsid w:val="008A79FD"/>
    <w:rsid w:val="008A7DEC"/>
    <w:rsid w:val="008A7E2E"/>
    <w:rsid w:val="008A7F89"/>
    <w:rsid w:val="008B0120"/>
    <w:rsid w:val="008B04A6"/>
    <w:rsid w:val="008B05A7"/>
    <w:rsid w:val="008B06C7"/>
    <w:rsid w:val="008B07A9"/>
    <w:rsid w:val="008B07C1"/>
    <w:rsid w:val="008B0D46"/>
    <w:rsid w:val="008B1456"/>
    <w:rsid w:val="008B166B"/>
    <w:rsid w:val="008B16CC"/>
    <w:rsid w:val="008B178C"/>
    <w:rsid w:val="008B190A"/>
    <w:rsid w:val="008B1AB3"/>
    <w:rsid w:val="008B1AC5"/>
    <w:rsid w:val="008B1BBB"/>
    <w:rsid w:val="008B1FC9"/>
    <w:rsid w:val="008B2225"/>
    <w:rsid w:val="008B22B0"/>
    <w:rsid w:val="008B23F6"/>
    <w:rsid w:val="008B24C5"/>
    <w:rsid w:val="008B27CA"/>
    <w:rsid w:val="008B2B1A"/>
    <w:rsid w:val="008B2B1B"/>
    <w:rsid w:val="008B2B85"/>
    <w:rsid w:val="008B2D4A"/>
    <w:rsid w:val="008B2DC0"/>
    <w:rsid w:val="008B2F70"/>
    <w:rsid w:val="008B2FD6"/>
    <w:rsid w:val="008B2FF6"/>
    <w:rsid w:val="008B3112"/>
    <w:rsid w:val="008B3123"/>
    <w:rsid w:val="008B34CC"/>
    <w:rsid w:val="008B36DF"/>
    <w:rsid w:val="008B3707"/>
    <w:rsid w:val="008B387A"/>
    <w:rsid w:val="008B3E55"/>
    <w:rsid w:val="008B3EF1"/>
    <w:rsid w:val="008B4130"/>
    <w:rsid w:val="008B4142"/>
    <w:rsid w:val="008B41F9"/>
    <w:rsid w:val="008B4289"/>
    <w:rsid w:val="008B42AC"/>
    <w:rsid w:val="008B4396"/>
    <w:rsid w:val="008B439B"/>
    <w:rsid w:val="008B4975"/>
    <w:rsid w:val="008B4AFA"/>
    <w:rsid w:val="008B4BF2"/>
    <w:rsid w:val="008B4DE9"/>
    <w:rsid w:val="008B4FAA"/>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B74"/>
    <w:rsid w:val="008B6E72"/>
    <w:rsid w:val="008B6FA0"/>
    <w:rsid w:val="008B70AD"/>
    <w:rsid w:val="008B70B4"/>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882"/>
    <w:rsid w:val="008C08D2"/>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DDE"/>
    <w:rsid w:val="008C1E90"/>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2BD"/>
    <w:rsid w:val="008C337B"/>
    <w:rsid w:val="008C3385"/>
    <w:rsid w:val="008C3429"/>
    <w:rsid w:val="008C3482"/>
    <w:rsid w:val="008C34E2"/>
    <w:rsid w:val="008C38B3"/>
    <w:rsid w:val="008C397B"/>
    <w:rsid w:val="008C397D"/>
    <w:rsid w:val="008C3988"/>
    <w:rsid w:val="008C3AA6"/>
    <w:rsid w:val="008C3D7F"/>
    <w:rsid w:val="008C3E0E"/>
    <w:rsid w:val="008C423B"/>
    <w:rsid w:val="008C427E"/>
    <w:rsid w:val="008C42EB"/>
    <w:rsid w:val="008C440C"/>
    <w:rsid w:val="008C48E4"/>
    <w:rsid w:val="008C4A46"/>
    <w:rsid w:val="008C4A52"/>
    <w:rsid w:val="008C4B73"/>
    <w:rsid w:val="008C4EC7"/>
    <w:rsid w:val="008C4F52"/>
    <w:rsid w:val="008C5751"/>
    <w:rsid w:val="008C57D6"/>
    <w:rsid w:val="008C5A54"/>
    <w:rsid w:val="008C5B34"/>
    <w:rsid w:val="008C5C19"/>
    <w:rsid w:val="008C5DBD"/>
    <w:rsid w:val="008C60AD"/>
    <w:rsid w:val="008C60C4"/>
    <w:rsid w:val="008C643A"/>
    <w:rsid w:val="008C6908"/>
    <w:rsid w:val="008C694C"/>
    <w:rsid w:val="008C699D"/>
    <w:rsid w:val="008C69EE"/>
    <w:rsid w:val="008C6A33"/>
    <w:rsid w:val="008C6F6B"/>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61C"/>
    <w:rsid w:val="008D1989"/>
    <w:rsid w:val="008D19F3"/>
    <w:rsid w:val="008D1AA4"/>
    <w:rsid w:val="008D1BAA"/>
    <w:rsid w:val="008D1C3D"/>
    <w:rsid w:val="008D1CFC"/>
    <w:rsid w:val="008D1D29"/>
    <w:rsid w:val="008D1DC6"/>
    <w:rsid w:val="008D1DD2"/>
    <w:rsid w:val="008D1F11"/>
    <w:rsid w:val="008D1FE1"/>
    <w:rsid w:val="008D21AD"/>
    <w:rsid w:val="008D2368"/>
    <w:rsid w:val="008D2407"/>
    <w:rsid w:val="008D2489"/>
    <w:rsid w:val="008D26B9"/>
    <w:rsid w:val="008D28FB"/>
    <w:rsid w:val="008D296D"/>
    <w:rsid w:val="008D2A20"/>
    <w:rsid w:val="008D2BAA"/>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EF0"/>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4FD4"/>
    <w:rsid w:val="008D51A2"/>
    <w:rsid w:val="008D51AB"/>
    <w:rsid w:val="008D51DD"/>
    <w:rsid w:val="008D54E5"/>
    <w:rsid w:val="008D554C"/>
    <w:rsid w:val="008D5638"/>
    <w:rsid w:val="008D587D"/>
    <w:rsid w:val="008D5A98"/>
    <w:rsid w:val="008D5CEB"/>
    <w:rsid w:val="008D5D65"/>
    <w:rsid w:val="008D5F23"/>
    <w:rsid w:val="008D5F44"/>
    <w:rsid w:val="008D64A2"/>
    <w:rsid w:val="008D66DF"/>
    <w:rsid w:val="008D67B7"/>
    <w:rsid w:val="008D6817"/>
    <w:rsid w:val="008D6A4C"/>
    <w:rsid w:val="008D6C09"/>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04"/>
    <w:rsid w:val="008E2E15"/>
    <w:rsid w:val="008E2FA8"/>
    <w:rsid w:val="008E318D"/>
    <w:rsid w:val="008E31A2"/>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35"/>
    <w:rsid w:val="008E4D86"/>
    <w:rsid w:val="008E4E30"/>
    <w:rsid w:val="008E50E1"/>
    <w:rsid w:val="008E525F"/>
    <w:rsid w:val="008E5400"/>
    <w:rsid w:val="008E5868"/>
    <w:rsid w:val="008E5A64"/>
    <w:rsid w:val="008E5B1E"/>
    <w:rsid w:val="008E5C30"/>
    <w:rsid w:val="008E5E99"/>
    <w:rsid w:val="008E5F50"/>
    <w:rsid w:val="008E6054"/>
    <w:rsid w:val="008E60FC"/>
    <w:rsid w:val="008E61BA"/>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6EF"/>
    <w:rsid w:val="008F08CB"/>
    <w:rsid w:val="008F0A5A"/>
    <w:rsid w:val="008F0BD5"/>
    <w:rsid w:val="008F0C27"/>
    <w:rsid w:val="008F0D12"/>
    <w:rsid w:val="008F0E8E"/>
    <w:rsid w:val="008F0F6F"/>
    <w:rsid w:val="008F1108"/>
    <w:rsid w:val="008F1132"/>
    <w:rsid w:val="008F113E"/>
    <w:rsid w:val="008F13F2"/>
    <w:rsid w:val="008F140F"/>
    <w:rsid w:val="008F19EA"/>
    <w:rsid w:val="008F1BE1"/>
    <w:rsid w:val="008F1CE6"/>
    <w:rsid w:val="008F1DA0"/>
    <w:rsid w:val="008F1E6B"/>
    <w:rsid w:val="008F1EAF"/>
    <w:rsid w:val="008F2082"/>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3A"/>
    <w:rsid w:val="008F3781"/>
    <w:rsid w:val="008F3A80"/>
    <w:rsid w:val="008F3B0C"/>
    <w:rsid w:val="008F3BAD"/>
    <w:rsid w:val="008F3CBA"/>
    <w:rsid w:val="008F3D0B"/>
    <w:rsid w:val="008F40BD"/>
    <w:rsid w:val="008F41BE"/>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C01"/>
    <w:rsid w:val="008F6D9E"/>
    <w:rsid w:val="008F6FDC"/>
    <w:rsid w:val="008F7147"/>
    <w:rsid w:val="008F715D"/>
    <w:rsid w:val="008F71A9"/>
    <w:rsid w:val="008F738A"/>
    <w:rsid w:val="008F7442"/>
    <w:rsid w:val="008F78B9"/>
    <w:rsid w:val="008F7D48"/>
    <w:rsid w:val="008F7F7B"/>
    <w:rsid w:val="0090032F"/>
    <w:rsid w:val="0090053E"/>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238"/>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170"/>
    <w:rsid w:val="00904298"/>
    <w:rsid w:val="0090450B"/>
    <w:rsid w:val="0090458D"/>
    <w:rsid w:val="009047C1"/>
    <w:rsid w:val="009048F0"/>
    <w:rsid w:val="00904A7C"/>
    <w:rsid w:val="00904AD0"/>
    <w:rsid w:val="00904B2A"/>
    <w:rsid w:val="00905362"/>
    <w:rsid w:val="0090563A"/>
    <w:rsid w:val="009056AF"/>
    <w:rsid w:val="009056EA"/>
    <w:rsid w:val="00905B4F"/>
    <w:rsid w:val="00905D40"/>
    <w:rsid w:val="00905D4D"/>
    <w:rsid w:val="00905E29"/>
    <w:rsid w:val="00905F47"/>
    <w:rsid w:val="00906265"/>
    <w:rsid w:val="00906281"/>
    <w:rsid w:val="00906373"/>
    <w:rsid w:val="00906724"/>
    <w:rsid w:val="009069A9"/>
    <w:rsid w:val="00906B27"/>
    <w:rsid w:val="00906B61"/>
    <w:rsid w:val="00906D97"/>
    <w:rsid w:val="00906EE9"/>
    <w:rsid w:val="00906EEC"/>
    <w:rsid w:val="00906F4C"/>
    <w:rsid w:val="00906F7B"/>
    <w:rsid w:val="00906FF0"/>
    <w:rsid w:val="0090721D"/>
    <w:rsid w:val="00907359"/>
    <w:rsid w:val="0090738F"/>
    <w:rsid w:val="009075BD"/>
    <w:rsid w:val="009075E2"/>
    <w:rsid w:val="009075E6"/>
    <w:rsid w:val="00907610"/>
    <w:rsid w:val="00907812"/>
    <w:rsid w:val="00907820"/>
    <w:rsid w:val="00907C57"/>
    <w:rsid w:val="00907C76"/>
    <w:rsid w:val="00907CC4"/>
    <w:rsid w:val="00907EDB"/>
    <w:rsid w:val="00907FA1"/>
    <w:rsid w:val="00907FC9"/>
    <w:rsid w:val="00910156"/>
    <w:rsid w:val="009101A7"/>
    <w:rsid w:val="0091026A"/>
    <w:rsid w:val="0091066F"/>
    <w:rsid w:val="009106DE"/>
    <w:rsid w:val="009109D5"/>
    <w:rsid w:val="009109DB"/>
    <w:rsid w:val="00910B4C"/>
    <w:rsid w:val="00910CC6"/>
    <w:rsid w:val="00910D55"/>
    <w:rsid w:val="00910DE0"/>
    <w:rsid w:val="00910F42"/>
    <w:rsid w:val="00910FAF"/>
    <w:rsid w:val="00910FF9"/>
    <w:rsid w:val="0091103B"/>
    <w:rsid w:val="00911402"/>
    <w:rsid w:val="009115AF"/>
    <w:rsid w:val="00911857"/>
    <w:rsid w:val="00911894"/>
    <w:rsid w:val="00911BC9"/>
    <w:rsid w:val="00911C38"/>
    <w:rsid w:val="00911DFD"/>
    <w:rsid w:val="00911F4F"/>
    <w:rsid w:val="0091205F"/>
    <w:rsid w:val="009121E5"/>
    <w:rsid w:val="00912287"/>
    <w:rsid w:val="0091238F"/>
    <w:rsid w:val="009123A2"/>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72"/>
    <w:rsid w:val="009151BC"/>
    <w:rsid w:val="0091524E"/>
    <w:rsid w:val="009152CD"/>
    <w:rsid w:val="0091548A"/>
    <w:rsid w:val="0091550D"/>
    <w:rsid w:val="00915700"/>
    <w:rsid w:val="009157B9"/>
    <w:rsid w:val="00915E67"/>
    <w:rsid w:val="0091603B"/>
    <w:rsid w:val="00916622"/>
    <w:rsid w:val="00916657"/>
    <w:rsid w:val="0091693F"/>
    <w:rsid w:val="00916AE2"/>
    <w:rsid w:val="00916C62"/>
    <w:rsid w:val="00916D8F"/>
    <w:rsid w:val="00916DEB"/>
    <w:rsid w:val="00916E60"/>
    <w:rsid w:val="00916FB5"/>
    <w:rsid w:val="00916FC0"/>
    <w:rsid w:val="0091703F"/>
    <w:rsid w:val="00917049"/>
    <w:rsid w:val="00917299"/>
    <w:rsid w:val="00917337"/>
    <w:rsid w:val="00917574"/>
    <w:rsid w:val="00917593"/>
    <w:rsid w:val="009176AA"/>
    <w:rsid w:val="009176B3"/>
    <w:rsid w:val="009176F9"/>
    <w:rsid w:val="0091787E"/>
    <w:rsid w:val="00917BF0"/>
    <w:rsid w:val="00917C1D"/>
    <w:rsid w:val="00917DB2"/>
    <w:rsid w:val="00917EA8"/>
    <w:rsid w:val="00917F23"/>
    <w:rsid w:val="00917FA6"/>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1FF2"/>
    <w:rsid w:val="00922230"/>
    <w:rsid w:val="00922265"/>
    <w:rsid w:val="00922417"/>
    <w:rsid w:val="0092253B"/>
    <w:rsid w:val="009226A7"/>
    <w:rsid w:val="00922A06"/>
    <w:rsid w:val="00922AE1"/>
    <w:rsid w:val="00922D51"/>
    <w:rsid w:val="00922DD0"/>
    <w:rsid w:val="00922ED6"/>
    <w:rsid w:val="00922F3D"/>
    <w:rsid w:val="00922FB3"/>
    <w:rsid w:val="0092301B"/>
    <w:rsid w:val="00923248"/>
    <w:rsid w:val="0092334D"/>
    <w:rsid w:val="00923720"/>
    <w:rsid w:val="009238A1"/>
    <w:rsid w:val="00923B2D"/>
    <w:rsid w:val="00924096"/>
    <w:rsid w:val="009240FC"/>
    <w:rsid w:val="00924555"/>
    <w:rsid w:val="0092455D"/>
    <w:rsid w:val="0092472B"/>
    <w:rsid w:val="00924807"/>
    <w:rsid w:val="00924B9A"/>
    <w:rsid w:val="00924BEA"/>
    <w:rsid w:val="00924CF0"/>
    <w:rsid w:val="00924F73"/>
    <w:rsid w:val="009250D4"/>
    <w:rsid w:val="0092517E"/>
    <w:rsid w:val="0092555A"/>
    <w:rsid w:val="009255E2"/>
    <w:rsid w:val="009258C5"/>
    <w:rsid w:val="009259FB"/>
    <w:rsid w:val="00925A79"/>
    <w:rsid w:val="00925BA8"/>
    <w:rsid w:val="00925DA3"/>
    <w:rsid w:val="00925DDD"/>
    <w:rsid w:val="00925E12"/>
    <w:rsid w:val="00925F11"/>
    <w:rsid w:val="00925F51"/>
    <w:rsid w:val="009260EE"/>
    <w:rsid w:val="009261AC"/>
    <w:rsid w:val="00926730"/>
    <w:rsid w:val="00926816"/>
    <w:rsid w:val="0092697A"/>
    <w:rsid w:val="00926ABA"/>
    <w:rsid w:val="00926DF9"/>
    <w:rsid w:val="00926E4B"/>
    <w:rsid w:val="00926F6E"/>
    <w:rsid w:val="0092701D"/>
    <w:rsid w:val="00927254"/>
    <w:rsid w:val="00927381"/>
    <w:rsid w:val="00927596"/>
    <w:rsid w:val="00927815"/>
    <w:rsid w:val="00927A84"/>
    <w:rsid w:val="00927B8E"/>
    <w:rsid w:val="00927C05"/>
    <w:rsid w:val="00927E2A"/>
    <w:rsid w:val="00927E2E"/>
    <w:rsid w:val="00930154"/>
    <w:rsid w:val="009301AF"/>
    <w:rsid w:val="009301DB"/>
    <w:rsid w:val="00930448"/>
    <w:rsid w:val="009304AE"/>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3A4"/>
    <w:rsid w:val="0093169C"/>
    <w:rsid w:val="00931833"/>
    <w:rsid w:val="0093183F"/>
    <w:rsid w:val="009318AF"/>
    <w:rsid w:val="00931977"/>
    <w:rsid w:val="00931CA4"/>
    <w:rsid w:val="00931D2A"/>
    <w:rsid w:val="00931FF1"/>
    <w:rsid w:val="009320C1"/>
    <w:rsid w:val="009321B3"/>
    <w:rsid w:val="0093239C"/>
    <w:rsid w:val="0093252F"/>
    <w:rsid w:val="00932687"/>
    <w:rsid w:val="0093279B"/>
    <w:rsid w:val="00932C14"/>
    <w:rsid w:val="00932CE7"/>
    <w:rsid w:val="00932D67"/>
    <w:rsid w:val="00932DFA"/>
    <w:rsid w:val="00932F03"/>
    <w:rsid w:val="009330A9"/>
    <w:rsid w:val="00933174"/>
    <w:rsid w:val="00933229"/>
    <w:rsid w:val="00933271"/>
    <w:rsid w:val="009332D6"/>
    <w:rsid w:val="009334BE"/>
    <w:rsid w:val="00933538"/>
    <w:rsid w:val="009337E0"/>
    <w:rsid w:val="009339E9"/>
    <w:rsid w:val="00933B35"/>
    <w:rsid w:val="00933CCE"/>
    <w:rsid w:val="00934030"/>
    <w:rsid w:val="00934736"/>
    <w:rsid w:val="0093490C"/>
    <w:rsid w:val="009349FE"/>
    <w:rsid w:val="00934A5D"/>
    <w:rsid w:val="00934A9E"/>
    <w:rsid w:val="00934AB2"/>
    <w:rsid w:val="00934C63"/>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6E28"/>
    <w:rsid w:val="0093722D"/>
    <w:rsid w:val="0093726F"/>
    <w:rsid w:val="009373A7"/>
    <w:rsid w:val="00937425"/>
    <w:rsid w:val="009374B9"/>
    <w:rsid w:val="009375E7"/>
    <w:rsid w:val="0093767B"/>
    <w:rsid w:val="0093788E"/>
    <w:rsid w:val="00937893"/>
    <w:rsid w:val="009379D0"/>
    <w:rsid w:val="009379E5"/>
    <w:rsid w:val="00937A3A"/>
    <w:rsid w:val="00937A5F"/>
    <w:rsid w:val="00937D60"/>
    <w:rsid w:val="00937D98"/>
    <w:rsid w:val="00937DB8"/>
    <w:rsid w:val="00937EC2"/>
    <w:rsid w:val="0093AA50"/>
    <w:rsid w:val="0094001A"/>
    <w:rsid w:val="00940063"/>
    <w:rsid w:val="009400BB"/>
    <w:rsid w:val="0094021C"/>
    <w:rsid w:val="009403F9"/>
    <w:rsid w:val="00940468"/>
    <w:rsid w:val="0094068A"/>
    <w:rsid w:val="00940818"/>
    <w:rsid w:val="0094082E"/>
    <w:rsid w:val="009408E3"/>
    <w:rsid w:val="00940C37"/>
    <w:rsid w:val="00940E0C"/>
    <w:rsid w:val="00940E39"/>
    <w:rsid w:val="00940F9D"/>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A4"/>
    <w:rsid w:val="009424CD"/>
    <w:rsid w:val="00942651"/>
    <w:rsid w:val="00942740"/>
    <w:rsid w:val="0094282E"/>
    <w:rsid w:val="00942D69"/>
    <w:rsid w:val="00942EE8"/>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A1"/>
    <w:rsid w:val="009442EC"/>
    <w:rsid w:val="009445AA"/>
    <w:rsid w:val="0094496D"/>
    <w:rsid w:val="00944A35"/>
    <w:rsid w:val="00944A76"/>
    <w:rsid w:val="00944AF2"/>
    <w:rsid w:val="00944C45"/>
    <w:rsid w:val="00944C65"/>
    <w:rsid w:val="00944CA1"/>
    <w:rsid w:val="00944EBB"/>
    <w:rsid w:val="00945086"/>
    <w:rsid w:val="00945188"/>
    <w:rsid w:val="00945348"/>
    <w:rsid w:val="009453E1"/>
    <w:rsid w:val="009454B9"/>
    <w:rsid w:val="00945874"/>
    <w:rsid w:val="009459AF"/>
    <w:rsid w:val="00945B6E"/>
    <w:rsid w:val="00945CAB"/>
    <w:rsid w:val="00945E13"/>
    <w:rsid w:val="009460A7"/>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ED8"/>
    <w:rsid w:val="00947FC5"/>
    <w:rsid w:val="00950061"/>
    <w:rsid w:val="009502EC"/>
    <w:rsid w:val="00950464"/>
    <w:rsid w:val="0095078F"/>
    <w:rsid w:val="009507FE"/>
    <w:rsid w:val="0095082D"/>
    <w:rsid w:val="0095089A"/>
    <w:rsid w:val="00950913"/>
    <w:rsid w:val="00950B2F"/>
    <w:rsid w:val="00950BFE"/>
    <w:rsid w:val="00950D08"/>
    <w:rsid w:val="00950D46"/>
    <w:rsid w:val="00950E30"/>
    <w:rsid w:val="00950EC0"/>
    <w:rsid w:val="00950F94"/>
    <w:rsid w:val="00951071"/>
    <w:rsid w:val="009512B4"/>
    <w:rsid w:val="00951582"/>
    <w:rsid w:val="0095165F"/>
    <w:rsid w:val="00951A17"/>
    <w:rsid w:val="00951C0C"/>
    <w:rsid w:val="00951E30"/>
    <w:rsid w:val="00951E8B"/>
    <w:rsid w:val="009520DF"/>
    <w:rsid w:val="00952191"/>
    <w:rsid w:val="0095219E"/>
    <w:rsid w:val="00952574"/>
    <w:rsid w:val="009525DD"/>
    <w:rsid w:val="0095269C"/>
    <w:rsid w:val="009528A8"/>
    <w:rsid w:val="009528E5"/>
    <w:rsid w:val="00952ABB"/>
    <w:rsid w:val="00952C19"/>
    <w:rsid w:val="00952D78"/>
    <w:rsid w:val="00952F88"/>
    <w:rsid w:val="0095301D"/>
    <w:rsid w:val="00953024"/>
    <w:rsid w:val="0095324F"/>
    <w:rsid w:val="009532C2"/>
    <w:rsid w:val="0095337F"/>
    <w:rsid w:val="009535C4"/>
    <w:rsid w:val="0095369B"/>
    <w:rsid w:val="009538B3"/>
    <w:rsid w:val="00953B77"/>
    <w:rsid w:val="00953BBC"/>
    <w:rsid w:val="00953D8D"/>
    <w:rsid w:val="00953E4B"/>
    <w:rsid w:val="0095401B"/>
    <w:rsid w:val="00954022"/>
    <w:rsid w:val="00954066"/>
    <w:rsid w:val="0095409E"/>
    <w:rsid w:val="00954596"/>
    <w:rsid w:val="0095464A"/>
    <w:rsid w:val="0095466A"/>
    <w:rsid w:val="009546FB"/>
    <w:rsid w:val="009549F3"/>
    <w:rsid w:val="00954D87"/>
    <w:rsid w:val="00954E8D"/>
    <w:rsid w:val="00954EB8"/>
    <w:rsid w:val="009550C6"/>
    <w:rsid w:val="00955241"/>
    <w:rsid w:val="0095534A"/>
    <w:rsid w:val="0095546A"/>
    <w:rsid w:val="00955534"/>
    <w:rsid w:val="00955853"/>
    <w:rsid w:val="00955862"/>
    <w:rsid w:val="009558C4"/>
    <w:rsid w:val="009559B2"/>
    <w:rsid w:val="00955A98"/>
    <w:rsid w:val="00955BFE"/>
    <w:rsid w:val="00955CAF"/>
    <w:rsid w:val="00955DE9"/>
    <w:rsid w:val="00955F57"/>
    <w:rsid w:val="00956072"/>
    <w:rsid w:val="009560BE"/>
    <w:rsid w:val="00956199"/>
    <w:rsid w:val="0095629A"/>
    <w:rsid w:val="0095632F"/>
    <w:rsid w:val="009563B6"/>
    <w:rsid w:val="009563CC"/>
    <w:rsid w:val="0095645D"/>
    <w:rsid w:val="009564DC"/>
    <w:rsid w:val="0095654F"/>
    <w:rsid w:val="00956606"/>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DF5"/>
    <w:rsid w:val="00957F7C"/>
    <w:rsid w:val="00957FEE"/>
    <w:rsid w:val="0096001A"/>
    <w:rsid w:val="00960058"/>
    <w:rsid w:val="009600EE"/>
    <w:rsid w:val="0096018D"/>
    <w:rsid w:val="0096047F"/>
    <w:rsid w:val="00960596"/>
    <w:rsid w:val="00960998"/>
    <w:rsid w:val="009609FF"/>
    <w:rsid w:val="00960B39"/>
    <w:rsid w:val="00960B6E"/>
    <w:rsid w:val="00960C09"/>
    <w:rsid w:val="00960D28"/>
    <w:rsid w:val="00960EF4"/>
    <w:rsid w:val="00960FFF"/>
    <w:rsid w:val="00961198"/>
    <w:rsid w:val="0096127E"/>
    <w:rsid w:val="009612D1"/>
    <w:rsid w:val="009612DF"/>
    <w:rsid w:val="009615A3"/>
    <w:rsid w:val="0096167B"/>
    <w:rsid w:val="009616AE"/>
    <w:rsid w:val="0096175D"/>
    <w:rsid w:val="00961D1E"/>
    <w:rsid w:val="00961DD5"/>
    <w:rsid w:val="00962440"/>
    <w:rsid w:val="009625D2"/>
    <w:rsid w:val="0096273F"/>
    <w:rsid w:val="00962D96"/>
    <w:rsid w:val="009630B6"/>
    <w:rsid w:val="009630F1"/>
    <w:rsid w:val="0096314A"/>
    <w:rsid w:val="00963747"/>
    <w:rsid w:val="00963806"/>
    <w:rsid w:val="00963909"/>
    <w:rsid w:val="009639ED"/>
    <w:rsid w:val="00963A87"/>
    <w:rsid w:val="00963AE4"/>
    <w:rsid w:val="00963D5B"/>
    <w:rsid w:val="00963E41"/>
    <w:rsid w:val="00963EA6"/>
    <w:rsid w:val="00963EF1"/>
    <w:rsid w:val="00963FAD"/>
    <w:rsid w:val="00963FB3"/>
    <w:rsid w:val="00963FDB"/>
    <w:rsid w:val="009640C4"/>
    <w:rsid w:val="0096452F"/>
    <w:rsid w:val="00964629"/>
    <w:rsid w:val="00964661"/>
    <w:rsid w:val="0096466B"/>
    <w:rsid w:val="009646BA"/>
    <w:rsid w:val="00964881"/>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4DC"/>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49"/>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E91"/>
    <w:rsid w:val="00970FB5"/>
    <w:rsid w:val="0097103C"/>
    <w:rsid w:val="009710AF"/>
    <w:rsid w:val="00971131"/>
    <w:rsid w:val="00971159"/>
    <w:rsid w:val="009714A1"/>
    <w:rsid w:val="009714EC"/>
    <w:rsid w:val="0097158D"/>
    <w:rsid w:val="009715CC"/>
    <w:rsid w:val="009716E3"/>
    <w:rsid w:val="00971745"/>
    <w:rsid w:val="009717DB"/>
    <w:rsid w:val="009719DD"/>
    <w:rsid w:val="00971A70"/>
    <w:rsid w:val="00971CFD"/>
    <w:rsid w:val="00971E03"/>
    <w:rsid w:val="0097226E"/>
    <w:rsid w:val="009723CB"/>
    <w:rsid w:val="00972413"/>
    <w:rsid w:val="009724B4"/>
    <w:rsid w:val="009727D6"/>
    <w:rsid w:val="00972841"/>
    <w:rsid w:val="009728E9"/>
    <w:rsid w:val="0097294F"/>
    <w:rsid w:val="009729E5"/>
    <w:rsid w:val="00972A53"/>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A50"/>
    <w:rsid w:val="00974B58"/>
    <w:rsid w:val="00974C5E"/>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974"/>
    <w:rsid w:val="00982A4C"/>
    <w:rsid w:val="00982A88"/>
    <w:rsid w:val="00982C40"/>
    <w:rsid w:val="00982CFB"/>
    <w:rsid w:val="00982D16"/>
    <w:rsid w:val="00982E00"/>
    <w:rsid w:val="00983610"/>
    <w:rsid w:val="0098363F"/>
    <w:rsid w:val="009836E3"/>
    <w:rsid w:val="009837E2"/>
    <w:rsid w:val="0098382C"/>
    <w:rsid w:val="009839DD"/>
    <w:rsid w:val="00983C09"/>
    <w:rsid w:val="00983D18"/>
    <w:rsid w:val="009843A0"/>
    <w:rsid w:val="009846C7"/>
    <w:rsid w:val="009846F9"/>
    <w:rsid w:val="00984743"/>
    <w:rsid w:val="009847EC"/>
    <w:rsid w:val="0098499A"/>
    <w:rsid w:val="00984AAB"/>
    <w:rsid w:val="00984AE8"/>
    <w:rsid w:val="00984B55"/>
    <w:rsid w:val="00984E67"/>
    <w:rsid w:val="00984E84"/>
    <w:rsid w:val="00984F7F"/>
    <w:rsid w:val="00984FC4"/>
    <w:rsid w:val="00985238"/>
    <w:rsid w:val="009852EE"/>
    <w:rsid w:val="0098532E"/>
    <w:rsid w:val="009853A1"/>
    <w:rsid w:val="0098545E"/>
    <w:rsid w:val="00985749"/>
    <w:rsid w:val="0098578C"/>
    <w:rsid w:val="00985C97"/>
    <w:rsid w:val="00985D6B"/>
    <w:rsid w:val="00985E23"/>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13F"/>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BD2"/>
    <w:rsid w:val="00987C4F"/>
    <w:rsid w:val="00987DF2"/>
    <w:rsid w:val="00990398"/>
    <w:rsid w:val="0099041A"/>
    <w:rsid w:val="009904BA"/>
    <w:rsid w:val="009904FC"/>
    <w:rsid w:val="009906CF"/>
    <w:rsid w:val="00990BE3"/>
    <w:rsid w:val="00990BF1"/>
    <w:rsid w:val="00990C2C"/>
    <w:rsid w:val="00990E60"/>
    <w:rsid w:val="00990ED2"/>
    <w:rsid w:val="00990F82"/>
    <w:rsid w:val="009910BD"/>
    <w:rsid w:val="00991181"/>
    <w:rsid w:val="009911F4"/>
    <w:rsid w:val="0099125D"/>
    <w:rsid w:val="009913F1"/>
    <w:rsid w:val="0099151F"/>
    <w:rsid w:val="00991563"/>
    <w:rsid w:val="00991644"/>
    <w:rsid w:val="009916C2"/>
    <w:rsid w:val="009916E4"/>
    <w:rsid w:val="0099186D"/>
    <w:rsid w:val="0099188A"/>
    <w:rsid w:val="00991BB6"/>
    <w:rsid w:val="00991F78"/>
    <w:rsid w:val="00992005"/>
    <w:rsid w:val="00992193"/>
    <w:rsid w:val="009921D4"/>
    <w:rsid w:val="009922DA"/>
    <w:rsid w:val="0099232F"/>
    <w:rsid w:val="0099236E"/>
    <w:rsid w:val="0099243E"/>
    <w:rsid w:val="00992715"/>
    <w:rsid w:val="009928F8"/>
    <w:rsid w:val="009929A4"/>
    <w:rsid w:val="009929E1"/>
    <w:rsid w:val="00992C85"/>
    <w:rsid w:val="00992CE6"/>
    <w:rsid w:val="00992D52"/>
    <w:rsid w:val="00992EC5"/>
    <w:rsid w:val="009930B1"/>
    <w:rsid w:val="009933C2"/>
    <w:rsid w:val="00993406"/>
    <w:rsid w:val="009935B7"/>
    <w:rsid w:val="009936BA"/>
    <w:rsid w:val="00993745"/>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5CD"/>
    <w:rsid w:val="009956EF"/>
    <w:rsid w:val="00995732"/>
    <w:rsid w:val="00995773"/>
    <w:rsid w:val="0099582C"/>
    <w:rsid w:val="009959E5"/>
    <w:rsid w:val="00995E6A"/>
    <w:rsid w:val="00996343"/>
    <w:rsid w:val="009965E3"/>
    <w:rsid w:val="0099674C"/>
    <w:rsid w:val="0099689C"/>
    <w:rsid w:val="009968A7"/>
    <w:rsid w:val="009969DE"/>
    <w:rsid w:val="00996A1C"/>
    <w:rsid w:val="00996A21"/>
    <w:rsid w:val="00996A49"/>
    <w:rsid w:val="00996E31"/>
    <w:rsid w:val="00996F2E"/>
    <w:rsid w:val="00996FC2"/>
    <w:rsid w:val="009970EA"/>
    <w:rsid w:val="0099721D"/>
    <w:rsid w:val="0099737F"/>
    <w:rsid w:val="009975C8"/>
    <w:rsid w:val="00997786"/>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56"/>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25B"/>
    <w:rsid w:val="009A340D"/>
    <w:rsid w:val="009A3424"/>
    <w:rsid w:val="009A36E3"/>
    <w:rsid w:val="009A378C"/>
    <w:rsid w:val="009A39EA"/>
    <w:rsid w:val="009A39F6"/>
    <w:rsid w:val="009A3B4A"/>
    <w:rsid w:val="009A3CC4"/>
    <w:rsid w:val="009A3E0C"/>
    <w:rsid w:val="009A3EF7"/>
    <w:rsid w:val="009A40DC"/>
    <w:rsid w:val="009A4587"/>
    <w:rsid w:val="009A45BA"/>
    <w:rsid w:val="009A470C"/>
    <w:rsid w:val="009A4711"/>
    <w:rsid w:val="009A4756"/>
    <w:rsid w:val="009A4B26"/>
    <w:rsid w:val="009A4C7A"/>
    <w:rsid w:val="009A4E1C"/>
    <w:rsid w:val="009A4E2E"/>
    <w:rsid w:val="009A52B1"/>
    <w:rsid w:val="009A5311"/>
    <w:rsid w:val="009A53D4"/>
    <w:rsid w:val="009A5434"/>
    <w:rsid w:val="009A5481"/>
    <w:rsid w:val="009A5791"/>
    <w:rsid w:val="009A5836"/>
    <w:rsid w:val="009A5B87"/>
    <w:rsid w:val="009A5CA0"/>
    <w:rsid w:val="009A5D96"/>
    <w:rsid w:val="009A606B"/>
    <w:rsid w:val="009A6275"/>
    <w:rsid w:val="009A62B7"/>
    <w:rsid w:val="009A6422"/>
    <w:rsid w:val="009A646E"/>
    <w:rsid w:val="009A647F"/>
    <w:rsid w:val="009A652D"/>
    <w:rsid w:val="009A68C1"/>
    <w:rsid w:val="009A6AAD"/>
    <w:rsid w:val="009A6AE1"/>
    <w:rsid w:val="009A6BA8"/>
    <w:rsid w:val="009A6C59"/>
    <w:rsid w:val="009A6D0D"/>
    <w:rsid w:val="009A6EB0"/>
    <w:rsid w:val="009A6F9A"/>
    <w:rsid w:val="009A6FCA"/>
    <w:rsid w:val="009A6FFB"/>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73"/>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376"/>
    <w:rsid w:val="009B259E"/>
    <w:rsid w:val="009B2604"/>
    <w:rsid w:val="009B26B8"/>
    <w:rsid w:val="009B2705"/>
    <w:rsid w:val="009B2715"/>
    <w:rsid w:val="009B28D2"/>
    <w:rsid w:val="009B28F2"/>
    <w:rsid w:val="009B2976"/>
    <w:rsid w:val="009B2BDA"/>
    <w:rsid w:val="009B2BDD"/>
    <w:rsid w:val="009B2C9D"/>
    <w:rsid w:val="009B2E61"/>
    <w:rsid w:val="009B2FEE"/>
    <w:rsid w:val="009B30C3"/>
    <w:rsid w:val="009B3142"/>
    <w:rsid w:val="009B317B"/>
    <w:rsid w:val="009B3646"/>
    <w:rsid w:val="009B36FE"/>
    <w:rsid w:val="009B398F"/>
    <w:rsid w:val="009B3CB1"/>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C5"/>
    <w:rsid w:val="009B57DA"/>
    <w:rsid w:val="009B5887"/>
    <w:rsid w:val="009B5926"/>
    <w:rsid w:val="009B5981"/>
    <w:rsid w:val="009B5B0F"/>
    <w:rsid w:val="009B5BE9"/>
    <w:rsid w:val="009B5D1C"/>
    <w:rsid w:val="009B5E4C"/>
    <w:rsid w:val="009B5F07"/>
    <w:rsid w:val="009B5F9B"/>
    <w:rsid w:val="009B605E"/>
    <w:rsid w:val="009B60D4"/>
    <w:rsid w:val="009B6123"/>
    <w:rsid w:val="009B65D7"/>
    <w:rsid w:val="009B66D5"/>
    <w:rsid w:val="009B671B"/>
    <w:rsid w:val="009B6900"/>
    <w:rsid w:val="009B69D9"/>
    <w:rsid w:val="009B6ADF"/>
    <w:rsid w:val="009B6C0B"/>
    <w:rsid w:val="009B6D57"/>
    <w:rsid w:val="009B6E06"/>
    <w:rsid w:val="009B6E84"/>
    <w:rsid w:val="009B71A2"/>
    <w:rsid w:val="009B7208"/>
    <w:rsid w:val="009B733A"/>
    <w:rsid w:val="009B7344"/>
    <w:rsid w:val="009B73BE"/>
    <w:rsid w:val="009B743A"/>
    <w:rsid w:val="009B74C5"/>
    <w:rsid w:val="009B754E"/>
    <w:rsid w:val="009B779F"/>
    <w:rsid w:val="009B792F"/>
    <w:rsid w:val="009B7E08"/>
    <w:rsid w:val="009B7FFA"/>
    <w:rsid w:val="009C019B"/>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2BF"/>
    <w:rsid w:val="009C146E"/>
    <w:rsid w:val="009C1631"/>
    <w:rsid w:val="009C16E3"/>
    <w:rsid w:val="009C1883"/>
    <w:rsid w:val="009C1A8A"/>
    <w:rsid w:val="009C1BAF"/>
    <w:rsid w:val="009C1FB3"/>
    <w:rsid w:val="009C20B7"/>
    <w:rsid w:val="009C2113"/>
    <w:rsid w:val="009C2139"/>
    <w:rsid w:val="009C25EB"/>
    <w:rsid w:val="009C26C3"/>
    <w:rsid w:val="009C2855"/>
    <w:rsid w:val="009C287A"/>
    <w:rsid w:val="009C28D9"/>
    <w:rsid w:val="009C291F"/>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42C"/>
    <w:rsid w:val="009C45B1"/>
    <w:rsid w:val="009C4820"/>
    <w:rsid w:val="009C4A4F"/>
    <w:rsid w:val="009C4D11"/>
    <w:rsid w:val="009C4EFC"/>
    <w:rsid w:val="009C518D"/>
    <w:rsid w:val="009C532E"/>
    <w:rsid w:val="009C5345"/>
    <w:rsid w:val="009C539D"/>
    <w:rsid w:val="009C5503"/>
    <w:rsid w:val="009C5640"/>
    <w:rsid w:val="009C576D"/>
    <w:rsid w:val="009C5A33"/>
    <w:rsid w:val="009C5BBE"/>
    <w:rsid w:val="009C5C0E"/>
    <w:rsid w:val="009C5C48"/>
    <w:rsid w:val="009C5D86"/>
    <w:rsid w:val="009C5DB8"/>
    <w:rsid w:val="009C5EBA"/>
    <w:rsid w:val="009C5FF8"/>
    <w:rsid w:val="009C606F"/>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75B"/>
    <w:rsid w:val="009C7B63"/>
    <w:rsid w:val="009C7DF6"/>
    <w:rsid w:val="009C7F20"/>
    <w:rsid w:val="009D0002"/>
    <w:rsid w:val="009D01B6"/>
    <w:rsid w:val="009D02E4"/>
    <w:rsid w:val="009D0511"/>
    <w:rsid w:val="009D063F"/>
    <w:rsid w:val="009D0E2B"/>
    <w:rsid w:val="009D0EE9"/>
    <w:rsid w:val="009D0F7C"/>
    <w:rsid w:val="009D0FBD"/>
    <w:rsid w:val="009D0FDF"/>
    <w:rsid w:val="009D12A3"/>
    <w:rsid w:val="009D17B3"/>
    <w:rsid w:val="009D17BB"/>
    <w:rsid w:val="009D1D32"/>
    <w:rsid w:val="009D1DA7"/>
    <w:rsid w:val="009D1DF4"/>
    <w:rsid w:val="009D24E8"/>
    <w:rsid w:val="009D24EF"/>
    <w:rsid w:val="009D269C"/>
    <w:rsid w:val="009D26FA"/>
    <w:rsid w:val="009D2824"/>
    <w:rsid w:val="009D2C2D"/>
    <w:rsid w:val="009D2C3A"/>
    <w:rsid w:val="009D2CC0"/>
    <w:rsid w:val="009D2D26"/>
    <w:rsid w:val="009D2E96"/>
    <w:rsid w:val="009D30B4"/>
    <w:rsid w:val="009D3184"/>
    <w:rsid w:val="009D31C6"/>
    <w:rsid w:val="009D326F"/>
    <w:rsid w:val="009D331F"/>
    <w:rsid w:val="009D3448"/>
    <w:rsid w:val="009D3533"/>
    <w:rsid w:val="009D3536"/>
    <w:rsid w:val="009D35D4"/>
    <w:rsid w:val="009D35F3"/>
    <w:rsid w:val="009D3670"/>
    <w:rsid w:val="009D36B7"/>
    <w:rsid w:val="009D373A"/>
    <w:rsid w:val="009D3831"/>
    <w:rsid w:val="009D3ABF"/>
    <w:rsid w:val="009D3BCB"/>
    <w:rsid w:val="009D3C19"/>
    <w:rsid w:val="009D3CC2"/>
    <w:rsid w:val="009D3CFD"/>
    <w:rsid w:val="009D3D57"/>
    <w:rsid w:val="009D3DB9"/>
    <w:rsid w:val="009D3EAD"/>
    <w:rsid w:val="009D3FF6"/>
    <w:rsid w:val="009D4066"/>
    <w:rsid w:val="009D449D"/>
    <w:rsid w:val="009D4534"/>
    <w:rsid w:val="009D46A5"/>
    <w:rsid w:val="009D4A17"/>
    <w:rsid w:val="009D4AA2"/>
    <w:rsid w:val="009D5271"/>
    <w:rsid w:val="009D54A8"/>
    <w:rsid w:val="009D55AF"/>
    <w:rsid w:val="009D568A"/>
    <w:rsid w:val="009D58E5"/>
    <w:rsid w:val="009D597C"/>
    <w:rsid w:val="009D5981"/>
    <w:rsid w:val="009D5BBF"/>
    <w:rsid w:val="009D5C5B"/>
    <w:rsid w:val="009D5E43"/>
    <w:rsid w:val="009D5FEC"/>
    <w:rsid w:val="009D60AF"/>
    <w:rsid w:val="009D615F"/>
    <w:rsid w:val="009D6325"/>
    <w:rsid w:val="009D6469"/>
    <w:rsid w:val="009D64D6"/>
    <w:rsid w:val="009D650B"/>
    <w:rsid w:val="009D658A"/>
    <w:rsid w:val="009D65D8"/>
    <w:rsid w:val="009D689A"/>
    <w:rsid w:val="009D689D"/>
    <w:rsid w:val="009D69A0"/>
    <w:rsid w:val="009D6AA2"/>
    <w:rsid w:val="009D6CCD"/>
    <w:rsid w:val="009D6E93"/>
    <w:rsid w:val="009D710C"/>
    <w:rsid w:val="009D715E"/>
    <w:rsid w:val="009D7184"/>
    <w:rsid w:val="009D7401"/>
    <w:rsid w:val="009D757E"/>
    <w:rsid w:val="009D7796"/>
    <w:rsid w:val="009D77C9"/>
    <w:rsid w:val="009D7891"/>
    <w:rsid w:val="009D78FA"/>
    <w:rsid w:val="009D7C55"/>
    <w:rsid w:val="009D7D00"/>
    <w:rsid w:val="009D7D12"/>
    <w:rsid w:val="009D7E20"/>
    <w:rsid w:val="009D7E8C"/>
    <w:rsid w:val="009E00F0"/>
    <w:rsid w:val="009E012D"/>
    <w:rsid w:val="009E022C"/>
    <w:rsid w:val="009E03B0"/>
    <w:rsid w:val="009E04CE"/>
    <w:rsid w:val="009E082F"/>
    <w:rsid w:val="009E0985"/>
    <w:rsid w:val="009E0A68"/>
    <w:rsid w:val="009E0BA5"/>
    <w:rsid w:val="009E0BC7"/>
    <w:rsid w:val="009E0C05"/>
    <w:rsid w:val="009E0C80"/>
    <w:rsid w:val="009E1004"/>
    <w:rsid w:val="009E114C"/>
    <w:rsid w:val="009E1454"/>
    <w:rsid w:val="009E161C"/>
    <w:rsid w:val="009E17DF"/>
    <w:rsid w:val="009E1805"/>
    <w:rsid w:val="009E1A59"/>
    <w:rsid w:val="009E1A91"/>
    <w:rsid w:val="009E1B5B"/>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5AB"/>
    <w:rsid w:val="009E285E"/>
    <w:rsid w:val="009E2A17"/>
    <w:rsid w:val="009E2ADB"/>
    <w:rsid w:val="009E2B2A"/>
    <w:rsid w:val="009E2F53"/>
    <w:rsid w:val="009E3058"/>
    <w:rsid w:val="009E30FB"/>
    <w:rsid w:val="009E325C"/>
    <w:rsid w:val="009E32B7"/>
    <w:rsid w:val="009E3316"/>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45"/>
    <w:rsid w:val="009E4ED6"/>
    <w:rsid w:val="009E4F7A"/>
    <w:rsid w:val="009E51F2"/>
    <w:rsid w:val="009E52B4"/>
    <w:rsid w:val="009E53DC"/>
    <w:rsid w:val="009E549C"/>
    <w:rsid w:val="009E54C3"/>
    <w:rsid w:val="009E568E"/>
    <w:rsid w:val="009E5707"/>
    <w:rsid w:val="009E5A0A"/>
    <w:rsid w:val="009E5BF7"/>
    <w:rsid w:val="009E5C80"/>
    <w:rsid w:val="009E5F23"/>
    <w:rsid w:val="009E5F6D"/>
    <w:rsid w:val="009E6022"/>
    <w:rsid w:val="009E618A"/>
    <w:rsid w:val="009E61AF"/>
    <w:rsid w:val="009E629B"/>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9AB"/>
    <w:rsid w:val="009E7C7F"/>
    <w:rsid w:val="009E7CE2"/>
    <w:rsid w:val="009E7D14"/>
    <w:rsid w:val="009F026E"/>
    <w:rsid w:val="009F035E"/>
    <w:rsid w:val="009F036B"/>
    <w:rsid w:val="009F0514"/>
    <w:rsid w:val="009F062A"/>
    <w:rsid w:val="009F062D"/>
    <w:rsid w:val="009F0813"/>
    <w:rsid w:val="009F0A43"/>
    <w:rsid w:val="009F0B6B"/>
    <w:rsid w:val="009F0C7B"/>
    <w:rsid w:val="009F0D57"/>
    <w:rsid w:val="009F0E65"/>
    <w:rsid w:val="009F0F02"/>
    <w:rsid w:val="009F0FDB"/>
    <w:rsid w:val="009F162D"/>
    <w:rsid w:val="009F1AE8"/>
    <w:rsid w:val="009F1BFA"/>
    <w:rsid w:val="009F1FE6"/>
    <w:rsid w:val="009F202E"/>
    <w:rsid w:val="009F2253"/>
    <w:rsid w:val="009F25D2"/>
    <w:rsid w:val="009F2718"/>
    <w:rsid w:val="009F2748"/>
    <w:rsid w:val="009F2AB3"/>
    <w:rsid w:val="009F2AB9"/>
    <w:rsid w:val="009F2C75"/>
    <w:rsid w:val="009F2E11"/>
    <w:rsid w:val="009F2ECC"/>
    <w:rsid w:val="009F2F47"/>
    <w:rsid w:val="009F2F6B"/>
    <w:rsid w:val="009F300B"/>
    <w:rsid w:val="009F30D9"/>
    <w:rsid w:val="009F3207"/>
    <w:rsid w:val="009F327F"/>
    <w:rsid w:val="009F3299"/>
    <w:rsid w:val="009F3433"/>
    <w:rsid w:val="009F3453"/>
    <w:rsid w:val="009F348C"/>
    <w:rsid w:val="009F3503"/>
    <w:rsid w:val="009F35E6"/>
    <w:rsid w:val="009F369C"/>
    <w:rsid w:val="009F37F5"/>
    <w:rsid w:val="009F3CA4"/>
    <w:rsid w:val="009F3CD7"/>
    <w:rsid w:val="009F3CE7"/>
    <w:rsid w:val="009F3F0E"/>
    <w:rsid w:val="009F4017"/>
    <w:rsid w:val="009F401C"/>
    <w:rsid w:val="009F45AF"/>
    <w:rsid w:val="009F4621"/>
    <w:rsid w:val="009F487D"/>
    <w:rsid w:val="009F4888"/>
    <w:rsid w:val="009F496B"/>
    <w:rsid w:val="009F4A28"/>
    <w:rsid w:val="009F4ADC"/>
    <w:rsid w:val="009F4AFD"/>
    <w:rsid w:val="009F4B7D"/>
    <w:rsid w:val="009F4BD3"/>
    <w:rsid w:val="009F4C18"/>
    <w:rsid w:val="009F4C54"/>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4F7"/>
    <w:rsid w:val="009F6583"/>
    <w:rsid w:val="009F6610"/>
    <w:rsid w:val="009F6C30"/>
    <w:rsid w:val="009F6EC0"/>
    <w:rsid w:val="009F6F4C"/>
    <w:rsid w:val="009F708C"/>
    <w:rsid w:val="009F714B"/>
    <w:rsid w:val="009F7208"/>
    <w:rsid w:val="009F720D"/>
    <w:rsid w:val="009F7812"/>
    <w:rsid w:val="009F7889"/>
    <w:rsid w:val="009F7AB5"/>
    <w:rsid w:val="009F7E02"/>
    <w:rsid w:val="009F7E16"/>
    <w:rsid w:val="009F7EC3"/>
    <w:rsid w:val="009F7ED3"/>
    <w:rsid w:val="00A00132"/>
    <w:rsid w:val="00A001BF"/>
    <w:rsid w:val="00A0083B"/>
    <w:rsid w:val="00A00B12"/>
    <w:rsid w:val="00A00DCB"/>
    <w:rsid w:val="00A00FC3"/>
    <w:rsid w:val="00A0100B"/>
    <w:rsid w:val="00A011DD"/>
    <w:rsid w:val="00A01376"/>
    <w:rsid w:val="00A0139A"/>
    <w:rsid w:val="00A01508"/>
    <w:rsid w:val="00A01539"/>
    <w:rsid w:val="00A0156F"/>
    <w:rsid w:val="00A015B2"/>
    <w:rsid w:val="00A015BD"/>
    <w:rsid w:val="00A017AD"/>
    <w:rsid w:val="00A0185D"/>
    <w:rsid w:val="00A01EFC"/>
    <w:rsid w:val="00A01F25"/>
    <w:rsid w:val="00A0224E"/>
    <w:rsid w:val="00A022AF"/>
    <w:rsid w:val="00A022FE"/>
    <w:rsid w:val="00A0255F"/>
    <w:rsid w:val="00A02806"/>
    <w:rsid w:val="00A02897"/>
    <w:rsid w:val="00A0296F"/>
    <w:rsid w:val="00A02BB8"/>
    <w:rsid w:val="00A02F19"/>
    <w:rsid w:val="00A03158"/>
    <w:rsid w:val="00A03454"/>
    <w:rsid w:val="00A03478"/>
    <w:rsid w:val="00A037F0"/>
    <w:rsid w:val="00A039C2"/>
    <w:rsid w:val="00A03C3A"/>
    <w:rsid w:val="00A03D93"/>
    <w:rsid w:val="00A03ECA"/>
    <w:rsid w:val="00A03FA6"/>
    <w:rsid w:val="00A0417D"/>
    <w:rsid w:val="00A04227"/>
    <w:rsid w:val="00A04386"/>
    <w:rsid w:val="00A04417"/>
    <w:rsid w:val="00A0447D"/>
    <w:rsid w:val="00A0452F"/>
    <w:rsid w:val="00A04685"/>
    <w:rsid w:val="00A0482F"/>
    <w:rsid w:val="00A049FB"/>
    <w:rsid w:val="00A04CB9"/>
    <w:rsid w:val="00A04DA5"/>
    <w:rsid w:val="00A04DF8"/>
    <w:rsid w:val="00A04F28"/>
    <w:rsid w:val="00A050FC"/>
    <w:rsid w:val="00A051FD"/>
    <w:rsid w:val="00A0528F"/>
    <w:rsid w:val="00A05630"/>
    <w:rsid w:val="00A05AAF"/>
    <w:rsid w:val="00A05AC7"/>
    <w:rsid w:val="00A05CEF"/>
    <w:rsid w:val="00A05D2D"/>
    <w:rsid w:val="00A05F60"/>
    <w:rsid w:val="00A06520"/>
    <w:rsid w:val="00A0659A"/>
    <w:rsid w:val="00A06659"/>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2D7"/>
    <w:rsid w:val="00A07329"/>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B70"/>
    <w:rsid w:val="00A10E70"/>
    <w:rsid w:val="00A10F3F"/>
    <w:rsid w:val="00A110F3"/>
    <w:rsid w:val="00A11334"/>
    <w:rsid w:val="00A113D5"/>
    <w:rsid w:val="00A1140A"/>
    <w:rsid w:val="00A11807"/>
    <w:rsid w:val="00A118A5"/>
    <w:rsid w:val="00A11962"/>
    <w:rsid w:val="00A11CAD"/>
    <w:rsid w:val="00A11DE6"/>
    <w:rsid w:val="00A11F98"/>
    <w:rsid w:val="00A12043"/>
    <w:rsid w:val="00A1255C"/>
    <w:rsid w:val="00A12737"/>
    <w:rsid w:val="00A12790"/>
    <w:rsid w:val="00A12795"/>
    <w:rsid w:val="00A1284D"/>
    <w:rsid w:val="00A12962"/>
    <w:rsid w:val="00A129C1"/>
    <w:rsid w:val="00A12A61"/>
    <w:rsid w:val="00A12A76"/>
    <w:rsid w:val="00A12DFF"/>
    <w:rsid w:val="00A12E8A"/>
    <w:rsid w:val="00A1316C"/>
    <w:rsid w:val="00A131AC"/>
    <w:rsid w:val="00A13232"/>
    <w:rsid w:val="00A13564"/>
    <w:rsid w:val="00A136A7"/>
    <w:rsid w:val="00A137E5"/>
    <w:rsid w:val="00A13966"/>
    <w:rsid w:val="00A13B02"/>
    <w:rsid w:val="00A13BA7"/>
    <w:rsid w:val="00A13CAB"/>
    <w:rsid w:val="00A13D89"/>
    <w:rsid w:val="00A13DE0"/>
    <w:rsid w:val="00A13F1F"/>
    <w:rsid w:val="00A13F78"/>
    <w:rsid w:val="00A14025"/>
    <w:rsid w:val="00A140B2"/>
    <w:rsid w:val="00A1420E"/>
    <w:rsid w:val="00A14257"/>
    <w:rsid w:val="00A14285"/>
    <w:rsid w:val="00A14434"/>
    <w:rsid w:val="00A146A1"/>
    <w:rsid w:val="00A1481C"/>
    <w:rsid w:val="00A14932"/>
    <w:rsid w:val="00A14A6B"/>
    <w:rsid w:val="00A14B11"/>
    <w:rsid w:val="00A14C1F"/>
    <w:rsid w:val="00A14C6A"/>
    <w:rsid w:val="00A14CC9"/>
    <w:rsid w:val="00A14DD9"/>
    <w:rsid w:val="00A15078"/>
    <w:rsid w:val="00A15108"/>
    <w:rsid w:val="00A1510F"/>
    <w:rsid w:val="00A1532B"/>
    <w:rsid w:val="00A153AF"/>
    <w:rsid w:val="00A1540D"/>
    <w:rsid w:val="00A15522"/>
    <w:rsid w:val="00A158A9"/>
    <w:rsid w:val="00A158D7"/>
    <w:rsid w:val="00A15901"/>
    <w:rsid w:val="00A1591D"/>
    <w:rsid w:val="00A15926"/>
    <w:rsid w:val="00A1597F"/>
    <w:rsid w:val="00A15A51"/>
    <w:rsid w:val="00A15BC3"/>
    <w:rsid w:val="00A15BD8"/>
    <w:rsid w:val="00A15D2F"/>
    <w:rsid w:val="00A15D4B"/>
    <w:rsid w:val="00A15E1D"/>
    <w:rsid w:val="00A15E46"/>
    <w:rsid w:val="00A15F0D"/>
    <w:rsid w:val="00A15FEC"/>
    <w:rsid w:val="00A15FF2"/>
    <w:rsid w:val="00A1632E"/>
    <w:rsid w:val="00A16537"/>
    <w:rsid w:val="00A166FB"/>
    <w:rsid w:val="00A16871"/>
    <w:rsid w:val="00A1692F"/>
    <w:rsid w:val="00A16AB4"/>
    <w:rsid w:val="00A16B8D"/>
    <w:rsid w:val="00A16D56"/>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05"/>
    <w:rsid w:val="00A210B8"/>
    <w:rsid w:val="00A212C0"/>
    <w:rsid w:val="00A213AF"/>
    <w:rsid w:val="00A213D1"/>
    <w:rsid w:val="00A214FF"/>
    <w:rsid w:val="00A21750"/>
    <w:rsid w:val="00A2183B"/>
    <w:rsid w:val="00A218A4"/>
    <w:rsid w:val="00A219A8"/>
    <w:rsid w:val="00A21C8F"/>
    <w:rsid w:val="00A21DAE"/>
    <w:rsid w:val="00A21E80"/>
    <w:rsid w:val="00A21ED3"/>
    <w:rsid w:val="00A21FE8"/>
    <w:rsid w:val="00A2207D"/>
    <w:rsid w:val="00A2212D"/>
    <w:rsid w:val="00A22225"/>
    <w:rsid w:val="00A2280F"/>
    <w:rsid w:val="00A22B4F"/>
    <w:rsid w:val="00A22C53"/>
    <w:rsid w:val="00A22D6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02"/>
    <w:rsid w:val="00A23CE7"/>
    <w:rsid w:val="00A23D9B"/>
    <w:rsid w:val="00A23DCB"/>
    <w:rsid w:val="00A23DFD"/>
    <w:rsid w:val="00A23E7C"/>
    <w:rsid w:val="00A23F35"/>
    <w:rsid w:val="00A23F51"/>
    <w:rsid w:val="00A23F8F"/>
    <w:rsid w:val="00A24085"/>
    <w:rsid w:val="00A24141"/>
    <w:rsid w:val="00A241E4"/>
    <w:rsid w:val="00A24216"/>
    <w:rsid w:val="00A24328"/>
    <w:rsid w:val="00A24404"/>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679"/>
    <w:rsid w:val="00A2571C"/>
    <w:rsid w:val="00A25735"/>
    <w:rsid w:val="00A25A29"/>
    <w:rsid w:val="00A25C43"/>
    <w:rsid w:val="00A25D3D"/>
    <w:rsid w:val="00A25D5B"/>
    <w:rsid w:val="00A25DCF"/>
    <w:rsid w:val="00A260CD"/>
    <w:rsid w:val="00A264B6"/>
    <w:rsid w:val="00A2664D"/>
    <w:rsid w:val="00A266B2"/>
    <w:rsid w:val="00A266DE"/>
    <w:rsid w:val="00A268D0"/>
    <w:rsid w:val="00A268D9"/>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44A"/>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385"/>
    <w:rsid w:val="00A324F4"/>
    <w:rsid w:val="00A324F7"/>
    <w:rsid w:val="00A3250C"/>
    <w:rsid w:val="00A32510"/>
    <w:rsid w:val="00A32548"/>
    <w:rsid w:val="00A325EB"/>
    <w:rsid w:val="00A3265E"/>
    <w:rsid w:val="00A32773"/>
    <w:rsid w:val="00A32864"/>
    <w:rsid w:val="00A3298D"/>
    <w:rsid w:val="00A329D2"/>
    <w:rsid w:val="00A32A5C"/>
    <w:rsid w:val="00A32ABA"/>
    <w:rsid w:val="00A32CF7"/>
    <w:rsid w:val="00A32E3B"/>
    <w:rsid w:val="00A32F18"/>
    <w:rsid w:val="00A32F1B"/>
    <w:rsid w:val="00A330B4"/>
    <w:rsid w:val="00A33151"/>
    <w:rsid w:val="00A331E5"/>
    <w:rsid w:val="00A331FF"/>
    <w:rsid w:val="00A33415"/>
    <w:rsid w:val="00A33440"/>
    <w:rsid w:val="00A33531"/>
    <w:rsid w:val="00A33599"/>
    <w:rsid w:val="00A3382D"/>
    <w:rsid w:val="00A33895"/>
    <w:rsid w:val="00A33939"/>
    <w:rsid w:val="00A33A7C"/>
    <w:rsid w:val="00A33B85"/>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CEA"/>
    <w:rsid w:val="00A35DDA"/>
    <w:rsid w:val="00A35EB7"/>
    <w:rsid w:val="00A360A8"/>
    <w:rsid w:val="00A361A5"/>
    <w:rsid w:val="00A36362"/>
    <w:rsid w:val="00A363ED"/>
    <w:rsid w:val="00A364C1"/>
    <w:rsid w:val="00A367A6"/>
    <w:rsid w:val="00A367A8"/>
    <w:rsid w:val="00A3698F"/>
    <w:rsid w:val="00A36A19"/>
    <w:rsid w:val="00A36EF2"/>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EA4"/>
    <w:rsid w:val="00A41FC3"/>
    <w:rsid w:val="00A42219"/>
    <w:rsid w:val="00A42292"/>
    <w:rsid w:val="00A42381"/>
    <w:rsid w:val="00A424C8"/>
    <w:rsid w:val="00A426B0"/>
    <w:rsid w:val="00A426F1"/>
    <w:rsid w:val="00A4281C"/>
    <w:rsid w:val="00A42920"/>
    <w:rsid w:val="00A42A14"/>
    <w:rsid w:val="00A42CD4"/>
    <w:rsid w:val="00A42DB8"/>
    <w:rsid w:val="00A42DD7"/>
    <w:rsid w:val="00A42DF6"/>
    <w:rsid w:val="00A42E1A"/>
    <w:rsid w:val="00A42FFF"/>
    <w:rsid w:val="00A4339F"/>
    <w:rsid w:val="00A433E0"/>
    <w:rsid w:val="00A43825"/>
    <w:rsid w:val="00A43840"/>
    <w:rsid w:val="00A43882"/>
    <w:rsid w:val="00A43AC2"/>
    <w:rsid w:val="00A43C0F"/>
    <w:rsid w:val="00A43D0D"/>
    <w:rsid w:val="00A43E6C"/>
    <w:rsid w:val="00A43F47"/>
    <w:rsid w:val="00A43F7F"/>
    <w:rsid w:val="00A43FAF"/>
    <w:rsid w:val="00A442A3"/>
    <w:rsid w:val="00A443CE"/>
    <w:rsid w:val="00A445C5"/>
    <w:rsid w:val="00A445E1"/>
    <w:rsid w:val="00A44D39"/>
    <w:rsid w:val="00A44D75"/>
    <w:rsid w:val="00A44E39"/>
    <w:rsid w:val="00A44E50"/>
    <w:rsid w:val="00A44E87"/>
    <w:rsid w:val="00A4500B"/>
    <w:rsid w:val="00A45068"/>
    <w:rsid w:val="00A45370"/>
    <w:rsid w:val="00A454F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8AD"/>
    <w:rsid w:val="00A46E5A"/>
    <w:rsid w:val="00A46F56"/>
    <w:rsid w:val="00A46FFD"/>
    <w:rsid w:val="00A4717F"/>
    <w:rsid w:val="00A473BC"/>
    <w:rsid w:val="00A474F6"/>
    <w:rsid w:val="00A4754F"/>
    <w:rsid w:val="00A475D6"/>
    <w:rsid w:val="00A47AC5"/>
    <w:rsid w:val="00A47C44"/>
    <w:rsid w:val="00A47E36"/>
    <w:rsid w:val="00A47F0C"/>
    <w:rsid w:val="00A47FE6"/>
    <w:rsid w:val="00A5007F"/>
    <w:rsid w:val="00A50214"/>
    <w:rsid w:val="00A50422"/>
    <w:rsid w:val="00A50594"/>
    <w:rsid w:val="00A505D3"/>
    <w:rsid w:val="00A506E9"/>
    <w:rsid w:val="00A5074F"/>
    <w:rsid w:val="00A50811"/>
    <w:rsid w:val="00A50B2E"/>
    <w:rsid w:val="00A50C61"/>
    <w:rsid w:val="00A510A8"/>
    <w:rsid w:val="00A51227"/>
    <w:rsid w:val="00A51307"/>
    <w:rsid w:val="00A51535"/>
    <w:rsid w:val="00A515BB"/>
    <w:rsid w:val="00A51736"/>
    <w:rsid w:val="00A518F7"/>
    <w:rsid w:val="00A51933"/>
    <w:rsid w:val="00A51998"/>
    <w:rsid w:val="00A52143"/>
    <w:rsid w:val="00A522E8"/>
    <w:rsid w:val="00A52324"/>
    <w:rsid w:val="00A523A2"/>
    <w:rsid w:val="00A523E4"/>
    <w:rsid w:val="00A52419"/>
    <w:rsid w:val="00A5245D"/>
    <w:rsid w:val="00A525DC"/>
    <w:rsid w:val="00A52678"/>
    <w:rsid w:val="00A5283D"/>
    <w:rsid w:val="00A5292E"/>
    <w:rsid w:val="00A52AA5"/>
    <w:rsid w:val="00A52B01"/>
    <w:rsid w:val="00A52C48"/>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82"/>
    <w:rsid w:val="00A54EEB"/>
    <w:rsid w:val="00A54EFA"/>
    <w:rsid w:val="00A551EF"/>
    <w:rsid w:val="00A55200"/>
    <w:rsid w:val="00A55288"/>
    <w:rsid w:val="00A5528E"/>
    <w:rsid w:val="00A5533B"/>
    <w:rsid w:val="00A5547A"/>
    <w:rsid w:val="00A554F1"/>
    <w:rsid w:val="00A55600"/>
    <w:rsid w:val="00A5569B"/>
    <w:rsid w:val="00A5595E"/>
    <w:rsid w:val="00A559F0"/>
    <w:rsid w:val="00A55A1C"/>
    <w:rsid w:val="00A55BA8"/>
    <w:rsid w:val="00A55BC7"/>
    <w:rsid w:val="00A55C6F"/>
    <w:rsid w:val="00A55DD8"/>
    <w:rsid w:val="00A55EE3"/>
    <w:rsid w:val="00A55FF1"/>
    <w:rsid w:val="00A56113"/>
    <w:rsid w:val="00A56307"/>
    <w:rsid w:val="00A56436"/>
    <w:rsid w:val="00A5659F"/>
    <w:rsid w:val="00A567F1"/>
    <w:rsid w:val="00A56828"/>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86"/>
    <w:rsid w:val="00A60AF8"/>
    <w:rsid w:val="00A60BA3"/>
    <w:rsid w:val="00A60C27"/>
    <w:rsid w:val="00A60CF5"/>
    <w:rsid w:val="00A60D60"/>
    <w:rsid w:val="00A60DFC"/>
    <w:rsid w:val="00A60E39"/>
    <w:rsid w:val="00A60FFE"/>
    <w:rsid w:val="00A611D2"/>
    <w:rsid w:val="00A6125A"/>
    <w:rsid w:val="00A6153B"/>
    <w:rsid w:val="00A6154E"/>
    <w:rsid w:val="00A616BA"/>
    <w:rsid w:val="00A61720"/>
    <w:rsid w:val="00A617C0"/>
    <w:rsid w:val="00A61817"/>
    <w:rsid w:val="00A61B4A"/>
    <w:rsid w:val="00A61EED"/>
    <w:rsid w:val="00A62023"/>
    <w:rsid w:val="00A622BD"/>
    <w:rsid w:val="00A6232D"/>
    <w:rsid w:val="00A623DF"/>
    <w:rsid w:val="00A6248B"/>
    <w:rsid w:val="00A624E1"/>
    <w:rsid w:val="00A62513"/>
    <w:rsid w:val="00A62520"/>
    <w:rsid w:val="00A62551"/>
    <w:rsid w:val="00A625F5"/>
    <w:rsid w:val="00A62610"/>
    <w:rsid w:val="00A62667"/>
    <w:rsid w:val="00A6283C"/>
    <w:rsid w:val="00A628D5"/>
    <w:rsid w:val="00A62B25"/>
    <w:rsid w:val="00A62B3A"/>
    <w:rsid w:val="00A62BD2"/>
    <w:rsid w:val="00A62C24"/>
    <w:rsid w:val="00A62C69"/>
    <w:rsid w:val="00A62D40"/>
    <w:rsid w:val="00A62FE8"/>
    <w:rsid w:val="00A63175"/>
    <w:rsid w:val="00A6326F"/>
    <w:rsid w:val="00A63497"/>
    <w:rsid w:val="00A636CC"/>
    <w:rsid w:val="00A63744"/>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1D"/>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BA6"/>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DA3"/>
    <w:rsid w:val="00A72F7C"/>
    <w:rsid w:val="00A73184"/>
    <w:rsid w:val="00A731FA"/>
    <w:rsid w:val="00A732BB"/>
    <w:rsid w:val="00A733FF"/>
    <w:rsid w:val="00A73688"/>
    <w:rsid w:val="00A736AF"/>
    <w:rsid w:val="00A7371D"/>
    <w:rsid w:val="00A7399F"/>
    <w:rsid w:val="00A739A3"/>
    <w:rsid w:val="00A739C2"/>
    <w:rsid w:val="00A73FD1"/>
    <w:rsid w:val="00A74026"/>
    <w:rsid w:val="00A742C9"/>
    <w:rsid w:val="00A74417"/>
    <w:rsid w:val="00A74791"/>
    <w:rsid w:val="00A74816"/>
    <w:rsid w:val="00A74A43"/>
    <w:rsid w:val="00A74B2E"/>
    <w:rsid w:val="00A74D4D"/>
    <w:rsid w:val="00A74DCC"/>
    <w:rsid w:val="00A74E0A"/>
    <w:rsid w:val="00A74E10"/>
    <w:rsid w:val="00A74EF1"/>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7C3"/>
    <w:rsid w:val="00A77832"/>
    <w:rsid w:val="00A77839"/>
    <w:rsid w:val="00A7798B"/>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7E"/>
    <w:rsid w:val="00A813F6"/>
    <w:rsid w:val="00A8141A"/>
    <w:rsid w:val="00A816A7"/>
    <w:rsid w:val="00A816E0"/>
    <w:rsid w:val="00A8186F"/>
    <w:rsid w:val="00A819D2"/>
    <w:rsid w:val="00A81AE5"/>
    <w:rsid w:val="00A81CCB"/>
    <w:rsid w:val="00A81D35"/>
    <w:rsid w:val="00A82174"/>
    <w:rsid w:val="00A821C0"/>
    <w:rsid w:val="00A827BD"/>
    <w:rsid w:val="00A82A42"/>
    <w:rsid w:val="00A82D78"/>
    <w:rsid w:val="00A82FFE"/>
    <w:rsid w:val="00A8304A"/>
    <w:rsid w:val="00A830F6"/>
    <w:rsid w:val="00A832F2"/>
    <w:rsid w:val="00A83339"/>
    <w:rsid w:val="00A833EF"/>
    <w:rsid w:val="00A834A2"/>
    <w:rsid w:val="00A836C8"/>
    <w:rsid w:val="00A83828"/>
    <w:rsid w:val="00A839C8"/>
    <w:rsid w:val="00A83D0E"/>
    <w:rsid w:val="00A83D29"/>
    <w:rsid w:val="00A83F6A"/>
    <w:rsid w:val="00A8418C"/>
    <w:rsid w:val="00A8424C"/>
    <w:rsid w:val="00A84291"/>
    <w:rsid w:val="00A842A3"/>
    <w:rsid w:val="00A84355"/>
    <w:rsid w:val="00A8437F"/>
    <w:rsid w:val="00A845D5"/>
    <w:rsid w:val="00A8467D"/>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4E"/>
    <w:rsid w:val="00A8656D"/>
    <w:rsid w:val="00A8657A"/>
    <w:rsid w:val="00A86751"/>
    <w:rsid w:val="00A86899"/>
    <w:rsid w:val="00A86C70"/>
    <w:rsid w:val="00A86D4B"/>
    <w:rsid w:val="00A86D9A"/>
    <w:rsid w:val="00A86DF4"/>
    <w:rsid w:val="00A86E25"/>
    <w:rsid w:val="00A86E9E"/>
    <w:rsid w:val="00A86FA6"/>
    <w:rsid w:val="00A86FF5"/>
    <w:rsid w:val="00A87031"/>
    <w:rsid w:val="00A871F3"/>
    <w:rsid w:val="00A87256"/>
    <w:rsid w:val="00A872EE"/>
    <w:rsid w:val="00A87334"/>
    <w:rsid w:val="00A8735D"/>
    <w:rsid w:val="00A873DA"/>
    <w:rsid w:val="00A87401"/>
    <w:rsid w:val="00A874A6"/>
    <w:rsid w:val="00A87589"/>
    <w:rsid w:val="00A875CB"/>
    <w:rsid w:val="00A87724"/>
    <w:rsid w:val="00A87747"/>
    <w:rsid w:val="00A8778F"/>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7E8"/>
    <w:rsid w:val="00A91B4C"/>
    <w:rsid w:val="00A91C57"/>
    <w:rsid w:val="00A91F0D"/>
    <w:rsid w:val="00A91FBD"/>
    <w:rsid w:val="00A922C5"/>
    <w:rsid w:val="00A92450"/>
    <w:rsid w:val="00A92464"/>
    <w:rsid w:val="00A924A8"/>
    <w:rsid w:val="00A924EC"/>
    <w:rsid w:val="00A92543"/>
    <w:rsid w:val="00A925AD"/>
    <w:rsid w:val="00A9273F"/>
    <w:rsid w:val="00A9276C"/>
    <w:rsid w:val="00A927A0"/>
    <w:rsid w:val="00A92970"/>
    <w:rsid w:val="00A92B28"/>
    <w:rsid w:val="00A92B68"/>
    <w:rsid w:val="00A92BE7"/>
    <w:rsid w:val="00A92C9A"/>
    <w:rsid w:val="00A930B3"/>
    <w:rsid w:val="00A93263"/>
    <w:rsid w:val="00A93319"/>
    <w:rsid w:val="00A9331E"/>
    <w:rsid w:val="00A93344"/>
    <w:rsid w:val="00A933A4"/>
    <w:rsid w:val="00A935D3"/>
    <w:rsid w:val="00A93740"/>
    <w:rsid w:val="00A9387A"/>
    <w:rsid w:val="00A938E3"/>
    <w:rsid w:val="00A93A2D"/>
    <w:rsid w:val="00A93B51"/>
    <w:rsid w:val="00A93CBD"/>
    <w:rsid w:val="00A93DD9"/>
    <w:rsid w:val="00A93E95"/>
    <w:rsid w:val="00A93EB1"/>
    <w:rsid w:val="00A93EC2"/>
    <w:rsid w:val="00A941B7"/>
    <w:rsid w:val="00A941D8"/>
    <w:rsid w:val="00A943EC"/>
    <w:rsid w:val="00A94411"/>
    <w:rsid w:val="00A94A9B"/>
    <w:rsid w:val="00A94C18"/>
    <w:rsid w:val="00A94CD2"/>
    <w:rsid w:val="00A951AA"/>
    <w:rsid w:val="00A951DE"/>
    <w:rsid w:val="00A952EA"/>
    <w:rsid w:val="00A9537C"/>
    <w:rsid w:val="00A95619"/>
    <w:rsid w:val="00A95934"/>
    <w:rsid w:val="00A95B92"/>
    <w:rsid w:val="00A95C67"/>
    <w:rsid w:val="00A95E72"/>
    <w:rsid w:val="00A95EF8"/>
    <w:rsid w:val="00A96026"/>
    <w:rsid w:val="00A963A6"/>
    <w:rsid w:val="00A963D1"/>
    <w:rsid w:val="00A9649F"/>
    <w:rsid w:val="00A964C6"/>
    <w:rsid w:val="00A964D8"/>
    <w:rsid w:val="00A96597"/>
    <w:rsid w:val="00A96612"/>
    <w:rsid w:val="00A966D2"/>
    <w:rsid w:val="00A96776"/>
    <w:rsid w:val="00A96786"/>
    <w:rsid w:val="00A969EF"/>
    <w:rsid w:val="00A96B8B"/>
    <w:rsid w:val="00A96BA9"/>
    <w:rsid w:val="00A96BAA"/>
    <w:rsid w:val="00A96C3D"/>
    <w:rsid w:val="00A96CF6"/>
    <w:rsid w:val="00A96E4E"/>
    <w:rsid w:val="00A9701B"/>
    <w:rsid w:val="00A9704F"/>
    <w:rsid w:val="00A971BF"/>
    <w:rsid w:val="00A971C5"/>
    <w:rsid w:val="00A97410"/>
    <w:rsid w:val="00A974A1"/>
    <w:rsid w:val="00A974FB"/>
    <w:rsid w:val="00A97669"/>
    <w:rsid w:val="00A97778"/>
    <w:rsid w:val="00A978EA"/>
    <w:rsid w:val="00A979CE"/>
    <w:rsid w:val="00A97A01"/>
    <w:rsid w:val="00A97A58"/>
    <w:rsid w:val="00A97DD2"/>
    <w:rsid w:val="00A97FB7"/>
    <w:rsid w:val="00AA01BB"/>
    <w:rsid w:val="00AA04A2"/>
    <w:rsid w:val="00AA0545"/>
    <w:rsid w:val="00AA0B3B"/>
    <w:rsid w:val="00AA0BF1"/>
    <w:rsid w:val="00AA0CD1"/>
    <w:rsid w:val="00AA0CD7"/>
    <w:rsid w:val="00AA0CED"/>
    <w:rsid w:val="00AA0E52"/>
    <w:rsid w:val="00AA1098"/>
    <w:rsid w:val="00AA1291"/>
    <w:rsid w:val="00AA14E3"/>
    <w:rsid w:val="00AA1763"/>
    <w:rsid w:val="00AA182E"/>
    <w:rsid w:val="00AA19BE"/>
    <w:rsid w:val="00AA1A81"/>
    <w:rsid w:val="00AA1EAC"/>
    <w:rsid w:val="00AA251B"/>
    <w:rsid w:val="00AA263F"/>
    <w:rsid w:val="00AA2D54"/>
    <w:rsid w:val="00AA2FAE"/>
    <w:rsid w:val="00AA3001"/>
    <w:rsid w:val="00AA308B"/>
    <w:rsid w:val="00AA3095"/>
    <w:rsid w:val="00AA321E"/>
    <w:rsid w:val="00AA3771"/>
    <w:rsid w:val="00AA3961"/>
    <w:rsid w:val="00AA3D1D"/>
    <w:rsid w:val="00AA3E5E"/>
    <w:rsid w:val="00AA3E7F"/>
    <w:rsid w:val="00AA3E8C"/>
    <w:rsid w:val="00AA3EFA"/>
    <w:rsid w:val="00AA402E"/>
    <w:rsid w:val="00AA406F"/>
    <w:rsid w:val="00AA4132"/>
    <w:rsid w:val="00AA41C1"/>
    <w:rsid w:val="00AA436F"/>
    <w:rsid w:val="00AA43FD"/>
    <w:rsid w:val="00AA44CA"/>
    <w:rsid w:val="00AA44EB"/>
    <w:rsid w:val="00AA459B"/>
    <w:rsid w:val="00AA4794"/>
    <w:rsid w:val="00AA4942"/>
    <w:rsid w:val="00AA49B0"/>
    <w:rsid w:val="00AA4AF7"/>
    <w:rsid w:val="00AA4E7E"/>
    <w:rsid w:val="00AA4F08"/>
    <w:rsid w:val="00AA5030"/>
    <w:rsid w:val="00AA5306"/>
    <w:rsid w:val="00AA5327"/>
    <w:rsid w:val="00AA5520"/>
    <w:rsid w:val="00AA5524"/>
    <w:rsid w:val="00AA5678"/>
    <w:rsid w:val="00AA568C"/>
    <w:rsid w:val="00AA5742"/>
    <w:rsid w:val="00AA5912"/>
    <w:rsid w:val="00AA5AE7"/>
    <w:rsid w:val="00AA5CCB"/>
    <w:rsid w:val="00AA5DAC"/>
    <w:rsid w:val="00AA6010"/>
    <w:rsid w:val="00AA6611"/>
    <w:rsid w:val="00AA68F2"/>
    <w:rsid w:val="00AA691C"/>
    <w:rsid w:val="00AA6956"/>
    <w:rsid w:val="00AA6AD1"/>
    <w:rsid w:val="00AA6ADB"/>
    <w:rsid w:val="00AA6B61"/>
    <w:rsid w:val="00AA6BDE"/>
    <w:rsid w:val="00AA6C99"/>
    <w:rsid w:val="00AA6DBB"/>
    <w:rsid w:val="00AA7084"/>
    <w:rsid w:val="00AA71A2"/>
    <w:rsid w:val="00AA732C"/>
    <w:rsid w:val="00AA74A6"/>
    <w:rsid w:val="00AA74AD"/>
    <w:rsid w:val="00AA7A17"/>
    <w:rsid w:val="00AA7ADB"/>
    <w:rsid w:val="00AA7B35"/>
    <w:rsid w:val="00AA7B75"/>
    <w:rsid w:val="00AA7C6A"/>
    <w:rsid w:val="00AA7C73"/>
    <w:rsid w:val="00AA7E20"/>
    <w:rsid w:val="00AA7ECC"/>
    <w:rsid w:val="00AB0119"/>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4B"/>
    <w:rsid w:val="00AB0F54"/>
    <w:rsid w:val="00AB1044"/>
    <w:rsid w:val="00AB11B0"/>
    <w:rsid w:val="00AB11BA"/>
    <w:rsid w:val="00AB137A"/>
    <w:rsid w:val="00AB13F9"/>
    <w:rsid w:val="00AB18E6"/>
    <w:rsid w:val="00AB191B"/>
    <w:rsid w:val="00AB19F8"/>
    <w:rsid w:val="00AB1A0B"/>
    <w:rsid w:val="00AB1A4A"/>
    <w:rsid w:val="00AB1B00"/>
    <w:rsid w:val="00AB1CF7"/>
    <w:rsid w:val="00AB1E24"/>
    <w:rsid w:val="00AB2336"/>
    <w:rsid w:val="00AB2362"/>
    <w:rsid w:val="00AB24ED"/>
    <w:rsid w:val="00AB2721"/>
    <w:rsid w:val="00AB3026"/>
    <w:rsid w:val="00AB31A8"/>
    <w:rsid w:val="00AB3202"/>
    <w:rsid w:val="00AB32B3"/>
    <w:rsid w:val="00AB342D"/>
    <w:rsid w:val="00AB36C1"/>
    <w:rsid w:val="00AB38F8"/>
    <w:rsid w:val="00AB39E5"/>
    <w:rsid w:val="00AB3C53"/>
    <w:rsid w:val="00AB3EF6"/>
    <w:rsid w:val="00AB3EFE"/>
    <w:rsid w:val="00AB3FBD"/>
    <w:rsid w:val="00AB4081"/>
    <w:rsid w:val="00AB421E"/>
    <w:rsid w:val="00AB42D5"/>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13"/>
    <w:rsid w:val="00AB6D4D"/>
    <w:rsid w:val="00AB6D93"/>
    <w:rsid w:val="00AB6E9C"/>
    <w:rsid w:val="00AB6EE5"/>
    <w:rsid w:val="00AB6F98"/>
    <w:rsid w:val="00AB7401"/>
    <w:rsid w:val="00AB7454"/>
    <w:rsid w:val="00AB74EB"/>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0BA"/>
    <w:rsid w:val="00AC140A"/>
    <w:rsid w:val="00AC14D6"/>
    <w:rsid w:val="00AC1593"/>
    <w:rsid w:val="00AC196B"/>
    <w:rsid w:val="00AC1983"/>
    <w:rsid w:val="00AC1D43"/>
    <w:rsid w:val="00AC1FD2"/>
    <w:rsid w:val="00AC2139"/>
    <w:rsid w:val="00AC21EA"/>
    <w:rsid w:val="00AC2249"/>
    <w:rsid w:val="00AC2485"/>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BAE"/>
    <w:rsid w:val="00AC3C3A"/>
    <w:rsid w:val="00AC3D0F"/>
    <w:rsid w:val="00AC3F49"/>
    <w:rsid w:val="00AC419C"/>
    <w:rsid w:val="00AC4318"/>
    <w:rsid w:val="00AC47E7"/>
    <w:rsid w:val="00AC4848"/>
    <w:rsid w:val="00AC492E"/>
    <w:rsid w:val="00AC4931"/>
    <w:rsid w:val="00AC4C73"/>
    <w:rsid w:val="00AC5128"/>
    <w:rsid w:val="00AC51F0"/>
    <w:rsid w:val="00AC582E"/>
    <w:rsid w:val="00AC5844"/>
    <w:rsid w:val="00AC592D"/>
    <w:rsid w:val="00AC5A63"/>
    <w:rsid w:val="00AC5FA3"/>
    <w:rsid w:val="00AC616C"/>
    <w:rsid w:val="00AC619A"/>
    <w:rsid w:val="00AC61B3"/>
    <w:rsid w:val="00AC62F1"/>
    <w:rsid w:val="00AC6348"/>
    <w:rsid w:val="00AC63B7"/>
    <w:rsid w:val="00AC63DF"/>
    <w:rsid w:val="00AC6479"/>
    <w:rsid w:val="00AC6B51"/>
    <w:rsid w:val="00AC6D60"/>
    <w:rsid w:val="00AC6E6A"/>
    <w:rsid w:val="00AC6F38"/>
    <w:rsid w:val="00AC706A"/>
    <w:rsid w:val="00AC72A2"/>
    <w:rsid w:val="00AC742A"/>
    <w:rsid w:val="00AC745A"/>
    <w:rsid w:val="00AC756F"/>
    <w:rsid w:val="00AC759D"/>
    <w:rsid w:val="00AC7714"/>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1FF"/>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AC0"/>
    <w:rsid w:val="00AD5EE7"/>
    <w:rsid w:val="00AD5FE3"/>
    <w:rsid w:val="00AD5FEB"/>
    <w:rsid w:val="00AD6159"/>
    <w:rsid w:val="00AD67AE"/>
    <w:rsid w:val="00AD6AF8"/>
    <w:rsid w:val="00AD6C48"/>
    <w:rsid w:val="00AD6F84"/>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A89"/>
    <w:rsid w:val="00AE0B96"/>
    <w:rsid w:val="00AE0D2C"/>
    <w:rsid w:val="00AE0D8F"/>
    <w:rsid w:val="00AE0E09"/>
    <w:rsid w:val="00AE0EEF"/>
    <w:rsid w:val="00AE0F04"/>
    <w:rsid w:val="00AE0FF3"/>
    <w:rsid w:val="00AE1102"/>
    <w:rsid w:val="00AE13EA"/>
    <w:rsid w:val="00AE146D"/>
    <w:rsid w:val="00AE14BC"/>
    <w:rsid w:val="00AE1710"/>
    <w:rsid w:val="00AE1723"/>
    <w:rsid w:val="00AE17C3"/>
    <w:rsid w:val="00AE1D88"/>
    <w:rsid w:val="00AE1F72"/>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5DE"/>
    <w:rsid w:val="00AE4607"/>
    <w:rsid w:val="00AE4747"/>
    <w:rsid w:val="00AE4A4A"/>
    <w:rsid w:val="00AE4AB5"/>
    <w:rsid w:val="00AE4ACC"/>
    <w:rsid w:val="00AE4DD3"/>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24C"/>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BFE"/>
    <w:rsid w:val="00AF2D37"/>
    <w:rsid w:val="00AF2F80"/>
    <w:rsid w:val="00AF30C5"/>
    <w:rsid w:val="00AF319E"/>
    <w:rsid w:val="00AF3317"/>
    <w:rsid w:val="00AF341D"/>
    <w:rsid w:val="00AF35D0"/>
    <w:rsid w:val="00AF370D"/>
    <w:rsid w:val="00AF37AA"/>
    <w:rsid w:val="00AF38C5"/>
    <w:rsid w:val="00AF3955"/>
    <w:rsid w:val="00AF398C"/>
    <w:rsid w:val="00AF3B4A"/>
    <w:rsid w:val="00AF3D21"/>
    <w:rsid w:val="00AF3E89"/>
    <w:rsid w:val="00AF3F79"/>
    <w:rsid w:val="00AF44B7"/>
    <w:rsid w:val="00AF4610"/>
    <w:rsid w:val="00AF48F0"/>
    <w:rsid w:val="00AF4C5A"/>
    <w:rsid w:val="00AF4D62"/>
    <w:rsid w:val="00AF4E97"/>
    <w:rsid w:val="00AF4F1A"/>
    <w:rsid w:val="00AF4F99"/>
    <w:rsid w:val="00AF5110"/>
    <w:rsid w:val="00AF5227"/>
    <w:rsid w:val="00AF5300"/>
    <w:rsid w:val="00AF53F7"/>
    <w:rsid w:val="00AF540F"/>
    <w:rsid w:val="00AF5494"/>
    <w:rsid w:val="00AF55DB"/>
    <w:rsid w:val="00AF569D"/>
    <w:rsid w:val="00AF5700"/>
    <w:rsid w:val="00AF589A"/>
    <w:rsid w:val="00AF58FC"/>
    <w:rsid w:val="00AF5AA1"/>
    <w:rsid w:val="00AF5AE8"/>
    <w:rsid w:val="00AF5B30"/>
    <w:rsid w:val="00AF5DCA"/>
    <w:rsid w:val="00AF5DCE"/>
    <w:rsid w:val="00AF5EE5"/>
    <w:rsid w:val="00AF600E"/>
    <w:rsid w:val="00AF6242"/>
    <w:rsid w:val="00AF630E"/>
    <w:rsid w:val="00AF6504"/>
    <w:rsid w:val="00AF657F"/>
    <w:rsid w:val="00AF66EA"/>
    <w:rsid w:val="00AF6764"/>
    <w:rsid w:val="00AF67B8"/>
    <w:rsid w:val="00AF687E"/>
    <w:rsid w:val="00AF6E65"/>
    <w:rsid w:val="00AF6EA3"/>
    <w:rsid w:val="00AF6EF1"/>
    <w:rsid w:val="00AF717F"/>
    <w:rsid w:val="00AF72DA"/>
    <w:rsid w:val="00AF732C"/>
    <w:rsid w:val="00AF7399"/>
    <w:rsid w:val="00AF74AE"/>
    <w:rsid w:val="00AF76A7"/>
    <w:rsid w:val="00AF770E"/>
    <w:rsid w:val="00AF7715"/>
    <w:rsid w:val="00AF77DC"/>
    <w:rsid w:val="00AF7B5F"/>
    <w:rsid w:val="00AF7D91"/>
    <w:rsid w:val="00AF7E05"/>
    <w:rsid w:val="00AF7E94"/>
    <w:rsid w:val="00AF7EBD"/>
    <w:rsid w:val="00B000DF"/>
    <w:rsid w:val="00B0012C"/>
    <w:rsid w:val="00B001DA"/>
    <w:rsid w:val="00B002AA"/>
    <w:rsid w:val="00B003B4"/>
    <w:rsid w:val="00B00430"/>
    <w:rsid w:val="00B00512"/>
    <w:rsid w:val="00B006DE"/>
    <w:rsid w:val="00B00749"/>
    <w:rsid w:val="00B00930"/>
    <w:rsid w:val="00B00D81"/>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2FA"/>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A1"/>
    <w:rsid w:val="00B032CD"/>
    <w:rsid w:val="00B032DE"/>
    <w:rsid w:val="00B03660"/>
    <w:rsid w:val="00B0368A"/>
    <w:rsid w:val="00B0374F"/>
    <w:rsid w:val="00B03C39"/>
    <w:rsid w:val="00B03D2F"/>
    <w:rsid w:val="00B03E1B"/>
    <w:rsid w:val="00B03E6B"/>
    <w:rsid w:val="00B04337"/>
    <w:rsid w:val="00B044F0"/>
    <w:rsid w:val="00B045C8"/>
    <w:rsid w:val="00B045CF"/>
    <w:rsid w:val="00B045E4"/>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12"/>
    <w:rsid w:val="00B07089"/>
    <w:rsid w:val="00B07151"/>
    <w:rsid w:val="00B072A4"/>
    <w:rsid w:val="00B073BF"/>
    <w:rsid w:val="00B0753B"/>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0D43"/>
    <w:rsid w:val="00B11287"/>
    <w:rsid w:val="00B113E9"/>
    <w:rsid w:val="00B1177D"/>
    <w:rsid w:val="00B11904"/>
    <w:rsid w:val="00B11986"/>
    <w:rsid w:val="00B119FB"/>
    <w:rsid w:val="00B11CDD"/>
    <w:rsid w:val="00B11D15"/>
    <w:rsid w:val="00B11DE3"/>
    <w:rsid w:val="00B12055"/>
    <w:rsid w:val="00B1208D"/>
    <w:rsid w:val="00B12247"/>
    <w:rsid w:val="00B1225A"/>
    <w:rsid w:val="00B122E8"/>
    <w:rsid w:val="00B1260D"/>
    <w:rsid w:val="00B127C2"/>
    <w:rsid w:val="00B127F4"/>
    <w:rsid w:val="00B1280B"/>
    <w:rsid w:val="00B129F5"/>
    <w:rsid w:val="00B129F9"/>
    <w:rsid w:val="00B12BB1"/>
    <w:rsid w:val="00B12C51"/>
    <w:rsid w:val="00B12D6E"/>
    <w:rsid w:val="00B12E9D"/>
    <w:rsid w:val="00B12F48"/>
    <w:rsid w:val="00B1337A"/>
    <w:rsid w:val="00B13714"/>
    <w:rsid w:val="00B1383D"/>
    <w:rsid w:val="00B138A3"/>
    <w:rsid w:val="00B13A1B"/>
    <w:rsid w:val="00B13BBC"/>
    <w:rsid w:val="00B13EFF"/>
    <w:rsid w:val="00B141F3"/>
    <w:rsid w:val="00B14345"/>
    <w:rsid w:val="00B14643"/>
    <w:rsid w:val="00B1469E"/>
    <w:rsid w:val="00B14711"/>
    <w:rsid w:val="00B1482A"/>
    <w:rsid w:val="00B1493C"/>
    <w:rsid w:val="00B1497B"/>
    <w:rsid w:val="00B14A4A"/>
    <w:rsid w:val="00B14B1C"/>
    <w:rsid w:val="00B14B3B"/>
    <w:rsid w:val="00B14DD5"/>
    <w:rsid w:val="00B14EB2"/>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9A"/>
    <w:rsid w:val="00B173BB"/>
    <w:rsid w:val="00B173D5"/>
    <w:rsid w:val="00B176FF"/>
    <w:rsid w:val="00B17806"/>
    <w:rsid w:val="00B17920"/>
    <w:rsid w:val="00B179E6"/>
    <w:rsid w:val="00B17A51"/>
    <w:rsid w:val="00B17AE6"/>
    <w:rsid w:val="00B17B0E"/>
    <w:rsid w:val="00B200B8"/>
    <w:rsid w:val="00B20282"/>
    <w:rsid w:val="00B2040B"/>
    <w:rsid w:val="00B205B9"/>
    <w:rsid w:val="00B2078E"/>
    <w:rsid w:val="00B20A4C"/>
    <w:rsid w:val="00B20B72"/>
    <w:rsid w:val="00B2106A"/>
    <w:rsid w:val="00B2122F"/>
    <w:rsid w:val="00B213E3"/>
    <w:rsid w:val="00B213EF"/>
    <w:rsid w:val="00B2154C"/>
    <w:rsid w:val="00B2162B"/>
    <w:rsid w:val="00B216D9"/>
    <w:rsid w:val="00B21736"/>
    <w:rsid w:val="00B2174D"/>
    <w:rsid w:val="00B217D2"/>
    <w:rsid w:val="00B217EB"/>
    <w:rsid w:val="00B2184B"/>
    <w:rsid w:val="00B21869"/>
    <w:rsid w:val="00B21960"/>
    <w:rsid w:val="00B21B3D"/>
    <w:rsid w:val="00B21C2E"/>
    <w:rsid w:val="00B21C66"/>
    <w:rsid w:val="00B21D28"/>
    <w:rsid w:val="00B21DBE"/>
    <w:rsid w:val="00B21E73"/>
    <w:rsid w:val="00B21E76"/>
    <w:rsid w:val="00B21FD7"/>
    <w:rsid w:val="00B223CA"/>
    <w:rsid w:val="00B2247C"/>
    <w:rsid w:val="00B2248D"/>
    <w:rsid w:val="00B22601"/>
    <w:rsid w:val="00B22681"/>
    <w:rsid w:val="00B2285F"/>
    <w:rsid w:val="00B229EB"/>
    <w:rsid w:val="00B22B5C"/>
    <w:rsid w:val="00B22EE0"/>
    <w:rsid w:val="00B22F1B"/>
    <w:rsid w:val="00B230DD"/>
    <w:rsid w:val="00B230F0"/>
    <w:rsid w:val="00B232D4"/>
    <w:rsid w:val="00B235B8"/>
    <w:rsid w:val="00B235F3"/>
    <w:rsid w:val="00B2363E"/>
    <w:rsid w:val="00B23841"/>
    <w:rsid w:val="00B23961"/>
    <w:rsid w:val="00B239BA"/>
    <w:rsid w:val="00B23A10"/>
    <w:rsid w:val="00B23A45"/>
    <w:rsid w:val="00B23AA0"/>
    <w:rsid w:val="00B23ACF"/>
    <w:rsid w:val="00B23B41"/>
    <w:rsid w:val="00B23C8A"/>
    <w:rsid w:val="00B23E6B"/>
    <w:rsid w:val="00B23F3E"/>
    <w:rsid w:val="00B23FDD"/>
    <w:rsid w:val="00B24256"/>
    <w:rsid w:val="00B24343"/>
    <w:rsid w:val="00B2438B"/>
    <w:rsid w:val="00B243D9"/>
    <w:rsid w:val="00B24714"/>
    <w:rsid w:val="00B249B9"/>
    <w:rsid w:val="00B24C23"/>
    <w:rsid w:val="00B24E1D"/>
    <w:rsid w:val="00B25049"/>
    <w:rsid w:val="00B25454"/>
    <w:rsid w:val="00B254E2"/>
    <w:rsid w:val="00B25A45"/>
    <w:rsid w:val="00B25B28"/>
    <w:rsid w:val="00B25B2E"/>
    <w:rsid w:val="00B25C74"/>
    <w:rsid w:val="00B25D2B"/>
    <w:rsid w:val="00B25E54"/>
    <w:rsid w:val="00B25F55"/>
    <w:rsid w:val="00B25FAD"/>
    <w:rsid w:val="00B25FF4"/>
    <w:rsid w:val="00B2611C"/>
    <w:rsid w:val="00B2619F"/>
    <w:rsid w:val="00B261D1"/>
    <w:rsid w:val="00B266BB"/>
    <w:rsid w:val="00B26726"/>
    <w:rsid w:val="00B2686B"/>
    <w:rsid w:val="00B268BF"/>
    <w:rsid w:val="00B269A8"/>
    <w:rsid w:val="00B26D12"/>
    <w:rsid w:val="00B26E02"/>
    <w:rsid w:val="00B26F0D"/>
    <w:rsid w:val="00B26F2D"/>
    <w:rsid w:val="00B26F96"/>
    <w:rsid w:val="00B270C1"/>
    <w:rsid w:val="00B27220"/>
    <w:rsid w:val="00B2755A"/>
    <w:rsid w:val="00B27A5B"/>
    <w:rsid w:val="00B27E32"/>
    <w:rsid w:val="00B27E3E"/>
    <w:rsid w:val="00B27E95"/>
    <w:rsid w:val="00B27F95"/>
    <w:rsid w:val="00B30050"/>
    <w:rsid w:val="00B300DC"/>
    <w:rsid w:val="00B30113"/>
    <w:rsid w:val="00B3019F"/>
    <w:rsid w:val="00B30417"/>
    <w:rsid w:val="00B30501"/>
    <w:rsid w:val="00B3056F"/>
    <w:rsid w:val="00B306F7"/>
    <w:rsid w:val="00B307D0"/>
    <w:rsid w:val="00B30C50"/>
    <w:rsid w:val="00B30FCA"/>
    <w:rsid w:val="00B31142"/>
    <w:rsid w:val="00B312B3"/>
    <w:rsid w:val="00B31440"/>
    <w:rsid w:val="00B31626"/>
    <w:rsid w:val="00B316B4"/>
    <w:rsid w:val="00B3196B"/>
    <w:rsid w:val="00B31AEE"/>
    <w:rsid w:val="00B31BD9"/>
    <w:rsid w:val="00B31CA3"/>
    <w:rsid w:val="00B3201A"/>
    <w:rsid w:val="00B321AB"/>
    <w:rsid w:val="00B325C5"/>
    <w:rsid w:val="00B3266F"/>
    <w:rsid w:val="00B3298B"/>
    <w:rsid w:val="00B32BA1"/>
    <w:rsid w:val="00B32C6A"/>
    <w:rsid w:val="00B32C9E"/>
    <w:rsid w:val="00B32F42"/>
    <w:rsid w:val="00B33083"/>
    <w:rsid w:val="00B33134"/>
    <w:rsid w:val="00B3343E"/>
    <w:rsid w:val="00B33651"/>
    <w:rsid w:val="00B33A22"/>
    <w:rsid w:val="00B33AE4"/>
    <w:rsid w:val="00B33B75"/>
    <w:rsid w:val="00B33BB8"/>
    <w:rsid w:val="00B33BCA"/>
    <w:rsid w:val="00B341B3"/>
    <w:rsid w:val="00B341BA"/>
    <w:rsid w:val="00B3427E"/>
    <w:rsid w:val="00B342B6"/>
    <w:rsid w:val="00B34302"/>
    <w:rsid w:val="00B343A6"/>
    <w:rsid w:val="00B344B4"/>
    <w:rsid w:val="00B349C5"/>
    <w:rsid w:val="00B34A2F"/>
    <w:rsid w:val="00B34AAA"/>
    <w:rsid w:val="00B34C39"/>
    <w:rsid w:val="00B34D04"/>
    <w:rsid w:val="00B34E35"/>
    <w:rsid w:val="00B34F3D"/>
    <w:rsid w:val="00B34FED"/>
    <w:rsid w:val="00B34FF4"/>
    <w:rsid w:val="00B351FB"/>
    <w:rsid w:val="00B35287"/>
    <w:rsid w:val="00B352FE"/>
    <w:rsid w:val="00B356C0"/>
    <w:rsid w:val="00B35A27"/>
    <w:rsid w:val="00B35B28"/>
    <w:rsid w:val="00B35B36"/>
    <w:rsid w:val="00B35CA9"/>
    <w:rsid w:val="00B35F52"/>
    <w:rsid w:val="00B360C9"/>
    <w:rsid w:val="00B36223"/>
    <w:rsid w:val="00B362CE"/>
    <w:rsid w:val="00B36338"/>
    <w:rsid w:val="00B36364"/>
    <w:rsid w:val="00B363C7"/>
    <w:rsid w:val="00B3672C"/>
    <w:rsid w:val="00B3676F"/>
    <w:rsid w:val="00B36A0C"/>
    <w:rsid w:val="00B36B82"/>
    <w:rsid w:val="00B36CD7"/>
    <w:rsid w:val="00B36D53"/>
    <w:rsid w:val="00B36DAE"/>
    <w:rsid w:val="00B36E60"/>
    <w:rsid w:val="00B3703E"/>
    <w:rsid w:val="00B37088"/>
    <w:rsid w:val="00B37120"/>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CA"/>
    <w:rsid w:val="00B41DDD"/>
    <w:rsid w:val="00B41E7C"/>
    <w:rsid w:val="00B42076"/>
    <w:rsid w:val="00B42090"/>
    <w:rsid w:val="00B422F5"/>
    <w:rsid w:val="00B42482"/>
    <w:rsid w:val="00B424BF"/>
    <w:rsid w:val="00B42557"/>
    <w:rsid w:val="00B425AC"/>
    <w:rsid w:val="00B426DB"/>
    <w:rsid w:val="00B426E3"/>
    <w:rsid w:val="00B42821"/>
    <w:rsid w:val="00B42990"/>
    <w:rsid w:val="00B429A8"/>
    <w:rsid w:val="00B42A5A"/>
    <w:rsid w:val="00B42AB6"/>
    <w:rsid w:val="00B42B08"/>
    <w:rsid w:val="00B42D85"/>
    <w:rsid w:val="00B42ED4"/>
    <w:rsid w:val="00B42F1D"/>
    <w:rsid w:val="00B43057"/>
    <w:rsid w:val="00B431B0"/>
    <w:rsid w:val="00B431C8"/>
    <w:rsid w:val="00B43206"/>
    <w:rsid w:val="00B43277"/>
    <w:rsid w:val="00B433F2"/>
    <w:rsid w:val="00B4341E"/>
    <w:rsid w:val="00B436E2"/>
    <w:rsid w:val="00B437CB"/>
    <w:rsid w:val="00B439F8"/>
    <w:rsid w:val="00B43A99"/>
    <w:rsid w:val="00B43AB3"/>
    <w:rsid w:val="00B43B97"/>
    <w:rsid w:val="00B43C9F"/>
    <w:rsid w:val="00B43CFF"/>
    <w:rsid w:val="00B43D8E"/>
    <w:rsid w:val="00B43E2C"/>
    <w:rsid w:val="00B43EC8"/>
    <w:rsid w:val="00B44366"/>
    <w:rsid w:val="00B4442E"/>
    <w:rsid w:val="00B444EC"/>
    <w:rsid w:val="00B445E2"/>
    <w:rsid w:val="00B447A5"/>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1F8"/>
    <w:rsid w:val="00B472F2"/>
    <w:rsid w:val="00B47301"/>
    <w:rsid w:val="00B477C4"/>
    <w:rsid w:val="00B47808"/>
    <w:rsid w:val="00B478D1"/>
    <w:rsid w:val="00B4790B"/>
    <w:rsid w:val="00B479AF"/>
    <w:rsid w:val="00B47C6B"/>
    <w:rsid w:val="00B47CE3"/>
    <w:rsid w:val="00B47D99"/>
    <w:rsid w:val="00B47DEB"/>
    <w:rsid w:val="00B500C1"/>
    <w:rsid w:val="00B500D0"/>
    <w:rsid w:val="00B501EE"/>
    <w:rsid w:val="00B50272"/>
    <w:rsid w:val="00B502EB"/>
    <w:rsid w:val="00B502F6"/>
    <w:rsid w:val="00B50333"/>
    <w:rsid w:val="00B5068B"/>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820"/>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57"/>
    <w:rsid w:val="00B559F8"/>
    <w:rsid w:val="00B55CC0"/>
    <w:rsid w:val="00B55CE1"/>
    <w:rsid w:val="00B55E61"/>
    <w:rsid w:val="00B56179"/>
    <w:rsid w:val="00B5631E"/>
    <w:rsid w:val="00B567C7"/>
    <w:rsid w:val="00B568F3"/>
    <w:rsid w:val="00B56939"/>
    <w:rsid w:val="00B56A27"/>
    <w:rsid w:val="00B56A65"/>
    <w:rsid w:val="00B56BCA"/>
    <w:rsid w:val="00B56D09"/>
    <w:rsid w:val="00B56D24"/>
    <w:rsid w:val="00B56D45"/>
    <w:rsid w:val="00B5726B"/>
    <w:rsid w:val="00B57454"/>
    <w:rsid w:val="00B578DF"/>
    <w:rsid w:val="00B57BF8"/>
    <w:rsid w:val="00B57E9F"/>
    <w:rsid w:val="00B57F36"/>
    <w:rsid w:val="00B57F73"/>
    <w:rsid w:val="00B60106"/>
    <w:rsid w:val="00B603C1"/>
    <w:rsid w:val="00B604A3"/>
    <w:rsid w:val="00B604ED"/>
    <w:rsid w:val="00B604F9"/>
    <w:rsid w:val="00B6050F"/>
    <w:rsid w:val="00B60542"/>
    <w:rsid w:val="00B605B0"/>
    <w:rsid w:val="00B60915"/>
    <w:rsid w:val="00B60F9F"/>
    <w:rsid w:val="00B6108E"/>
    <w:rsid w:val="00B61184"/>
    <w:rsid w:val="00B61189"/>
    <w:rsid w:val="00B6125D"/>
    <w:rsid w:val="00B61265"/>
    <w:rsid w:val="00B61385"/>
    <w:rsid w:val="00B614C5"/>
    <w:rsid w:val="00B614D1"/>
    <w:rsid w:val="00B617F2"/>
    <w:rsid w:val="00B61945"/>
    <w:rsid w:val="00B619D7"/>
    <w:rsid w:val="00B619DD"/>
    <w:rsid w:val="00B619E0"/>
    <w:rsid w:val="00B61C50"/>
    <w:rsid w:val="00B61C60"/>
    <w:rsid w:val="00B61E87"/>
    <w:rsid w:val="00B61F70"/>
    <w:rsid w:val="00B6205B"/>
    <w:rsid w:val="00B6213C"/>
    <w:rsid w:val="00B6265D"/>
    <w:rsid w:val="00B62779"/>
    <w:rsid w:val="00B628C1"/>
    <w:rsid w:val="00B62A68"/>
    <w:rsid w:val="00B62AB1"/>
    <w:rsid w:val="00B62C04"/>
    <w:rsid w:val="00B62CAD"/>
    <w:rsid w:val="00B62D17"/>
    <w:rsid w:val="00B62D91"/>
    <w:rsid w:val="00B62E5D"/>
    <w:rsid w:val="00B62ED1"/>
    <w:rsid w:val="00B62F4E"/>
    <w:rsid w:val="00B63233"/>
    <w:rsid w:val="00B6348D"/>
    <w:rsid w:val="00B63492"/>
    <w:rsid w:val="00B6387C"/>
    <w:rsid w:val="00B63E0B"/>
    <w:rsid w:val="00B63E0F"/>
    <w:rsid w:val="00B63F01"/>
    <w:rsid w:val="00B64246"/>
    <w:rsid w:val="00B644A6"/>
    <w:rsid w:val="00B64765"/>
    <w:rsid w:val="00B6494D"/>
    <w:rsid w:val="00B649BC"/>
    <w:rsid w:val="00B64A28"/>
    <w:rsid w:val="00B64C27"/>
    <w:rsid w:val="00B64D36"/>
    <w:rsid w:val="00B64D6D"/>
    <w:rsid w:val="00B64E03"/>
    <w:rsid w:val="00B64E42"/>
    <w:rsid w:val="00B64E4A"/>
    <w:rsid w:val="00B64EB5"/>
    <w:rsid w:val="00B64F88"/>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CFE"/>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C52"/>
    <w:rsid w:val="00B70D55"/>
    <w:rsid w:val="00B70E8B"/>
    <w:rsid w:val="00B70F9E"/>
    <w:rsid w:val="00B70FE4"/>
    <w:rsid w:val="00B710E7"/>
    <w:rsid w:val="00B71125"/>
    <w:rsid w:val="00B71199"/>
    <w:rsid w:val="00B711DC"/>
    <w:rsid w:val="00B712FF"/>
    <w:rsid w:val="00B7148E"/>
    <w:rsid w:val="00B71671"/>
    <w:rsid w:val="00B71741"/>
    <w:rsid w:val="00B7185C"/>
    <w:rsid w:val="00B718F8"/>
    <w:rsid w:val="00B71B56"/>
    <w:rsid w:val="00B71D1B"/>
    <w:rsid w:val="00B71D60"/>
    <w:rsid w:val="00B71F2E"/>
    <w:rsid w:val="00B7215A"/>
    <w:rsid w:val="00B721A3"/>
    <w:rsid w:val="00B72287"/>
    <w:rsid w:val="00B723CE"/>
    <w:rsid w:val="00B72459"/>
    <w:rsid w:val="00B725E8"/>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861"/>
    <w:rsid w:val="00B73888"/>
    <w:rsid w:val="00B73AB7"/>
    <w:rsid w:val="00B73C0D"/>
    <w:rsid w:val="00B73D00"/>
    <w:rsid w:val="00B73F63"/>
    <w:rsid w:val="00B743F9"/>
    <w:rsid w:val="00B74445"/>
    <w:rsid w:val="00B74BB4"/>
    <w:rsid w:val="00B74E11"/>
    <w:rsid w:val="00B74F87"/>
    <w:rsid w:val="00B750E4"/>
    <w:rsid w:val="00B7519D"/>
    <w:rsid w:val="00B751D8"/>
    <w:rsid w:val="00B75628"/>
    <w:rsid w:val="00B75678"/>
    <w:rsid w:val="00B75783"/>
    <w:rsid w:val="00B7596D"/>
    <w:rsid w:val="00B75A36"/>
    <w:rsid w:val="00B75A64"/>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32A"/>
    <w:rsid w:val="00B8045B"/>
    <w:rsid w:val="00B804E9"/>
    <w:rsid w:val="00B804EB"/>
    <w:rsid w:val="00B806DC"/>
    <w:rsid w:val="00B806E8"/>
    <w:rsid w:val="00B8077E"/>
    <w:rsid w:val="00B80917"/>
    <w:rsid w:val="00B80919"/>
    <w:rsid w:val="00B809A6"/>
    <w:rsid w:val="00B80A51"/>
    <w:rsid w:val="00B80B22"/>
    <w:rsid w:val="00B80B80"/>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D42"/>
    <w:rsid w:val="00B82F73"/>
    <w:rsid w:val="00B82F98"/>
    <w:rsid w:val="00B82FB8"/>
    <w:rsid w:val="00B831C8"/>
    <w:rsid w:val="00B83392"/>
    <w:rsid w:val="00B8354B"/>
    <w:rsid w:val="00B8359C"/>
    <w:rsid w:val="00B8371A"/>
    <w:rsid w:val="00B83865"/>
    <w:rsid w:val="00B83915"/>
    <w:rsid w:val="00B839A3"/>
    <w:rsid w:val="00B83CB2"/>
    <w:rsid w:val="00B83E4A"/>
    <w:rsid w:val="00B84023"/>
    <w:rsid w:val="00B84073"/>
    <w:rsid w:val="00B8442D"/>
    <w:rsid w:val="00B84552"/>
    <w:rsid w:val="00B845A9"/>
    <w:rsid w:val="00B84730"/>
    <w:rsid w:val="00B84C39"/>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80"/>
    <w:rsid w:val="00B863AA"/>
    <w:rsid w:val="00B864CC"/>
    <w:rsid w:val="00B86507"/>
    <w:rsid w:val="00B867B0"/>
    <w:rsid w:val="00B86854"/>
    <w:rsid w:val="00B86AE1"/>
    <w:rsid w:val="00B86C64"/>
    <w:rsid w:val="00B86DD2"/>
    <w:rsid w:val="00B86EEE"/>
    <w:rsid w:val="00B86FD5"/>
    <w:rsid w:val="00B87301"/>
    <w:rsid w:val="00B873F4"/>
    <w:rsid w:val="00B874D9"/>
    <w:rsid w:val="00B87515"/>
    <w:rsid w:val="00B8769D"/>
    <w:rsid w:val="00B87823"/>
    <w:rsid w:val="00B8784B"/>
    <w:rsid w:val="00B87A9A"/>
    <w:rsid w:val="00B87B57"/>
    <w:rsid w:val="00B87B78"/>
    <w:rsid w:val="00B87EB6"/>
    <w:rsid w:val="00B87F3B"/>
    <w:rsid w:val="00B87FA4"/>
    <w:rsid w:val="00B902A4"/>
    <w:rsid w:val="00B903DD"/>
    <w:rsid w:val="00B9043A"/>
    <w:rsid w:val="00B905D6"/>
    <w:rsid w:val="00B90817"/>
    <w:rsid w:val="00B90D51"/>
    <w:rsid w:val="00B90DAF"/>
    <w:rsid w:val="00B90EA9"/>
    <w:rsid w:val="00B90EFC"/>
    <w:rsid w:val="00B90FE1"/>
    <w:rsid w:val="00B910EE"/>
    <w:rsid w:val="00B91246"/>
    <w:rsid w:val="00B913C3"/>
    <w:rsid w:val="00B9141C"/>
    <w:rsid w:val="00B91563"/>
    <w:rsid w:val="00B916E2"/>
    <w:rsid w:val="00B9175C"/>
    <w:rsid w:val="00B918F7"/>
    <w:rsid w:val="00B919C1"/>
    <w:rsid w:val="00B91A75"/>
    <w:rsid w:val="00B91D6F"/>
    <w:rsid w:val="00B91E65"/>
    <w:rsid w:val="00B91ED1"/>
    <w:rsid w:val="00B92006"/>
    <w:rsid w:val="00B9205D"/>
    <w:rsid w:val="00B920A7"/>
    <w:rsid w:val="00B920F8"/>
    <w:rsid w:val="00B924E6"/>
    <w:rsid w:val="00B9266A"/>
    <w:rsid w:val="00B92941"/>
    <w:rsid w:val="00B92946"/>
    <w:rsid w:val="00B92BC6"/>
    <w:rsid w:val="00B92BF8"/>
    <w:rsid w:val="00B92D86"/>
    <w:rsid w:val="00B92E0F"/>
    <w:rsid w:val="00B93006"/>
    <w:rsid w:val="00B933D5"/>
    <w:rsid w:val="00B933F5"/>
    <w:rsid w:val="00B93519"/>
    <w:rsid w:val="00B93A46"/>
    <w:rsid w:val="00B93A50"/>
    <w:rsid w:val="00B93D4F"/>
    <w:rsid w:val="00B93E6B"/>
    <w:rsid w:val="00B94029"/>
    <w:rsid w:val="00B94453"/>
    <w:rsid w:val="00B944ED"/>
    <w:rsid w:val="00B946BE"/>
    <w:rsid w:val="00B9482E"/>
    <w:rsid w:val="00B948E5"/>
    <w:rsid w:val="00B94AD8"/>
    <w:rsid w:val="00B94AF4"/>
    <w:rsid w:val="00B94B03"/>
    <w:rsid w:val="00B94B82"/>
    <w:rsid w:val="00B94F26"/>
    <w:rsid w:val="00B94F87"/>
    <w:rsid w:val="00B952BE"/>
    <w:rsid w:val="00B952EB"/>
    <w:rsid w:val="00B95360"/>
    <w:rsid w:val="00B9550C"/>
    <w:rsid w:val="00B95516"/>
    <w:rsid w:val="00B955FF"/>
    <w:rsid w:val="00B9566F"/>
    <w:rsid w:val="00B9579B"/>
    <w:rsid w:val="00B95884"/>
    <w:rsid w:val="00B95D28"/>
    <w:rsid w:val="00B95FE4"/>
    <w:rsid w:val="00B9604B"/>
    <w:rsid w:val="00B96210"/>
    <w:rsid w:val="00B96285"/>
    <w:rsid w:val="00B96298"/>
    <w:rsid w:val="00B96322"/>
    <w:rsid w:val="00B963B0"/>
    <w:rsid w:val="00B9668D"/>
    <w:rsid w:val="00B967C1"/>
    <w:rsid w:val="00B96918"/>
    <w:rsid w:val="00B96AE0"/>
    <w:rsid w:val="00B96E50"/>
    <w:rsid w:val="00B96F79"/>
    <w:rsid w:val="00B96FD9"/>
    <w:rsid w:val="00B971A4"/>
    <w:rsid w:val="00B97283"/>
    <w:rsid w:val="00B97381"/>
    <w:rsid w:val="00B97499"/>
    <w:rsid w:val="00B9774A"/>
    <w:rsid w:val="00B97B3F"/>
    <w:rsid w:val="00B97B7E"/>
    <w:rsid w:val="00B97BEC"/>
    <w:rsid w:val="00B97F16"/>
    <w:rsid w:val="00B97FD2"/>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70"/>
    <w:rsid w:val="00BA13EF"/>
    <w:rsid w:val="00BA1415"/>
    <w:rsid w:val="00BA14F2"/>
    <w:rsid w:val="00BA190F"/>
    <w:rsid w:val="00BA1B67"/>
    <w:rsid w:val="00BA1D90"/>
    <w:rsid w:val="00BA2071"/>
    <w:rsid w:val="00BA21A8"/>
    <w:rsid w:val="00BA21BD"/>
    <w:rsid w:val="00BA29B3"/>
    <w:rsid w:val="00BA29F5"/>
    <w:rsid w:val="00BA2A21"/>
    <w:rsid w:val="00BA2F80"/>
    <w:rsid w:val="00BA30F3"/>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D3C"/>
    <w:rsid w:val="00BA4EE5"/>
    <w:rsid w:val="00BA4FA1"/>
    <w:rsid w:val="00BA507B"/>
    <w:rsid w:val="00BA5334"/>
    <w:rsid w:val="00BA5451"/>
    <w:rsid w:val="00BA54C3"/>
    <w:rsid w:val="00BA561C"/>
    <w:rsid w:val="00BA56DD"/>
    <w:rsid w:val="00BA5745"/>
    <w:rsid w:val="00BA5863"/>
    <w:rsid w:val="00BA586B"/>
    <w:rsid w:val="00BA58CE"/>
    <w:rsid w:val="00BA5965"/>
    <w:rsid w:val="00BA5B6D"/>
    <w:rsid w:val="00BA5BA9"/>
    <w:rsid w:val="00BA5C8B"/>
    <w:rsid w:val="00BA5CE0"/>
    <w:rsid w:val="00BA6080"/>
    <w:rsid w:val="00BA60C0"/>
    <w:rsid w:val="00BA61E7"/>
    <w:rsid w:val="00BA6235"/>
    <w:rsid w:val="00BA65DF"/>
    <w:rsid w:val="00BA6644"/>
    <w:rsid w:val="00BA668A"/>
    <w:rsid w:val="00BA67F1"/>
    <w:rsid w:val="00BA68D7"/>
    <w:rsid w:val="00BA6C69"/>
    <w:rsid w:val="00BA6DC8"/>
    <w:rsid w:val="00BA6DDB"/>
    <w:rsid w:val="00BA6EFB"/>
    <w:rsid w:val="00BA6FAC"/>
    <w:rsid w:val="00BA6FDF"/>
    <w:rsid w:val="00BA7044"/>
    <w:rsid w:val="00BA7206"/>
    <w:rsid w:val="00BA7355"/>
    <w:rsid w:val="00BA74C9"/>
    <w:rsid w:val="00BA761C"/>
    <w:rsid w:val="00BA7656"/>
    <w:rsid w:val="00BA76C0"/>
    <w:rsid w:val="00BA771B"/>
    <w:rsid w:val="00BA7848"/>
    <w:rsid w:val="00BA7949"/>
    <w:rsid w:val="00BA7CDE"/>
    <w:rsid w:val="00BA7FBF"/>
    <w:rsid w:val="00BB0017"/>
    <w:rsid w:val="00BB0079"/>
    <w:rsid w:val="00BB026A"/>
    <w:rsid w:val="00BB02ED"/>
    <w:rsid w:val="00BB0684"/>
    <w:rsid w:val="00BB06AA"/>
    <w:rsid w:val="00BB06FE"/>
    <w:rsid w:val="00BB08CB"/>
    <w:rsid w:val="00BB09EA"/>
    <w:rsid w:val="00BB0BD0"/>
    <w:rsid w:val="00BB0CD3"/>
    <w:rsid w:val="00BB0E08"/>
    <w:rsid w:val="00BB0E9B"/>
    <w:rsid w:val="00BB10C1"/>
    <w:rsid w:val="00BB1190"/>
    <w:rsid w:val="00BB14C1"/>
    <w:rsid w:val="00BB150F"/>
    <w:rsid w:val="00BB1D72"/>
    <w:rsid w:val="00BB2067"/>
    <w:rsid w:val="00BB2084"/>
    <w:rsid w:val="00BB21B9"/>
    <w:rsid w:val="00BB21F1"/>
    <w:rsid w:val="00BB228E"/>
    <w:rsid w:val="00BB2390"/>
    <w:rsid w:val="00BB254C"/>
    <w:rsid w:val="00BB255D"/>
    <w:rsid w:val="00BB2625"/>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6F0"/>
    <w:rsid w:val="00BB4B3E"/>
    <w:rsid w:val="00BB4CEF"/>
    <w:rsid w:val="00BB4D9D"/>
    <w:rsid w:val="00BB4E0F"/>
    <w:rsid w:val="00BB4E35"/>
    <w:rsid w:val="00BB5246"/>
    <w:rsid w:val="00BB5390"/>
    <w:rsid w:val="00BB5467"/>
    <w:rsid w:val="00BB5505"/>
    <w:rsid w:val="00BB559B"/>
    <w:rsid w:val="00BB57B4"/>
    <w:rsid w:val="00BB58EE"/>
    <w:rsid w:val="00BB5A80"/>
    <w:rsid w:val="00BB5A83"/>
    <w:rsid w:val="00BB5AB3"/>
    <w:rsid w:val="00BB5B31"/>
    <w:rsid w:val="00BB5BEE"/>
    <w:rsid w:val="00BB5F86"/>
    <w:rsid w:val="00BB5FCF"/>
    <w:rsid w:val="00BB6182"/>
    <w:rsid w:val="00BB61B8"/>
    <w:rsid w:val="00BB61DF"/>
    <w:rsid w:val="00BB6263"/>
    <w:rsid w:val="00BB640E"/>
    <w:rsid w:val="00BB64C8"/>
    <w:rsid w:val="00BB657A"/>
    <w:rsid w:val="00BB6602"/>
    <w:rsid w:val="00BB6989"/>
    <w:rsid w:val="00BB6F0D"/>
    <w:rsid w:val="00BB6F5E"/>
    <w:rsid w:val="00BB77C4"/>
    <w:rsid w:val="00BB7B4B"/>
    <w:rsid w:val="00BB7E5B"/>
    <w:rsid w:val="00BB7EE7"/>
    <w:rsid w:val="00BB7F66"/>
    <w:rsid w:val="00BC03A5"/>
    <w:rsid w:val="00BC04A9"/>
    <w:rsid w:val="00BC066F"/>
    <w:rsid w:val="00BC0758"/>
    <w:rsid w:val="00BC09E6"/>
    <w:rsid w:val="00BC0AAB"/>
    <w:rsid w:val="00BC0C38"/>
    <w:rsid w:val="00BC0C5D"/>
    <w:rsid w:val="00BC0D0F"/>
    <w:rsid w:val="00BC0E56"/>
    <w:rsid w:val="00BC10F8"/>
    <w:rsid w:val="00BC1106"/>
    <w:rsid w:val="00BC1137"/>
    <w:rsid w:val="00BC1350"/>
    <w:rsid w:val="00BC14B4"/>
    <w:rsid w:val="00BC1796"/>
    <w:rsid w:val="00BC189E"/>
    <w:rsid w:val="00BC19C6"/>
    <w:rsid w:val="00BC1BAC"/>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2B"/>
    <w:rsid w:val="00BC2B60"/>
    <w:rsid w:val="00BC2BF8"/>
    <w:rsid w:val="00BC2DDC"/>
    <w:rsid w:val="00BC2E62"/>
    <w:rsid w:val="00BC2E97"/>
    <w:rsid w:val="00BC2EB2"/>
    <w:rsid w:val="00BC35EA"/>
    <w:rsid w:val="00BC3621"/>
    <w:rsid w:val="00BC373E"/>
    <w:rsid w:val="00BC3B3D"/>
    <w:rsid w:val="00BC3C1B"/>
    <w:rsid w:val="00BC3C75"/>
    <w:rsid w:val="00BC3C99"/>
    <w:rsid w:val="00BC3D37"/>
    <w:rsid w:val="00BC410A"/>
    <w:rsid w:val="00BC42A7"/>
    <w:rsid w:val="00BC4338"/>
    <w:rsid w:val="00BC436E"/>
    <w:rsid w:val="00BC4566"/>
    <w:rsid w:val="00BC456D"/>
    <w:rsid w:val="00BC4828"/>
    <w:rsid w:val="00BC4847"/>
    <w:rsid w:val="00BC4B6C"/>
    <w:rsid w:val="00BC4C5E"/>
    <w:rsid w:val="00BC4F00"/>
    <w:rsid w:val="00BC4F50"/>
    <w:rsid w:val="00BC506B"/>
    <w:rsid w:val="00BC5213"/>
    <w:rsid w:val="00BC5435"/>
    <w:rsid w:val="00BC56DC"/>
    <w:rsid w:val="00BC56FA"/>
    <w:rsid w:val="00BC56FB"/>
    <w:rsid w:val="00BC5965"/>
    <w:rsid w:val="00BC5981"/>
    <w:rsid w:val="00BC5ABD"/>
    <w:rsid w:val="00BC5B50"/>
    <w:rsid w:val="00BC5BD1"/>
    <w:rsid w:val="00BC5C30"/>
    <w:rsid w:val="00BC5F98"/>
    <w:rsid w:val="00BC6148"/>
    <w:rsid w:val="00BC65D0"/>
    <w:rsid w:val="00BC6647"/>
    <w:rsid w:val="00BC67DA"/>
    <w:rsid w:val="00BC6970"/>
    <w:rsid w:val="00BC6A1B"/>
    <w:rsid w:val="00BC6BCB"/>
    <w:rsid w:val="00BC6C3D"/>
    <w:rsid w:val="00BC6E75"/>
    <w:rsid w:val="00BC6F6A"/>
    <w:rsid w:val="00BC7085"/>
    <w:rsid w:val="00BC714D"/>
    <w:rsid w:val="00BC71B6"/>
    <w:rsid w:val="00BC721C"/>
    <w:rsid w:val="00BC7287"/>
    <w:rsid w:val="00BC72EA"/>
    <w:rsid w:val="00BC7642"/>
    <w:rsid w:val="00BC765B"/>
    <w:rsid w:val="00BC76EA"/>
    <w:rsid w:val="00BC7A7F"/>
    <w:rsid w:val="00BC7B92"/>
    <w:rsid w:val="00BC7CB9"/>
    <w:rsid w:val="00BD01A2"/>
    <w:rsid w:val="00BD03DC"/>
    <w:rsid w:val="00BD0420"/>
    <w:rsid w:val="00BD09E3"/>
    <w:rsid w:val="00BD0CED"/>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48F"/>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8FA"/>
    <w:rsid w:val="00BD59B3"/>
    <w:rsid w:val="00BD5BC2"/>
    <w:rsid w:val="00BD5D61"/>
    <w:rsid w:val="00BD5E5E"/>
    <w:rsid w:val="00BD6014"/>
    <w:rsid w:val="00BD60BB"/>
    <w:rsid w:val="00BD62D3"/>
    <w:rsid w:val="00BD630D"/>
    <w:rsid w:val="00BD632E"/>
    <w:rsid w:val="00BD6443"/>
    <w:rsid w:val="00BD680C"/>
    <w:rsid w:val="00BD6B2E"/>
    <w:rsid w:val="00BD6C53"/>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0CD8"/>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0C"/>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C1"/>
    <w:rsid w:val="00BE56E4"/>
    <w:rsid w:val="00BE5713"/>
    <w:rsid w:val="00BE571C"/>
    <w:rsid w:val="00BE5774"/>
    <w:rsid w:val="00BE577B"/>
    <w:rsid w:val="00BE589A"/>
    <w:rsid w:val="00BE5AC9"/>
    <w:rsid w:val="00BE5D2F"/>
    <w:rsid w:val="00BE5E1B"/>
    <w:rsid w:val="00BE6072"/>
    <w:rsid w:val="00BE6099"/>
    <w:rsid w:val="00BE62D7"/>
    <w:rsid w:val="00BE6517"/>
    <w:rsid w:val="00BE678D"/>
    <w:rsid w:val="00BE69D8"/>
    <w:rsid w:val="00BE6A31"/>
    <w:rsid w:val="00BE6B68"/>
    <w:rsid w:val="00BE6C3F"/>
    <w:rsid w:val="00BE6DA6"/>
    <w:rsid w:val="00BE71C8"/>
    <w:rsid w:val="00BE7264"/>
    <w:rsid w:val="00BE7465"/>
    <w:rsid w:val="00BE750A"/>
    <w:rsid w:val="00BE756D"/>
    <w:rsid w:val="00BE75C6"/>
    <w:rsid w:val="00BE7692"/>
    <w:rsid w:val="00BE76A7"/>
    <w:rsid w:val="00BE7711"/>
    <w:rsid w:val="00BE774A"/>
    <w:rsid w:val="00BE780E"/>
    <w:rsid w:val="00BE7E6F"/>
    <w:rsid w:val="00BE7EAA"/>
    <w:rsid w:val="00BE7F73"/>
    <w:rsid w:val="00BF0057"/>
    <w:rsid w:val="00BF0137"/>
    <w:rsid w:val="00BF01C7"/>
    <w:rsid w:val="00BF01D2"/>
    <w:rsid w:val="00BF02F7"/>
    <w:rsid w:val="00BF07C7"/>
    <w:rsid w:val="00BF0864"/>
    <w:rsid w:val="00BF0C3F"/>
    <w:rsid w:val="00BF0D55"/>
    <w:rsid w:val="00BF0D89"/>
    <w:rsid w:val="00BF0DA0"/>
    <w:rsid w:val="00BF0E2A"/>
    <w:rsid w:val="00BF0E4C"/>
    <w:rsid w:val="00BF121D"/>
    <w:rsid w:val="00BF1405"/>
    <w:rsid w:val="00BF1446"/>
    <w:rsid w:val="00BF144E"/>
    <w:rsid w:val="00BF16A3"/>
    <w:rsid w:val="00BF180C"/>
    <w:rsid w:val="00BF18EB"/>
    <w:rsid w:val="00BF1B1C"/>
    <w:rsid w:val="00BF1B92"/>
    <w:rsid w:val="00BF1E61"/>
    <w:rsid w:val="00BF1E86"/>
    <w:rsid w:val="00BF21BC"/>
    <w:rsid w:val="00BF22C5"/>
    <w:rsid w:val="00BF2336"/>
    <w:rsid w:val="00BF23A1"/>
    <w:rsid w:val="00BF23D1"/>
    <w:rsid w:val="00BF2441"/>
    <w:rsid w:val="00BF2496"/>
    <w:rsid w:val="00BF2545"/>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43C"/>
    <w:rsid w:val="00BF4538"/>
    <w:rsid w:val="00BF4834"/>
    <w:rsid w:val="00BF48CE"/>
    <w:rsid w:val="00BF4B0C"/>
    <w:rsid w:val="00BF4D28"/>
    <w:rsid w:val="00BF4E33"/>
    <w:rsid w:val="00BF4FAF"/>
    <w:rsid w:val="00BF5032"/>
    <w:rsid w:val="00BF505C"/>
    <w:rsid w:val="00BF50B1"/>
    <w:rsid w:val="00BF50C1"/>
    <w:rsid w:val="00BF5238"/>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D70"/>
    <w:rsid w:val="00BF6EEE"/>
    <w:rsid w:val="00BF706D"/>
    <w:rsid w:val="00BF715D"/>
    <w:rsid w:val="00BF718E"/>
    <w:rsid w:val="00BF71B3"/>
    <w:rsid w:val="00BF7205"/>
    <w:rsid w:val="00BF7209"/>
    <w:rsid w:val="00BF7340"/>
    <w:rsid w:val="00BF7478"/>
    <w:rsid w:val="00BF756A"/>
    <w:rsid w:val="00BF76D5"/>
    <w:rsid w:val="00BF77E7"/>
    <w:rsid w:val="00BF78E7"/>
    <w:rsid w:val="00BF7C73"/>
    <w:rsid w:val="00BF7E72"/>
    <w:rsid w:val="00BF7F6A"/>
    <w:rsid w:val="00C0019E"/>
    <w:rsid w:val="00C004D4"/>
    <w:rsid w:val="00C004E1"/>
    <w:rsid w:val="00C00508"/>
    <w:rsid w:val="00C00640"/>
    <w:rsid w:val="00C00659"/>
    <w:rsid w:val="00C006DA"/>
    <w:rsid w:val="00C0078F"/>
    <w:rsid w:val="00C008FA"/>
    <w:rsid w:val="00C00C32"/>
    <w:rsid w:val="00C00DCF"/>
    <w:rsid w:val="00C00E71"/>
    <w:rsid w:val="00C00FCF"/>
    <w:rsid w:val="00C01008"/>
    <w:rsid w:val="00C01270"/>
    <w:rsid w:val="00C014A1"/>
    <w:rsid w:val="00C014B9"/>
    <w:rsid w:val="00C014F7"/>
    <w:rsid w:val="00C0165D"/>
    <w:rsid w:val="00C01665"/>
    <w:rsid w:val="00C0188B"/>
    <w:rsid w:val="00C018F3"/>
    <w:rsid w:val="00C0195B"/>
    <w:rsid w:val="00C01A08"/>
    <w:rsid w:val="00C01A46"/>
    <w:rsid w:val="00C01AD0"/>
    <w:rsid w:val="00C01C40"/>
    <w:rsid w:val="00C01CE2"/>
    <w:rsid w:val="00C01D67"/>
    <w:rsid w:val="00C02039"/>
    <w:rsid w:val="00C021D5"/>
    <w:rsid w:val="00C02357"/>
    <w:rsid w:val="00C02401"/>
    <w:rsid w:val="00C02416"/>
    <w:rsid w:val="00C025FF"/>
    <w:rsid w:val="00C0266B"/>
    <w:rsid w:val="00C026FE"/>
    <w:rsid w:val="00C0285A"/>
    <w:rsid w:val="00C0285D"/>
    <w:rsid w:val="00C029DA"/>
    <w:rsid w:val="00C02A47"/>
    <w:rsid w:val="00C02AAC"/>
    <w:rsid w:val="00C02C81"/>
    <w:rsid w:val="00C02CF5"/>
    <w:rsid w:val="00C02DC0"/>
    <w:rsid w:val="00C02E40"/>
    <w:rsid w:val="00C03161"/>
    <w:rsid w:val="00C0331E"/>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846"/>
    <w:rsid w:val="00C05A03"/>
    <w:rsid w:val="00C05B71"/>
    <w:rsid w:val="00C05C2A"/>
    <w:rsid w:val="00C05EE0"/>
    <w:rsid w:val="00C05F6F"/>
    <w:rsid w:val="00C06116"/>
    <w:rsid w:val="00C06243"/>
    <w:rsid w:val="00C062EB"/>
    <w:rsid w:val="00C06459"/>
    <w:rsid w:val="00C06724"/>
    <w:rsid w:val="00C06735"/>
    <w:rsid w:val="00C0679B"/>
    <w:rsid w:val="00C06B29"/>
    <w:rsid w:val="00C06E32"/>
    <w:rsid w:val="00C06EBD"/>
    <w:rsid w:val="00C06ECD"/>
    <w:rsid w:val="00C071AB"/>
    <w:rsid w:val="00C07200"/>
    <w:rsid w:val="00C0737B"/>
    <w:rsid w:val="00C073DE"/>
    <w:rsid w:val="00C07638"/>
    <w:rsid w:val="00C077C0"/>
    <w:rsid w:val="00C07806"/>
    <w:rsid w:val="00C078EF"/>
    <w:rsid w:val="00C079AF"/>
    <w:rsid w:val="00C079D2"/>
    <w:rsid w:val="00C079EB"/>
    <w:rsid w:val="00C07AA9"/>
    <w:rsid w:val="00C07B25"/>
    <w:rsid w:val="00C07B53"/>
    <w:rsid w:val="00C07C14"/>
    <w:rsid w:val="00C07EB3"/>
    <w:rsid w:val="00C10481"/>
    <w:rsid w:val="00C10612"/>
    <w:rsid w:val="00C10760"/>
    <w:rsid w:val="00C1098B"/>
    <w:rsid w:val="00C10A38"/>
    <w:rsid w:val="00C10B65"/>
    <w:rsid w:val="00C10BDA"/>
    <w:rsid w:val="00C10F81"/>
    <w:rsid w:val="00C112D0"/>
    <w:rsid w:val="00C115AA"/>
    <w:rsid w:val="00C115F5"/>
    <w:rsid w:val="00C115FD"/>
    <w:rsid w:val="00C116BB"/>
    <w:rsid w:val="00C11808"/>
    <w:rsid w:val="00C118FF"/>
    <w:rsid w:val="00C11AB3"/>
    <w:rsid w:val="00C11AC0"/>
    <w:rsid w:val="00C11BD5"/>
    <w:rsid w:val="00C11CC4"/>
    <w:rsid w:val="00C11D88"/>
    <w:rsid w:val="00C11EE2"/>
    <w:rsid w:val="00C12012"/>
    <w:rsid w:val="00C12024"/>
    <w:rsid w:val="00C12052"/>
    <w:rsid w:val="00C120B1"/>
    <w:rsid w:val="00C12253"/>
    <w:rsid w:val="00C1231C"/>
    <w:rsid w:val="00C1232D"/>
    <w:rsid w:val="00C125F5"/>
    <w:rsid w:val="00C12682"/>
    <w:rsid w:val="00C12B10"/>
    <w:rsid w:val="00C12B4C"/>
    <w:rsid w:val="00C12B9A"/>
    <w:rsid w:val="00C12C26"/>
    <w:rsid w:val="00C12CC2"/>
    <w:rsid w:val="00C12D0F"/>
    <w:rsid w:val="00C12DB2"/>
    <w:rsid w:val="00C130C6"/>
    <w:rsid w:val="00C131F4"/>
    <w:rsid w:val="00C13206"/>
    <w:rsid w:val="00C13856"/>
    <w:rsid w:val="00C13937"/>
    <w:rsid w:val="00C13AE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B8D"/>
    <w:rsid w:val="00C14D2D"/>
    <w:rsid w:val="00C14E52"/>
    <w:rsid w:val="00C14EB2"/>
    <w:rsid w:val="00C1513D"/>
    <w:rsid w:val="00C15828"/>
    <w:rsid w:val="00C158B3"/>
    <w:rsid w:val="00C158BB"/>
    <w:rsid w:val="00C15A43"/>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E64"/>
    <w:rsid w:val="00C16F32"/>
    <w:rsid w:val="00C17038"/>
    <w:rsid w:val="00C17058"/>
    <w:rsid w:val="00C17169"/>
    <w:rsid w:val="00C1727C"/>
    <w:rsid w:val="00C1779A"/>
    <w:rsid w:val="00C177E8"/>
    <w:rsid w:val="00C17808"/>
    <w:rsid w:val="00C17D6D"/>
    <w:rsid w:val="00C17E44"/>
    <w:rsid w:val="00C17EA1"/>
    <w:rsid w:val="00C17EE2"/>
    <w:rsid w:val="00C200C2"/>
    <w:rsid w:val="00C204AA"/>
    <w:rsid w:val="00C204CF"/>
    <w:rsid w:val="00C2079B"/>
    <w:rsid w:val="00C207FE"/>
    <w:rsid w:val="00C208EF"/>
    <w:rsid w:val="00C209AF"/>
    <w:rsid w:val="00C209C6"/>
    <w:rsid w:val="00C20B1B"/>
    <w:rsid w:val="00C20CAA"/>
    <w:rsid w:val="00C20DA7"/>
    <w:rsid w:val="00C20DB3"/>
    <w:rsid w:val="00C20E23"/>
    <w:rsid w:val="00C20F97"/>
    <w:rsid w:val="00C21118"/>
    <w:rsid w:val="00C211BA"/>
    <w:rsid w:val="00C212B0"/>
    <w:rsid w:val="00C213B2"/>
    <w:rsid w:val="00C2159A"/>
    <w:rsid w:val="00C216AF"/>
    <w:rsid w:val="00C216F7"/>
    <w:rsid w:val="00C21827"/>
    <w:rsid w:val="00C21833"/>
    <w:rsid w:val="00C21853"/>
    <w:rsid w:val="00C219A3"/>
    <w:rsid w:val="00C21A15"/>
    <w:rsid w:val="00C21AAF"/>
    <w:rsid w:val="00C21B0F"/>
    <w:rsid w:val="00C21C56"/>
    <w:rsid w:val="00C21F1F"/>
    <w:rsid w:val="00C21F9B"/>
    <w:rsid w:val="00C223A7"/>
    <w:rsid w:val="00C226C6"/>
    <w:rsid w:val="00C22832"/>
    <w:rsid w:val="00C22894"/>
    <w:rsid w:val="00C22916"/>
    <w:rsid w:val="00C22C2E"/>
    <w:rsid w:val="00C22C70"/>
    <w:rsid w:val="00C22DD4"/>
    <w:rsid w:val="00C22FB9"/>
    <w:rsid w:val="00C2310F"/>
    <w:rsid w:val="00C232B4"/>
    <w:rsid w:val="00C233B8"/>
    <w:rsid w:val="00C23624"/>
    <w:rsid w:val="00C236A0"/>
    <w:rsid w:val="00C236A8"/>
    <w:rsid w:val="00C23B14"/>
    <w:rsid w:val="00C23B1C"/>
    <w:rsid w:val="00C23B60"/>
    <w:rsid w:val="00C23DA5"/>
    <w:rsid w:val="00C23EA3"/>
    <w:rsid w:val="00C23F43"/>
    <w:rsid w:val="00C23FDC"/>
    <w:rsid w:val="00C240DA"/>
    <w:rsid w:val="00C24160"/>
    <w:rsid w:val="00C2435D"/>
    <w:rsid w:val="00C24493"/>
    <w:rsid w:val="00C244A3"/>
    <w:rsid w:val="00C245B0"/>
    <w:rsid w:val="00C2483B"/>
    <w:rsid w:val="00C24ADD"/>
    <w:rsid w:val="00C24AE3"/>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A1"/>
    <w:rsid w:val="00C264EE"/>
    <w:rsid w:val="00C264F3"/>
    <w:rsid w:val="00C26519"/>
    <w:rsid w:val="00C26625"/>
    <w:rsid w:val="00C2665B"/>
    <w:rsid w:val="00C26745"/>
    <w:rsid w:val="00C268FD"/>
    <w:rsid w:val="00C269F3"/>
    <w:rsid w:val="00C26A80"/>
    <w:rsid w:val="00C26ACC"/>
    <w:rsid w:val="00C26AE6"/>
    <w:rsid w:val="00C26BD5"/>
    <w:rsid w:val="00C26C4A"/>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4EA"/>
    <w:rsid w:val="00C30814"/>
    <w:rsid w:val="00C3085A"/>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A7B"/>
    <w:rsid w:val="00C31B0B"/>
    <w:rsid w:val="00C31C17"/>
    <w:rsid w:val="00C32030"/>
    <w:rsid w:val="00C32054"/>
    <w:rsid w:val="00C32325"/>
    <w:rsid w:val="00C3260D"/>
    <w:rsid w:val="00C328EC"/>
    <w:rsid w:val="00C33411"/>
    <w:rsid w:val="00C33460"/>
    <w:rsid w:val="00C334D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55"/>
    <w:rsid w:val="00C34ACB"/>
    <w:rsid w:val="00C34C7D"/>
    <w:rsid w:val="00C34C80"/>
    <w:rsid w:val="00C34DB4"/>
    <w:rsid w:val="00C34EDD"/>
    <w:rsid w:val="00C34FBD"/>
    <w:rsid w:val="00C35011"/>
    <w:rsid w:val="00C352AA"/>
    <w:rsid w:val="00C353B7"/>
    <w:rsid w:val="00C35413"/>
    <w:rsid w:val="00C3541B"/>
    <w:rsid w:val="00C35461"/>
    <w:rsid w:val="00C3569D"/>
    <w:rsid w:val="00C357FB"/>
    <w:rsid w:val="00C3590B"/>
    <w:rsid w:val="00C35AAF"/>
    <w:rsid w:val="00C35C71"/>
    <w:rsid w:val="00C35F0D"/>
    <w:rsid w:val="00C35F4D"/>
    <w:rsid w:val="00C3639C"/>
    <w:rsid w:val="00C36A5E"/>
    <w:rsid w:val="00C36B7F"/>
    <w:rsid w:val="00C36C30"/>
    <w:rsid w:val="00C36CB8"/>
    <w:rsid w:val="00C36E13"/>
    <w:rsid w:val="00C3745F"/>
    <w:rsid w:val="00C37511"/>
    <w:rsid w:val="00C3768C"/>
    <w:rsid w:val="00C378A5"/>
    <w:rsid w:val="00C37924"/>
    <w:rsid w:val="00C379A6"/>
    <w:rsid w:val="00C37A43"/>
    <w:rsid w:val="00C37AA3"/>
    <w:rsid w:val="00C37AD6"/>
    <w:rsid w:val="00C37B76"/>
    <w:rsid w:val="00C37B87"/>
    <w:rsid w:val="00C37C53"/>
    <w:rsid w:val="00C37E3D"/>
    <w:rsid w:val="00C40038"/>
    <w:rsid w:val="00C40138"/>
    <w:rsid w:val="00C40193"/>
    <w:rsid w:val="00C4021A"/>
    <w:rsid w:val="00C40299"/>
    <w:rsid w:val="00C402E6"/>
    <w:rsid w:val="00C40370"/>
    <w:rsid w:val="00C40705"/>
    <w:rsid w:val="00C408F8"/>
    <w:rsid w:val="00C40AB0"/>
    <w:rsid w:val="00C40B06"/>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DF4"/>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73"/>
    <w:rsid w:val="00C442DB"/>
    <w:rsid w:val="00C44376"/>
    <w:rsid w:val="00C4442D"/>
    <w:rsid w:val="00C4463D"/>
    <w:rsid w:val="00C44982"/>
    <w:rsid w:val="00C44A88"/>
    <w:rsid w:val="00C44C70"/>
    <w:rsid w:val="00C44D1E"/>
    <w:rsid w:val="00C44FA1"/>
    <w:rsid w:val="00C4502D"/>
    <w:rsid w:val="00C45158"/>
    <w:rsid w:val="00C45413"/>
    <w:rsid w:val="00C45743"/>
    <w:rsid w:val="00C45A7A"/>
    <w:rsid w:val="00C45B05"/>
    <w:rsid w:val="00C45B23"/>
    <w:rsid w:val="00C45D66"/>
    <w:rsid w:val="00C45EE9"/>
    <w:rsid w:val="00C46032"/>
    <w:rsid w:val="00C46398"/>
    <w:rsid w:val="00C4641B"/>
    <w:rsid w:val="00C46554"/>
    <w:rsid w:val="00C46D32"/>
    <w:rsid w:val="00C47180"/>
    <w:rsid w:val="00C4727E"/>
    <w:rsid w:val="00C4734F"/>
    <w:rsid w:val="00C473D3"/>
    <w:rsid w:val="00C4744F"/>
    <w:rsid w:val="00C474BC"/>
    <w:rsid w:val="00C476F1"/>
    <w:rsid w:val="00C47C62"/>
    <w:rsid w:val="00C47DCE"/>
    <w:rsid w:val="00C47F2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D50"/>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17A"/>
    <w:rsid w:val="00C533C8"/>
    <w:rsid w:val="00C53492"/>
    <w:rsid w:val="00C53923"/>
    <w:rsid w:val="00C539C8"/>
    <w:rsid w:val="00C539E3"/>
    <w:rsid w:val="00C53A36"/>
    <w:rsid w:val="00C53C1B"/>
    <w:rsid w:val="00C53D5E"/>
    <w:rsid w:val="00C54121"/>
    <w:rsid w:val="00C541C6"/>
    <w:rsid w:val="00C54327"/>
    <w:rsid w:val="00C546A8"/>
    <w:rsid w:val="00C5486C"/>
    <w:rsid w:val="00C548F8"/>
    <w:rsid w:val="00C549EF"/>
    <w:rsid w:val="00C54B2E"/>
    <w:rsid w:val="00C54B88"/>
    <w:rsid w:val="00C54DC4"/>
    <w:rsid w:val="00C54E53"/>
    <w:rsid w:val="00C54F1C"/>
    <w:rsid w:val="00C54F26"/>
    <w:rsid w:val="00C54F91"/>
    <w:rsid w:val="00C55039"/>
    <w:rsid w:val="00C5504C"/>
    <w:rsid w:val="00C55059"/>
    <w:rsid w:val="00C55193"/>
    <w:rsid w:val="00C555C5"/>
    <w:rsid w:val="00C556A7"/>
    <w:rsid w:val="00C556D0"/>
    <w:rsid w:val="00C55731"/>
    <w:rsid w:val="00C5575A"/>
    <w:rsid w:val="00C55A89"/>
    <w:rsid w:val="00C55B50"/>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00"/>
    <w:rsid w:val="00C56F3A"/>
    <w:rsid w:val="00C57204"/>
    <w:rsid w:val="00C57224"/>
    <w:rsid w:val="00C57246"/>
    <w:rsid w:val="00C572BF"/>
    <w:rsid w:val="00C573E6"/>
    <w:rsid w:val="00C57418"/>
    <w:rsid w:val="00C57534"/>
    <w:rsid w:val="00C576E7"/>
    <w:rsid w:val="00C57712"/>
    <w:rsid w:val="00C57730"/>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8F4"/>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51"/>
    <w:rsid w:val="00C626EA"/>
    <w:rsid w:val="00C62736"/>
    <w:rsid w:val="00C62813"/>
    <w:rsid w:val="00C62825"/>
    <w:rsid w:val="00C62B5E"/>
    <w:rsid w:val="00C62E53"/>
    <w:rsid w:val="00C62F1A"/>
    <w:rsid w:val="00C6302F"/>
    <w:rsid w:val="00C63254"/>
    <w:rsid w:val="00C633BB"/>
    <w:rsid w:val="00C6379E"/>
    <w:rsid w:val="00C63B33"/>
    <w:rsid w:val="00C63B7A"/>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AF0"/>
    <w:rsid w:val="00C64CD8"/>
    <w:rsid w:val="00C64CF5"/>
    <w:rsid w:val="00C64F08"/>
    <w:rsid w:val="00C65033"/>
    <w:rsid w:val="00C651C3"/>
    <w:rsid w:val="00C651E0"/>
    <w:rsid w:val="00C65241"/>
    <w:rsid w:val="00C653E0"/>
    <w:rsid w:val="00C65541"/>
    <w:rsid w:val="00C655BC"/>
    <w:rsid w:val="00C656A0"/>
    <w:rsid w:val="00C65857"/>
    <w:rsid w:val="00C65864"/>
    <w:rsid w:val="00C659C8"/>
    <w:rsid w:val="00C65B78"/>
    <w:rsid w:val="00C65C18"/>
    <w:rsid w:val="00C65CC2"/>
    <w:rsid w:val="00C65EB1"/>
    <w:rsid w:val="00C65EB3"/>
    <w:rsid w:val="00C664B2"/>
    <w:rsid w:val="00C66688"/>
    <w:rsid w:val="00C668D2"/>
    <w:rsid w:val="00C6695E"/>
    <w:rsid w:val="00C6697C"/>
    <w:rsid w:val="00C66ADC"/>
    <w:rsid w:val="00C66C66"/>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1D3"/>
    <w:rsid w:val="00C702B8"/>
    <w:rsid w:val="00C7037B"/>
    <w:rsid w:val="00C7060F"/>
    <w:rsid w:val="00C7078A"/>
    <w:rsid w:val="00C70848"/>
    <w:rsid w:val="00C70968"/>
    <w:rsid w:val="00C70AE0"/>
    <w:rsid w:val="00C70B62"/>
    <w:rsid w:val="00C70C54"/>
    <w:rsid w:val="00C70E95"/>
    <w:rsid w:val="00C71039"/>
    <w:rsid w:val="00C714B5"/>
    <w:rsid w:val="00C71626"/>
    <w:rsid w:val="00C716DF"/>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BD0"/>
    <w:rsid w:val="00C72DD2"/>
    <w:rsid w:val="00C72DD5"/>
    <w:rsid w:val="00C72E29"/>
    <w:rsid w:val="00C73086"/>
    <w:rsid w:val="00C730E1"/>
    <w:rsid w:val="00C7318B"/>
    <w:rsid w:val="00C73499"/>
    <w:rsid w:val="00C734B8"/>
    <w:rsid w:val="00C73577"/>
    <w:rsid w:val="00C7364D"/>
    <w:rsid w:val="00C737CF"/>
    <w:rsid w:val="00C73B5D"/>
    <w:rsid w:val="00C73E3F"/>
    <w:rsid w:val="00C73F80"/>
    <w:rsid w:val="00C74041"/>
    <w:rsid w:val="00C74176"/>
    <w:rsid w:val="00C74247"/>
    <w:rsid w:val="00C7428B"/>
    <w:rsid w:val="00C74C93"/>
    <w:rsid w:val="00C74CB2"/>
    <w:rsid w:val="00C74CD7"/>
    <w:rsid w:val="00C74CEC"/>
    <w:rsid w:val="00C74F03"/>
    <w:rsid w:val="00C75097"/>
    <w:rsid w:val="00C750D8"/>
    <w:rsid w:val="00C750F1"/>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1EE"/>
    <w:rsid w:val="00C762F6"/>
    <w:rsid w:val="00C7634B"/>
    <w:rsid w:val="00C76578"/>
    <w:rsid w:val="00C7658F"/>
    <w:rsid w:val="00C765E7"/>
    <w:rsid w:val="00C766A7"/>
    <w:rsid w:val="00C766E6"/>
    <w:rsid w:val="00C76832"/>
    <w:rsid w:val="00C768F7"/>
    <w:rsid w:val="00C76CD2"/>
    <w:rsid w:val="00C76E29"/>
    <w:rsid w:val="00C76E2C"/>
    <w:rsid w:val="00C76EB0"/>
    <w:rsid w:val="00C77079"/>
    <w:rsid w:val="00C77241"/>
    <w:rsid w:val="00C774B2"/>
    <w:rsid w:val="00C77720"/>
    <w:rsid w:val="00C77839"/>
    <w:rsid w:val="00C77AB1"/>
    <w:rsid w:val="00C77B3E"/>
    <w:rsid w:val="00C77D7F"/>
    <w:rsid w:val="00C77D94"/>
    <w:rsid w:val="00C77F45"/>
    <w:rsid w:val="00C800E6"/>
    <w:rsid w:val="00C801B1"/>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12"/>
    <w:rsid w:val="00C82EB9"/>
    <w:rsid w:val="00C82EC1"/>
    <w:rsid w:val="00C82FF6"/>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CDA"/>
    <w:rsid w:val="00C84F46"/>
    <w:rsid w:val="00C84FF8"/>
    <w:rsid w:val="00C850C0"/>
    <w:rsid w:val="00C8525D"/>
    <w:rsid w:val="00C856A5"/>
    <w:rsid w:val="00C857BE"/>
    <w:rsid w:val="00C857C0"/>
    <w:rsid w:val="00C8583E"/>
    <w:rsid w:val="00C859AD"/>
    <w:rsid w:val="00C85A48"/>
    <w:rsid w:val="00C85B04"/>
    <w:rsid w:val="00C85C2C"/>
    <w:rsid w:val="00C85FEA"/>
    <w:rsid w:val="00C86030"/>
    <w:rsid w:val="00C861A7"/>
    <w:rsid w:val="00C86335"/>
    <w:rsid w:val="00C86337"/>
    <w:rsid w:val="00C86374"/>
    <w:rsid w:val="00C86441"/>
    <w:rsid w:val="00C865EC"/>
    <w:rsid w:val="00C866BD"/>
    <w:rsid w:val="00C86822"/>
    <w:rsid w:val="00C86A5E"/>
    <w:rsid w:val="00C87838"/>
    <w:rsid w:val="00C87AEF"/>
    <w:rsid w:val="00C87CB9"/>
    <w:rsid w:val="00C87CF6"/>
    <w:rsid w:val="00C87FB9"/>
    <w:rsid w:val="00C90176"/>
    <w:rsid w:val="00C90277"/>
    <w:rsid w:val="00C90326"/>
    <w:rsid w:val="00C90330"/>
    <w:rsid w:val="00C9054B"/>
    <w:rsid w:val="00C905DF"/>
    <w:rsid w:val="00C906A4"/>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93"/>
    <w:rsid w:val="00C92BD3"/>
    <w:rsid w:val="00C92BF7"/>
    <w:rsid w:val="00C92C45"/>
    <w:rsid w:val="00C92F09"/>
    <w:rsid w:val="00C93120"/>
    <w:rsid w:val="00C93202"/>
    <w:rsid w:val="00C9346C"/>
    <w:rsid w:val="00C93853"/>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057"/>
    <w:rsid w:val="00C9511A"/>
    <w:rsid w:val="00C951CD"/>
    <w:rsid w:val="00C9529B"/>
    <w:rsid w:val="00C95C0E"/>
    <w:rsid w:val="00C95CDF"/>
    <w:rsid w:val="00C95D96"/>
    <w:rsid w:val="00C95E13"/>
    <w:rsid w:val="00C95E1F"/>
    <w:rsid w:val="00C95EAC"/>
    <w:rsid w:val="00C95ECE"/>
    <w:rsid w:val="00C9603F"/>
    <w:rsid w:val="00C964D4"/>
    <w:rsid w:val="00C96835"/>
    <w:rsid w:val="00C96A06"/>
    <w:rsid w:val="00C96A0B"/>
    <w:rsid w:val="00C96A3D"/>
    <w:rsid w:val="00C96AD5"/>
    <w:rsid w:val="00C96BA0"/>
    <w:rsid w:val="00C96C75"/>
    <w:rsid w:val="00C96CC7"/>
    <w:rsid w:val="00C96D88"/>
    <w:rsid w:val="00C96F73"/>
    <w:rsid w:val="00C96FEC"/>
    <w:rsid w:val="00C971E8"/>
    <w:rsid w:val="00C97609"/>
    <w:rsid w:val="00C976BB"/>
    <w:rsid w:val="00C9776D"/>
    <w:rsid w:val="00C977E7"/>
    <w:rsid w:val="00C9781A"/>
    <w:rsid w:val="00C9791C"/>
    <w:rsid w:val="00C97C5E"/>
    <w:rsid w:val="00C97ED3"/>
    <w:rsid w:val="00C97F32"/>
    <w:rsid w:val="00C97F45"/>
    <w:rsid w:val="00CA0168"/>
    <w:rsid w:val="00CA033A"/>
    <w:rsid w:val="00CA060B"/>
    <w:rsid w:val="00CA067E"/>
    <w:rsid w:val="00CA0A20"/>
    <w:rsid w:val="00CA0C0C"/>
    <w:rsid w:val="00CA103D"/>
    <w:rsid w:val="00CA10CD"/>
    <w:rsid w:val="00CA110D"/>
    <w:rsid w:val="00CA1291"/>
    <w:rsid w:val="00CA13A2"/>
    <w:rsid w:val="00CA13E1"/>
    <w:rsid w:val="00CA173C"/>
    <w:rsid w:val="00CA177D"/>
    <w:rsid w:val="00CA17BE"/>
    <w:rsid w:val="00CA17D0"/>
    <w:rsid w:val="00CA17E3"/>
    <w:rsid w:val="00CA18CE"/>
    <w:rsid w:val="00CA196A"/>
    <w:rsid w:val="00CA19AD"/>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68"/>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3F5"/>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BD"/>
    <w:rsid w:val="00CB17CD"/>
    <w:rsid w:val="00CB19F5"/>
    <w:rsid w:val="00CB1A3D"/>
    <w:rsid w:val="00CB1A88"/>
    <w:rsid w:val="00CB1CB2"/>
    <w:rsid w:val="00CB1D7D"/>
    <w:rsid w:val="00CB206E"/>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064"/>
    <w:rsid w:val="00CB316B"/>
    <w:rsid w:val="00CB3175"/>
    <w:rsid w:val="00CB32AE"/>
    <w:rsid w:val="00CB32E4"/>
    <w:rsid w:val="00CB34EB"/>
    <w:rsid w:val="00CB36C2"/>
    <w:rsid w:val="00CB37FB"/>
    <w:rsid w:val="00CB3959"/>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5B"/>
    <w:rsid w:val="00CB6061"/>
    <w:rsid w:val="00CB61BE"/>
    <w:rsid w:val="00CB6264"/>
    <w:rsid w:val="00CB629E"/>
    <w:rsid w:val="00CB642D"/>
    <w:rsid w:val="00CB68D9"/>
    <w:rsid w:val="00CB6951"/>
    <w:rsid w:val="00CB6CDB"/>
    <w:rsid w:val="00CB7170"/>
    <w:rsid w:val="00CB71A6"/>
    <w:rsid w:val="00CB71AD"/>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96C"/>
    <w:rsid w:val="00CC0AFD"/>
    <w:rsid w:val="00CC0BEB"/>
    <w:rsid w:val="00CC0CB8"/>
    <w:rsid w:val="00CC10A7"/>
    <w:rsid w:val="00CC1129"/>
    <w:rsid w:val="00CC1213"/>
    <w:rsid w:val="00CC121F"/>
    <w:rsid w:val="00CC1239"/>
    <w:rsid w:val="00CC13AD"/>
    <w:rsid w:val="00CC172E"/>
    <w:rsid w:val="00CC1956"/>
    <w:rsid w:val="00CC1B8C"/>
    <w:rsid w:val="00CC1E15"/>
    <w:rsid w:val="00CC1F18"/>
    <w:rsid w:val="00CC207F"/>
    <w:rsid w:val="00CC2097"/>
    <w:rsid w:val="00CC2111"/>
    <w:rsid w:val="00CC21D4"/>
    <w:rsid w:val="00CC2408"/>
    <w:rsid w:val="00CC24E0"/>
    <w:rsid w:val="00CC2706"/>
    <w:rsid w:val="00CC2769"/>
    <w:rsid w:val="00CC2870"/>
    <w:rsid w:val="00CC296F"/>
    <w:rsid w:val="00CC2A82"/>
    <w:rsid w:val="00CC2B0C"/>
    <w:rsid w:val="00CC2CA6"/>
    <w:rsid w:val="00CC2D83"/>
    <w:rsid w:val="00CC2E19"/>
    <w:rsid w:val="00CC3058"/>
    <w:rsid w:val="00CC3377"/>
    <w:rsid w:val="00CC3469"/>
    <w:rsid w:val="00CC3593"/>
    <w:rsid w:val="00CC35EE"/>
    <w:rsid w:val="00CC3736"/>
    <w:rsid w:val="00CC3871"/>
    <w:rsid w:val="00CC3CB5"/>
    <w:rsid w:val="00CC3E80"/>
    <w:rsid w:val="00CC3E87"/>
    <w:rsid w:val="00CC3EC0"/>
    <w:rsid w:val="00CC3EF9"/>
    <w:rsid w:val="00CC3F16"/>
    <w:rsid w:val="00CC3F3A"/>
    <w:rsid w:val="00CC41D9"/>
    <w:rsid w:val="00CC420E"/>
    <w:rsid w:val="00CC4250"/>
    <w:rsid w:val="00CC4395"/>
    <w:rsid w:val="00CC4494"/>
    <w:rsid w:val="00CC458D"/>
    <w:rsid w:val="00CC46BB"/>
    <w:rsid w:val="00CC46FE"/>
    <w:rsid w:val="00CC478A"/>
    <w:rsid w:val="00CC4B60"/>
    <w:rsid w:val="00CC4C7B"/>
    <w:rsid w:val="00CC4C9C"/>
    <w:rsid w:val="00CC4CB5"/>
    <w:rsid w:val="00CC4D90"/>
    <w:rsid w:val="00CC4F36"/>
    <w:rsid w:val="00CC576A"/>
    <w:rsid w:val="00CC5BDD"/>
    <w:rsid w:val="00CC5C1E"/>
    <w:rsid w:val="00CC5D11"/>
    <w:rsid w:val="00CC5E64"/>
    <w:rsid w:val="00CC5FC3"/>
    <w:rsid w:val="00CC61E4"/>
    <w:rsid w:val="00CC62EB"/>
    <w:rsid w:val="00CC634B"/>
    <w:rsid w:val="00CC65D3"/>
    <w:rsid w:val="00CC6739"/>
    <w:rsid w:val="00CC69CF"/>
    <w:rsid w:val="00CC6C57"/>
    <w:rsid w:val="00CC6D31"/>
    <w:rsid w:val="00CC6F06"/>
    <w:rsid w:val="00CC6F7F"/>
    <w:rsid w:val="00CC74E6"/>
    <w:rsid w:val="00CC754D"/>
    <w:rsid w:val="00CC75F2"/>
    <w:rsid w:val="00CC76FB"/>
    <w:rsid w:val="00CC79AF"/>
    <w:rsid w:val="00CC7B7C"/>
    <w:rsid w:val="00CC7CA7"/>
    <w:rsid w:val="00CC7CC5"/>
    <w:rsid w:val="00CC7E2C"/>
    <w:rsid w:val="00CD0294"/>
    <w:rsid w:val="00CD0382"/>
    <w:rsid w:val="00CD0766"/>
    <w:rsid w:val="00CD08B3"/>
    <w:rsid w:val="00CD0D6C"/>
    <w:rsid w:val="00CD0E23"/>
    <w:rsid w:val="00CD0E25"/>
    <w:rsid w:val="00CD1238"/>
    <w:rsid w:val="00CD1299"/>
    <w:rsid w:val="00CD130C"/>
    <w:rsid w:val="00CD138C"/>
    <w:rsid w:val="00CD1584"/>
    <w:rsid w:val="00CD15B3"/>
    <w:rsid w:val="00CD16A9"/>
    <w:rsid w:val="00CD1947"/>
    <w:rsid w:val="00CD1D7A"/>
    <w:rsid w:val="00CD1E08"/>
    <w:rsid w:val="00CD1E45"/>
    <w:rsid w:val="00CD1F77"/>
    <w:rsid w:val="00CD21CC"/>
    <w:rsid w:val="00CD2215"/>
    <w:rsid w:val="00CD22AB"/>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2FA"/>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3D0"/>
    <w:rsid w:val="00CD48A2"/>
    <w:rsid w:val="00CD498F"/>
    <w:rsid w:val="00CD4CD8"/>
    <w:rsid w:val="00CD4E6B"/>
    <w:rsid w:val="00CD4EAA"/>
    <w:rsid w:val="00CD4F8F"/>
    <w:rsid w:val="00CD501A"/>
    <w:rsid w:val="00CD5036"/>
    <w:rsid w:val="00CD5104"/>
    <w:rsid w:val="00CD5112"/>
    <w:rsid w:val="00CD5113"/>
    <w:rsid w:val="00CD5492"/>
    <w:rsid w:val="00CD55C2"/>
    <w:rsid w:val="00CD55D6"/>
    <w:rsid w:val="00CD55E5"/>
    <w:rsid w:val="00CD5652"/>
    <w:rsid w:val="00CD579C"/>
    <w:rsid w:val="00CD5860"/>
    <w:rsid w:val="00CD58FD"/>
    <w:rsid w:val="00CD59C9"/>
    <w:rsid w:val="00CD5C4A"/>
    <w:rsid w:val="00CD5D11"/>
    <w:rsid w:val="00CD5D7F"/>
    <w:rsid w:val="00CD5DD8"/>
    <w:rsid w:val="00CD5F0C"/>
    <w:rsid w:val="00CD5F28"/>
    <w:rsid w:val="00CD6020"/>
    <w:rsid w:val="00CD610C"/>
    <w:rsid w:val="00CD615F"/>
    <w:rsid w:val="00CD62C3"/>
    <w:rsid w:val="00CD641D"/>
    <w:rsid w:val="00CD6427"/>
    <w:rsid w:val="00CD6477"/>
    <w:rsid w:val="00CD6590"/>
    <w:rsid w:val="00CD68BE"/>
    <w:rsid w:val="00CD69EF"/>
    <w:rsid w:val="00CD6AAE"/>
    <w:rsid w:val="00CD6AFD"/>
    <w:rsid w:val="00CD6B97"/>
    <w:rsid w:val="00CD6BB1"/>
    <w:rsid w:val="00CD6DE3"/>
    <w:rsid w:val="00CD6E4A"/>
    <w:rsid w:val="00CD711B"/>
    <w:rsid w:val="00CD7150"/>
    <w:rsid w:val="00CD7524"/>
    <w:rsid w:val="00CD75C5"/>
    <w:rsid w:val="00CD7613"/>
    <w:rsid w:val="00CD77F8"/>
    <w:rsid w:val="00CD7812"/>
    <w:rsid w:val="00CD78DA"/>
    <w:rsid w:val="00CD78F1"/>
    <w:rsid w:val="00CD79E2"/>
    <w:rsid w:val="00CD7A1F"/>
    <w:rsid w:val="00CD7E70"/>
    <w:rsid w:val="00CD7EE5"/>
    <w:rsid w:val="00CE0130"/>
    <w:rsid w:val="00CE026F"/>
    <w:rsid w:val="00CE0284"/>
    <w:rsid w:val="00CE0427"/>
    <w:rsid w:val="00CE0546"/>
    <w:rsid w:val="00CE0587"/>
    <w:rsid w:val="00CE0703"/>
    <w:rsid w:val="00CE0B46"/>
    <w:rsid w:val="00CE0BC0"/>
    <w:rsid w:val="00CE0D11"/>
    <w:rsid w:val="00CE0D85"/>
    <w:rsid w:val="00CE0E16"/>
    <w:rsid w:val="00CE0FC0"/>
    <w:rsid w:val="00CE0FDA"/>
    <w:rsid w:val="00CE1257"/>
    <w:rsid w:val="00CE1364"/>
    <w:rsid w:val="00CE14F5"/>
    <w:rsid w:val="00CE1773"/>
    <w:rsid w:val="00CE1801"/>
    <w:rsid w:val="00CE1863"/>
    <w:rsid w:val="00CE1A4E"/>
    <w:rsid w:val="00CE1D24"/>
    <w:rsid w:val="00CE1EED"/>
    <w:rsid w:val="00CE1F3F"/>
    <w:rsid w:val="00CE2060"/>
    <w:rsid w:val="00CE21E9"/>
    <w:rsid w:val="00CE2234"/>
    <w:rsid w:val="00CE2445"/>
    <w:rsid w:val="00CE2518"/>
    <w:rsid w:val="00CE275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41B"/>
    <w:rsid w:val="00CE44CD"/>
    <w:rsid w:val="00CE4751"/>
    <w:rsid w:val="00CE4A1B"/>
    <w:rsid w:val="00CE4A95"/>
    <w:rsid w:val="00CE4B5F"/>
    <w:rsid w:val="00CE4DD5"/>
    <w:rsid w:val="00CE4E90"/>
    <w:rsid w:val="00CE4F9B"/>
    <w:rsid w:val="00CE5140"/>
    <w:rsid w:val="00CE51DD"/>
    <w:rsid w:val="00CE5226"/>
    <w:rsid w:val="00CE54DA"/>
    <w:rsid w:val="00CE54E7"/>
    <w:rsid w:val="00CE5533"/>
    <w:rsid w:val="00CE55AE"/>
    <w:rsid w:val="00CE57CB"/>
    <w:rsid w:val="00CE58F2"/>
    <w:rsid w:val="00CE5C31"/>
    <w:rsid w:val="00CE5D1D"/>
    <w:rsid w:val="00CE5FEF"/>
    <w:rsid w:val="00CE6226"/>
    <w:rsid w:val="00CE6228"/>
    <w:rsid w:val="00CE638B"/>
    <w:rsid w:val="00CE63A9"/>
    <w:rsid w:val="00CE6441"/>
    <w:rsid w:val="00CE6740"/>
    <w:rsid w:val="00CE67B3"/>
    <w:rsid w:val="00CE696E"/>
    <w:rsid w:val="00CE6ACE"/>
    <w:rsid w:val="00CE6ADF"/>
    <w:rsid w:val="00CE6B30"/>
    <w:rsid w:val="00CE6C06"/>
    <w:rsid w:val="00CE6C82"/>
    <w:rsid w:val="00CE6D5D"/>
    <w:rsid w:val="00CE703B"/>
    <w:rsid w:val="00CE7145"/>
    <w:rsid w:val="00CE71AB"/>
    <w:rsid w:val="00CE73C4"/>
    <w:rsid w:val="00CE755B"/>
    <w:rsid w:val="00CE7571"/>
    <w:rsid w:val="00CE78C3"/>
    <w:rsid w:val="00CE7A3D"/>
    <w:rsid w:val="00CE7ACB"/>
    <w:rsid w:val="00CE7F75"/>
    <w:rsid w:val="00CF005E"/>
    <w:rsid w:val="00CF0166"/>
    <w:rsid w:val="00CF028C"/>
    <w:rsid w:val="00CF02EA"/>
    <w:rsid w:val="00CF03EB"/>
    <w:rsid w:val="00CF0541"/>
    <w:rsid w:val="00CF0548"/>
    <w:rsid w:val="00CF0588"/>
    <w:rsid w:val="00CF0721"/>
    <w:rsid w:val="00CF084E"/>
    <w:rsid w:val="00CF08E7"/>
    <w:rsid w:val="00CF0CB9"/>
    <w:rsid w:val="00CF0F62"/>
    <w:rsid w:val="00CF0FB8"/>
    <w:rsid w:val="00CF1213"/>
    <w:rsid w:val="00CF1260"/>
    <w:rsid w:val="00CF15E6"/>
    <w:rsid w:val="00CF17E4"/>
    <w:rsid w:val="00CF1A40"/>
    <w:rsid w:val="00CF1A9C"/>
    <w:rsid w:val="00CF1BE4"/>
    <w:rsid w:val="00CF1E68"/>
    <w:rsid w:val="00CF1F1D"/>
    <w:rsid w:val="00CF1F65"/>
    <w:rsid w:val="00CF2162"/>
    <w:rsid w:val="00CF221F"/>
    <w:rsid w:val="00CF2316"/>
    <w:rsid w:val="00CF24B1"/>
    <w:rsid w:val="00CF252F"/>
    <w:rsid w:val="00CF25DB"/>
    <w:rsid w:val="00CF2756"/>
    <w:rsid w:val="00CF27B2"/>
    <w:rsid w:val="00CF2851"/>
    <w:rsid w:val="00CF2C2E"/>
    <w:rsid w:val="00CF2C52"/>
    <w:rsid w:val="00CF2D18"/>
    <w:rsid w:val="00CF3068"/>
    <w:rsid w:val="00CF30F2"/>
    <w:rsid w:val="00CF30FC"/>
    <w:rsid w:val="00CF31F6"/>
    <w:rsid w:val="00CF3566"/>
    <w:rsid w:val="00CF36CB"/>
    <w:rsid w:val="00CF382C"/>
    <w:rsid w:val="00CF3844"/>
    <w:rsid w:val="00CF3B00"/>
    <w:rsid w:val="00CF3D6E"/>
    <w:rsid w:val="00CF3E01"/>
    <w:rsid w:val="00CF4204"/>
    <w:rsid w:val="00CF44DC"/>
    <w:rsid w:val="00CF4548"/>
    <w:rsid w:val="00CF464E"/>
    <w:rsid w:val="00CF46B3"/>
    <w:rsid w:val="00CF472F"/>
    <w:rsid w:val="00CF47BD"/>
    <w:rsid w:val="00CF4801"/>
    <w:rsid w:val="00CF4875"/>
    <w:rsid w:val="00CF49E4"/>
    <w:rsid w:val="00CF4AA5"/>
    <w:rsid w:val="00CF4BDA"/>
    <w:rsid w:val="00CF4BFE"/>
    <w:rsid w:val="00CF4D22"/>
    <w:rsid w:val="00CF4DC7"/>
    <w:rsid w:val="00CF4F7D"/>
    <w:rsid w:val="00CF5220"/>
    <w:rsid w:val="00CF5408"/>
    <w:rsid w:val="00CF55A6"/>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333"/>
    <w:rsid w:val="00CF7524"/>
    <w:rsid w:val="00CF77A9"/>
    <w:rsid w:val="00CF7927"/>
    <w:rsid w:val="00CF7A74"/>
    <w:rsid w:val="00CF7D04"/>
    <w:rsid w:val="00CF7E01"/>
    <w:rsid w:val="00CF7F8A"/>
    <w:rsid w:val="00D000C3"/>
    <w:rsid w:val="00D000DF"/>
    <w:rsid w:val="00D001C4"/>
    <w:rsid w:val="00D0025B"/>
    <w:rsid w:val="00D002DB"/>
    <w:rsid w:val="00D002EE"/>
    <w:rsid w:val="00D00455"/>
    <w:rsid w:val="00D0047E"/>
    <w:rsid w:val="00D004CA"/>
    <w:rsid w:val="00D0062D"/>
    <w:rsid w:val="00D00877"/>
    <w:rsid w:val="00D00912"/>
    <w:rsid w:val="00D009E6"/>
    <w:rsid w:val="00D00A3A"/>
    <w:rsid w:val="00D00A46"/>
    <w:rsid w:val="00D00A5D"/>
    <w:rsid w:val="00D00C02"/>
    <w:rsid w:val="00D00C84"/>
    <w:rsid w:val="00D00D7F"/>
    <w:rsid w:val="00D00DC6"/>
    <w:rsid w:val="00D00DD5"/>
    <w:rsid w:val="00D00E3A"/>
    <w:rsid w:val="00D00F0D"/>
    <w:rsid w:val="00D00F3E"/>
    <w:rsid w:val="00D00F6E"/>
    <w:rsid w:val="00D0109A"/>
    <w:rsid w:val="00D0118C"/>
    <w:rsid w:val="00D0129A"/>
    <w:rsid w:val="00D012F5"/>
    <w:rsid w:val="00D013BA"/>
    <w:rsid w:val="00D013DD"/>
    <w:rsid w:val="00D0164F"/>
    <w:rsid w:val="00D01776"/>
    <w:rsid w:val="00D0185C"/>
    <w:rsid w:val="00D01A4E"/>
    <w:rsid w:val="00D01A72"/>
    <w:rsid w:val="00D02081"/>
    <w:rsid w:val="00D023D3"/>
    <w:rsid w:val="00D0253B"/>
    <w:rsid w:val="00D02634"/>
    <w:rsid w:val="00D02670"/>
    <w:rsid w:val="00D02789"/>
    <w:rsid w:val="00D029F6"/>
    <w:rsid w:val="00D02A80"/>
    <w:rsid w:val="00D02AAC"/>
    <w:rsid w:val="00D02AD4"/>
    <w:rsid w:val="00D02AEB"/>
    <w:rsid w:val="00D02B14"/>
    <w:rsid w:val="00D02DAE"/>
    <w:rsid w:val="00D030A5"/>
    <w:rsid w:val="00D03188"/>
    <w:rsid w:val="00D03227"/>
    <w:rsid w:val="00D03245"/>
    <w:rsid w:val="00D03291"/>
    <w:rsid w:val="00D035A3"/>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3DB"/>
    <w:rsid w:val="00D0657B"/>
    <w:rsid w:val="00D0690B"/>
    <w:rsid w:val="00D06929"/>
    <w:rsid w:val="00D069AD"/>
    <w:rsid w:val="00D071E4"/>
    <w:rsid w:val="00D074C1"/>
    <w:rsid w:val="00D07511"/>
    <w:rsid w:val="00D07622"/>
    <w:rsid w:val="00D07A80"/>
    <w:rsid w:val="00D07AE3"/>
    <w:rsid w:val="00D07B32"/>
    <w:rsid w:val="00D07BC9"/>
    <w:rsid w:val="00D07C28"/>
    <w:rsid w:val="00D07E67"/>
    <w:rsid w:val="00D10089"/>
    <w:rsid w:val="00D1013E"/>
    <w:rsid w:val="00D101FF"/>
    <w:rsid w:val="00D1036C"/>
    <w:rsid w:val="00D10438"/>
    <w:rsid w:val="00D1043A"/>
    <w:rsid w:val="00D10635"/>
    <w:rsid w:val="00D106B2"/>
    <w:rsid w:val="00D109C3"/>
    <w:rsid w:val="00D10A51"/>
    <w:rsid w:val="00D10BCF"/>
    <w:rsid w:val="00D10E2F"/>
    <w:rsid w:val="00D110B0"/>
    <w:rsid w:val="00D11160"/>
    <w:rsid w:val="00D1120C"/>
    <w:rsid w:val="00D112FC"/>
    <w:rsid w:val="00D1157A"/>
    <w:rsid w:val="00D11640"/>
    <w:rsid w:val="00D1178E"/>
    <w:rsid w:val="00D117C4"/>
    <w:rsid w:val="00D11910"/>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81B"/>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66F"/>
    <w:rsid w:val="00D14A34"/>
    <w:rsid w:val="00D14E7B"/>
    <w:rsid w:val="00D15362"/>
    <w:rsid w:val="00D15463"/>
    <w:rsid w:val="00D15532"/>
    <w:rsid w:val="00D1556C"/>
    <w:rsid w:val="00D15BC2"/>
    <w:rsid w:val="00D15C26"/>
    <w:rsid w:val="00D15F65"/>
    <w:rsid w:val="00D15FA8"/>
    <w:rsid w:val="00D15FD3"/>
    <w:rsid w:val="00D1606F"/>
    <w:rsid w:val="00D162BE"/>
    <w:rsid w:val="00D164FB"/>
    <w:rsid w:val="00D1668E"/>
    <w:rsid w:val="00D16873"/>
    <w:rsid w:val="00D169EA"/>
    <w:rsid w:val="00D16B84"/>
    <w:rsid w:val="00D16D3E"/>
    <w:rsid w:val="00D16DDC"/>
    <w:rsid w:val="00D16DDE"/>
    <w:rsid w:val="00D16E33"/>
    <w:rsid w:val="00D170F7"/>
    <w:rsid w:val="00D17339"/>
    <w:rsid w:val="00D1738F"/>
    <w:rsid w:val="00D1767D"/>
    <w:rsid w:val="00D1774F"/>
    <w:rsid w:val="00D1777A"/>
    <w:rsid w:val="00D177D6"/>
    <w:rsid w:val="00D17842"/>
    <w:rsid w:val="00D17889"/>
    <w:rsid w:val="00D17899"/>
    <w:rsid w:val="00D179CE"/>
    <w:rsid w:val="00D179D5"/>
    <w:rsid w:val="00D17A3F"/>
    <w:rsid w:val="00D17CAE"/>
    <w:rsid w:val="00D17E3A"/>
    <w:rsid w:val="00D2006B"/>
    <w:rsid w:val="00D202F5"/>
    <w:rsid w:val="00D204D9"/>
    <w:rsid w:val="00D2058F"/>
    <w:rsid w:val="00D20599"/>
    <w:rsid w:val="00D205D9"/>
    <w:rsid w:val="00D20715"/>
    <w:rsid w:val="00D20BEA"/>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2FAB"/>
    <w:rsid w:val="00D231DF"/>
    <w:rsid w:val="00D23382"/>
    <w:rsid w:val="00D23421"/>
    <w:rsid w:val="00D2343F"/>
    <w:rsid w:val="00D236D6"/>
    <w:rsid w:val="00D23749"/>
    <w:rsid w:val="00D237FC"/>
    <w:rsid w:val="00D23991"/>
    <w:rsid w:val="00D23A0C"/>
    <w:rsid w:val="00D23AAA"/>
    <w:rsid w:val="00D23AC4"/>
    <w:rsid w:val="00D23AE3"/>
    <w:rsid w:val="00D23B7E"/>
    <w:rsid w:val="00D23C21"/>
    <w:rsid w:val="00D23CD7"/>
    <w:rsid w:val="00D23E91"/>
    <w:rsid w:val="00D23FC6"/>
    <w:rsid w:val="00D24123"/>
    <w:rsid w:val="00D2419C"/>
    <w:rsid w:val="00D24495"/>
    <w:rsid w:val="00D24587"/>
    <w:rsid w:val="00D245C4"/>
    <w:rsid w:val="00D2462B"/>
    <w:rsid w:val="00D24712"/>
    <w:rsid w:val="00D24730"/>
    <w:rsid w:val="00D247F3"/>
    <w:rsid w:val="00D249D2"/>
    <w:rsid w:val="00D24B17"/>
    <w:rsid w:val="00D24B95"/>
    <w:rsid w:val="00D24E53"/>
    <w:rsid w:val="00D256D5"/>
    <w:rsid w:val="00D25803"/>
    <w:rsid w:val="00D25807"/>
    <w:rsid w:val="00D25CCF"/>
    <w:rsid w:val="00D25DF1"/>
    <w:rsid w:val="00D2600C"/>
    <w:rsid w:val="00D26018"/>
    <w:rsid w:val="00D26183"/>
    <w:rsid w:val="00D261AD"/>
    <w:rsid w:val="00D264B9"/>
    <w:rsid w:val="00D264E7"/>
    <w:rsid w:val="00D265EB"/>
    <w:rsid w:val="00D266F7"/>
    <w:rsid w:val="00D26701"/>
    <w:rsid w:val="00D2682A"/>
    <w:rsid w:val="00D26844"/>
    <w:rsid w:val="00D268D9"/>
    <w:rsid w:val="00D269F3"/>
    <w:rsid w:val="00D26A77"/>
    <w:rsid w:val="00D26BDD"/>
    <w:rsid w:val="00D26D46"/>
    <w:rsid w:val="00D2736E"/>
    <w:rsid w:val="00D273D0"/>
    <w:rsid w:val="00D275EB"/>
    <w:rsid w:val="00D27669"/>
    <w:rsid w:val="00D2789A"/>
    <w:rsid w:val="00D2796B"/>
    <w:rsid w:val="00D27C2A"/>
    <w:rsid w:val="00D27D2A"/>
    <w:rsid w:val="00D27D49"/>
    <w:rsid w:val="00D27DE3"/>
    <w:rsid w:val="00D27FD1"/>
    <w:rsid w:val="00D3026D"/>
    <w:rsid w:val="00D30351"/>
    <w:rsid w:val="00D304E2"/>
    <w:rsid w:val="00D30515"/>
    <w:rsid w:val="00D3052B"/>
    <w:rsid w:val="00D305C4"/>
    <w:rsid w:val="00D30608"/>
    <w:rsid w:val="00D3072A"/>
    <w:rsid w:val="00D30AAC"/>
    <w:rsid w:val="00D30E79"/>
    <w:rsid w:val="00D30EA4"/>
    <w:rsid w:val="00D30EBD"/>
    <w:rsid w:val="00D30F35"/>
    <w:rsid w:val="00D31008"/>
    <w:rsid w:val="00D311C7"/>
    <w:rsid w:val="00D312BC"/>
    <w:rsid w:val="00D312F4"/>
    <w:rsid w:val="00D3138C"/>
    <w:rsid w:val="00D3144F"/>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01"/>
    <w:rsid w:val="00D32986"/>
    <w:rsid w:val="00D32E4C"/>
    <w:rsid w:val="00D32E89"/>
    <w:rsid w:val="00D32EA9"/>
    <w:rsid w:val="00D3368F"/>
    <w:rsid w:val="00D3373B"/>
    <w:rsid w:val="00D337A0"/>
    <w:rsid w:val="00D33952"/>
    <w:rsid w:val="00D33ABC"/>
    <w:rsid w:val="00D33B43"/>
    <w:rsid w:val="00D33C44"/>
    <w:rsid w:val="00D33C82"/>
    <w:rsid w:val="00D33F6E"/>
    <w:rsid w:val="00D3402F"/>
    <w:rsid w:val="00D343EE"/>
    <w:rsid w:val="00D34470"/>
    <w:rsid w:val="00D344B4"/>
    <w:rsid w:val="00D3481B"/>
    <w:rsid w:val="00D34910"/>
    <w:rsid w:val="00D3498A"/>
    <w:rsid w:val="00D34AAB"/>
    <w:rsid w:val="00D34C74"/>
    <w:rsid w:val="00D34C9E"/>
    <w:rsid w:val="00D34F7C"/>
    <w:rsid w:val="00D34F8A"/>
    <w:rsid w:val="00D3536E"/>
    <w:rsid w:val="00D354C9"/>
    <w:rsid w:val="00D355AF"/>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37A6F"/>
    <w:rsid w:val="00D37C2D"/>
    <w:rsid w:val="00D40028"/>
    <w:rsid w:val="00D40125"/>
    <w:rsid w:val="00D4012A"/>
    <w:rsid w:val="00D4025C"/>
    <w:rsid w:val="00D40646"/>
    <w:rsid w:val="00D4091C"/>
    <w:rsid w:val="00D40A6F"/>
    <w:rsid w:val="00D40AA1"/>
    <w:rsid w:val="00D40BFC"/>
    <w:rsid w:val="00D40C18"/>
    <w:rsid w:val="00D40E64"/>
    <w:rsid w:val="00D40F0C"/>
    <w:rsid w:val="00D4100C"/>
    <w:rsid w:val="00D4111D"/>
    <w:rsid w:val="00D4112E"/>
    <w:rsid w:val="00D412E3"/>
    <w:rsid w:val="00D4135A"/>
    <w:rsid w:val="00D414BC"/>
    <w:rsid w:val="00D4191E"/>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BA"/>
    <w:rsid w:val="00D44AE2"/>
    <w:rsid w:val="00D44B5E"/>
    <w:rsid w:val="00D44D36"/>
    <w:rsid w:val="00D450B7"/>
    <w:rsid w:val="00D45156"/>
    <w:rsid w:val="00D453BB"/>
    <w:rsid w:val="00D45650"/>
    <w:rsid w:val="00D45753"/>
    <w:rsid w:val="00D457D9"/>
    <w:rsid w:val="00D459F4"/>
    <w:rsid w:val="00D45A86"/>
    <w:rsid w:val="00D45B55"/>
    <w:rsid w:val="00D45CD9"/>
    <w:rsid w:val="00D45DAA"/>
    <w:rsid w:val="00D45FA7"/>
    <w:rsid w:val="00D45FAE"/>
    <w:rsid w:val="00D46002"/>
    <w:rsid w:val="00D4627D"/>
    <w:rsid w:val="00D463CE"/>
    <w:rsid w:val="00D46498"/>
    <w:rsid w:val="00D468D0"/>
    <w:rsid w:val="00D46978"/>
    <w:rsid w:val="00D46B50"/>
    <w:rsid w:val="00D46B6C"/>
    <w:rsid w:val="00D46FF3"/>
    <w:rsid w:val="00D471FA"/>
    <w:rsid w:val="00D47200"/>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1E"/>
    <w:rsid w:val="00D5089F"/>
    <w:rsid w:val="00D50A93"/>
    <w:rsid w:val="00D50AB7"/>
    <w:rsid w:val="00D50C1C"/>
    <w:rsid w:val="00D50DFE"/>
    <w:rsid w:val="00D50E00"/>
    <w:rsid w:val="00D50E66"/>
    <w:rsid w:val="00D50EB0"/>
    <w:rsid w:val="00D50EC9"/>
    <w:rsid w:val="00D50F82"/>
    <w:rsid w:val="00D51010"/>
    <w:rsid w:val="00D510BB"/>
    <w:rsid w:val="00D5117E"/>
    <w:rsid w:val="00D51325"/>
    <w:rsid w:val="00D51349"/>
    <w:rsid w:val="00D51478"/>
    <w:rsid w:val="00D5162F"/>
    <w:rsid w:val="00D51657"/>
    <w:rsid w:val="00D51676"/>
    <w:rsid w:val="00D516B8"/>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3D7A"/>
    <w:rsid w:val="00D54031"/>
    <w:rsid w:val="00D544AA"/>
    <w:rsid w:val="00D54556"/>
    <w:rsid w:val="00D5456B"/>
    <w:rsid w:val="00D5469E"/>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5CDB"/>
    <w:rsid w:val="00D55DAF"/>
    <w:rsid w:val="00D56160"/>
    <w:rsid w:val="00D56233"/>
    <w:rsid w:val="00D5631B"/>
    <w:rsid w:val="00D563AE"/>
    <w:rsid w:val="00D564C7"/>
    <w:rsid w:val="00D566B1"/>
    <w:rsid w:val="00D566D6"/>
    <w:rsid w:val="00D56A03"/>
    <w:rsid w:val="00D56A60"/>
    <w:rsid w:val="00D56A61"/>
    <w:rsid w:val="00D56B28"/>
    <w:rsid w:val="00D56BA2"/>
    <w:rsid w:val="00D56BE2"/>
    <w:rsid w:val="00D56BFF"/>
    <w:rsid w:val="00D56C59"/>
    <w:rsid w:val="00D56D4C"/>
    <w:rsid w:val="00D56F37"/>
    <w:rsid w:val="00D56FD0"/>
    <w:rsid w:val="00D5713B"/>
    <w:rsid w:val="00D57265"/>
    <w:rsid w:val="00D5740B"/>
    <w:rsid w:val="00D575E6"/>
    <w:rsid w:val="00D5769D"/>
    <w:rsid w:val="00D57E06"/>
    <w:rsid w:val="00D57E17"/>
    <w:rsid w:val="00D57F66"/>
    <w:rsid w:val="00D57F91"/>
    <w:rsid w:val="00D60172"/>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9E0"/>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308"/>
    <w:rsid w:val="00D63453"/>
    <w:rsid w:val="00D63670"/>
    <w:rsid w:val="00D636B7"/>
    <w:rsid w:val="00D636FE"/>
    <w:rsid w:val="00D63715"/>
    <w:rsid w:val="00D6378C"/>
    <w:rsid w:val="00D63836"/>
    <w:rsid w:val="00D63A75"/>
    <w:rsid w:val="00D63A86"/>
    <w:rsid w:val="00D63C35"/>
    <w:rsid w:val="00D63DF0"/>
    <w:rsid w:val="00D63FD9"/>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AD3"/>
    <w:rsid w:val="00D65C71"/>
    <w:rsid w:val="00D65FA7"/>
    <w:rsid w:val="00D661B8"/>
    <w:rsid w:val="00D661D2"/>
    <w:rsid w:val="00D662F7"/>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71"/>
    <w:rsid w:val="00D704C8"/>
    <w:rsid w:val="00D70B93"/>
    <w:rsid w:val="00D70DBD"/>
    <w:rsid w:val="00D70ED5"/>
    <w:rsid w:val="00D70FD4"/>
    <w:rsid w:val="00D70FDA"/>
    <w:rsid w:val="00D713D8"/>
    <w:rsid w:val="00D714BA"/>
    <w:rsid w:val="00D715B3"/>
    <w:rsid w:val="00D715E1"/>
    <w:rsid w:val="00D71717"/>
    <w:rsid w:val="00D71A37"/>
    <w:rsid w:val="00D71B46"/>
    <w:rsid w:val="00D71EE7"/>
    <w:rsid w:val="00D72287"/>
    <w:rsid w:val="00D7230F"/>
    <w:rsid w:val="00D72619"/>
    <w:rsid w:val="00D7263D"/>
    <w:rsid w:val="00D72D9D"/>
    <w:rsid w:val="00D72F95"/>
    <w:rsid w:val="00D730DB"/>
    <w:rsid w:val="00D7325F"/>
    <w:rsid w:val="00D7336B"/>
    <w:rsid w:val="00D73402"/>
    <w:rsid w:val="00D73648"/>
    <w:rsid w:val="00D738BC"/>
    <w:rsid w:val="00D73C96"/>
    <w:rsid w:val="00D73CEB"/>
    <w:rsid w:val="00D73D5A"/>
    <w:rsid w:val="00D73E51"/>
    <w:rsid w:val="00D73FE5"/>
    <w:rsid w:val="00D740B6"/>
    <w:rsid w:val="00D740C9"/>
    <w:rsid w:val="00D740D8"/>
    <w:rsid w:val="00D7420E"/>
    <w:rsid w:val="00D7423C"/>
    <w:rsid w:val="00D74272"/>
    <w:rsid w:val="00D7435C"/>
    <w:rsid w:val="00D74442"/>
    <w:rsid w:val="00D74567"/>
    <w:rsid w:val="00D745AD"/>
    <w:rsid w:val="00D748F6"/>
    <w:rsid w:val="00D74997"/>
    <w:rsid w:val="00D74B43"/>
    <w:rsid w:val="00D74BA8"/>
    <w:rsid w:val="00D74BB7"/>
    <w:rsid w:val="00D74DA4"/>
    <w:rsid w:val="00D75002"/>
    <w:rsid w:val="00D75027"/>
    <w:rsid w:val="00D75110"/>
    <w:rsid w:val="00D7526E"/>
    <w:rsid w:val="00D752C9"/>
    <w:rsid w:val="00D755BD"/>
    <w:rsid w:val="00D75639"/>
    <w:rsid w:val="00D75666"/>
    <w:rsid w:val="00D75810"/>
    <w:rsid w:val="00D75817"/>
    <w:rsid w:val="00D75829"/>
    <w:rsid w:val="00D7591D"/>
    <w:rsid w:val="00D75C34"/>
    <w:rsid w:val="00D75C7A"/>
    <w:rsid w:val="00D75E0A"/>
    <w:rsid w:val="00D761AD"/>
    <w:rsid w:val="00D763CA"/>
    <w:rsid w:val="00D76498"/>
    <w:rsid w:val="00D765A5"/>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8A4"/>
    <w:rsid w:val="00D819EA"/>
    <w:rsid w:val="00D81B42"/>
    <w:rsid w:val="00D81B4A"/>
    <w:rsid w:val="00D81CCC"/>
    <w:rsid w:val="00D81FE6"/>
    <w:rsid w:val="00D820D0"/>
    <w:rsid w:val="00D822F7"/>
    <w:rsid w:val="00D8230E"/>
    <w:rsid w:val="00D82430"/>
    <w:rsid w:val="00D82520"/>
    <w:rsid w:val="00D82650"/>
    <w:rsid w:val="00D82786"/>
    <w:rsid w:val="00D82790"/>
    <w:rsid w:val="00D82A27"/>
    <w:rsid w:val="00D82C3B"/>
    <w:rsid w:val="00D82F19"/>
    <w:rsid w:val="00D8304D"/>
    <w:rsid w:val="00D830EE"/>
    <w:rsid w:val="00D8311D"/>
    <w:rsid w:val="00D832A4"/>
    <w:rsid w:val="00D832D0"/>
    <w:rsid w:val="00D8344B"/>
    <w:rsid w:val="00D83495"/>
    <w:rsid w:val="00D83556"/>
    <w:rsid w:val="00D83798"/>
    <w:rsid w:val="00D837C7"/>
    <w:rsid w:val="00D83872"/>
    <w:rsid w:val="00D83B1B"/>
    <w:rsid w:val="00D83BDF"/>
    <w:rsid w:val="00D83E21"/>
    <w:rsid w:val="00D83FD2"/>
    <w:rsid w:val="00D84136"/>
    <w:rsid w:val="00D84198"/>
    <w:rsid w:val="00D8428E"/>
    <w:rsid w:val="00D844EA"/>
    <w:rsid w:val="00D8463F"/>
    <w:rsid w:val="00D84739"/>
    <w:rsid w:val="00D847AF"/>
    <w:rsid w:val="00D8497E"/>
    <w:rsid w:val="00D84A02"/>
    <w:rsid w:val="00D84BB8"/>
    <w:rsid w:val="00D84BD7"/>
    <w:rsid w:val="00D84DB4"/>
    <w:rsid w:val="00D84F33"/>
    <w:rsid w:val="00D850C2"/>
    <w:rsid w:val="00D8520D"/>
    <w:rsid w:val="00D85292"/>
    <w:rsid w:val="00D85336"/>
    <w:rsid w:val="00D85391"/>
    <w:rsid w:val="00D8541B"/>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19"/>
    <w:rsid w:val="00D87485"/>
    <w:rsid w:val="00D8752E"/>
    <w:rsid w:val="00D87680"/>
    <w:rsid w:val="00D876A6"/>
    <w:rsid w:val="00D8770D"/>
    <w:rsid w:val="00D8776E"/>
    <w:rsid w:val="00D87841"/>
    <w:rsid w:val="00D87C19"/>
    <w:rsid w:val="00D87C66"/>
    <w:rsid w:val="00D87D85"/>
    <w:rsid w:val="00D87E84"/>
    <w:rsid w:val="00D87F16"/>
    <w:rsid w:val="00D87FC6"/>
    <w:rsid w:val="00D9000F"/>
    <w:rsid w:val="00D90070"/>
    <w:rsid w:val="00D903C6"/>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1E68"/>
    <w:rsid w:val="00D92046"/>
    <w:rsid w:val="00D920DE"/>
    <w:rsid w:val="00D921F7"/>
    <w:rsid w:val="00D9236A"/>
    <w:rsid w:val="00D9261E"/>
    <w:rsid w:val="00D927A4"/>
    <w:rsid w:val="00D92960"/>
    <w:rsid w:val="00D92B79"/>
    <w:rsid w:val="00D92C54"/>
    <w:rsid w:val="00D92C68"/>
    <w:rsid w:val="00D92CF6"/>
    <w:rsid w:val="00D92EB0"/>
    <w:rsid w:val="00D93054"/>
    <w:rsid w:val="00D933EB"/>
    <w:rsid w:val="00D933FF"/>
    <w:rsid w:val="00D9349C"/>
    <w:rsid w:val="00D93546"/>
    <w:rsid w:val="00D9374B"/>
    <w:rsid w:val="00D9379C"/>
    <w:rsid w:val="00D938BF"/>
    <w:rsid w:val="00D93A4F"/>
    <w:rsid w:val="00D93B55"/>
    <w:rsid w:val="00D93BD3"/>
    <w:rsid w:val="00D93C4F"/>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6A"/>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E94"/>
    <w:rsid w:val="00D97F3E"/>
    <w:rsid w:val="00D97F99"/>
    <w:rsid w:val="00D97FD4"/>
    <w:rsid w:val="00D97FD8"/>
    <w:rsid w:val="00DA00A7"/>
    <w:rsid w:val="00DA024F"/>
    <w:rsid w:val="00DA028E"/>
    <w:rsid w:val="00DA039C"/>
    <w:rsid w:val="00DA06D2"/>
    <w:rsid w:val="00DA0700"/>
    <w:rsid w:val="00DA0974"/>
    <w:rsid w:val="00DA09FC"/>
    <w:rsid w:val="00DA1316"/>
    <w:rsid w:val="00DA14CE"/>
    <w:rsid w:val="00DA151B"/>
    <w:rsid w:val="00DA1625"/>
    <w:rsid w:val="00DA178A"/>
    <w:rsid w:val="00DA1848"/>
    <w:rsid w:val="00DA1890"/>
    <w:rsid w:val="00DA1950"/>
    <w:rsid w:val="00DA1A00"/>
    <w:rsid w:val="00DA1C0C"/>
    <w:rsid w:val="00DA1C1F"/>
    <w:rsid w:val="00DA1C9D"/>
    <w:rsid w:val="00DA1D7D"/>
    <w:rsid w:val="00DA1E9E"/>
    <w:rsid w:val="00DA2025"/>
    <w:rsid w:val="00DA2709"/>
    <w:rsid w:val="00DA281D"/>
    <w:rsid w:val="00DA28B9"/>
    <w:rsid w:val="00DA2D70"/>
    <w:rsid w:val="00DA2F95"/>
    <w:rsid w:val="00DA2FB4"/>
    <w:rsid w:val="00DA3022"/>
    <w:rsid w:val="00DA3143"/>
    <w:rsid w:val="00DA3199"/>
    <w:rsid w:val="00DA3438"/>
    <w:rsid w:val="00DA3719"/>
    <w:rsid w:val="00DA37CF"/>
    <w:rsid w:val="00DA3956"/>
    <w:rsid w:val="00DA3AD8"/>
    <w:rsid w:val="00DA3D3C"/>
    <w:rsid w:val="00DA3EB3"/>
    <w:rsid w:val="00DA3ED2"/>
    <w:rsid w:val="00DA3FC4"/>
    <w:rsid w:val="00DA4138"/>
    <w:rsid w:val="00DA41F5"/>
    <w:rsid w:val="00DA4399"/>
    <w:rsid w:val="00DA449E"/>
    <w:rsid w:val="00DA4501"/>
    <w:rsid w:val="00DA4942"/>
    <w:rsid w:val="00DA4A79"/>
    <w:rsid w:val="00DA4D5D"/>
    <w:rsid w:val="00DA4D63"/>
    <w:rsid w:val="00DA5286"/>
    <w:rsid w:val="00DA54E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25B"/>
    <w:rsid w:val="00DA73D3"/>
    <w:rsid w:val="00DA73D4"/>
    <w:rsid w:val="00DA748F"/>
    <w:rsid w:val="00DA7626"/>
    <w:rsid w:val="00DA768F"/>
    <w:rsid w:val="00DA76D0"/>
    <w:rsid w:val="00DA773A"/>
    <w:rsid w:val="00DA783A"/>
    <w:rsid w:val="00DA799C"/>
    <w:rsid w:val="00DA7CA5"/>
    <w:rsid w:val="00DA7F54"/>
    <w:rsid w:val="00DB001C"/>
    <w:rsid w:val="00DB0184"/>
    <w:rsid w:val="00DB02BA"/>
    <w:rsid w:val="00DB0356"/>
    <w:rsid w:val="00DB047A"/>
    <w:rsid w:val="00DB04EE"/>
    <w:rsid w:val="00DB0957"/>
    <w:rsid w:val="00DB10AA"/>
    <w:rsid w:val="00DB10DA"/>
    <w:rsid w:val="00DB1174"/>
    <w:rsid w:val="00DB1232"/>
    <w:rsid w:val="00DB12AC"/>
    <w:rsid w:val="00DB1351"/>
    <w:rsid w:val="00DB136E"/>
    <w:rsid w:val="00DB15A0"/>
    <w:rsid w:val="00DB16BB"/>
    <w:rsid w:val="00DB1798"/>
    <w:rsid w:val="00DB18A1"/>
    <w:rsid w:val="00DB19AB"/>
    <w:rsid w:val="00DB1D9A"/>
    <w:rsid w:val="00DB1DF9"/>
    <w:rsid w:val="00DB2285"/>
    <w:rsid w:val="00DB2373"/>
    <w:rsid w:val="00DB23CF"/>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3ED5"/>
    <w:rsid w:val="00DB4280"/>
    <w:rsid w:val="00DB42F3"/>
    <w:rsid w:val="00DB43A5"/>
    <w:rsid w:val="00DB43A8"/>
    <w:rsid w:val="00DB4624"/>
    <w:rsid w:val="00DB4837"/>
    <w:rsid w:val="00DB4958"/>
    <w:rsid w:val="00DB49DF"/>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05"/>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45C"/>
    <w:rsid w:val="00DC1576"/>
    <w:rsid w:val="00DC1AAB"/>
    <w:rsid w:val="00DC1CBF"/>
    <w:rsid w:val="00DC1F00"/>
    <w:rsid w:val="00DC20E1"/>
    <w:rsid w:val="00DC2162"/>
    <w:rsid w:val="00DC23FB"/>
    <w:rsid w:val="00DC2542"/>
    <w:rsid w:val="00DC29E8"/>
    <w:rsid w:val="00DC2BCF"/>
    <w:rsid w:val="00DC2CA1"/>
    <w:rsid w:val="00DC2CD3"/>
    <w:rsid w:val="00DC2DE8"/>
    <w:rsid w:val="00DC2E9F"/>
    <w:rsid w:val="00DC2F64"/>
    <w:rsid w:val="00DC3039"/>
    <w:rsid w:val="00DC317C"/>
    <w:rsid w:val="00DC31D5"/>
    <w:rsid w:val="00DC328D"/>
    <w:rsid w:val="00DC34BB"/>
    <w:rsid w:val="00DC3900"/>
    <w:rsid w:val="00DC3A3E"/>
    <w:rsid w:val="00DC3D6A"/>
    <w:rsid w:val="00DC40F0"/>
    <w:rsid w:val="00DC4101"/>
    <w:rsid w:val="00DC4361"/>
    <w:rsid w:val="00DC4610"/>
    <w:rsid w:val="00DC462D"/>
    <w:rsid w:val="00DC4A50"/>
    <w:rsid w:val="00DC4D8C"/>
    <w:rsid w:val="00DC4EA9"/>
    <w:rsid w:val="00DC4EE7"/>
    <w:rsid w:val="00DC5039"/>
    <w:rsid w:val="00DC50E9"/>
    <w:rsid w:val="00DC5133"/>
    <w:rsid w:val="00DC52A9"/>
    <w:rsid w:val="00DC5695"/>
    <w:rsid w:val="00DC573D"/>
    <w:rsid w:val="00DC5781"/>
    <w:rsid w:val="00DC5BAC"/>
    <w:rsid w:val="00DC5C99"/>
    <w:rsid w:val="00DC5CDD"/>
    <w:rsid w:val="00DC5DC8"/>
    <w:rsid w:val="00DC5EE1"/>
    <w:rsid w:val="00DC6045"/>
    <w:rsid w:val="00DC60B3"/>
    <w:rsid w:val="00DC6251"/>
    <w:rsid w:val="00DC626F"/>
    <w:rsid w:val="00DC6386"/>
    <w:rsid w:val="00DC657D"/>
    <w:rsid w:val="00DC6614"/>
    <w:rsid w:val="00DC6875"/>
    <w:rsid w:val="00DC68C9"/>
    <w:rsid w:val="00DC6A93"/>
    <w:rsid w:val="00DC6DAD"/>
    <w:rsid w:val="00DC6FB5"/>
    <w:rsid w:val="00DC709B"/>
    <w:rsid w:val="00DC7279"/>
    <w:rsid w:val="00DC7316"/>
    <w:rsid w:val="00DC73CF"/>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272"/>
    <w:rsid w:val="00DD1591"/>
    <w:rsid w:val="00DD1B94"/>
    <w:rsid w:val="00DD1BB2"/>
    <w:rsid w:val="00DD1D13"/>
    <w:rsid w:val="00DD1F5F"/>
    <w:rsid w:val="00DD20F7"/>
    <w:rsid w:val="00DD215E"/>
    <w:rsid w:val="00DD233B"/>
    <w:rsid w:val="00DD235F"/>
    <w:rsid w:val="00DD267F"/>
    <w:rsid w:val="00DD293A"/>
    <w:rsid w:val="00DD2AA1"/>
    <w:rsid w:val="00DD2BFD"/>
    <w:rsid w:val="00DD2F14"/>
    <w:rsid w:val="00DD326F"/>
    <w:rsid w:val="00DD328E"/>
    <w:rsid w:val="00DD35F6"/>
    <w:rsid w:val="00DD38FF"/>
    <w:rsid w:val="00DD39C8"/>
    <w:rsid w:val="00DD3B15"/>
    <w:rsid w:val="00DD3B43"/>
    <w:rsid w:val="00DD4061"/>
    <w:rsid w:val="00DD40A4"/>
    <w:rsid w:val="00DD42A8"/>
    <w:rsid w:val="00DD4457"/>
    <w:rsid w:val="00DD4555"/>
    <w:rsid w:val="00DD48BC"/>
    <w:rsid w:val="00DD4918"/>
    <w:rsid w:val="00DD49DC"/>
    <w:rsid w:val="00DD4AA0"/>
    <w:rsid w:val="00DD4C97"/>
    <w:rsid w:val="00DD4FF8"/>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D7EC6"/>
    <w:rsid w:val="00DE025D"/>
    <w:rsid w:val="00DE029C"/>
    <w:rsid w:val="00DE045A"/>
    <w:rsid w:val="00DE066A"/>
    <w:rsid w:val="00DE069C"/>
    <w:rsid w:val="00DE0704"/>
    <w:rsid w:val="00DE0811"/>
    <w:rsid w:val="00DE0822"/>
    <w:rsid w:val="00DE0869"/>
    <w:rsid w:val="00DE08F6"/>
    <w:rsid w:val="00DE0941"/>
    <w:rsid w:val="00DE0A36"/>
    <w:rsid w:val="00DE0D8E"/>
    <w:rsid w:val="00DE0ED5"/>
    <w:rsid w:val="00DE11CC"/>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882"/>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171"/>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843"/>
    <w:rsid w:val="00DF094C"/>
    <w:rsid w:val="00DF095D"/>
    <w:rsid w:val="00DF0986"/>
    <w:rsid w:val="00DF0988"/>
    <w:rsid w:val="00DF09C4"/>
    <w:rsid w:val="00DF0BC5"/>
    <w:rsid w:val="00DF0C86"/>
    <w:rsid w:val="00DF0F2D"/>
    <w:rsid w:val="00DF122D"/>
    <w:rsid w:val="00DF1330"/>
    <w:rsid w:val="00DF13B1"/>
    <w:rsid w:val="00DF1573"/>
    <w:rsid w:val="00DF15FD"/>
    <w:rsid w:val="00DF17AA"/>
    <w:rsid w:val="00DF1EC7"/>
    <w:rsid w:val="00DF1FAB"/>
    <w:rsid w:val="00DF2297"/>
    <w:rsid w:val="00DF22A5"/>
    <w:rsid w:val="00DF233F"/>
    <w:rsid w:val="00DF2368"/>
    <w:rsid w:val="00DF238A"/>
    <w:rsid w:val="00DF27F5"/>
    <w:rsid w:val="00DF2894"/>
    <w:rsid w:val="00DF28CA"/>
    <w:rsid w:val="00DF2A23"/>
    <w:rsid w:val="00DF2A43"/>
    <w:rsid w:val="00DF2A4D"/>
    <w:rsid w:val="00DF2C66"/>
    <w:rsid w:val="00DF308C"/>
    <w:rsid w:val="00DF30E0"/>
    <w:rsid w:val="00DF31A8"/>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798"/>
    <w:rsid w:val="00DF4899"/>
    <w:rsid w:val="00DF4C7A"/>
    <w:rsid w:val="00DF4F40"/>
    <w:rsid w:val="00DF5030"/>
    <w:rsid w:val="00DF50AA"/>
    <w:rsid w:val="00DF5140"/>
    <w:rsid w:val="00DF53CF"/>
    <w:rsid w:val="00DF53F8"/>
    <w:rsid w:val="00DF549D"/>
    <w:rsid w:val="00DF55D1"/>
    <w:rsid w:val="00DF5609"/>
    <w:rsid w:val="00DF57DE"/>
    <w:rsid w:val="00DF5917"/>
    <w:rsid w:val="00DF59C0"/>
    <w:rsid w:val="00DF59F1"/>
    <w:rsid w:val="00DF5F87"/>
    <w:rsid w:val="00DF6215"/>
    <w:rsid w:val="00DF6615"/>
    <w:rsid w:val="00DF6651"/>
    <w:rsid w:val="00DF67C7"/>
    <w:rsid w:val="00DF67CC"/>
    <w:rsid w:val="00DF68A8"/>
    <w:rsid w:val="00DF68C6"/>
    <w:rsid w:val="00DF6BB0"/>
    <w:rsid w:val="00DF6CA3"/>
    <w:rsid w:val="00DF6E6C"/>
    <w:rsid w:val="00DF6FB7"/>
    <w:rsid w:val="00DF711B"/>
    <w:rsid w:val="00DF732F"/>
    <w:rsid w:val="00DF7395"/>
    <w:rsid w:val="00DF739B"/>
    <w:rsid w:val="00DF73BE"/>
    <w:rsid w:val="00DF73E7"/>
    <w:rsid w:val="00DF7412"/>
    <w:rsid w:val="00DF7484"/>
    <w:rsid w:val="00DF7502"/>
    <w:rsid w:val="00DF75A7"/>
    <w:rsid w:val="00DF776D"/>
    <w:rsid w:val="00DF78DA"/>
    <w:rsid w:val="00DF79B9"/>
    <w:rsid w:val="00DF7DF6"/>
    <w:rsid w:val="00DF7DFF"/>
    <w:rsid w:val="00DF7F10"/>
    <w:rsid w:val="00E0007C"/>
    <w:rsid w:val="00E002A0"/>
    <w:rsid w:val="00E0033D"/>
    <w:rsid w:val="00E005AB"/>
    <w:rsid w:val="00E005E9"/>
    <w:rsid w:val="00E005FB"/>
    <w:rsid w:val="00E00630"/>
    <w:rsid w:val="00E00793"/>
    <w:rsid w:val="00E0079A"/>
    <w:rsid w:val="00E00C9A"/>
    <w:rsid w:val="00E00CD7"/>
    <w:rsid w:val="00E00D07"/>
    <w:rsid w:val="00E00E7F"/>
    <w:rsid w:val="00E00F92"/>
    <w:rsid w:val="00E011DD"/>
    <w:rsid w:val="00E012A1"/>
    <w:rsid w:val="00E01649"/>
    <w:rsid w:val="00E01703"/>
    <w:rsid w:val="00E017D6"/>
    <w:rsid w:val="00E01800"/>
    <w:rsid w:val="00E01853"/>
    <w:rsid w:val="00E0187A"/>
    <w:rsid w:val="00E018DC"/>
    <w:rsid w:val="00E01B07"/>
    <w:rsid w:val="00E01B93"/>
    <w:rsid w:val="00E01BB5"/>
    <w:rsid w:val="00E01D94"/>
    <w:rsid w:val="00E01E55"/>
    <w:rsid w:val="00E01E57"/>
    <w:rsid w:val="00E0214F"/>
    <w:rsid w:val="00E02247"/>
    <w:rsid w:val="00E02441"/>
    <w:rsid w:val="00E0273E"/>
    <w:rsid w:val="00E02927"/>
    <w:rsid w:val="00E02940"/>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40B"/>
    <w:rsid w:val="00E056DB"/>
    <w:rsid w:val="00E056DF"/>
    <w:rsid w:val="00E05975"/>
    <w:rsid w:val="00E05BD3"/>
    <w:rsid w:val="00E05C19"/>
    <w:rsid w:val="00E05CE1"/>
    <w:rsid w:val="00E05D70"/>
    <w:rsid w:val="00E05E81"/>
    <w:rsid w:val="00E0603C"/>
    <w:rsid w:val="00E062CE"/>
    <w:rsid w:val="00E0631A"/>
    <w:rsid w:val="00E0645A"/>
    <w:rsid w:val="00E0658D"/>
    <w:rsid w:val="00E06808"/>
    <w:rsid w:val="00E06861"/>
    <w:rsid w:val="00E069DC"/>
    <w:rsid w:val="00E06A35"/>
    <w:rsid w:val="00E06AA5"/>
    <w:rsid w:val="00E06F4D"/>
    <w:rsid w:val="00E0719E"/>
    <w:rsid w:val="00E071B1"/>
    <w:rsid w:val="00E07361"/>
    <w:rsid w:val="00E0741F"/>
    <w:rsid w:val="00E07647"/>
    <w:rsid w:val="00E078D5"/>
    <w:rsid w:val="00E079AC"/>
    <w:rsid w:val="00E07C79"/>
    <w:rsid w:val="00E1011B"/>
    <w:rsid w:val="00E10152"/>
    <w:rsid w:val="00E101C9"/>
    <w:rsid w:val="00E105CE"/>
    <w:rsid w:val="00E106DF"/>
    <w:rsid w:val="00E10785"/>
    <w:rsid w:val="00E10C71"/>
    <w:rsid w:val="00E10C81"/>
    <w:rsid w:val="00E10CC6"/>
    <w:rsid w:val="00E10CC7"/>
    <w:rsid w:val="00E10E29"/>
    <w:rsid w:val="00E112F1"/>
    <w:rsid w:val="00E113B0"/>
    <w:rsid w:val="00E113BF"/>
    <w:rsid w:val="00E1146D"/>
    <w:rsid w:val="00E11664"/>
    <w:rsid w:val="00E11733"/>
    <w:rsid w:val="00E117FF"/>
    <w:rsid w:val="00E11865"/>
    <w:rsid w:val="00E11948"/>
    <w:rsid w:val="00E11977"/>
    <w:rsid w:val="00E11986"/>
    <w:rsid w:val="00E11D08"/>
    <w:rsid w:val="00E11D4E"/>
    <w:rsid w:val="00E11E68"/>
    <w:rsid w:val="00E11F0C"/>
    <w:rsid w:val="00E11FB4"/>
    <w:rsid w:val="00E1242C"/>
    <w:rsid w:val="00E12698"/>
    <w:rsid w:val="00E12755"/>
    <w:rsid w:val="00E127D7"/>
    <w:rsid w:val="00E12821"/>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2FD"/>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53"/>
    <w:rsid w:val="00E1627C"/>
    <w:rsid w:val="00E16288"/>
    <w:rsid w:val="00E165B5"/>
    <w:rsid w:val="00E167F1"/>
    <w:rsid w:val="00E16811"/>
    <w:rsid w:val="00E16A2A"/>
    <w:rsid w:val="00E16A89"/>
    <w:rsid w:val="00E16B91"/>
    <w:rsid w:val="00E16BC9"/>
    <w:rsid w:val="00E16CA9"/>
    <w:rsid w:val="00E16D18"/>
    <w:rsid w:val="00E16D96"/>
    <w:rsid w:val="00E16DD6"/>
    <w:rsid w:val="00E16E19"/>
    <w:rsid w:val="00E17028"/>
    <w:rsid w:val="00E1733E"/>
    <w:rsid w:val="00E17369"/>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0E24"/>
    <w:rsid w:val="00E2102F"/>
    <w:rsid w:val="00E21047"/>
    <w:rsid w:val="00E21051"/>
    <w:rsid w:val="00E2108E"/>
    <w:rsid w:val="00E21113"/>
    <w:rsid w:val="00E21190"/>
    <w:rsid w:val="00E213BA"/>
    <w:rsid w:val="00E21476"/>
    <w:rsid w:val="00E21580"/>
    <w:rsid w:val="00E215F7"/>
    <w:rsid w:val="00E2164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1DB"/>
    <w:rsid w:val="00E2324C"/>
    <w:rsid w:val="00E23290"/>
    <w:rsid w:val="00E232C1"/>
    <w:rsid w:val="00E2386D"/>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0"/>
    <w:rsid w:val="00E24D81"/>
    <w:rsid w:val="00E24D99"/>
    <w:rsid w:val="00E24E8A"/>
    <w:rsid w:val="00E24FD9"/>
    <w:rsid w:val="00E25281"/>
    <w:rsid w:val="00E25327"/>
    <w:rsid w:val="00E2534F"/>
    <w:rsid w:val="00E25438"/>
    <w:rsid w:val="00E25469"/>
    <w:rsid w:val="00E2571A"/>
    <w:rsid w:val="00E2580F"/>
    <w:rsid w:val="00E25972"/>
    <w:rsid w:val="00E25975"/>
    <w:rsid w:val="00E259E3"/>
    <w:rsid w:val="00E25AAD"/>
    <w:rsid w:val="00E25B58"/>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0C1"/>
    <w:rsid w:val="00E2718B"/>
    <w:rsid w:val="00E272CB"/>
    <w:rsid w:val="00E2730D"/>
    <w:rsid w:val="00E27478"/>
    <w:rsid w:val="00E274AA"/>
    <w:rsid w:val="00E2757B"/>
    <w:rsid w:val="00E276A6"/>
    <w:rsid w:val="00E278E7"/>
    <w:rsid w:val="00E27973"/>
    <w:rsid w:val="00E27996"/>
    <w:rsid w:val="00E27AC9"/>
    <w:rsid w:val="00E27AF0"/>
    <w:rsid w:val="00E27DE0"/>
    <w:rsid w:val="00E300E5"/>
    <w:rsid w:val="00E301BA"/>
    <w:rsid w:val="00E30485"/>
    <w:rsid w:val="00E30495"/>
    <w:rsid w:val="00E30576"/>
    <w:rsid w:val="00E3098A"/>
    <w:rsid w:val="00E30A6B"/>
    <w:rsid w:val="00E30C8D"/>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8CB"/>
    <w:rsid w:val="00E329A4"/>
    <w:rsid w:val="00E32CD8"/>
    <w:rsid w:val="00E32D80"/>
    <w:rsid w:val="00E32DD8"/>
    <w:rsid w:val="00E32F6E"/>
    <w:rsid w:val="00E32FB8"/>
    <w:rsid w:val="00E330C7"/>
    <w:rsid w:val="00E332D6"/>
    <w:rsid w:val="00E33305"/>
    <w:rsid w:val="00E335AE"/>
    <w:rsid w:val="00E336BA"/>
    <w:rsid w:val="00E338BE"/>
    <w:rsid w:val="00E33900"/>
    <w:rsid w:val="00E339BE"/>
    <w:rsid w:val="00E33D32"/>
    <w:rsid w:val="00E33EDF"/>
    <w:rsid w:val="00E3401B"/>
    <w:rsid w:val="00E34128"/>
    <w:rsid w:val="00E34364"/>
    <w:rsid w:val="00E344FA"/>
    <w:rsid w:val="00E34668"/>
    <w:rsid w:val="00E347FB"/>
    <w:rsid w:val="00E348C3"/>
    <w:rsid w:val="00E34B53"/>
    <w:rsid w:val="00E34B8F"/>
    <w:rsid w:val="00E34E8F"/>
    <w:rsid w:val="00E34FF6"/>
    <w:rsid w:val="00E35042"/>
    <w:rsid w:val="00E35225"/>
    <w:rsid w:val="00E352DA"/>
    <w:rsid w:val="00E355C6"/>
    <w:rsid w:val="00E357DD"/>
    <w:rsid w:val="00E3595E"/>
    <w:rsid w:val="00E35C2D"/>
    <w:rsid w:val="00E35CBD"/>
    <w:rsid w:val="00E35EFC"/>
    <w:rsid w:val="00E35FFE"/>
    <w:rsid w:val="00E360EF"/>
    <w:rsid w:val="00E361AE"/>
    <w:rsid w:val="00E3647B"/>
    <w:rsid w:val="00E365A9"/>
    <w:rsid w:val="00E36616"/>
    <w:rsid w:val="00E36649"/>
    <w:rsid w:val="00E36710"/>
    <w:rsid w:val="00E36756"/>
    <w:rsid w:val="00E36845"/>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1E0"/>
    <w:rsid w:val="00E40379"/>
    <w:rsid w:val="00E40408"/>
    <w:rsid w:val="00E40977"/>
    <w:rsid w:val="00E40B88"/>
    <w:rsid w:val="00E40C89"/>
    <w:rsid w:val="00E40CF8"/>
    <w:rsid w:val="00E40D83"/>
    <w:rsid w:val="00E40F92"/>
    <w:rsid w:val="00E4101F"/>
    <w:rsid w:val="00E4120C"/>
    <w:rsid w:val="00E41269"/>
    <w:rsid w:val="00E41351"/>
    <w:rsid w:val="00E41443"/>
    <w:rsid w:val="00E41463"/>
    <w:rsid w:val="00E4166B"/>
    <w:rsid w:val="00E417FB"/>
    <w:rsid w:val="00E41816"/>
    <w:rsid w:val="00E419E8"/>
    <w:rsid w:val="00E41AA2"/>
    <w:rsid w:val="00E41DD4"/>
    <w:rsid w:val="00E41F01"/>
    <w:rsid w:val="00E41F5A"/>
    <w:rsid w:val="00E41F71"/>
    <w:rsid w:val="00E41FFC"/>
    <w:rsid w:val="00E4201A"/>
    <w:rsid w:val="00E4221A"/>
    <w:rsid w:val="00E422C9"/>
    <w:rsid w:val="00E42558"/>
    <w:rsid w:val="00E425BD"/>
    <w:rsid w:val="00E428FF"/>
    <w:rsid w:val="00E42991"/>
    <w:rsid w:val="00E429A2"/>
    <w:rsid w:val="00E42AB2"/>
    <w:rsid w:val="00E42D84"/>
    <w:rsid w:val="00E43119"/>
    <w:rsid w:val="00E43145"/>
    <w:rsid w:val="00E431BE"/>
    <w:rsid w:val="00E43322"/>
    <w:rsid w:val="00E43399"/>
    <w:rsid w:val="00E4347A"/>
    <w:rsid w:val="00E434C8"/>
    <w:rsid w:val="00E4354F"/>
    <w:rsid w:val="00E435AB"/>
    <w:rsid w:val="00E436C3"/>
    <w:rsid w:val="00E43747"/>
    <w:rsid w:val="00E438B1"/>
    <w:rsid w:val="00E4390A"/>
    <w:rsid w:val="00E43A2E"/>
    <w:rsid w:val="00E43D42"/>
    <w:rsid w:val="00E43D70"/>
    <w:rsid w:val="00E4406C"/>
    <w:rsid w:val="00E4427B"/>
    <w:rsid w:val="00E44367"/>
    <w:rsid w:val="00E44413"/>
    <w:rsid w:val="00E4442E"/>
    <w:rsid w:val="00E44804"/>
    <w:rsid w:val="00E44807"/>
    <w:rsid w:val="00E44842"/>
    <w:rsid w:val="00E44947"/>
    <w:rsid w:val="00E44B95"/>
    <w:rsid w:val="00E44BE2"/>
    <w:rsid w:val="00E44DCF"/>
    <w:rsid w:val="00E45166"/>
    <w:rsid w:val="00E4518E"/>
    <w:rsid w:val="00E45242"/>
    <w:rsid w:val="00E45328"/>
    <w:rsid w:val="00E453EB"/>
    <w:rsid w:val="00E45452"/>
    <w:rsid w:val="00E45476"/>
    <w:rsid w:val="00E454CB"/>
    <w:rsid w:val="00E4552C"/>
    <w:rsid w:val="00E455BD"/>
    <w:rsid w:val="00E456E9"/>
    <w:rsid w:val="00E458A5"/>
    <w:rsid w:val="00E45DC2"/>
    <w:rsid w:val="00E45DE4"/>
    <w:rsid w:val="00E460B7"/>
    <w:rsid w:val="00E460CA"/>
    <w:rsid w:val="00E4619A"/>
    <w:rsid w:val="00E462D2"/>
    <w:rsid w:val="00E464D9"/>
    <w:rsid w:val="00E4668D"/>
    <w:rsid w:val="00E466D4"/>
    <w:rsid w:val="00E46713"/>
    <w:rsid w:val="00E468F4"/>
    <w:rsid w:val="00E46A92"/>
    <w:rsid w:val="00E46D26"/>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BC3"/>
    <w:rsid w:val="00E51CE9"/>
    <w:rsid w:val="00E51DD7"/>
    <w:rsid w:val="00E51EC7"/>
    <w:rsid w:val="00E51F62"/>
    <w:rsid w:val="00E52430"/>
    <w:rsid w:val="00E5252A"/>
    <w:rsid w:val="00E52586"/>
    <w:rsid w:val="00E52873"/>
    <w:rsid w:val="00E52A11"/>
    <w:rsid w:val="00E52B2F"/>
    <w:rsid w:val="00E52C4D"/>
    <w:rsid w:val="00E52E1C"/>
    <w:rsid w:val="00E52F8F"/>
    <w:rsid w:val="00E52FDD"/>
    <w:rsid w:val="00E53267"/>
    <w:rsid w:val="00E533A5"/>
    <w:rsid w:val="00E533CB"/>
    <w:rsid w:val="00E536FB"/>
    <w:rsid w:val="00E537BE"/>
    <w:rsid w:val="00E5380E"/>
    <w:rsid w:val="00E538F3"/>
    <w:rsid w:val="00E53AAC"/>
    <w:rsid w:val="00E53ADC"/>
    <w:rsid w:val="00E53B5A"/>
    <w:rsid w:val="00E53D54"/>
    <w:rsid w:val="00E53DF2"/>
    <w:rsid w:val="00E53EF4"/>
    <w:rsid w:val="00E5404A"/>
    <w:rsid w:val="00E5423B"/>
    <w:rsid w:val="00E54344"/>
    <w:rsid w:val="00E543A9"/>
    <w:rsid w:val="00E54622"/>
    <w:rsid w:val="00E54955"/>
    <w:rsid w:val="00E5495D"/>
    <w:rsid w:val="00E54A46"/>
    <w:rsid w:val="00E54D62"/>
    <w:rsid w:val="00E54E95"/>
    <w:rsid w:val="00E54FC6"/>
    <w:rsid w:val="00E54FFB"/>
    <w:rsid w:val="00E55145"/>
    <w:rsid w:val="00E55163"/>
    <w:rsid w:val="00E55264"/>
    <w:rsid w:val="00E5555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1B6"/>
    <w:rsid w:val="00E603E1"/>
    <w:rsid w:val="00E60419"/>
    <w:rsid w:val="00E60461"/>
    <w:rsid w:val="00E604BD"/>
    <w:rsid w:val="00E6061A"/>
    <w:rsid w:val="00E6099A"/>
    <w:rsid w:val="00E60AEE"/>
    <w:rsid w:val="00E60B01"/>
    <w:rsid w:val="00E60CA3"/>
    <w:rsid w:val="00E60ED6"/>
    <w:rsid w:val="00E60F38"/>
    <w:rsid w:val="00E60F86"/>
    <w:rsid w:val="00E60FA2"/>
    <w:rsid w:val="00E61052"/>
    <w:rsid w:val="00E61243"/>
    <w:rsid w:val="00E61672"/>
    <w:rsid w:val="00E617C1"/>
    <w:rsid w:val="00E61812"/>
    <w:rsid w:val="00E61915"/>
    <w:rsid w:val="00E61B35"/>
    <w:rsid w:val="00E61D71"/>
    <w:rsid w:val="00E61E11"/>
    <w:rsid w:val="00E61E48"/>
    <w:rsid w:val="00E61FC9"/>
    <w:rsid w:val="00E61FE9"/>
    <w:rsid w:val="00E6216D"/>
    <w:rsid w:val="00E62402"/>
    <w:rsid w:val="00E624B1"/>
    <w:rsid w:val="00E6280E"/>
    <w:rsid w:val="00E62884"/>
    <w:rsid w:val="00E62895"/>
    <w:rsid w:val="00E62C20"/>
    <w:rsid w:val="00E62CA7"/>
    <w:rsid w:val="00E62EF6"/>
    <w:rsid w:val="00E63013"/>
    <w:rsid w:val="00E6323D"/>
    <w:rsid w:val="00E632AD"/>
    <w:rsid w:val="00E63649"/>
    <w:rsid w:val="00E6370B"/>
    <w:rsid w:val="00E637EB"/>
    <w:rsid w:val="00E6394C"/>
    <w:rsid w:val="00E63987"/>
    <w:rsid w:val="00E63B53"/>
    <w:rsid w:val="00E63E50"/>
    <w:rsid w:val="00E63FB0"/>
    <w:rsid w:val="00E64126"/>
    <w:rsid w:val="00E6423E"/>
    <w:rsid w:val="00E6435A"/>
    <w:rsid w:val="00E64377"/>
    <w:rsid w:val="00E644C6"/>
    <w:rsid w:val="00E6453B"/>
    <w:rsid w:val="00E6455A"/>
    <w:rsid w:val="00E6456F"/>
    <w:rsid w:val="00E64729"/>
    <w:rsid w:val="00E649D0"/>
    <w:rsid w:val="00E64A2F"/>
    <w:rsid w:val="00E64A6E"/>
    <w:rsid w:val="00E64B54"/>
    <w:rsid w:val="00E64CCA"/>
    <w:rsid w:val="00E64F15"/>
    <w:rsid w:val="00E65070"/>
    <w:rsid w:val="00E650A3"/>
    <w:rsid w:val="00E65234"/>
    <w:rsid w:val="00E653D6"/>
    <w:rsid w:val="00E65C47"/>
    <w:rsid w:val="00E65C8E"/>
    <w:rsid w:val="00E6600D"/>
    <w:rsid w:val="00E66506"/>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E31"/>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337"/>
    <w:rsid w:val="00E7145B"/>
    <w:rsid w:val="00E718C1"/>
    <w:rsid w:val="00E71908"/>
    <w:rsid w:val="00E71985"/>
    <w:rsid w:val="00E71A25"/>
    <w:rsid w:val="00E71AAB"/>
    <w:rsid w:val="00E720A3"/>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50A"/>
    <w:rsid w:val="00E7467B"/>
    <w:rsid w:val="00E74681"/>
    <w:rsid w:val="00E7474F"/>
    <w:rsid w:val="00E74D04"/>
    <w:rsid w:val="00E74D52"/>
    <w:rsid w:val="00E74D70"/>
    <w:rsid w:val="00E74E49"/>
    <w:rsid w:val="00E75256"/>
    <w:rsid w:val="00E75304"/>
    <w:rsid w:val="00E75336"/>
    <w:rsid w:val="00E754CB"/>
    <w:rsid w:val="00E7551C"/>
    <w:rsid w:val="00E7552C"/>
    <w:rsid w:val="00E7564D"/>
    <w:rsid w:val="00E75691"/>
    <w:rsid w:val="00E75770"/>
    <w:rsid w:val="00E757FF"/>
    <w:rsid w:val="00E75A28"/>
    <w:rsid w:val="00E75C86"/>
    <w:rsid w:val="00E76162"/>
    <w:rsid w:val="00E761A9"/>
    <w:rsid w:val="00E761C1"/>
    <w:rsid w:val="00E76337"/>
    <w:rsid w:val="00E76458"/>
    <w:rsid w:val="00E7661F"/>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A10"/>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8FA"/>
    <w:rsid w:val="00E81C17"/>
    <w:rsid w:val="00E81EC9"/>
    <w:rsid w:val="00E8205C"/>
    <w:rsid w:val="00E82150"/>
    <w:rsid w:val="00E821DC"/>
    <w:rsid w:val="00E8230B"/>
    <w:rsid w:val="00E82355"/>
    <w:rsid w:val="00E82417"/>
    <w:rsid w:val="00E82499"/>
    <w:rsid w:val="00E82560"/>
    <w:rsid w:val="00E82716"/>
    <w:rsid w:val="00E827AF"/>
    <w:rsid w:val="00E8288A"/>
    <w:rsid w:val="00E828A6"/>
    <w:rsid w:val="00E82AD3"/>
    <w:rsid w:val="00E82C0C"/>
    <w:rsid w:val="00E82C25"/>
    <w:rsid w:val="00E82DE9"/>
    <w:rsid w:val="00E82F68"/>
    <w:rsid w:val="00E830D1"/>
    <w:rsid w:val="00E8311F"/>
    <w:rsid w:val="00E8317F"/>
    <w:rsid w:val="00E83275"/>
    <w:rsid w:val="00E83282"/>
    <w:rsid w:val="00E834CC"/>
    <w:rsid w:val="00E83600"/>
    <w:rsid w:val="00E83796"/>
    <w:rsid w:val="00E8387E"/>
    <w:rsid w:val="00E83956"/>
    <w:rsid w:val="00E8395A"/>
    <w:rsid w:val="00E83B5A"/>
    <w:rsid w:val="00E83C23"/>
    <w:rsid w:val="00E83D3C"/>
    <w:rsid w:val="00E83E60"/>
    <w:rsid w:val="00E83E95"/>
    <w:rsid w:val="00E83F80"/>
    <w:rsid w:val="00E8402C"/>
    <w:rsid w:val="00E841F1"/>
    <w:rsid w:val="00E8430E"/>
    <w:rsid w:val="00E84322"/>
    <w:rsid w:val="00E84688"/>
    <w:rsid w:val="00E84B35"/>
    <w:rsid w:val="00E84D72"/>
    <w:rsid w:val="00E84D7F"/>
    <w:rsid w:val="00E84E43"/>
    <w:rsid w:val="00E84E8B"/>
    <w:rsid w:val="00E8550D"/>
    <w:rsid w:val="00E85677"/>
    <w:rsid w:val="00E857C6"/>
    <w:rsid w:val="00E85878"/>
    <w:rsid w:val="00E858A0"/>
    <w:rsid w:val="00E85954"/>
    <w:rsid w:val="00E85A47"/>
    <w:rsid w:val="00E85A53"/>
    <w:rsid w:val="00E85C98"/>
    <w:rsid w:val="00E85CB1"/>
    <w:rsid w:val="00E85DE7"/>
    <w:rsid w:val="00E86089"/>
    <w:rsid w:val="00E86092"/>
    <w:rsid w:val="00E861AA"/>
    <w:rsid w:val="00E86304"/>
    <w:rsid w:val="00E86450"/>
    <w:rsid w:val="00E86530"/>
    <w:rsid w:val="00E86A26"/>
    <w:rsid w:val="00E86A6A"/>
    <w:rsid w:val="00E86C64"/>
    <w:rsid w:val="00E86EC6"/>
    <w:rsid w:val="00E86F62"/>
    <w:rsid w:val="00E8701B"/>
    <w:rsid w:val="00E87443"/>
    <w:rsid w:val="00E87599"/>
    <w:rsid w:val="00E876F3"/>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A6"/>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352"/>
    <w:rsid w:val="00E92946"/>
    <w:rsid w:val="00E929B6"/>
    <w:rsid w:val="00E92B61"/>
    <w:rsid w:val="00E92B6A"/>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5D0"/>
    <w:rsid w:val="00E95894"/>
    <w:rsid w:val="00E959FF"/>
    <w:rsid w:val="00E95A50"/>
    <w:rsid w:val="00E95D11"/>
    <w:rsid w:val="00E95D9A"/>
    <w:rsid w:val="00E95E0D"/>
    <w:rsid w:val="00E95EEB"/>
    <w:rsid w:val="00E96118"/>
    <w:rsid w:val="00E961AD"/>
    <w:rsid w:val="00E963E2"/>
    <w:rsid w:val="00E96446"/>
    <w:rsid w:val="00E96520"/>
    <w:rsid w:val="00E96667"/>
    <w:rsid w:val="00E969AF"/>
    <w:rsid w:val="00E9715A"/>
    <w:rsid w:val="00E972CA"/>
    <w:rsid w:val="00E975FB"/>
    <w:rsid w:val="00E976FA"/>
    <w:rsid w:val="00E977E5"/>
    <w:rsid w:val="00E977FE"/>
    <w:rsid w:val="00E97861"/>
    <w:rsid w:val="00E97AFA"/>
    <w:rsid w:val="00E97C40"/>
    <w:rsid w:val="00E97CC4"/>
    <w:rsid w:val="00EA0089"/>
    <w:rsid w:val="00EA0093"/>
    <w:rsid w:val="00EA00CB"/>
    <w:rsid w:val="00EA01B6"/>
    <w:rsid w:val="00EA0233"/>
    <w:rsid w:val="00EA06FC"/>
    <w:rsid w:val="00EA093D"/>
    <w:rsid w:val="00EA0B20"/>
    <w:rsid w:val="00EA0C02"/>
    <w:rsid w:val="00EA0C66"/>
    <w:rsid w:val="00EA0CA4"/>
    <w:rsid w:val="00EA0DD3"/>
    <w:rsid w:val="00EA0F89"/>
    <w:rsid w:val="00EA0FCB"/>
    <w:rsid w:val="00EA1050"/>
    <w:rsid w:val="00EA108F"/>
    <w:rsid w:val="00EA109C"/>
    <w:rsid w:val="00EA14A2"/>
    <w:rsid w:val="00EA14CC"/>
    <w:rsid w:val="00EA14E1"/>
    <w:rsid w:val="00EA1960"/>
    <w:rsid w:val="00EA19D2"/>
    <w:rsid w:val="00EA1BF4"/>
    <w:rsid w:val="00EA1DAF"/>
    <w:rsid w:val="00EA1DFF"/>
    <w:rsid w:val="00EA20E2"/>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8F"/>
    <w:rsid w:val="00EA4CE9"/>
    <w:rsid w:val="00EA4D06"/>
    <w:rsid w:val="00EA4ED2"/>
    <w:rsid w:val="00EA4FA1"/>
    <w:rsid w:val="00EA5097"/>
    <w:rsid w:val="00EA512A"/>
    <w:rsid w:val="00EA52DF"/>
    <w:rsid w:val="00EA53C2"/>
    <w:rsid w:val="00EA55D5"/>
    <w:rsid w:val="00EA5864"/>
    <w:rsid w:val="00EA591D"/>
    <w:rsid w:val="00EA59A8"/>
    <w:rsid w:val="00EA5C8B"/>
    <w:rsid w:val="00EA5C95"/>
    <w:rsid w:val="00EA5D13"/>
    <w:rsid w:val="00EA5D66"/>
    <w:rsid w:val="00EA5E98"/>
    <w:rsid w:val="00EA5EAD"/>
    <w:rsid w:val="00EA5EBF"/>
    <w:rsid w:val="00EA5EFF"/>
    <w:rsid w:val="00EA61A6"/>
    <w:rsid w:val="00EA627A"/>
    <w:rsid w:val="00EA63EF"/>
    <w:rsid w:val="00EA63FF"/>
    <w:rsid w:val="00EA64BF"/>
    <w:rsid w:val="00EA6683"/>
    <w:rsid w:val="00EA66CF"/>
    <w:rsid w:val="00EA6714"/>
    <w:rsid w:val="00EA6826"/>
    <w:rsid w:val="00EA6A06"/>
    <w:rsid w:val="00EA6BD8"/>
    <w:rsid w:val="00EA6C46"/>
    <w:rsid w:val="00EA6CA5"/>
    <w:rsid w:val="00EA6D7E"/>
    <w:rsid w:val="00EA7176"/>
    <w:rsid w:val="00EA71C8"/>
    <w:rsid w:val="00EA7212"/>
    <w:rsid w:val="00EA72F7"/>
    <w:rsid w:val="00EA746A"/>
    <w:rsid w:val="00EA760D"/>
    <w:rsid w:val="00EA770C"/>
    <w:rsid w:val="00EA7A58"/>
    <w:rsid w:val="00EA7AF7"/>
    <w:rsid w:val="00EA7CE1"/>
    <w:rsid w:val="00EA7D26"/>
    <w:rsid w:val="00EA7F85"/>
    <w:rsid w:val="00EB0132"/>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97"/>
    <w:rsid w:val="00EB0ECE"/>
    <w:rsid w:val="00EB0F34"/>
    <w:rsid w:val="00EB0F91"/>
    <w:rsid w:val="00EB1127"/>
    <w:rsid w:val="00EB1294"/>
    <w:rsid w:val="00EB131C"/>
    <w:rsid w:val="00EB13B2"/>
    <w:rsid w:val="00EB1402"/>
    <w:rsid w:val="00EB14D9"/>
    <w:rsid w:val="00EB1563"/>
    <w:rsid w:val="00EB16E8"/>
    <w:rsid w:val="00EB1918"/>
    <w:rsid w:val="00EB1923"/>
    <w:rsid w:val="00EB1946"/>
    <w:rsid w:val="00EB1A06"/>
    <w:rsid w:val="00EB1AF8"/>
    <w:rsid w:val="00EB1F75"/>
    <w:rsid w:val="00EB21CE"/>
    <w:rsid w:val="00EB2249"/>
    <w:rsid w:val="00EB224F"/>
    <w:rsid w:val="00EB2383"/>
    <w:rsid w:val="00EB23A5"/>
    <w:rsid w:val="00EB24DF"/>
    <w:rsid w:val="00EB2512"/>
    <w:rsid w:val="00EB2620"/>
    <w:rsid w:val="00EB26EA"/>
    <w:rsid w:val="00EB2A36"/>
    <w:rsid w:val="00EB2AE0"/>
    <w:rsid w:val="00EB2B1D"/>
    <w:rsid w:val="00EB2C04"/>
    <w:rsid w:val="00EB2EDA"/>
    <w:rsid w:val="00EB2EE4"/>
    <w:rsid w:val="00EB31BD"/>
    <w:rsid w:val="00EB31CB"/>
    <w:rsid w:val="00EB31DA"/>
    <w:rsid w:val="00EB31FA"/>
    <w:rsid w:val="00EB331C"/>
    <w:rsid w:val="00EB333E"/>
    <w:rsid w:val="00EB3366"/>
    <w:rsid w:val="00EB33BE"/>
    <w:rsid w:val="00EB3473"/>
    <w:rsid w:val="00EB35A1"/>
    <w:rsid w:val="00EB35B0"/>
    <w:rsid w:val="00EB35B8"/>
    <w:rsid w:val="00EB35E2"/>
    <w:rsid w:val="00EB35EF"/>
    <w:rsid w:val="00EB3A65"/>
    <w:rsid w:val="00EB3AC2"/>
    <w:rsid w:val="00EB3AC6"/>
    <w:rsid w:val="00EB3BAD"/>
    <w:rsid w:val="00EB3EA8"/>
    <w:rsid w:val="00EB3FD0"/>
    <w:rsid w:val="00EB451C"/>
    <w:rsid w:val="00EB4584"/>
    <w:rsid w:val="00EB4611"/>
    <w:rsid w:val="00EB4BBF"/>
    <w:rsid w:val="00EB4CD4"/>
    <w:rsid w:val="00EB4CD6"/>
    <w:rsid w:val="00EB4E67"/>
    <w:rsid w:val="00EB5046"/>
    <w:rsid w:val="00EB5070"/>
    <w:rsid w:val="00EB50B2"/>
    <w:rsid w:val="00EB51C1"/>
    <w:rsid w:val="00EB5290"/>
    <w:rsid w:val="00EB55B6"/>
    <w:rsid w:val="00EB56C6"/>
    <w:rsid w:val="00EB5839"/>
    <w:rsid w:val="00EB5945"/>
    <w:rsid w:val="00EB597B"/>
    <w:rsid w:val="00EB59AD"/>
    <w:rsid w:val="00EB5ABC"/>
    <w:rsid w:val="00EB5AE7"/>
    <w:rsid w:val="00EB5CC0"/>
    <w:rsid w:val="00EB5D87"/>
    <w:rsid w:val="00EB5DB4"/>
    <w:rsid w:val="00EB6008"/>
    <w:rsid w:val="00EB6047"/>
    <w:rsid w:val="00EB6350"/>
    <w:rsid w:val="00EB63D5"/>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6FF0"/>
    <w:rsid w:val="00EB7015"/>
    <w:rsid w:val="00EB73CD"/>
    <w:rsid w:val="00EB7456"/>
    <w:rsid w:val="00EB750A"/>
    <w:rsid w:val="00EB7611"/>
    <w:rsid w:val="00EB76C1"/>
    <w:rsid w:val="00EB7BF3"/>
    <w:rsid w:val="00EC01D8"/>
    <w:rsid w:val="00EC0464"/>
    <w:rsid w:val="00EC08BD"/>
    <w:rsid w:val="00EC0963"/>
    <w:rsid w:val="00EC0A1B"/>
    <w:rsid w:val="00EC0BCE"/>
    <w:rsid w:val="00EC0C6E"/>
    <w:rsid w:val="00EC0C9E"/>
    <w:rsid w:val="00EC0D4E"/>
    <w:rsid w:val="00EC0D71"/>
    <w:rsid w:val="00EC0E9C"/>
    <w:rsid w:val="00EC10D9"/>
    <w:rsid w:val="00EC113E"/>
    <w:rsid w:val="00EC120A"/>
    <w:rsid w:val="00EC1376"/>
    <w:rsid w:val="00EC14DE"/>
    <w:rsid w:val="00EC18AA"/>
    <w:rsid w:val="00EC1AAC"/>
    <w:rsid w:val="00EC1C9E"/>
    <w:rsid w:val="00EC1D88"/>
    <w:rsid w:val="00EC1F12"/>
    <w:rsid w:val="00EC1F81"/>
    <w:rsid w:val="00EC202F"/>
    <w:rsid w:val="00EC20D9"/>
    <w:rsid w:val="00EC21A3"/>
    <w:rsid w:val="00EC21F8"/>
    <w:rsid w:val="00EC2640"/>
    <w:rsid w:val="00EC26A0"/>
    <w:rsid w:val="00EC26B2"/>
    <w:rsid w:val="00EC27B8"/>
    <w:rsid w:val="00EC28A0"/>
    <w:rsid w:val="00EC29B9"/>
    <w:rsid w:val="00EC2B8C"/>
    <w:rsid w:val="00EC2CED"/>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EC9"/>
    <w:rsid w:val="00EC4F47"/>
    <w:rsid w:val="00EC5046"/>
    <w:rsid w:val="00EC5126"/>
    <w:rsid w:val="00EC512C"/>
    <w:rsid w:val="00EC513B"/>
    <w:rsid w:val="00EC5273"/>
    <w:rsid w:val="00EC5359"/>
    <w:rsid w:val="00EC5891"/>
    <w:rsid w:val="00EC5900"/>
    <w:rsid w:val="00EC5AC0"/>
    <w:rsid w:val="00EC5B03"/>
    <w:rsid w:val="00EC5C0F"/>
    <w:rsid w:val="00EC6136"/>
    <w:rsid w:val="00EC614E"/>
    <w:rsid w:val="00EC63CC"/>
    <w:rsid w:val="00EC6458"/>
    <w:rsid w:val="00EC65EE"/>
    <w:rsid w:val="00EC66CD"/>
    <w:rsid w:val="00EC6730"/>
    <w:rsid w:val="00EC6BD2"/>
    <w:rsid w:val="00EC6C1B"/>
    <w:rsid w:val="00EC6CDD"/>
    <w:rsid w:val="00EC6D80"/>
    <w:rsid w:val="00EC6EB8"/>
    <w:rsid w:val="00EC6EE8"/>
    <w:rsid w:val="00EC6F7B"/>
    <w:rsid w:val="00EC70DF"/>
    <w:rsid w:val="00EC72A0"/>
    <w:rsid w:val="00EC7325"/>
    <w:rsid w:val="00EC7578"/>
    <w:rsid w:val="00EC770A"/>
    <w:rsid w:val="00EC78CA"/>
    <w:rsid w:val="00EC7952"/>
    <w:rsid w:val="00EC7A7B"/>
    <w:rsid w:val="00ED009A"/>
    <w:rsid w:val="00ED0207"/>
    <w:rsid w:val="00ED0382"/>
    <w:rsid w:val="00ED0425"/>
    <w:rsid w:val="00ED0849"/>
    <w:rsid w:val="00ED08B3"/>
    <w:rsid w:val="00ED0951"/>
    <w:rsid w:val="00ED096C"/>
    <w:rsid w:val="00ED09C1"/>
    <w:rsid w:val="00ED0B22"/>
    <w:rsid w:val="00ED0E0E"/>
    <w:rsid w:val="00ED0ED0"/>
    <w:rsid w:val="00ED1074"/>
    <w:rsid w:val="00ED108B"/>
    <w:rsid w:val="00ED12AA"/>
    <w:rsid w:val="00ED13D5"/>
    <w:rsid w:val="00ED13E0"/>
    <w:rsid w:val="00ED1547"/>
    <w:rsid w:val="00ED15DC"/>
    <w:rsid w:val="00ED15DF"/>
    <w:rsid w:val="00ED1861"/>
    <w:rsid w:val="00ED1889"/>
    <w:rsid w:val="00ED18AB"/>
    <w:rsid w:val="00ED18E9"/>
    <w:rsid w:val="00ED1A1E"/>
    <w:rsid w:val="00ED1D6C"/>
    <w:rsid w:val="00ED1FB2"/>
    <w:rsid w:val="00ED22C7"/>
    <w:rsid w:val="00ED2351"/>
    <w:rsid w:val="00ED24F1"/>
    <w:rsid w:val="00ED2538"/>
    <w:rsid w:val="00ED2706"/>
    <w:rsid w:val="00ED28A9"/>
    <w:rsid w:val="00ED28AF"/>
    <w:rsid w:val="00ED2E5C"/>
    <w:rsid w:val="00ED2EEF"/>
    <w:rsid w:val="00ED2EFD"/>
    <w:rsid w:val="00ED2F04"/>
    <w:rsid w:val="00ED2F7A"/>
    <w:rsid w:val="00ED324D"/>
    <w:rsid w:val="00ED32D7"/>
    <w:rsid w:val="00ED334B"/>
    <w:rsid w:val="00ED33A2"/>
    <w:rsid w:val="00ED33F2"/>
    <w:rsid w:val="00ED3556"/>
    <w:rsid w:val="00ED35E4"/>
    <w:rsid w:val="00ED35F3"/>
    <w:rsid w:val="00ED3926"/>
    <w:rsid w:val="00ED3C53"/>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0DA"/>
    <w:rsid w:val="00ED6183"/>
    <w:rsid w:val="00ED6271"/>
    <w:rsid w:val="00ED627C"/>
    <w:rsid w:val="00ED62E0"/>
    <w:rsid w:val="00ED639C"/>
    <w:rsid w:val="00ED63EE"/>
    <w:rsid w:val="00ED6493"/>
    <w:rsid w:val="00ED6A61"/>
    <w:rsid w:val="00ED6AF8"/>
    <w:rsid w:val="00ED6B0A"/>
    <w:rsid w:val="00ED6D8C"/>
    <w:rsid w:val="00ED6DE3"/>
    <w:rsid w:val="00ED6DFA"/>
    <w:rsid w:val="00ED6E1C"/>
    <w:rsid w:val="00ED6E9D"/>
    <w:rsid w:val="00ED6EF6"/>
    <w:rsid w:val="00ED7057"/>
    <w:rsid w:val="00ED7167"/>
    <w:rsid w:val="00ED71CA"/>
    <w:rsid w:val="00ED72D7"/>
    <w:rsid w:val="00ED72E6"/>
    <w:rsid w:val="00ED73C1"/>
    <w:rsid w:val="00ED7471"/>
    <w:rsid w:val="00ED74A9"/>
    <w:rsid w:val="00ED7644"/>
    <w:rsid w:val="00ED774C"/>
    <w:rsid w:val="00ED77A1"/>
    <w:rsid w:val="00ED794D"/>
    <w:rsid w:val="00ED7E44"/>
    <w:rsid w:val="00EE01CA"/>
    <w:rsid w:val="00EE0414"/>
    <w:rsid w:val="00EE0439"/>
    <w:rsid w:val="00EE05E9"/>
    <w:rsid w:val="00EE088A"/>
    <w:rsid w:val="00EE0F13"/>
    <w:rsid w:val="00EE1057"/>
    <w:rsid w:val="00EE120C"/>
    <w:rsid w:val="00EE1252"/>
    <w:rsid w:val="00EE133D"/>
    <w:rsid w:val="00EE1569"/>
    <w:rsid w:val="00EE15AD"/>
    <w:rsid w:val="00EE188A"/>
    <w:rsid w:val="00EE1923"/>
    <w:rsid w:val="00EE1B64"/>
    <w:rsid w:val="00EE1B7F"/>
    <w:rsid w:val="00EE1C4B"/>
    <w:rsid w:val="00EE1C71"/>
    <w:rsid w:val="00EE1D4A"/>
    <w:rsid w:val="00EE1E07"/>
    <w:rsid w:val="00EE1F7E"/>
    <w:rsid w:val="00EE240E"/>
    <w:rsid w:val="00EE249B"/>
    <w:rsid w:val="00EE24F6"/>
    <w:rsid w:val="00EE259B"/>
    <w:rsid w:val="00EE260C"/>
    <w:rsid w:val="00EE2733"/>
    <w:rsid w:val="00EE2B6D"/>
    <w:rsid w:val="00EE2CB2"/>
    <w:rsid w:val="00EE2CBC"/>
    <w:rsid w:val="00EE2CF5"/>
    <w:rsid w:val="00EE2E79"/>
    <w:rsid w:val="00EE2FCD"/>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5B3"/>
    <w:rsid w:val="00EE4663"/>
    <w:rsid w:val="00EE48D7"/>
    <w:rsid w:val="00EE49D7"/>
    <w:rsid w:val="00EE4AB5"/>
    <w:rsid w:val="00EE4B14"/>
    <w:rsid w:val="00EE4B4E"/>
    <w:rsid w:val="00EE4B5B"/>
    <w:rsid w:val="00EE4BF1"/>
    <w:rsid w:val="00EE4C19"/>
    <w:rsid w:val="00EE4DB5"/>
    <w:rsid w:val="00EE4DDB"/>
    <w:rsid w:val="00EE4E41"/>
    <w:rsid w:val="00EE5043"/>
    <w:rsid w:val="00EE51A8"/>
    <w:rsid w:val="00EE5683"/>
    <w:rsid w:val="00EE56AC"/>
    <w:rsid w:val="00EE56C5"/>
    <w:rsid w:val="00EE5765"/>
    <w:rsid w:val="00EE59D5"/>
    <w:rsid w:val="00EE5ABA"/>
    <w:rsid w:val="00EE5B12"/>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CF1"/>
    <w:rsid w:val="00EE7D0F"/>
    <w:rsid w:val="00EE7E91"/>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4BF"/>
    <w:rsid w:val="00EF1572"/>
    <w:rsid w:val="00EF15BE"/>
    <w:rsid w:val="00EF1609"/>
    <w:rsid w:val="00EF170A"/>
    <w:rsid w:val="00EF1743"/>
    <w:rsid w:val="00EF177B"/>
    <w:rsid w:val="00EF182E"/>
    <w:rsid w:val="00EF1B68"/>
    <w:rsid w:val="00EF1EC1"/>
    <w:rsid w:val="00EF221A"/>
    <w:rsid w:val="00EF2272"/>
    <w:rsid w:val="00EF2408"/>
    <w:rsid w:val="00EF24CA"/>
    <w:rsid w:val="00EF24D5"/>
    <w:rsid w:val="00EF251A"/>
    <w:rsid w:val="00EF264A"/>
    <w:rsid w:val="00EF2BCC"/>
    <w:rsid w:val="00EF2CAE"/>
    <w:rsid w:val="00EF2D6D"/>
    <w:rsid w:val="00EF2DEB"/>
    <w:rsid w:val="00EF2DEC"/>
    <w:rsid w:val="00EF2E55"/>
    <w:rsid w:val="00EF2E92"/>
    <w:rsid w:val="00EF2EF8"/>
    <w:rsid w:val="00EF2F3D"/>
    <w:rsid w:val="00EF304D"/>
    <w:rsid w:val="00EF30F4"/>
    <w:rsid w:val="00EF31C6"/>
    <w:rsid w:val="00EF3273"/>
    <w:rsid w:val="00EF3574"/>
    <w:rsid w:val="00EF36EF"/>
    <w:rsid w:val="00EF3747"/>
    <w:rsid w:val="00EF3784"/>
    <w:rsid w:val="00EF37EC"/>
    <w:rsid w:val="00EF3A64"/>
    <w:rsid w:val="00EF3BD4"/>
    <w:rsid w:val="00EF3DAA"/>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DF8"/>
    <w:rsid w:val="00EF5FA0"/>
    <w:rsid w:val="00EF5FB9"/>
    <w:rsid w:val="00EF604F"/>
    <w:rsid w:val="00EF60E0"/>
    <w:rsid w:val="00EF625B"/>
    <w:rsid w:val="00EF62A0"/>
    <w:rsid w:val="00EF658D"/>
    <w:rsid w:val="00EF673F"/>
    <w:rsid w:val="00EF6828"/>
    <w:rsid w:val="00EF6890"/>
    <w:rsid w:val="00EF68DF"/>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042"/>
    <w:rsid w:val="00F01149"/>
    <w:rsid w:val="00F011A2"/>
    <w:rsid w:val="00F01203"/>
    <w:rsid w:val="00F013B0"/>
    <w:rsid w:val="00F0161E"/>
    <w:rsid w:val="00F016E9"/>
    <w:rsid w:val="00F0180E"/>
    <w:rsid w:val="00F01893"/>
    <w:rsid w:val="00F01ACD"/>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3B"/>
    <w:rsid w:val="00F045CA"/>
    <w:rsid w:val="00F04633"/>
    <w:rsid w:val="00F0466F"/>
    <w:rsid w:val="00F047BA"/>
    <w:rsid w:val="00F04968"/>
    <w:rsid w:val="00F04A14"/>
    <w:rsid w:val="00F04A17"/>
    <w:rsid w:val="00F04C13"/>
    <w:rsid w:val="00F04E3B"/>
    <w:rsid w:val="00F05109"/>
    <w:rsid w:val="00F052E9"/>
    <w:rsid w:val="00F0558A"/>
    <w:rsid w:val="00F05727"/>
    <w:rsid w:val="00F0577D"/>
    <w:rsid w:val="00F05977"/>
    <w:rsid w:val="00F05A8A"/>
    <w:rsid w:val="00F05D01"/>
    <w:rsid w:val="00F05D86"/>
    <w:rsid w:val="00F060CB"/>
    <w:rsid w:val="00F060F3"/>
    <w:rsid w:val="00F0625C"/>
    <w:rsid w:val="00F0640C"/>
    <w:rsid w:val="00F0655E"/>
    <w:rsid w:val="00F06911"/>
    <w:rsid w:val="00F069BF"/>
    <w:rsid w:val="00F069E7"/>
    <w:rsid w:val="00F06A29"/>
    <w:rsid w:val="00F0700E"/>
    <w:rsid w:val="00F07091"/>
    <w:rsid w:val="00F070BF"/>
    <w:rsid w:val="00F0717C"/>
    <w:rsid w:val="00F0729D"/>
    <w:rsid w:val="00F072DF"/>
    <w:rsid w:val="00F0750D"/>
    <w:rsid w:val="00F07634"/>
    <w:rsid w:val="00F07655"/>
    <w:rsid w:val="00F077B5"/>
    <w:rsid w:val="00F07891"/>
    <w:rsid w:val="00F0794B"/>
    <w:rsid w:val="00F07A37"/>
    <w:rsid w:val="00F07DAE"/>
    <w:rsid w:val="00F07F4F"/>
    <w:rsid w:val="00F07F8C"/>
    <w:rsid w:val="00F07FC6"/>
    <w:rsid w:val="00F07FFC"/>
    <w:rsid w:val="00F10170"/>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1EF5"/>
    <w:rsid w:val="00F120FC"/>
    <w:rsid w:val="00F122B7"/>
    <w:rsid w:val="00F12468"/>
    <w:rsid w:val="00F124E4"/>
    <w:rsid w:val="00F12687"/>
    <w:rsid w:val="00F128F0"/>
    <w:rsid w:val="00F1291D"/>
    <w:rsid w:val="00F12C24"/>
    <w:rsid w:val="00F12CAA"/>
    <w:rsid w:val="00F12CDF"/>
    <w:rsid w:val="00F12D60"/>
    <w:rsid w:val="00F12DA8"/>
    <w:rsid w:val="00F130C6"/>
    <w:rsid w:val="00F139CE"/>
    <w:rsid w:val="00F13BF4"/>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A8E"/>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14E"/>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BA4"/>
    <w:rsid w:val="00F20C19"/>
    <w:rsid w:val="00F20D0B"/>
    <w:rsid w:val="00F20D62"/>
    <w:rsid w:val="00F20DD7"/>
    <w:rsid w:val="00F20E63"/>
    <w:rsid w:val="00F20FA8"/>
    <w:rsid w:val="00F21036"/>
    <w:rsid w:val="00F210C6"/>
    <w:rsid w:val="00F210FD"/>
    <w:rsid w:val="00F21213"/>
    <w:rsid w:val="00F212BF"/>
    <w:rsid w:val="00F2137B"/>
    <w:rsid w:val="00F216A7"/>
    <w:rsid w:val="00F219A2"/>
    <w:rsid w:val="00F21A4F"/>
    <w:rsid w:val="00F21BB4"/>
    <w:rsid w:val="00F21BD2"/>
    <w:rsid w:val="00F21C8F"/>
    <w:rsid w:val="00F21DF5"/>
    <w:rsid w:val="00F21F53"/>
    <w:rsid w:val="00F221FE"/>
    <w:rsid w:val="00F22769"/>
    <w:rsid w:val="00F227BB"/>
    <w:rsid w:val="00F227E7"/>
    <w:rsid w:val="00F2280C"/>
    <w:rsid w:val="00F23030"/>
    <w:rsid w:val="00F2318B"/>
    <w:rsid w:val="00F232C1"/>
    <w:rsid w:val="00F232D7"/>
    <w:rsid w:val="00F23359"/>
    <w:rsid w:val="00F23553"/>
    <w:rsid w:val="00F2379B"/>
    <w:rsid w:val="00F23992"/>
    <w:rsid w:val="00F239BC"/>
    <w:rsid w:val="00F239E0"/>
    <w:rsid w:val="00F23C3C"/>
    <w:rsid w:val="00F23C97"/>
    <w:rsid w:val="00F23D25"/>
    <w:rsid w:val="00F23D95"/>
    <w:rsid w:val="00F23E26"/>
    <w:rsid w:val="00F23ED4"/>
    <w:rsid w:val="00F242FD"/>
    <w:rsid w:val="00F243A9"/>
    <w:rsid w:val="00F24407"/>
    <w:rsid w:val="00F24597"/>
    <w:rsid w:val="00F24698"/>
    <w:rsid w:val="00F24722"/>
    <w:rsid w:val="00F2481F"/>
    <w:rsid w:val="00F24892"/>
    <w:rsid w:val="00F2489A"/>
    <w:rsid w:val="00F2497C"/>
    <w:rsid w:val="00F249C9"/>
    <w:rsid w:val="00F24B17"/>
    <w:rsid w:val="00F24B57"/>
    <w:rsid w:val="00F24E55"/>
    <w:rsid w:val="00F24EAF"/>
    <w:rsid w:val="00F24F10"/>
    <w:rsid w:val="00F24F61"/>
    <w:rsid w:val="00F25160"/>
    <w:rsid w:val="00F25258"/>
    <w:rsid w:val="00F25483"/>
    <w:rsid w:val="00F255F4"/>
    <w:rsid w:val="00F2562E"/>
    <w:rsid w:val="00F25656"/>
    <w:rsid w:val="00F256A1"/>
    <w:rsid w:val="00F2571C"/>
    <w:rsid w:val="00F25721"/>
    <w:rsid w:val="00F25782"/>
    <w:rsid w:val="00F25839"/>
    <w:rsid w:val="00F25DE9"/>
    <w:rsid w:val="00F25F16"/>
    <w:rsid w:val="00F260DA"/>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33"/>
    <w:rsid w:val="00F2706F"/>
    <w:rsid w:val="00F2721E"/>
    <w:rsid w:val="00F2730B"/>
    <w:rsid w:val="00F2747D"/>
    <w:rsid w:val="00F2757A"/>
    <w:rsid w:val="00F277EA"/>
    <w:rsid w:val="00F27917"/>
    <w:rsid w:val="00F279F4"/>
    <w:rsid w:val="00F27A8D"/>
    <w:rsid w:val="00F27B14"/>
    <w:rsid w:val="00F27CF0"/>
    <w:rsid w:val="00F27DBE"/>
    <w:rsid w:val="00F27F05"/>
    <w:rsid w:val="00F27FAC"/>
    <w:rsid w:val="00F30366"/>
    <w:rsid w:val="00F303B0"/>
    <w:rsid w:val="00F30545"/>
    <w:rsid w:val="00F3064F"/>
    <w:rsid w:val="00F3069E"/>
    <w:rsid w:val="00F30719"/>
    <w:rsid w:val="00F30722"/>
    <w:rsid w:val="00F30768"/>
    <w:rsid w:val="00F30796"/>
    <w:rsid w:val="00F30817"/>
    <w:rsid w:val="00F30891"/>
    <w:rsid w:val="00F30939"/>
    <w:rsid w:val="00F30990"/>
    <w:rsid w:val="00F309D4"/>
    <w:rsid w:val="00F30A12"/>
    <w:rsid w:val="00F30DCB"/>
    <w:rsid w:val="00F30ECB"/>
    <w:rsid w:val="00F30F65"/>
    <w:rsid w:val="00F30FEC"/>
    <w:rsid w:val="00F31028"/>
    <w:rsid w:val="00F310A9"/>
    <w:rsid w:val="00F31106"/>
    <w:rsid w:val="00F3113C"/>
    <w:rsid w:val="00F3126E"/>
    <w:rsid w:val="00F312FE"/>
    <w:rsid w:val="00F313DE"/>
    <w:rsid w:val="00F314B4"/>
    <w:rsid w:val="00F31857"/>
    <w:rsid w:val="00F318E7"/>
    <w:rsid w:val="00F3195E"/>
    <w:rsid w:val="00F319BD"/>
    <w:rsid w:val="00F31B23"/>
    <w:rsid w:val="00F31B55"/>
    <w:rsid w:val="00F32377"/>
    <w:rsid w:val="00F32435"/>
    <w:rsid w:val="00F32450"/>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49E"/>
    <w:rsid w:val="00F335D6"/>
    <w:rsid w:val="00F3381E"/>
    <w:rsid w:val="00F3382D"/>
    <w:rsid w:val="00F33963"/>
    <w:rsid w:val="00F33A0B"/>
    <w:rsid w:val="00F33F20"/>
    <w:rsid w:val="00F33FF6"/>
    <w:rsid w:val="00F3410A"/>
    <w:rsid w:val="00F34120"/>
    <w:rsid w:val="00F3412C"/>
    <w:rsid w:val="00F34297"/>
    <w:rsid w:val="00F34529"/>
    <w:rsid w:val="00F345AA"/>
    <w:rsid w:val="00F347B0"/>
    <w:rsid w:val="00F34CC9"/>
    <w:rsid w:val="00F34DD0"/>
    <w:rsid w:val="00F34E28"/>
    <w:rsid w:val="00F3504E"/>
    <w:rsid w:val="00F3532D"/>
    <w:rsid w:val="00F3534A"/>
    <w:rsid w:val="00F357F1"/>
    <w:rsid w:val="00F35AD0"/>
    <w:rsid w:val="00F35C59"/>
    <w:rsid w:val="00F35DD8"/>
    <w:rsid w:val="00F35F30"/>
    <w:rsid w:val="00F35F88"/>
    <w:rsid w:val="00F3619C"/>
    <w:rsid w:val="00F363B7"/>
    <w:rsid w:val="00F367BC"/>
    <w:rsid w:val="00F36ACB"/>
    <w:rsid w:val="00F36B09"/>
    <w:rsid w:val="00F36B3D"/>
    <w:rsid w:val="00F36D15"/>
    <w:rsid w:val="00F36E23"/>
    <w:rsid w:val="00F36E96"/>
    <w:rsid w:val="00F36EF0"/>
    <w:rsid w:val="00F37047"/>
    <w:rsid w:val="00F370B1"/>
    <w:rsid w:val="00F3720A"/>
    <w:rsid w:val="00F37238"/>
    <w:rsid w:val="00F3736E"/>
    <w:rsid w:val="00F375FF"/>
    <w:rsid w:val="00F37686"/>
    <w:rsid w:val="00F377E6"/>
    <w:rsid w:val="00F377F8"/>
    <w:rsid w:val="00F3793D"/>
    <w:rsid w:val="00F37A71"/>
    <w:rsid w:val="00F37AC2"/>
    <w:rsid w:val="00F37EA3"/>
    <w:rsid w:val="00F37F61"/>
    <w:rsid w:val="00F37F6D"/>
    <w:rsid w:val="00F40094"/>
    <w:rsid w:val="00F40274"/>
    <w:rsid w:val="00F4037E"/>
    <w:rsid w:val="00F403D0"/>
    <w:rsid w:val="00F40466"/>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D9A"/>
    <w:rsid w:val="00F43E4D"/>
    <w:rsid w:val="00F43F36"/>
    <w:rsid w:val="00F4409C"/>
    <w:rsid w:val="00F441D5"/>
    <w:rsid w:val="00F443BE"/>
    <w:rsid w:val="00F4486E"/>
    <w:rsid w:val="00F4494C"/>
    <w:rsid w:val="00F449CD"/>
    <w:rsid w:val="00F44BA7"/>
    <w:rsid w:val="00F450B6"/>
    <w:rsid w:val="00F450FF"/>
    <w:rsid w:val="00F451BD"/>
    <w:rsid w:val="00F453EF"/>
    <w:rsid w:val="00F45428"/>
    <w:rsid w:val="00F454F9"/>
    <w:rsid w:val="00F458EE"/>
    <w:rsid w:val="00F45973"/>
    <w:rsid w:val="00F45AB8"/>
    <w:rsid w:val="00F45D4C"/>
    <w:rsid w:val="00F45DA5"/>
    <w:rsid w:val="00F45F5B"/>
    <w:rsid w:val="00F45FD3"/>
    <w:rsid w:val="00F4629C"/>
    <w:rsid w:val="00F463F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3CD"/>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33"/>
    <w:rsid w:val="00F52551"/>
    <w:rsid w:val="00F5263F"/>
    <w:rsid w:val="00F526C0"/>
    <w:rsid w:val="00F52796"/>
    <w:rsid w:val="00F528F1"/>
    <w:rsid w:val="00F529BA"/>
    <w:rsid w:val="00F529E0"/>
    <w:rsid w:val="00F52DD3"/>
    <w:rsid w:val="00F52DEA"/>
    <w:rsid w:val="00F52FA7"/>
    <w:rsid w:val="00F530D6"/>
    <w:rsid w:val="00F530E8"/>
    <w:rsid w:val="00F53339"/>
    <w:rsid w:val="00F5339F"/>
    <w:rsid w:val="00F533B6"/>
    <w:rsid w:val="00F533B8"/>
    <w:rsid w:val="00F53460"/>
    <w:rsid w:val="00F535A7"/>
    <w:rsid w:val="00F5364D"/>
    <w:rsid w:val="00F536F2"/>
    <w:rsid w:val="00F537B9"/>
    <w:rsid w:val="00F537CF"/>
    <w:rsid w:val="00F53B7B"/>
    <w:rsid w:val="00F53EDC"/>
    <w:rsid w:val="00F53F63"/>
    <w:rsid w:val="00F54093"/>
    <w:rsid w:val="00F5418E"/>
    <w:rsid w:val="00F5426D"/>
    <w:rsid w:val="00F542DC"/>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1ED"/>
    <w:rsid w:val="00F562EB"/>
    <w:rsid w:val="00F56330"/>
    <w:rsid w:val="00F564FA"/>
    <w:rsid w:val="00F56522"/>
    <w:rsid w:val="00F5685F"/>
    <w:rsid w:val="00F56966"/>
    <w:rsid w:val="00F56C72"/>
    <w:rsid w:val="00F56CA7"/>
    <w:rsid w:val="00F56DB0"/>
    <w:rsid w:val="00F56E11"/>
    <w:rsid w:val="00F56FFD"/>
    <w:rsid w:val="00F57031"/>
    <w:rsid w:val="00F5704B"/>
    <w:rsid w:val="00F57195"/>
    <w:rsid w:val="00F57605"/>
    <w:rsid w:val="00F57662"/>
    <w:rsid w:val="00F57748"/>
    <w:rsid w:val="00F578AD"/>
    <w:rsid w:val="00F57A13"/>
    <w:rsid w:val="00F57AC8"/>
    <w:rsid w:val="00F57AF2"/>
    <w:rsid w:val="00F57D64"/>
    <w:rsid w:val="00F57E95"/>
    <w:rsid w:val="00F6016C"/>
    <w:rsid w:val="00F602BE"/>
    <w:rsid w:val="00F6043A"/>
    <w:rsid w:val="00F6047D"/>
    <w:rsid w:val="00F604B8"/>
    <w:rsid w:val="00F60662"/>
    <w:rsid w:val="00F60939"/>
    <w:rsid w:val="00F60A2E"/>
    <w:rsid w:val="00F60D79"/>
    <w:rsid w:val="00F60DFD"/>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111"/>
    <w:rsid w:val="00F636D9"/>
    <w:rsid w:val="00F6391E"/>
    <w:rsid w:val="00F63AB2"/>
    <w:rsid w:val="00F63BEC"/>
    <w:rsid w:val="00F63DBB"/>
    <w:rsid w:val="00F641AA"/>
    <w:rsid w:val="00F641EC"/>
    <w:rsid w:val="00F64320"/>
    <w:rsid w:val="00F64429"/>
    <w:rsid w:val="00F64554"/>
    <w:rsid w:val="00F64B23"/>
    <w:rsid w:val="00F64E22"/>
    <w:rsid w:val="00F64E90"/>
    <w:rsid w:val="00F64F79"/>
    <w:rsid w:val="00F64FB2"/>
    <w:rsid w:val="00F65041"/>
    <w:rsid w:val="00F650BE"/>
    <w:rsid w:val="00F651E1"/>
    <w:rsid w:val="00F65422"/>
    <w:rsid w:val="00F654B6"/>
    <w:rsid w:val="00F65545"/>
    <w:rsid w:val="00F655EB"/>
    <w:rsid w:val="00F656AF"/>
    <w:rsid w:val="00F657A8"/>
    <w:rsid w:val="00F65820"/>
    <w:rsid w:val="00F65A36"/>
    <w:rsid w:val="00F65BC4"/>
    <w:rsid w:val="00F65CA3"/>
    <w:rsid w:val="00F65F13"/>
    <w:rsid w:val="00F66332"/>
    <w:rsid w:val="00F6636D"/>
    <w:rsid w:val="00F664D1"/>
    <w:rsid w:val="00F664E2"/>
    <w:rsid w:val="00F6686E"/>
    <w:rsid w:val="00F66938"/>
    <w:rsid w:val="00F66B46"/>
    <w:rsid w:val="00F66C2A"/>
    <w:rsid w:val="00F66D5E"/>
    <w:rsid w:val="00F66E80"/>
    <w:rsid w:val="00F66F2F"/>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73"/>
    <w:rsid w:val="00F708FB"/>
    <w:rsid w:val="00F709C3"/>
    <w:rsid w:val="00F70A9B"/>
    <w:rsid w:val="00F70B2B"/>
    <w:rsid w:val="00F70C31"/>
    <w:rsid w:val="00F70CBC"/>
    <w:rsid w:val="00F71023"/>
    <w:rsid w:val="00F710B0"/>
    <w:rsid w:val="00F71193"/>
    <w:rsid w:val="00F712E9"/>
    <w:rsid w:val="00F71359"/>
    <w:rsid w:val="00F71400"/>
    <w:rsid w:val="00F716B1"/>
    <w:rsid w:val="00F71851"/>
    <w:rsid w:val="00F71869"/>
    <w:rsid w:val="00F71923"/>
    <w:rsid w:val="00F71AC1"/>
    <w:rsid w:val="00F71B79"/>
    <w:rsid w:val="00F71B99"/>
    <w:rsid w:val="00F71B9C"/>
    <w:rsid w:val="00F71BEA"/>
    <w:rsid w:val="00F71C98"/>
    <w:rsid w:val="00F71D3F"/>
    <w:rsid w:val="00F71DCE"/>
    <w:rsid w:val="00F71F95"/>
    <w:rsid w:val="00F72031"/>
    <w:rsid w:val="00F721C7"/>
    <w:rsid w:val="00F722CD"/>
    <w:rsid w:val="00F72365"/>
    <w:rsid w:val="00F724AC"/>
    <w:rsid w:val="00F726EC"/>
    <w:rsid w:val="00F7278D"/>
    <w:rsid w:val="00F72797"/>
    <w:rsid w:val="00F728AE"/>
    <w:rsid w:val="00F72983"/>
    <w:rsid w:val="00F72B70"/>
    <w:rsid w:val="00F730A8"/>
    <w:rsid w:val="00F730AC"/>
    <w:rsid w:val="00F73351"/>
    <w:rsid w:val="00F734E4"/>
    <w:rsid w:val="00F737DA"/>
    <w:rsid w:val="00F73953"/>
    <w:rsid w:val="00F7396E"/>
    <w:rsid w:val="00F73972"/>
    <w:rsid w:val="00F739B0"/>
    <w:rsid w:val="00F739CE"/>
    <w:rsid w:val="00F73BFE"/>
    <w:rsid w:val="00F73CE5"/>
    <w:rsid w:val="00F73DAA"/>
    <w:rsid w:val="00F73EB5"/>
    <w:rsid w:val="00F740BF"/>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56"/>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24"/>
    <w:rsid w:val="00F77D48"/>
    <w:rsid w:val="00F77F2E"/>
    <w:rsid w:val="00F77FE1"/>
    <w:rsid w:val="00F80349"/>
    <w:rsid w:val="00F8039F"/>
    <w:rsid w:val="00F803FB"/>
    <w:rsid w:val="00F8044D"/>
    <w:rsid w:val="00F808D9"/>
    <w:rsid w:val="00F80907"/>
    <w:rsid w:val="00F80BB2"/>
    <w:rsid w:val="00F80C3B"/>
    <w:rsid w:val="00F80C80"/>
    <w:rsid w:val="00F80EF7"/>
    <w:rsid w:val="00F80F9D"/>
    <w:rsid w:val="00F810FF"/>
    <w:rsid w:val="00F81163"/>
    <w:rsid w:val="00F811F0"/>
    <w:rsid w:val="00F81217"/>
    <w:rsid w:val="00F8152A"/>
    <w:rsid w:val="00F81530"/>
    <w:rsid w:val="00F81705"/>
    <w:rsid w:val="00F81827"/>
    <w:rsid w:val="00F8199F"/>
    <w:rsid w:val="00F81AE7"/>
    <w:rsid w:val="00F81BBE"/>
    <w:rsid w:val="00F8200F"/>
    <w:rsid w:val="00F821C1"/>
    <w:rsid w:val="00F8244D"/>
    <w:rsid w:val="00F82642"/>
    <w:rsid w:val="00F82727"/>
    <w:rsid w:val="00F8279F"/>
    <w:rsid w:val="00F828FF"/>
    <w:rsid w:val="00F829E6"/>
    <w:rsid w:val="00F82A55"/>
    <w:rsid w:val="00F82B9B"/>
    <w:rsid w:val="00F82C1C"/>
    <w:rsid w:val="00F82C44"/>
    <w:rsid w:val="00F82CDA"/>
    <w:rsid w:val="00F82DB1"/>
    <w:rsid w:val="00F82FE6"/>
    <w:rsid w:val="00F83099"/>
    <w:rsid w:val="00F830B1"/>
    <w:rsid w:val="00F830ED"/>
    <w:rsid w:val="00F83147"/>
    <w:rsid w:val="00F8325E"/>
    <w:rsid w:val="00F83323"/>
    <w:rsid w:val="00F8334E"/>
    <w:rsid w:val="00F83432"/>
    <w:rsid w:val="00F8349A"/>
    <w:rsid w:val="00F835E0"/>
    <w:rsid w:val="00F836A3"/>
    <w:rsid w:val="00F83777"/>
    <w:rsid w:val="00F837DA"/>
    <w:rsid w:val="00F837EA"/>
    <w:rsid w:val="00F838A7"/>
    <w:rsid w:val="00F83AF8"/>
    <w:rsid w:val="00F83B26"/>
    <w:rsid w:val="00F83F74"/>
    <w:rsid w:val="00F84337"/>
    <w:rsid w:val="00F843EC"/>
    <w:rsid w:val="00F8448B"/>
    <w:rsid w:val="00F84655"/>
    <w:rsid w:val="00F847AA"/>
    <w:rsid w:val="00F847FA"/>
    <w:rsid w:val="00F8489E"/>
    <w:rsid w:val="00F84DD0"/>
    <w:rsid w:val="00F84E52"/>
    <w:rsid w:val="00F85012"/>
    <w:rsid w:val="00F8511A"/>
    <w:rsid w:val="00F85970"/>
    <w:rsid w:val="00F85CE3"/>
    <w:rsid w:val="00F85D02"/>
    <w:rsid w:val="00F85E6F"/>
    <w:rsid w:val="00F85F2D"/>
    <w:rsid w:val="00F85F91"/>
    <w:rsid w:val="00F85FBE"/>
    <w:rsid w:val="00F862A8"/>
    <w:rsid w:val="00F863CF"/>
    <w:rsid w:val="00F863F0"/>
    <w:rsid w:val="00F8640D"/>
    <w:rsid w:val="00F86764"/>
    <w:rsid w:val="00F867D2"/>
    <w:rsid w:val="00F86B17"/>
    <w:rsid w:val="00F86C99"/>
    <w:rsid w:val="00F86D01"/>
    <w:rsid w:val="00F86F56"/>
    <w:rsid w:val="00F86FE8"/>
    <w:rsid w:val="00F87097"/>
    <w:rsid w:val="00F87142"/>
    <w:rsid w:val="00F871E3"/>
    <w:rsid w:val="00F873E8"/>
    <w:rsid w:val="00F87451"/>
    <w:rsid w:val="00F874BA"/>
    <w:rsid w:val="00F8789C"/>
    <w:rsid w:val="00F87901"/>
    <w:rsid w:val="00F879F0"/>
    <w:rsid w:val="00F87A3B"/>
    <w:rsid w:val="00F87B59"/>
    <w:rsid w:val="00F87C9D"/>
    <w:rsid w:val="00F87E53"/>
    <w:rsid w:val="00F87E75"/>
    <w:rsid w:val="00F87F88"/>
    <w:rsid w:val="00F90051"/>
    <w:rsid w:val="00F9022F"/>
    <w:rsid w:val="00F90257"/>
    <w:rsid w:val="00F9029D"/>
    <w:rsid w:val="00F90567"/>
    <w:rsid w:val="00F907F0"/>
    <w:rsid w:val="00F90984"/>
    <w:rsid w:val="00F90A9F"/>
    <w:rsid w:val="00F90BC8"/>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D1"/>
    <w:rsid w:val="00F929FD"/>
    <w:rsid w:val="00F92AAF"/>
    <w:rsid w:val="00F92B97"/>
    <w:rsid w:val="00F92C13"/>
    <w:rsid w:val="00F92D14"/>
    <w:rsid w:val="00F931EA"/>
    <w:rsid w:val="00F93227"/>
    <w:rsid w:val="00F932F6"/>
    <w:rsid w:val="00F9372D"/>
    <w:rsid w:val="00F93794"/>
    <w:rsid w:val="00F937A5"/>
    <w:rsid w:val="00F937E0"/>
    <w:rsid w:val="00F9389A"/>
    <w:rsid w:val="00F939B5"/>
    <w:rsid w:val="00F93B8B"/>
    <w:rsid w:val="00F93CCA"/>
    <w:rsid w:val="00F94142"/>
    <w:rsid w:val="00F94361"/>
    <w:rsid w:val="00F94696"/>
    <w:rsid w:val="00F947FF"/>
    <w:rsid w:val="00F94869"/>
    <w:rsid w:val="00F948A0"/>
    <w:rsid w:val="00F949C6"/>
    <w:rsid w:val="00F949DB"/>
    <w:rsid w:val="00F94AE6"/>
    <w:rsid w:val="00F94E40"/>
    <w:rsid w:val="00F94EE8"/>
    <w:rsid w:val="00F952C2"/>
    <w:rsid w:val="00F9546C"/>
    <w:rsid w:val="00F9581A"/>
    <w:rsid w:val="00F95899"/>
    <w:rsid w:val="00F9593F"/>
    <w:rsid w:val="00F959BB"/>
    <w:rsid w:val="00F95E44"/>
    <w:rsid w:val="00F95E7B"/>
    <w:rsid w:val="00F95ED0"/>
    <w:rsid w:val="00F95F56"/>
    <w:rsid w:val="00F95FDA"/>
    <w:rsid w:val="00F9616A"/>
    <w:rsid w:val="00F962A9"/>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9FF"/>
    <w:rsid w:val="00F96A20"/>
    <w:rsid w:val="00F96BA3"/>
    <w:rsid w:val="00F96C2D"/>
    <w:rsid w:val="00F97034"/>
    <w:rsid w:val="00F97055"/>
    <w:rsid w:val="00F97214"/>
    <w:rsid w:val="00F97246"/>
    <w:rsid w:val="00F9738B"/>
    <w:rsid w:val="00F973CD"/>
    <w:rsid w:val="00F9756F"/>
    <w:rsid w:val="00F977BB"/>
    <w:rsid w:val="00F97A25"/>
    <w:rsid w:val="00F97DD6"/>
    <w:rsid w:val="00F97E09"/>
    <w:rsid w:val="00FA01B9"/>
    <w:rsid w:val="00FA0258"/>
    <w:rsid w:val="00FA0302"/>
    <w:rsid w:val="00FA0340"/>
    <w:rsid w:val="00FA0390"/>
    <w:rsid w:val="00FA0473"/>
    <w:rsid w:val="00FA0601"/>
    <w:rsid w:val="00FA0852"/>
    <w:rsid w:val="00FA099C"/>
    <w:rsid w:val="00FA0C63"/>
    <w:rsid w:val="00FA0CAE"/>
    <w:rsid w:val="00FA1062"/>
    <w:rsid w:val="00FA14F8"/>
    <w:rsid w:val="00FA1533"/>
    <w:rsid w:val="00FA16A2"/>
    <w:rsid w:val="00FA1721"/>
    <w:rsid w:val="00FA1847"/>
    <w:rsid w:val="00FA184D"/>
    <w:rsid w:val="00FA1A2E"/>
    <w:rsid w:val="00FA1B12"/>
    <w:rsid w:val="00FA1F1E"/>
    <w:rsid w:val="00FA23F8"/>
    <w:rsid w:val="00FA2564"/>
    <w:rsid w:val="00FA25E5"/>
    <w:rsid w:val="00FA266E"/>
    <w:rsid w:val="00FA282C"/>
    <w:rsid w:val="00FA290C"/>
    <w:rsid w:val="00FA2990"/>
    <w:rsid w:val="00FA2A64"/>
    <w:rsid w:val="00FA2DAC"/>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5E"/>
    <w:rsid w:val="00FA3F7E"/>
    <w:rsid w:val="00FA3FCD"/>
    <w:rsid w:val="00FA4143"/>
    <w:rsid w:val="00FA4270"/>
    <w:rsid w:val="00FA42A9"/>
    <w:rsid w:val="00FA4409"/>
    <w:rsid w:val="00FA4522"/>
    <w:rsid w:val="00FA4614"/>
    <w:rsid w:val="00FA4747"/>
    <w:rsid w:val="00FA47E3"/>
    <w:rsid w:val="00FA48A0"/>
    <w:rsid w:val="00FA4C83"/>
    <w:rsid w:val="00FA4CC9"/>
    <w:rsid w:val="00FA4F80"/>
    <w:rsid w:val="00FA4F92"/>
    <w:rsid w:val="00FA4FF4"/>
    <w:rsid w:val="00FA50A0"/>
    <w:rsid w:val="00FA516E"/>
    <w:rsid w:val="00FA520B"/>
    <w:rsid w:val="00FA525B"/>
    <w:rsid w:val="00FA5274"/>
    <w:rsid w:val="00FA5430"/>
    <w:rsid w:val="00FA5615"/>
    <w:rsid w:val="00FA569C"/>
    <w:rsid w:val="00FA56C6"/>
    <w:rsid w:val="00FA5747"/>
    <w:rsid w:val="00FA60AB"/>
    <w:rsid w:val="00FA62CD"/>
    <w:rsid w:val="00FA62E8"/>
    <w:rsid w:val="00FA6381"/>
    <w:rsid w:val="00FA6511"/>
    <w:rsid w:val="00FA6589"/>
    <w:rsid w:val="00FA6827"/>
    <w:rsid w:val="00FA6A51"/>
    <w:rsid w:val="00FA6A59"/>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200"/>
    <w:rsid w:val="00FB03F6"/>
    <w:rsid w:val="00FB04B7"/>
    <w:rsid w:val="00FB04D5"/>
    <w:rsid w:val="00FB04E3"/>
    <w:rsid w:val="00FB07E4"/>
    <w:rsid w:val="00FB0875"/>
    <w:rsid w:val="00FB0974"/>
    <w:rsid w:val="00FB0B08"/>
    <w:rsid w:val="00FB0B48"/>
    <w:rsid w:val="00FB0CDD"/>
    <w:rsid w:val="00FB0CFA"/>
    <w:rsid w:val="00FB0E19"/>
    <w:rsid w:val="00FB10C3"/>
    <w:rsid w:val="00FB123E"/>
    <w:rsid w:val="00FB15BC"/>
    <w:rsid w:val="00FB1713"/>
    <w:rsid w:val="00FB187C"/>
    <w:rsid w:val="00FB1920"/>
    <w:rsid w:val="00FB19ED"/>
    <w:rsid w:val="00FB1BEA"/>
    <w:rsid w:val="00FB1D7E"/>
    <w:rsid w:val="00FB1DEC"/>
    <w:rsid w:val="00FB1E5F"/>
    <w:rsid w:val="00FB1EB2"/>
    <w:rsid w:val="00FB1F23"/>
    <w:rsid w:val="00FB2211"/>
    <w:rsid w:val="00FB22D4"/>
    <w:rsid w:val="00FB2484"/>
    <w:rsid w:val="00FB249F"/>
    <w:rsid w:val="00FB299D"/>
    <w:rsid w:val="00FB2A74"/>
    <w:rsid w:val="00FB2AA8"/>
    <w:rsid w:val="00FB2AB1"/>
    <w:rsid w:val="00FB2AB4"/>
    <w:rsid w:val="00FB2B81"/>
    <w:rsid w:val="00FB2BD6"/>
    <w:rsid w:val="00FB2C8D"/>
    <w:rsid w:val="00FB2D46"/>
    <w:rsid w:val="00FB2E7D"/>
    <w:rsid w:val="00FB2EB7"/>
    <w:rsid w:val="00FB304F"/>
    <w:rsid w:val="00FB3188"/>
    <w:rsid w:val="00FB31E4"/>
    <w:rsid w:val="00FB33DD"/>
    <w:rsid w:val="00FB347F"/>
    <w:rsid w:val="00FB34A0"/>
    <w:rsid w:val="00FB37AF"/>
    <w:rsid w:val="00FB37CB"/>
    <w:rsid w:val="00FB3D31"/>
    <w:rsid w:val="00FB3E3C"/>
    <w:rsid w:val="00FB41AF"/>
    <w:rsid w:val="00FB44C0"/>
    <w:rsid w:val="00FB4821"/>
    <w:rsid w:val="00FB48E8"/>
    <w:rsid w:val="00FB4BEF"/>
    <w:rsid w:val="00FB4C37"/>
    <w:rsid w:val="00FB4CD3"/>
    <w:rsid w:val="00FB4F8C"/>
    <w:rsid w:val="00FB4FEA"/>
    <w:rsid w:val="00FB50CB"/>
    <w:rsid w:val="00FB52A8"/>
    <w:rsid w:val="00FB5434"/>
    <w:rsid w:val="00FB5919"/>
    <w:rsid w:val="00FB59D0"/>
    <w:rsid w:val="00FB5A1F"/>
    <w:rsid w:val="00FB5AB8"/>
    <w:rsid w:val="00FB5AC5"/>
    <w:rsid w:val="00FB5BCB"/>
    <w:rsid w:val="00FB5C1B"/>
    <w:rsid w:val="00FB5D85"/>
    <w:rsid w:val="00FB5E87"/>
    <w:rsid w:val="00FB5F68"/>
    <w:rsid w:val="00FB5FB8"/>
    <w:rsid w:val="00FB5FCE"/>
    <w:rsid w:val="00FB60EB"/>
    <w:rsid w:val="00FB627A"/>
    <w:rsid w:val="00FB62E5"/>
    <w:rsid w:val="00FB676E"/>
    <w:rsid w:val="00FB6A12"/>
    <w:rsid w:val="00FB6DBB"/>
    <w:rsid w:val="00FB6E65"/>
    <w:rsid w:val="00FB72DD"/>
    <w:rsid w:val="00FB73E2"/>
    <w:rsid w:val="00FB7422"/>
    <w:rsid w:val="00FB798A"/>
    <w:rsid w:val="00FB7BCB"/>
    <w:rsid w:val="00FB7DF5"/>
    <w:rsid w:val="00FB7EC4"/>
    <w:rsid w:val="00FB7F61"/>
    <w:rsid w:val="00FC003E"/>
    <w:rsid w:val="00FC008F"/>
    <w:rsid w:val="00FC00AB"/>
    <w:rsid w:val="00FC01C5"/>
    <w:rsid w:val="00FC01C7"/>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3CB"/>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DEE"/>
    <w:rsid w:val="00FC3F13"/>
    <w:rsid w:val="00FC3FA8"/>
    <w:rsid w:val="00FC40EA"/>
    <w:rsid w:val="00FC41EE"/>
    <w:rsid w:val="00FC42C5"/>
    <w:rsid w:val="00FC42E0"/>
    <w:rsid w:val="00FC457D"/>
    <w:rsid w:val="00FC4608"/>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6D"/>
    <w:rsid w:val="00FC5DC2"/>
    <w:rsid w:val="00FC5E64"/>
    <w:rsid w:val="00FC5F48"/>
    <w:rsid w:val="00FC6370"/>
    <w:rsid w:val="00FC637D"/>
    <w:rsid w:val="00FC65F9"/>
    <w:rsid w:val="00FC6605"/>
    <w:rsid w:val="00FC6897"/>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D8"/>
    <w:rsid w:val="00FC75E8"/>
    <w:rsid w:val="00FC7616"/>
    <w:rsid w:val="00FC7657"/>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1ED5"/>
    <w:rsid w:val="00FD20E3"/>
    <w:rsid w:val="00FD21DE"/>
    <w:rsid w:val="00FD226D"/>
    <w:rsid w:val="00FD23E8"/>
    <w:rsid w:val="00FD27C3"/>
    <w:rsid w:val="00FD28A7"/>
    <w:rsid w:val="00FD2AEE"/>
    <w:rsid w:val="00FD2CA1"/>
    <w:rsid w:val="00FD2D64"/>
    <w:rsid w:val="00FD2E91"/>
    <w:rsid w:val="00FD2FCE"/>
    <w:rsid w:val="00FD3237"/>
    <w:rsid w:val="00FD334D"/>
    <w:rsid w:val="00FD33B6"/>
    <w:rsid w:val="00FD33B8"/>
    <w:rsid w:val="00FD3435"/>
    <w:rsid w:val="00FD354E"/>
    <w:rsid w:val="00FD35EE"/>
    <w:rsid w:val="00FD36C2"/>
    <w:rsid w:val="00FD36EC"/>
    <w:rsid w:val="00FD3831"/>
    <w:rsid w:val="00FD386D"/>
    <w:rsid w:val="00FD3880"/>
    <w:rsid w:val="00FD3DE6"/>
    <w:rsid w:val="00FD3FE0"/>
    <w:rsid w:val="00FD422D"/>
    <w:rsid w:val="00FD47C8"/>
    <w:rsid w:val="00FD48B2"/>
    <w:rsid w:val="00FD49AE"/>
    <w:rsid w:val="00FD49B4"/>
    <w:rsid w:val="00FD4A45"/>
    <w:rsid w:val="00FD4AD8"/>
    <w:rsid w:val="00FD4B54"/>
    <w:rsid w:val="00FD4BB4"/>
    <w:rsid w:val="00FD4CDD"/>
    <w:rsid w:val="00FD4E06"/>
    <w:rsid w:val="00FD4EA5"/>
    <w:rsid w:val="00FD4FA3"/>
    <w:rsid w:val="00FD533D"/>
    <w:rsid w:val="00FD5693"/>
    <w:rsid w:val="00FD56DD"/>
    <w:rsid w:val="00FD572C"/>
    <w:rsid w:val="00FD575F"/>
    <w:rsid w:val="00FD5888"/>
    <w:rsid w:val="00FD5958"/>
    <w:rsid w:val="00FD59B5"/>
    <w:rsid w:val="00FD5DF9"/>
    <w:rsid w:val="00FD5FF3"/>
    <w:rsid w:val="00FD60CD"/>
    <w:rsid w:val="00FD62B9"/>
    <w:rsid w:val="00FD6504"/>
    <w:rsid w:val="00FD6520"/>
    <w:rsid w:val="00FD65F7"/>
    <w:rsid w:val="00FD6644"/>
    <w:rsid w:val="00FD6858"/>
    <w:rsid w:val="00FD6896"/>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64"/>
    <w:rsid w:val="00FD78F2"/>
    <w:rsid w:val="00FD7C05"/>
    <w:rsid w:val="00FD7CCC"/>
    <w:rsid w:val="00FD7D48"/>
    <w:rsid w:val="00FD7D50"/>
    <w:rsid w:val="00FD7F3F"/>
    <w:rsid w:val="00FD7F9B"/>
    <w:rsid w:val="00FE0170"/>
    <w:rsid w:val="00FE0987"/>
    <w:rsid w:val="00FE0C5D"/>
    <w:rsid w:val="00FE0D2F"/>
    <w:rsid w:val="00FE0D33"/>
    <w:rsid w:val="00FE0EE9"/>
    <w:rsid w:val="00FE0F58"/>
    <w:rsid w:val="00FE0F68"/>
    <w:rsid w:val="00FE0F74"/>
    <w:rsid w:val="00FE0F93"/>
    <w:rsid w:val="00FE0FA6"/>
    <w:rsid w:val="00FE1087"/>
    <w:rsid w:val="00FE11AB"/>
    <w:rsid w:val="00FE126E"/>
    <w:rsid w:val="00FE1333"/>
    <w:rsid w:val="00FE1529"/>
    <w:rsid w:val="00FE1617"/>
    <w:rsid w:val="00FE161E"/>
    <w:rsid w:val="00FE168B"/>
    <w:rsid w:val="00FE1C15"/>
    <w:rsid w:val="00FE1D0B"/>
    <w:rsid w:val="00FE1DC7"/>
    <w:rsid w:val="00FE1E8A"/>
    <w:rsid w:val="00FE2146"/>
    <w:rsid w:val="00FE2214"/>
    <w:rsid w:val="00FE22BB"/>
    <w:rsid w:val="00FE2479"/>
    <w:rsid w:val="00FE265A"/>
    <w:rsid w:val="00FE26F6"/>
    <w:rsid w:val="00FE296C"/>
    <w:rsid w:val="00FE2FFE"/>
    <w:rsid w:val="00FE304D"/>
    <w:rsid w:val="00FE31AB"/>
    <w:rsid w:val="00FE345B"/>
    <w:rsid w:val="00FE34F7"/>
    <w:rsid w:val="00FE3B8F"/>
    <w:rsid w:val="00FE3C63"/>
    <w:rsid w:val="00FE3D0C"/>
    <w:rsid w:val="00FE4148"/>
    <w:rsid w:val="00FE4197"/>
    <w:rsid w:val="00FE42E1"/>
    <w:rsid w:val="00FE43DB"/>
    <w:rsid w:val="00FE44F0"/>
    <w:rsid w:val="00FE4580"/>
    <w:rsid w:val="00FE4752"/>
    <w:rsid w:val="00FE49AE"/>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656"/>
    <w:rsid w:val="00FE795D"/>
    <w:rsid w:val="00FF003E"/>
    <w:rsid w:val="00FF0048"/>
    <w:rsid w:val="00FF04A1"/>
    <w:rsid w:val="00FF0522"/>
    <w:rsid w:val="00FF0584"/>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4CF"/>
    <w:rsid w:val="00FF261B"/>
    <w:rsid w:val="00FF2731"/>
    <w:rsid w:val="00FF278E"/>
    <w:rsid w:val="00FF27D2"/>
    <w:rsid w:val="00FF2C4A"/>
    <w:rsid w:val="00FF3318"/>
    <w:rsid w:val="00FF3376"/>
    <w:rsid w:val="00FF3434"/>
    <w:rsid w:val="00FF34D1"/>
    <w:rsid w:val="00FF350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7BC"/>
    <w:rsid w:val="00FF4B2C"/>
    <w:rsid w:val="00FF5044"/>
    <w:rsid w:val="00FF504F"/>
    <w:rsid w:val="00FF5062"/>
    <w:rsid w:val="00FF51F1"/>
    <w:rsid w:val="00FF520C"/>
    <w:rsid w:val="00FF5268"/>
    <w:rsid w:val="00FF541B"/>
    <w:rsid w:val="00FF5511"/>
    <w:rsid w:val="00FF561B"/>
    <w:rsid w:val="00FF5624"/>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8FE"/>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C8108199-0528-4438-BF45-E54AE40DE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446E"/>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182A"/>
    <w:pPr>
      <w:tabs>
        <w:tab w:val="left" w:pos="550"/>
      </w:tabs>
      <w:spacing w:after="0" w:line="240" w:lineRule="exact"/>
      <w:ind w:left="540"/>
      <w:jc w:val="both"/>
    </w:pPr>
    <w:rPr>
      <w:rFonts w:cs="Times New Roman"/>
      <w:bCs/>
      <w:i/>
      <w:iCs/>
      <w:szCs w:val="22"/>
      <w:lang w:val="en-GB" w:eastAsia="en-GB" w:bidi="th-TH"/>
    </w:rPr>
  </w:style>
  <w:style w:type="character" w:customStyle="1" w:styleId="AccPolicysubheadChar">
    <w:name w:val="Acc Policy sub head Char"/>
    <w:link w:val="AccPolicysubhead"/>
    <w:rsid w:val="007C182A"/>
    <w:rPr>
      <w:rFonts w:cs="Times New Roman"/>
      <w:bCs/>
      <w:i/>
      <w:iCs/>
      <w:sz w:val="22"/>
      <w:szCs w:val="22"/>
      <w:lang w:val="en-GB"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A2522"/>
    <w:pPr>
      <w:spacing w:line="240" w:lineRule="auto"/>
      <w:ind w:left="547"/>
    </w:pPr>
    <w:rPr>
      <w:i w:val="0"/>
      <w:iCs w:val="0"/>
      <w:lang w:val="x-none"/>
    </w:rPr>
  </w:style>
  <w:style w:type="character" w:customStyle="1" w:styleId="AccPolicyalternativeChar">
    <w:name w:val="Acc Policy alternative Char"/>
    <w:link w:val="AccPolicyalternative"/>
    <w:rsid w:val="005A2522"/>
    <w:rPr>
      <w:rFonts w:cs="Times New Roman"/>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 w:type="character" w:customStyle="1" w:styleId="UnresolvedMention1">
    <w:name w:val="Unresolved Mention1"/>
    <w:basedOn w:val="DefaultParagraphFont"/>
    <w:uiPriority w:val="99"/>
    <w:semiHidden/>
    <w:unhideWhenUsed/>
    <w:rsid w:val="00D56BFF"/>
    <w:rPr>
      <w:color w:val="605E5C"/>
      <w:shd w:val="clear" w:color="auto" w:fill="E1DFDD"/>
    </w:rPr>
  </w:style>
  <w:style w:type="character" w:styleId="PlaceholderText">
    <w:name w:val="Placeholder Text"/>
    <w:basedOn w:val="DefaultParagraphFont"/>
    <w:uiPriority w:val="99"/>
    <w:semiHidden/>
    <w:rsid w:val="000077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0599034">
      <w:bodyDiv w:val="1"/>
      <w:marLeft w:val="0"/>
      <w:marRight w:val="0"/>
      <w:marTop w:val="0"/>
      <w:marBottom w:val="0"/>
      <w:divBdr>
        <w:top w:val="none" w:sz="0" w:space="0" w:color="auto"/>
        <w:left w:val="none" w:sz="0" w:space="0" w:color="auto"/>
        <w:bottom w:val="none" w:sz="0" w:space="0" w:color="auto"/>
        <w:right w:val="none" w:sz="0" w:space="0" w:color="auto"/>
      </w:divBdr>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09556137">
      <w:bodyDiv w:val="1"/>
      <w:marLeft w:val="0"/>
      <w:marRight w:val="0"/>
      <w:marTop w:val="0"/>
      <w:marBottom w:val="0"/>
      <w:divBdr>
        <w:top w:val="none" w:sz="0" w:space="0" w:color="auto"/>
        <w:left w:val="none" w:sz="0" w:space="0" w:color="auto"/>
        <w:bottom w:val="none" w:sz="0" w:space="0" w:color="auto"/>
        <w:right w:val="none" w:sz="0" w:space="0" w:color="auto"/>
      </w:divBdr>
    </w:div>
    <w:div w:id="310868856">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343537">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474490557">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5729213">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4364105">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638220219">
      <w:bodyDiv w:val="1"/>
      <w:marLeft w:val="0"/>
      <w:marRight w:val="0"/>
      <w:marTop w:val="0"/>
      <w:marBottom w:val="0"/>
      <w:divBdr>
        <w:top w:val="none" w:sz="0" w:space="0" w:color="auto"/>
        <w:left w:val="none" w:sz="0" w:space="0" w:color="auto"/>
        <w:bottom w:val="none" w:sz="0" w:space="0" w:color="auto"/>
        <w:right w:val="none" w:sz="0" w:space="0" w:color="auto"/>
      </w:divBdr>
    </w:div>
    <w:div w:id="681201277">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67579804">
      <w:bodyDiv w:val="1"/>
      <w:marLeft w:val="0"/>
      <w:marRight w:val="0"/>
      <w:marTop w:val="0"/>
      <w:marBottom w:val="0"/>
      <w:divBdr>
        <w:top w:val="none" w:sz="0" w:space="0" w:color="auto"/>
        <w:left w:val="none" w:sz="0" w:space="0" w:color="auto"/>
        <w:bottom w:val="none" w:sz="0" w:space="0" w:color="auto"/>
        <w:right w:val="none" w:sz="0" w:space="0" w:color="auto"/>
      </w:divBdr>
    </w:div>
    <w:div w:id="777287184">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36845771">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71715097">
      <w:bodyDiv w:val="1"/>
      <w:marLeft w:val="0"/>
      <w:marRight w:val="0"/>
      <w:marTop w:val="0"/>
      <w:marBottom w:val="0"/>
      <w:divBdr>
        <w:top w:val="none" w:sz="0" w:space="0" w:color="auto"/>
        <w:left w:val="none" w:sz="0" w:space="0" w:color="auto"/>
        <w:bottom w:val="none" w:sz="0" w:space="0" w:color="auto"/>
        <w:right w:val="none" w:sz="0" w:space="0" w:color="auto"/>
      </w:divBdr>
    </w:div>
    <w:div w:id="993949564">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3870389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67455557">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68587545">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71384283">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585337002">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19030527">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53885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C590D6-13B8-499C-ACFC-AF9C2A4C8469}">
  <ds:schemaRefs>
    <ds:schemaRef ds:uri="http://schemas.openxmlformats.org/officeDocument/2006/bibliography"/>
  </ds:schemaRefs>
</ds:datastoreItem>
</file>

<file path=customXml/itemProps2.xml><?xml version="1.0" encoding="utf-8"?>
<ds:datastoreItem xmlns:ds="http://schemas.openxmlformats.org/officeDocument/2006/customXml" ds:itemID="{6EC90D71-148F-4ED9-AC01-D10C66673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C6084D-9CFC-47AE-927D-48780A9DC7D2}">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Template>
  <TotalTime>1240</TotalTime>
  <Pages>6</Pages>
  <Words>1983</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615</cp:revision>
  <cp:lastPrinted>2025-08-06T19:07:00Z</cp:lastPrinted>
  <dcterms:created xsi:type="dcterms:W3CDTF">2025-07-15T00:12:00Z</dcterms:created>
  <dcterms:modified xsi:type="dcterms:W3CDTF">2025-08-21T10:03:00Z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ies>
</file>