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CC9E9" w14:textId="6EDC04C5" w:rsidR="00462BD5" w:rsidRPr="009453E1" w:rsidRDefault="00462BD5" w:rsidP="00462BD5">
      <w:pPr>
        <w:spacing w:line="240" w:lineRule="atLeast"/>
        <w:rPr>
          <w:rFonts w:cs="Cordia New"/>
          <w:cs/>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r w:rsidRPr="002E0137">
        <w:rPr>
          <w:rFonts w:ascii="CordiaUPC" w:hAnsi="CordiaUPC" w:cs="CordiaUPC" w:hint="cs"/>
          <w:sz w:val="40"/>
          <w:szCs w:val="40"/>
        </w:rPr>
        <w:t>TMB</w:t>
      </w:r>
      <w:r w:rsidR="005301F5" w:rsidRPr="002E0137">
        <w:rPr>
          <w:rFonts w:ascii="CordiaUPC" w:hAnsi="CordiaUPC" w:cs="CordiaUPC"/>
          <w:sz w:val="40"/>
          <w:szCs w:val="40"/>
        </w:rPr>
        <w:t xml:space="preserve">Thanachart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4FB47ED6" w14:textId="77777777" w:rsidR="002915B6" w:rsidRPr="007F079E" w:rsidRDefault="002915B6" w:rsidP="002915B6">
      <w:pPr>
        <w:spacing w:line="240" w:lineRule="atLeast"/>
        <w:jc w:val="center"/>
        <w:rPr>
          <w:rFonts w:ascii="CordiaUPC" w:hAnsi="CordiaUPC" w:cs="CordiaUPC"/>
          <w:sz w:val="36"/>
          <w:szCs w:val="36"/>
        </w:rPr>
      </w:pPr>
      <w:r w:rsidRPr="007F079E">
        <w:rPr>
          <w:rFonts w:ascii="CordiaUPC" w:hAnsi="CordiaUPC" w:cs="CordiaUPC" w:hint="cs"/>
          <w:sz w:val="36"/>
          <w:szCs w:val="36"/>
        </w:rPr>
        <w:t>Financial statements for the</w:t>
      </w:r>
      <w:r w:rsidRPr="007F079E">
        <w:rPr>
          <w:rFonts w:ascii="CordiaUPC" w:hAnsi="CordiaUPC" w:cs="CordiaUPC" w:hint="cs"/>
          <w:sz w:val="36"/>
          <w:szCs w:val="36"/>
          <w:rtl/>
          <w:cs/>
        </w:rPr>
        <w:t xml:space="preserve"> </w:t>
      </w:r>
      <w:r w:rsidRPr="007F079E">
        <w:rPr>
          <w:rFonts w:ascii="CordiaUPC" w:hAnsi="CordiaUPC" w:cs="CordiaUPC" w:hint="cs"/>
          <w:sz w:val="36"/>
          <w:szCs w:val="36"/>
        </w:rPr>
        <w:t>year ended</w:t>
      </w:r>
    </w:p>
    <w:p w14:paraId="5A72A7C4" w14:textId="65F06C2C"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7F079E">
        <w:rPr>
          <w:rFonts w:ascii="CordiaUPC" w:hAnsi="CordiaUPC" w:cs="CordiaUPC" w:hint="cs"/>
          <w:sz w:val="36"/>
          <w:szCs w:val="36"/>
        </w:rPr>
        <w:t>31 December</w:t>
      </w:r>
      <w:r w:rsidRPr="007F079E">
        <w:rPr>
          <w:rFonts w:ascii="CordiaUPC" w:eastAsia="Times New Roman" w:hAnsi="CordiaUPC" w:cs="CordiaUPC" w:hint="cs"/>
          <w:sz w:val="36"/>
          <w:szCs w:val="36"/>
          <w:lang w:val="en-US" w:eastAsia="en-GB" w:bidi="th-TH"/>
        </w:rPr>
        <w:t xml:space="preserve"> </w:t>
      </w:r>
      <w:r w:rsidR="00104736">
        <w:rPr>
          <w:rFonts w:ascii="CordiaUPC" w:eastAsia="Times New Roman" w:hAnsi="CordiaUPC" w:cs="CordiaUPC" w:hint="cs"/>
          <w:sz w:val="36"/>
          <w:szCs w:val="36"/>
          <w:lang w:val="en-US" w:eastAsia="en-GB" w:bidi="th-TH"/>
        </w:rPr>
        <w:t>2025</w:t>
      </w:r>
    </w:p>
    <w:p w14:paraId="7B9AE3BD" w14:textId="7777777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001FCC31" w14:textId="77777777" w:rsidR="002915B6" w:rsidRPr="007F079E" w:rsidRDefault="002915B6" w:rsidP="002915B6">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2A858DFD" w14:textId="77777777" w:rsidR="00A02A65" w:rsidRPr="007F079E" w:rsidRDefault="00A02A65" w:rsidP="00A02A65">
      <w:pPr>
        <w:rPr>
          <w:rFonts w:ascii="CordiaUPC" w:hAnsi="CordiaUPC" w:cs="CordiaUPC"/>
          <w:b/>
          <w:bCs/>
          <w:sz w:val="24"/>
          <w:szCs w:val="24"/>
          <w:lang w:val="en-US"/>
        </w:rPr>
      </w:pPr>
    </w:p>
    <w:p w14:paraId="60A4EF8F" w14:textId="77777777" w:rsidR="00A02A65" w:rsidRPr="007F079E" w:rsidRDefault="00A02A65" w:rsidP="00A02A65">
      <w:pPr>
        <w:rPr>
          <w:rFonts w:ascii="CordiaUPC" w:hAnsi="CordiaUPC" w:cs="CordiaUPC"/>
          <w:b/>
          <w:bCs/>
          <w:sz w:val="24"/>
          <w:szCs w:val="24"/>
        </w:rPr>
      </w:pPr>
    </w:p>
    <w:p w14:paraId="32873A2F" w14:textId="77777777" w:rsidR="00A02A65" w:rsidRPr="007F079E" w:rsidRDefault="00A02A65" w:rsidP="00A02A65">
      <w:pPr>
        <w:spacing w:line="240" w:lineRule="auto"/>
        <w:rPr>
          <w:rFonts w:ascii="CordiaUPC" w:hAnsi="CordiaUPC" w:cs="CordiaUPC"/>
          <w:b/>
          <w:bCs/>
          <w:sz w:val="24"/>
          <w:szCs w:val="24"/>
          <w:lang w:val="en-US"/>
        </w:rPr>
      </w:pPr>
    </w:p>
    <w:p w14:paraId="08CFF2DF" w14:textId="77777777" w:rsidR="00A02A65" w:rsidRPr="007F079E" w:rsidRDefault="00A02A65" w:rsidP="00A02A65">
      <w:pPr>
        <w:spacing w:line="260" w:lineRule="exact"/>
        <w:rPr>
          <w:rFonts w:ascii="CordiaUPC" w:hAnsi="CordiaUPC" w:cs="CordiaUPC"/>
          <w:b/>
          <w:bCs/>
          <w:sz w:val="28"/>
          <w:szCs w:val="28"/>
          <w:lang w:val="en-US"/>
        </w:rPr>
      </w:pPr>
    </w:p>
    <w:p w14:paraId="2CA507AA" w14:textId="77777777" w:rsidR="00A02A65" w:rsidRPr="007F079E" w:rsidRDefault="00A02A65" w:rsidP="00A02A65">
      <w:pPr>
        <w:spacing w:line="260" w:lineRule="exact"/>
        <w:rPr>
          <w:rFonts w:ascii="CordiaUPC" w:hAnsi="CordiaUPC" w:cs="CordiaUPC"/>
          <w:b/>
          <w:bCs/>
          <w:sz w:val="28"/>
          <w:szCs w:val="28"/>
          <w:lang w:val="en-US"/>
        </w:rPr>
      </w:pPr>
    </w:p>
    <w:p w14:paraId="5223D681" w14:textId="77777777" w:rsidR="00A02A65" w:rsidRPr="007F079E" w:rsidRDefault="00A02A65" w:rsidP="00A02A65">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43E8F339" w14:textId="77777777" w:rsidR="00A02A65" w:rsidRPr="007F079E" w:rsidRDefault="00A02A65" w:rsidP="00A02A65">
      <w:pPr>
        <w:spacing w:line="300" w:lineRule="exact"/>
        <w:jc w:val="both"/>
        <w:rPr>
          <w:rFonts w:ascii="CordiaUPC" w:hAnsi="CordiaUPC" w:cs="CordiaUPC"/>
          <w:sz w:val="16"/>
          <w:szCs w:val="16"/>
          <w:lang w:val="en-US"/>
        </w:rPr>
      </w:pPr>
    </w:p>
    <w:p w14:paraId="5AC79BCF" w14:textId="77777777" w:rsidR="00A02A65" w:rsidRPr="007F079E" w:rsidRDefault="00A02A65" w:rsidP="00A02A65">
      <w:pPr>
        <w:spacing w:line="300" w:lineRule="exact"/>
        <w:jc w:val="both"/>
        <w:rPr>
          <w:rFonts w:ascii="CordiaUPC" w:hAnsi="CordiaUPC" w:cs="CordiaUPC"/>
          <w:b/>
          <w:bCs/>
          <w:sz w:val="16"/>
          <w:szCs w:val="16"/>
          <w:lang w:val="en-US"/>
        </w:rPr>
      </w:pPr>
    </w:p>
    <w:p w14:paraId="6A3D4AF3" w14:textId="4ACF3DCE" w:rsidR="00104736" w:rsidRDefault="00104736" w:rsidP="00104736">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 xml:space="preserve">To </w:t>
      </w:r>
      <w:r w:rsidRPr="00B72896">
        <w:rPr>
          <w:rFonts w:ascii="CordiaUPC" w:hAnsi="CordiaUPC" w:cs="CordiaUPC"/>
          <w:b/>
          <w:bCs/>
          <w:sz w:val="26"/>
          <w:szCs w:val="26"/>
          <w:lang w:val="en-US"/>
        </w:rPr>
        <w:t xml:space="preserve">the </w:t>
      </w:r>
      <w:r w:rsidR="00B32A67">
        <w:rPr>
          <w:rFonts w:ascii="CordiaUPC" w:hAnsi="CordiaUPC" w:cs="CordiaUPC"/>
          <w:b/>
          <w:bCs/>
          <w:sz w:val="26"/>
          <w:szCs w:val="26"/>
          <w:lang w:val="en-US"/>
        </w:rPr>
        <w:t>shareholders</w:t>
      </w:r>
      <w:r w:rsidRPr="007F079E">
        <w:rPr>
          <w:rFonts w:ascii="CordiaUPC" w:hAnsi="CordiaUPC" w:cs="CordiaUPC"/>
          <w:b/>
          <w:bCs/>
          <w:sz w:val="26"/>
          <w:szCs w:val="26"/>
          <w:lang w:val="en-US"/>
        </w:rPr>
        <w:t xml:space="preserve"> of TMBThanachart Bank Public Company Limited</w:t>
      </w:r>
    </w:p>
    <w:p w14:paraId="49F1BCC2" w14:textId="77777777" w:rsidR="00A02A65" w:rsidRPr="007F079E" w:rsidRDefault="00A02A65" w:rsidP="00A02A65">
      <w:pPr>
        <w:spacing w:line="300" w:lineRule="exact"/>
        <w:jc w:val="both"/>
        <w:rPr>
          <w:rFonts w:ascii="CordiaUPC" w:hAnsi="CordiaUPC" w:cs="CordiaUPC"/>
          <w:b/>
          <w:bCs/>
          <w:sz w:val="26"/>
          <w:szCs w:val="26"/>
          <w:lang w:val="en-US"/>
        </w:rPr>
      </w:pPr>
    </w:p>
    <w:p w14:paraId="59E32AC1" w14:textId="77777777" w:rsidR="00A02A65" w:rsidRPr="007F079E" w:rsidRDefault="00A02A65" w:rsidP="00A02A65">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7AEC0481" w14:textId="77777777" w:rsidR="00A02A65" w:rsidRPr="007F079E" w:rsidRDefault="00A02A65" w:rsidP="00A02A65">
      <w:pPr>
        <w:spacing w:line="300" w:lineRule="exact"/>
        <w:jc w:val="both"/>
        <w:outlineLvl w:val="0"/>
        <w:rPr>
          <w:rFonts w:ascii="CordiaUPC" w:hAnsi="CordiaUPC" w:cs="CordiaUPC"/>
          <w:i/>
          <w:iCs/>
          <w:sz w:val="26"/>
          <w:szCs w:val="26"/>
          <w:lang w:val="en-US" w:bidi="th-TH"/>
        </w:rPr>
      </w:pPr>
    </w:p>
    <w:p w14:paraId="4B75B343" w14:textId="75F5961C" w:rsidR="00A02A65" w:rsidRPr="007F079E" w:rsidRDefault="00A02A65" w:rsidP="00A02A65">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I have audited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financial statements of TMB</w:t>
      </w:r>
      <w:r w:rsidRPr="007F079E">
        <w:rPr>
          <w:rFonts w:ascii="CordiaUPC" w:eastAsia="Times New Roman" w:hAnsi="CordiaUPC" w:cs="CordiaUPC"/>
          <w:sz w:val="26"/>
          <w:szCs w:val="26"/>
          <w:lang w:val="en-US" w:bidi="th-TH"/>
        </w:rPr>
        <w:t>Thanachart</w:t>
      </w:r>
      <w:r w:rsidRPr="007F079E">
        <w:rPr>
          <w:rFonts w:ascii="CordiaUPC" w:eastAsia="Times New Roman" w:hAnsi="CordiaUPC" w:cs="CordiaUPC" w:hint="cs"/>
          <w:sz w:val="26"/>
          <w:szCs w:val="26"/>
          <w:lang w:val="en-US" w:bidi="th-TH"/>
        </w:rPr>
        <w:t xml:space="preserve"> Bank Public Company Limited and its subsidiaries (the “Group”), and of TMB</w:t>
      </w:r>
      <w:r w:rsidRPr="007F079E">
        <w:rPr>
          <w:rFonts w:ascii="CordiaUPC" w:eastAsia="Times New Roman" w:hAnsi="CordiaUPC" w:cs="CordiaUPC"/>
          <w:sz w:val="26"/>
          <w:szCs w:val="26"/>
          <w:lang w:val="en-US" w:bidi="th-TH"/>
        </w:rPr>
        <w:t xml:space="preserve">Thanachart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3</w:t>
      </w:r>
      <w:r w:rsidRPr="007F079E">
        <w:rPr>
          <w:rFonts w:ascii="CordiaUPC" w:eastAsia="Times New Roman" w:hAnsi="CordiaUPC" w:cs="CordiaUPC"/>
          <w:sz w:val="26"/>
          <w:szCs w:val="26"/>
          <w:lang w:val="en-US" w:bidi="th-TH"/>
        </w:rPr>
        <w:t xml:space="preserve">1 December </w:t>
      </w:r>
      <w:r w:rsidR="00104736">
        <w:rPr>
          <w:rFonts w:ascii="CordiaUPC" w:eastAsia="Times New Roman" w:hAnsi="CordiaUPC" w:cs="CordiaUPC"/>
          <w:sz w:val="26"/>
          <w:szCs w:val="26"/>
          <w:lang w:val="en-US" w:bidi="th-TH"/>
        </w:rPr>
        <w:t>2025</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Pr="007F079E">
        <w:rPr>
          <w:rFonts w:ascii="CordiaUPC" w:eastAsia="Times New Roman" w:hAnsi="CordiaUPC" w:cs="CordiaUPC"/>
          <w:sz w:val="26"/>
          <w:szCs w:val="26"/>
          <w:lang w:val="en-US" w:bidi="th-TH"/>
        </w:rPr>
        <w:t>year</w:t>
      </w:r>
      <w:r w:rsidRPr="007F079E">
        <w:rPr>
          <w:rFonts w:ascii="CordiaUPC" w:eastAsia="Times New Roman" w:hAnsi="CordiaUPC" w:cs="CordiaUPC" w:hint="cs"/>
          <w:sz w:val="26"/>
          <w:szCs w:val="26"/>
          <w:lang w:val="en-US" w:bidi="th-TH"/>
        </w:rPr>
        <w:t xml:space="preserve"> then ended</w:t>
      </w:r>
      <w:r w:rsidR="00600DA8">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and notes, comprising a summary of </w:t>
      </w:r>
      <w:r w:rsidR="00770CD2">
        <w:rPr>
          <w:rFonts w:ascii="CordiaUPC" w:eastAsia="Times New Roman" w:hAnsi="CordiaUPC" w:cs="CordiaUPC"/>
          <w:sz w:val="26"/>
          <w:szCs w:val="26"/>
          <w:lang w:val="en-US" w:bidi="th-TH"/>
        </w:rPr>
        <w:t>material</w:t>
      </w:r>
      <w:r w:rsidRPr="007F079E">
        <w:rPr>
          <w:rFonts w:ascii="CordiaUPC" w:eastAsia="Times New Roman" w:hAnsi="CordiaUPC" w:cs="CordiaUPC" w:hint="cs"/>
          <w:sz w:val="26"/>
          <w:szCs w:val="26"/>
          <w:lang w:val="en-US" w:bidi="th-TH"/>
        </w:rPr>
        <w:t xml:space="preserve"> accounting policies and other explanatory information.</w:t>
      </w:r>
    </w:p>
    <w:p w14:paraId="7D6AE87A" w14:textId="77777777" w:rsidR="00A02A65" w:rsidRPr="007F079E" w:rsidRDefault="00A02A65" w:rsidP="00A02A65">
      <w:pPr>
        <w:spacing w:line="300" w:lineRule="exact"/>
        <w:jc w:val="both"/>
        <w:rPr>
          <w:rFonts w:ascii="CordiaUPC" w:hAnsi="CordiaUPC" w:cs="CordiaUPC"/>
          <w:i/>
          <w:iCs/>
          <w:sz w:val="26"/>
          <w:szCs w:val="26"/>
          <w:lang w:val="en-US" w:bidi="th-TH"/>
        </w:rPr>
      </w:pPr>
    </w:p>
    <w:p w14:paraId="09659A0B" w14:textId="522C8917" w:rsidR="00A02A65" w:rsidRPr="007F079E" w:rsidRDefault="00A02A65" w:rsidP="00A02A65">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my opinion, the accompanying consolidated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w:t>
      </w:r>
      <w:proofErr w:type="gramStart"/>
      <w:r w:rsidRPr="007F079E">
        <w:rPr>
          <w:rFonts w:ascii="CordiaUPC" w:eastAsia="Times New Roman" w:hAnsi="CordiaUPC" w:cs="CordiaUPC" w:hint="cs"/>
          <w:sz w:val="26"/>
          <w:szCs w:val="26"/>
          <w:lang w:val="en-US"/>
        </w:rPr>
        <w:t>at</w:t>
      </w:r>
      <w:proofErr w:type="gramEnd"/>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sz w:val="26"/>
          <w:szCs w:val="26"/>
          <w:lang w:val="en-US"/>
        </w:rPr>
        <w:t xml:space="preserve">31 December </w:t>
      </w:r>
      <w:r w:rsidR="00104736">
        <w:rPr>
          <w:rFonts w:ascii="CordiaUPC" w:eastAsia="Times New Roman" w:hAnsi="CordiaUPC" w:cs="CordiaUPC"/>
          <w:sz w:val="26"/>
          <w:szCs w:val="26"/>
          <w:lang w:val="en-US"/>
        </w:rPr>
        <w:t>2025</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year then ended</w:t>
      </w:r>
      <w:r w:rsidRPr="007F079E">
        <w:rPr>
          <w:rFonts w:ascii="CordiaUPC" w:eastAsia="Times New Roman" w:hAnsi="CordiaUPC" w:cs="CordiaUPC" w:hint="cs"/>
          <w:sz w:val="26"/>
          <w:szCs w:val="26"/>
          <w:lang w:val="en-US"/>
        </w:rPr>
        <w:t xml:space="preserve"> in accordance with Thai Financial Reporting Standards (TFRSs) and the regulations of Bank of Thailand. </w:t>
      </w:r>
    </w:p>
    <w:p w14:paraId="19D34614" w14:textId="77777777" w:rsidR="00A02A65" w:rsidRPr="007F079E" w:rsidRDefault="00A02A65" w:rsidP="00A02A65">
      <w:pPr>
        <w:shd w:val="clear" w:color="auto" w:fill="FFFFFF"/>
        <w:spacing w:line="300" w:lineRule="exact"/>
        <w:jc w:val="both"/>
        <w:rPr>
          <w:rFonts w:ascii="CordiaUPC" w:hAnsi="CordiaUPC" w:cs="CordiaUPC"/>
          <w:sz w:val="26"/>
          <w:szCs w:val="26"/>
          <w:lang w:val="en-US"/>
        </w:rPr>
      </w:pPr>
    </w:p>
    <w:p w14:paraId="59343BF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43EC5BC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p>
    <w:p w14:paraId="5D88AE5D" w14:textId="5C7F6F17" w:rsidR="00A02A65" w:rsidRPr="007F079E" w:rsidRDefault="00A02A65" w:rsidP="00A02A65">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 Consolidated and the Bank</w:t>
      </w:r>
      <w:r w:rsidR="00BC2B14">
        <w:rPr>
          <w:rFonts w:ascii="CordiaUPC" w:eastAsia="Times New Roman" w:hAnsi="CordiaUPC" w:cs="CordiaUPC"/>
          <w:i/>
          <w:iCs/>
          <w:sz w:val="26"/>
          <w:szCs w:val="26"/>
          <w:lang w:val="en-US" w:bidi="th-TH"/>
        </w:rPr>
        <w:t>’s</w:t>
      </w:r>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hint="cs"/>
          <w:i/>
          <w:iCs/>
          <w:sz w:val="26"/>
          <w:szCs w:val="26"/>
          <w:lang w:val="en-US"/>
        </w:rPr>
        <w:t xml:space="preserve">Financial Statements </w:t>
      </w:r>
      <w:r w:rsidRPr="007F079E">
        <w:rPr>
          <w:rFonts w:ascii="CordiaUPC" w:eastAsia="Times New Roman" w:hAnsi="CordiaUPC" w:cs="CordiaUPC" w:hint="cs"/>
          <w:sz w:val="26"/>
          <w:szCs w:val="26"/>
          <w:lang w:val="en-US"/>
        </w:rPr>
        <w:t xml:space="preserve">section of my report. I am independent of the Group and the Bank in </w:t>
      </w:r>
      <w:r w:rsidRPr="007F079E">
        <w:rPr>
          <w:rFonts w:ascii="CordiaUPC" w:eastAsia="Times New Roman" w:hAnsi="CordiaUPC" w:cs="CordiaUPC"/>
          <w:sz w:val="26"/>
          <w:szCs w:val="26"/>
          <w:lang w:val="en-US"/>
        </w:rPr>
        <w:t xml:space="preserve">accordance with the </w:t>
      </w:r>
      <w:bookmarkStart w:id="0" w:name="_Hlk118362063"/>
      <w:r w:rsidRPr="007F079E">
        <w:rPr>
          <w:rFonts w:ascii="CordiaUPC" w:hAnsi="CordiaUPC" w:cs="CordiaUPC"/>
          <w:i/>
          <w:iCs/>
          <w:sz w:val="26"/>
          <w:szCs w:val="26"/>
        </w:rPr>
        <w:t>Code of Ethics for Professional Accountants including Independence Standards</w:t>
      </w:r>
      <w:r w:rsidRPr="007F079E">
        <w:rPr>
          <w:rFonts w:ascii="CordiaUPC" w:hAnsi="CordiaUPC" w:cs="CordiaUPC"/>
          <w:sz w:val="26"/>
          <w:szCs w:val="26"/>
        </w:rPr>
        <w:t xml:space="preserve"> issued by the Federation of Accounting Professions (Code of Ethics for Professional Accountants)</w:t>
      </w:r>
      <w:bookmarkEnd w:id="0"/>
      <w:r w:rsidRPr="007F079E">
        <w:rPr>
          <w:rFonts w:ascii="CordiaUPC" w:hAnsi="CordiaUPC" w:cs="CordiaUPC"/>
          <w:sz w:val="26"/>
          <w:szCs w:val="26"/>
        </w:rPr>
        <w:t xml:space="preserve"> </w:t>
      </w:r>
      <w:r w:rsidRPr="007F079E">
        <w:rPr>
          <w:rFonts w:ascii="CordiaUPC" w:eastAsia="Times New Roman" w:hAnsi="CordiaUPC" w:cs="CordiaUPC"/>
          <w:sz w:val="26"/>
          <w:szCs w:val="26"/>
        </w:rPr>
        <w:t>that</w:t>
      </w:r>
      <w:r w:rsidRPr="007F079E">
        <w:rPr>
          <w:rFonts w:ascii="CordiaUPC" w:eastAsia="Times New Roman" w:hAnsi="CordiaUPC" w:cs="CordiaUPC"/>
          <w:sz w:val="26"/>
          <w:szCs w:val="26"/>
          <w:cs/>
          <w:lang w:bidi="th-TH"/>
        </w:rPr>
        <w:t xml:space="preserve"> </w:t>
      </w:r>
      <w:r w:rsidRPr="007F079E">
        <w:rPr>
          <w:rFonts w:ascii="CordiaUPC" w:eastAsia="Times New Roman" w:hAnsi="CordiaUPC" w:cs="CordiaUPC"/>
          <w:sz w:val="26"/>
          <w:szCs w:val="26"/>
          <w:lang w:val="en-US" w:bidi="th-TH"/>
        </w:rPr>
        <w:t>is</w:t>
      </w:r>
      <w:r w:rsidRPr="007F079E">
        <w:rPr>
          <w:rFonts w:ascii="CordiaUPC" w:eastAsia="Times New Roman" w:hAnsi="CordiaUPC" w:cs="CordiaUPC"/>
          <w:sz w:val="26"/>
          <w:szCs w:val="26"/>
          <w:lang w:val="en-US"/>
        </w:rPr>
        <w:t xml:space="preserve"> relevant to my audit of the consolidated and the Bank</w:t>
      </w:r>
      <w:r w:rsidR="00752511">
        <w:rPr>
          <w:rFonts w:ascii="CordiaUPC" w:eastAsia="Times New Roman" w:hAnsi="CordiaUPC" w:cs="CordiaUPC"/>
          <w:sz w:val="26"/>
          <w:szCs w:val="26"/>
          <w:lang w:val="en-US"/>
        </w:rPr>
        <w:t>’s</w:t>
      </w:r>
      <w:r w:rsidRPr="007F079E">
        <w:rPr>
          <w:rFonts w:ascii="CordiaUPC" w:eastAsia="Times New Roman" w:hAnsi="CordiaUPC" w:cs="CordiaUPC"/>
          <w:sz w:val="26"/>
          <w:szCs w:val="26"/>
          <w:lang w:val="en-US"/>
        </w:rPr>
        <w:t xml:space="preserve"> financial statements, and I have fulfilled my other ethical responsibilities in accordance with </w:t>
      </w:r>
      <w:bookmarkStart w:id="1" w:name="_Hlk118362077"/>
      <w:r w:rsidRPr="007F079E">
        <w:rPr>
          <w:rFonts w:ascii="CordiaUPC" w:hAnsi="CordiaUPC" w:cs="CordiaUPC"/>
          <w:sz w:val="26"/>
          <w:szCs w:val="26"/>
        </w:rPr>
        <w:t>the Code of Ethics for Professional Accountants</w:t>
      </w:r>
      <w:bookmarkEnd w:id="1"/>
      <w:r w:rsidRPr="007F079E">
        <w:rPr>
          <w:rFonts w:ascii="CordiaUPC" w:hAnsi="CordiaUPC" w:cs="CordiaUPC"/>
          <w:sz w:val="26"/>
          <w:szCs w:val="26"/>
        </w:rPr>
        <w:t xml:space="preserve">. </w:t>
      </w:r>
      <w:r w:rsidRPr="007F079E">
        <w:rPr>
          <w:rFonts w:ascii="CordiaUPC" w:eastAsia="Times New Roman" w:hAnsi="CordiaUPC" w:cs="CordiaUPC"/>
          <w:sz w:val="26"/>
          <w:szCs w:val="26"/>
          <w:lang w:val="en-US"/>
        </w:rPr>
        <w:t>I believe that the audit evidence I have obtained is sufficient and appropriate to provide a basis for my opinion.</w:t>
      </w:r>
    </w:p>
    <w:p w14:paraId="5F9608EA" w14:textId="77777777" w:rsidR="00A02A65" w:rsidRDefault="00A02A65" w:rsidP="00A02A65">
      <w:pPr>
        <w:autoSpaceDE w:val="0"/>
        <w:autoSpaceDN w:val="0"/>
        <w:adjustRightInd w:val="0"/>
        <w:spacing w:line="300" w:lineRule="exact"/>
        <w:rPr>
          <w:rFonts w:ascii="CordiaUPC" w:hAnsi="CordiaUPC" w:cs="CordiaUPC"/>
          <w:i/>
          <w:iCs/>
          <w:sz w:val="26"/>
          <w:szCs w:val="26"/>
          <w:lang w:val="en-US"/>
        </w:rPr>
      </w:pPr>
    </w:p>
    <w:p w14:paraId="5601A1DD" w14:textId="77777777" w:rsidR="00FE7645" w:rsidRPr="007F079E" w:rsidRDefault="00FE7645" w:rsidP="00A02A65">
      <w:pPr>
        <w:autoSpaceDE w:val="0"/>
        <w:autoSpaceDN w:val="0"/>
        <w:adjustRightInd w:val="0"/>
        <w:spacing w:line="300" w:lineRule="exact"/>
        <w:rPr>
          <w:rFonts w:ascii="CordiaUPC" w:hAnsi="CordiaUPC" w:cs="CordiaUPC"/>
          <w:i/>
          <w:iCs/>
          <w:sz w:val="26"/>
          <w:szCs w:val="26"/>
          <w:lang w:val="en-US"/>
        </w:rPr>
      </w:pPr>
    </w:p>
    <w:p w14:paraId="19E0DEC3"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6EE102F3" w14:textId="77777777" w:rsidR="00197A0C" w:rsidRDefault="00197A0C" w:rsidP="00A02A65">
      <w:pPr>
        <w:autoSpaceDE w:val="0"/>
        <w:autoSpaceDN w:val="0"/>
        <w:adjustRightInd w:val="0"/>
        <w:spacing w:line="300" w:lineRule="exact"/>
        <w:rPr>
          <w:rFonts w:ascii="CordiaUPC" w:hAnsi="CordiaUPC" w:cs="CordiaUPC"/>
          <w:b/>
          <w:bCs/>
          <w:sz w:val="26"/>
          <w:szCs w:val="26"/>
          <w:lang w:val="en-US"/>
        </w:rPr>
      </w:pPr>
    </w:p>
    <w:p w14:paraId="20FCC5E6" w14:textId="71FCC7A4" w:rsidR="0072729E" w:rsidRPr="007F079E" w:rsidRDefault="0072729E" w:rsidP="0072729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Key audit matters are those matters that, in my professional judgment, were of most significance in my audit of the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roofErr w:type="gramStart"/>
      <w:r w:rsidRPr="007F079E">
        <w:rPr>
          <w:rFonts w:ascii="CordiaUPC" w:eastAsia="Times New Roman" w:hAnsi="CordiaUPC" w:cs="CordiaUPC" w:hint="cs"/>
          <w:sz w:val="26"/>
          <w:szCs w:val="26"/>
          <w:lang w:val="en-US"/>
        </w:rPr>
        <w:t>of</w:t>
      </w:r>
      <w:proofErr w:type="gramEnd"/>
      <w:r w:rsidRPr="007F079E">
        <w:rPr>
          <w:rFonts w:ascii="CordiaUPC" w:eastAsia="Times New Roman" w:hAnsi="CordiaUPC" w:cs="CordiaUPC" w:hint="cs"/>
          <w:sz w:val="26"/>
          <w:szCs w:val="26"/>
          <w:lang w:val="en-US"/>
        </w:rPr>
        <w:t xml:space="preserve"> the current </w:t>
      </w:r>
      <w:r w:rsidRPr="007F079E">
        <w:rPr>
          <w:rFonts w:ascii="CordiaUPC" w:eastAsia="Times New Roman" w:hAnsi="CordiaUPC" w:cs="CordiaUPC"/>
          <w:sz w:val="26"/>
          <w:szCs w:val="26"/>
          <w:lang w:val="en-US"/>
        </w:rPr>
        <w:t>year</w:t>
      </w:r>
      <w:r w:rsidRPr="007F079E">
        <w:rPr>
          <w:rFonts w:ascii="CordiaUPC" w:eastAsia="Times New Roman" w:hAnsi="CordiaUPC" w:cs="CordiaUPC" w:hint="cs"/>
          <w:sz w:val="26"/>
          <w:szCs w:val="26"/>
          <w:lang w:val="en-US"/>
        </w:rPr>
        <w:t>. These matters were addressed in the context of my audit of the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w:t>
      </w:r>
      <w:proofErr w:type="gramStart"/>
      <w:r w:rsidRPr="007F079E">
        <w:rPr>
          <w:rFonts w:ascii="CordiaUPC" w:eastAsia="Times New Roman" w:hAnsi="CordiaUPC" w:cs="CordiaUPC" w:hint="cs"/>
          <w:sz w:val="26"/>
          <w:szCs w:val="26"/>
          <w:lang w:val="en-US"/>
        </w:rPr>
        <w:t>statements as a whole, and</w:t>
      </w:r>
      <w:proofErr w:type="gramEnd"/>
      <w:r w:rsidRPr="007F079E">
        <w:rPr>
          <w:rFonts w:ascii="CordiaUPC" w:eastAsia="Times New Roman" w:hAnsi="CordiaUPC" w:cs="CordiaUPC" w:hint="cs"/>
          <w:sz w:val="26"/>
          <w:szCs w:val="26"/>
          <w:lang w:val="en-US"/>
        </w:rPr>
        <w:t xml:space="preserve"> in forming my opinion thereon, and I do not provide a separate opinion on these matters.</w:t>
      </w:r>
    </w:p>
    <w:p w14:paraId="62CEABF0" w14:textId="20B8DC1D" w:rsidR="00A02A65" w:rsidRPr="007F079E" w:rsidRDefault="00A02A65" w:rsidP="00A02A65">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2DA712DF" w14:textId="4FFFBB14" w:rsidR="00A02A65" w:rsidRPr="007F079E" w:rsidRDefault="00A02A65" w:rsidP="00034355">
      <w:pPr>
        <w:autoSpaceDE w:val="0"/>
        <w:autoSpaceDN w:val="0"/>
        <w:adjustRightInd w:val="0"/>
        <w:spacing w:line="300" w:lineRule="exact"/>
        <w:rPr>
          <w:rFonts w:ascii="CordiaUPC" w:eastAsia="Times New Roman" w:hAnsi="CordiaUPC" w:cs="CordiaUPC"/>
          <w:sz w:val="26"/>
          <w:szCs w:val="26"/>
          <w:lang w:val="en-US" w:bidi="th-TH"/>
        </w:rPr>
        <w:sectPr w:rsidR="00A02A65"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A02A65" w:rsidRPr="007F079E" w14:paraId="733B8487" w14:textId="77777777" w:rsidTr="00A47089">
        <w:tc>
          <w:tcPr>
            <w:tcW w:w="9828" w:type="dxa"/>
            <w:gridSpan w:val="2"/>
            <w:shd w:val="clear" w:color="auto" w:fill="FFFFFF" w:themeFill="background1"/>
          </w:tcPr>
          <w:p w14:paraId="7D8BB213" w14:textId="77777777" w:rsidR="00A02A65" w:rsidRPr="007F079E" w:rsidRDefault="00A02A65" w:rsidP="00A47089">
            <w:pPr>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lastRenderedPageBreak/>
              <w:t>Allowance for expected credit loss for loans to customers</w:t>
            </w:r>
          </w:p>
        </w:tc>
      </w:tr>
      <w:tr w:rsidR="00A02A65" w:rsidRPr="007F079E" w14:paraId="46BE07D0" w14:textId="77777777" w:rsidTr="00A47089">
        <w:tc>
          <w:tcPr>
            <w:tcW w:w="9828" w:type="dxa"/>
            <w:gridSpan w:val="2"/>
            <w:shd w:val="clear" w:color="auto" w:fill="FFFFFF" w:themeFill="background1"/>
          </w:tcPr>
          <w:p w14:paraId="4D58122C" w14:textId="0A749F86"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7F079E">
              <w:rPr>
                <w:rFonts w:ascii="CordiaUPC" w:eastAsia="Calibri" w:hAnsi="CordiaUPC" w:cs="CordiaUPC" w:hint="cs"/>
                <w:sz w:val="26"/>
                <w:szCs w:val="26"/>
                <w:lang w:val="en-US"/>
              </w:rPr>
              <w:t xml:space="preserve">For disclosures related to credit risk, loans to customers and allowance for expected credit loss for loans to customers, refer to </w:t>
            </w:r>
            <w:r w:rsidR="000D168D">
              <w:rPr>
                <w:rFonts w:ascii="CordiaUPC" w:eastAsia="Calibri" w:hAnsi="CordiaUPC" w:cs="CordiaUPC"/>
                <w:sz w:val="26"/>
                <w:szCs w:val="26"/>
                <w:lang w:val="en-US"/>
              </w:rPr>
              <w:t>N</w:t>
            </w:r>
            <w:r w:rsidRPr="00FD7CF6">
              <w:rPr>
                <w:rFonts w:ascii="CordiaUPC" w:eastAsia="Calibri" w:hAnsi="CordiaUPC" w:cs="CordiaUPC" w:hint="cs"/>
                <w:sz w:val="26"/>
                <w:szCs w:val="26"/>
                <w:lang w:val="en-US"/>
              </w:rPr>
              <w:t>otes</w:t>
            </w:r>
            <w:r w:rsidRPr="00FD7CF6">
              <w:rPr>
                <w:rFonts w:ascii="CordiaUPC" w:eastAsia="Calibri" w:hAnsi="CordiaUPC" w:cs="CordiaUPC"/>
                <w:sz w:val="26"/>
                <w:szCs w:val="26"/>
                <w:lang w:val="en-US"/>
              </w:rPr>
              <w:t xml:space="preserve"> </w:t>
            </w:r>
            <w:r w:rsidR="00770CD2" w:rsidRPr="00FD7CF6">
              <w:rPr>
                <w:rFonts w:ascii="CordiaUPC" w:eastAsia="Calibri" w:hAnsi="CordiaUPC" w:cs="CordiaUPC"/>
                <w:sz w:val="26"/>
                <w:szCs w:val="26"/>
                <w:lang w:val="en-US"/>
              </w:rPr>
              <w:t>5</w:t>
            </w:r>
            <w:r w:rsidRPr="00FD7CF6">
              <w:rPr>
                <w:rFonts w:ascii="CordiaUPC" w:eastAsia="Calibri" w:hAnsi="CordiaUPC" w:cs="CordiaUPC" w:hint="cs"/>
                <w:sz w:val="26"/>
                <w:szCs w:val="26"/>
                <w:lang w:val="en-US"/>
              </w:rPr>
              <w:t xml:space="preserve">, </w:t>
            </w:r>
            <w:r w:rsidRPr="00FD7CF6">
              <w:rPr>
                <w:rFonts w:ascii="CordiaUPC" w:eastAsia="Calibri" w:hAnsi="CordiaUPC" w:cs="CordiaUPC"/>
                <w:sz w:val="26"/>
                <w:szCs w:val="26"/>
                <w:lang w:val="en-US"/>
              </w:rPr>
              <w:t>1</w:t>
            </w:r>
            <w:r w:rsidR="00770CD2" w:rsidRPr="00FD7CF6">
              <w:rPr>
                <w:rFonts w:ascii="CordiaUPC" w:eastAsia="Calibri" w:hAnsi="CordiaUPC" w:cs="CordiaUPC"/>
                <w:sz w:val="26"/>
                <w:szCs w:val="26"/>
                <w:lang w:val="en-US"/>
              </w:rPr>
              <w:t>4</w:t>
            </w:r>
            <w:r w:rsidRPr="00FD7CF6">
              <w:rPr>
                <w:rFonts w:ascii="CordiaUPC" w:eastAsia="Calibri" w:hAnsi="CordiaUPC" w:cs="CordiaUPC" w:hint="cs"/>
                <w:sz w:val="26"/>
                <w:szCs w:val="26"/>
                <w:lang w:val="en-US"/>
              </w:rPr>
              <w:t xml:space="preserve"> and 1</w:t>
            </w:r>
            <w:r w:rsidR="00770CD2" w:rsidRPr="00FD7CF6">
              <w:rPr>
                <w:rFonts w:ascii="CordiaUPC" w:eastAsia="Calibri" w:hAnsi="CordiaUPC" w:cs="CordiaUPC"/>
                <w:sz w:val="26"/>
                <w:szCs w:val="26"/>
                <w:lang w:val="en-US"/>
              </w:rPr>
              <w:t>5</w:t>
            </w:r>
            <w:r w:rsidRPr="00314D4E">
              <w:rPr>
                <w:rFonts w:ascii="CordiaUPC" w:eastAsia="Calibri" w:hAnsi="CordiaUPC" w:cs="CordiaUPC" w:hint="cs"/>
                <w:sz w:val="26"/>
                <w:szCs w:val="26"/>
                <w:lang w:val="en-US"/>
              </w:rPr>
              <w:t xml:space="preserve"> </w:t>
            </w:r>
            <w:r w:rsidR="001C1409">
              <w:rPr>
                <w:rFonts w:ascii="CordiaUPC" w:eastAsia="Calibri" w:hAnsi="CordiaUPC" w:cs="CordiaUPC"/>
                <w:sz w:val="26"/>
                <w:szCs w:val="26"/>
                <w:lang w:val="en-US"/>
              </w:rPr>
              <w:t xml:space="preserve">to </w:t>
            </w:r>
            <w:r w:rsidRPr="00314D4E">
              <w:rPr>
                <w:rFonts w:ascii="CordiaUPC" w:eastAsia="Calibri" w:hAnsi="CordiaUPC" w:cs="CordiaUPC" w:hint="cs"/>
                <w:sz w:val="26"/>
                <w:szCs w:val="26"/>
                <w:lang w:val="en-US"/>
              </w:rPr>
              <w:t>the</w:t>
            </w:r>
            <w:r w:rsidRPr="007F079E">
              <w:rPr>
                <w:rFonts w:ascii="CordiaUPC" w:eastAsia="Calibri" w:hAnsi="CordiaUPC" w:cs="CordiaUPC" w:hint="cs"/>
                <w:sz w:val="26"/>
                <w:szCs w:val="26"/>
                <w:lang w:val="en-US"/>
              </w:rPr>
              <w:t xml:space="preserve"> </w:t>
            </w:r>
            <w:r w:rsidR="003E7593">
              <w:rPr>
                <w:rFonts w:ascii="CordiaUPC" w:eastAsia="Calibri" w:hAnsi="CordiaUPC" w:cs="CordiaUPC"/>
                <w:sz w:val="26"/>
                <w:szCs w:val="26"/>
                <w:lang w:val="en-US"/>
              </w:rPr>
              <w:t xml:space="preserve">consolidated and the Bank’s </w:t>
            </w:r>
            <w:r w:rsidRPr="007F079E">
              <w:rPr>
                <w:rFonts w:ascii="CordiaUPC" w:eastAsia="Calibri" w:hAnsi="CordiaUPC" w:cs="CordiaUPC" w:hint="cs"/>
                <w:sz w:val="26"/>
                <w:szCs w:val="26"/>
                <w:lang w:val="en-US"/>
              </w:rPr>
              <w:t>financial statements.</w:t>
            </w:r>
          </w:p>
        </w:tc>
      </w:tr>
      <w:tr w:rsidR="00A02A65" w:rsidRPr="007F079E" w14:paraId="273B1F2B" w14:textId="77777777" w:rsidTr="00A47089">
        <w:tc>
          <w:tcPr>
            <w:tcW w:w="4675" w:type="dxa"/>
            <w:shd w:val="clear" w:color="auto" w:fill="FFFFFF" w:themeFill="background1"/>
          </w:tcPr>
          <w:p w14:paraId="033E8AA3"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1593B0D" w14:textId="77777777" w:rsidR="00A02A65" w:rsidRPr="007F079E"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7F079E">
              <w:rPr>
                <w:rFonts w:ascii="CordiaUPC" w:eastAsia="Calibri" w:hAnsi="CordiaUPC" w:cs="CordiaUPC" w:hint="cs"/>
                <w:b/>
                <w:bCs/>
                <w:sz w:val="26"/>
                <w:szCs w:val="26"/>
                <w:lang w:val="en-US"/>
              </w:rPr>
              <w:t>How the matter was addressed in the audit</w:t>
            </w:r>
          </w:p>
        </w:tc>
      </w:tr>
      <w:tr w:rsidR="00A02A65" w:rsidRPr="00842D68" w14:paraId="056F99C9" w14:textId="77777777" w:rsidTr="00A47089">
        <w:tc>
          <w:tcPr>
            <w:tcW w:w="4675" w:type="dxa"/>
          </w:tcPr>
          <w:p w14:paraId="22277D01" w14:textId="1003CAC4" w:rsidR="00A02A65" w:rsidRPr="00842D68" w:rsidRDefault="00A02A65" w:rsidP="00B32A67">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As </w:t>
            </w:r>
            <w:proofErr w:type="gramStart"/>
            <w:r w:rsidRPr="00842D68">
              <w:rPr>
                <w:rFonts w:ascii="CordiaUPC" w:eastAsia="Calibri" w:hAnsi="CordiaUPC" w:cs="CordiaUPC" w:hint="cs"/>
                <w:sz w:val="26"/>
                <w:szCs w:val="26"/>
                <w:lang w:val="en-US"/>
              </w:rPr>
              <w:t>at</w:t>
            </w:r>
            <w:proofErr w:type="gramEnd"/>
            <w:r w:rsidRPr="00842D68">
              <w:rPr>
                <w:rFonts w:ascii="CordiaUPC" w:eastAsia="Calibri" w:hAnsi="CordiaUPC" w:cs="CordiaUPC" w:hint="cs"/>
                <w:sz w:val="26"/>
                <w:szCs w:val="26"/>
                <w:lang w:val="en-US"/>
              </w:rPr>
              <w:t xml:space="preserve"> </w:t>
            </w:r>
            <w:r w:rsidRPr="00842D68">
              <w:rPr>
                <w:rFonts w:ascii="CordiaUPC" w:eastAsia="Calibri" w:hAnsi="CordiaUPC" w:cs="CordiaUPC"/>
                <w:sz w:val="26"/>
                <w:szCs w:val="26"/>
                <w:lang w:val="en-US"/>
              </w:rPr>
              <w:t>31 December</w:t>
            </w:r>
            <w:r w:rsidRPr="00842D68">
              <w:rPr>
                <w:rFonts w:ascii="CordiaUPC" w:eastAsia="Calibri" w:hAnsi="CordiaUPC" w:cs="CordiaUPC" w:hint="cs"/>
                <w:sz w:val="26"/>
                <w:szCs w:val="26"/>
                <w:lang w:val="en-US"/>
              </w:rPr>
              <w:t xml:space="preserve"> </w:t>
            </w:r>
            <w:r w:rsidR="00104736">
              <w:rPr>
                <w:rFonts w:ascii="CordiaUPC" w:eastAsia="Calibri" w:hAnsi="CordiaUPC" w:cs="CordiaUPC" w:hint="cs"/>
                <w:sz w:val="26"/>
                <w:szCs w:val="26"/>
                <w:lang w:val="en-US"/>
              </w:rPr>
              <w:t>2025</w:t>
            </w:r>
            <w:r w:rsidRPr="00842D68">
              <w:rPr>
                <w:rFonts w:ascii="CordiaUPC" w:eastAsia="Calibri" w:hAnsi="CordiaUPC" w:cs="CordiaUPC" w:hint="cs"/>
                <w:sz w:val="26"/>
                <w:szCs w:val="26"/>
                <w:lang w:val="en-US"/>
              </w:rPr>
              <w:t xml:space="preserve">, loans to customers represented </w:t>
            </w:r>
            <w:r w:rsidR="005D24CE">
              <w:rPr>
                <w:rFonts w:ascii="CordiaUPC" w:eastAsia="Calibri" w:hAnsi="CordiaUPC" w:cs="CordiaUPC"/>
                <w:sz w:val="26"/>
                <w:szCs w:val="26"/>
                <w:lang w:val="en-US"/>
              </w:rPr>
              <w:t>70.79</w:t>
            </w:r>
            <w:r w:rsidRPr="00842D68">
              <w:rPr>
                <w:rFonts w:ascii="CordiaUPC" w:eastAsia="Calibri" w:hAnsi="CordiaUPC" w:cs="CordiaUPC" w:hint="cs"/>
                <w:sz w:val="26"/>
                <w:szCs w:val="26"/>
                <w:lang w:val="en-US"/>
              </w:rPr>
              <w:t xml:space="preserve">% and </w:t>
            </w:r>
            <w:r w:rsidR="005D24CE">
              <w:rPr>
                <w:rFonts w:ascii="CordiaUPC" w:eastAsia="Calibri" w:hAnsi="CordiaUPC" w:cs="CordiaUPC"/>
                <w:sz w:val="26"/>
                <w:szCs w:val="26"/>
                <w:lang w:val="en-US"/>
              </w:rPr>
              <w:t>70.98</w:t>
            </w:r>
            <w:r w:rsidRPr="00842D68">
              <w:rPr>
                <w:rFonts w:ascii="CordiaUPC" w:eastAsia="Calibri" w:hAnsi="CordiaUPC" w:cs="CordiaUPC" w:hint="cs"/>
                <w:sz w:val="26"/>
                <w:szCs w:val="26"/>
                <w:lang w:val="en-US"/>
              </w:rPr>
              <w:t>% of the total assets of consolidated and the Bank</w:t>
            </w:r>
            <w:r w:rsidR="00511FEF" w:rsidRPr="00842D68">
              <w:rPr>
                <w:rFonts w:ascii="CordiaUPC" w:eastAsia="Calibri" w:hAnsi="CordiaUPC" w:cs="CordiaUPC"/>
                <w:sz w:val="26"/>
                <w:szCs w:val="26"/>
                <w:lang w:val="en-US"/>
              </w:rPr>
              <w:t xml:space="preserve">’s </w:t>
            </w:r>
            <w:r w:rsidRPr="00842D68">
              <w:rPr>
                <w:rFonts w:ascii="CordiaUPC" w:eastAsia="Calibri" w:hAnsi="CordiaUPC" w:cs="CordiaUPC"/>
                <w:sz w:val="26"/>
                <w:szCs w:val="26"/>
                <w:lang w:val="en-US" w:bidi="th-TH"/>
              </w:rPr>
              <w:t>financial statements</w:t>
            </w:r>
            <w:r w:rsidRPr="00842D68">
              <w:rPr>
                <w:rFonts w:ascii="CordiaUPC" w:eastAsia="Calibri" w:hAnsi="CordiaUPC" w:cs="CordiaUPC" w:hint="cs"/>
                <w:sz w:val="26"/>
                <w:szCs w:val="26"/>
                <w:lang w:val="en-US"/>
              </w:rPr>
              <w:t>, respectively,</w:t>
            </w:r>
            <w:r w:rsidRPr="00842D68" w:rsidDel="00AA6CB2">
              <w:rPr>
                <w:rFonts w:ascii="CordiaUPC" w:eastAsia="Calibri" w:hAnsi="CordiaUPC" w:cs="CordiaUPC" w:hint="cs"/>
                <w:sz w:val="26"/>
                <w:szCs w:val="26"/>
                <w:lang w:val="en-US"/>
              </w:rPr>
              <w:t xml:space="preserve"> </w:t>
            </w:r>
            <w:r w:rsidRPr="00842D68">
              <w:rPr>
                <w:rFonts w:ascii="CordiaUPC" w:eastAsia="Calibri" w:hAnsi="CordiaUPC" w:cs="CordiaUPC" w:hint="cs"/>
                <w:sz w:val="26"/>
                <w:szCs w:val="26"/>
                <w:lang w:val="en-US"/>
              </w:rPr>
              <w:t xml:space="preserve">against which </w:t>
            </w:r>
            <w:r w:rsidR="00B32A67">
              <w:rPr>
                <w:rFonts w:ascii="CordiaUPC" w:eastAsia="Calibri" w:hAnsi="CordiaUPC" w:cs="CordiaUPC"/>
                <w:sz w:val="26"/>
                <w:szCs w:val="26"/>
                <w:lang w:val="en-US"/>
              </w:rPr>
              <w:t>allowances</w:t>
            </w:r>
            <w:r w:rsidRPr="00842D68">
              <w:rPr>
                <w:rFonts w:ascii="CordiaUPC" w:eastAsia="Calibri" w:hAnsi="CordiaUPC" w:cs="CordiaUPC" w:hint="cs"/>
                <w:sz w:val="26"/>
                <w:szCs w:val="26"/>
                <w:lang w:val="en-US"/>
              </w:rPr>
              <w:t xml:space="preserve"> for expected credit loss (“ECL”) of Baht </w:t>
            </w:r>
            <w:r w:rsidR="00770CD2" w:rsidRPr="00842D68">
              <w:rPr>
                <w:rFonts w:ascii="CordiaUPC" w:eastAsia="Calibri" w:hAnsi="CordiaUPC" w:cs="CordiaUPC"/>
                <w:sz w:val="26"/>
                <w:szCs w:val="26"/>
                <w:lang w:val="en-US"/>
              </w:rPr>
              <w:t>59</w:t>
            </w:r>
            <w:r w:rsidR="00104736">
              <w:rPr>
                <w:rFonts w:ascii="CordiaUPC" w:eastAsia="Calibri" w:hAnsi="CordiaUPC" w:cs="CordiaUPC"/>
                <w:sz w:val="26"/>
                <w:szCs w:val="26"/>
                <w:lang w:val="en-US"/>
              </w:rPr>
              <w:t>,464</w:t>
            </w:r>
            <w:r w:rsidRPr="00842D68" w:rsidDel="00B150E3">
              <w:rPr>
                <w:rFonts w:ascii="CordiaUPC" w:eastAsia="Calibri" w:hAnsi="CordiaUPC" w:cs="CordiaUPC" w:hint="cs"/>
                <w:sz w:val="26"/>
                <w:szCs w:val="26"/>
                <w:lang w:val="en-US"/>
              </w:rPr>
              <w:t xml:space="preserve"> </w:t>
            </w:r>
            <w:r w:rsidRPr="00842D68">
              <w:rPr>
                <w:rFonts w:ascii="CordiaUPC" w:eastAsia="Calibri" w:hAnsi="CordiaUPC" w:cs="CordiaUPC" w:hint="cs"/>
                <w:sz w:val="26"/>
                <w:szCs w:val="26"/>
                <w:lang w:val="en-US"/>
              </w:rPr>
              <w:t xml:space="preserve">million and Baht </w:t>
            </w:r>
            <w:r w:rsidR="00770CD2" w:rsidRPr="00842D68">
              <w:rPr>
                <w:rFonts w:ascii="CordiaUPC" w:eastAsia="Calibri" w:hAnsi="CordiaUPC" w:cs="CordiaUPC"/>
                <w:sz w:val="26"/>
                <w:szCs w:val="26"/>
                <w:lang w:val="en-US"/>
              </w:rPr>
              <w:t>58,</w:t>
            </w:r>
            <w:r w:rsidR="00104736">
              <w:rPr>
                <w:rFonts w:ascii="CordiaUPC" w:eastAsia="Calibri" w:hAnsi="CordiaUPC" w:cs="CordiaUPC"/>
                <w:sz w:val="26"/>
                <w:szCs w:val="26"/>
                <w:lang w:val="en-US"/>
              </w:rPr>
              <w:t>584</w:t>
            </w:r>
            <w:r w:rsidRPr="00842D68">
              <w:rPr>
                <w:rFonts w:ascii="CordiaUPC" w:eastAsia="Calibri" w:hAnsi="CordiaUPC" w:cs="CordiaUPC" w:hint="cs"/>
                <w:sz w:val="26"/>
                <w:szCs w:val="26"/>
                <w:lang w:val="en-US"/>
              </w:rPr>
              <w:t xml:space="preserve"> million, respectively</w:t>
            </w:r>
            <w:r w:rsidR="00B32A67">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were provided. </w:t>
            </w:r>
          </w:p>
          <w:p w14:paraId="5FF354AC" w14:textId="77777777" w:rsidR="00A02A65" w:rsidRPr="00842D68" w:rsidRDefault="00A02A65" w:rsidP="00A47089">
            <w:pPr>
              <w:spacing w:line="300" w:lineRule="exact"/>
              <w:jc w:val="both"/>
              <w:rPr>
                <w:rFonts w:ascii="CordiaUPC" w:eastAsia="Calibri" w:hAnsi="CordiaUPC" w:cs="CordiaUPC"/>
                <w:sz w:val="16"/>
                <w:szCs w:val="16"/>
                <w:lang w:val="en-US"/>
              </w:rPr>
            </w:pPr>
          </w:p>
          <w:p w14:paraId="6CC8530D" w14:textId="77777777" w:rsidR="00FD0F00" w:rsidRPr="00842D68" w:rsidRDefault="00FD0F00" w:rsidP="00FD0F00">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Management’s estimation of ECL on loans to customers measured at amortised cost is based on credit models which are dependent on significant management judgements and estimates including</w:t>
            </w:r>
            <w:r w:rsidRPr="00842D68">
              <w:rPr>
                <w:rFonts w:ascii="CordiaUPC" w:eastAsia="Calibri" w:hAnsi="CordiaUPC" w:cs="CordiaUPC"/>
                <w:sz w:val="26"/>
                <w:szCs w:val="26"/>
                <w:lang w:val="en-US"/>
              </w:rPr>
              <w:t xml:space="preserve"> selection of model, </w:t>
            </w:r>
            <w:r w:rsidRPr="00842D68">
              <w:rPr>
                <w:rFonts w:ascii="CordiaUPC" w:eastAsia="Calibri" w:hAnsi="CordiaUPC" w:cs="CordiaUPC"/>
                <w:sz w:val="26"/>
                <w:szCs w:val="26"/>
                <w:cs/>
                <w:lang w:val="en-US" w:bidi="th-TH"/>
              </w:rPr>
              <w:br/>
            </w:r>
            <w:r w:rsidRPr="00842D68">
              <w:rPr>
                <w:rFonts w:ascii="CordiaUPC" w:eastAsia="Calibri" w:hAnsi="CordiaUPC" w:cs="CordiaUPC"/>
                <w:sz w:val="26"/>
                <w:szCs w:val="26"/>
                <w:lang w:val="en-US"/>
              </w:rPr>
              <w:t>the use of forward-looking macroeconomic forecast</w:t>
            </w:r>
            <w:r>
              <w:rPr>
                <w:rFonts w:ascii="CordiaUPC" w:eastAsia="Calibri" w:hAnsi="CordiaUPC" w:cs="CordiaUPC"/>
                <w:sz w:val="26"/>
                <w:szCs w:val="26"/>
                <w:lang w:val="en-US"/>
              </w:rPr>
              <w:t>s</w:t>
            </w:r>
            <w:r w:rsidRPr="00842D68">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establishing the criteria for determining whether credit risk has increased significantly since initial recognition</w:t>
            </w:r>
            <w:r>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w:t>
            </w:r>
            <w:r w:rsidRPr="00706146">
              <w:rPr>
                <w:rFonts w:ascii="CordiaUPC" w:eastAsia="Calibri" w:hAnsi="CordiaUPC" w:cs="CordiaUPC"/>
                <w:sz w:val="26"/>
                <w:szCs w:val="26"/>
                <w:lang w:val="en-US"/>
              </w:rPr>
              <w:t>credit impaired loans</w:t>
            </w:r>
            <w:r w:rsidRPr="00842D68">
              <w:rPr>
                <w:rFonts w:ascii="CordiaUPC" w:eastAsia="Calibri" w:hAnsi="CordiaUPC" w:cs="CordiaUPC" w:hint="cs"/>
                <w:sz w:val="26"/>
                <w:szCs w:val="26"/>
                <w:lang w:val="en-US"/>
              </w:rPr>
              <w:t xml:space="preserve"> and </w:t>
            </w:r>
            <w:r w:rsidRPr="00842D68">
              <w:rPr>
                <w:rFonts w:ascii="CordiaUPC" w:eastAsia="Calibri" w:hAnsi="CordiaUPC" w:cs="CordiaUPC"/>
                <w:sz w:val="26"/>
                <w:szCs w:val="26"/>
                <w:lang w:val="en-US"/>
              </w:rPr>
              <w:t>management’s estimation process for consideration of post model adjustments</w:t>
            </w:r>
            <w:r w:rsidRPr="00842D68">
              <w:rPr>
                <w:rFonts w:ascii="CordiaUPC" w:eastAsia="Calibri" w:hAnsi="CordiaUPC" w:cs="CordiaUPC" w:hint="cs"/>
                <w:sz w:val="26"/>
                <w:szCs w:val="26"/>
                <w:lang w:val="en-US"/>
              </w:rPr>
              <w:t>.</w:t>
            </w:r>
          </w:p>
          <w:p w14:paraId="5B0C34A9" w14:textId="77777777" w:rsidR="00A02A65" w:rsidRPr="00842D68" w:rsidRDefault="00A02A65" w:rsidP="00A47089">
            <w:pPr>
              <w:spacing w:line="300" w:lineRule="exact"/>
              <w:jc w:val="both"/>
              <w:rPr>
                <w:rFonts w:ascii="CordiaUPC" w:eastAsia="Calibri" w:hAnsi="CordiaUPC" w:cs="CordiaUPC"/>
                <w:sz w:val="26"/>
                <w:szCs w:val="26"/>
                <w:lang w:val="en-US"/>
              </w:rPr>
            </w:pPr>
          </w:p>
          <w:p w14:paraId="7E4D120E"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Accordingly, it is considered a Key Audit Matter.</w:t>
            </w:r>
          </w:p>
          <w:p w14:paraId="6DBA9B0B" w14:textId="77777777" w:rsidR="00A02A65" w:rsidRPr="00842D68" w:rsidRDefault="00A02A65" w:rsidP="00A47089">
            <w:pPr>
              <w:autoSpaceDE w:val="0"/>
              <w:autoSpaceDN w:val="0"/>
              <w:adjustRightInd w:val="0"/>
              <w:spacing w:line="300" w:lineRule="exact"/>
              <w:rPr>
                <w:rFonts w:ascii="CordiaUPC" w:eastAsia="Calibri" w:hAnsi="CordiaUPC" w:cs="CordiaUPC"/>
                <w:sz w:val="26"/>
                <w:szCs w:val="26"/>
                <w:lang w:val="en-US"/>
              </w:rPr>
            </w:pPr>
          </w:p>
        </w:tc>
        <w:tc>
          <w:tcPr>
            <w:tcW w:w="5153" w:type="dxa"/>
          </w:tcPr>
          <w:p w14:paraId="2ADAEDDB" w14:textId="5209E40F"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In planning my audit procedures</w:t>
            </w:r>
            <w:r w:rsidRPr="00842D68">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I performed a risk assessment by considering internal and external factors which could affect</w:t>
            </w:r>
            <w:r w:rsidR="00725485" w:rsidRPr="00842D68">
              <w:rPr>
                <w:rFonts w:ascii="CordiaUPC" w:eastAsia="Calibri" w:hAnsi="CordiaUPC" w:cs="CordiaUPC"/>
                <w:sz w:val="26"/>
                <w:szCs w:val="26"/>
                <w:cs/>
                <w:lang w:val="en-US" w:bidi="th-TH"/>
              </w:rPr>
              <w:br/>
            </w:r>
            <w:r w:rsidRPr="00842D68">
              <w:rPr>
                <w:rFonts w:ascii="CordiaUPC" w:eastAsia="Calibri" w:hAnsi="CordiaUPC" w:cs="CordiaUPC" w:hint="cs"/>
                <w:sz w:val="26"/>
                <w:szCs w:val="26"/>
                <w:lang w:val="en-US"/>
              </w:rPr>
              <w:t xml:space="preserve">the performance of individual customers, industry sectors or customer segments, or other factors which could influence the judgments and estimates. </w:t>
            </w:r>
          </w:p>
          <w:p w14:paraId="2BE3C3F3" w14:textId="77777777" w:rsidR="00A02A65" w:rsidRPr="00842D68" w:rsidRDefault="00A02A65" w:rsidP="00A47089">
            <w:pPr>
              <w:spacing w:line="300" w:lineRule="exact"/>
              <w:jc w:val="both"/>
              <w:rPr>
                <w:rFonts w:ascii="CordiaUPC" w:eastAsia="Calibri" w:hAnsi="CordiaUPC" w:cs="CordiaUPC"/>
                <w:sz w:val="16"/>
                <w:szCs w:val="16"/>
                <w:lang w:val="en-US"/>
              </w:rPr>
            </w:pPr>
          </w:p>
          <w:p w14:paraId="5BE10F80" w14:textId="0FD2224D" w:rsidR="00A02A65" w:rsidRPr="00842D68" w:rsidRDefault="00A02A65" w:rsidP="00A47089">
            <w:pPr>
              <w:spacing w:line="300" w:lineRule="exact"/>
              <w:jc w:val="both"/>
              <w:rPr>
                <w:rFonts w:ascii="CordiaUPC" w:eastAsia="Calibri" w:hAnsi="CordiaUPC" w:cs="CordiaUPC"/>
                <w:sz w:val="26"/>
                <w:szCs w:val="26"/>
                <w:lang w:val="en-US" w:bidi="th-TH"/>
              </w:rPr>
            </w:pPr>
            <w:r w:rsidRPr="00842D68">
              <w:rPr>
                <w:rFonts w:ascii="CordiaUPC" w:eastAsia="Calibri" w:hAnsi="CordiaUPC" w:cs="CordiaUPC" w:hint="cs"/>
                <w:sz w:val="26"/>
                <w:szCs w:val="26"/>
                <w:lang w:val="en-US"/>
              </w:rPr>
              <w:t>I inspected of the Group and the Bank accounting policies</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credit risk policy to determine whether this has been set up in accordance with the requirements of TFRS 9</w:t>
            </w:r>
            <w:r w:rsidR="00081AF0">
              <w:rPr>
                <w:rFonts w:ascii="CordiaUPC" w:eastAsia="Calibri" w:hAnsi="CordiaUPC" w:cs="CordiaUPC"/>
                <w:sz w:val="26"/>
                <w:szCs w:val="26"/>
                <w:lang w:val="en-US"/>
              </w:rPr>
              <w:t>.</w:t>
            </w:r>
          </w:p>
          <w:p w14:paraId="641C939D" w14:textId="77777777" w:rsidR="00A02A65" w:rsidRPr="00842D68" w:rsidRDefault="00A02A65" w:rsidP="00A47089">
            <w:pPr>
              <w:spacing w:line="300" w:lineRule="exact"/>
              <w:jc w:val="both"/>
              <w:rPr>
                <w:rFonts w:ascii="CordiaUPC" w:eastAsia="Calibri" w:hAnsi="CordiaUPC" w:cs="CordiaUPC"/>
                <w:sz w:val="16"/>
                <w:szCs w:val="16"/>
                <w:lang w:val="en-US"/>
              </w:rPr>
            </w:pPr>
          </w:p>
          <w:p w14:paraId="3757E060" w14:textId="77777777" w:rsidR="00A02A65" w:rsidRPr="00842D68" w:rsidRDefault="00A02A65" w:rsidP="00A47089">
            <w:pPr>
              <w:spacing w:line="300" w:lineRule="exact"/>
              <w:jc w:val="both"/>
              <w:rPr>
                <w:rFonts w:ascii="CordiaUPC" w:eastAsia="Calibri" w:hAnsi="CordiaUPC" w:cs="CordiaUPC"/>
                <w:sz w:val="26"/>
                <w:szCs w:val="26"/>
                <w:cs/>
                <w:lang w:val="en-US" w:bidi="th-TH"/>
              </w:rPr>
            </w:pPr>
            <w:r w:rsidRPr="00842D68">
              <w:rPr>
                <w:rFonts w:ascii="CordiaUPC" w:eastAsia="Calibri" w:hAnsi="CordiaUPC" w:cs="CordiaUPC" w:hint="cs"/>
                <w:sz w:val="26"/>
                <w:szCs w:val="26"/>
                <w:lang w:val="en-US"/>
              </w:rPr>
              <w:t>My audit procedures included testing the design and operating effectiveness of controls over</w:t>
            </w:r>
            <w:r w:rsidRPr="00842D68">
              <w:rPr>
                <w:rFonts w:ascii="CordiaUPC" w:eastAsia="Calibri" w:hAnsi="CordiaUPC" w:cs="CordiaUPC"/>
                <w:sz w:val="26"/>
                <w:szCs w:val="26"/>
                <w:lang w:val="en-US"/>
              </w:rPr>
              <w:t xml:space="preserve"> credit review,</w:t>
            </w:r>
            <w:r w:rsidRPr="00842D68">
              <w:rPr>
                <w:rFonts w:ascii="CordiaUPC" w:eastAsia="Calibri" w:hAnsi="CordiaUPC" w:cs="CordiaUPC" w:hint="cs"/>
                <w:sz w:val="26"/>
                <w:szCs w:val="26"/>
                <w:lang w:val="en-US"/>
              </w:rPr>
              <w:t xml:space="preserve"> model monitoring</w:t>
            </w:r>
            <w:r w:rsidRPr="00842D68">
              <w:rPr>
                <w:rFonts w:ascii="CordiaUPC" w:eastAsia="Calibri" w:hAnsi="CordiaUPC" w:cs="CordiaUPC"/>
                <w:sz w:val="26"/>
                <w:szCs w:val="26"/>
                <w:lang w:val="en-US"/>
              </w:rPr>
              <w:t>, forward-looking macro-economic factors</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post model adjustments.</w:t>
            </w:r>
          </w:p>
          <w:p w14:paraId="4147A3C2" w14:textId="77777777" w:rsidR="00A02A65" w:rsidRPr="00842D68" w:rsidRDefault="00A02A65" w:rsidP="00A47089">
            <w:pPr>
              <w:spacing w:line="300" w:lineRule="exact"/>
              <w:jc w:val="both"/>
              <w:rPr>
                <w:rFonts w:ascii="CordiaUPC" w:eastAsia="Calibri" w:hAnsi="CordiaUPC" w:cs="CordiaUPC"/>
                <w:sz w:val="16"/>
                <w:szCs w:val="16"/>
                <w:lang w:val="en-US"/>
              </w:rPr>
            </w:pPr>
          </w:p>
          <w:p w14:paraId="74621DFE"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3259547" w14:textId="77777777" w:rsidR="00A02A65" w:rsidRPr="00842D68" w:rsidRDefault="00A02A65" w:rsidP="00A47089">
            <w:pPr>
              <w:spacing w:line="300" w:lineRule="exact"/>
              <w:jc w:val="both"/>
              <w:rPr>
                <w:rFonts w:ascii="CordiaUPC" w:eastAsia="Calibri" w:hAnsi="CordiaUPC" w:cs="CordiaUPC"/>
                <w:sz w:val="16"/>
                <w:szCs w:val="16"/>
                <w:lang w:val="en-US"/>
              </w:rPr>
            </w:pPr>
          </w:p>
          <w:p w14:paraId="03DCB650" w14:textId="51E6980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Selected key technical decisions, assumptions and model methodologies were tested, where appropriate, including involvement of </w:t>
            </w:r>
            <w:r w:rsidR="00CE619D" w:rsidRPr="00842D68">
              <w:rPr>
                <w:rFonts w:ascii="CordiaUPC" w:eastAsia="Calibri" w:hAnsi="CordiaUPC" w:cs="CordiaUPC"/>
                <w:sz w:val="26"/>
                <w:szCs w:val="26"/>
                <w:lang w:val="en-US"/>
              </w:rPr>
              <w:t>KPMG</w:t>
            </w:r>
            <w:r w:rsidRPr="00842D68">
              <w:rPr>
                <w:rFonts w:ascii="CordiaUPC" w:eastAsia="Calibri" w:hAnsi="CordiaUPC" w:cs="CordiaUPC" w:hint="cs"/>
                <w:sz w:val="26"/>
                <w:szCs w:val="26"/>
                <w:lang w:val="en-US"/>
              </w:rPr>
              <w:t xml:space="preserve"> credit risk specialists to inspect model documentation, model validation report performed by expert engaged by the Group and the Bank’s management and back-testing</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results.</w:t>
            </w:r>
          </w:p>
          <w:p w14:paraId="454AD5BB" w14:textId="77777777" w:rsidR="00A02A65" w:rsidRPr="00842D68" w:rsidRDefault="00A02A65" w:rsidP="00A47089">
            <w:pPr>
              <w:spacing w:line="300" w:lineRule="exact"/>
              <w:jc w:val="both"/>
              <w:rPr>
                <w:rFonts w:ascii="CordiaUPC" w:eastAsia="Calibri" w:hAnsi="CordiaUPC" w:cs="CordiaUPC"/>
                <w:sz w:val="16"/>
                <w:szCs w:val="16"/>
                <w:lang w:val="en-US"/>
              </w:rPr>
            </w:pPr>
          </w:p>
          <w:p w14:paraId="62F64963" w14:textId="06CE142B"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I and </w:t>
            </w:r>
            <w:r w:rsidR="005067FD" w:rsidRPr="00842D68">
              <w:rPr>
                <w:rFonts w:ascii="CordiaUPC" w:eastAsia="Calibri" w:hAnsi="CordiaUPC" w:cs="CordiaUPC"/>
                <w:sz w:val="26"/>
                <w:szCs w:val="26"/>
                <w:lang w:val="en-US"/>
              </w:rPr>
              <w:t>KPMG</w:t>
            </w:r>
            <w:r w:rsidRPr="00842D68">
              <w:rPr>
                <w:rFonts w:ascii="CordiaUPC" w:eastAsia="Calibri" w:hAnsi="CordiaUPC" w:cs="CordiaUPC" w:hint="cs"/>
                <w:sz w:val="26"/>
                <w:szCs w:val="26"/>
                <w:lang w:val="en-US"/>
              </w:rPr>
              <w:t xml:space="preserve"> credit specialist assessed assumptions and methodology used by the management in the identification and estimation of post model adjustments.  </w:t>
            </w:r>
          </w:p>
          <w:p w14:paraId="1D6A4EBB" w14:textId="77777777" w:rsidR="00A02A65" w:rsidRPr="00842D68" w:rsidRDefault="00A02A65" w:rsidP="00A47089">
            <w:pPr>
              <w:spacing w:line="300" w:lineRule="exact"/>
              <w:jc w:val="both"/>
              <w:rPr>
                <w:rFonts w:ascii="CordiaUPC" w:eastAsia="Calibri" w:hAnsi="CordiaUPC" w:cs="CordiaUPC"/>
                <w:sz w:val="16"/>
                <w:szCs w:val="16"/>
                <w:lang w:val="en-US"/>
              </w:rPr>
            </w:pPr>
          </w:p>
          <w:p w14:paraId="125B27C4" w14:textId="77777777" w:rsidR="00A02A65" w:rsidRPr="00842D68" w:rsidRDefault="00A02A65" w:rsidP="00A4708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4E1136C9" w14:textId="77777777" w:rsidR="00A02A65" w:rsidRPr="00842D68" w:rsidRDefault="00A02A65" w:rsidP="00A47089">
            <w:pPr>
              <w:spacing w:line="300" w:lineRule="exact"/>
              <w:jc w:val="both"/>
              <w:rPr>
                <w:rFonts w:ascii="CordiaUPC" w:eastAsia="Calibri" w:hAnsi="CordiaUPC" w:cs="CordiaUPC"/>
                <w:sz w:val="16"/>
                <w:szCs w:val="16"/>
                <w:lang w:val="en-US"/>
              </w:rPr>
            </w:pPr>
          </w:p>
        </w:tc>
      </w:tr>
    </w:tbl>
    <w:p w14:paraId="256B628D" w14:textId="77777777" w:rsidR="00A02A65" w:rsidRPr="00842D68" w:rsidRDefault="00A02A65" w:rsidP="00A02A65">
      <w:pPr>
        <w:spacing w:line="300" w:lineRule="exact"/>
        <w:rPr>
          <w:rFonts w:ascii="CordiaUPC" w:eastAsia="Times New Roman" w:hAnsi="CordiaUPC" w:cs="CordiaUPC"/>
          <w:i/>
          <w:iCs/>
          <w:sz w:val="26"/>
          <w:szCs w:val="26"/>
          <w:cs/>
          <w:lang w:val="en-US" w:bidi="th-TH"/>
        </w:rPr>
      </w:pPr>
      <w:r w:rsidRPr="00842D68">
        <w:rPr>
          <w:rFonts w:ascii="CordiaUPC" w:eastAsia="Times New Roman" w:hAnsi="CordiaUPC" w:cs="CordiaUPC" w:hint="cs"/>
          <w:i/>
          <w:iCs/>
          <w:sz w:val="26"/>
          <w:szCs w:val="26"/>
          <w:lang w:val="en-US"/>
        </w:rPr>
        <w:br w:type="page"/>
      </w:r>
    </w:p>
    <w:p w14:paraId="06987C19" w14:textId="77777777" w:rsidR="00A02A65" w:rsidRPr="007F079E" w:rsidRDefault="00A02A65" w:rsidP="00A02A65">
      <w:pPr>
        <w:autoSpaceDE w:val="0"/>
        <w:autoSpaceDN w:val="0"/>
        <w:adjustRightInd w:val="0"/>
        <w:spacing w:line="240" w:lineRule="auto"/>
        <w:rPr>
          <w:rFonts w:ascii="CordiaUPC" w:eastAsia="Calibri" w:hAnsi="CordiaUPC" w:cs="CordiaUPC"/>
          <w:i/>
          <w:iCs/>
          <w:sz w:val="26"/>
          <w:szCs w:val="26"/>
          <w:lang w:val="en-US" w:bidi="th-TH"/>
        </w:rPr>
      </w:pPr>
      <w:r w:rsidRPr="007F079E">
        <w:rPr>
          <w:rFonts w:ascii="CordiaUPC" w:eastAsia="Calibri" w:hAnsi="CordiaUPC" w:cs="CordiaUPC" w:hint="cs"/>
          <w:i/>
          <w:iCs/>
          <w:sz w:val="26"/>
          <w:szCs w:val="26"/>
          <w:lang w:val="en-US" w:bidi="th-TH"/>
        </w:rPr>
        <w:lastRenderedPageBreak/>
        <w:t>Other Information</w:t>
      </w:r>
    </w:p>
    <w:p w14:paraId="22DD7425" w14:textId="77777777" w:rsidR="00A02A65" w:rsidRPr="007F079E" w:rsidRDefault="00A02A65" w:rsidP="00A02A65">
      <w:pPr>
        <w:autoSpaceDE w:val="0"/>
        <w:autoSpaceDN w:val="0"/>
        <w:adjustRightInd w:val="0"/>
        <w:spacing w:line="240" w:lineRule="auto"/>
        <w:rPr>
          <w:rFonts w:ascii="CordiaUPC" w:eastAsia="Calibri" w:hAnsi="CordiaUPC" w:cs="CordiaUPC"/>
          <w:i/>
          <w:iCs/>
          <w:sz w:val="26"/>
          <w:szCs w:val="26"/>
          <w:lang w:val="en-US" w:bidi="th-TH"/>
        </w:rPr>
      </w:pPr>
    </w:p>
    <w:p w14:paraId="24BD7799" w14:textId="578AFE32" w:rsidR="00A02A65" w:rsidRPr="00104736"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104736">
        <w:rPr>
          <w:rFonts w:ascii="CordiaUPC" w:eastAsia="Times New Roman" w:hAnsi="CordiaUPC" w:cs="CordiaUPC" w:hint="cs"/>
          <w:sz w:val="26"/>
          <w:szCs w:val="26"/>
          <w:lang w:val="en-US"/>
        </w:rPr>
        <w:t xml:space="preserve">Management is responsible for the other information. The other information comprises the information included in the annual </w:t>
      </w:r>
      <w:proofErr w:type="gramStart"/>
      <w:r w:rsidRPr="00104736">
        <w:rPr>
          <w:rFonts w:ascii="CordiaUPC" w:eastAsia="Times New Roman" w:hAnsi="CordiaUPC" w:cs="CordiaUPC" w:hint="cs"/>
          <w:sz w:val="26"/>
          <w:szCs w:val="26"/>
          <w:lang w:val="en-US"/>
        </w:rPr>
        <w:t>report, but</w:t>
      </w:r>
      <w:proofErr w:type="gramEnd"/>
      <w:r w:rsidRPr="00104736">
        <w:rPr>
          <w:rFonts w:ascii="CordiaUPC" w:eastAsia="Times New Roman" w:hAnsi="CordiaUPC" w:cs="CordiaUPC" w:hint="cs"/>
          <w:sz w:val="26"/>
          <w:szCs w:val="26"/>
          <w:lang w:val="en-US"/>
        </w:rPr>
        <w:t xml:space="preserve"> does not include the consolidated and the Bank</w:t>
      </w:r>
      <w:r w:rsidR="00913842" w:rsidRPr="00104736">
        <w:rPr>
          <w:rFonts w:ascii="CordiaUPC" w:eastAsia="Times New Roman" w:hAnsi="CordiaUPC" w:cs="CordiaUPC"/>
          <w:sz w:val="26"/>
          <w:szCs w:val="26"/>
          <w:lang w:val="en-US"/>
        </w:rPr>
        <w:t>’s</w:t>
      </w:r>
      <w:r w:rsidRPr="00104736">
        <w:rPr>
          <w:rFonts w:ascii="CordiaUPC" w:eastAsia="Times New Roman" w:hAnsi="CordiaUPC" w:cs="CordiaUPC" w:hint="cs"/>
          <w:sz w:val="26"/>
          <w:szCs w:val="26"/>
          <w:lang w:val="en-US"/>
        </w:rPr>
        <w:t xml:space="preserve"> financial statements and my auditor’s report thereon. The annual report is expected to be made available to me after the date of this auditor's report. </w:t>
      </w:r>
    </w:p>
    <w:p w14:paraId="13A1FF5A" w14:textId="77777777" w:rsidR="00A02A65" w:rsidRPr="00104736"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p>
    <w:p w14:paraId="48CDE035" w14:textId="72C38097" w:rsidR="00A02A65" w:rsidRPr="00104736"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104736">
        <w:rPr>
          <w:rFonts w:ascii="CordiaUPC" w:eastAsia="Times New Roman" w:hAnsi="CordiaUPC" w:cs="CordiaUPC" w:hint="cs"/>
          <w:sz w:val="26"/>
          <w:szCs w:val="26"/>
          <w:lang w:val="en-US"/>
        </w:rPr>
        <w:t>My opinion on the consolidated and the Bank</w:t>
      </w:r>
      <w:r w:rsidR="007B3E97" w:rsidRPr="00104736">
        <w:rPr>
          <w:rFonts w:ascii="CordiaUPC" w:eastAsia="Times New Roman" w:hAnsi="CordiaUPC" w:cs="CordiaUPC"/>
          <w:sz w:val="26"/>
          <w:szCs w:val="26"/>
          <w:lang w:val="en-US"/>
        </w:rPr>
        <w:t>’s</w:t>
      </w:r>
      <w:r w:rsidRPr="00104736">
        <w:rPr>
          <w:rFonts w:ascii="CordiaUPC" w:eastAsia="Times New Roman" w:hAnsi="CordiaUPC" w:cs="CordiaUPC" w:hint="cs"/>
          <w:sz w:val="26"/>
          <w:szCs w:val="26"/>
          <w:lang w:val="en-US"/>
        </w:rPr>
        <w:t xml:space="preserve"> financial statements does not cover the other </w:t>
      </w:r>
      <w:proofErr w:type="gramStart"/>
      <w:r w:rsidRPr="00104736">
        <w:rPr>
          <w:rFonts w:ascii="CordiaUPC" w:eastAsia="Times New Roman" w:hAnsi="CordiaUPC" w:cs="CordiaUPC" w:hint="cs"/>
          <w:sz w:val="26"/>
          <w:szCs w:val="26"/>
          <w:lang w:val="en-US"/>
        </w:rPr>
        <w:t>information</w:t>
      </w:r>
      <w:proofErr w:type="gramEnd"/>
      <w:r w:rsidRPr="00104736">
        <w:rPr>
          <w:rFonts w:ascii="CordiaUPC" w:eastAsia="Times New Roman" w:hAnsi="CordiaUPC" w:cs="CordiaUPC" w:hint="cs"/>
          <w:sz w:val="26"/>
          <w:szCs w:val="26"/>
          <w:lang w:val="en-US"/>
        </w:rPr>
        <w:t xml:space="preserve"> and I will not express any form of assurance conclusion thereon. </w:t>
      </w:r>
    </w:p>
    <w:p w14:paraId="1D1F3A28" w14:textId="77777777" w:rsidR="00A02A65" w:rsidRPr="00104736"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p>
    <w:p w14:paraId="5206CF65" w14:textId="036A68E9" w:rsidR="00A02A65" w:rsidRPr="00104736"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104736">
        <w:rPr>
          <w:rFonts w:ascii="CordiaUPC" w:eastAsia="Times New Roman" w:hAnsi="CordiaUPC" w:cs="CordiaUPC" w:hint="cs"/>
          <w:sz w:val="26"/>
          <w:szCs w:val="26"/>
          <w:lang w:val="en-US"/>
        </w:rPr>
        <w:t>In connection with my audit of the consolidated and the Bank</w:t>
      </w:r>
      <w:r w:rsidR="007B3E97" w:rsidRPr="00104736">
        <w:rPr>
          <w:rFonts w:ascii="CordiaUPC" w:eastAsia="Times New Roman" w:hAnsi="CordiaUPC" w:cs="CordiaUPC"/>
          <w:sz w:val="26"/>
          <w:szCs w:val="26"/>
          <w:lang w:val="en-US"/>
        </w:rPr>
        <w:t>’s</w:t>
      </w:r>
      <w:r w:rsidRPr="00104736">
        <w:rPr>
          <w:rFonts w:ascii="CordiaUPC" w:eastAsia="Times New Roman" w:hAnsi="CordiaUPC" w:cs="CordiaUPC" w:hint="cs"/>
          <w:sz w:val="26"/>
          <w:szCs w:val="26"/>
          <w:lang w:val="en-US"/>
        </w:rPr>
        <w:t xml:space="preserve"> financial statements, my responsibility is to read the other information identified above when it becomes available and, in doing so, consider whether the other information is materially inconsistent with the consolidated and the Bank</w:t>
      </w:r>
      <w:r w:rsidR="00913842" w:rsidRPr="00104736">
        <w:rPr>
          <w:rFonts w:ascii="CordiaUPC" w:eastAsia="Times New Roman" w:hAnsi="CordiaUPC" w:cs="CordiaUPC"/>
          <w:sz w:val="26"/>
          <w:szCs w:val="26"/>
          <w:lang w:val="en-US"/>
        </w:rPr>
        <w:t>’s</w:t>
      </w:r>
      <w:r w:rsidRPr="00104736">
        <w:rPr>
          <w:rFonts w:ascii="CordiaUPC" w:eastAsia="Times New Roman" w:hAnsi="CordiaUPC" w:cs="CordiaUPC" w:hint="cs"/>
          <w:sz w:val="26"/>
          <w:szCs w:val="26"/>
          <w:lang w:val="en-US"/>
        </w:rPr>
        <w:t xml:space="preserve"> financial statements or my knowledge obtained in the audit, or otherwise appears to be materially misstated. </w:t>
      </w:r>
    </w:p>
    <w:p w14:paraId="6A4F3EBD" w14:textId="77777777"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p>
    <w:p w14:paraId="7D26CBD2" w14:textId="77777777" w:rsidR="00A02A65" w:rsidRPr="00104736"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104736">
        <w:rPr>
          <w:rFonts w:ascii="CordiaUPC" w:eastAsia="Times New Roman" w:hAnsi="CordiaUPC" w:cs="CordiaUPC" w:hint="cs"/>
          <w:sz w:val="26"/>
          <w:szCs w:val="26"/>
          <w:lang w:val="en-US"/>
        </w:rPr>
        <w:t xml:space="preserve">When I read the annual report, if I conclude that there is a material </w:t>
      </w:r>
      <w:proofErr w:type="gramStart"/>
      <w:r w:rsidRPr="00104736">
        <w:rPr>
          <w:rFonts w:ascii="CordiaUPC" w:eastAsia="Times New Roman" w:hAnsi="CordiaUPC" w:cs="CordiaUPC" w:hint="cs"/>
          <w:sz w:val="26"/>
          <w:szCs w:val="26"/>
          <w:lang w:val="en-US"/>
        </w:rPr>
        <w:t>misstatement</w:t>
      </w:r>
      <w:proofErr w:type="gramEnd"/>
      <w:r w:rsidRPr="00104736">
        <w:rPr>
          <w:rFonts w:ascii="CordiaUPC" w:eastAsia="Times New Roman" w:hAnsi="CordiaUPC" w:cs="CordiaUPC" w:hint="cs"/>
          <w:sz w:val="26"/>
          <w:szCs w:val="26"/>
          <w:lang w:val="en-US"/>
        </w:rPr>
        <w:t xml:space="preserve"> therein, I am required to communicate the matter to those charged with governance and request that the correction be made.</w:t>
      </w:r>
    </w:p>
    <w:p w14:paraId="57696B6D" w14:textId="77777777" w:rsidR="00104736" w:rsidRDefault="00104736" w:rsidP="00A02A65">
      <w:pPr>
        <w:autoSpaceDE w:val="0"/>
        <w:autoSpaceDN w:val="0"/>
        <w:adjustRightInd w:val="0"/>
        <w:spacing w:line="300" w:lineRule="exact"/>
        <w:jc w:val="thaiDistribute"/>
        <w:rPr>
          <w:rFonts w:ascii="CordiaUPC" w:hAnsi="CordiaUPC" w:cs="CordiaUPC"/>
          <w:sz w:val="26"/>
          <w:szCs w:val="26"/>
          <w:lang w:val="en-US"/>
        </w:rPr>
      </w:pPr>
    </w:p>
    <w:p w14:paraId="2F19E412" w14:textId="6675FCA0" w:rsidR="00A02A65" w:rsidRPr="007F079E" w:rsidRDefault="00A02A65" w:rsidP="00A02A65">
      <w:pPr>
        <w:autoSpaceDE w:val="0"/>
        <w:autoSpaceDN w:val="0"/>
        <w:adjustRightInd w:val="0"/>
        <w:spacing w:line="300" w:lineRule="exact"/>
        <w:jc w:val="thaiDistribute"/>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Responsibilities of Management and Those Charged with Governance for the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w:t>
      </w:r>
    </w:p>
    <w:p w14:paraId="0F4F4BB4"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7017DE9A" w14:textId="07EDC34A"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Management is responsible for the preparation and fair presentation of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in accordance with TFRSs</w:t>
      </w:r>
      <w:r w:rsidRPr="007F079E">
        <w:rPr>
          <w:rFonts w:ascii="CordiaUPC" w:eastAsia="Times New Roman" w:hAnsi="CordiaUPC" w:cs="CordiaUPC"/>
          <w:sz w:val="26"/>
          <w:szCs w:val="26"/>
          <w:lang w:val="en-US"/>
        </w:rPr>
        <w:t xml:space="preserve"> and the regulations of the Bank of Thailand</w:t>
      </w:r>
      <w:r w:rsidRPr="007F079E">
        <w:rPr>
          <w:rFonts w:ascii="CordiaUPC" w:eastAsia="Times New Roman" w:hAnsi="CordiaUPC" w:cs="CordiaUPC" w:hint="cs"/>
          <w:sz w:val="26"/>
          <w:szCs w:val="26"/>
          <w:lang w:val="en-US"/>
        </w:rPr>
        <w:t>, and for such internal control as management determines is necessary to enable the preparation of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that are free from material misstatement, whether due to fraud or error. </w:t>
      </w:r>
    </w:p>
    <w:p w14:paraId="5EC3AC36"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13B26D9C" w14:textId="70A34C38"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preparing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F23B2EB"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5793B284"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5834674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6D6B6CF4" w14:textId="02DC98AD" w:rsidR="00A02A65" w:rsidRPr="007F079E" w:rsidRDefault="00A02A65" w:rsidP="00A02A65">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Auditor’s Responsibilities for the Audit of the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 </w:t>
      </w:r>
    </w:p>
    <w:p w14:paraId="4D3FBC22"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212148FC" w14:textId="268E2CE0"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My objectives are to obtain reasonable assurance about whether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roofErr w:type="gramStart"/>
      <w:r w:rsidRPr="007F079E">
        <w:rPr>
          <w:rFonts w:ascii="CordiaUPC" w:eastAsia="Times New Roman" w:hAnsi="CordiaUPC" w:cs="CordiaUPC" w:hint="cs"/>
          <w:sz w:val="26"/>
          <w:szCs w:val="26"/>
          <w:lang w:val="en-US"/>
        </w:rPr>
        <w:t>as a whole are</w:t>
      </w:r>
      <w:proofErr w:type="gramEnd"/>
      <w:r w:rsidRPr="007F079E">
        <w:rPr>
          <w:rFonts w:ascii="CordiaUPC" w:eastAsia="Times New Roman" w:hAnsi="CordiaUPC" w:cs="CordiaUPC" w:hint="cs"/>
          <w:sz w:val="26"/>
          <w:szCs w:val="26"/>
          <w:lang w:val="en-US"/>
        </w:rPr>
        <w:t xml:space="preserve"> free from material misstatement, whether due to fraud or error, and to issue an auditor’s report that includes my opinion. Reasonable assurance is a high level of </w:t>
      </w:r>
      <w:proofErr w:type="gramStart"/>
      <w:r w:rsidRPr="007F079E">
        <w:rPr>
          <w:rFonts w:ascii="CordiaUPC" w:eastAsia="Times New Roman" w:hAnsi="CordiaUPC" w:cs="CordiaUPC" w:hint="cs"/>
          <w:sz w:val="26"/>
          <w:szCs w:val="26"/>
          <w:lang w:val="en-US"/>
        </w:rPr>
        <w:t>assurance, but</w:t>
      </w:r>
      <w:proofErr w:type="gramEnd"/>
      <w:r w:rsidRPr="007F079E">
        <w:rPr>
          <w:rFonts w:ascii="CordiaUPC" w:eastAsia="Times New Roman"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F079E">
        <w:rPr>
          <w:rFonts w:ascii="CordiaUPC" w:eastAsia="Times New Roman" w:hAnsi="CordiaUPC" w:cs="CordiaUPC" w:hint="cs"/>
          <w:sz w:val="26"/>
          <w:szCs w:val="26"/>
          <w:lang w:val="en-US"/>
        </w:rPr>
        <w:t>on the basis of</w:t>
      </w:r>
      <w:proofErr w:type="gramEnd"/>
      <w:r w:rsidRPr="007F079E">
        <w:rPr>
          <w:rFonts w:ascii="CordiaUPC" w:eastAsia="Times New Roman" w:hAnsi="CordiaUPC" w:cs="CordiaUPC" w:hint="cs"/>
          <w:sz w:val="26"/>
          <w:szCs w:val="26"/>
          <w:lang w:val="en-US"/>
        </w:rPr>
        <w:t xml:space="preserve"> these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
    <w:p w14:paraId="14F99CD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4BD55D43" w14:textId="77777777" w:rsidR="00104736" w:rsidRDefault="00104736">
      <w:pPr>
        <w:spacing w:line="240" w:lineRule="auto"/>
        <w:rPr>
          <w:rFonts w:ascii="CordiaUPC" w:eastAsia="Times New Roman" w:hAnsi="CordiaUPC" w:cs="CordiaUPC"/>
          <w:sz w:val="26"/>
          <w:szCs w:val="26"/>
          <w:lang w:val="en-US"/>
        </w:rPr>
      </w:pPr>
      <w:r>
        <w:rPr>
          <w:rFonts w:ascii="CordiaUPC" w:eastAsia="Times New Roman" w:hAnsi="CordiaUPC" w:cs="CordiaUPC"/>
          <w:sz w:val="26"/>
          <w:szCs w:val="26"/>
          <w:lang w:val="en-US"/>
        </w:rPr>
        <w:br w:type="page"/>
      </w:r>
    </w:p>
    <w:p w14:paraId="47031E9A" w14:textId="1599E43B"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lastRenderedPageBreak/>
        <w:t xml:space="preserve">As part of an audit in accordance with TSAs, I exercise professional judgment and maintain professional skepticism throughout the audit. I also: </w:t>
      </w:r>
    </w:p>
    <w:p w14:paraId="5DB9D7C1"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3D96F0D6" w14:textId="3A930F88"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Identify and assess the risks of material misstatement of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F079E">
        <w:rPr>
          <w:rFonts w:ascii="CordiaUPC" w:eastAsia="Calibri" w:hAnsi="CordiaUPC" w:cs="CordiaUPC" w:hint="cs"/>
          <w:sz w:val="26"/>
          <w:szCs w:val="26"/>
          <w:lang w:val="en-US" w:bidi="th-TH"/>
        </w:rPr>
        <w:t>misstatement</w:t>
      </w:r>
      <w:proofErr w:type="gramEnd"/>
      <w:r w:rsidRPr="007F079E">
        <w:rPr>
          <w:rFonts w:ascii="CordiaUPC" w:eastAsia="Calibri" w:hAnsi="CordiaUPC" w:cs="CordiaUPC" w:hint="cs"/>
          <w:sz w:val="26"/>
          <w:szCs w:val="26"/>
          <w:lang w:val="en-US" w:bidi="th-TH"/>
        </w:rPr>
        <w:t xml:space="preserve"> resulting from fraud is higher than for one resulting from error, as fraud may involve collusion, forgery, intentional omissions, misrepresentations, or the override of internal control. </w:t>
      </w:r>
    </w:p>
    <w:p w14:paraId="62A226E5"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01BB0147"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an understanding of internal control relevant to the audit </w:t>
      </w:r>
      <w:proofErr w:type="gramStart"/>
      <w:r w:rsidRPr="007F079E">
        <w:rPr>
          <w:rFonts w:ascii="CordiaUPC" w:eastAsia="Calibri" w:hAnsi="CordiaUPC" w:cs="CordiaUPC" w:hint="cs"/>
          <w:sz w:val="26"/>
          <w:szCs w:val="26"/>
          <w:lang w:val="en-US" w:bidi="th-TH"/>
        </w:rPr>
        <w:t>in order to</w:t>
      </w:r>
      <w:proofErr w:type="gramEnd"/>
      <w:r w:rsidRPr="007F079E">
        <w:rPr>
          <w:rFonts w:ascii="CordiaUPC" w:eastAsia="Calibri" w:hAnsi="CordiaUPC" w:cs="CordiaUPC" w:hint="cs"/>
          <w:sz w:val="26"/>
          <w:szCs w:val="26"/>
          <w:lang w:val="en-US" w:bidi="th-TH"/>
        </w:rPr>
        <w:t xml:space="preserve"> design audit procedures that are appropriate in the circumstances, but not for the purpose of expressing an opinion on the effectiveness of the Group’s and the Bank’s internal control.</w:t>
      </w:r>
    </w:p>
    <w:p w14:paraId="7E2CAB59"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12B67C22"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7DC4E60F" w14:textId="5671498C" w:rsidR="00A02A65" w:rsidRPr="007F079E" w:rsidRDefault="00A02A65" w:rsidP="00A02A65">
      <w:pPr>
        <w:spacing w:line="240" w:lineRule="auto"/>
        <w:rPr>
          <w:rFonts w:ascii="CordiaUPC" w:eastAsia="Calibri" w:hAnsi="CordiaUPC" w:cs="CordiaUPC"/>
          <w:sz w:val="26"/>
          <w:szCs w:val="26"/>
          <w:lang w:val="en-US" w:bidi="th-TH"/>
        </w:rPr>
      </w:pPr>
    </w:p>
    <w:p w14:paraId="05BAD91F" w14:textId="3EB274C6"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w:t>
      </w:r>
      <w:proofErr w:type="gramStart"/>
      <w:r w:rsidRPr="007F079E">
        <w:rPr>
          <w:rFonts w:ascii="CordiaUPC" w:eastAsia="Calibri" w:hAnsi="CordiaUPC" w:cs="CordiaUPC" w:hint="cs"/>
          <w:sz w:val="26"/>
          <w:szCs w:val="26"/>
          <w:lang w:val="en-US" w:bidi="th-TH"/>
        </w:rPr>
        <w:t>a material</w:t>
      </w:r>
      <w:proofErr w:type="gramEnd"/>
      <w:r w:rsidRPr="007F079E">
        <w:rPr>
          <w:rFonts w:ascii="CordiaUPC" w:eastAsia="Calibri" w:hAnsi="CordiaUPC" w:cs="CordiaUPC" w:hint="cs"/>
          <w:sz w:val="26"/>
          <w:szCs w:val="26"/>
          <w:lang w:val="en-US" w:bidi="th-TH"/>
        </w:rPr>
        <w:t xml:space="preserve"> uncertainty exists, I am required to draw attention in my auditor’s report to the related disclosures in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C281D8D" w14:textId="77777777" w:rsidR="00A02A65" w:rsidRPr="007F079E" w:rsidRDefault="00A02A65" w:rsidP="00A02A65">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5A029944" w14:textId="39AE6F96"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Evaluate the overall presentation, structure and content of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including the disclosures, and whether the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represent the underlying transactions and events in a manner that achieves fair presentation. </w:t>
      </w:r>
    </w:p>
    <w:p w14:paraId="30BEA709" w14:textId="77777777" w:rsidR="00A02A65" w:rsidRPr="007F079E" w:rsidRDefault="00A02A65" w:rsidP="00A02A65">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77C0772B" w14:textId="231143A4" w:rsidR="00104736" w:rsidRPr="00104736" w:rsidRDefault="00104736" w:rsidP="00104736">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104736">
        <w:rPr>
          <w:rFonts w:ascii="CordiaUPC" w:eastAsia="Calibri" w:hAnsi="CordiaUPC" w:cs="CordiaUPC"/>
          <w:sz w:val="26"/>
          <w:szCs w:val="26"/>
          <w:lang w:val="en-US" w:bidi="th-TH"/>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r w:rsidRPr="00104736">
        <w:rPr>
          <w:rFonts w:ascii="CordiaUPC" w:eastAsia="Calibri" w:hAnsi="CordiaUPC" w:cs="CordiaUPC" w:hint="cs"/>
          <w:sz w:val="26"/>
          <w:szCs w:val="26"/>
          <w:lang w:val="en-US" w:bidi="th-TH"/>
        </w:rPr>
        <w:t xml:space="preserve">. </w:t>
      </w:r>
    </w:p>
    <w:p w14:paraId="2A7FCD14" w14:textId="77777777" w:rsidR="00A02A65" w:rsidRPr="007F079E" w:rsidRDefault="00A02A65" w:rsidP="00A02A65">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03EB4598" w14:textId="77777777" w:rsidR="00A02A65" w:rsidRPr="007F079E"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D99D13" w14:textId="77777777" w:rsidR="00A02A65" w:rsidRPr="007F079E"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p>
    <w:p w14:paraId="7E6BDF54" w14:textId="4577B018" w:rsidR="00A02A65" w:rsidRPr="007F079E"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t>
      </w:r>
      <w:r w:rsidR="00190CC9" w:rsidRPr="00190CC9">
        <w:rPr>
          <w:rFonts w:ascii="CordiaUPC" w:eastAsia="Times New Roman" w:hAnsi="CordiaUPC" w:cs="CordiaUPC"/>
          <w:sz w:val="26"/>
          <w:szCs w:val="26"/>
          <w:lang w:val="en-US"/>
        </w:rPr>
        <w:t>where applicable, actions taken to eliminate threats or safeguards applied</w:t>
      </w:r>
      <w:r w:rsidRPr="00104736">
        <w:rPr>
          <w:rFonts w:ascii="CordiaUPC" w:eastAsia="Times New Roman" w:hAnsi="CordiaUPC" w:cs="CordiaUPC"/>
          <w:sz w:val="26"/>
          <w:szCs w:val="26"/>
          <w:lang w:val="en-US"/>
        </w:rPr>
        <w:t>.</w:t>
      </w:r>
    </w:p>
    <w:p w14:paraId="0B639C6B" w14:textId="77777777" w:rsidR="00A02A65" w:rsidRPr="007F079E"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p>
    <w:p w14:paraId="53ECE3CC" w14:textId="77777777" w:rsidR="00104736" w:rsidRDefault="00104736">
      <w:pPr>
        <w:spacing w:line="240" w:lineRule="auto"/>
        <w:rPr>
          <w:rFonts w:ascii="CordiaUPC" w:eastAsia="Times New Roman" w:hAnsi="CordiaUPC" w:cs="CordiaUPC"/>
          <w:sz w:val="26"/>
          <w:szCs w:val="26"/>
          <w:lang w:val="en-US"/>
        </w:rPr>
      </w:pPr>
      <w:r>
        <w:rPr>
          <w:rFonts w:ascii="CordiaUPC" w:eastAsia="Times New Roman" w:hAnsi="CordiaUPC" w:cs="CordiaUPC"/>
          <w:sz w:val="26"/>
          <w:szCs w:val="26"/>
          <w:lang w:val="en-US"/>
        </w:rPr>
        <w:br w:type="page"/>
      </w:r>
    </w:p>
    <w:p w14:paraId="077474F0" w14:textId="725C2463" w:rsidR="00A02A65" w:rsidRPr="007F079E" w:rsidRDefault="00A02A65" w:rsidP="00104736">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lastRenderedPageBreak/>
        <w:t>From the matters communicated with those charged with governance, I determine those matters that were of most significance in the audit of the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9B6DA48"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16E0AD63" w14:textId="77777777" w:rsidR="00A02A65" w:rsidRPr="007F079E" w:rsidRDefault="00A02A65" w:rsidP="00A02A65">
      <w:pPr>
        <w:spacing w:line="250" w:lineRule="exact"/>
        <w:jc w:val="both"/>
        <w:rPr>
          <w:rFonts w:ascii="CordiaUPC" w:hAnsi="CordiaUPC" w:cs="CordiaUPC"/>
          <w:sz w:val="26"/>
          <w:szCs w:val="26"/>
          <w:lang w:val="en-US"/>
        </w:rPr>
      </w:pPr>
    </w:p>
    <w:p w14:paraId="44686F67" w14:textId="77777777" w:rsidR="00A02A65" w:rsidRPr="007F079E" w:rsidRDefault="00A02A65" w:rsidP="00A02A65">
      <w:pPr>
        <w:spacing w:line="250" w:lineRule="exact"/>
        <w:jc w:val="both"/>
        <w:rPr>
          <w:rFonts w:ascii="CordiaUPC" w:hAnsi="CordiaUPC" w:cs="CordiaUPC"/>
          <w:sz w:val="26"/>
          <w:szCs w:val="26"/>
          <w:lang w:val="en-US"/>
        </w:rPr>
      </w:pPr>
    </w:p>
    <w:p w14:paraId="7586A459" w14:textId="77777777" w:rsidR="00A02A65" w:rsidRPr="007F079E" w:rsidRDefault="00A02A65" w:rsidP="00A02A65">
      <w:pPr>
        <w:spacing w:line="250" w:lineRule="exact"/>
        <w:jc w:val="both"/>
        <w:rPr>
          <w:rFonts w:ascii="CordiaUPC" w:hAnsi="CordiaUPC" w:cs="CordiaUPC"/>
          <w:sz w:val="26"/>
          <w:szCs w:val="26"/>
          <w:lang w:val="en-US"/>
        </w:rPr>
      </w:pPr>
    </w:p>
    <w:p w14:paraId="495BD3AE" w14:textId="77777777" w:rsidR="00A02A65" w:rsidRPr="007F079E" w:rsidRDefault="00A02A65" w:rsidP="00A02A65">
      <w:pPr>
        <w:spacing w:line="250" w:lineRule="exact"/>
        <w:jc w:val="both"/>
        <w:rPr>
          <w:rFonts w:ascii="CordiaUPC" w:hAnsi="CordiaUPC" w:cs="CordiaUPC"/>
          <w:sz w:val="26"/>
          <w:szCs w:val="26"/>
          <w:lang w:val="en-US"/>
        </w:rPr>
      </w:pPr>
    </w:p>
    <w:p w14:paraId="62D4A309" w14:textId="77777777" w:rsidR="00A02A65" w:rsidRPr="007F079E" w:rsidRDefault="00A02A65" w:rsidP="00A02A65">
      <w:pPr>
        <w:spacing w:line="250" w:lineRule="exact"/>
        <w:jc w:val="both"/>
        <w:rPr>
          <w:rFonts w:ascii="CordiaUPC" w:hAnsi="CordiaUPC" w:cs="CordiaUPC"/>
          <w:sz w:val="26"/>
          <w:szCs w:val="26"/>
          <w:lang w:val="en-US"/>
        </w:rPr>
      </w:pPr>
    </w:p>
    <w:p w14:paraId="127F6E88"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3DC01E3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0E53F069" w14:textId="77777777" w:rsidR="00A02A65" w:rsidRPr="007F079E" w:rsidRDefault="00A02A65" w:rsidP="00A02A65">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53AAA1C" w14:textId="77777777" w:rsidR="00A02A65" w:rsidRPr="007F079E" w:rsidRDefault="00A02A65" w:rsidP="00A02A65">
      <w:pPr>
        <w:spacing w:line="250" w:lineRule="exact"/>
        <w:jc w:val="both"/>
        <w:rPr>
          <w:rFonts w:ascii="CordiaUPC" w:hAnsi="CordiaUPC" w:cs="CordiaUPC"/>
          <w:sz w:val="26"/>
          <w:szCs w:val="26"/>
          <w:lang w:val="en-US"/>
        </w:rPr>
      </w:pPr>
    </w:p>
    <w:p w14:paraId="769CD653"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KPMG Phoomchai Audit Ltd.</w:t>
      </w:r>
      <w:r w:rsidRPr="007F079E">
        <w:rPr>
          <w:rFonts w:ascii="CordiaUPC" w:hAnsi="CordiaUPC" w:cs="CordiaUPC"/>
          <w:sz w:val="26"/>
          <w:szCs w:val="26"/>
          <w:lang w:val="en-US"/>
        </w:rPr>
        <w:t xml:space="preserve"> </w:t>
      </w:r>
    </w:p>
    <w:p w14:paraId="79D72C6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4ECF6E2B" w14:textId="2D07E6D8" w:rsidR="00A02A65" w:rsidRPr="00D10041" w:rsidRDefault="00FD7CF6" w:rsidP="00A02A65">
      <w:pPr>
        <w:spacing w:line="250" w:lineRule="exact"/>
        <w:jc w:val="both"/>
        <w:rPr>
          <w:rFonts w:ascii="CordiaUPC" w:hAnsi="CordiaUPC" w:cs="CordiaUPC"/>
          <w:b/>
          <w:bCs/>
          <w:sz w:val="26"/>
          <w:szCs w:val="26"/>
          <w:cs/>
          <w:lang w:bidi="th-TH"/>
        </w:rPr>
      </w:pPr>
      <w:r>
        <w:rPr>
          <w:rFonts w:ascii="CordiaUPC" w:hAnsi="CordiaUPC" w:cs="CordiaUPC"/>
          <w:sz w:val="26"/>
          <w:szCs w:val="26"/>
          <w:lang w:val="en-US" w:bidi="th-TH"/>
        </w:rPr>
        <w:t>1</w:t>
      </w:r>
      <w:r w:rsidR="00104736">
        <w:rPr>
          <w:rFonts w:ascii="CordiaUPC" w:hAnsi="CordiaUPC" w:cs="CordiaUPC"/>
          <w:sz w:val="26"/>
          <w:szCs w:val="26"/>
          <w:lang w:val="en-US" w:bidi="th-TH"/>
        </w:rPr>
        <w:t>7</w:t>
      </w:r>
      <w:r w:rsidR="00A02A65" w:rsidRPr="007F079E">
        <w:rPr>
          <w:rFonts w:ascii="CordiaUPC" w:hAnsi="CordiaUPC" w:cs="CordiaUPC"/>
          <w:sz w:val="26"/>
          <w:szCs w:val="26"/>
          <w:lang w:val="en-US" w:bidi="th-TH"/>
        </w:rPr>
        <w:t xml:space="preserve"> February </w:t>
      </w:r>
      <w:r w:rsidR="00A02A65" w:rsidRPr="007F079E">
        <w:rPr>
          <w:rFonts w:ascii="CordiaUPC" w:hAnsi="CordiaUPC" w:cs="CordiaUPC"/>
          <w:sz w:val="26"/>
          <w:szCs w:val="26"/>
          <w:lang w:val="en-US"/>
        </w:rPr>
        <w:t>202</w:t>
      </w:r>
      <w:r w:rsidR="00104736">
        <w:rPr>
          <w:rFonts w:ascii="CordiaUPC" w:hAnsi="CordiaUPC" w:cs="CordiaUPC"/>
          <w:sz w:val="26"/>
          <w:szCs w:val="26"/>
          <w:lang w:val="en-US"/>
        </w:rPr>
        <w:t>6</w:t>
      </w: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5519D" w14:textId="77777777" w:rsidR="005E4AE7" w:rsidRDefault="005E4AE7">
      <w:r>
        <w:separator/>
      </w:r>
    </w:p>
  </w:endnote>
  <w:endnote w:type="continuationSeparator" w:id="0">
    <w:p w14:paraId="108D8C46" w14:textId="77777777" w:rsidR="005E4AE7" w:rsidRDefault="005E4AE7">
      <w:r>
        <w:continuationSeparator/>
      </w:r>
    </w:p>
  </w:endnote>
  <w:endnote w:type="continuationNotice" w:id="1">
    <w:p w14:paraId="568E79B6" w14:textId="77777777" w:rsidR="005E4AE7" w:rsidRDefault="005E4A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6A088550"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68246F">
      <w:rPr>
        <w:i/>
        <w:iCs/>
        <w:noProof/>
        <w:sz w:val="22"/>
        <w:szCs w:val="22"/>
      </w:rPr>
      <w:t>Audit Report EN_KPMG YE24.docx</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401D" w14:textId="77777777" w:rsidR="00A02A65" w:rsidRPr="00B27BEB" w:rsidRDefault="00A02A65"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5225FDD" w14:textId="77777777" w:rsidR="00A02A65" w:rsidRPr="00443957" w:rsidRDefault="00A02A65"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0F40" w14:textId="77777777" w:rsidR="00A02A65" w:rsidRPr="009D75F2" w:rsidRDefault="00A02A65"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0D3B" w14:textId="77777777" w:rsidR="005E4AE7" w:rsidRDefault="005E4AE7">
      <w:r>
        <w:separator/>
      </w:r>
    </w:p>
  </w:footnote>
  <w:footnote w:type="continuationSeparator" w:id="0">
    <w:p w14:paraId="1B538883" w14:textId="77777777" w:rsidR="005E4AE7" w:rsidRDefault="005E4AE7">
      <w:r>
        <w:continuationSeparator/>
      </w:r>
    </w:p>
  </w:footnote>
  <w:footnote w:type="continuationNotice" w:id="1">
    <w:p w14:paraId="5CE54A44" w14:textId="77777777" w:rsidR="005E4AE7" w:rsidRDefault="005E4A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84AB" w14:textId="355155C7" w:rsidR="004A148C" w:rsidRDefault="004A148C" w:rsidP="00BB5FFB">
    <w:pPr>
      <w:pStyle w:val="acctmainheading"/>
      <w:tabs>
        <w:tab w:val="left" w:pos="9000"/>
        <w:tab w:val="left" w:pos="10350"/>
      </w:tabs>
      <w:spacing w:after="0" w:line="240" w:lineRule="atLeast"/>
      <w:ind w:right="-535"/>
      <w:rPr>
        <w:rFonts w:ascii="CordiaUPC" w:hAnsi="CordiaUPC" w:cs="CordiaUPC"/>
        <w:szCs w:val="28"/>
        <w:lang w:bidi="th-TH"/>
      </w:rPr>
    </w:pPr>
  </w:p>
  <w:p w14:paraId="74164F38" w14:textId="77777777" w:rsidR="00830456"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2DCFA505" w14:textId="77777777" w:rsidR="00830456" w:rsidRPr="00BB5FFB"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4E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55"/>
    <w:rsid w:val="00034363"/>
    <w:rsid w:val="000343F2"/>
    <w:rsid w:val="0003450C"/>
    <w:rsid w:val="000345B6"/>
    <w:rsid w:val="00034805"/>
    <w:rsid w:val="00034BCD"/>
    <w:rsid w:val="00034C92"/>
    <w:rsid w:val="00034EEC"/>
    <w:rsid w:val="00035295"/>
    <w:rsid w:val="000353A6"/>
    <w:rsid w:val="00035503"/>
    <w:rsid w:val="0003555A"/>
    <w:rsid w:val="00035628"/>
    <w:rsid w:val="00035714"/>
    <w:rsid w:val="000358F1"/>
    <w:rsid w:val="0003590A"/>
    <w:rsid w:val="00035930"/>
    <w:rsid w:val="00035952"/>
    <w:rsid w:val="00035975"/>
    <w:rsid w:val="00035AC0"/>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1FE"/>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0F2E"/>
    <w:rsid w:val="00081166"/>
    <w:rsid w:val="000811A6"/>
    <w:rsid w:val="000811BC"/>
    <w:rsid w:val="000812EE"/>
    <w:rsid w:val="0008132C"/>
    <w:rsid w:val="0008134A"/>
    <w:rsid w:val="0008146B"/>
    <w:rsid w:val="0008186A"/>
    <w:rsid w:val="00081AF0"/>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5C"/>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22"/>
    <w:rsid w:val="000D14B1"/>
    <w:rsid w:val="000D153C"/>
    <w:rsid w:val="000D168D"/>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8DB"/>
    <w:rsid w:val="000F2A01"/>
    <w:rsid w:val="000F2D10"/>
    <w:rsid w:val="000F2D98"/>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236"/>
    <w:rsid w:val="0010441E"/>
    <w:rsid w:val="001046B8"/>
    <w:rsid w:val="00104736"/>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59"/>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C83"/>
    <w:rsid w:val="00135010"/>
    <w:rsid w:val="0013516E"/>
    <w:rsid w:val="001352AC"/>
    <w:rsid w:val="00135348"/>
    <w:rsid w:val="001353BE"/>
    <w:rsid w:val="00135494"/>
    <w:rsid w:val="001354F3"/>
    <w:rsid w:val="0013586D"/>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DEC"/>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3BB"/>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718"/>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C9A"/>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F3D"/>
    <w:rsid w:val="00190190"/>
    <w:rsid w:val="001902A1"/>
    <w:rsid w:val="001902E0"/>
    <w:rsid w:val="00190409"/>
    <w:rsid w:val="00190493"/>
    <w:rsid w:val="001905FB"/>
    <w:rsid w:val="0019062A"/>
    <w:rsid w:val="00190647"/>
    <w:rsid w:val="00190A28"/>
    <w:rsid w:val="00190A63"/>
    <w:rsid w:val="00190AE7"/>
    <w:rsid w:val="00190B28"/>
    <w:rsid w:val="00190CC9"/>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A0C"/>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B4"/>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05"/>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409"/>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42F"/>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2F8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403"/>
    <w:rsid w:val="002905D9"/>
    <w:rsid w:val="0029095E"/>
    <w:rsid w:val="00290AA1"/>
    <w:rsid w:val="00290BD3"/>
    <w:rsid w:val="00290D83"/>
    <w:rsid w:val="00290DCE"/>
    <w:rsid w:val="00290E3F"/>
    <w:rsid w:val="00290F0A"/>
    <w:rsid w:val="00290FA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B40"/>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2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036"/>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1E6"/>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6DE"/>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E8B"/>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593"/>
    <w:rsid w:val="003E787F"/>
    <w:rsid w:val="003E7911"/>
    <w:rsid w:val="003E7959"/>
    <w:rsid w:val="003E7972"/>
    <w:rsid w:val="003E79A6"/>
    <w:rsid w:val="003E7C88"/>
    <w:rsid w:val="003E7DAA"/>
    <w:rsid w:val="003E7DB7"/>
    <w:rsid w:val="003E7E07"/>
    <w:rsid w:val="003F0431"/>
    <w:rsid w:val="003F0509"/>
    <w:rsid w:val="003F053B"/>
    <w:rsid w:val="003F0553"/>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86E"/>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76E"/>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DFB"/>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AFB"/>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0B9"/>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924"/>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D6A"/>
    <w:rsid w:val="004B1E78"/>
    <w:rsid w:val="004B22B6"/>
    <w:rsid w:val="004B2415"/>
    <w:rsid w:val="004B245E"/>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70"/>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EC"/>
    <w:rsid w:val="004F68FD"/>
    <w:rsid w:val="004F69D4"/>
    <w:rsid w:val="004F6B2D"/>
    <w:rsid w:val="004F6BDC"/>
    <w:rsid w:val="004F6E4E"/>
    <w:rsid w:val="004F7247"/>
    <w:rsid w:val="004F72CE"/>
    <w:rsid w:val="004F73C4"/>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7FD"/>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1FEF"/>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904"/>
    <w:rsid w:val="00514B65"/>
    <w:rsid w:val="00514B6D"/>
    <w:rsid w:val="00514BAD"/>
    <w:rsid w:val="00514D3D"/>
    <w:rsid w:val="00514EE1"/>
    <w:rsid w:val="0051515C"/>
    <w:rsid w:val="00515192"/>
    <w:rsid w:val="0051535D"/>
    <w:rsid w:val="005156B2"/>
    <w:rsid w:val="005156E5"/>
    <w:rsid w:val="00515743"/>
    <w:rsid w:val="00515942"/>
    <w:rsid w:val="00515AED"/>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34"/>
    <w:rsid w:val="00521B72"/>
    <w:rsid w:val="00521C98"/>
    <w:rsid w:val="00521CDD"/>
    <w:rsid w:val="00521D5A"/>
    <w:rsid w:val="00521DC1"/>
    <w:rsid w:val="00521E82"/>
    <w:rsid w:val="00521F94"/>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F4"/>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D9"/>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6DA"/>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0F34"/>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4"/>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4CE"/>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03D"/>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AE7"/>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81"/>
    <w:rsid w:val="00600CB3"/>
    <w:rsid w:val="00600D2C"/>
    <w:rsid w:val="00600D51"/>
    <w:rsid w:val="00600DA8"/>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908"/>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5F74"/>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C59"/>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252"/>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08B"/>
    <w:rsid w:val="0068246F"/>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8FC"/>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66"/>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5EB6"/>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D6"/>
    <w:rsid w:val="006E36F7"/>
    <w:rsid w:val="006E3A63"/>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45D"/>
    <w:rsid w:val="00725485"/>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9E"/>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26"/>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511"/>
    <w:rsid w:val="00752648"/>
    <w:rsid w:val="00752A3D"/>
    <w:rsid w:val="00752C00"/>
    <w:rsid w:val="00752D06"/>
    <w:rsid w:val="00752F66"/>
    <w:rsid w:val="007532CF"/>
    <w:rsid w:val="007533C0"/>
    <w:rsid w:val="007533CD"/>
    <w:rsid w:val="00753442"/>
    <w:rsid w:val="00753659"/>
    <w:rsid w:val="00753733"/>
    <w:rsid w:val="0075373C"/>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CD2"/>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97"/>
    <w:rsid w:val="007B3ED2"/>
    <w:rsid w:val="007B3FFD"/>
    <w:rsid w:val="007B4217"/>
    <w:rsid w:val="007B4381"/>
    <w:rsid w:val="007B43D0"/>
    <w:rsid w:val="007B43D9"/>
    <w:rsid w:val="007B462A"/>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8CA"/>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2E61"/>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456"/>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68"/>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44"/>
    <w:rsid w:val="00853BA5"/>
    <w:rsid w:val="00853E5E"/>
    <w:rsid w:val="0085400E"/>
    <w:rsid w:val="008540AB"/>
    <w:rsid w:val="008542A2"/>
    <w:rsid w:val="008542E8"/>
    <w:rsid w:val="008543D6"/>
    <w:rsid w:val="00854507"/>
    <w:rsid w:val="008547EB"/>
    <w:rsid w:val="00854C75"/>
    <w:rsid w:val="008554F9"/>
    <w:rsid w:val="008556F8"/>
    <w:rsid w:val="008557A0"/>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A3"/>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C68"/>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E7A"/>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2C"/>
    <w:rsid w:val="00885DA1"/>
    <w:rsid w:val="00886183"/>
    <w:rsid w:val="00886246"/>
    <w:rsid w:val="008864BC"/>
    <w:rsid w:val="00886569"/>
    <w:rsid w:val="008865FD"/>
    <w:rsid w:val="008867E0"/>
    <w:rsid w:val="008869F2"/>
    <w:rsid w:val="00886C42"/>
    <w:rsid w:val="00886CC1"/>
    <w:rsid w:val="00887016"/>
    <w:rsid w:val="00887104"/>
    <w:rsid w:val="00887476"/>
    <w:rsid w:val="008874AB"/>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18"/>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DFA"/>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23"/>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B93"/>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842"/>
    <w:rsid w:val="00913D1A"/>
    <w:rsid w:val="009140CC"/>
    <w:rsid w:val="00914220"/>
    <w:rsid w:val="0091438B"/>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04"/>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3F"/>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BE"/>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69"/>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ED"/>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A49"/>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0DA"/>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886"/>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8A4"/>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4C3"/>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2A"/>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08E"/>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52"/>
    <w:rsid w:val="00A879D0"/>
    <w:rsid w:val="00A87A3F"/>
    <w:rsid w:val="00A87B8D"/>
    <w:rsid w:val="00A87D3D"/>
    <w:rsid w:val="00A87ED1"/>
    <w:rsid w:val="00A87F6A"/>
    <w:rsid w:val="00A9003F"/>
    <w:rsid w:val="00A90190"/>
    <w:rsid w:val="00A9071D"/>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A67"/>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5B"/>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0B"/>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0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6FD"/>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5FFB"/>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14"/>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081"/>
    <w:rsid w:val="00BE015D"/>
    <w:rsid w:val="00BE037A"/>
    <w:rsid w:val="00BE059A"/>
    <w:rsid w:val="00BE0682"/>
    <w:rsid w:val="00BE06BB"/>
    <w:rsid w:val="00BE090A"/>
    <w:rsid w:val="00BE0972"/>
    <w:rsid w:val="00BE0A98"/>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313"/>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3161"/>
    <w:rsid w:val="00C032B5"/>
    <w:rsid w:val="00C03487"/>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3E4"/>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11"/>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720"/>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60"/>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74"/>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9E3"/>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19D"/>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57F9D"/>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8C"/>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DA0"/>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0BB"/>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942"/>
    <w:rsid w:val="00DA4A1D"/>
    <w:rsid w:val="00DA4A97"/>
    <w:rsid w:val="00DA4D5D"/>
    <w:rsid w:val="00DA4EBB"/>
    <w:rsid w:val="00DA5286"/>
    <w:rsid w:val="00DA5336"/>
    <w:rsid w:val="00DA56A0"/>
    <w:rsid w:val="00DA5A39"/>
    <w:rsid w:val="00DA5B91"/>
    <w:rsid w:val="00DA5D1F"/>
    <w:rsid w:val="00DA5E6D"/>
    <w:rsid w:val="00DA60B2"/>
    <w:rsid w:val="00DA6328"/>
    <w:rsid w:val="00DA638D"/>
    <w:rsid w:val="00DA6689"/>
    <w:rsid w:val="00DA66A8"/>
    <w:rsid w:val="00DA6877"/>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5E43"/>
    <w:rsid w:val="00DC6045"/>
    <w:rsid w:val="00DC6251"/>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1F9"/>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2E20"/>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2C3"/>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0C4"/>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80"/>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A83"/>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EF9"/>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6A4"/>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0"/>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36B"/>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19F"/>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C07"/>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A5"/>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856"/>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589"/>
    <w:rsid w:val="00FA08DD"/>
    <w:rsid w:val="00FA0C63"/>
    <w:rsid w:val="00FA0CAE"/>
    <w:rsid w:val="00FA0D9F"/>
    <w:rsid w:val="00FA0E29"/>
    <w:rsid w:val="00FA1112"/>
    <w:rsid w:val="00FA12FA"/>
    <w:rsid w:val="00FA14C1"/>
    <w:rsid w:val="00FA14F8"/>
    <w:rsid w:val="00FA1533"/>
    <w:rsid w:val="00FA16A2"/>
    <w:rsid w:val="00FA1721"/>
    <w:rsid w:val="00FA17D3"/>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6E"/>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2CCC"/>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198"/>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00"/>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CF6"/>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645"/>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0E3"/>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D6B"/>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224AA92-BC78-4644-8D3C-940F436A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0</TotalTime>
  <Pages>6</Pages>
  <Words>1814</Words>
  <Characters>10228</Characters>
  <Application>Microsoft Office Word</Application>
  <DocSecurity>0</DocSecurity>
  <Lines>227</Lines>
  <Paragraphs>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Kittinat, Liu</cp:lastModifiedBy>
  <cp:revision>2</cp:revision>
  <cp:lastPrinted>2025-01-31T03:16:00Z</cp:lastPrinted>
  <dcterms:created xsi:type="dcterms:W3CDTF">2026-02-11T07:32:00Z</dcterms:created>
  <dcterms:modified xsi:type="dcterms:W3CDTF">2026-02-11T07:32:00Z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